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7924A" w14:textId="3A7EEA99" w:rsidR="00F173C1" w:rsidRDefault="00165D0F">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WG1#118</w:t>
      </w:r>
      <w:r>
        <w:rPr>
          <w:rFonts w:ascii="Arial" w:hAnsi="Arial" w:cs="Arial" w:hint="eastAsia"/>
          <w:b/>
          <w:bCs/>
          <w:lang w:val="de-DE" w:eastAsia="zh-CN"/>
        </w:rPr>
        <w:t>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2C6E8D" w:rsidRPr="002C6E8D">
        <w:rPr>
          <w:rFonts w:ascii="Arial" w:hAnsi="Arial" w:cs="Arial"/>
          <w:b/>
          <w:bCs/>
          <w:lang w:val="de-DE"/>
        </w:rPr>
        <w:t>R1-2408318</w:t>
      </w:r>
    </w:p>
    <w:p w14:paraId="49640104" w14:textId="77777777" w:rsidR="00F173C1" w:rsidRDefault="00165D0F">
      <w:pPr>
        <w:tabs>
          <w:tab w:val="center" w:pos="4536"/>
          <w:tab w:val="right" w:pos="9072"/>
        </w:tabs>
        <w:snapToGrid w:val="0"/>
        <w:spacing w:line="288" w:lineRule="auto"/>
        <w:rPr>
          <w:sz w:val="20"/>
        </w:rPr>
      </w:pPr>
      <w:r>
        <w:rPr>
          <w:rFonts w:ascii="Arial" w:hAnsi="Arial"/>
          <w:b/>
        </w:rPr>
        <w:t>Hefei, China, October 14</w:t>
      </w:r>
      <w:r>
        <w:rPr>
          <w:rFonts w:ascii="Arial" w:hAnsi="Arial"/>
          <w:b/>
          <w:vertAlign w:val="superscript"/>
        </w:rPr>
        <w:t>th</w:t>
      </w:r>
      <w:r>
        <w:rPr>
          <w:rFonts w:ascii="Arial" w:hAnsi="Arial"/>
          <w:b/>
        </w:rPr>
        <w:t xml:space="preserve"> - 18</w:t>
      </w:r>
      <w:r>
        <w:rPr>
          <w:rFonts w:ascii="Arial" w:hAnsi="Arial"/>
          <w:b/>
          <w:vertAlign w:val="superscript"/>
        </w:rPr>
        <w:t>th</w:t>
      </w:r>
      <w:r>
        <w:rPr>
          <w:rFonts w:ascii="Arial" w:hAnsi="Arial"/>
          <w:b/>
        </w:rPr>
        <w:t>, 2024</w:t>
      </w:r>
    </w:p>
    <w:p w14:paraId="1C87D205" w14:textId="77777777" w:rsidR="00F173C1" w:rsidRDefault="00F173C1">
      <w:pPr>
        <w:tabs>
          <w:tab w:val="center" w:pos="4536"/>
          <w:tab w:val="right" w:pos="9072"/>
        </w:tabs>
        <w:snapToGrid w:val="0"/>
        <w:spacing w:line="288" w:lineRule="auto"/>
        <w:rPr>
          <w:rFonts w:ascii="Arial" w:hAnsi="Arial" w:cs="Arial"/>
          <w:b/>
          <w:bCs/>
        </w:rPr>
      </w:pPr>
    </w:p>
    <w:p w14:paraId="2190BBF2" w14:textId="77777777" w:rsidR="00F173C1" w:rsidRDefault="00165D0F">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4886FA3F" w14:textId="77777777" w:rsidR="00F173C1" w:rsidRDefault="00165D0F">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7D3B19BA" w14:textId="77777777" w:rsidR="00F173C1" w:rsidRDefault="00165D0F">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1</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5F56E26A" w14:textId="77777777" w:rsidR="00F173C1" w:rsidRDefault="00165D0F">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338E14A" w14:textId="77777777" w:rsidR="00F173C1" w:rsidRDefault="00F173C1">
      <w:pPr>
        <w:snapToGrid w:val="0"/>
        <w:rPr>
          <w:b/>
          <w:sz w:val="16"/>
          <w:szCs w:val="16"/>
        </w:rPr>
      </w:pPr>
    </w:p>
    <w:p w14:paraId="5827931F" w14:textId="77777777" w:rsidR="00F173C1" w:rsidRDefault="00165D0F">
      <w:pPr>
        <w:pStyle w:val="ListParagraph"/>
        <w:numPr>
          <w:ilvl w:val="0"/>
          <w:numId w:val="8"/>
        </w:numPr>
        <w:spacing w:before="120" w:after="120" w:line="257" w:lineRule="auto"/>
        <w:outlineLvl w:val="0"/>
        <w:rPr>
          <w:sz w:val="28"/>
        </w:rPr>
      </w:pPr>
      <w:r>
        <w:rPr>
          <w:sz w:val="28"/>
        </w:rPr>
        <w:t>Introduction</w:t>
      </w:r>
    </w:p>
    <w:p w14:paraId="0143F1CB" w14:textId="77777777" w:rsidR="00F173C1" w:rsidRDefault="00165D0F">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F173C1" w14:paraId="465419AC" w14:textId="77777777">
        <w:tc>
          <w:tcPr>
            <w:tcW w:w="9895" w:type="dxa"/>
          </w:tcPr>
          <w:p w14:paraId="269FB0F2" w14:textId="77777777" w:rsidR="00F173C1" w:rsidRDefault="00165D0F">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5753F03B" w14:textId="77777777" w:rsidR="00F173C1" w:rsidRDefault="00165D0F">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4A33F53E" w14:textId="77777777" w:rsidR="00F173C1" w:rsidRDefault="00165D0F">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2369C6A2" w14:textId="77777777" w:rsidR="00F173C1" w:rsidRDefault="00165D0F">
      <w:pPr>
        <w:pStyle w:val="ListParagraph"/>
        <w:numPr>
          <w:ilvl w:val="0"/>
          <w:numId w:val="8"/>
        </w:numPr>
        <w:spacing w:before="120" w:after="120" w:line="257" w:lineRule="auto"/>
        <w:outlineLvl w:val="0"/>
        <w:rPr>
          <w:sz w:val="28"/>
        </w:rPr>
      </w:pPr>
      <w:r>
        <w:rPr>
          <w:sz w:val="28"/>
        </w:rPr>
        <w:t>Plan</w:t>
      </w:r>
    </w:p>
    <w:p w14:paraId="2BF604F4" w14:textId="77777777" w:rsidR="00F173C1" w:rsidRDefault="00165D0F">
      <w:pPr>
        <w:snapToGrid w:val="0"/>
        <w:spacing w:after="120" w:line="288" w:lineRule="auto"/>
        <w:jc w:val="both"/>
        <w:rPr>
          <w:sz w:val="20"/>
          <w:szCs w:val="20"/>
        </w:rPr>
      </w:pPr>
      <w:r>
        <w:rPr>
          <w:sz w:val="20"/>
          <w:szCs w:val="20"/>
        </w:rPr>
        <w:t>Per RAN1#118 outcome, the following issues are prioritized for this meeting:</w:t>
      </w:r>
    </w:p>
    <w:tbl>
      <w:tblPr>
        <w:tblStyle w:val="TableGrid"/>
        <w:tblW w:w="9900" w:type="dxa"/>
        <w:tblInd w:w="-5" w:type="dxa"/>
        <w:tblLook w:val="04A0" w:firstRow="1" w:lastRow="0" w:firstColumn="1" w:lastColumn="0" w:noHBand="0" w:noVBand="1"/>
      </w:tblPr>
      <w:tblGrid>
        <w:gridCol w:w="805"/>
        <w:gridCol w:w="1985"/>
        <w:gridCol w:w="7110"/>
      </w:tblGrid>
      <w:tr w:rsidR="00F173C1" w14:paraId="1035B374" w14:textId="77777777">
        <w:trPr>
          <w:trHeight w:val="516"/>
        </w:trPr>
        <w:tc>
          <w:tcPr>
            <w:tcW w:w="805" w:type="dxa"/>
            <w:shd w:val="clear" w:color="auto" w:fill="auto"/>
          </w:tcPr>
          <w:p w14:paraId="1828BECA" w14:textId="77777777" w:rsidR="00F173C1" w:rsidRDefault="00165D0F">
            <w:pPr>
              <w:rPr>
                <w:sz w:val="18"/>
                <w:szCs w:val="18"/>
              </w:rPr>
            </w:pPr>
            <w:r>
              <w:rPr>
                <w:sz w:val="18"/>
                <w:szCs w:val="18"/>
              </w:rPr>
              <w:t>1</w:t>
            </w:r>
          </w:p>
        </w:tc>
        <w:tc>
          <w:tcPr>
            <w:tcW w:w="1985" w:type="dxa"/>
            <w:vMerge w:val="restart"/>
            <w:shd w:val="clear" w:color="auto" w:fill="auto"/>
          </w:tcPr>
          <w:p w14:paraId="6E2BFD0F" w14:textId="77777777" w:rsidR="00F173C1" w:rsidRDefault="00165D0F">
            <w:pPr>
              <w:rPr>
                <w:sz w:val="18"/>
                <w:szCs w:val="18"/>
              </w:rPr>
            </w:pPr>
            <w:r>
              <w:rPr>
                <w:rFonts w:eastAsia="MS Mincho"/>
                <w:sz w:val="18"/>
                <w:szCs w:val="18"/>
                <w:lang w:eastAsia="ja-JP"/>
              </w:rPr>
              <w:t>Trigger-event detection</w:t>
            </w:r>
          </w:p>
        </w:tc>
        <w:tc>
          <w:tcPr>
            <w:tcW w:w="7110" w:type="dxa"/>
            <w:shd w:val="clear" w:color="auto" w:fill="auto"/>
          </w:tcPr>
          <w:p w14:paraId="289812B3" w14:textId="77777777" w:rsidR="00F173C1" w:rsidRDefault="00165D0F">
            <w:pPr>
              <w:rPr>
                <w:sz w:val="18"/>
                <w:szCs w:val="18"/>
              </w:rPr>
            </w:pPr>
            <w:r>
              <w:rPr>
                <w:sz w:val="18"/>
                <w:szCs w:val="18"/>
              </w:rPr>
              <w:t>Left-over for RS measurement for current beam for Event-2, e.g.,</w:t>
            </w:r>
          </w:p>
          <w:p w14:paraId="6D12263B" w14:textId="77777777" w:rsidR="00F173C1" w:rsidRDefault="00165D0F">
            <w:pPr>
              <w:pStyle w:val="ListParagraph"/>
              <w:widowControl w:val="0"/>
              <w:numPr>
                <w:ilvl w:val="0"/>
                <w:numId w:val="10"/>
              </w:numPr>
              <w:spacing w:after="0" w:line="240" w:lineRule="auto"/>
              <w:contextualSpacing/>
              <w:jc w:val="both"/>
              <w:rPr>
                <w:sz w:val="18"/>
                <w:szCs w:val="18"/>
              </w:rPr>
            </w:pPr>
            <w:r>
              <w:rPr>
                <w:sz w:val="18"/>
                <w:szCs w:val="18"/>
              </w:rPr>
              <w:t xml:space="preserve">#1 Down-selection from Option-1~4 when only one TRS is configured in the indicated TCI, </w:t>
            </w:r>
          </w:p>
          <w:p w14:paraId="6C519107" w14:textId="77777777" w:rsidR="00F173C1" w:rsidRDefault="00165D0F">
            <w:pPr>
              <w:pStyle w:val="ListParagraph"/>
              <w:widowControl w:val="0"/>
              <w:numPr>
                <w:ilvl w:val="0"/>
                <w:numId w:val="10"/>
              </w:numPr>
              <w:spacing w:after="0" w:line="240" w:lineRule="auto"/>
              <w:contextualSpacing/>
              <w:jc w:val="both"/>
              <w:rPr>
                <w:sz w:val="18"/>
                <w:szCs w:val="18"/>
              </w:rPr>
            </w:pPr>
            <w:r>
              <w:rPr>
                <w:sz w:val="18"/>
                <w:szCs w:val="18"/>
              </w:rPr>
              <w:t>#2 Selection of scheme-1 and Scheme-2 (by RRC or an implicit manner), etc.</w:t>
            </w:r>
          </w:p>
        </w:tc>
      </w:tr>
      <w:tr w:rsidR="00F173C1" w14:paraId="4FD271D7" w14:textId="77777777">
        <w:trPr>
          <w:trHeight w:val="516"/>
        </w:trPr>
        <w:tc>
          <w:tcPr>
            <w:tcW w:w="805" w:type="dxa"/>
            <w:shd w:val="clear" w:color="auto" w:fill="auto"/>
          </w:tcPr>
          <w:p w14:paraId="773230FE" w14:textId="77777777" w:rsidR="00F173C1" w:rsidRDefault="00165D0F">
            <w:pPr>
              <w:rPr>
                <w:sz w:val="18"/>
                <w:szCs w:val="18"/>
              </w:rPr>
            </w:pPr>
            <w:r>
              <w:rPr>
                <w:sz w:val="18"/>
                <w:szCs w:val="18"/>
              </w:rPr>
              <w:t>2</w:t>
            </w:r>
          </w:p>
        </w:tc>
        <w:tc>
          <w:tcPr>
            <w:tcW w:w="1985" w:type="dxa"/>
            <w:vMerge/>
            <w:shd w:val="clear" w:color="auto" w:fill="auto"/>
          </w:tcPr>
          <w:p w14:paraId="5B8E87E4" w14:textId="77777777" w:rsidR="00F173C1" w:rsidRDefault="00F173C1">
            <w:pPr>
              <w:snapToGrid w:val="0"/>
              <w:rPr>
                <w:sz w:val="18"/>
                <w:szCs w:val="18"/>
              </w:rPr>
            </w:pPr>
          </w:p>
        </w:tc>
        <w:tc>
          <w:tcPr>
            <w:tcW w:w="7110" w:type="dxa"/>
            <w:shd w:val="clear" w:color="auto" w:fill="auto"/>
          </w:tcPr>
          <w:p w14:paraId="06002D31" w14:textId="77777777" w:rsidR="00F173C1" w:rsidRDefault="00165D0F">
            <w:pPr>
              <w:snapToGrid w:val="0"/>
              <w:rPr>
                <w:sz w:val="18"/>
                <w:szCs w:val="18"/>
              </w:rPr>
            </w:pPr>
            <w:r>
              <w:rPr>
                <w:rFonts w:hint="eastAsia"/>
                <w:sz w:val="18"/>
                <w:szCs w:val="18"/>
              </w:rPr>
              <w:t>L</w:t>
            </w:r>
            <w:r>
              <w:rPr>
                <w:sz w:val="18"/>
                <w:szCs w:val="18"/>
              </w:rPr>
              <w:t>eft-over for RS configuration for new beams for Event-2, e.g., MAC-CE based update for new-beam RS, etc.</w:t>
            </w:r>
          </w:p>
        </w:tc>
      </w:tr>
      <w:tr w:rsidR="00F173C1" w14:paraId="75890373" w14:textId="77777777">
        <w:trPr>
          <w:trHeight w:val="516"/>
        </w:trPr>
        <w:tc>
          <w:tcPr>
            <w:tcW w:w="805" w:type="dxa"/>
            <w:shd w:val="clear" w:color="auto" w:fill="auto"/>
          </w:tcPr>
          <w:p w14:paraId="5766120E" w14:textId="77777777" w:rsidR="00F173C1" w:rsidRDefault="00165D0F">
            <w:pPr>
              <w:rPr>
                <w:sz w:val="18"/>
                <w:szCs w:val="18"/>
              </w:rPr>
            </w:pPr>
            <w:r>
              <w:rPr>
                <w:sz w:val="18"/>
                <w:szCs w:val="18"/>
              </w:rPr>
              <w:t>3</w:t>
            </w:r>
          </w:p>
        </w:tc>
        <w:tc>
          <w:tcPr>
            <w:tcW w:w="1985" w:type="dxa"/>
            <w:vMerge/>
            <w:shd w:val="clear" w:color="auto" w:fill="auto"/>
          </w:tcPr>
          <w:p w14:paraId="01CF91D6" w14:textId="77777777" w:rsidR="00F173C1" w:rsidRDefault="00F173C1">
            <w:pPr>
              <w:snapToGrid w:val="0"/>
              <w:rPr>
                <w:sz w:val="18"/>
                <w:szCs w:val="18"/>
              </w:rPr>
            </w:pPr>
          </w:p>
        </w:tc>
        <w:tc>
          <w:tcPr>
            <w:tcW w:w="7110" w:type="dxa"/>
            <w:shd w:val="clear" w:color="auto" w:fill="auto"/>
          </w:tcPr>
          <w:p w14:paraId="131A5DB1" w14:textId="77777777" w:rsidR="00F173C1" w:rsidRDefault="00165D0F">
            <w:pPr>
              <w:snapToGrid w:val="0"/>
              <w:rPr>
                <w:sz w:val="18"/>
                <w:szCs w:val="18"/>
              </w:rPr>
            </w:pPr>
            <w:r>
              <w:rPr>
                <w:sz w:val="18"/>
                <w:szCs w:val="18"/>
              </w:rPr>
              <w:t>Left-over for trigger detection on Event-2, e.g., resetting mechanisms, definition (e.g., periodicity) of an Event-2 instance, etc.</w:t>
            </w:r>
          </w:p>
        </w:tc>
      </w:tr>
      <w:tr w:rsidR="00F173C1" w14:paraId="49D964BC" w14:textId="77777777">
        <w:trPr>
          <w:trHeight w:val="548"/>
        </w:trPr>
        <w:tc>
          <w:tcPr>
            <w:tcW w:w="805" w:type="dxa"/>
            <w:shd w:val="clear" w:color="auto" w:fill="auto"/>
          </w:tcPr>
          <w:p w14:paraId="245653CE" w14:textId="77777777" w:rsidR="00F173C1" w:rsidRDefault="00165D0F">
            <w:pPr>
              <w:rPr>
                <w:sz w:val="18"/>
                <w:szCs w:val="18"/>
              </w:rPr>
            </w:pPr>
            <w:r>
              <w:rPr>
                <w:sz w:val="18"/>
                <w:szCs w:val="18"/>
              </w:rPr>
              <w:t>4</w:t>
            </w:r>
          </w:p>
        </w:tc>
        <w:tc>
          <w:tcPr>
            <w:tcW w:w="1985" w:type="dxa"/>
            <w:shd w:val="clear" w:color="auto" w:fill="auto"/>
          </w:tcPr>
          <w:p w14:paraId="1ED9D76F" w14:textId="77777777" w:rsidR="00F173C1" w:rsidRDefault="00165D0F">
            <w:pPr>
              <w:rPr>
                <w:sz w:val="18"/>
                <w:szCs w:val="18"/>
              </w:rPr>
            </w:pPr>
            <w:r>
              <w:rPr>
                <w:sz w:val="18"/>
                <w:szCs w:val="18"/>
              </w:rPr>
              <w:t>UL signaling content(s)</w:t>
            </w:r>
          </w:p>
        </w:tc>
        <w:tc>
          <w:tcPr>
            <w:tcW w:w="7110" w:type="dxa"/>
            <w:shd w:val="clear" w:color="auto" w:fill="auto"/>
          </w:tcPr>
          <w:p w14:paraId="262A8FBF" w14:textId="77777777" w:rsidR="00F173C1" w:rsidRDefault="00165D0F">
            <w:pPr>
              <w:rPr>
                <w:sz w:val="18"/>
                <w:szCs w:val="18"/>
              </w:rPr>
            </w:pPr>
            <w:r>
              <w:rPr>
                <w:sz w:val="18"/>
                <w:szCs w:val="18"/>
              </w:rPr>
              <w:t>Left-over for L1-RSRP report format (Option-3) depending on Event-2, e.g., range and step size of differential L1-RSRP, extra values of ‘N’, etc.</w:t>
            </w:r>
          </w:p>
        </w:tc>
      </w:tr>
      <w:tr w:rsidR="00F173C1" w14:paraId="74F9011D" w14:textId="77777777">
        <w:tc>
          <w:tcPr>
            <w:tcW w:w="805" w:type="dxa"/>
            <w:shd w:val="clear" w:color="auto" w:fill="auto"/>
          </w:tcPr>
          <w:p w14:paraId="33FA4BAD" w14:textId="77777777" w:rsidR="00F173C1" w:rsidRDefault="00165D0F">
            <w:pPr>
              <w:rPr>
                <w:sz w:val="18"/>
                <w:szCs w:val="18"/>
              </w:rPr>
            </w:pPr>
            <w:r>
              <w:rPr>
                <w:sz w:val="18"/>
                <w:szCs w:val="18"/>
              </w:rPr>
              <w:t>5</w:t>
            </w:r>
          </w:p>
        </w:tc>
        <w:tc>
          <w:tcPr>
            <w:tcW w:w="1985" w:type="dxa"/>
            <w:vMerge w:val="restart"/>
            <w:shd w:val="clear" w:color="auto" w:fill="auto"/>
          </w:tcPr>
          <w:p w14:paraId="2435FB59" w14:textId="77777777" w:rsidR="00F173C1" w:rsidRDefault="00165D0F">
            <w:pPr>
              <w:rPr>
                <w:sz w:val="18"/>
                <w:szCs w:val="18"/>
              </w:rPr>
            </w:pPr>
            <w:r>
              <w:rPr>
                <w:sz w:val="18"/>
                <w:szCs w:val="18"/>
              </w:rPr>
              <w:t>UL signaling medium/container</w:t>
            </w:r>
          </w:p>
        </w:tc>
        <w:tc>
          <w:tcPr>
            <w:tcW w:w="7110" w:type="dxa"/>
            <w:shd w:val="clear" w:color="auto" w:fill="auto"/>
          </w:tcPr>
          <w:p w14:paraId="45F85475" w14:textId="77777777" w:rsidR="00F173C1" w:rsidRDefault="00165D0F">
            <w:pPr>
              <w:rPr>
                <w:sz w:val="18"/>
                <w:szCs w:val="18"/>
              </w:rPr>
            </w:pPr>
            <w:r>
              <w:rPr>
                <w:sz w:val="18"/>
                <w:szCs w:val="18"/>
              </w:rPr>
              <w:t>Details on 1-bit first PUCCH for Mode-A and Mode-B, e.g., down-selection between Alt-1 (dedicated SR) and Alt-2 (new UCI) for 1-bit first PUCCH depending on the following outcome:</w:t>
            </w:r>
          </w:p>
          <w:p w14:paraId="62CCDF26" w14:textId="77777777" w:rsidR="00F173C1" w:rsidRDefault="00165D0F">
            <w:pPr>
              <w:pStyle w:val="ListParagraph"/>
              <w:widowControl w:val="0"/>
              <w:numPr>
                <w:ilvl w:val="0"/>
                <w:numId w:val="11"/>
              </w:numPr>
              <w:spacing w:after="0" w:line="240" w:lineRule="auto"/>
              <w:contextualSpacing/>
              <w:jc w:val="both"/>
              <w:rPr>
                <w:sz w:val="18"/>
                <w:szCs w:val="18"/>
              </w:rPr>
            </w:pPr>
            <w:r>
              <w:rPr>
                <w:sz w:val="18"/>
                <w:szCs w:val="18"/>
              </w:rPr>
              <w:t>#1 Whether/how to (re-)transmit the first PUCCH channel;</w:t>
            </w:r>
          </w:p>
          <w:p w14:paraId="68999C0E" w14:textId="77777777" w:rsidR="00F173C1" w:rsidRDefault="00165D0F">
            <w:pPr>
              <w:pStyle w:val="ListParagraph"/>
              <w:widowControl w:val="0"/>
              <w:numPr>
                <w:ilvl w:val="0"/>
                <w:numId w:val="11"/>
              </w:numPr>
              <w:spacing w:after="0" w:line="240" w:lineRule="auto"/>
              <w:contextualSpacing/>
              <w:jc w:val="both"/>
              <w:rPr>
                <w:sz w:val="18"/>
                <w:szCs w:val="18"/>
              </w:rPr>
            </w:pPr>
            <w:r>
              <w:rPr>
                <w:sz w:val="18"/>
                <w:szCs w:val="18"/>
              </w:rPr>
              <w:t xml:space="preserve">#2 How to </w:t>
            </w:r>
            <w:r>
              <w:rPr>
                <w:rFonts w:hint="eastAsia"/>
                <w:sz w:val="18"/>
                <w:szCs w:val="18"/>
              </w:rPr>
              <w:t>encode 1-bit to PUCCH resource</w:t>
            </w:r>
            <w:r>
              <w:rPr>
                <w:sz w:val="18"/>
                <w:szCs w:val="18"/>
              </w:rPr>
              <w:t xml:space="preserve"> (Alt-2); </w:t>
            </w:r>
          </w:p>
          <w:p w14:paraId="6804AA76" w14:textId="77777777" w:rsidR="00F173C1" w:rsidRDefault="00165D0F">
            <w:pPr>
              <w:pStyle w:val="ListParagraph"/>
              <w:widowControl w:val="0"/>
              <w:numPr>
                <w:ilvl w:val="0"/>
                <w:numId w:val="11"/>
              </w:numPr>
              <w:spacing w:after="0" w:line="240" w:lineRule="auto"/>
              <w:contextualSpacing/>
              <w:jc w:val="both"/>
              <w:rPr>
                <w:sz w:val="18"/>
                <w:szCs w:val="18"/>
              </w:rPr>
            </w:pPr>
            <w:r>
              <w:rPr>
                <w:sz w:val="18"/>
                <w:szCs w:val="18"/>
              </w:rPr>
              <w:t>#3 UCI multiplexing/dropping/prioritization rule;</w:t>
            </w:r>
          </w:p>
          <w:p w14:paraId="160C67DB" w14:textId="77777777" w:rsidR="00F173C1" w:rsidRDefault="00165D0F">
            <w:pPr>
              <w:pStyle w:val="ListParagraph"/>
              <w:widowControl w:val="0"/>
              <w:numPr>
                <w:ilvl w:val="0"/>
                <w:numId w:val="11"/>
              </w:numPr>
              <w:spacing w:after="0" w:line="240" w:lineRule="auto"/>
              <w:contextualSpacing/>
              <w:jc w:val="both"/>
              <w:rPr>
                <w:sz w:val="18"/>
                <w:szCs w:val="18"/>
              </w:rPr>
            </w:pPr>
            <w:r>
              <w:rPr>
                <w:sz w:val="18"/>
                <w:szCs w:val="18"/>
              </w:rPr>
              <w:t>#4 Associated with multiple CSI report configurations or not, etc.</w:t>
            </w:r>
          </w:p>
        </w:tc>
      </w:tr>
      <w:tr w:rsidR="00F173C1" w14:paraId="0D03B52E" w14:textId="77777777">
        <w:tc>
          <w:tcPr>
            <w:tcW w:w="805" w:type="dxa"/>
            <w:shd w:val="clear" w:color="auto" w:fill="auto"/>
          </w:tcPr>
          <w:p w14:paraId="0FACBD75" w14:textId="77777777" w:rsidR="00F173C1" w:rsidRDefault="00165D0F">
            <w:pPr>
              <w:rPr>
                <w:sz w:val="18"/>
                <w:szCs w:val="18"/>
              </w:rPr>
            </w:pPr>
            <w:r>
              <w:rPr>
                <w:sz w:val="18"/>
                <w:szCs w:val="18"/>
              </w:rPr>
              <w:t>6</w:t>
            </w:r>
          </w:p>
        </w:tc>
        <w:tc>
          <w:tcPr>
            <w:tcW w:w="1985" w:type="dxa"/>
            <w:vMerge/>
            <w:shd w:val="clear" w:color="auto" w:fill="auto"/>
          </w:tcPr>
          <w:p w14:paraId="70ECF802" w14:textId="77777777" w:rsidR="00F173C1" w:rsidRDefault="00F173C1">
            <w:pPr>
              <w:rPr>
                <w:sz w:val="18"/>
                <w:szCs w:val="18"/>
              </w:rPr>
            </w:pPr>
          </w:p>
        </w:tc>
        <w:tc>
          <w:tcPr>
            <w:tcW w:w="7110" w:type="dxa"/>
            <w:shd w:val="clear" w:color="auto" w:fill="auto"/>
          </w:tcPr>
          <w:p w14:paraId="4DF36202" w14:textId="77777777" w:rsidR="00F173C1" w:rsidRDefault="00165D0F">
            <w:pPr>
              <w:rPr>
                <w:sz w:val="18"/>
                <w:szCs w:val="18"/>
              </w:rPr>
            </w:pPr>
            <w:r>
              <w:rPr>
                <w:sz w:val="18"/>
                <w:szCs w:val="18"/>
              </w:rPr>
              <w:t>Details on Step-2&amp;3 in Mode-A, e.g., down-selection from Option-1~2 for triggering UEI beam report, etc.</w:t>
            </w:r>
          </w:p>
        </w:tc>
      </w:tr>
      <w:tr w:rsidR="00F173C1" w14:paraId="00A98EEF" w14:textId="77777777">
        <w:tc>
          <w:tcPr>
            <w:tcW w:w="805" w:type="dxa"/>
            <w:shd w:val="clear" w:color="auto" w:fill="auto"/>
          </w:tcPr>
          <w:p w14:paraId="624A6001" w14:textId="77777777" w:rsidR="00F173C1" w:rsidRDefault="00165D0F">
            <w:pPr>
              <w:rPr>
                <w:sz w:val="18"/>
                <w:szCs w:val="18"/>
              </w:rPr>
            </w:pPr>
            <w:r>
              <w:rPr>
                <w:sz w:val="18"/>
                <w:szCs w:val="18"/>
              </w:rPr>
              <w:t>7</w:t>
            </w:r>
          </w:p>
        </w:tc>
        <w:tc>
          <w:tcPr>
            <w:tcW w:w="1985" w:type="dxa"/>
            <w:vMerge/>
            <w:shd w:val="clear" w:color="auto" w:fill="auto"/>
          </w:tcPr>
          <w:p w14:paraId="5A51EC57" w14:textId="77777777" w:rsidR="00F173C1" w:rsidRDefault="00F173C1">
            <w:pPr>
              <w:rPr>
                <w:sz w:val="18"/>
                <w:szCs w:val="18"/>
              </w:rPr>
            </w:pPr>
          </w:p>
        </w:tc>
        <w:tc>
          <w:tcPr>
            <w:tcW w:w="7110" w:type="dxa"/>
            <w:shd w:val="clear" w:color="auto" w:fill="auto"/>
          </w:tcPr>
          <w:p w14:paraId="13E4A79D" w14:textId="77777777" w:rsidR="00F173C1" w:rsidRDefault="00165D0F">
            <w:pPr>
              <w:rPr>
                <w:sz w:val="18"/>
                <w:szCs w:val="18"/>
              </w:rPr>
            </w:pPr>
            <w:r>
              <w:rPr>
                <w:sz w:val="18"/>
                <w:szCs w:val="18"/>
              </w:rPr>
              <w:t xml:space="preserve">Details on Step-2 in Mode-B, e.g., </w:t>
            </w:r>
          </w:p>
          <w:p w14:paraId="45FEFBFD" w14:textId="77777777" w:rsidR="00F173C1" w:rsidRDefault="00165D0F">
            <w:pPr>
              <w:pStyle w:val="ListParagraph"/>
              <w:widowControl w:val="0"/>
              <w:numPr>
                <w:ilvl w:val="0"/>
                <w:numId w:val="12"/>
              </w:numPr>
              <w:spacing w:after="0" w:line="240" w:lineRule="auto"/>
              <w:contextualSpacing/>
              <w:jc w:val="both"/>
              <w:rPr>
                <w:sz w:val="18"/>
                <w:szCs w:val="18"/>
              </w:rPr>
            </w:pPr>
            <w:r>
              <w:rPr>
                <w:sz w:val="18"/>
                <w:szCs w:val="18"/>
              </w:rPr>
              <w:t xml:space="preserve">#1 Down-selection between </w:t>
            </w:r>
            <w:r>
              <w:rPr>
                <w:rFonts w:hint="eastAsia"/>
                <w:sz w:val="18"/>
                <w:szCs w:val="18"/>
              </w:rPr>
              <w:t>option</w:t>
            </w:r>
            <w:r>
              <w:rPr>
                <w:sz w:val="18"/>
                <w:szCs w:val="18"/>
              </w:rPr>
              <w:t xml:space="preserve"> 1~2 for Type-1 CG-PUSCH carrying UL-SCH or not, </w:t>
            </w:r>
          </w:p>
          <w:p w14:paraId="6215FD76" w14:textId="77777777" w:rsidR="00F173C1" w:rsidRDefault="00165D0F">
            <w:pPr>
              <w:pStyle w:val="ListParagraph"/>
              <w:widowControl w:val="0"/>
              <w:numPr>
                <w:ilvl w:val="0"/>
                <w:numId w:val="12"/>
              </w:numPr>
              <w:spacing w:after="0" w:line="240" w:lineRule="auto"/>
              <w:contextualSpacing/>
              <w:jc w:val="both"/>
              <w:rPr>
                <w:sz w:val="18"/>
                <w:szCs w:val="18"/>
              </w:rPr>
            </w:pPr>
            <w:r>
              <w:rPr>
                <w:sz w:val="18"/>
                <w:szCs w:val="18"/>
              </w:rPr>
              <w:t xml:space="preserve">#2 Down-selection among </w:t>
            </w:r>
            <w:r>
              <w:rPr>
                <w:rFonts w:hint="eastAsia"/>
                <w:sz w:val="18"/>
                <w:szCs w:val="18"/>
              </w:rPr>
              <w:t>option</w:t>
            </w:r>
            <w:r>
              <w:rPr>
                <w:sz w:val="18"/>
                <w:szCs w:val="18"/>
              </w:rPr>
              <w:t xml:space="preserve"> 1A/1B/2 for resource configuration between first and second channel.</w:t>
            </w:r>
          </w:p>
        </w:tc>
      </w:tr>
      <w:tr w:rsidR="00F173C1" w14:paraId="7B4B4C8F" w14:textId="77777777">
        <w:tc>
          <w:tcPr>
            <w:tcW w:w="805" w:type="dxa"/>
            <w:shd w:val="clear" w:color="auto" w:fill="auto"/>
          </w:tcPr>
          <w:p w14:paraId="03DD0BFE" w14:textId="77777777" w:rsidR="00F173C1" w:rsidRDefault="00165D0F">
            <w:pPr>
              <w:rPr>
                <w:sz w:val="18"/>
                <w:szCs w:val="18"/>
              </w:rPr>
            </w:pPr>
            <w:r>
              <w:rPr>
                <w:sz w:val="18"/>
                <w:szCs w:val="18"/>
              </w:rPr>
              <w:t>8</w:t>
            </w:r>
          </w:p>
        </w:tc>
        <w:tc>
          <w:tcPr>
            <w:tcW w:w="1985" w:type="dxa"/>
            <w:shd w:val="clear" w:color="auto" w:fill="auto"/>
          </w:tcPr>
          <w:p w14:paraId="5221C659" w14:textId="77777777" w:rsidR="00F173C1" w:rsidRDefault="00165D0F">
            <w:pPr>
              <w:rPr>
                <w:sz w:val="18"/>
                <w:szCs w:val="18"/>
              </w:rPr>
            </w:pPr>
            <w:r>
              <w:rPr>
                <w:sz w:val="18"/>
                <w:szCs w:val="18"/>
              </w:rPr>
              <w:t xml:space="preserve">Cross-CC measurement/report </w:t>
            </w:r>
          </w:p>
        </w:tc>
        <w:tc>
          <w:tcPr>
            <w:tcW w:w="7110" w:type="dxa"/>
            <w:shd w:val="clear" w:color="auto" w:fill="auto"/>
          </w:tcPr>
          <w:p w14:paraId="74C316B6" w14:textId="77777777" w:rsidR="00F173C1" w:rsidRDefault="00165D0F">
            <w:pPr>
              <w:rPr>
                <w:sz w:val="18"/>
                <w:szCs w:val="18"/>
              </w:rPr>
            </w:pPr>
            <w:r>
              <w:rPr>
                <w:sz w:val="18"/>
                <w:szCs w:val="18"/>
              </w:rPr>
              <w:t xml:space="preserve">Framework of enabling cross-CC measurement/report in UEI beam report for Event-2, e.g., mechanism for new/current beam, RRC signaling, same or different CC(s) between first and second channel, etc. </w:t>
            </w:r>
          </w:p>
        </w:tc>
      </w:tr>
      <w:tr w:rsidR="00F173C1" w14:paraId="3F335854" w14:textId="77777777">
        <w:tc>
          <w:tcPr>
            <w:tcW w:w="805" w:type="dxa"/>
          </w:tcPr>
          <w:p w14:paraId="12C50150" w14:textId="77777777" w:rsidR="00F173C1" w:rsidRDefault="00165D0F">
            <w:pPr>
              <w:rPr>
                <w:sz w:val="18"/>
                <w:szCs w:val="18"/>
              </w:rPr>
            </w:pPr>
            <w:r>
              <w:rPr>
                <w:sz w:val="18"/>
                <w:szCs w:val="18"/>
              </w:rPr>
              <w:lastRenderedPageBreak/>
              <w:t>9</w:t>
            </w:r>
          </w:p>
        </w:tc>
        <w:tc>
          <w:tcPr>
            <w:tcW w:w="1985" w:type="dxa"/>
          </w:tcPr>
          <w:p w14:paraId="2AD01B2D" w14:textId="77777777" w:rsidR="00F173C1" w:rsidRDefault="00165D0F">
            <w:pPr>
              <w:rPr>
                <w:sz w:val="18"/>
                <w:szCs w:val="18"/>
              </w:rPr>
            </w:pPr>
            <w:r>
              <w:rPr>
                <w:sz w:val="18"/>
                <w:szCs w:val="18"/>
              </w:rPr>
              <w:t>Left-over for enabling Event-1 and Event-7 (Low-priority)</w:t>
            </w:r>
          </w:p>
        </w:tc>
        <w:tc>
          <w:tcPr>
            <w:tcW w:w="7110" w:type="dxa"/>
          </w:tcPr>
          <w:p w14:paraId="0CAF6145" w14:textId="77777777" w:rsidR="00F173C1" w:rsidRDefault="00165D0F">
            <w:pPr>
              <w:rPr>
                <w:sz w:val="18"/>
                <w:szCs w:val="18"/>
              </w:rPr>
            </w:pPr>
            <w:r>
              <w:rPr>
                <w:sz w:val="18"/>
                <w:szCs w:val="18"/>
              </w:rPr>
              <w:t>Identify</w:t>
            </w:r>
            <w:r>
              <w:rPr>
                <w:rFonts w:hint="eastAsia"/>
                <w:sz w:val="18"/>
                <w:szCs w:val="18"/>
              </w:rPr>
              <w:t>/</w:t>
            </w:r>
            <w:r>
              <w:rPr>
                <w:sz w:val="18"/>
                <w:szCs w:val="18"/>
              </w:rPr>
              <w:t>clarify any critical left-over for supporting Event-1 and Event-7, while reusing the same design as Event-2 as a starting point</w:t>
            </w:r>
          </w:p>
        </w:tc>
      </w:tr>
      <w:tr w:rsidR="00F173C1" w14:paraId="669716D5" w14:textId="77777777">
        <w:tc>
          <w:tcPr>
            <w:tcW w:w="805" w:type="dxa"/>
          </w:tcPr>
          <w:p w14:paraId="2FD05433" w14:textId="77777777" w:rsidR="00F173C1" w:rsidRDefault="00165D0F">
            <w:pPr>
              <w:rPr>
                <w:sz w:val="18"/>
                <w:szCs w:val="18"/>
              </w:rPr>
            </w:pPr>
            <w:r>
              <w:rPr>
                <w:sz w:val="18"/>
                <w:szCs w:val="18"/>
              </w:rPr>
              <w:t>10</w:t>
            </w:r>
          </w:p>
        </w:tc>
        <w:tc>
          <w:tcPr>
            <w:tcW w:w="1985" w:type="dxa"/>
          </w:tcPr>
          <w:p w14:paraId="663AFF84" w14:textId="77777777" w:rsidR="00F173C1" w:rsidRDefault="00165D0F">
            <w:pPr>
              <w:rPr>
                <w:sz w:val="18"/>
                <w:szCs w:val="18"/>
              </w:rPr>
            </w:pPr>
            <w:r>
              <w:rPr>
                <w:sz w:val="18"/>
              </w:rPr>
              <w:t>Other procedure as required</w:t>
            </w:r>
          </w:p>
        </w:tc>
        <w:tc>
          <w:tcPr>
            <w:tcW w:w="7110" w:type="dxa"/>
          </w:tcPr>
          <w:p w14:paraId="006966BD" w14:textId="77777777" w:rsidR="00F173C1" w:rsidRDefault="00F173C1">
            <w:pPr>
              <w:rPr>
                <w:sz w:val="18"/>
                <w:szCs w:val="18"/>
              </w:rPr>
            </w:pPr>
          </w:p>
        </w:tc>
      </w:tr>
    </w:tbl>
    <w:p w14:paraId="4D53CFBB" w14:textId="77777777" w:rsidR="00F173C1" w:rsidRDefault="00165D0F">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pre-RAN1#118bis discussion [1] and the contributions from companies [2]-[39], the followings are provided in this document:</w:t>
      </w:r>
    </w:p>
    <w:p w14:paraId="235525CE" w14:textId="77777777" w:rsidR="00F173C1" w:rsidRDefault="00165D0F">
      <w:pPr>
        <w:pStyle w:val="ListParagraph"/>
        <w:numPr>
          <w:ilvl w:val="0"/>
          <w:numId w:val="13"/>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149826C1" w14:textId="77777777" w:rsidR="00F173C1" w:rsidRDefault="00165D0F">
      <w:pPr>
        <w:pStyle w:val="ListParagraph"/>
        <w:numPr>
          <w:ilvl w:val="1"/>
          <w:numId w:val="13"/>
        </w:numPr>
        <w:suppressAutoHyphens/>
        <w:snapToGrid w:val="0"/>
        <w:spacing w:after="0" w:line="288" w:lineRule="auto"/>
        <w:contextualSpacing/>
        <w:rPr>
          <w:sz w:val="20"/>
          <w:szCs w:val="20"/>
        </w:rPr>
      </w:pPr>
      <w:r>
        <w:rPr>
          <w:sz w:val="20"/>
          <w:szCs w:val="20"/>
        </w:rPr>
        <w:t>Issue 1 – Trigger-event detection</w:t>
      </w:r>
    </w:p>
    <w:p w14:paraId="2C138891" w14:textId="77777777" w:rsidR="00F173C1" w:rsidRDefault="00165D0F">
      <w:pPr>
        <w:pStyle w:val="ListParagraph"/>
        <w:numPr>
          <w:ilvl w:val="1"/>
          <w:numId w:val="13"/>
        </w:numPr>
        <w:suppressAutoHyphens/>
        <w:snapToGrid w:val="0"/>
        <w:spacing w:after="0" w:line="288" w:lineRule="auto"/>
        <w:contextualSpacing/>
        <w:rPr>
          <w:sz w:val="20"/>
          <w:szCs w:val="20"/>
        </w:rPr>
      </w:pPr>
      <w:r>
        <w:rPr>
          <w:sz w:val="20"/>
          <w:szCs w:val="20"/>
        </w:rPr>
        <w:t>Issue 2 – UL signaling content(s)</w:t>
      </w:r>
    </w:p>
    <w:p w14:paraId="046ADCF9" w14:textId="77777777" w:rsidR="00F173C1" w:rsidRDefault="00165D0F">
      <w:pPr>
        <w:pStyle w:val="ListParagraph"/>
        <w:numPr>
          <w:ilvl w:val="1"/>
          <w:numId w:val="13"/>
        </w:numPr>
        <w:suppressAutoHyphens/>
        <w:snapToGrid w:val="0"/>
        <w:spacing w:after="0" w:line="288" w:lineRule="auto"/>
        <w:contextualSpacing/>
        <w:rPr>
          <w:sz w:val="20"/>
          <w:szCs w:val="20"/>
        </w:rPr>
      </w:pPr>
      <w:r>
        <w:rPr>
          <w:sz w:val="20"/>
          <w:szCs w:val="20"/>
        </w:rPr>
        <w:t>Issue 3 – UL signaling medium/container</w:t>
      </w:r>
    </w:p>
    <w:p w14:paraId="12ABFC13" w14:textId="77777777" w:rsidR="00F173C1" w:rsidRDefault="00165D0F">
      <w:pPr>
        <w:pStyle w:val="ListParagraph"/>
        <w:numPr>
          <w:ilvl w:val="1"/>
          <w:numId w:val="13"/>
        </w:numPr>
        <w:suppressAutoHyphens/>
        <w:snapToGrid w:val="0"/>
        <w:spacing w:after="0" w:line="288" w:lineRule="auto"/>
        <w:contextualSpacing/>
        <w:rPr>
          <w:sz w:val="20"/>
          <w:szCs w:val="20"/>
        </w:rPr>
      </w:pPr>
      <w:r>
        <w:rPr>
          <w:sz w:val="20"/>
          <w:szCs w:val="20"/>
        </w:rPr>
        <w:t xml:space="preserve">Issue 4 – </w:t>
      </w:r>
      <w:r>
        <w:rPr>
          <w:sz w:val="18"/>
          <w:szCs w:val="18"/>
        </w:rPr>
        <w:t>Cross-CC measurement/report</w:t>
      </w:r>
    </w:p>
    <w:p w14:paraId="6AF2208B" w14:textId="77777777" w:rsidR="00F173C1" w:rsidRDefault="00165D0F">
      <w:pPr>
        <w:pStyle w:val="ListParagraph"/>
        <w:numPr>
          <w:ilvl w:val="1"/>
          <w:numId w:val="13"/>
        </w:numPr>
        <w:suppressAutoHyphens/>
        <w:snapToGrid w:val="0"/>
        <w:spacing w:after="0" w:line="288" w:lineRule="auto"/>
        <w:contextualSpacing/>
        <w:rPr>
          <w:sz w:val="20"/>
          <w:szCs w:val="20"/>
        </w:rPr>
      </w:pPr>
      <w:r>
        <w:rPr>
          <w:sz w:val="20"/>
          <w:szCs w:val="20"/>
        </w:rPr>
        <w:t xml:space="preserve">Issue 5 – </w:t>
      </w:r>
      <w:r>
        <w:rPr>
          <w:sz w:val="18"/>
          <w:szCs w:val="18"/>
        </w:rPr>
        <w:t>Left-over for enabling Event-1 and Event-7 (Low-priority)</w:t>
      </w:r>
    </w:p>
    <w:p w14:paraId="65D764D0" w14:textId="77777777" w:rsidR="00F173C1" w:rsidRDefault="00165D0F">
      <w:pPr>
        <w:pStyle w:val="ListParagraph"/>
        <w:numPr>
          <w:ilvl w:val="1"/>
          <w:numId w:val="13"/>
        </w:numPr>
        <w:suppressAutoHyphens/>
        <w:snapToGrid w:val="0"/>
        <w:spacing w:after="0" w:line="288" w:lineRule="auto"/>
        <w:contextualSpacing/>
        <w:rPr>
          <w:sz w:val="20"/>
          <w:szCs w:val="20"/>
        </w:rPr>
      </w:pPr>
      <w:r>
        <w:rPr>
          <w:sz w:val="20"/>
          <w:szCs w:val="20"/>
        </w:rPr>
        <w:t>Issue 6 – Other procedure as required</w:t>
      </w:r>
    </w:p>
    <w:p w14:paraId="13436432" w14:textId="77777777" w:rsidR="00F173C1" w:rsidRDefault="00165D0F">
      <w:pPr>
        <w:pStyle w:val="ListParagraph"/>
        <w:numPr>
          <w:ilvl w:val="0"/>
          <w:numId w:val="13"/>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14:paraId="1B678378" w14:textId="77777777" w:rsidR="00F173C1" w:rsidRDefault="00165D0F">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6D2B59FF" w14:textId="77777777" w:rsidR="00F173C1" w:rsidRDefault="00165D0F">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33288FD0" w14:textId="77777777" w:rsidR="00F173C1" w:rsidRDefault="00165D0F">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F173C1" w14:paraId="225E90C9" w14:textId="77777777">
        <w:trPr>
          <w:trHeight w:val="271"/>
        </w:trPr>
        <w:tc>
          <w:tcPr>
            <w:tcW w:w="1747" w:type="dxa"/>
            <w:shd w:val="clear" w:color="auto" w:fill="D9D9D9" w:themeFill="background1" w:themeFillShade="D9"/>
          </w:tcPr>
          <w:p w14:paraId="3621E1ED" w14:textId="77777777" w:rsidR="00F173C1" w:rsidRDefault="00165D0F">
            <w:pPr>
              <w:jc w:val="center"/>
              <w:rPr>
                <w:b/>
                <w:bCs/>
                <w:sz w:val="18"/>
                <w:szCs w:val="18"/>
              </w:rPr>
            </w:pPr>
            <w:r>
              <w:rPr>
                <w:b/>
                <w:bCs/>
                <w:sz w:val="18"/>
                <w:szCs w:val="18"/>
              </w:rPr>
              <w:t>Company</w:t>
            </w:r>
          </w:p>
        </w:tc>
        <w:tc>
          <w:tcPr>
            <w:tcW w:w="2192" w:type="dxa"/>
            <w:shd w:val="clear" w:color="auto" w:fill="D9D9D9" w:themeFill="background1" w:themeFillShade="D9"/>
          </w:tcPr>
          <w:p w14:paraId="4CE4FFE3" w14:textId="77777777" w:rsidR="00F173C1" w:rsidRDefault="00165D0F">
            <w:pPr>
              <w:jc w:val="center"/>
              <w:rPr>
                <w:b/>
                <w:bCs/>
                <w:sz w:val="18"/>
                <w:szCs w:val="18"/>
              </w:rPr>
            </w:pPr>
            <w:r>
              <w:rPr>
                <w:b/>
                <w:bCs/>
                <w:sz w:val="18"/>
                <w:szCs w:val="18"/>
              </w:rPr>
              <w:t>Point(s) of contact</w:t>
            </w:r>
          </w:p>
        </w:tc>
        <w:tc>
          <w:tcPr>
            <w:tcW w:w="5991" w:type="dxa"/>
            <w:shd w:val="clear" w:color="auto" w:fill="D9D9D9" w:themeFill="background1" w:themeFillShade="D9"/>
          </w:tcPr>
          <w:p w14:paraId="0839898D" w14:textId="77777777" w:rsidR="00F173C1" w:rsidRDefault="00165D0F">
            <w:pPr>
              <w:jc w:val="center"/>
              <w:rPr>
                <w:b/>
                <w:bCs/>
                <w:sz w:val="18"/>
                <w:szCs w:val="18"/>
              </w:rPr>
            </w:pPr>
            <w:r>
              <w:rPr>
                <w:b/>
                <w:bCs/>
                <w:sz w:val="18"/>
                <w:szCs w:val="18"/>
              </w:rPr>
              <w:t>Email address(es)</w:t>
            </w:r>
          </w:p>
        </w:tc>
      </w:tr>
      <w:tr w:rsidR="00F173C1" w14:paraId="0282B1EE" w14:textId="77777777">
        <w:trPr>
          <w:trHeight w:val="288"/>
        </w:trPr>
        <w:tc>
          <w:tcPr>
            <w:tcW w:w="1747" w:type="dxa"/>
          </w:tcPr>
          <w:p w14:paraId="20E52917" w14:textId="77777777" w:rsidR="00F173C1" w:rsidRDefault="00165D0F">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1266286E" w14:textId="77777777" w:rsidR="00F173C1" w:rsidRDefault="00165D0F">
            <w:pPr>
              <w:jc w:val="center"/>
              <w:rPr>
                <w:sz w:val="18"/>
                <w:szCs w:val="18"/>
                <w:lang w:eastAsia="zh-CN"/>
              </w:rPr>
            </w:pPr>
            <w:r>
              <w:rPr>
                <w:sz w:val="18"/>
                <w:szCs w:val="18"/>
                <w:lang w:eastAsia="zh-CN"/>
              </w:rPr>
              <w:t>Hong He</w:t>
            </w:r>
          </w:p>
        </w:tc>
        <w:tc>
          <w:tcPr>
            <w:tcW w:w="5991" w:type="dxa"/>
          </w:tcPr>
          <w:p w14:paraId="7429CBF7" w14:textId="77777777" w:rsidR="00F173C1" w:rsidRDefault="00165D0F">
            <w:pPr>
              <w:jc w:val="center"/>
              <w:rPr>
                <w:sz w:val="18"/>
                <w:szCs w:val="18"/>
                <w:lang w:eastAsia="zh-CN"/>
              </w:rPr>
            </w:pPr>
            <w:r>
              <w:rPr>
                <w:sz w:val="18"/>
                <w:szCs w:val="18"/>
                <w:lang w:eastAsia="zh-CN"/>
              </w:rPr>
              <w:t>hhe5@apple.com</w:t>
            </w:r>
          </w:p>
        </w:tc>
      </w:tr>
      <w:tr w:rsidR="00F173C1" w14:paraId="29B43C7C" w14:textId="77777777">
        <w:trPr>
          <w:trHeight w:val="288"/>
        </w:trPr>
        <w:tc>
          <w:tcPr>
            <w:tcW w:w="1747" w:type="dxa"/>
          </w:tcPr>
          <w:p w14:paraId="6AF099DA" w14:textId="77777777" w:rsidR="00F173C1" w:rsidRDefault="00165D0F">
            <w:pPr>
              <w:jc w:val="center"/>
              <w:rPr>
                <w:sz w:val="18"/>
                <w:szCs w:val="18"/>
                <w:lang w:eastAsia="zh-CN"/>
              </w:rPr>
            </w:pPr>
            <w:r>
              <w:rPr>
                <w:rFonts w:hint="eastAsia"/>
                <w:sz w:val="18"/>
                <w:szCs w:val="18"/>
                <w:lang w:eastAsia="zh-CN"/>
              </w:rPr>
              <w:t>CATT</w:t>
            </w:r>
          </w:p>
        </w:tc>
        <w:tc>
          <w:tcPr>
            <w:tcW w:w="2192" w:type="dxa"/>
          </w:tcPr>
          <w:p w14:paraId="2B4B2859" w14:textId="77777777" w:rsidR="00F173C1" w:rsidRDefault="00165D0F">
            <w:pPr>
              <w:jc w:val="center"/>
              <w:rPr>
                <w:sz w:val="18"/>
                <w:szCs w:val="18"/>
                <w:lang w:eastAsia="zh-CN"/>
              </w:rPr>
            </w:pPr>
            <w:r>
              <w:rPr>
                <w:rFonts w:hint="eastAsia"/>
                <w:sz w:val="18"/>
                <w:szCs w:val="18"/>
                <w:lang w:eastAsia="zh-CN"/>
              </w:rPr>
              <w:t>Jiayi Yang</w:t>
            </w:r>
          </w:p>
        </w:tc>
        <w:tc>
          <w:tcPr>
            <w:tcW w:w="5991" w:type="dxa"/>
          </w:tcPr>
          <w:p w14:paraId="7D57BB2A" w14:textId="77777777" w:rsidR="00F173C1" w:rsidRDefault="00165D0F">
            <w:pPr>
              <w:jc w:val="center"/>
              <w:rPr>
                <w:sz w:val="18"/>
                <w:szCs w:val="18"/>
                <w:lang w:eastAsia="zh-CN"/>
              </w:rPr>
            </w:pPr>
            <w:r>
              <w:rPr>
                <w:sz w:val="18"/>
                <w:szCs w:val="18"/>
              </w:rPr>
              <w:t>y</w:t>
            </w:r>
            <w:r>
              <w:rPr>
                <w:rFonts w:hint="eastAsia"/>
                <w:sz w:val="18"/>
                <w:szCs w:val="18"/>
                <w:lang w:eastAsia="zh-CN"/>
              </w:rPr>
              <w:t>angjiayi@catt.cn</w:t>
            </w:r>
          </w:p>
        </w:tc>
      </w:tr>
      <w:tr w:rsidR="00F173C1" w14:paraId="7CB450FF" w14:textId="77777777">
        <w:trPr>
          <w:trHeight w:val="288"/>
        </w:trPr>
        <w:tc>
          <w:tcPr>
            <w:tcW w:w="1747" w:type="dxa"/>
          </w:tcPr>
          <w:p w14:paraId="02812F0D" w14:textId="77777777" w:rsidR="00F173C1" w:rsidRDefault="00165D0F">
            <w:pPr>
              <w:jc w:val="center"/>
              <w:rPr>
                <w:sz w:val="18"/>
                <w:szCs w:val="18"/>
                <w:lang w:eastAsia="zh-CN"/>
              </w:rPr>
            </w:pPr>
            <w:proofErr w:type="spellStart"/>
            <w:r>
              <w:rPr>
                <w:sz w:val="18"/>
                <w:szCs w:val="18"/>
                <w:lang w:eastAsia="zh-CN"/>
              </w:rPr>
              <w:t>CEWiT</w:t>
            </w:r>
            <w:proofErr w:type="spellEnd"/>
          </w:p>
        </w:tc>
        <w:tc>
          <w:tcPr>
            <w:tcW w:w="2192" w:type="dxa"/>
          </w:tcPr>
          <w:p w14:paraId="30F6BC92" w14:textId="77777777" w:rsidR="00F173C1" w:rsidRDefault="00165D0F">
            <w:pPr>
              <w:jc w:val="center"/>
              <w:rPr>
                <w:sz w:val="18"/>
                <w:szCs w:val="18"/>
                <w:lang w:eastAsia="zh-CN"/>
              </w:rPr>
            </w:pPr>
            <w:proofErr w:type="spellStart"/>
            <w:r>
              <w:rPr>
                <w:sz w:val="18"/>
                <w:szCs w:val="18"/>
                <w:lang w:eastAsia="zh-CN"/>
              </w:rPr>
              <w:t>Pardh</w:t>
            </w:r>
            <w:proofErr w:type="spellEnd"/>
          </w:p>
        </w:tc>
        <w:tc>
          <w:tcPr>
            <w:tcW w:w="5991" w:type="dxa"/>
          </w:tcPr>
          <w:p w14:paraId="04AD0563" w14:textId="77777777" w:rsidR="00F173C1" w:rsidRDefault="00165D0F">
            <w:pPr>
              <w:jc w:val="center"/>
              <w:rPr>
                <w:sz w:val="18"/>
                <w:szCs w:val="18"/>
              </w:rPr>
            </w:pPr>
            <w:r>
              <w:rPr>
                <w:sz w:val="18"/>
                <w:szCs w:val="18"/>
              </w:rPr>
              <w:t>pardhasarathy.j@cewit.org.in</w:t>
            </w:r>
          </w:p>
        </w:tc>
      </w:tr>
      <w:tr w:rsidR="00F173C1" w14:paraId="5B6B9B75" w14:textId="77777777">
        <w:trPr>
          <w:trHeight w:val="288"/>
        </w:trPr>
        <w:tc>
          <w:tcPr>
            <w:tcW w:w="1747" w:type="dxa"/>
          </w:tcPr>
          <w:p w14:paraId="2C944305" w14:textId="77777777" w:rsidR="00F173C1" w:rsidRDefault="00165D0F">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4EDBDE5F" w14:textId="77777777" w:rsidR="00F173C1" w:rsidRDefault="00165D0F">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63EECE42" w14:textId="77777777" w:rsidR="00F173C1" w:rsidRDefault="00165D0F">
            <w:pPr>
              <w:jc w:val="center"/>
              <w:rPr>
                <w:sz w:val="18"/>
                <w:szCs w:val="18"/>
              </w:rPr>
            </w:pPr>
            <w:r>
              <w:rPr>
                <w:rFonts w:hint="eastAsia"/>
                <w:sz w:val="18"/>
                <w:szCs w:val="18"/>
                <w:lang w:eastAsia="zh-CN"/>
              </w:rPr>
              <w:t>l</w:t>
            </w:r>
            <w:r>
              <w:rPr>
                <w:sz w:val="18"/>
                <w:szCs w:val="18"/>
                <w:lang w:eastAsia="zh-CN"/>
              </w:rPr>
              <w:t>iyanwx@chinamobile.com</w:t>
            </w:r>
          </w:p>
        </w:tc>
      </w:tr>
      <w:tr w:rsidR="00F173C1" w14:paraId="2A56E2F7" w14:textId="77777777">
        <w:trPr>
          <w:trHeight w:val="288"/>
        </w:trPr>
        <w:tc>
          <w:tcPr>
            <w:tcW w:w="1747" w:type="dxa"/>
          </w:tcPr>
          <w:p w14:paraId="4A37BD68" w14:textId="77777777" w:rsidR="00F173C1" w:rsidRDefault="00165D0F">
            <w:pPr>
              <w:jc w:val="center"/>
              <w:rPr>
                <w:sz w:val="18"/>
                <w:szCs w:val="18"/>
                <w:lang w:eastAsia="zh-CN"/>
              </w:rPr>
            </w:pPr>
            <w:r>
              <w:rPr>
                <w:sz w:val="18"/>
                <w:szCs w:val="18"/>
                <w:lang w:eastAsia="zh-CN"/>
              </w:rPr>
              <w:t>Ericsson</w:t>
            </w:r>
          </w:p>
        </w:tc>
        <w:tc>
          <w:tcPr>
            <w:tcW w:w="2192" w:type="dxa"/>
          </w:tcPr>
          <w:p w14:paraId="576A19D1" w14:textId="77777777" w:rsidR="00F173C1" w:rsidRDefault="00165D0F">
            <w:pPr>
              <w:jc w:val="center"/>
              <w:rPr>
                <w:sz w:val="18"/>
                <w:szCs w:val="18"/>
                <w:lang w:eastAsia="zh-CN"/>
              </w:rPr>
            </w:pPr>
            <w:r>
              <w:rPr>
                <w:sz w:val="18"/>
                <w:szCs w:val="18"/>
                <w:lang w:eastAsia="zh-CN"/>
              </w:rPr>
              <w:t>Claes Tidestav</w:t>
            </w:r>
          </w:p>
        </w:tc>
        <w:tc>
          <w:tcPr>
            <w:tcW w:w="5991" w:type="dxa"/>
          </w:tcPr>
          <w:p w14:paraId="1C6D5B5E" w14:textId="77777777" w:rsidR="00F173C1" w:rsidRDefault="00165D0F">
            <w:pPr>
              <w:jc w:val="center"/>
              <w:rPr>
                <w:sz w:val="18"/>
                <w:szCs w:val="18"/>
                <w:lang w:eastAsia="zh-CN"/>
              </w:rPr>
            </w:pPr>
            <w:r>
              <w:rPr>
                <w:sz w:val="18"/>
                <w:szCs w:val="18"/>
                <w:lang w:eastAsia="zh-CN"/>
              </w:rPr>
              <w:t>claes.tidestav@ericsson.com</w:t>
            </w:r>
          </w:p>
        </w:tc>
      </w:tr>
      <w:tr w:rsidR="00F173C1" w14:paraId="1917A23F" w14:textId="77777777">
        <w:trPr>
          <w:trHeight w:val="288"/>
        </w:trPr>
        <w:tc>
          <w:tcPr>
            <w:tcW w:w="1747" w:type="dxa"/>
          </w:tcPr>
          <w:p w14:paraId="624DF1F3" w14:textId="77777777" w:rsidR="00F173C1" w:rsidRDefault="00165D0F">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6347D769" w14:textId="77777777" w:rsidR="00F173C1" w:rsidRDefault="00165D0F">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561FB2B5" w14:textId="77777777" w:rsidR="00F173C1" w:rsidRDefault="00165D0F">
            <w:pPr>
              <w:jc w:val="center"/>
              <w:rPr>
                <w:sz w:val="18"/>
                <w:szCs w:val="18"/>
                <w:lang w:eastAsia="zh-CN"/>
              </w:rPr>
            </w:pPr>
            <w:r>
              <w:rPr>
                <w:sz w:val="18"/>
                <w:szCs w:val="18"/>
                <w:lang w:eastAsia="zh-CN"/>
              </w:rPr>
              <w:t>cs.kim@etri.re.kr</w:t>
            </w:r>
          </w:p>
        </w:tc>
      </w:tr>
      <w:tr w:rsidR="00F173C1" w14:paraId="2723E127" w14:textId="77777777">
        <w:trPr>
          <w:trHeight w:val="288"/>
        </w:trPr>
        <w:tc>
          <w:tcPr>
            <w:tcW w:w="1747" w:type="dxa"/>
          </w:tcPr>
          <w:p w14:paraId="3AB81238" w14:textId="77777777" w:rsidR="00F173C1" w:rsidRDefault="00165D0F">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429FC530" w14:textId="77777777" w:rsidR="00F173C1" w:rsidRDefault="00165D0F">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065C89EC" w14:textId="77777777" w:rsidR="00F173C1" w:rsidRDefault="00BB031A">
            <w:pPr>
              <w:jc w:val="center"/>
              <w:rPr>
                <w:sz w:val="18"/>
                <w:szCs w:val="18"/>
                <w:lang w:eastAsia="zh-CN"/>
              </w:rPr>
            </w:pPr>
            <w:hyperlink r:id="rId8" w:history="1">
              <w:r w:rsidR="00165D0F">
                <w:rPr>
                  <w:sz w:val="18"/>
                  <w:szCs w:val="18"/>
                  <w:lang w:eastAsia="zh-CN"/>
                </w:rPr>
                <w:t>wangguotong@fujitsu.com</w:t>
              </w:r>
            </w:hyperlink>
          </w:p>
        </w:tc>
      </w:tr>
      <w:tr w:rsidR="00F173C1" w14:paraId="3940BEA8" w14:textId="77777777">
        <w:trPr>
          <w:trHeight w:val="288"/>
        </w:trPr>
        <w:tc>
          <w:tcPr>
            <w:tcW w:w="1747" w:type="dxa"/>
          </w:tcPr>
          <w:p w14:paraId="26815469" w14:textId="77777777" w:rsidR="00F173C1" w:rsidRDefault="00165D0F">
            <w:pPr>
              <w:jc w:val="center"/>
              <w:rPr>
                <w:sz w:val="18"/>
                <w:szCs w:val="18"/>
                <w:lang w:eastAsia="zh-CN"/>
              </w:rPr>
            </w:pPr>
            <w:r>
              <w:rPr>
                <w:rFonts w:eastAsiaTheme="minorEastAsia"/>
                <w:sz w:val="18"/>
                <w:szCs w:val="18"/>
              </w:rPr>
              <w:t>FUTUREWEI</w:t>
            </w:r>
          </w:p>
        </w:tc>
        <w:tc>
          <w:tcPr>
            <w:tcW w:w="2192" w:type="dxa"/>
          </w:tcPr>
          <w:p w14:paraId="4A8FFF4F" w14:textId="77777777" w:rsidR="00F173C1" w:rsidRDefault="00165D0F">
            <w:pPr>
              <w:jc w:val="center"/>
              <w:rPr>
                <w:sz w:val="18"/>
                <w:szCs w:val="18"/>
                <w:lang w:eastAsia="zh-CN"/>
              </w:rPr>
            </w:pPr>
            <w:r>
              <w:rPr>
                <w:sz w:val="18"/>
                <w:szCs w:val="18"/>
                <w:lang w:eastAsia="zh-CN"/>
              </w:rPr>
              <w:t>Weimin Xiao</w:t>
            </w:r>
          </w:p>
        </w:tc>
        <w:tc>
          <w:tcPr>
            <w:tcW w:w="5991" w:type="dxa"/>
          </w:tcPr>
          <w:p w14:paraId="11425843" w14:textId="77777777" w:rsidR="00F173C1" w:rsidRDefault="00165D0F">
            <w:pPr>
              <w:jc w:val="center"/>
            </w:pPr>
            <w:r>
              <w:rPr>
                <w:sz w:val="18"/>
                <w:szCs w:val="18"/>
                <w:lang w:eastAsia="zh-CN"/>
              </w:rPr>
              <w:t>weimin.xiao@futurewei.com</w:t>
            </w:r>
          </w:p>
        </w:tc>
      </w:tr>
      <w:tr w:rsidR="00F173C1" w14:paraId="30131ADF" w14:textId="77777777">
        <w:trPr>
          <w:trHeight w:val="288"/>
        </w:trPr>
        <w:tc>
          <w:tcPr>
            <w:tcW w:w="1747" w:type="dxa"/>
          </w:tcPr>
          <w:p w14:paraId="03DF1557" w14:textId="77777777" w:rsidR="00F173C1" w:rsidRDefault="00165D0F">
            <w:pPr>
              <w:jc w:val="center"/>
              <w:rPr>
                <w:sz w:val="18"/>
                <w:szCs w:val="18"/>
                <w:lang w:eastAsia="zh-CN"/>
              </w:rPr>
            </w:pPr>
            <w:r>
              <w:rPr>
                <w:rFonts w:eastAsiaTheme="minorEastAsia"/>
                <w:sz w:val="18"/>
                <w:szCs w:val="18"/>
              </w:rPr>
              <w:t>FUTUREWEI</w:t>
            </w:r>
          </w:p>
        </w:tc>
        <w:tc>
          <w:tcPr>
            <w:tcW w:w="2192" w:type="dxa"/>
          </w:tcPr>
          <w:p w14:paraId="20426A12" w14:textId="77777777" w:rsidR="00F173C1" w:rsidRDefault="00165D0F">
            <w:pPr>
              <w:jc w:val="center"/>
              <w:rPr>
                <w:sz w:val="18"/>
                <w:szCs w:val="18"/>
                <w:lang w:eastAsia="zh-CN"/>
              </w:rPr>
            </w:pPr>
            <w:r>
              <w:rPr>
                <w:rFonts w:eastAsiaTheme="minorEastAsia"/>
                <w:sz w:val="18"/>
                <w:szCs w:val="18"/>
              </w:rPr>
              <w:t>Zhigang Rong</w:t>
            </w:r>
          </w:p>
        </w:tc>
        <w:tc>
          <w:tcPr>
            <w:tcW w:w="5991" w:type="dxa"/>
          </w:tcPr>
          <w:p w14:paraId="2EEC089C" w14:textId="77777777" w:rsidR="00F173C1" w:rsidRDefault="00165D0F">
            <w:pPr>
              <w:jc w:val="center"/>
            </w:pPr>
            <w:r>
              <w:rPr>
                <w:rFonts w:eastAsiaTheme="minorEastAsia"/>
                <w:sz w:val="18"/>
                <w:szCs w:val="18"/>
              </w:rPr>
              <w:t>zrong@futurewei.com</w:t>
            </w:r>
          </w:p>
        </w:tc>
      </w:tr>
      <w:tr w:rsidR="00F173C1" w14:paraId="48A06102" w14:textId="77777777">
        <w:trPr>
          <w:trHeight w:val="288"/>
        </w:trPr>
        <w:tc>
          <w:tcPr>
            <w:tcW w:w="1747" w:type="dxa"/>
          </w:tcPr>
          <w:p w14:paraId="67FA9A73" w14:textId="77777777" w:rsidR="00F173C1" w:rsidRDefault="00165D0F">
            <w:pPr>
              <w:jc w:val="center"/>
              <w:rPr>
                <w:sz w:val="18"/>
                <w:szCs w:val="18"/>
                <w:lang w:eastAsia="zh-CN"/>
              </w:rPr>
            </w:pPr>
            <w:r>
              <w:rPr>
                <w:rFonts w:eastAsiaTheme="minorEastAsia"/>
                <w:sz w:val="18"/>
                <w:szCs w:val="18"/>
              </w:rPr>
              <w:t>Google</w:t>
            </w:r>
          </w:p>
        </w:tc>
        <w:tc>
          <w:tcPr>
            <w:tcW w:w="2192" w:type="dxa"/>
          </w:tcPr>
          <w:p w14:paraId="14042BE2" w14:textId="77777777" w:rsidR="00F173C1" w:rsidRDefault="00165D0F">
            <w:pPr>
              <w:jc w:val="center"/>
              <w:rPr>
                <w:sz w:val="18"/>
                <w:szCs w:val="18"/>
                <w:lang w:eastAsia="zh-CN"/>
              </w:rPr>
            </w:pPr>
            <w:r>
              <w:rPr>
                <w:rFonts w:eastAsiaTheme="minorEastAsia"/>
                <w:sz w:val="18"/>
                <w:szCs w:val="18"/>
              </w:rPr>
              <w:t>Alex Liou</w:t>
            </w:r>
          </w:p>
        </w:tc>
        <w:tc>
          <w:tcPr>
            <w:tcW w:w="5991" w:type="dxa"/>
          </w:tcPr>
          <w:p w14:paraId="7F144B79" w14:textId="77777777" w:rsidR="00F173C1" w:rsidRDefault="00165D0F">
            <w:pPr>
              <w:jc w:val="center"/>
            </w:pPr>
            <w:r>
              <w:rPr>
                <w:rFonts w:eastAsiaTheme="minorEastAsia"/>
                <w:sz w:val="18"/>
                <w:szCs w:val="18"/>
              </w:rPr>
              <w:t>alexliou@google.com</w:t>
            </w:r>
          </w:p>
        </w:tc>
      </w:tr>
      <w:tr w:rsidR="00F173C1" w14:paraId="7A05C1A2" w14:textId="77777777">
        <w:trPr>
          <w:trHeight w:val="288"/>
        </w:trPr>
        <w:tc>
          <w:tcPr>
            <w:tcW w:w="1747" w:type="dxa"/>
          </w:tcPr>
          <w:p w14:paraId="4BB673E6" w14:textId="77777777" w:rsidR="00F173C1" w:rsidRDefault="00165D0F">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31892728" w14:textId="77777777" w:rsidR="00F173C1" w:rsidRDefault="00165D0F">
            <w:pPr>
              <w:jc w:val="center"/>
              <w:rPr>
                <w:sz w:val="18"/>
                <w:szCs w:val="18"/>
                <w:lang w:eastAsia="zh-CN"/>
              </w:rPr>
            </w:pPr>
            <w:r>
              <w:rPr>
                <w:rFonts w:eastAsia="MS Mincho"/>
                <w:sz w:val="18"/>
                <w:szCs w:val="18"/>
                <w:lang w:eastAsia="ja-JP"/>
              </w:rPr>
              <w:t>Keyvan Zarifi</w:t>
            </w:r>
          </w:p>
        </w:tc>
        <w:tc>
          <w:tcPr>
            <w:tcW w:w="5991" w:type="dxa"/>
          </w:tcPr>
          <w:p w14:paraId="75AFF2E2" w14:textId="77777777" w:rsidR="00F173C1" w:rsidRDefault="00165D0F">
            <w:pPr>
              <w:jc w:val="center"/>
            </w:pPr>
            <w:r>
              <w:rPr>
                <w:rFonts w:eastAsia="MS Mincho"/>
                <w:sz w:val="18"/>
                <w:szCs w:val="18"/>
                <w:lang w:eastAsia="ja-JP"/>
              </w:rPr>
              <w:t>Keyvan.zarifi@huawei.com</w:t>
            </w:r>
          </w:p>
        </w:tc>
      </w:tr>
      <w:tr w:rsidR="00F173C1" w14:paraId="33BFC26E" w14:textId="77777777">
        <w:trPr>
          <w:trHeight w:val="288"/>
        </w:trPr>
        <w:tc>
          <w:tcPr>
            <w:tcW w:w="1747" w:type="dxa"/>
          </w:tcPr>
          <w:p w14:paraId="49E25584" w14:textId="77777777" w:rsidR="00F173C1" w:rsidRDefault="00165D0F">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0AF797ED" w14:textId="77777777" w:rsidR="00F173C1" w:rsidRDefault="00165D0F">
            <w:pPr>
              <w:jc w:val="center"/>
              <w:rPr>
                <w:sz w:val="18"/>
                <w:szCs w:val="18"/>
                <w:lang w:eastAsia="zh-CN"/>
              </w:rPr>
            </w:pPr>
            <w:r>
              <w:rPr>
                <w:rFonts w:eastAsia="MS Mincho"/>
                <w:sz w:val="18"/>
                <w:szCs w:val="18"/>
                <w:lang w:eastAsia="ja-JP"/>
              </w:rPr>
              <w:t>Fanbo</w:t>
            </w:r>
          </w:p>
        </w:tc>
        <w:tc>
          <w:tcPr>
            <w:tcW w:w="5991" w:type="dxa"/>
          </w:tcPr>
          <w:p w14:paraId="578C12F2" w14:textId="77777777" w:rsidR="00F173C1" w:rsidRDefault="00165D0F">
            <w:pPr>
              <w:jc w:val="center"/>
            </w:pPr>
            <w:r>
              <w:rPr>
                <w:rFonts w:eastAsia="MS Mincho"/>
                <w:sz w:val="18"/>
                <w:szCs w:val="18"/>
                <w:lang w:eastAsia="ja-JP"/>
              </w:rPr>
              <w:t>asen.fanbo@huawei.com</w:t>
            </w:r>
          </w:p>
        </w:tc>
      </w:tr>
      <w:tr w:rsidR="00F173C1" w14:paraId="249669A1" w14:textId="77777777">
        <w:trPr>
          <w:trHeight w:val="288"/>
        </w:trPr>
        <w:tc>
          <w:tcPr>
            <w:tcW w:w="1747" w:type="dxa"/>
          </w:tcPr>
          <w:p w14:paraId="5E92BABE" w14:textId="77777777" w:rsidR="00F173C1" w:rsidRDefault="00165D0F">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3E13017C" w14:textId="77777777" w:rsidR="00F173C1" w:rsidRDefault="00165D0F">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7A2CD28D" w14:textId="77777777" w:rsidR="00F173C1" w:rsidRDefault="00165D0F">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F173C1" w14:paraId="44B2FD08" w14:textId="77777777">
        <w:trPr>
          <w:trHeight w:val="288"/>
        </w:trPr>
        <w:tc>
          <w:tcPr>
            <w:tcW w:w="1747" w:type="dxa"/>
          </w:tcPr>
          <w:p w14:paraId="395F0973" w14:textId="77777777" w:rsidR="00F173C1" w:rsidRDefault="00165D0F">
            <w:pPr>
              <w:jc w:val="center"/>
              <w:rPr>
                <w:sz w:val="18"/>
                <w:szCs w:val="18"/>
                <w:lang w:eastAsia="zh-CN"/>
              </w:rPr>
            </w:pPr>
            <w:r>
              <w:rPr>
                <w:sz w:val="18"/>
                <w:szCs w:val="18"/>
                <w:lang w:eastAsia="zh-CN"/>
              </w:rPr>
              <w:t>Intel</w:t>
            </w:r>
          </w:p>
        </w:tc>
        <w:tc>
          <w:tcPr>
            <w:tcW w:w="2192" w:type="dxa"/>
          </w:tcPr>
          <w:p w14:paraId="0DFA50F4" w14:textId="77777777" w:rsidR="00F173C1" w:rsidRDefault="00165D0F">
            <w:pPr>
              <w:jc w:val="center"/>
              <w:rPr>
                <w:sz w:val="18"/>
                <w:szCs w:val="18"/>
                <w:lang w:eastAsia="zh-CN"/>
              </w:rPr>
            </w:pPr>
            <w:r>
              <w:rPr>
                <w:sz w:val="18"/>
                <w:szCs w:val="18"/>
                <w:lang w:eastAsia="zh-CN"/>
              </w:rPr>
              <w:t>Gary</w:t>
            </w:r>
          </w:p>
        </w:tc>
        <w:tc>
          <w:tcPr>
            <w:tcW w:w="5991" w:type="dxa"/>
          </w:tcPr>
          <w:p w14:paraId="570061C1" w14:textId="77777777" w:rsidR="00F173C1" w:rsidRDefault="00165D0F">
            <w:pPr>
              <w:jc w:val="center"/>
              <w:rPr>
                <w:sz w:val="18"/>
                <w:szCs w:val="18"/>
                <w:lang w:eastAsia="zh-CN"/>
              </w:rPr>
            </w:pPr>
            <w:r>
              <w:rPr>
                <w:sz w:val="18"/>
                <w:szCs w:val="18"/>
                <w:lang w:eastAsia="zh-CN"/>
              </w:rPr>
              <w:t>gang.xiong@intel.com</w:t>
            </w:r>
          </w:p>
        </w:tc>
      </w:tr>
      <w:tr w:rsidR="00F173C1" w14:paraId="69876DC0" w14:textId="77777777">
        <w:trPr>
          <w:trHeight w:val="288"/>
        </w:trPr>
        <w:tc>
          <w:tcPr>
            <w:tcW w:w="1747" w:type="dxa"/>
          </w:tcPr>
          <w:p w14:paraId="21A20688" w14:textId="77777777" w:rsidR="00F173C1" w:rsidRDefault="00165D0F">
            <w:pPr>
              <w:jc w:val="center"/>
              <w:rPr>
                <w:sz w:val="18"/>
                <w:szCs w:val="18"/>
                <w:lang w:eastAsia="zh-CN"/>
              </w:rPr>
            </w:pPr>
            <w:proofErr w:type="spellStart"/>
            <w:r>
              <w:rPr>
                <w:sz w:val="18"/>
                <w:szCs w:val="18"/>
                <w:lang w:eastAsia="zh-CN"/>
              </w:rPr>
              <w:t>InterDigital</w:t>
            </w:r>
            <w:proofErr w:type="spellEnd"/>
          </w:p>
        </w:tc>
        <w:tc>
          <w:tcPr>
            <w:tcW w:w="2192" w:type="dxa"/>
          </w:tcPr>
          <w:p w14:paraId="5FE15517" w14:textId="77777777" w:rsidR="00F173C1" w:rsidRDefault="00165D0F">
            <w:pPr>
              <w:jc w:val="center"/>
              <w:rPr>
                <w:sz w:val="18"/>
                <w:szCs w:val="18"/>
                <w:lang w:eastAsia="zh-CN"/>
              </w:rPr>
            </w:pPr>
            <w:r>
              <w:rPr>
                <w:sz w:val="18"/>
                <w:szCs w:val="18"/>
                <w:lang w:eastAsia="zh-CN"/>
              </w:rPr>
              <w:t>Jonghyun Park</w:t>
            </w:r>
          </w:p>
        </w:tc>
        <w:tc>
          <w:tcPr>
            <w:tcW w:w="5991" w:type="dxa"/>
          </w:tcPr>
          <w:p w14:paraId="628A2A58" w14:textId="77777777" w:rsidR="00F173C1" w:rsidRDefault="00165D0F">
            <w:pPr>
              <w:jc w:val="center"/>
              <w:rPr>
                <w:sz w:val="18"/>
                <w:szCs w:val="18"/>
                <w:lang w:eastAsia="zh-CN"/>
              </w:rPr>
            </w:pPr>
            <w:r>
              <w:rPr>
                <w:sz w:val="18"/>
                <w:szCs w:val="18"/>
                <w:lang w:eastAsia="zh-CN"/>
              </w:rPr>
              <w:t>jonghyun.park@interdigital.com</w:t>
            </w:r>
          </w:p>
        </w:tc>
      </w:tr>
      <w:tr w:rsidR="00F173C1" w14:paraId="3B4695D9" w14:textId="77777777">
        <w:trPr>
          <w:trHeight w:val="288"/>
        </w:trPr>
        <w:tc>
          <w:tcPr>
            <w:tcW w:w="1747" w:type="dxa"/>
          </w:tcPr>
          <w:p w14:paraId="0B8A3B4A" w14:textId="77777777" w:rsidR="00F173C1" w:rsidRDefault="00165D0F">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511145DF" w14:textId="77777777" w:rsidR="00F173C1" w:rsidRDefault="00165D0F">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1EB25A80" w14:textId="77777777" w:rsidR="00F173C1" w:rsidRDefault="00165D0F">
            <w:pPr>
              <w:jc w:val="center"/>
              <w:rPr>
                <w:sz w:val="18"/>
                <w:szCs w:val="18"/>
                <w:lang w:eastAsia="zh-CN"/>
              </w:rPr>
            </w:pPr>
            <w:r>
              <w:rPr>
                <w:rFonts w:eastAsia="MS Mincho"/>
                <w:sz w:val="18"/>
                <w:szCs w:val="18"/>
                <w:lang w:eastAsia="ja-JP"/>
              </w:rPr>
              <w:t>sh-kamiwatari@kddi.com</w:t>
            </w:r>
          </w:p>
        </w:tc>
      </w:tr>
      <w:tr w:rsidR="00F173C1" w14:paraId="7C71BC05" w14:textId="77777777">
        <w:trPr>
          <w:trHeight w:val="288"/>
        </w:trPr>
        <w:tc>
          <w:tcPr>
            <w:tcW w:w="1747" w:type="dxa"/>
          </w:tcPr>
          <w:p w14:paraId="1DEF8C43" w14:textId="77777777" w:rsidR="00F173C1" w:rsidRDefault="00165D0F">
            <w:pPr>
              <w:jc w:val="center"/>
              <w:rPr>
                <w:sz w:val="18"/>
                <w:szCs w:val="18"/>
                <w:lang w:eastAsia="zh-CN"/>
              </w:rPr>
            </w:pPr>
            <w:r>
              <w:rPr>
                <w:rFonts w:eastAsia="Malgun Gothic"/>
                <w:sz w:val="18"/>
                <w:szCs w:val="18"/>
              </w:rPr>
              <w:t>LG</w:t>
            </w:r>
          </w:p>
        </w:tc>
        <w:tc>
          <w:tcPr>
            <w:tcW w:w="2192" w:type="dxa"/>
          </w:tcPr>
          <w:p w14:paraId="09E4A56F" w14:textId="77777777" w:rsidR="00F173C1" w:rsidRDefault="00165D0F">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23AB448E" w14:textId="77777777" w:rsidR="00F173C1" w:rsidRDefault="00165D0F">
            <w:pPr>
              <w:jc w:val="center"/>
              <w:rPr>
                <w:sz w:val="18"/>
                <w:szCs w:val="18"/>
                <w:lang w:eastAsia="zh-CN"/>
              </w:rPr>
            </w:pPr>
            <w:r>
              <w:rPr>
                <w:rFonts w:eastAsia="Malgun Gothic"/>
                <w:sz w:val="18"/>
                <w:szCs w:val="18"/>
              </w:rPr>
              <w:t>ht.kim@lge.com</w:t>
            </w:r>
          </w:p>
        </w:tc>
      </w:tr>
      <w:tr w:rsidR="00F173C1" w14:paraId="498B9F7D" w14:textId="77777777">
        <w:trPr>
          <w:trHeight w:val="288"/>
        </w:trPr>
        <w:tc>
          <w:tcPr>
            <w:tcW w:w="1747" w:type="dxa"/>
          </w:tcPr>
          <w:p w14:paraId="3247141D" w14:textId="77777777" w:rsidR="00F173C1" w:rsidRDefault="00165D0F">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6BDB5F98" w14:textId="77777777" w:rsidR="00F173C1" w:rsidRDefault="00165D0F">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59EF39DC" w14:textId="77777777" w:rsidR="00F173C1" w:rsidRDefault="00165D0F">
            <w:pPr>
              <w:jc w:val="center"/>
              <w:rPr>
                <w:sz w:val="18"/>
                <w:szCs w:val="18"/>
              </w:rPr>
            </w:pPr>
            <w:r>
              <w:rPr>
                <w:rFonts w:eastAsia="PMingLiU"/>
                <w:sz w:val="18"/>
                <w:szCs w:val="18"/>
                <w:lang w:eastAsia="zh-TW"/>
              </w:rPr>
              <w:t>rebecca.chen@mediatek.com</w:t>
            </w:r>
          </w:p>
        </w:tc>
      </w:tr>
      <w:tr w:rsidR="00F173C1" w14:paraId="5BAB68AA" w14:textId="77777777">
        <w:trPr>
          <w:trHeight w:val="288"/>
        </w:trPr>
        <w:tc>
          <w:tcPr>
            <w:tcW w:w="1747" w:type="dxa"/>
          </w:tcPr>
          <w:p w14:paraId="0C724DD6" w14:textId="77777777" w:rsidR="00F173C1" w:rsidRDefault="00165D0F">
            <w:pPr>
              <w:jc w:val="center"/>
              <w:rPr>
                <w:rFonts w:eastAsia="PMingLiU"/>
                <w:sz w:val="18"/>
                <w:szCs w:val="18"/>
                <w:lang w:eastAsia="zh-TW"/>
              </w:rPr>
            </w:pPr>
            <w:r>
              <w:rPr>
                <w:rFonts w:eastAsia="PMingLiU"/>
                <w:sz w:val="18"/>
                <w:szCs w:val="18"/>
                <w:lang w:eastAsia="zh-TW"/>
              </w:rPr>
              <w:t>Meta</w:t>
            </w:r>
          </w:p>
        </w:tc>
        <w:tc>
          <w:tcPr>
            <w:tcW w:w="2192" w:type="dxa"/>
          </w:tcPr>
          <w:p w14:paraId="1820D2E7" w14:textId="77777777" w:rsidR="00F173C1" w:rsidRDefault="00165D0F">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3E479852" w14:textId="77777777" w:rsidR="00F173C1" w:rsidRDefault="00165D0F">
            <w:pPr>
              <w:jc w:val="center"/>
              <w:rPr>
                <w:rFonts w:eastAsia="PMingLiU"/>
                <w:sz w:val="18"/>
                <w:szCs w:val="18"/>
                <w:lang w:eastAsia="zh-TW"/>
              </w:rPr>
            </w:pPr>
            <w:r>
              <w:rPr>
                <w:rFonts w:eastAsia="PMingLiU"/>
                <w:sz w:val="18"/>
                <w:szCs w:val="18"/>
                <w:lang w:eastAsia="zh-TW"/>
              </w:rPr>
              <w:t>aviksg@meta.com</w:t>
            </w:r>
          </w:p>
        </w:tc>
      </w:tr>
      <w:tr w:rsidR="00F173C1" w14:paraId="470A4658" w14:textId="77777777">
        <w:trPr>
          <w:trHeight w:val="288"/>
        </w:trPr>
        <w:tc>
          <w:tcPr>
            <w:tcW w:w="1747" w:type="dxa"/>
          </w:tcPr>
          <w:p w14:paraId="59DB2AA8" w14:textId="77777777" w:rsidR="00F173C1" w:rsidRDefault="00165D0F">
            <w:pPr>
              <w:jc w:val="center"/>
              <w:rPr>
                <w:rFonts w:eastAsia="PMingLiU"/>
                <w:sz w:val="18"/>
                <w:szCs w:val="18"/>
                <w:lang w:eastAsia="zh-TW"/>
              </w:rPr>
            </w:pPr>
            <w:r>
              <w:rPr>
                <w:sz w:val="18"/>
                <w:szCs w:val="18"/>
                <w:lang w:eastAsia="zh-CN"/>
              </w:rPr>
              <w:t>NEC</w:t>
            </w:r>
          </w:p>
        </w:tc>
        <w:tc>
          <w:tcPr>
            <w:tcW w:w="2192" w:type="dxa"/>
          </w:tcPr>
          <w:p w14:paraId="48005442" w14:textId="77777777" w:rsidR="00F173C1" w:rsidRDefault="00165D0F">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4FAD5107" w14:textId="77777777" w:rsidR="00F173C1" w:rsidRDefault="00165D0F">
            <w:pPr>
              <w:jc w:val="center"/>
              <w:rPr>
                <w:rFonts w:eastAsia="PMingLiU"/>
                <w:sz w:val="18"/>
                <w:szCs w:val="18"/>
                <w:lang w:eastAsia="zh-TW"/>
              </w:rPr>
            </w:pPr>
            <w:r>
              <w:rPr>
                <w:sz w:val="18"/>
                <w:szCs w:val="18"/>
                <w:lang w:eastAsia="zh-CN"/>
              </w:rPr>
              <w:t>guan_peng@nec.cn</w:t>
            </w:r>
          </w:p>
        </w:tc>
      </w:tr>
      <w:tr w:rsidR="00F173C1" w14:paraId="133F4D60" w14:textId="77777777">
        <w:trPr>
          <w:trHeight w:val="288"/>
        </w:trPr>
        <w:tc>
          <w:tcPr>
            <w:tcW w:w="1747" w:type="dxa"/>
          </w:tcPr>
          <w:p w14:paraId="70397EC6" w14:textId="77777777" w:rsidR="00F173C1" w:rsidRDefault="00165D0F">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68C165D7" w14:textId="77777777" w:rsidR="00F173C1" w:rsidRDefault="00165D0F">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5E6CE94E" w14:textId="77777777" w:rsidR="00F173C1" w:rsidRDefault="00165D0F">
            <w:pPr>
              <w:jc w:val="center"/>
              <w:rPr>
                <w:rFonts w:eastAsia="PMingLiU"/>
                <w:sz w:val="18"/>
                <w:szCs w:val="18"/>
                <w:lang w:eastAsia="zh-TW"/>
              </w:rPr>
            </w:pPr>
            <w:r>
              <w:rPr>
                <w:sz w:val="18"/>
                <w:szCs w:val="18"/>
                <w:lang w:eastAsia="zh-CN"/>
              </w:rPr>
              <w:t>gao_yukai@nec.cn</w:t>
            </w:r>
          </w:p>
        </w:tc>
      </w:tr>
      <w:tr w:rsidR="00F173C1" w14:paraId="6637F724" w14:textId="77777777">
        <w:trPr>
          <w:trHeight w:val="271"/>
        </w:trPr>
        <w:tc>
          <w:tcPr>
            <w:tcW w:w="1747" w:type="dxa"/>
          </w:tcPr>
          <w:p w14:paraId="7E880EE6" w14:textId="77777777" w:rsidR="00F173C1" w:rsidRDefault="00165D0F">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44B08225" w14:textId="77777777" w:rsidR="00F173C1" w:rsidRDefault="00165D0F">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427D9132" w14:textId="77777777" w:rsidR="00F173C1" w:rsidRDefault="00165D0F">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F173C1" w14:paraId="0C782841" w14:textId="77777777">
        <w:trPr>
          <w:trHeight w:val="288"/>
        </w:trPr>
        <w:tc>
          <w:tcPr>
            <w:tcW w:w="1747" w:type="dxa"/>
          </w:tcPr>
          <w:p w14:paraId="0C1100F7" w14:textId="77777777" w:rsidR="00F173C1" w:rsidRDefault="00165D0F">
            <w:pPr>
              <w:jc w:val="center"/>
              <w:rPr>
                <w:sz w:val="18"/>
                <w:szCs w:val="18"/>
                <w:lang w:eastAsia="zh-CN"/>
              </w:rPr>
            </w:pPr>
            <w:r>
              <w:rPr>
                <w:sz w:val="18"/>
                <w:szCs w:val="18"/>
              </w:rPr>
              <w:t>Nokia</w:t>
            </w:r>
          </w:p>
        </w:tc>
        <w:tc>
          <w:tcPr>
            <w:tcW w:w="2192" w:type="dxa"/>
          </w:tcPr>
          <w:p w14:paraId="035EB1E4" w14:textId="77777777" w:rsidR="00F173C1" w:rsidRDefault="00165D0F">
            <w:pPr>
              <w:jc w:val="center"/>
              <w:rPr>
                <w:sz w:val="18"/>
                <w:szCs w:val="18"/>
                <w:lang w:eastAsia="zh-CN"/>
              </w:rPr>
            </w:pPr>
            <w:r>
              <w:rPr>
                <w:sz w:val="18"/>
                <w:szCs w:val="18"/>
              </w:rPr>
              <w:t>Mihai Enescu</w:t>
            </w:r>
          </w:p>
        </w:tc>
        <w:tc>
          <w:tcPr>
            <w:tcW w:w="5991" w:type="dxa"/>
          </w:tcPr>
          <w:p w14:paraId="62DB271B" w14:textId="77777777" w:rsidR="00F173C1" w:rsidRDefault="00165D0F">
            <w:pPr>
              <w:jc w:val="center"/>
              <w:rPr>
                <w:sz w:val="18"/>
                <w:szCs w:val="18"/>
                <w:lang w:eastAsia="zh-CN"/>
              </w:rPr>
            </w:pPr>
            <w:r>
              <w:rPr>
                <w:sz w:val="18"/>
                <w:szCs w:val="18"/>
              </w:rPr>
              <w:t>mihai.enescu@nokia.com</w:t>
            </w:r>
          </w:p>
        </w:tc>
      </w:tr>
      <w:tr w:rsidR="00F173C1" w14:paraId="3CB5B175" w14:textId="77777777">
        <w:trPr>
          <w:trHeight w:val="288"/>
        </w:trPr>
        <w:tc>
          <w:tcPr>
            <w:tcW w:w="1747" w:type="dxa"/>
          </w:tcPr>
          <w:p w14:paraId="78ACF93C" w14:textId="77777777" w:rsidR="00F173C1" w:rsidRDefault="00165D0F">
            <w:pPr>
              <w:jc w:val="center"/>
              <w:rPr>
                <w:sz w:val="18"/>
                <w:szCs w:val="18"/>
              </w:rPr>
            </w:pPr>
            <w:r>
              <w:rPr>
                <w:sz w:val="18"/>
                <w:szCs w:val="18"/>
              </w:rPr>
              <w:t>Nokia</w:t>
            </w:r>
          </w:p>
        </w:tc>
        <w:tc>
          <w:tcPr>
            <w:tcW w:w="2192" w:type="dxa"/>
          </w:tcPr>
          <w:p w14:paraId="1EE278C5" w14:textId="77777777" w:rsidR="00F173C1" w:rsidRDefault="00165D0F">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713FEEB6" w14:textId="77777777" w:rsidR="00F173C1" w:rsidRDefault="00165D0F">
            <w:pPr>
              <w:jc w:val="center"/>
              <w:rPr>
                <w:sz w:val="18"/>
                <w:szCs w:val="18"/>
              </w:rPr>
            </w:pPr>
            <w:r>
              <w:rPr>
                <w:sz w:val="18"/>
                <w:szCs w:val="18"/>
              </w:rPr>
              <w:t>youngsoo.yuk@nokia.com</w:t>
            </w:r>
          </w:p>
        </w:tc>
      </w:tr>
      <w:tr w:rsidR="00F173C1" w14:paraId="719E0F23" w14:textId="77777777">
        <w:trPr>
          <w:trHeight w:val="288"/>
        </w:trPr>
        <w:tc>
          <w:tcPr>
            <w:tcW w:w="1747" w:type="dxa"/>
          </w:tcPr>
          <w:p w14:paraId="21659A37" w14:textId="77777777" w:rsidR="00F173C1" w:rsidRDefault="00165D0F">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51D9F91C" w14:textId="77777777" w:rsidR="00F173C1" w:rsidRDefault="00165D0F">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32368BCD" w14:textId="77777777" w:rsidR="00F173C1" w:rsidRDefault="00165D0F">
            <w:pPr>
              <w:jc w:val="center"/>
              <w:rPr>
                <w:sz w:val="18"/>
                <w:szCs w:val="18"/>
                <w:lang w:eastAsia="zh-CN"/>
              </w:rPr>
            </w:pPr>
            <w:r>
              <w:rPr>
                <w:rFonts w:eastAsia="MS Mincho"/>
                <w:sz w:val="18"/>
                <w:szCs w:val="18"/>
                <w:lang w:eastAsia="ja-JP"/>
              </w:rPr>
              <w:t>Mamoru.okumura.nz@nttdocomo.com</w:t>
            </w:r>
          </w:p>
        </w:tc>
      </w:tr>
      <w:tr w:rsidR="00F173C1" w14:paraId="7B65A532" w14:textId="77777777">
        <w:trPr>
          <w:trHeight w:val="288"/>
        </w:trPr>
        <w:tc>
          <w:tcPr>
            <w:tcW w:w="1747" w:type="dxa"/>
          </w:tcPr>
          <w:p w14:paraId="57B79F7C" w14:textId="77777777" w:rsidR="00F173C1" w:rsidRDefault="00165D0F">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3A6E35EF" w14:textId="77777777" w:rsidR="00F173C1" w:rsidRDefault="00165D0F">
            <w:pPr>
              <w:jc w:val="center"/>
              <w:rPr>
                <w:rFonts w:eastAsia="MS Mincho"/>
                <w:sz w:val="18"/>
                <w:szCs w:val="18"/>
                <w:lang w:eastAsia="ja-JP"/>
              </w:rPr>
            </w:pPr>
            <w:r>
              <w:rPr>
                <w:rFonts w:eastAsiaTheme="minorEastAsia"/>
                <w:sz w:val="18"/>
                <w:szCs w:val="18"/>
              </w:rPr>
              <w:t>Li Guo</w:t>
            </w:r>
          </w:p>
        </w:tc>
        <w:tc>
          <w:tcPr>
            <w:tcW w:w="5991" w:type="dxa"/>
          </w:tcPr>
          <w:p w14:paraId="3117DC28" w14:textId="77777777" w:rsidR="00F173C1" w:rsidRDefault="00165D0F">
            <w:pPr>
              <w:jc w:val="center"/>
              <w:rPr>
                <w:rFonts w:eastAsia="MS Mincho"/>
                <w:sz w:val="18"/>
                <w:szCs w:val="18"/>
                <w:lang w:eastAsia="ja-JP"/>
              </w:rPr>
            </w:pPr>
            <w:r>
              <w:rPr>
                <w:rFonts w:eastAsiaTheme="minorEastAsia"/>
                <w:sz w:val="18"/>
                <w:szCs w:val="18"/>
              </w:rPr>
              <w:t>guoli@oppo.com</w:t>
            </w:r>
          </w:p>
        </w:tc>
      </w:tr>
      <w:tr w:rsidR="00F173C1" w14:paraId="2E6DDFC1" w14:textId="77777777">
        <w:trPr>
          <w:trHeight w:val="288"/>
        </w:trPr>
        <w:tc>
          <w:tcPr>
            <w:tcW w:w="1747" w:type="dxa"/>
          </w:tcPr>
          <w:p w14:paraId="057F77FD" w14:textId="77777777" w:rsidR="00F173C1" w:rsidRDefault="00165D0F">
            <w:pPr>
              <w:jc w:val="center"/>
              <w:rPr>
                <w:sz w:val="18"/>
                <w:szCs w:val="18"/>
                <w:lang w:eastAsia="zh-CN"/>
              </w:rPr>
            </w:pPr>
            <w:r>
              <w:rPr>
                <w:sz w:val="18"/>
                <w:szCs w:val="18"/>
              </w:rPr>
              <w:t>Panasonic</w:t>
            </w:r>
          </w:p>
        </w:tc>
        <w:tc>
          <w:tcPr>
            <w:tcW w:w="2192" w:type="dxa"/>
          </w:tcPr>
          <w:p w14:paraId="062ACBF4" w14:textId="77777777" w:rsidR="00F173C1" w:rsidRDefault="00165D0F">
            <w:pPr>
              <w:jc w:val="center"/>
              <w:rPr>
                <w:sz w:val="18"/>
                <w:szCs w:val="18"/>
                <w:lang w:eastAsia="zh-CN"/>
              </w:rPr>
            </w:pPr>
            <w:r>
              <w:rPr>
                <w:sz w:val="18"/>
                <w:szCs w:val="18"/>
              </w:rPr>
              <w:t>Khalid Zeineddine</w:t>
            </w:r>
          </w:p>
        </w:tc>
        <w:tc>
          <w:tcPr>
            <w:tcW w:w="5991" w:type="dxa"/>
          </w:tcPr>
          <w:p w14:paraId="32DEF51B" w14:textId="77777777" w:rsidR="00F173C1" w:rsidRDefault="00165D0F">
            <w:pPr>
              <w:jc w:val="center"/>
              <w:rPr>
                <w:sz w:val="18"/>
                <w:szCs w:val="18"/>
                <w:lang w:eastAsia="zh-CN"/>
              </w:rPr>
            </w:pPr>
            <w:r>
              <w:rPr>
                <w:sz w:val="18"/>
                <w:szCs w:val="18"/>
              </w:rPr>
              <w:t>khalid.zeineddine@eu.panasonic.com</w:t>
            </w:r>
          </w:p>
        </w:tc>
      </w:tr>
      <w:tr w:rsidR="00F173C1" w14:paraId="15CD0047" w14:textId="77777777">
        <w:trPr>
          <w:trHeight w:val="288"/>
        </w:trPr>
        <w:tc>
          <w:tcPr>
            <w:tcW w:w="1747" w:type="dxa"/>
          </w:tcPr>
          <w:p w14:paraId="482DCBE0" w14:textId="77777777" w:rsidR="00F173C1" w:rsidRDefault="00165D0F">
            <w:pPr>
              <w:jc w:val="center"/>
              <w:rPr>
                <w:sz w:val="18"/>
                <w:szCs w:val="18"/>
              </w:rPr>
            </w:pPr>
            <w:r>
              <w:rPr>
                <w:sz w:val="18"/>
                <w:szCs w:val="18"/>
                <w:lang w:eastAsia="zh-CN"/>
              </w:rPr>
              <w:t>Qualcomm</w:t>
            </w:r>
          </w:p>
        </w:tc>
        <w:tc>
          <w:tcPr>
            <w:tcW w:w="2192" w:type="dxa"/>
          </w:tcPr>
          <w:p w14:paraId="1FF32545" w14:textId="77777777" w:rsidR="00F173C1" w:rsidRDefault="00165D0F">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4DE99A30" w14:textId="77777777" w:rsidR="00F173C1" w:rsidRDefault="00165D0F">
            <w:pPr>
              <w:jc w:val="center"/>
              <w:rPr>
                <w:sz w:val="18"/>
                <w:szCs w:val="18"/>
              </w:rPr>
            </w:pPr>
            <w:r>
              <w:rPr>
                <w:sz w:val="18"/>
                <w:szCs w:val="18"/>
                <w:lang w:eastAsia="zh-CN"/>
              </w:rPr>
              <w:t>wnam@qti.qualcomm.com</w:t>
            </w:r>
          </w:p>
        </w:tc>
      </w:tr>
      <w:tr w:rsidR="00F173C1" w14:paraId="641B2D4B" w14:textId="77777777">
        <w:trPr>
          <w:trHeight w:val="288"/>
        </w:trPr>
        <w:tc>
          <w:tcPr>
            <w:tcW w:w="1747" w:type="dxa"/>
          </w:tcPr>
          <w:p w14:paraId="7490594A" w14:textId="77777777" w:rsidR="00F173C1" w:rsidRDefault="00165D0F">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60BE603F" w14:textId="77777777" w:rsidR="00F173C1" w:rsidRDefault="00165D0F">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027F2E2D" w14:textId="77777777" w:rsidR="00F173C1" w:rsidRDefault="00165D0F">
            <w:pPr>
              <w:jc w:val="center"/>
              <w:rPr>
                <w:sz w:val="18"/>
                <w:szCs w:val="18"/>
                <w:lang w:eastAsia="zh-CN"/>
              </w:rPr>
            </w:pPr>
            <w:r>
              <w:rPr>
                <w:rFonts w:hint="eastAsia"/>
                <w:sz w:val="18"/>
                <w:szCs w:val="18"/>
                <w:lang w:eastAsia="zh-CN"/>
              </w:rPr>
              <w:t>z</w:t>
            </w:r>
            <w:r>
              <w:rPr>
                <w:sz w:val="18"/>
                <w:szCs w:val="18"/>
                <w:lang w:eastAsia="zh-CN"/>
              </w:rPr>
              <w:t>hongke@ruijie.com.cn</w:t>
            </w:r>
          </w:p>
        </w:tc>
      </w:tr>
      <w:tr w:rsidR="00F173C1" w14:paraId="15B428CC" w14:textId="77777777">
        <w:trPr>
          <w:trHeight w:val="288"/>
        </w:trPr>
        <w:tc>
          <w:tcPr>
            <w:tcW w:w="1747" w:type="dxa"/>
          </w:tcPr>
          <w:p w14:paraId="01A571E4" w14:textId="77777777" w:rsidR="00F173C1" w:rsidRDefault="00165D0F">
            <w:pPr>
              <w:jc w:val="center"/>
              <w:rPr>
                <w:sz w:val="18"/>
                <w:szCs w:val="18"/>
              </w:rPr>
            </w:pPr>
            <w:r>
              <w:rPr>
                <w:sz w:val="18"/>
                <w:szCs w:val="18"/>
                <w:lang w:eastAsia="zh-CN"/>
              </w:rPr>
              <w:t>Samsung</w:t>
            </w:r>
          </w:p>
        </w:tc>
        <w:tc>
          <w:tcPr>
            <w:tcW w:w="2192" w:type="dxa"/>
          </w:tcPr>
          <w:p w14:paraId="430EE190" w14:textId="77777777" w:rsidR="00F173C1" w:rsidRDefault="00165D0F">
            <w:pPr>
              <w:jc w:val="center"/>
              <w:rPr>
                <w:sz w:val="18"/>
                <w:szCs w:val="18"/>
              </w:rPr>
            </w:pPr>
            <w:r>
              <w:rPr>
                <w:sz w:val="18"/>
                <w:szCs w:val="18"/>
                <w:lang w:eastAsia="zh-CN"/>
              </w:rPr>
              <w:t>Dalin Zhu</w:t>
            </w:r>
          </w:p>
        </w:tc>
        <w:tc>
          <w:tcPr>
            <w:tcW w:w="5991" w:type="dxa"/>
          </w:tcPr>
          <w:p w14:paraId="2CF031D3" w14:textId="77777777" w:rsidR="00F173C1" w:rsidRDefault="00165D0F">
            <w:pPr>
              <w:jc w:val="center"/>
              <w:rPr>
                <w:sz w:val="18"/>
                <w:szCs w:val="18"/>
              </w:rPr>
            </w:pPr>
            <w:r>
              <w:rPr>
                <w:sz w:val="18"/>
                <w:szCs w:val="18"/>
                <w:lang w:eastAsia="zh-CN"/>
              </w:rPr>
              <w:t>dalin.zhu@samsung.com</w:t>
            </w:r>
          </w:p>
        </w:tc>
      </w:tr>
      <w:tr w:rsidR="00F173C1" w14:paraId="3494863E" w14:textId="77777777">
        <w:trPr>
          <w:trHeight w:val="288"/>
        </w:trPr>
        <w:tc>
          <w:tcPr>
            <w:tcW w:w="1747" w:type="dxa"/>
          </w:tcPr>
          <w:p w14:paraId="3B8DD5FA" w14:textId="77777777" w:rsidR="00F173C1" w:rsidRDefault="00165D0F">
            <w:pPr>
              <w:jc w:val="center"/>
              <w:rPr>
                <w:sz w:val="18"/>
                <w:szCs w:val="18"/>
              </w:rPr>
            </w:pPr>
            <w:r>
              <w:rPr>
                <w:sz w:val="18"/>
                <w:szCs w:val="18"/>
                <w:lang w:eastAsia="zh-CN"/>
              </w:rPr>
              <w:t>Samsung</w:t>
            </w:r>
          </w:p>
        </w:tc>
        <w:tc>
          <w:tcPr>
            <w:tcW w:w="2192" w:type="dxa"/>
          </w:tcPr>
          <w:p w14:paraId="4B56B6AE" w14:textId="77777777" w:rsidR="00F173C1" w:rsidRDefault="00165D0F">
            <w:pPr>
              <w:jc w:val="center"/>
              <w:rPr>
                <w:sz w:val="18"/>
                <w:szCs w:val="18"/>
              </w:rPr>
            </w:pPr>
            <w:r>
              <w:rPr>
                <w:sz w:val="18"/>
                <w:szCs w:val="18"/>
                <w:lang w:eastAsia="zh-CN"/>
              </w:rPr>
              <w:t>Sa Zhang</w:t>
            </w:r>
          </w:p>
        </w:tc>
        <w:tc>
          <w:tcPr>
            <w:tcW w:w="5991" w:type="dxa"/>
          </w:tcPr>
          <w:p w14:paraId="58AB0966" w14:textId="77777777" w:rsidR="00F173C1" w:rsidRDefault="00165D0F">
            <w:pPr>
              <w:jc w:val="center"/>
              <w:rPr>
                <w:sz w:val="18"/>
                <w:szCs w:val="18"/>
              </w:rPr>
            </w:pPr>
            <w:r>
              <w:rPr>
                <w:sz w:val="18"/>
                <w:szCs w:val="18"/>
                <w:lang w:eastAsia="zh-CN"/>
              </w:rPr>
              <w:t>sa.zhang@samsung.com</w:t>
            </w:r>
          </w:p>
        </w:tc>
      </w:tr>
      <w:tr w:rsidR="00F173C1" w14:paraId="26DEFC1A" w14:textId="77777777">
        <w:trPr>
          <w:trHeight w:val="288"/>
        </w:trPr>
        <w:tc>
          <w:tcPr>
            <w:tcW w:w="1747" w:type="dxa"/>
            <w:shd w:val="clear" w:color="auto" w:fill="FFFFFF" w:themeFill="background1"/>
          </w:tcPr>
          <w:p w14:paraId="40EEB97D" w14:textId="77777777" w:rsidR="00F173C1" w:rsidRDefault="00165D0F">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214EB665" w14:textId="77777777" w:rsidR="00F173C1" w:rsidRDefault="00165D0F">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63B80D31" w14:textId="77777777" w:rsidR="00F173C1" w:rsidRDefault="00165D0F">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6D6801" w14:paraId="6D381E39" w14:textId="77777777">
        <w:trPr>
          <w:trHeight w:val="288"/>
        </w:trPr>
        <w:tc>
          <w:tcPr>
            <w:tcW w:w="1747" w:type="dxa"/>
            <w:shd w:val="clear" w:color="auto" w:fill="FFFFFF" w:themeFill="background1"/>
          </w:tcPr>
          <w:p w14:paraId="67CAF6D6" w14:textId="496C7D1F" w:rsidR="006D6801" w:rsidRDefault="006D6801">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706C6B99" w14:textId="7197410B" w:rsidR="006D6801" w:rsidRDefault="006D6801">
            <w:pPr>
              <w:jc w:val="center"/>
              <w:rPr>
                <w:rFonts w:eastAsia="MS Mincho"/>
                <w:sz w:val="18"/>
                <w:szCs w:val="18"/>
                <w:lang w:eastAsia="ja-JP"/>
              </w:rPr>
            </w:pPr>
            <w:r w:rsidRPr="006D6801">
              <w:rPr>
                <w:rFonts w:eastAsia="MS Mincho"/>
                <w:sz w:val="18"/>
                <w:szCs w:val="18"/>
                <w:lang w:eastAsia="ja-JP"/>
              </w:rPr>
              <w:t xml:space="preserve">Naoki </w:t>
            </w:r>
            <w:proofErr w:type="spellStart"/>
            <w:r w:rsidRPr="006D6801">
              <w:rPr>
                <w:rFonts w:eastAsia="MS Mincho"/>
                <w:sz w:val="18"/>
                <w:szCs w:val="18"/>
                <w:lang w:eastAsia="ja-JP"/>
              </w:rPr>
              <w:t>Kusashima</w:t>
            </w:r>
            <w:proofErr w:type="spellEnd"/>
          </w:p>
        </w:tc>
        <w:tc>
          <w:tcPr>
            <w:tcW w:w="5991" w:type="dxa"/>
            <w:shd w:val="clear" w:color="auto" w:fill="FFFFFF" w:themeFill="background1"/>
          </w:tcPr>
          <w:p w14:paraId="0A68B017" w14:textId="6598A69E" w:rsidR="006D6801" w:rsidRDefault="006D6801">
            <w:pPr>
              <w:jc w:val="center"/>
              <w:rPr>
                <w:rFonts w:eastAsia="MS Mincho"/>
                <w:sz w:val="18"/>
                <w:szCs w:val="18"/>
                <w:lang w:eastAsia="ja-JP"/>
              </w:rPr>
            </w:pPr>
            <w:r w:rsidRPr="006D6801">
              <w:rPr>
                <w:rFonts w:eastAsia="MS Mincho"/>
                <w:sz w:val="18"/>
                <w:szCs w:val="18"/>
                <w:lang w:eastAsia="ja-JP"/>
              </w:rPr>
              <w:t>Naoki.Kusashima@sony.com</w:t>
            </w:r>
          </w:p>
        </w:tc>
      </w:tr>
      <w:tr w:rsidR="00F173C1" w14:paraId="1B9DDF91" w14:textId="77777777">
        <w:trPr>
          <w:trHeight w:val="288"/>
        </w:trPr>
        <w:tc>
          <w:tcPr>
            <w:tcW w:w="1747" w:type="dxa"/>
            <w:shd w:val="clear" w:color="auto" w:fill="FFFFFF" w:themeFill="background1"/>
          </w:tcPr>
          <w:p w14:paraId="537A291E" w14:textId="77777777" w:rsidR="00F173C1" w:rsidRDefault="00165D0F">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10883C2B" w14:textId="4FED006E" w:rsidR="00F173C1" w:rsidRDefault="006D6801">
            <w:pPr>
              <w:jc w:val="center"/>
              <w:rPr>
                <w:rFonts w:eastAsia="MS Mincho"/>
                <w:sz w:val="18"/>
                <w:szCs w:val="18"/>
                <w:lang w:eastAsia="ja-JP"/>
              </w:rPr>
            </w:pPr>
            <w:r w:rsidRPr="006D6801">
              <w:rPr>
                <w:sz w:val="18"/>
                <w:szCs w:val="18"/>
                <w:lang w:eastAsia="zh-CN"/>
              </w:rPr>
              <w:t xml:space="preserve">Jose </w:t>
            </w:r>
            <w:proofErr w:type="spellStart"/>
            <w:r w:rsidRPr="006D6801">
              <w:rPr>
                <w:sz w:val="18"/>
                <w:szCs w:val="18"/>
                <w:lang w:eastAsia="zh-CN"/>
              </w:rPr>
              <w:t>Flordelis</w:t>
            </w:r>
            <w:proofErr w:type="spellEnd"/>
          </w:p>
        </w:tc>
        <w:tc>
          <w:tcPr>
            <w:tcW w:w="5991" w:type="dxa"/>
            <w:shd w:val="clear" w:color="auto" w:fill="FFFFFF" w:themeFill="background1"/>
          </w:tcPr>
          <w:p w14:paraId="5578F00C" w14:textId="3EA742FD" w:rsidR="00F173C1" w:rsidRDefault="006D6801">
            <w:pPr>
              <w:jc w:val="center"/>
              <w:rPr>
                <w:rFonts w:eastAsia="MS Mincho"/>
                <w:sz w:val="18"/>
                <w:szCs w:val="18"/>
                <w:lang w:eastAsia="ja-JP"/>
              </w:rPr>
            </w:pPr>
            <w:r w:rsidRPr="006D6801">
              <w:rPr>
                <w:sz w:val="18"/>
                <w:szCs w:val="18"/>
                <w:lang w:eastAsia="zh-CN"/>
              </w:rPr>
              <w:t>Jose.Flordelis@sony.com</w:t>
            </w:r>
          </w:p>
        </w:tc>
      </w:tr>
      <w:tr w:rsidR="00F173C1" w14:paraId="11C7DC76" w14:textId="77777777">
        <w:trPr>
          <w:trHeight w:val="288"/>
        </w:trPr>
        <w:tc>
          <w:tcPr>
            <w:tcW w:w="1747" w:type="dxa"/>
          </w:tcPr>
          <w:p w14:paraId="12968409" w14:textId="77777777" w:rsidR="00F173C1" w:rsidRDefault="00165D0F">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33541640" w14:textId="77777777" w:rsidR="00F173C1" w:rsidRDefault="00165D0F">
            <w:pPr>
              <w:jc w:val="center"/>
              <w:rPr>
                <w:rFonts w:eastAsia="MS Mincho"/>
                <w:sz w:val="18"/>
                <w:szCs w:val="18"/>
                <w:lang w:eastAsia="ja-JP"/>
              </w:rPr>
            </w:pPr>
            <w:r>
              <w:rPr>
                <w:rFonts w:eastAsia="Yu Mincho" w:hint="eastAsia"/>
                <w:sz w:val="18"/>
                <w:szCs w:val="18"/>
                <w:lang w:eastAsia="ja-JP"/>
              </w:rPr>
              <w:t>Yu Yang</w:t>
            </w:r>
          </w:p>
        </w:tc>
        <w:tc>
          <w:tcPr>
            <w:tcW w:w="5991" w:type="dxa"/>
          </w:tcPr>
          <w:p w14:paraId="3BE66BF1" w14:textId="77777777" w:rsidR="00F173C1" w:rsidRDefault="00165D0F">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F173C1" w14:paraId="0320B73B" w14:textId="77777777">
        <w:trPr>
          <w:trHeight w:val="288"/>
        </w:trPr>
        <w:tc>
          <w:tcPr>
            <w:tcW w:w="1747" w:type="dxa"/>
          </w:tcPr>
          <w:p w14:paraId="3B616186" w14:textId="77777777" w:rsidR="00F173C1" w:rsidRDefault="00165D0F">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21E73689" w14:textId="77777777" w:rsidR="00F173C1" w:rsidRDefault="00165D0F">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3E23EBFA" w14:textId="77777777" w:rsidR="00F173C1" w:rsidRDefault="00165D0F">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F173C1" w14:paraId="1738273D" w14:textId="77777777">
        <w:trPr>
          <w:trHeight w:val="288"/>
        </w:trPr>
        <w:tc>
          <w:tcPr>
            <w:tcW w:w="1747" w:type="dxa"/>
          </w:tcPr>
          <w:p w14:paraId="19220B02" w14:textId="77777777" w:rsidR="00F173C1" w:rsidRDefault="00165D0F">
            <w:pPr>
              <w:jc w:val="center"/>
              <w:rPr>
                <w:rFonts w:eastAsia="Yu Mincho"/>
                <w:sz w:val="18"/>
                <w:szCs w:val="18"/>
                <w:lang w:eastAsia="ja-JP"/>
              </w:rPr>
            </w:pPr>
            <w:r>
              <w:rPr>
                <w:rFonts w:eastAsiaTheme="minorEastAsia"/>
                <w:sz w:val="18"/>
                <w:szCs w:val="18"/>
                <w:lang w:eastAsia="zh-CN"/>
              </w:rPr>
              <w:t>Xiaomi</w:t>
            </w:r>
          </w:p>
        </w:tc>
        <w:tc>
          <w:tcPr>
            <w:tcW w:w="2192" w:type="dxa"/>
          </w:tcPr>
          <w:p w14:paraId="4A0D0486" w14:textId="77777777" w:rsidR="00F173C1" w:rsidRDefault="00165D0F">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70736D61" w14:textId="77777777" w:rsidR="00F173C1" w:rsidRDefault="00165D0F">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F173C1" w14:paraId="75260BD8" w14:textId="77777777">
        <w:trPr>
          <w:trHeight w:val="288"/>
        </w:trPr>
        <w:tc>
          <w:tcPr>
            <w:tcW w:w="1747" w:type="dxa"/>
          </w:tcPr>
          <w:p w14:paraId="60461285" w14:textId="77777777" w:rsidR="00F173C1" w:rsidRDefault="00165D0F">
            <w:pPr>
              <w:jc w:val="center"/>
              <w:rPr>
                <w:sz w:val="18"/>
                <w:szCs w:val="18"/>
                <w:lang w:eastAsia="zh-CN"/>
              </w:rPr>
            </w:pPr>
            <w:r>
              <w:rPr>
                <w:sz w:val="18"/>
                <w:szCs w:val="18"/>
                <w:lang w:eastAsia="zh-CN"/>
              </w:rPr>
              <w:t>ZTE</w:t>
            </w:r>
          </w:p>
        </w:tc>
        <w:tc>
          <w:tcPr>
            <w:tcW w:w="2192" w:type="dxa"/>
          </w:tcPr>
          <w:p w14:paraId="7B415D77" w14:textId="77777777" w:rsidR="00F173C1" w:rsidRDefault="00165D0F">
            <w:pPr>
              <w:jc w:val="center"/>
              <w:rPr>
                <w:sz w:val="18"/>
                <w:szCs w:val="18"/>
                <w:lang w:eastAsia="zh-CN"/>
              </w:rPr>
            </w:pPr>
            <w:r>
              <w:rPr>
                <w:sz w:val="18"/>
                <w:szCs w:val="18"/>
                <w:lang w:eastAsia="zh-CN"/>
              </w:rPr>
              <w:t>Yang Zhang</w:t>
            </w:r>
          </w:p>
        </w:tc>
        <w:tc>
          <w:tcPr>
            <w:tcW w:w="5991" w:type="dxa"/>
          </w:tcPr>
          <w:p w14:paraId="15ABA6AE" w14:textId="77777777" w:rsidR="00F173C1" w:rsidRDefault="00165D0F">
            <w:pPr>
              <w:jc w:val="center"/>
              <w:rPr>
                <w:sz w:val="18"/>
                <w:szCs w:val="18"/>
                <w:lang w:eastAsia="zh-CN"/>
              </w:rPr>
            </w:pPr>
            <w:r>
              <w:rPr>
                <w:sz w:val="18"/>
                <w:szCs w:val="18"/>
                <w:lang w:eastAsia="zh-CN"/>
              </w:rPr>
              <w:t>zhang.yang220@zte.com.cn</w:t>
            </w:r>
          </w:p>
        </w:tc>
      </w:tr>
    </w:tbl>
    <w:p w14:paraId="294B84FC" w14:textId="77777777" w:rsidR="00F173C1" w:rsidRDefault="00165D0F">
      <w:pPr>
        <w:rPr>
          <w:rFonts w:eastAsia="PMingLiU"/>
          <w:sz w:val="28"/>
          <w:szCs w:val="26"/>
          <w:lang w:eastAsia="zh-TW"/>
        </w:rPr>
      </w:pPr>
      <w:r>
        <w:rPr>
          <w:rFonts w:eastAsia="PMingLiU"/>
          <w:lang w:eastAsia="zh-TW"/>
        </w:rPr>
        <w:br w:type="page"/>
      </w:r>
    </w:p>
    <w:p w14:paraId="51397B35" w14:textId="77777777" w:rsidR="00F173C1" w:rsidRDefault="00165D0F">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25387AEB" w14:textId="77777777" w:rsidR="00F173C1" w:rsidRDefault="00165D0F">
      <w:pPr>
        <w:pStyle w:val="Heading2"/>
        <w:rPr>
          <w:sz w:val="24"/>
          <w:szCs w:val="18"/>
        </w:rPr>
      </w:pPr>
      <w:r>
        <w:rPr>
          <w:sz w:val="24"/>
          <w:szCs w:val="18"/>
        </w:rPr>
        <w:t>Issue 1 – Trigger-event detection</w:t>
      </w:r>
    </w:p>
    <w:p w14:paraId="02D05AF9" w14:textId="77777777" w:rsidR="00F173C1" w:rsidRDefault="00165D0F">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F173C1" w14:paraId="0075F57F"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EAE85" w14:textId="77777777" w:rsidR="00F173C1" w:rsidRDefault="00165D0F">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9D04E" w14:textId="77777777" w:rsidR="00F173C1" w:rsidRDefault="00165D0F">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8FC5B" w14:textId="77777777" w:rsidR="00F173C1" w:rsidRDefault="00165D0F">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F173C1" w14:paraId="5C053674"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857B2B9" w14:textId="77777777" w:rsidR="00F173C1" w:rsidRDefault="00165D0F">
            <w:pPr>
              <w:snapToGrid w:val="0"/>
              <w:rPr>
                <w:color w:val="000000" w:themeColor="text1"/>
                <w:sz w:val="18"/>
                <w:szCs w:val="18"/>
              </w:rPr>
            </w:pPr>
            <w:r>
              <w:rPr>
                <w:color w:val="000000" w:themeColor="text1"/>
                <w:sz w:val="18"/>
                <w:szCs w:val="18"/>
              </w:rPr>
              <w:t>1.1.1</w:t>
            </w:r>
          </w:p>
        </w:tc>
        <w:tc>
          <w:tcPr>
            <w:tcW w:w="1260" w:type="dxa"/>
            <w:tcBorders>
              <w:top w:val="single" w:sz="4" w:space="0" w:color="auto"/>
              <w:left w:val="single" w:sz="4" w:space="0" w:color="auto"/>
              <w:bottom w:val="single" w:sz="4" w:space="0" w:color="auto"/>
              <w:right w:val="single" w:sz="4" w:space="0" w:color="auto"/>
            </w:tcBorders>
          </w:tcPr>
          <w:p w14:paraId="677035C7" w14:textId="77777777" w:rsidR="00F173C1" w:rsidRDefault="00165D0F">
            <w:pPr>
              <w:contextualSpacing/>
              <w:rPr>
                <w:sz w:val="18"/>
                <w:szCs w:val="18"/>
              </w:rPr>
            </w:pPr>
            <w:r>
              <w:rPr>
                <w:sz w:val="18"/>
              </w:rPr>
              <w:t>Left-over for current beam</w:t>
            </w:r>
            <w:r>
              <w:rPr>
                <w:sz w:val="18"/>
                <w:szCs w:val="18"/>
              </w:rPr>
              <w:t xml:space="preserve"> for Event-2</w:t>
            </w:r>
          </w:p>
          <w:p w14:paraId="56CBFF0A" w14:textId="77777777" w:rsidR="00F173C1" w:rsidRDefault="00165D0F">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Introduce a new scheme</w:t>
            </w:r>
          </w:p>
        </w:tc>
        <w:tc>
          <w:tcPr>
            <w:tcW w:w="8091" w:type="dxa"/>
            <w:tcBorders>
              <w:top w:val="single" w:sz="4" w:space="0" w:color="auto"/>
              <w:left w:val="single" w:sz="4" w:space="0" w:color="auto"/>
              <w:bottom w:val="single" w:sz="4" w:space="0" w:color="auto"/>
              <w:right w:val="single" w:sz="4" w:space="0" w:color="auto"/>
            </w:tcBorders>
          </w:tcPr>
          <w:p w14:paraId="6B04041D" w14:textId="77777777" w:rsidR="00F173C1" w:rsidRDefault="00165D0F">
            <w:pPr>
              <w:jc w:val="both"/>
              <w:rPr>
                <w:b/>
                <w:bCs/>
                <w:sz w:val="18"/>
                <w:szCs w:val="18"/>
                <w:highlight w:val="green"/>
                <w:lang w:eastAsia="zh-CN"/>
              </w:rPr>
            </w:pPr>
            <w:r>
              <w:rPr>
                <w:rFonts w:ascii="Times" w:eastAsia="Batang" w:hAnsi="Times"/>
                <w:b/>
                <w:sz w:val="18"/>
                <w:szCs w:val="18"/>
                <w:highlight w:val="green"/>
                <w:lang w:val="en-GB" w:eastAsia="en-US"/>
              </w:rPr>
              <w:t>[</w:t>
            </w:r>
            <w:r>
              <w:rPr>
                <w:b/>
                <w:bCs/>
                <w:sz w:val="18"/>
                <w:szCs w:val="18"/>
                <w:highlight w:val="green"/>
                <w:lang w:eastAsia="zh-CN"/>
              </w:rPr>
              <w:t>118] Agreement</w:t>
            </w:r>
          </w:p>
          <w:p w14:paraId="141EB271" w14:textId="77777777" w:rsidR="00F173C1" w:rsidRDefault="00165D0F">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Regarding RS measurement for the current beam for Event 2, for Option-2a, besides for scheme-1 and scheme-2, further down-select one of the following for handling the case that only one TRS is configured in the indicated TCI state in RAN1#118bis</w:t>
            </w:r>
          </w:p>
          <w:p w14:paraId="78B04DB9" w14:textId="77777777" w:rsidR="00F173C1" w:rsidRDefault="00165D0F">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Option-1: Introducing additional scheme: the RS for current beam can be a CSI-RS for beam management derived from the QCL RS in the indicated TCI state;</w:t>
            </w:r>
          </w:p>
          <w:p w14:paraId="1EA2A6A6" w14:textId="77777777" w:rsidR="00F173C1" w:rsidRDefault="00165D0F">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Option-2: Further support TRS as measurement RS of current beam for determining L1-RSRP</w:t>
            </w:r>
          </w:p>
          <w:p w14:paraId="60DFEC1E" w14:textId="77777777" w:rsidR="00F173C1" w:rsidRDefault="00165D0F">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Option-3: Introducing additional scheme: The RS for current beam is explicitly configured by RRC or MAC-CE (Option-2C in RAN1 116b agreement).</w:t>
            </w:r>
          </w:p>
          <w:p w14:paraId="0972357C" w14:textId="77777777" w:rsidR="00F173C1" w:rsidRDefault="00165D0F">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 xml:space="preserve">Option-4: No further enhancement </w:t>
            </w:r>
          </w:p>
          <w:p w14:paraId="7D7A8FD0" w14:textId="77777777" w:rsidR="00F173C1" w:rsidRDefault="00165D0F">
            <w:pPr>
              <w:rPr>
                <w:rFonts w:ascii="Times" w:hAnsi="Times" w:cs="Times"/>
                <w:sz w:val="18"/>
                <w:szCs w:val="18"/>
              </w:rPr>
            </w:pPr>
            <w:r>
              <w:rPr>
                <w:rFonts w:ascii="Times" w:hAnsi="Times" w:cs="Times"/>
                <w:sz w:val="18"/>
                <w:szCs w:val="18"/>
              </w:rPr>
              <w:t xml:space="preserve">Note: If there is no consensus in RAN1 on one of Options 1/2/3, Option 4 will be taken. </w:t>
            </w:r>
          </w:p>
          <w:p w14:paraId="61EC207D" w14:textId="77777777" w:rsidR="00F173C1" w:rsidRDefault="00F173C1">
            <w:pPr>
              <w:rPr>
                <w:rFonts w:ascii="Times" w:hAnsi="Times" w:cs="Times"/>
                <w:sz w:val="18"/>
                <w:szCs w:val="18"/>
              </w:rPr>
            </w:pPr>
          </w:p>
          <w:tbl>
            <w:tblPr>
              <w:tblStyle w:val="TableGrid"/>
              <w:tblW w:w="0" w:type="auto"/>
              <w:tblLook w:val="04A0" w:firstRow="1" w:lastRow="0" w:firstColumn="1" w:lastColumn="0" w:noHBand="0" w:noVBand="1"/>
            </w:tblPr>
            <w:tblGrid>
              <w:gridCol w:w="7865"/>
            </w:tblGrid>
            <w:tr w:rsidR="00F173C1" w14:paraId="19F4634F" w14:textId="77777777">
              <w:tc>
                <w:tcPr>
                  <w:tcW w:w="7865" w:type="dxa"/>
                </w:tcPr>
                <w:p w14:paraId="3AA733E7" w14:textId="77777777" w:rsidR="00F173C1" w:rsidRDefault="00165D0F">
                  <w:pPr>
                    <w:snapToGrid w:val="0"/>
                    <w:rPr>
                      <w:b/>
                      <w:i/>
                      <w:sz w:val="18"/>
                      <w:szCs w:val="18"/>
                      <w:u w:val="single"/>
                      <w:lang w:eastAsia="zh-CN"/>
                    </w:rPr>
                  </w:pPr>
                  <w:r>
                    <w:rPr>
                      <w:b/>
                      <w:i/>
                      <w:sz w:val="18"/>
                      <w:szCs w:val="18"/>
                      <w:u w:val="single"/>
                      <w:lang w:eastAsia="zh-CN"/>
                    </w:rPr>
                    <w:t>c.f. Section 5.1.6.1.1 in TS 38.214</w:t>
                  </w:r>
                </w:p>
                <w:p w14:paraId="3B7EEC40" w14:textId="77777777" w:rsidR="00F173C1" w:rsidRDefault="00F173C1">
                  <w:pPr>
                    <w:rPr>
                      <w:color w:val="000000"/>
                      <w:sz w:val="18"/>
                    </w:rPr>
                  </w:pPr>
                </w:p>
                <w:p w14:paraId="0F3A2A18" w14:textId="77777777" w:rsidR="00F173C1" w:rsidRDefault="00165D0F">
                  <w:pPr>
                    <w:rPr>
                      <w:color w:val="000000"/>
                      <w:sz w:val="18"/>
                      <w:highlight w:val="yellow"/>
                    </w:rPr>
                  </w:pPr>
                  <w:r>
                    <w:rPr>
                      <w:color w:val="000000"/>
                      <w:sz w:val="18"/>
                      <w:highlight w:val="yellow"/>
                    </w:rPr>
                    <w:t xml:space="preserve">A UE does not expect to be configured with a </w:t>
                  </w:r>
                  <w:r>
                    <w:rPr>
                      <w:i/>
                      <w:color w:val="000000"/>
                      <w:sz w:val="18"/>
                      <w:highlight w:val="yellow"/>
                    </w:rPr>
                    <w:t>CSI-</w:t>
                  </w:r>
                  <w:proofErr w:type="spellStart"/>
                  <w:r>
                    <w:rPr>
                      <w:i/>
                      <w:color w:val="000000"/>
                      <w:sz w:val="18"/>
                      <w:highlight w:val="yellow"/>
                    </w:rPr>
                    <w:t>ReportConfig</w:t>
                  </w:r>
                  <w:proofErr w:type="spellEnd"/>
                  <w:r>
                    <w:rPr>
                      <w:color w:val="000000"/>
                      <w:sz w:val="18"/>
                      <w:highlight w:val="yellow"/>
                    </w:rPr>
                    <w:t xml:space="preserve"> for periodic NZP CSI-RS resource set configured with </w:t>
                  </w:r>
                  <w:proofErr w:type="spellStart"/>
                  <w:r>
                    <w:rPr>
                      <w:i/>
                      <w:color w:val="000000"/>
                      <w:sz w:val="18"/>
                      <w:highlight w:val="yellow"/>
                    </w:rPr>
                    <w:t>trs</w:t>
                  </w:r>
                  <w:proofErr w:type="spellEnd"/>
                  <w:r>
                    <w:rPr>
                      <w:i/>
                      <w:color w:val="000000"/>
                      <w:sz w:val="18"/>
                      <w:highlight w:val="yellow"/>
                    </w:rPr>
                    <w:t>-Info</w:t>
                  </w:r>
                  <w:r>
                    <w:rPr>
                      <w:color w:val="000000"/>
                      <w:sz w:val="18"/>
                      <w:highlight w:val="yellow"/>
                    </w:rPr>
                    <w:t>.</w:t>
                  </w:r>
                </w:p>
                <w:p w14:paraId="456DA233" w14:textId="77777777" w:rsidR="00F173C1" w:rsidRDefault="00165D0F">
                  <w:pPr>
                    <w:rPr>
                      <w:color w:val="000000"/>
                    </w:rPr>
                  </w:pPr>
                  <w:r>
                    <w:rPr>
                      <w:color w:val="000000"/>
                      <w:sz w:val="18"/>
                      <w:highlight w:val="yellow"/>
                    </w:rPr>
                    <w:t xml:space="preserve">A UE does not expect to be configured with </w:t>
                  </w:r>
                  <w:proofErr w:type="gramStart"/>
                  <w:r>
                    <w:rPr>
                      <w:color w:val="000000"/>
                      <w:sz w:val="18"/>
                      <w:highlight w:val="yellow"/>
                    </w:rPr>
                    <w:t>a</w:t>
                  </w:r>
                  <w:proofErr w:type="gramEnd"/>
                  <w:r>
                    <w:rPr>
                      <w:color w:val="000000"/>
                      <w:sz w:val="18"/>
                      <w:highlight w:val="yellow"/>
                    </w:rPr>
                    <w:t xml:space="preserve"> </w:t>
                  </w:r>
                  <w:r>
                    <w:rPr>
                      <w:i/>
                      <w:color w:val="000000"/>
                      <w:sz w:val="18"/>
                      <w:highlight w:val="yellow"/>
                    </w:rPr>
                    <w:t>NZP-CSI-RS-</w:t>
                  </w:r>
                  <w:proofErr w:type="spellStart"/>
                  <w:r>
                    <w:rPr>
                      <w:i/>
                      <w:color w:val="000000"/>
                      <w:sz w:val="18"/>
                      <w:highlight w:val="yellow"/>
                    </w:rPr>
                    <w:t>ResourceSet</w:t>
                  </w:r>
                  <w:proofErr w:type="spellEnd"/>
                  <w:r>
                    <w:rPr>
                      <w:color w:val="000000"/>
                      <w:sz w:val="18"/>
                      <w:highlight w:val="yellow"/>
                    </w:rPr>
                    <w:t xml:space="preserve"> configured both with </w:t>
                  </w:r>
                  <w:proofErr w:type="spellStart"/>
                  <w:r>
                    <w:rPr>
                      <w:i/>
                      <w:color w:val="000000"/>
                      <w:sz w:val="18"/>
                      <w:highlight w:val="yellow"/>
                    </w:rPr>
                    <w:t>trs</w:t>
                  </w:r>
                  <w:proofErr w:type="spellEnd"/>
                  <w:r>
                    <w:rPr>
                      <w:i/>
                      <w:color w:val="000000"/>
                      <w:sz w:val="18"/>
                      <w:highlight w:val="yellow"/>
                    </w:rPr>
                    <w:t>-Info</w:t>
                  </w:r>
                  <w:r>
                    <w:rPr>
                      <w:color w:val="000000"/>
                      <w:sz w:val="18"/>
                      <w:highlight w:val="yellow"/>
                    </w:rPr>
                    <w:t xml:space="preserve"> and </w:t>
                  </w:r>
                  <w:r>
                    <w:rPr>
                      <w:i/>
                      <w:color w:val="000000"/>
                      <w:sz w:val="18"/>
                      <w:highlight w:val="yellow"/>
                    </w:rPr>
                    <w:t>repetition</w:t>
                  </w:r>
                  <w:r>
                    <w:rPr>
                      <w:color w:val="000000"/>
                      <w:sz w:val="18"/>
                      <w:highlight w:val="yellow"/>
                    </w:rPr>
                    <w:t>.</w:t>
                  </w:r>
                </w:p>
              </w:tc>
            </w:tr>
          </w:tbl>
          <w:p w14:paraId="4F928CF0" w14:textId="77777777" w:rsidR="00F173C1" w:rsidRDefault="00F173C1">
            <w:pPr>
              <w:shd w:val="clear" w:color="auto" w:fill="FFFFFF"/>
              <w:tabs>
                <w:tab w:val="left" w:pos="0"/>
              </w:tabs>
              <w:snapToGrid w:val="0"/>
              <w:rPr>
                <w:rFonts w:eastAsia="宋体"/>
                <w:sz w:val="18"/>
                <w:szCs w:val="20"/>
              </w:rPr>
            </w:pPr>
          </w:p>
          <w:p w14:paraId="4435B8B7" w14:textId="77777777" w:rsidR="00F173C1" w:rsidRDefault="00165D0F">
            <w:pPr>
              <w:tabs>
                <w:tab w:val="left" w:pos="1530"/>
              </w:tabs>
              <w:snapToGrid w:val="0"/>
              <w:jc w:val="both"/>
              <w:rPr>
                <w:sz w:val="18"/>
                <w:szCs w:val="18"/>
                <w:lang w:eastAsia="zh-CN"/>
              </w:rPr>
            </w:pPr>
            <w:r>
              <w:rPr>
                <w:sz w:val="18"/>
                <w:szCs w:val="18"/>
                <w:u w:val="single"/>
                <w:lang w:val="en-GB" w:eastAsia="zh-CN"/>
              </w:rPr>
              <w:t>FL Observations:</w:t>
            </w:r>
          </w:p>
          <w:p w14:paraId="5BFC230A" w14:textId="77777777" w:rsidR="00F173C1" w:rsidRDefault="00165D0F">
            <w:pPr>
              <w:tabs>
                <w:tab w:val="left" w:pos="1530"/>
              </w:tabs>
              <w:snapToGrid w:val="0"/>
              <w:jc w:val="both"/>
              <w:rPr>
                <w:sz w:val="18"/>
                <w:szCs w:val="18"/>
                <w:lang w:eastAsia="zh-CN"/>
              </w:rPr>
            </w:pPr>
            <w:r>
              <w:rPr>
                <w:sz w:val="18"/>
                <w:szCs w:val="18"/>
                <w:lang w:val="en-GB" w:eastAsia="zh-CN"/>
              </w:rPr>
              <w:t xml:space="preserve">Option-1 (2): Xiaomi, </w:t>
            </w:r>
            <w:r>
              <w:rPr>
                <w:rFonts w:ascii="Times" w:eastAsia="Batang" w:hAnsi="Times"/>
                <w:sz w:val="18"/>
                <w:szCs w:val="18"/>
                <w:lang w:val="en-GB"/>
              </w:rPr>
              <w:t>Honor</w:t>
            </w:r>
          </w:p>
          <w:p w14:paraId="72D91950" w14:textId="77777777" w:rsidR="00F173C1" w:rsidRDefault="00165D0F">
            <w:pPr>
              <w:tabs>
                <w:tab w:val="left" w:pos="1530"/>
              </w:tabs>
              <w:snapToGrid w:val="0"/>
              <w:jc w:val="both"/>
              <w:rPr>
                <w:sz w:val="18"/>
                <w:szCs w:val="18"/>
                <w:lang w:val="en-GB" w:eastAsia="zh-CN"/>
              </w:rPr>
            </w:pPr>
            <w:r>
              <w:rPr>
                <w:sz w:val="18"/>
                <w:szCs w:val="18"/>
                <w:lang w:val="en-GB" w:eastAsia="zh-CN"/>
              </w:rPr>
              <w:t>Option-2 (11): MediaTek, Ericsson, CMCC, Apple, vivo, NTT DOCOMO, Futurewei, Fujitsu, Samsung, NEC, Lenovo,</w:t>
            </w:r>
          </w:p>
          <w:p w14:paraId="0DACF45F" w14:textId="77777777" w:rsidR="00F173C1" w:rsidRDefault="00165D0F">
            <w:pPr>
              <w:pStyle w:val="ListParagraph"/>
              <w:numPr>
                <w:ilvl w:val="0"/>
                <w:numId w:val="14"/>
              </w:numPr>
              <w:tabs>
                <w:tab w:val="left" w:pos="1530"/>
              </w:tabs>
              <w:snapToGrid w:val="0"/>
              <w:spacing w:after="0"/>
              <w:jc w:val="both"/>
              <w:rPr>
                <w:sz w:val="18"/>
                <w:szCs w:val="18"/>
                <w:lang w:eastAsia="zh-CN"/>
              </w:rPr>
            </w:pPr>
            <w:r>
              <w:rPr>
                <w:sz w:val="18"/>
                <w:szCs w:val="18"/>
                <w:lang w:eastAsia="zh-CN"/>
              </w:rPr>
              <w:t>Concerns on TRS based RSRP meas.: Honor,</w:t>
            </w:r>
          </w:p>
          <w:p w14:paraId="3F279FFA" w14:textId="77777777" w:rsidR="00F173C1" w:rsidRDefault="00165D0F">
            <w:pPr>
              <w:tabs>
                <w:tab w:val="left" w:pos="1530"/>
              </w:tabs>
              <w:snapToGrid w:val="0"/>
              <w:jc w:val="both"/>
              <w:rPr>
                <w:rFonts w:eastAsia="MS Mincho"/>
                <w:sz w:val="18"/>
                <w:szCs w:val="18"/>
                <w:lang w:eastAsia="ja-JP"/>
              </w:rPr>
            </w:pPr>
            <w:r>
              <w:rPr>
                <w:sz w:val="18"/>
                <w:szCs w:val="18"/>
                <w:lang w:val="en-GB" w:eastAsia="zh-CN"/>
              </w:rPr>
              <w:t>Option-3 (</w:t>
            </w:r>
            <w:r>
              <w:rPr>
                <w:rFonts w:eastAsia="MS Mincho" w:hint="eastAsia"/>
                <w:sz w:val="18"/>
                <w:szCs w:val="18"/>
                <w:lang w:val="en-GB" w:eastAsia="ja-JP"/>
              </w:rPr>
              <w:t>5</w:t>
            </w:r>
            <w:r>
              <w:rPr>
                <w:sz w:val="18"/>
                <w:szCs w:val="18"/>
                <w:lang w:val="en-GB" w:eastAsia="zh-CN"/>
              </w:rPr>
              <w:t>): Huawei/</w:t>
            </w:r>
            <w:proofErr w:type="spellStart"/>
            <w:r>
              <w:rPr>
                <w:sz w:val="18"/>
                <w:szCs w:val="18"/>
                <w:lang w:val="en-GB" w:eastAsia="zh-CN"/>
              </w:rPr>
              <w:t>HiSi</w:t>
            </w:r>
            <w:proofErr w:type="spellEnd"/>
            <w:r>
              <w:rPr>
                <w:sz w:val="18"/>
                <w:szCs w:val="18"/>
                <w:lang w:val="en-GB" w:eastAsia="zh-CN"/>
              </w:rPr>
              <w:t xml:space="preserve">, Google, TCL, </w:t>
            </w:r>
            <w:proofErr w:type="spellStart"/>
            <w:r>
              <w:rPr>
                <w:sz w:val="18"/>
                <w:szCs w:val="18"/>
                <w:lang w:val="en-GB" w:eastAsia="zh-CN"/>
              </w:rPr>
              <w:t>Transsion</w:t>
            </w:r>
            <w:proofErr w:type="spellEnd"/>
            <w:r>
              <w:rPr>
                <w:sz w:val="18"/>
                <w:szCs w:val="18"/>
                <w:lang w:val="en-GB" w:eastAsia="zh-CN"/>
              </w:rPr>
              <w:t xml:space="preserve">, </w:t>
            </w:r>
            <w:r>
              <w:rPr>
                <w:rFonts w:eastAsia="MS Mincho" w:hint="eastAsia"/>
                <w:sz w:val="18"/>
                <w:szCs w:val="18"/>
                <w:lang w:val="en-GB" w:eastAsia="ja-JP"/>
              </w:rPr>
              <w:t>NTT DOCOMO</w:t>
            </w:r>
          </w:p>
          <w:p w14:paraId="6E310DE3" w14:textId="77777777" w:rsidR="00F173C1" w:rsidRDefault="00165D0F">
            <w:pPr>
              <w:tabs>
                <w:tab w:val="left" w:pos="1530"/>
              </w:tabs>
              <w:snapToGrid w:val="0"/>
              <w:jc w:val="both"/>
              <w:rPr>
                <w:rFonts w:eastAsia="MS Mincho"/>
                <w:sz w:val="18"/>
                <w:szCs w:val="18"/>
                <w:lang w:eastAsia="ja-JP"/>
              </w:rPr>
            </w:pPr>
            <w:r>
              <w:rPr>
                <w:sz w:val="18"/>
                <w:szCs w:val="18"/>
                <w:lang w:val="en-GB" w:eastAsia="zh-CN"/>
              </w:rPr>
              <w:t>Option-4 (1</w:t>
            </w:r>
            <w:r>
              <w:rPr>
                <w:rFonts w:eastAsia="MS Mincho" w:hint="eastAsia"/>
                <w:sz w:val="18"/>
                <w:szCs w:val="18"/>
                <w:lang w:val="en-GB" w:eastAsia="ja-JP"/>
              </w:rPr>
              <w:t>9</w:t>
            </w:r>
            <w:r>
              <w:rPr>
                <w:sz w:val="18"/>
                <w:szCs w:val="18"/>
                <w:lang w:val="en-GB" w:eastAsia="zh-CN"/>
              </w:rPr>
              <w:t xml:space="preserve">): ZTE, Samsung, Nokia, Qualcomm, OPPO, </w:t>
            </w:r>
            <w:proofErr w:type="spellStart"/>
            <w:r>
              <w:rPr>
                <w:sz w:val="18"/>
                <w:szCs w:val="18"/>
                <w:lang w:val="en-GB" w:eastAsia="zh-CN"/>
              </w:rPr>
              <w:t>Futurewei</w:t>
            </w:r>
            <w:proofErr w:type="spellEnd"/>
            <w:r>
              <w:rPr>
                <w:sz w:val="18"/>
                <w:szCs w:val="18"/>
                <w:lang w:val="en-GB" w:eastAsia="zh-CN"/>
              </w:rPr>
              <w:t xml:space="preserve">, </w:t>
            </w:r>
            <w:proofErr w:type="spellStart"/>
            <w:r>
              <w:rPr>
                <w:sz w:val="18"/>
                <w:szCs w:val="18"/>
                <w:lang w:val="en-GB" w:eastAsia="zh-CN"/>
              </w:rPr>
              <w:t>Spreadtrum</w:t>
            </w:r>
            <w:proofErr w:type="spellEnd"/>
            <w:r>
              <w:rPr>
                <w:sz w:val="18"/>
                <w:szCs w:val="18"/>
                <w:lang w:val="en-GB" w:eastAsia="zh-CN"/>
              </w:rPr>
              <w:t xml:space="preserve">, Intel, CATT, ETRI, Meta, Sharp, </w:t>
            </w:r>
            <w:proofErr w:type="spellStart"/>
            <w:r>
              <w:rPr>
                <w:sz w:val="18"/>
                <w:szCs w:val="18"/>
                <w:lang w:val="en-GB" w:eastAsia="zh-CN"/>
              </w:rPr>
              <w:t>xiaomi</w:t>
            </w:r>
            <w:proofErr w:type="spellEnd"/>
            <w:r>
              <w:rPr>
                <w:sz w:val="18"/>
                <w:szCs w:val="18"/>
                <w:lang w:val="en-GB" w:eastAsia="zh-CN"/>
              </w:rPr>
              <w:t xml:space="preserve">, IDC, LG, NEC, </w:t>
            </w:r>
            <w:proofErr w:type="spellStart"/>
            <w:r>
              <w:rPr>
                <w:sz w:val="18"/>
                <w:szCs w:val="18"/>
                <w:lang w:val="en-GB" w:eastAsia="zh-CN"/>
              </w:rPr>
              <w:t>Ruijie</w:t>
            </w:r>
            <w:proofErr w:type="spellEnd"/>
            <w:r>
              <w:rPr>
                <w:sz w:val="18"/>
                <w:szCs w:val="18"/>
                <w:lang w:val="en-GB" w:eastAsia="zh-CN"/>
              </w:rPr>
              <w:t xml:space="preserve">, TCL, Panasonic, </w:t>
            </w:r>
            <w:r>
              <w:rPr>
                <w:rFonts w:eastAsia="MS Mincho" w:hint="eastAsia"/>
                <w:sz w:val="18"/>
                <w:szCs w:val="18"/>
                <w:lang w:val="en-GB" w:eastAsia="ja-JP"/>
              </w:rPr>
              <w:t>NTT DOCOMO</w:t>
            </w:r>
          </w:p>
          <w:p w14:paraId="6AEEB606" w14:textId="77777777" w:rsidR="00F173C1" w:rsidRDefault="00F173C1">
            <w:pPr>
              <w:snapToGrid w:val="0"/>
              <w:rPr>
                <w:rFonts w:ascii="Times" w:eastAsia="Batang" w:hAnsi="Times" w:cs="Times"/>
                <w:color w:val="3333FF"/>
                <w:sz w:val="20"/>
                <w:szCs w:val="16"/>
                <w:lang w:eastAsia="en-US"/>
              </w:rPr>
            </w:pPr>
          </w:p>
          <w:p w14:paraId="62C9E80F" w14:textId="77777777" w:rsidR="00F173C1" w:rsidRDefault="00165D0F">
            <w:pPr>
              <w:snapToGrid w:val="0"/>
              <w:rPr>
                <w:rFonts w:ascii="Times" w:eastAsia="Batang" w:hAnsi="Times" w:cs="Times"/>
                <w:color w:val="3333FF"/>
                <w:sz w:val="18"/>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18"/>
                <w:szCs w:val="16"/>
                <w:lang w:val="de-DE" w:eastAsia="en-US"/>
              </w:rPr>
              <w:t xml:space="preserve">: </w:t>
            </w:r>
          </w:p>
          <w:p w14:paraId="76D8663B" w14:textId="77777777" w:rsidR="00F173C1" w:rsidRDefault="00165D0F">
            <w:pPr>
              <w:pStyle w:val="ListParagraph"/>
              <w:numPr>
                <w:ilvl w:val="0"/>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Regarding the case that only one TRS is configured in the indicated TCI, as a guidance from Mr. Chair, one down-selection should be made in RAN1#118bis within a short online slot. One possible way forward solution with progress is to support option-2, but, unfortunately, it seems that companies’ views were still not converged per pre-meeting offline.</w:t>
            </w:r>
          </w:p>
          <w:p w14:paraId="66D6DD04" w14:textId="77777777" w:rsidR="00F173C1" w:rsidRDefault="00165D0F">
            <w:pPr>
              <w:pStyle w:val="ListParagraph"/>
              <w:numPr>
                <w:ilvl w:val="0"/>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Therefore, let’s close the door, i.e., Option-4 is taken. Then, considering the views from both sides, we may have the following clarification:</w:t>
            </w:r>
          </w:p>
          <w:p w14:paraId="5BE9DEC2" w14:textId="77777777" w:rsidR="00F173C1" w:rsidRDefault="00165D0F">
            <w:pPr>
              <w:pStyle w:val="ListParagraph"/>
              <w:numPr>
                <w:ilvl w:val="1"/>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 xml:space="preserve">There is a note of clarifying the current situation in RAN1 regarding TRS-based RSRP measurement for current beam. </w:t>
            </w:r>
          </w:p>
          <w:p w14:paraId="36139F6E" w14:textId="77777777" w:rsidR="00F173C1" w:rsidRDefault="00165D0F">
            <w:pPr>
              <w:pStyle w:val="ListParagraph"/>
              <w:numPr>
                <w:ilvl w:val="1"/>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 xml:space="preserve">Then, as mentioned in a list of contributions, from a given CSI-RS resource perspective, there is no restriction that the resource can NOT be associated with associated with two CSI-RS resource sets which are configured with </w:t>
            </w:r>
            <w:proofErr w:type="spellStart"/>
            <w:r>
              <w:rPr>
                <w:rFonts w:ascii="Times" w:eastAsia="Batang" w:hAnsi="Times" w:cs="Times"/>
                <w:b/>
                <w:i/>
                <w:color w:val="3333FF"/>
                <w:sz w:val="18"/>
                <w:szCs w:val="16"/>
              </w:rPr>
              <w:t>trs</w:t>
            </w:r>
            <w:proofErr w:type="spellEnd"/>
            <w:r>
              <w:rPr>
                <w:rFonts w:ascii="Times" w:eastAsia="Batang" w:hAnsi="Times" w:cs="Times"/>
                <w:b/>
                <w:i/>
                <w:color w:val="3333FF"/>
                <w:sz w:val="18"/>
                <w:szCs w:val="16"/>
              </w:rPr>
              <w:t>-Info</w:t>
            </w:r>
            <w:r>
              <w:rPr>
                <w:rFonts w:ascii="Times" w:eastAsia="Batang" w:hAnsi="Times" w:cs="Times"/>
                <w:b/>
                <w:color w:val="3333FF"/>
                <w:sz w:val="18"/>
                <w:szCs w:val="16"/>
              </w:rPr>
              <w:t xml:space="preserve"> and </w:t>
            </w:r>
            <w:r>
              <w:rPr>
                <w:rFonts w:ascii="Times" w:eastAsia="Batang" w:hAnsi="Times" w:cs="Times"/>
                <w:b/>
                <w:i/>
                <w:color w:val="3333FF"/>
                <w:sz w:val="18"/>
                <w:szCs w:val="16"/>
              </w:rPr>
              <w:t>repetition</w:t>
            </w:r>
            <w:r>
              <w:rPr>
                <w:rFonts w:ascii="Times" w:eastAsia="Batang" w:hAnsi="Times" w:cs="Times"/>
                <w:b/>
                <w:color w:val="3333FF"/>
                <w:sz w:val="18"/>
                <w:szCs w:val="16"/>
              </w:rPr>
              <w:t>, respectively.</w:t>
            </w:r>
          </w:p>
          <w:p w14:paraId="29D80878" w14:textId="77777777" w:rsidR="00F173C1" w:rsidRDefault="00F173C1">
            <w:pPr>
              <w:snapToGrid w:val="0"/>
              <w:jc w:val="both"/>
              <w:rPr>
                <w:rFonts w:ascii="Times" w:eastAsia="Batang" w:hAnsi="Times" w:cs="Times"/>
                <w:b/>
                <w:color w:val="3333FF"/>
                <w:sz w:val="20"/>
                <w:szCs w:val="16"/>
                <w:lang w:eastAsia="en-US"/>
              </w:rPr>
            </w:pPr>
          </w:p>
          <w:p w14:paraId="5FC99E56" w14:textId="77777777" w:rsidR="00F173C1" w:rsidRDefault="00165D0F">
            <w:pPr>
              <w:shd w:val="clear" w:color="auto" w:fill="FFFFFF"/>
              <w:adjustRightInd w:val="0"/>
              <w:snapToGrid w:val="0"/>
              <w:jc w:val="both"/>
              <w:rPr>
                <w:rFonts w:ascii="Times" w:eastAsia="宋体" w:hAnsi="Times" w:cs="Times"/>
                <w:color w:val="000000" w:themeColor="text1"/>
                <w:sz w:val="20"/>
                <w:szCs w:val="18"/>
              </w:rPr>
            </w:pPr>
            <w:r>
              <w:rPr>
                <w:rFonts w:ascii="Times" w:eastAsia="宋体" w:hAnsi="Times" w:cs="Times"/>
                <w:b/>
                <w:color w:val="000000" w:themeColor="text1"/>
                <w:sz w:val="20"/>
                <w:szCs w:val="18"/>
                <w:highlight w:val="yellow"/>
                <w:u w:val="single"/>
              </w:rPr>
              <w:t>Proposal 1.1.1:</w:t>
            </w:r>
            <w:r>
              <w:rPr>
                <w:rFonts w:ascii="Times" w:eastAsia="宋体" w:hAnsi="Times" w:cs="Times"/>
                <w:color w:val="000000" w:themeColor="text1"/>
                <w:sz w:val="20"/>
                <w:szCs w:val="18"/>
              </w:rPr>
              <w:t xml:space="preserve"> Regarding RS measurement for the current beam for Event 2, for Option-2a, besides for scheme-1 and scheme-2, for handling the case that only one TRS is configured in the indicated TCI state, Option-4 is supported.</w:t>
            </w:r>
          </w:p>
          <w:p w14:paraId="54CC32AA" w14:textId="77777777" w:rsidR="00F173C1" w:rsidRDefault="00165D0F">
            <w:pPr>
              <w:pStyle w:val="ListParagraph"/>
              <w:numPr>
                <w:ilvl w:val="0"/>
                <w:numId w:val="14"/>
              </w:numPr>
              <w:shd w:val="clear" w:color="auto" w:fill="FFFFFF"/>
              <w:adjustRightInd w:val="0"/>
              <w:snapToGrid w:val="0"/>
              <w:spacing w:after="0" w:line="257" w:lineRule="auto"/>
              <w:jc w:val="both"/>
              <w:rPr>
                <w:rFonts w:ascii="Times" w:hAnsi="Times" w:cs="Times"/>
                <w:color w:val="000000" w:themeColor="text1"/>
                <w:sz w:val="20"/>
                <w:szCs w:val="18"/>
              </w:rPr>
            </w:pPr>
            <w:r>
              <w:rPr>
                <w:rFonts w:ascii="Times" w:hAnsi="Times" w:cs="Times"/>
                <w:color w:val="000000" w:themeColor="text1"/>
                <w:sz w:val="20"/>
                <w:szCs w:val="18"/>
              </w:rPr>
              <w:t xml:space="preserve">Option-4: No further enhancement </w:t>
            </w:r>
          </w:p>
          <w:p w14:paraId="38C09367" w14:textId="77777777" w:rsidR="00F173C1" w:rsidRDefault="00165D0F">
            <w:pPr>
              <w:shd w:val="clear" w:color="auto" w:fill="FFFFFF"/>
              <w:adjustRightInd w:val="0"/>
              <w:snapToGrid w:val="0"/>
              <w:jc w:val="both"/>
              <w:rPr>
                <w:rFonts w:ascii="Times" w:eastAsia="宋体" w:hAnsi="Times" w:cs="Times"/>
                <w:color w:val="FF0000"/>
                <w:sz w:val="20"/>
                <w:szCs w:val="18"/>
              </w:rPr>
            </w:pPr>
            <w:r>
              <w:rPr>
                <w:rFonts w:ascii="Times" w:eastAsia="宋体" w:hAnsi="Times" w:cs="Times" w:hint="eastAsia"/>
                <w:color w:val="FF0000"/>
                <w:sz w:val="20"/>
                <w:szCs w:val="18"/>
              </w:rPr>
              <w:t>No</w:t>
            </w:r>
            <w:r>
              <w:rPr>
                <w:rFonts w:ascii="Times" w:eastAsia="宋体" w:hAnsi="Times" w:cs="Times"/>
                <w:color w:val="FF0000"/>
                <w:sz w:val="20"/>
                <w:szCs w:val="18"/>
              </w:rPr>
              <w:t>te 1: There is no RAN1 consensus on further enhancement on supporting TRS as measurement RS of current beam for determining L1-RSRP.</w:t>
            </w:r>
          </w:p>
          <w:p w14:paraId="4EE3A29F" w14:textId="77777777" w:rsidR="00F173C1" w:rsidRDefault="00165D0F">
            <w:pPr>
              <w:shd w:val="clear" w:color="auto" w:fill="FFFFFF"/>
              <w:adjustRightInd w:val="0"/>
              <w:snapToGrid w:val="0"/>
              <w:jc w:val="both"/>
              <w:rPr>
                <w:rFonts w:ascii="Times" w:eastAsia="宋体" w:hAnsi="Times" w:cs="Times"/>
                <w:color w:val="FF0000"/>
                <w:sz w:val="20"/>
                <w:szCs w:val="18"/>
              </w:rPr>
            </w:pPr>
            <w:r>
              <w:rPr>
                <w:rFonts w:ascii="Times" w:eastAsia="宋体" w:hAnsi="Times" w:cs="Times" w:hint="eastAsia"/>
                <w:color w:val="FF0000"/>
                <w:sz w:val="20"/>
                <w:szCs w:val="18"/>
              </w:rPr>
              <w:t>No</w:t>
            </w:r>
            <w:r>
              <w:rPr>
                <w:rFonts w:ascii="Times" w:eastAsia="宋体" w:hAnsi="Times" w:cs="Times"/>
                <w:color w:val="FF0000"/>
                <w:sz w:val="20"/>
                <w:szCs w:val="18"/>
              </w:rPr>
              <w:t xml:space="preserve">te 2: There is no </w:t>
            </w:r>
            <w:r>
              <w:rPr>
                <w:rFonts w:ascii="Times" w:eastAsia="宋体" w:hAnsi="Times" w:cs="Times" w:hint="eastAsia"/>
                <w:color w:val="FF0000"/>
                <w:sz w:val="20"/>
                <w:szCs w:val="18"/>
                <w:lang w:eastAsia="zh-CN"/>
              </w:rPr>
              <w:t>s</w:t>
            </w:r>
            <w:r>
              <w:rPr>
                <w:rFonts w:ascii="Times" w:eastAsia="宋体" w:hAnsi="Times" w:cs="Times"/>
                <w:color w:val="FF0000"/>
                <w:sz w:val="20"/>
                <w:szCs w:val="18"/>
              </w:rPr>
              <w:t xml:space="preserve">pec restriction that one NZP-CSI-RS resource can NOT be associated with two NZP-CSI-RS resource sets which are configured with </w:t>
            </w:r>
            <w:proofErr w:type="spellStart"/>
            <w:r>
              <w:rPr>
                <w:rFonts w:ascii="Times" w:eastAsia="宋体" w:hAnsi="Times" w:cs="Times"/>
                <w:i/>
                <w:color w:val="FF0000"/>
                <w:sz w:val="20"/>
                <w:szCs w:val="18"/>
              </w:rPr>
              <w:t>trs</w:t>
            </w:r>
            <w:proofErr w:type="spellEnd"/>
            <w:r>
              <w:rPr>
                <w:rFonts w:ascii="Times" w:eastAsia="宋体" w:hAnsi="Times" w:cs="Times"/>
                <w:i/>
                <w:color w:val="FF0000"/>
                <w:sz w:val="20"/>
                <w:szCs w:val="18"/>
              </w:rPr>
              <w:t>-Info</w:t>
            </w:r>
            <w:r>
              <w:rPr>
                <w:rFonts w:ascii="Times" w:eastAsia="宋体" w:hAnsi="Times" w:cs="Times"/>
                <w:color w:val="FF0000"/>
                <w:sz w:val="20"/>
                <w:szCs w:val="18"/>
              </w:rPr>
              <w:t xml:space="preserve"> and </w:t>
            </w:r>
            <w:r>
              <w:rPr>
                <w:rFonts w:ascii="Times" w:eastAsia="宋体" w:hAnsi="Times" w:cs="Times"/>
                <w:i/>
                <w:color w:val="FF0000"/>
                <w:sz w:val="20"/>
                <w:szCs w:val="18"/>
              </w:rPr>
              <w:t>repetition</w:t>
            </w:r>
            <w:r>
              <w:rPr>
                <w:rFonts w:ascii="Times" w:eastAsia="宋体" w:hAnsi="Times" w:cs="Times"/>
                <w:color w:val="FF0000"/>
                <w:sz w:val="20"/>
                <w:szCs w:val="18"/>
              </w:rPr>
              <w:t>, respectively.</w:t>
            </w:r>
          </w:p>
          <w:p w14:paraId="0DE27D30" w14:textId="77777777" w:rsidR="00F173C1" w:rsidRDefault="00165D0F">
            <w:pPr>
              <w:shd w:val="clear" w:color="auto" w:fill="FFFFFF"/>
              <w:adjustRightInd w:val="0"/>
              <w:snapToGrid w:val="0"/>
              <w:jc w:val="both"/>
              <w:rPr>
                <w:rFonts w:ascii="Times" w:eastAsia="宋体" w:hAnsi="Times" w:cs="Times"/>
                <w:color w:val="E36C0A" w:themeColor="accent6" w:themeShade="BF"/>
                <w:sz w:val="20"/>
                <w:szCs w:val="18"/>
              </w:rPr>
            </w:pPr>
            <w:r>
              <w:rPr>
                <w:rFonts w:ascii="Times" w:eastAsia="宋体" w:hAnsi="Times" w:cs="Times"/>
                <w:color w:val="E36C0A" w:themeColor="accent6" w:themeShade="BF"/>
                <w:sz w:val="20"/>
                <w:szCs w:val="18"/>
              </w:rPr>
              <w:t xml:space="preserve">Note 3: When only one TRS is configured in the indicated TCI state, Scheme-2 is used, that is, the RS for current beam is the SSB which is </w:t>
            </w:r>
            <w:proofErr w:type="spellStart"/>
            <w:r>
              <w:rPr>
                <w:rFonts w:ascii="Times" w:eastAsia="宋体" w:hAnsi="Times" w:cs="Times"/>
                <w:color w:val="E36C0A" w:themeColor="accent6" w:themeShade="BF"/>
                <w:sz w:val="20"/>
                <w:szCs w:val="18"/>
              </w:rPr>
              <w:t>QCLed</w:t>
            </w:r>
            <w:proofErr w:type="spellEnd"/>
            <w:r>
              <w:rPr>
                <w:rFonts w:ascii="Times" w:eastAsia="宋体" w:hAnsi="Times" w:cs="Times"/>
                <w:color w:val="E36C0A" w:themeColor="accent6" w:themeShade="BF"/>
                <w:sz w:val="20"/>
                <w:szCs w:val="18"/>
              </w:rPr>
              <w:t xml:space="preserve"> with the TRS in the indicated TCI state</w:t>
            </w:r>
          </w:p>
          <w:p w14:paraId="44E96298" w14:textId="77777777" w:rsidR="00F173C1" w:rsidRDefault="00F173C1">
            <w:pPr>
              <w:shd w:val="clear" w:color="auto" w:fill="FFFFFF"/>
              <w:adjustRightInd w:val="0"/>
              <w:snapToGrid w:val="0"/>
              <w:jc w:val="both"/>
              <w:rPr>
                <w:rFonts w:ascii="Times" w:eastAsia="宋体" w:hAnsi="Times" w:cs="Times"/>
                <w:color w:val="FF0000"/>
                <w:sz w:val="20"/>
                <w:szCs w:val="18"/>
              </w:rPr>
            </w:pPr>
          </w:p>
          <w:p w14:paraId="487837FC" w14:textId="77777777" w:rsidR="00F173C1" w:rsidRDefault="00165D0F">
            <w:pPr>
              <w:snapToGrid w:val="0"/>
              <w:jc w:val="both"/>
              <w:rPr>
                <w:rFonts w:eastAsiaTheme="minorEastAsia"/>
                <w:color w:val="000000" w:themeColor="text1"/>
                <w:sz w:val="18"/>
                <w:szCs w:val="18"/>
                <w:lang w:eastAsia="zh-CN"/>
              </w:rPr>
            </w:pPr>
            <w:r>
              <w:rPr>
                <w:rFonts w:eastAsia="PMingLiU"/>
                <w:color w:val="000000" w:themeColor="text1"/>
                <w:sz w:val="18"/>
                <w:szCs w:val="18"/>
                <w:lang w:eastAsia="zh-TW"/>
              </w:rPr>
              <w:lastRenderedPageBreak/>
              <w:t xml:space="preserve">Support without Note-1 + Note-2: MediaTek, OPPO, LG, Samsung, Fujitsu, </w:t>
            </w:r>
            <w:r>
              <w:rPr>
                <w:rFonts w:eastAsia="MS Mincho" w:hint="eastAsia"/>
                <w:color w:val="000000" w:themeColor="text1"/>
                <w:sz w:val="18"/>
                <w:szCs w:val="18"/>
                <w:lang w:eastAsia="ja-JP"/>
              </w:rPr>
              <w:t>NTT DOCOMO</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NEC, QC, Lenovo, IDC, Honor, </w:t>
            </w:r>
          </w:p>
          <w:p w14:paraId="4708A56C" w14:textId="77777777" w:rsidR="00F173C1" w:rsidRDefault="00165D0F">
            <w:pPr>
              <w:snapToGrid w:val="0"/>
              <w:jc w:val="both"/>
              <w:rPr>
                <w:rFonts w:ascii="Times" w:hAnsi="Times" w:cs="Times"/>
                <w:sz w:val="18"/>
                <w:szCs w:val="18"/>
                <w:lang w:eastAsia="zh-CN"/>
              </w:rPr>
            </w:pPr>
            <w:r>
              <w:rPr>
                <w:rFonts w:ascii="Times" w:hAnsi="Times" w:cs="Times"/>
                <w:sz w:val="18"/>
                <w:szCs w:val="18"/>
                <w:lang w:eastAsia="zh-CN"/>
              </w:rPr>
              <w:t xml:space="preserve">Support with Note-1 + Note-2: NEC, Panasonic, Nokia, CATT, New H3C, vivo, </w:t>
            </w:r>
          </w:p>
          <w:p w14:paraId="31BF0923" w14:textId="794FE44D" w:rsidR="00F173C1" w:rsidRDefault="00165D0F">
            <w:pPr>
              <w:snapToGrid w:val="0"/>
              <w:jc w:val="both"/>
              <w:rPr>
                <w:rFonts w:ascii="Times" w:hAnsi="Times" w:cs="Times"/>
                <w:sz w:val="18"/>
                <w:szCs w:val="18"/>
                <w:lang w:eastAsia="zh-CN"/>
              </w:rPr>
            </w:pPr>
            <w:r>
              <w:rPr>
                <w:rFonts w:ascii="Times" w:hAnsi="Times" w:cs="Times"/>
                <w:sz w:val="18"/>
                <w:szCs w:val="18"/>
                <w:lang w:eastAsia="zh-CN"/>
              </w:rPr>
              <w:t xml:space="preserve">Support with Note-1 only: ZTE, Futurewei, Sharp, Panasonic, Intel, IDC, </w:t>
            </w:r>
            <w:proofErr w:type="spellStart"/>
            <w:r>
              <w:rPr>
                <w:rFonts w:ascii="Times" w:hAnsi="Times" w:cs="Times"/>
                <w:sz w:val="18"/>
                <w:szCs w:val="18"/>
                <w:lang w:eastAsia="zh-CN"/>
              </w:rPr>
              <w:t>Spreadtrum</w:t>
            </w:r>
            <w:proofErr w:type="spellEnd"/>
            <w:r>
              <w:rPr>
                <w:rFonts w:ascii="Times" w:hAnsi="Times" w:cs="Times"/>
                <w:sz w:val="18"/>
                <w:szCs w:val="18"/>
                <w:lang w:eastAsia="zh-CN"/>
              </w:rPr>
              <w:t xml:space="preserve">, </w:t>
            </w:r>
            <w:r w:rsidR="00667C5B">
              <w:rPr>
                <w:rFonts w:ascii="Times" w:hAnsi="Times" w:cs="Times"/>
                <w:sz w:val="18"/>
                <w:szCs w:val="18"/>
                <w:lang w:eastAsia="zh-CN"/>
              </w:rPr>
              <w:t xml:space="preserve">Apple </w:t>
            </w:r>
          </w:p>
          <w:p w14:paraId="08CE4295" w14:textId="5167F689" w:rsidR="00F173C1" w:rsidRDefault="00165D0F">
            <w:pPr>
              <w:snapToGrid w:val="0"/>
              <w:jc w:val="both"/>
              <w:rPr>
                <w:rFonts w:ascii="Times" w:hAnsi="Times" w:cs="Times"/>
                <w:sz w:val="18"/>
                <w:szCs w:val="18"/>
                <w:lang w:eastAsia="zh-CN"/>
              </w:rPr>
            </w:pPr>
            <w:r>
              <w:rPr>
                <w:rFonts w:ascii="Times" w:hAnsi="Times" w:cs="Times"/>
                <w:sz w:val="18"/>
                <w:szCs w:val="18"/>
                <w:lang w:eastAsia="zh-CN"/>
              </w:rPr>
              <w:t>Support with Note-1+Note-3: Huawei,</w:t>
            </w:r>
            <w:r w:rsidR="00667C5B">
              <w:rPr>
                <w:rFonts w:ascii="Times" w:hAnsi="Times" w:cs="Times"/>
                <w:sz w:val="18"/>
                <w:szCs w:val="18"/>
                <w:lang w:eastAsia="zh-CN"/>
              </w:rPr>
              <w:t xml:space="preserve"> </w:t>
            </w:r>
            <w:proofErr w:type="spellStart"/>
            <w:r w:rsidR="00667C5B">
              <w:rPr>
                <w:rFonts w:ascii="Times" w:hAnsi="Times" w:cs="Times"/>
                <w:sz w:val="18"/>
                <w:szCs w:val="18"/>
                <w:lang w:eastAsia="zh-CN"/>
              </w:rPr>
              <w:t>Transsion</w:t>
            </w:r>
            <w:proofErr w:type="spellEnd"/>
            <w:r w:rsidR="00667C5B">
              <w:rPr>
                <w:rFonts w:ascii="Times" w:hAnsi="Times" w:cs="Times"/>
                <w:sz w:val="18"/>
                <w:szCs w:val="18"/>
                <w:lang w:eastAsia="zh-CN"/>
              </w:rPr>
              <w:t xml:space="preserve">, </w:t>
            </w:r>
          </w:p>
          <w:p w14:paraId="1C69C741" w14:textId="108CD4EB" w:rsidR="00CB73D0" w:rsidRDefault="00CB73D0">
            <w:pPr>
              <w:snapToGrid w:val="0"/>
              <w:jc w:val="both"/>
              <w:rPr>
                <w:rFonts w:ascii="Times" w:hAnsi="Times" w:cs="Times"/>
                <w:sz w:val="18"/>
                <w:szCs w:val="18"/>
                <w:lang w:eastAsia="zh-CN"/>
              </w:rPr>
            </w:pPr>
            <w:r>
              <w:rPr>
                <w:rFonts w:ascii="Times" w:hAnsi="Times" w:cs="Times"/>
                <w:sz w:val="18"/>
                <w:szCs w:val="18"/>
                <w:lang w:eastAsia="zh-CN"/>
              </w:rPr>
              <w:t xml:space="preserve">Support with Note-3: </w:t>
            </w:r>
            <w:r>
              <w:rPr>
                <w:rFonts w:ascii="Times" w:hAnsi="Times" w:cs="Times" w:hint="eastAsia"/>
                <w:sz w:val="18"/>
                <w:szCs w:val="18"/>
                <w:lang w:eastAsia="zh-CN"/>
              </w:rPr>
              <w:t>ETRI</w:t>
            </w:r>
            <w:r>
              <w:rPr>
                <w:rFonts w:ascii="Times" w:hAnsi="Times" w:cs="Times"/>
                <w:sz w:val="18"/>
                <w:szCs w:val="18"/>
                <w:lang w:eastAsia="zh-CN"/>
              </w:rPr>
              <w:t xml:space="preserve">, </w:t>
            </w:r>
          </w:p>
          <w:p w14:paraId="6BDD10D0" w14:textId="77777777" w:rsidR="00F173C1" w:rsidRDefault="00F173C1">
            <w:pPr>
              <w:snapToGrid w:val="0"/>
              <w:jc w:val="both"/>
              <w:rPr>
                <w:rFonts w:ascii="Times" w:hAnsi="Times" w:cs="Times"/>
                <w:sz w:val="18"/>
                <w:szCs w:val="18"/>
                <w:lang w:eastAsia="zh-CN"/>
              </w:rPr>
            </w:pPr>
          </w:p>
          <w:p w14:paraId="1ADAEEBB" w14:textId="77777777" w:rsidR="00F173C1" w:rsidRDefault="00F173C1">
            <w:pPr>
              <w:snapToGrid w:val="0"/>
              <w:jc w:val="both"/>
              <w:rPr>
                <w:rFonts w:ascii="Times" w:hAnsi="Times" w:cs="Times"/>
                <w:sz w:val="18"/>
                <w:szCs w:val="18"/>
                <w:lang w:eastAsia="zh-CN"/>
              </w:rPr>
            </w:pPr>
          </w:p>
        </w:tc>
      </w:tr>
      <w:tr w:rsidR="00F173C1" w14:paraId="20F80427"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F06D4A9" w14:textId="77777777" w:rsidR="00F173C1" w:rsidRDefault="00165D0F">
            <w:pPr>
              <w:snapToGrid w:val="0"/>
              <w:rPr>
                <w:color w:val="000000" w:themeColor="text1"/>
                <w:sz w:val="18"/>
                <w:szCs w:val="18"/>
              </w:rPr>
            </w:pPr>
            <w:r>
              <w:rPr>
                <w:sz w:val="18"/>
                <w:szCs w:val="18"/>
              </w:rPr>
              <w:lastRenderedPageBreak/>
              <w:t>1.1.2</w:t>
            </w:r>
          </w:p>
        </w:tc>
        <w:tc>
          <w:tcPr>
            <w:tcW w:w="1260" w:type="dxa"/>
            <w:tcBorders>
              <w:top w:val="single" w:sz="4" w:space="0" w:color="auto"/>
              <w:left w:val="single" w:sz="4" w:space="0" w:color="auto"/>
              <w:bottom w:val="single" w:sz="4" w:space="0" w:color="auto"/>
              <w:right w:val="single" w:sz="4" w:space="0" w:color="auto"/>
            </w:tcBorders>
          </w:tcPr>
          <w:p w14:paraId="54192D09" w14:textId="77777777" w:rsidR="00F173C1" w:rsidRDefault="00165D0F">
            <w:pPr>
              <w:contextualSpacing/>
              <w:rPr>
                <w:sz w:val="18"/>
                <w:szCs w:val="18"/>
              </w:rPr>
            </w:pPr>
            <w:r>
              <w:rPr>
                <w:sz w:val="18"/>
              </w:rPr>
              <w:t>Left-over for current beam</w:t>
            </w:r>
            <w:r>
              <w:rPr>
                <w:sz w:val="18"/>
                <w:szCs w:val="18"/>
              </w:rPr>
              <w:t xml:space="preserve"> for Event-2</w:t>
            </w:r>
          </w:p>
          <w:p w14:paraId="64E1A3B6" w14:textId="77777777" w:rsidR="00F173C1" w:rsidRDefault="00165D0F">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Working assumption</w:t>
            </w:r>
          </w:p>
        </w:tc>
        <w:tc>
          <w:tcPr>
            <w:tcW w:w="8091" w:type="dxa"/>
            <w:tcBorders>
              <w:top w:val="single" w:sz="4" w:space="0" w:color="auto"/>
              <w:left w:val="single" w:sz="4" w:space="0" w:color="auto"/>
              <w:bottom w:val="single" w:sz="4" w:space="0" w:color="auto"/>
              <w:right w:val="single" w:sz="4" w:space="0" w:color="auto"/>
            </w:tcBorders>
          </w:tcPr>
          <w:p w14:paraId="3F52571B" w14:textId="77777777" w:rsidR="00F173C1" w:rsidRDefault="00165D0F">
            <w:pPr>
              <w:shd w:val="clear" w:color="auto" w:fill="FFFFFF"/>
              <w:snapToGrid w:val="0"/>
              <w:jc w:val="both"/>
              <w:rPr>
                <w:rFonts w:eastAsia="宋体"/>
                <w:bCs/>
                <w:color w:val="000000"/>
                <w:sz w:val="18"/>
                <w:szCs w:val="16"/>
              </w:rPr>
            </w:pPr>
            <w:r>
              <w:rPr>
                <w:b/>
                <w:bCs/>
                <w:sz w:val="18"/>
                <w:szCs w:val="16"/>
                <w:highlight w:val="green"/>
                <w:lang w:eastAsia="zh-CN"/>
              </w:rPr>
              <w:t>[117] Agreement</w:t>
            </w:r>
          </w:p>
          <w:p w14:paraId="54E4866B" w14:textId="77777777" w:rsidR="00F173C1" w:rsidRDefault="00165D0F">
            <w:pPr>
              <w:shd w:val="clear" w:color="auto" w:fill="FFFFFF"/>
              <w:snapToGrid w:val="0"/>
              <w:jc w:val="both"/>
              <w:rPr>
                <w:rFonts w:eastAsia="宋体"/>
                <w:color w:val="000000"/>
                <w:sz w:val="18"/>
                <w:szCs w:val="16"/>
              </w:rPr>
            </w:pPr>
            <w:r>
              <w:rPr>
                <w:rFonts w:eastAsia="宋体"/>
                <w:color w:val="000000"/>
                <w:sz w:val="18"/>
                <w:szCs w:val="16"/>
              </w:rPr>
              <w:t xml:space="preserve">Regarding RS measurement for the current beam for Event 2, for Option-2a, support the both schemes as follows. </w:t>
            </w:r>
          </w:p>
          <w:p w14:paraId="5E058804" w14:textId="77777777" w:rsidR="00F173C1" w:rsidRDefault="00165D0F">
            <w:pPr>
              <w:numPr>
                <w:ilvl w:val="0"/>
                <w:numId w:val="14"/>
              </w:numPr>
              <w:shd w:val="clear" w:color="auto" w:fill="FFFFFF"/>
              <w:snapToGrid w:val="0"/>
              <w:jc w:val="both"/>
              <w:rPr>
                <w:rFonts w:eastAsia="宋体"/>
                <w:color w:val="000000" w:themeColor="text1"/>
                <w:sz w:val="18"/>
                <w:szCs w:val="16"/>
              </w:rPr>
            </w:pPr>
            <w:r>
              <w:rPr>
                <w:rFonts w:eastAsia="宋体"/>
                <w:color w:val="000000"/>
                <w:sz w:val="18"/>
                <w:szCs w:val="16"/>
              </w:rPr>
              <w:t xml:space="preserve">Scheme-1: RS </w:t>
            </w:r>
            <w:r>
              <w:rPr>
                <w:rFonts w:eastAsia="宋体"/>
                <w:color w:val="000000" w:themeColor="text1"/>
                <w:sz w:val="18"/>
                <w:szCs w:val="16"/>
              </w:rPr>
              <w:t>for current beam is the QCL RS in the indicated TCI state</w:t>
            </w:r>
          </w:p>
          <w:p w14:paraId="153FF6CB" w14:textId="77777777" w:rsidR="00F173C1" w:rsidRDefault="00165D0F">
            <w:pPr>
              <w:numPr>
                <w:ilvl w:val="1"/>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FFS: Whether/How to handle the case if only one TRS is configured in the indicated TCI state.</w:t>
            </w:r>
          </w:p>
          <w:p w14:paraId="51EB8E74" w14:textId="77777777" w:rsidR="00F173C1" w:rsidRDefault="00165D0F">
            <w:pPr>
              <w:numPr>
                <w:ilvl w:val="0"/>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 xml:space="preserve">Scheme-2: the RS for current beam is the SSB which is </w:t>
            </w:r>
            <w:proofErr w:type="spellStart"/>
            <w:r>
              <w:rPr>
                <w:rFonts w:eastAsia="宋体"/>
                <w:color w:val="000000" w:themeColor="text1"/>
                <w:sz w:val="18"/>
                <w:szCs w:val="16"/>
              </w:rPr>
              <w:t>QCLed</w:t>
            </w:r>
            <w:proofErr w:type="spellEnd"/>
            <w:r>
              <w:rPr>
                <w:rFonts w:eastAsia="宋体"/>
                <w:color w:val="000000" w:themeColor="text1"/>
                <w:sz w:val="18"/>
                <w:szCs w:val="16"/>
              </w:rPr>
              <w:t xml:space="preserve"> with the QCL RS in the indicated TCI state.</w:t>
            </w:r>
          </w:p>
          <w:p w14:paraId="54C4E7A2" w14:textId="77777777" w:rsidR="00F173C1" w:rsidRDefault="00165D0F">
            <w:pPr>
              <w:numPr>
                <w:ilvl w:val="0"/>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Enabling one of either Scheme-1 or Scheme-2 is selected by NW.</w:t>
            </w:r>
          </w:p>
          <w:p w14:paraId="20F7167C" w14:textId="77777777" w:rsidR="00F173C1" w:rsidRDefault="00165D0F">
            <w:pPr>
              <w:numPr>
                <w:ilvl w:val="1"/>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FFS: The above selection is via an explicit RRC parameter or an implicit manner, e.g., if the RS(s) for new beam are CSI-RS, Scheme-1 is enabled; otherwise, Scheme-2 is enabled.</w:t>
            </w:r>
          </w:p>
          <w:p w14:paraId="4226445A" w14:textId="77777777" w:rsidR="00F173C1" w:rsidRDefault="00165D0F">
            <w:pPr>
              <w:numPr>
                <w:ilvl w:val="1"/>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w:t>
            </w:r>
            <w:r>
              <w:rPr>
                <w:rFonts w:eastAsia="宋体"/>
                <w:b/>
                <w:bCs/>
                <w:color w:val="000000" w:themeColor="text1"/>
                <w:sz w:val="18"/>
                <w:szCs w:val="16"/>
                <w:highlight w:val="darkYellow"/>
              </w:rPr>
              <w:t>Working Assumption</w:t>
            </w:r>
            <w:r>
              <w:rPr>
                <w:rFonts w:eastAsia="宋体"/>
                <w:color w:val="000000" w:themeColor="text1"/>
                <w:sz w:val="18"/>
                <w:szCs w:val="16"/>
              </w:rPr>
              <w:t xml:space="preserve">) </w:t>
            </w:r>
            <w:r>
              <w:rPr>
                <w:rFonts w:eastAsia="宋体"/>
                <w:color w:val="000000" w:themeColor="text1"/>
                <w:sz w:val="18"/>
                <w:szCs w:val="16"/>
                <w:highlight w:val="cyan"/>
              </w:rPr>
              <w:t>Enabling of either Scheme-1 or Scheme-2 should ensure the same RS type for RS measurement for current beam and new beam.</w:t>
            </w:r>
          </w:p>
          <w:p w14:paraId="5118F81A" w14:textId="77777777" w:rsidR="00F173C1" w:rsidRDefault="00165D0F">
            <w:pPr>
              <w:numPr>
                <w:ilvl w:val="0"/>
                <w:numId w:val="14"/>
              </w:numPr>
              <w:shd w:val="clear" w:color="auto" w:fill="FFFFFF"/>
              <w:snapToGrid w:val="0"/>
              <w:jc w:val="both"/>
              <w:rPr>
                <w:rFonts w:eastAsia="宋体"/>
                <w:color w:val="000000"/>
                <w:sz w:val="18"/>
                <w:szCs w:val="16"/>
              </w:rPr>
            </w:pPr>
            <w:r>
              <w:rPr>
                <w:rFonts w:eastAsia="宋体"/>
                <w:color w:val="000000"/>
                <w:sz w:val="18"/>
                <w:szCs w:val="16"/>
              </w:rPr>
              <w:t xml:space="preserve">The above QCL RS is the RS </w:t>
            </w:r>
            <w:proofErr w:type="spellStart"/>
            <w:r>
              <w:rPr>
                <w:rFonts w:eastAsia="宋体"/>
                <w:color w:val="000000"/>
                <w:sz w:val="18"/>
                <w:szCs w:val="16"/>
              </w:rPr>
              <w:t>w.r.t.</w:t>
            </w:r>
            <w:proofErr w:type="spellEnd"/>
            <w:r>
              <w:rPr>
                <w:rFonts w:eastAsia="宋体"/>
                <w:color w:val="000000"/>
                <w:sz w:val="18"/>
                <w:szCs w:val="16"/>
              </w:rPr>
              <w:t xml:space="preserve"> QCL-</w:t>
            </w:r>
            <w:proofErr w:type="spellStart"/>
            <w:r>
              <w:rPr>
                <w:rFonts w:eastAsia="宋体"/>
                <w:color w:val="000000"/>
                <w:sz w:val="18"/>
                <w:szCs w:val="16"/>
              </w:rPr>
              <w:t>TypeD</w:t>
            </w:r>
            <w:proofErr w:type="spellEnd"/>
            <w:r>
              <w:rPr>
                <w:rFonts w:eastAsia="宋体"/>
                <w:color w:val="000000"/>
                <w:sz w:val="18"/>
                <w:szCs w:val="16"/>
              </w:rPr>
              <w:t xml:space="preserve">, if there are two QCL RSs in the indicated TCI state. </w:t>
            </w:r>
          </w:p>
          <w:p w14:paraId="45F2DB41" w14:textId="77777777" w:rsidR="00F173C1" w:rsidRDefault="00F173C1">
            <w:pPr>
              <w:jc w:val="both"/>
              <w:rPr>
                <w:b/>
                <w:szCs w:val="20"/>
                <w:highlight w:val="green"/>
              </w:rPr>
            </w:pPr>
          </w:p>
          <w:p w14:paraId="10D23657" w14:textId="77777777" w:rsidR="00F173C1" w:rsidRDefault="00165D0F">
            <w:pPr>
              <w:tabs>
                <w:tab w:val="left" w:pos="1530"/>
              </w:tabs>
              <w:snapToGrid w:val="0"/>
              <w:jc w:val="both"/>
              <w:rPr>
                <w:sz w:val="18"/>
                <w:szCs w:val="18"/>
                <w:lang w:eastAsia="zh-CN"/>
              </w:rPr>
            </w:pPr>
            <w:r>
              <w:rPr>
                <w:sz w:val="18"/>
                <w:szCs w:val="18"/>
                <w:u w:val="single"/>
                <w:lang w:val="en-GB" w:eastAsia="zh-CN"/>
              </w:rPr>
              <w:t>FL Observations:</w:t>
            </w:r>
          </w:p>
          <w:p w14:paraId="6B7B6665" w14:textId="77777777" w:rsidR="00F173C1" w:rsidRDefault="00165D0F">
            <w:pPr>
              <w:tabs>
                <w:tab w:val="left" w:pos="1530"/>
              </w:tabs>
              <w:snapToGrid w:val="0"/>
              <w:jc w:val="both"/>
              <w:rPr>
                <w:rFonts w:eastAsia="MS Mincho"/>
                <w:sz w:val="18"/>
                <w:szCs w:val="18"/>
                <w:lang w:val="en-GB" w:eastAsia="ja-JP"/>
              </w:rPr>
            </w:pPr>
            <w:r>
              <w:rPr>
                <w:sz w:val="18"/>
                <w:szCs w:val="18"/>
                <w:lang w:val="en-GB" w:eastAsia="zh-CN"/>
              </w:rPr>
              <w:t>Support to confirm the WA (23):</w:t>
            </w:r>
            <w:r>
              <w:rPr>
                <w:rFonts w:cs="Times"/>
                <w:sz w:val="18"/>
                <w:szCs w:val="18"/>
              </w:rPr>
              <w:t xml:space="preserve"> Ericsson, Samsung, Huawei/</w:t>
            </w:r>
            <w:proofErr w:type="spellStart"/>
            <w:r>
              <w:rPr>
                <w:rFonts w:cs="Times"/>
                <w:sz w:val="18"/>
                <w:szCs w:val="18"/>
              </w:rPr>
              <w:t>HiSi</w:t>
            </w:r>
            <w:proofErr w:type="spellEnd"/>
            <w:r>
              <w:rPr>
                <w:rFonts w:cs="Times"/>
                <w:sz w:val="18"/>
                <w:szCs w:val="18"/>
              </w:rPr>
              <w:t xml:space="preserve">, </w:t>
            </w:r>
            <w:proofErr w:type="spellStart"/>
            <w:r>
              <w:rPr>
                <w:rFonts w:cs="Times"/>
                <w:sz w:val="18"/>
                <w:szCs w:val="18"/>
              </w:rPr>
              <w:t>xiaomi</w:t>
            </w:r>
            <w:proofErr w:type="spellEnd"/>
            <w:r>
              <w:rPr>
                <w:rFonts w:cs="Times"/>
                <w:sz w:val="18"/>
                <w:szCs w:val="18"/>
              </w:rPr>
              <w:t xml:space="preserve">, Intel, ZTE, Lenovo, IDC, LG, Fujitsu, </w:t>
            </w:r>
            <w:proofErr w:type="spellStart"/>
            <w:r>
              <w:rPr>
                <w:rFonts w:cs="Times"/>
                <w:sz w:val="18"/>
                <w:szCs w:val="18"/>
              </w:rPr>
              <w:t>Spreadtrum</w:t>
            </w:r>
            <w:proofErr w:type="spellEnd"/>
            <w:r>
              <w:rPr>
                <w:rFonts w:cs="Times"/>
                <w:sz w:val="18"/>
                <w:szCs w:val="18"/>
              </w:rPr>
              <w:t xml:space="preserve">, Qualcomm, vivo, Nokia, MediaTek, CMCC, Sharp, HONOR, </w:t>
            </w:r>
            <w:proofErr w:type="spellStart"/>
            <w:r>
              <w:rPr>
                <w:rFonts w:cs="Times"/>
                <w:sz w:val="18"/>
                <w:szCs w:val="18"/>
              </w:rPr>
              <w:t>Futurewei</w:t>
            </w:r>
            <w:proofErr w:type="spellEnd"/>
            <w:r>
              <w:rPr>
                <w:rFonts w:cs="Times"/>
                <w:sz w:val="18"/>
                <w:szCs w:val="18"/>
              </w:rPr>
              <w:t xml:space="preserve">, </w:t>
            </w:r>
            <w:proofErr w:type="spellStart"/>
            <w:r>
              <w:rPr>
                <w:rFonts w:cs="Times"/>
                <w:sz w:val="18"/>
                <w:szCs w:val="18"/>
              </w:rPr>
              <w:t>Transsion</w:t>
            </w:r>
            <w:proofErr w:type="spellEnd"/>
            <w:r>
              <w:rPr>
                <w:rFonts w:cs="Times"/>
                <w:sz w:val="18"/>
                <w:szCs w:val="18"/>
              </w:rPr>
              <w:t xml:space="preserve">, Apple, Meta, </w:t>
            </w:r>
            <w:proofErr w:type="spellStart"/>
            <w:r>
              <w:rPr>
                <w:rFonts w:cs="Times" w:hint="eastAsia"/>
                <w:sz w:val="18"/>
                <w:szCs w:val="18"/>
              </w:rPr>
              <w:t>R</w:t>
            </w:r>
            <w:r>
              <w:rPr>
                <w:rFonts w:cs="Times"/>
                <w:sz w:val="18"/>
                <w:szCs w:val="18"/>
              </w:rPr>
              <w:t>uijie</w:t>
            </w:r>
            <w:proofErr w:type="spellEnd"/>
            <w:r>
              <w:rPr>
                <w:rFonts w:cs="Times"/>
                <w:sz w:val="18"/>
                <w:szCs w:val="18"/>
              </w:rPr>
              <w:t>,</w:t>
            </w:r>
            <w:r>
              <w:rPr>
                <w:rFonts w:eastAsia="MS Mincho" w:cs="Times" w:hint="eastAsia"/>
                <w:sz w:val="18"/>
                <w:szCs w:val="18"/>
                <w:lang w:eastAsia="ja-JP"/>
              </w:rPr>
              <w:t xml:space="preserve"> NTT DOCOMO</w:t>
            </w:r>
          </w:p>
          <w:p w14:paraId="781412C5" w14:textId="77777777" w:rsidR="00F173C1" w:rsidRDefault="00165D0F">
            <w:pPr>
              <w:tabs>
                <w:tab w:val="left" w:pos="1530"/>
              </w:tabs>
              <w:snapToGrid w:val="0"/>
              <w:jc w:val="both"/>
              <w:rPr>
                <w:sz w:val="18"/>
                <w:szCs w:val="18"/>
                <w:lang w:val="en-GB" w:eastAsia="zh-CN"/>
              </w:rPr>
            </w:pPr>
            <w:r>
              <w:rPr>
                <w:sz w:val="18"/>
                <w:szCs w:val="18"/>
                <w:lang w:val="en-GB" w:eastAsia="zh-CN"/>
              </w:rPr>
              <w:t>Not confirm the WA (1): Google</w:t>
            </w:r>
          </w:p>
          <w:p w14:paraId="352106EE" w14:textId="77777777" w:rsidR="00F173C1" w:rsidRDefault="00F173C1">
            <w:pPr>
              <w:snapToGrid w:val="0"/>
              <w:spacing w:line="257" w:lineRule="auto"/>
              <w:rPr>
                <w:color w:val="0000FF"/>
                <w:sz w:val="18"/>
                <w:szCs w:val="18"/>
                <w:lang w:eastAsia="zh-CN"/>
              </w:rPr>
            </w:pPr>
          </w:p>
          <w:p w14:paraId="4F139993" w14:textId="77777777" w:rsidR="00F173C1" w:rsidRDefault="00165D0F">
            <w:pPr>
              <w:snapToGrid w:val="0"/>
              <w:rPr>
                <w:rFonts w:ascii="Times" w:eastAsia="Batang" w:hAnsi="Times" w:cs="Times"/>
                <w:color w:val="3333FF"/>
                <w:sz w:val="18"/>
                <w:szCs w:val="16"/>
                <w:lang w:eastAsia="en-US"/>
              </w:rPr>
            </w:pPr>
            <w:r>
              <w:rPr>
                <w:rFonts w:ascii="Times" w:eastAsia="Batang" w:hAnsi="Times" w:cs="Times"/>
                <w:b/>
                <w:color w:val="3333FF"/>
                <w:sz w:val="18"/>
                <w:szCs w:val="16"/>
                <w:u w:val="single"/>
                <w:lang w:eastAsia="en-US"/>
              </w:rPr>
              <w:t>FL Note</w:t>
            </w:r>
            <w:r>
              <w:rPr>
                <w:rFonts w:ascii="Times" w:eastAsia="Batang" w:hAnsi="Times" w:cs="Times"/>
                <w:color w:val="3333FF"/>
                <w:sz w:val="18"/>
                <w:szCs w:val="16"/>
                <w:lang w:eastAsia="en-US"/>
              </w:rPr>
              <w:t xml:space="preserve">: </w:t>
            </w:r>
          </w:p>
          <w:p w14:paraId="3DF77053" w14:textId="77777777" w:rsidR="00F173C1" w:rsidRDefault="00165D0F">
            <w:pPr>
              <w:pStyle w:val="ListParagraph"/>
              <w:numPr>
                <w:ilvl w:val="0"/>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Assuming that we have progress based on proposal 1.1.1, the pending issue for whether TRS and CSI-RS for BM are the same RS type does not need to be further considered. Then, per companies input, the corresponding clarification note is provided.</w:t>
            </w:r>
          </w:p>
          <w:p w14:paraId="589CE469" w14:textId="77777777" w:rsidR="00F173C1" w:rsidRDefault="00F173C1">
            <w:pPr>
              <w:snapToGrid w:val="0"/>
              <w:spacing w:line="257" w:lineRule="auto"/>
              <w:rPr>
                <w:color w:val="0000FF"/>
                <w:sz w:val="18"/>
                <w:szCs w:val="18"/>
                <w:lang w:eastAsia="zh-CN"/>
              </w:rPr>
            </w:pPr>
          </w:p>
          <w:p w14:paraId="15F37C32" w14:textId="77777777" w:rsidR="00F173C1" w:rsidRDefault="00165D0F">
            <w:pPr>
              <w:shd w:val="clear" w:color="auto" w:fill="FFFFFF"/>
              <w:rPr>
                <w:rFonts w:eastAsia="宋体"/>
                <w:color w:val="000000"/>
                <w:sz w:val="20"/>
                <w:szCs w:val="20"/>
              </w:rPr>
            </w:pPr>
            <w:r>
              <w:rPr>
                <w:rFonts w:eastAsia="宋体"/>
                <w:b/>
                <w:bCs/>
                <w:iCs/>
                <w:color w:val="000000"/>
                <w:sz w:val="20"/>
                <w:szCs w:val="20"/>
                <w:highlight w:val="yellow"/>
                <w:u w:val="single"/>
              </w:rPr>
              <w:t>Proposal 1.1.2:</w:t>
            </w:r>
            <w:r>
              <w:rPr>
                <w:rFonts w:eastAsia="宋体"/>
                <w:b/>
                <w:bCs/>
                <w:iCs/>
                <w:color w:val="000000"/>
                <w:sz w:val="20"/>
                <w:szCs w:val="20"/>
                <w:u w:val="single"/>
              </w:rPr>
              <w:t xml:space="preserve"> </w:t>
            </w: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38F03ACB" w14:textId="77777777" w:rsidR="00F173C1" w:rsidRDefault="00165D0F">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730C5329" w14:textId="64A81607" w:rsidR="00F173C1" w:rsidRDefault="00165D0F">
            <w:pPr>
              <w:pStyle w:val="ListParagraph"/>
              <w:numPr>
                <w:ilvl w:val="1"/>
                <w:numId w:val="14"/>
              </w:numPr>
              <w:rPr>
                <w:color w:val="FF0000"/>
                <w:sz w:val="20"/>
                <w:szCs w:val="20"/>
                <w:lang w:eastAsia="ko-KR"/>
              </w:rPr>
            </w:pPr>
            <w:r>
              <w:rPr>
                <w:color w:val="FF0000"/>
                <w:sz w:val="20"/>
                <w:szCs w:val="20"/>
              </w:rPr>
              <w:t>Note: In such case, t</w:t>
            </w:r>
            <w:r>
              <w:rPr>
                <w:color w:val="FF0000"/>
                <w:sz w:val="20"/>
                <w:szCs w:val="20"/>
                <w:lang w:eastAsia="ko-KR"/>
              </w:rPr>
              <w:t>he RS type comprises SSB and CSI-RS</w:t>
            </w:r>
            <w:r w:rsidR="00876A79">
              <w:rPr>
                <w:color w:val="FF0000"/>
                <w:sz w:val="20"/>
                <w:szCs w:val="20"/>
                <w:lang w:eastAsia="ko-KR"/>
              </w:rPr>
              <w:t xml:space="preserve"> </w:t>
            </w:r>
            <w:r w:rsidR="00876A79" w:rsidRPr="00816160">
              <w:rPr>
                <w:color w:val="FF0000"/>
                <w:sz w:val="20"/>
                <w:szCs w:val="20"/>
                <w:highlight w:val="yellow"/>
                <w:lang w:eastAsia="ko-KR"/>
              </w:rPr>
              <w:t>[for beam management]</w:t>
            </w:r>
            <w:r w:rsidRPr="00667C5B">
              <w:rPr>
                <w:color w:val="FF0000"/>
                <w:sz w:val="20"/>
                <w:szCs w:val="20"/>
                <w:lang w:eastAsia="ko-KR"/>
              </w:rPr>
              <w:t>.</w:t>
            </w:r>
          </w:p>
          <w:p w14:paraId="3ADF4ECB" w14:textId="69E3458D" w:rsidR="00F173C1" w:rsidRDefault="00165D0F">
            <w:pPr>
              <w:snapToGrid w:val="0"/>
              <w:jc w:val="both"/>
              <w:rPr>
                <w:rFonts w:eastAsia="MS Mincho"/>
                <w:color w:val="000000" w:themeColor="text1"/>
                <w:sz w:val="18"/>
                <w:szCs w:val="18"/>
                <w:lang w:eastAsia="ja-JP"/>
              </w:rPr>
            </w:pPr>
            <w:r>
              <w:rPr>
                <w:rFonts w:eastAsia="PMingLiU"/>
                <w:color w:val="000000" w:themeColor="text1"/>
                <w:sz w:val="18"/>
                <w:szCs w:val="18"/>
                <w:lang w:eastAsia="zh-TW"/>
              </w:rPr>
              <w:t xml:space="preserve">Supported by: MediaTek, LG, Samsung, Fujitsu, Ericsson, </w:t>
            </w:r>
            <w:r>
              <w:rPr>
                <w:rFonts w:eastAsia="MS Mincho" w:hint="eastAsia"/>
                <w:color w:val="000000" w:themeColor="text1"/>
                <w:sz w:val="18"/>
                <w:szCs w:val="18"/>
                <w:lang w:eastAsia="ja-JP"/>
              </w:rPr>
              <w:t>NTT DOCOMO</w:t>
            </w:r>
            <w:r>
              <w:rPr>
                <w:rFonts w:eastAsia="MS Mincho"/>
                <w:color w:val="000000" w:themeColor="text1"/>
                <w:sz w:val="18"/>
                <w:szCs w:val="18"/>
                <w:lang w:eastAsia="ja-JP"/>
              </w:rPr>
              <w:t xml:space="preserve">, NEC, </w:t>
            </w:r>
            <w:proofErr w:type="spellStart"/>
            <w:r>
              <w:rPr>
                <w:rFonts w:eastAsia="MS Mincho"/>
                <w:color w:val="000000" w:themeColor="text1"/>
                <w:sz w:val="18"/>
                <w:szCs w:val="18"/>
                <w:lang w:eastAsia="ja-JP"/>
              </w:rPr>
              <w:t>Futurewei</w:t>
            </w:r>
            <w:proofErr w:type="spellEnd"/>
            <w:r>
              <w:rPr>
                <w:rFonts w:eastAsia="MS Mincho"/>
                <w:color w:val="000000" w:themeColor="text1"/>
                <w:sz w:val="18"/>
                <w:szCs w:val="18"/>
                <w:lang w:eastAsia="ja-JP"/>
              </w:rPr>
              <w:t>, Qualcomm, Huawei/</w:t>
            </w:r>
            <w:proofErr w:type="spellStart"/>
            <w:r>
              <w:rPr>
                <w:rFonts w:eastAsia="MS Mincho"/>
                <w:color w:val="000000" w:themeColor="text1"/>
                <w:sz w:val="18"/>
                <w:szCs w:val="18"/>
                <w:lang w:eastAsia="ja-JP"/>
              </w:rPr>
              <w:t>HiSi</w:t>
            </w:r>
            <w:proofErr w:type="spellEnd"/>
            <w:r>
              <w:rPr>
                <w:rFonts w:eastAsia="MS Mincho"/>
                <w:color w:val="000000" w:themeColor="text1"/>
                <w:sz w:val="18"/>
                <w:szCs w:val="18"/>
                <w:lang w:eastAsia="ja-JP"/>
              </w:rPr>
              <w:t xml:space="preserve">, Lenovo, Sharp, Panasonic, NTT DOCOMO, IDC, </w:t>
            </w:r>
            <w:proofErr w:type="spellStart"/>
            <w:r>
              <w:rPr>
                <w:rFonts w:eastAsia="MS Mincho"/>
                <w:color w:val="000000" w:themeColor="text1"/>
                <w:sz w:val="18"/>
                <w:szCs w:val="18"/>
                <w:lang w:eastAsia="ja-JP"/>
              </w:rPr>
              <w:t>Spreadtrum</w:t>
            </w:r>
            <w:proofErr w:type="spellEnd"/>
            <w:r>
              <w:rPr>
                <w:rFonts w:eastAsia="MS Mincho"/>
                <w:color w:val="000000" w:themeColor="text1"/>
                <w:sz w:val="18"/>
                <w:szCs w:val="18"/>
                <w:lang w:eastAsia="ja-JP"/>
              </w:rPr>
              <w:t xml:space="preserve">, New H3C, vivo, </w:t>
            </w:r>
            <w:proofErr w:type="spellStart"/>
            <w:r w:rsidR="00876A79">
              <w:rPr>
                <w:rFonts w:eastAsia="MS Mincho"/>
                <w:color w:val="000000" w:themeColor="text1"/>
                <w:sz w:val="18"/>
                <w:szCs w:val="18"/>
                <w:lang w:eastAsia="ja-JP"/>
              </w:rPr>
              <w:t>Transsion</w:t>
            </w:r>
            <w:proofErr w:type="spellEnd"/>
            <w:r w:rsidR="00876A79">
              <w:rPr>
                <w:rFonts w:eastAsia="MS Mincho"/>
                <w:color w:val="000000" w:themeColor="text1"/>
                <w:sz w:val="18"/>
                <w:szCs w:val="18"/>
                <w:lang w:eastAsia="ja-JP"/>
              </w:rPr>
              <w:t xml:space="preserve">, </w:t>
            </w:r>
            <w:r w:rsidR="00047DDA">
              <w:rPr>
                <w:rFonts w:eastAsia="MS Mincho"/>
                <w:color w:val="000000" w:themeColor="text1"/>
                <w:sz w:val="18"/>
                <w:szCs w:val="18"/>
                <w:lang w:eastAsia="ja-JP"/>
              </w:rPr>
              <w:t xml:space="preserve">Sony, </w:t>
            </w:r>
          </w:p>
          <w:p w14:paraId="23DEA82D" w14:textId="3F1FB8C2" w:rsidR="00F173C1" w:rsidRDefault="00165D0F">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Support without note: OPPO, </w:t>
            </w:r>
            <w:proofErr w:type="spellStart"/>
            <w:r>
              <w:rPr>
                <w:rFonts w:eastAsia="PMingLiU"/>
                <w:color w:val="000000" w:themeColor="text1"/>
                <w:sz w:val="18"/>
                <w:szCs w:val="18"/>
                <w:lang w:eastAsia="zh-TW"/>
              </w:rPr>
              <w:t>xiaomi</w:t>
            </w:r>
            <w:proofErr w:type="spellEnd"/>
            <w:r>
              <w:rPr>
                <w:rFonts w:eastAsia="PMingLiU"/>
                <w:color w:val="000000" w:themeColor="text1"/>
                <w:sz w:val="18"/>
                <w:szCs w:val="18"/>
                <w:lang w:eastAsia="zh-TW"/>
              </w:rPr>
              <w:t xml:space="preserve">, ZTE, Nokia, </w:t>
            </w:r>
            <w:r w:rsidR="00876A79">
              <w:rPr>
                <w:rFonts w:eastAsia="PMingLiU"/>
                <w:color w:val="000000" w:themeColor="text1"/>
                <w:sz w:val="18"/>
                <w:szCs w:val="18"/>
                <w:lang w:eastAsia="zh-TW"/>
              </w:rPr>
              <w:t xml:space="preserve">Apple, </w:t>
            </w:r>
            <w:r w:rsidR="00047DDA">
              <w:rPr>
                <w:rFonts w:eastAsia="PMingLiU"/>
                <w:color w:val="000000" w:themeColor="text1"/>
                <w:sz w:val="18"/>
                <w:szCs w:val="18"/>
                <w:lang w:eastAsia="zh-TW"/>
              </w:rPr>
              <w:t xml:space="preserve">ETRI, </w:t>
            </w:r>
          </w:p>
          <w:p w14:paraId="2FE68570" w14:textId="77777777" w:rsidR="00F173C1" w:rsidRDefault="00165D0F">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Reverting this WA and up to </w:t>
            </w:r>
            <w:proofErr w:type="spellStart"/>
            <w:r>
              <w:rPr>
                <w:rFonts w:eastAsia="PMingLiU"/>
                <w:color w:val="000000" w:themeColor="text1"/>
                <w:sz w:val="18"/>
                <w:szCs w:val="18"/>
                <w:lang w:eastAsia="zh-TW"/>
              </w:rPr>
              <w:t>gNB</w:t>
            </w:r>
            <w:proofErr w:type="spellEnd"/>
            <w:r>
              <w:rPr>
                <w:rFonts w:eastAsia="PMingLiU"/>
                <w:color w:val="000000" w:themeColor="text1"/>
                <w:sz w:val="18"/>
                <w:szCs w:val="18"/>
                <w:lang w:eastAsia="zh-TW"/>
              </w:rPr>
              <w:t xml:space="preserve"> implementation: Google, CATT,  </w:t>
            </w:r>
          </w:p>
          <w:p w14:paraId="3999F148" w14:textId="77777777" w:rsidR="00F173C1" w:rsidRDefault="00F173C1">
            <w:pPr>
              <w:jc w:val="both"/>
              <w:rPr>
                <w:rFonts w:ascii="Times" w:eastAsia="Batang" w:hAnsi="Times"/>
                <w:b/>
                <w:sz w:val="18"/>
                <w:szCs w:val="18"/>
                <w:highlight w:val="green"/>
                <w:lang w:eastAsia="en-US"/>
              </w:rPr>
            </w:pPr>
          </w:p>
          <w:p w14:paraId="61CA1798" w14:textId="77777777" w:rsidR="00F173C1" w:rsidRDefault="00F173C1">
            <w:pPr>
              <w:jc w:val="both"/>
              <w:rPr>
                <w:rFonts w:ascii="Times" w:eastAsia="Batang" w:hAnsi="Times"/>
                <w:b/>
                <w:sz w:val="18"/>
                <w:szCs w:val="18"/>
                <w:highlight w:val="green"/>
                <w:lang w:val="en-GB" w:eastAsia="en-US"/>
              </w:rPr>
            </w:pPr>
          </w:p>
        </w:tc>
      </w:tr>
      <w:tr w:rsidR="00F173C1" w14:paraId="698EB29C"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65C40F27" w14:textId="77777777" w:rsidR="00F173C1" w:rsidRDefault="00165D0F">
            <w:pPr>
              <w:snapToGrid w:val="0"/>
              <w:rPr>
                <w:color w:val="000000" w:themeColor="text1"/>
                <w:sz w:val="18"/>
                <w:szCs w:val="18"/>
              </w:rPr>
            </w:pPr>
            <w:r>
              <w:rPr>
                <w:sz w:val="18"/>
                <w:szCs w:val="18"/>
              </w:rPr>
              <w:t>1.1.3</w:t>
            </w:r>
          </w:p>
        </w:tc>
        <w:tc>
          <w:tcPr>
            <w:tcW w:w="1260" w:type="dxa"/>
            <w:tcBorders>
              <w:top w:val="single" w:sz="4" w:space="0" w:color="auto"/>
              <w:left w:val="single" w:sz="4" w:space="0" w:color="auto"/>
              <w:bottom w:val="single" w:sz="4" w:space="0" w:color="auto"/>
              <w:right w:val="single" w:sz="4" w:space="0" w:color="auto"/>
            </w:tcBorders>
          </w:tcPr>
          <w:p w14:paraId="2D8633D8" w14:textId="77777777" w:rsidR="00F173C1" w:rsidRDefault="00165D0F">
            <w:pPr>
              <w:contextualSpacing/>
              <w:rPr>
                <w:sz w:val="18"/>
                <w:szCs w:val="18"/>
              </w:rPr>
            </w:pPr>
            <w:r>
              <w:rPr>
                <w:sz w:val="18"/>
              </w:rPr>
              <w:t>Left-over for current beam</w:t>
            </w:r>
            <w:r>
              <w:rPr>
                <w:sz w:val="18"/>
                <w:szCs w:val="18"/>
              </w:rPr>
              <w:t xml:space="preserve"> for Event-2</w:t>
            </w:r>
          </w:p>
          <w:p w14:paraId="107FB5CC" w14:textId="77777777" w:rsidR="00F173C1" w:rsidRDefault="00165D0F">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Scheme selection</w:t>
            </w:r>
          </w:p>
        </w:tc>
        <w:tc>
          <w:tcPr>
            <w:tcW w:w="8091" w:type="dxa"/>
            <w:tcBorders>
              <w:top w:val="single" w:sz="4" w:space="0" w:color="auto"/>
              <w:left w:val="single" w:sz="4" w:space="0" w:color="auto"/>
              <w:bottom w:val="single" w:sz="4" w:space="0" w:color="auto"/>
              <w:right w:val="single" w:sz="4" w:space="0" w:color="auto"/>
            </w:tcBorders>
          </w:tcPr>
          <w:p w14:paraId="0E6DFBCC" w14:textId="77777777" w:rsidR="00F173C1" w:rsidRDefault="00165D0F">
            <w:pPr>
              <w:jc w:val="both"/>
              <w:rPr>
                <w:b/>
                <w:bCs/>
                <w:sz w:val="18"/>
                <w:szCs w:val="18"/>
                <w:highlight w:val="green"/>
                <w:lang w:eastAsia="zh-CN"/>
              </w:rPr>
            </w:pPr>
            <w:r>
              <w:rPr>
                <w:rFonts w:ascii="Times" w:eastAsia="Batang" w:hAnsi="Times"/>
                <w:b/>
                <w:sz w:val="18"/>
                <w:szCs w:val="18"/>
                <w:highlight w:val="green"/>
                <w:lang w:val="en-GB" w:eastAsia="en-US"/>
              </w:rPr>
              <w:t>[</w:t>
            </w:r>
            <w:r>
              <w:rPr>
                <w:b/>
                <w:bCs/>
                <w:sz w:val="18"/>
                <w:szCs w:val="18"/>
                <w:highlight w:val="green"/>
                <w:lang w:eastAsia="zh-CN"/>
              </w:rPr>
              <w:t>117] Agreement</w:t>
            </w:r>
          </w:p>
          <w:p w14:paraId="2C618CCA" w14:textId="77777777" w:rsidR="00F173C1" w:rsidRDefault="00165D0F">
            <w:p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rPr>
              <w:t xml:space="preserve">Regarding RS measurement for the current beam for Event 2, for Option-2a, support the both schemes as follows. </w:t>
            </w:r>
          </w:p>
          <w:p w14:paraId="3562E665" w14:textId="77777777" w:rsidR="00F173C1" w:rsidRDefault="00165D0F">
            <w:pPr>
              <w:numPr>
                <w:ilvl w:val="0"/>
                <w:numId w:val="16"/>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sz w:val="18"/>
                <w:szCs w:val="18"/>
              </w:rPr>
              <w:t xml:space="preserve">Scheme-1: RS </w:t>
            </w:r>
            <w:r>
              <w:rPr>
                <w:rFonts w:ascii="Times" w:eastAsia="宋体" w:hAnsi="Times" w:cs="Times"/>
                <w:color w:val="000000" w:themeColor="text1"/>
                <w:sz w:val="18"/>
                <w:szCs w:val="18"/>
              </w:rPr>
              <w:t>for current beam is the QCL RS in the indicated TCI state</w:t>
            </w:r>
          </w:p>
          <w:p w14:paraId="2E2D6F55" w14:textId="77777777" w:rsidR="00F173C1" w:rsidRDefault="00165D0F">
            <w:pPr>
              <w:numPr>
                <w:ilvl w:val="1"/>
                <w:numId w:val="16"/>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themeColor="text1"/>
                <w:sz w:val="18"/>
                <w:szCs w:val="18"/>
              </w:rPr>
              <w:t>FFS: Whether/How to handle the case if only one TRS is configured in the indicated TCI state.</w:t>
            </w:r>
          </w:p>
          <w:p w14:paraId="2014E407" w14:textId="77777777" w:rsidR="00F173C1" w:rsidRDefault="00165D0F">
            <w:pPr>
              <w:numPr>
                <w:ilvl w:val="0"/>
                <w:numId w:val="16"/>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themeColor="text1"/>
                <w:sz w:val="18"/>
                <w:szCs w:val="18"/>
              </w:rPr>
              <w:t xml:space="preserve">Scheme-2: the RS for current beam is the SSB which is </w:t>
            </w:r>
            <w:proofErr w:type="spellStart"/>
            <w:r>
              <w:rPr>
                <w:rFonts w:ascii="Times" w:eastAsia="宋体" w:hAnsi="Times" w:cs="Times"/>
                <w:color w:val="000000" w:themeColor="text1"/>
                <w:sz w:val="18"/>
                <w:szCs w:val="18"/>
              </w:rPr>
              <w:t>QCLed</w:t>
            </w:r>
            <w:proofErr w:type="spellEnd"/>
            <w:r>
              <w:rPr>
                <w:rFonts w:ascii="Times" w:eastAsia="宋体" w:hAnsi="Times" w:cs="Times"/>
                <w:color w:val="000000" w:themeColor="text1"/>
                <w:sz w:val="18"/>
                <w:szCs w:val="18"/>
              </w:rPr>
              <w:t xml:space="preserve"> with the QCL RS in the indicated TCI state.</w:t>
            </w:r>
          </w:p>
          <w:p w14:paraId="5C7C9358" w14:textId="77777777" w:rsidR="00F173C1" w:rsidRDefault="00165D0F">
            <w:pPr>
              <w:numPr>
                <w:ilvl w:val="0"/>
                <w:numId w:val="16"/>
              </w:numPr>
              <w:shd w:val="clear" w:color="auto" w:fill="FFFFFF"/>
              <w:snapToGrid w:val="0"/>
              <w:jc w:val="both"/>
              <w:rPr>
                <w:rFonts w:ascii="Times" w:eastAsia="宋体" w:hAnsi="Times" w:cs="Times"/>
                <w:color w:val="000000" w:themeColor="text1"/>
                <w:sz w:val="18"/>
                <w:szCs w:val="18"/>
                <w:highlight w:val="yellow"/>
              </w:rPr>
            </w:pPr>
            <w:r>
              <w:rPr>
                <w:rFonts w:ascii="Times" w:eastAsia="宋体" w:hAnsi="Times" w:cs="Times"/>
                <w:color w:val="000000" w:themeColor="text1"/>
                <w:sz w:val="18"/>
                <w:szCs w:val="18"/>
                <w:highlight w:val="yellow"/>
              </w:rPr>
              <w:t>Enabling one of either Scheme-1 or Scheme-2 is selected by NW.</w:t>
            </w:r>
          </w:p>
          <w:p w14:paraId="322D76A7" w14:textId="77777777" w:rsidR="00F173C1" w:rsidRDefault="00165D0F">
            <w:pPr>
              <w:numPr>
                <w:ilvl w:val="1"/>
                <w:numId w:val="16"/>
              </w:numPr>
              <w:shd w:val="clear" w:color="auto" w:fill="FFFFFF"/>
              <w:snapToGrid w:val="0"/>
              <w:jc w:val="both"/>
              <w:rPr>
                <w:rFonts w:ascii="Times" w:eastAsia="宋体" w:hAnsi="Times" w:cs="Times"/>
                <w:color w:val="000000" w:themeColor="text1"/>
                <w:sz w:val="18"/>
                <w:szCs w:val="18"/>
                <w:highlight w:val="yellow"/>
              </w:rPr>
            </w:pPr>
            <w:r>
              <w:rPr>
                <w:rFonts w:ascii="Times" w:eastAsia="宋体" w:hAnsi="Times" w:cs="Times"/>
                <w:color w:val="000000" w:themeColor="text1"/>
                <w:sz w:val="18"/>
                <w:szCs w:val="18"/>
                <w:highlight w:val="yellow"/>
              </w:rPr>
              <w:t>FFS: The above selection is via an explicit RRC parameter or an implicit manner, e.g., if the RS(s) for new beam are CSI-RS, Scheme-1 is enabled; otherwise, Scheme-2 is enabled.</w:t>
            </w:r>
          </w:p>
          <w:p w14:paraId="152DBCC9" w14:textId="77777777" w:rsidR="00F173C1" w:rsidRDefault="00165D0F">
            <w:pPr>
              <w:numPr>
                <w:ilvl w:val="1"/>
                <w:numId w:val="16"/>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themeColor="text1"/>
                <w:sz w:val="18"/>
                <w:szCs w:val="18"/>
              </w:rPr>
              <w:t>(</w:t>
            </w:r>
            <w:r>
              <w:rPr>
                <w:rFonts w:ascii="Times" w:eastAsia="宋体" w:hAnsi="Times" w:cs="Times"/>
                <w:b/>
                <w:bCs/>
                <w:color w:val="000000" w:themeColor="text1"/>
                <w:sz w:val="18"/>
                <w:szCs w:val="18"/>
                <w:highlight w:val="darkYellow"/>
              </w:rPr>
              <w:t>Working Assumption</w:t>
            </w:r>
            <w:r>
              <w:rPr>
                <w:rFonts w:ascii="Times" w:eastAsia="宋体" w:hAnsi="Times" w:cs="Times"/>
                <w:color w:val="000000" w:themeColor="text1"/>
                <w:sz w:val="18"/>
                <w:szCs w:val="18"/>
              </w:rPr>
              <w:t>) Enabling of either Scheme-1 or Scheme-2 should ensure the same RS type for RS measurement for current beam and new beam.</w:t>
            </w:r>
          </w:p>
          <w:p w14:paraId="16B035E0" w14:textId="77777777" w:rsidR="00F173C1" w:rsidRDefault="00165D0F">
            <w:pPr>
              <w:numPr>
                <w:ilvl w:val="0"/>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rPr>
              <w:lastRenderedPageBreak/>
              <w:t xml:space="preserve">The above QCL RS is the RS </w:t>
            </w:r>
            <w:proofErr w:type="spellStart"/>
            <w:r>
              <w:rPr>
                <w:rFonts w:ascii="Times" w:eastAsia="宋体" w:hAnsi="Times" w:cs="Times"/>
                <w:color w:val="000000"/>
                <w:sz w:val="18"/>
                <w:szCs w:val="18"/>
              </w:rPr>
              <w:t>w.r.t.</w:t>
            </w:r>
            <w:proofErr w:type="spellEnd"/>
            <w:r>
              <w:rPr>
                <w:rFonts w:ascii="Times" w:eastAsia="宋体" w:hAnsi="Times" w:cs="Times"/>
                <w:color w:val="000000"/>
                <w:sz w:val="18"/>
                <w:szCs w:val="18"/>
              </w:rPr>
              <w:t xml:space="preserve"> QCL-</w:t>
            </w:r>
            <w:proofErr w:type="spellStart"/>
            <w:r>
              <w:rPr>
                <w:rFonts w:ascii="Times" w:eastAsia="宋体" w:hAnsi="Times" w:cs="Times"/>
                <w:color w:val="000000"/>
                <w:sz w:val="18"/>
                <w:szCs w:val="18"/>
              </w:rPr>
              <w:t>TypeD</w:t>
            </w:r>
            <w:proofErr w:type="spellEnd"/>
            <w:r>
              <w:rPr>
                <w:rFonts w:ascii="Times" w:eastAsia="宋体" w:hAnsi="Times" w:cs="Times"/>
                <w:color w:val="000000"/>
                <w:sz w:val="18"/>
                <w:szCs w:val="18"/>
              </w:rPr>
              <w:t xml:space="preserve">, if there are two QCL RSs in the indicated TCI state. </w:t>
            </w:r>
          </w:p>
          <w:p w14:paraId="010F9777" w14:textId="77777777" w:rsidR="00F173C1" w:rsidRDefault="00F173C1">
            <w:pPr>
              <w:jc w:val="both"/>
              <w:rPr>
                <w:rFonts w:ascii="Times" w:eastAsia="Batang" w:hAnsi="Times"/>
                <w:b/>
                <w:sz w:val="18"/>
                <w:szCs w:val="18"/>
                <w:highlight w:val="green"/>
                <w:lang w:eastAsia="en-US"/>
              </w:rPr>
            </w:pPr>
          </w:p>
          <w:p w14:paraId="4E324F7A" w14:textId="77777777" w:rsidR="00F173C1" w:rsidRDefault="00F173C1">
            <w:pPr>
              <w:jc w:val="both"/>
              <w:rPr>
                <w:rFonts w:ascii="Times" w:eastAsia="Batang" w:hAnsi="Times"/>
                <w:b/>
                <w:sz w:val="18"/>
                <w:szCs w:val="18"/>
                <w:highlight w:val="green"/>
                <w:lang w:eastAsia="en-US"/>
              </w:rPr>
            </w:pPr>
          </w:p>
          <w:p w14:paraId="7B1FCB57" w14:textId="77777777" w:rsidR="00F173C1" w:rsidRDefault="00165D0F">
            <w:pPr>
              <w:jc w:val="both"/>
              <w:rPr>
                <w:rFonts w:ascii="Times" w:eastAsia="Batang" w:hAnsi="Times"/>
                <w:sz w:val="18"/>
                <w:szCs w:val="18"/>
                <w:lang w:eastAsia="en-US"/>
              </w:rPr>
            </w:pPr>
            <w:r>
              <w:rPr>
                <w:rFonts w:ascii="Times" w:eastAsia="Batang" w:hAnsi="Times"/>
                <w:sz w:val="18"/>
                <w:szCs w:val="18"/>
                <w:u w:val="single"/>
                <w:lang w:val="en-GB" w:eastAsia="en-US"/>
              </w:rPr>
              <w:t>FL Observations:</w:t>
            </w:r>
          </w:p>
          <w:p w14:paraId="0DC8D3FA" w14:textId="77777777" w:rsidR="00F173C1" w:rsidRDefault="00165D0F">
            <w:pPr>
              <w:jc w:val="both"/>
              <w:rPr>
                <w:rFonts w:ascii="Times" w:eastAsia="Batang" w:hAnsi="Times"/>
                <w:sz w:val="18"/>
                <w:szCs w:val="18"/>
                <w:lang w:val="en-GB" w:eastAsia="en-US"/>
              </w:rPr>
            </w:pPr>
            <w:r>
              <w:rPr>
                <w:rFonts w:ascii="Times" w:eastAsia="Batang" w:hAnsi="Times"/>
                <w:sz w:val="18"/>
                <w:szCs w:val="18"/>
                <w:lang w:val="en-GB" w:eastAsia="en-US"/>
              </w:rPr>
              <w:t xml:space="preserve">Option-1 (Explicit RRC signalling): </w:t>
            </w:r>
          </w:p>
          <w:p w14:paraId="6C78CB99" w14:textId="77777777" w:rsidR="00F173C1" w:rsidRDefault="00165D0F">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lang w:val="en-GB"/>
              </w:rPr>
              <w:t xml:space="preserve">ZTE, Samsung, </w:t>
            </w:r>
            <w:proofErr w:type="spellStart"/>
            <w:r>
              <w:rPr>
                <w:rFonts w:ascii="Times" w:eastAsia="Batang" w:hAnsi="Times"/>
                <w:sz w:val="18"/>
                <w:szCs w:val="18"/>
                <w:lang w:val="en-GB"/>
              </w:rPr>
              <w:t>xiaomi</w:t>
            </w:r>
            <w:proofErr w:type="spellEnd"/>
            <w:r>
              <w:rPr>
                <w:rFonts w:ascii="Times" w:eastAsia="Batang" w:hAnsi="Times"/>
                <w:sz w:val="18"/>
                <w:szCs w:val="18"/>
                <w:lang w:val="en-GB"/>
              </w:rPr>
              <w:t xml:space="preserve"> (3b), TCL, </w:t>
            </w:r>
            <w:proofErr w:type="spellStart"/>
            <w:r>
              <w:rPr>
                <w:rFonts w:ascii="Times" w:eastAsia="Batang" w:hAnsi="Times"/>
                <w:sz w:val="18"/>
                <w:szCs w:val="18"/>
                <w:lang w:val="en-GB"/>
              </w:rPr>
              <w:t>Transsion</w:t>
            </w:r>
            <w:proofErr w:type="spellEnd"/>
            <w:r>
              <w:rPr>
                <w:rFonts w:ascii="Times" w:eastAsia="Batang" w:hAnsi="Times"/>
                <w:sz w:val="18"/>
                <w:szCs w:val="18"/>
                <w:lang w:val="en-GB"/>
              </w:rPr>
              <w:t xml:space="preserve"> Holdings, Intel, Google, IDC, CATT</w:t>
            </w:r>
          </w:p>
          <w:p w14:paraId="7127AC1B" w14:textId="77777777" w:rsidR="00F173C1" w:rsidRDefault="00165D0F">
            <w:pPr>
              <w:jc w:val="both"/>
              <w:rPr>
                <w:rFonts w:ascii="Times" w:eastAsia="Batang" w:hAnsi="Times"/>
                <w:sz w:val="18"/>
                <w:szCs w:val="18"/>
                <w:lang w:val="en-GB" w:eastAsia="en-US"/>
              </w:rPr>
            </w:pPr>
            <w:r>
              <w:rPr>
                <w:rFonts w:ascii="Times" w:eastAsia="Batang" w:hAnsi="Times"/>
                <w:sz w:val="18"/>
                <w:szCs w:val="18"/>
                <w:lang w:eastAsia="en-US"/>
              </w:rPr>
              <w:t>Option-2 (</w:t>
            </w:r>
            <w:r>
              <w:rPr>
                <w:rFonts w:ascii="Times" w:eastAsia="Batang" w:hAnsi="Times"/>
                <w:sz w:val="18"/>
                <w:szCs w:val="18"/>
                <w:lang w:val="en-GB" w:eastAsia="en-US"/>
              </w:rPr>
              <w:t xml:space="preserve">Implicit manner, i.e., if the RS(s) for new beam are CSI-RS, Scheme-1 is enabled; otherwise, Scheme-2 is enabled): </w:t>
            </w:r>
          </w:p>
          <w:p w14:paraId="1A028DDC" w14:textId="77777777" w:rsidR="00F173C1" w:rsidRDefault="00165D0F">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lang w:val="en-GB"/>
              </w:rPr>
              <w:t>Huawei/</w:t>
            </w:r>
            <w:proofErr w:type="spellStart"/>
            <w:r>
              <w:rPr>
                <w:rFonts w:ascii="Times" w:eastAsia="Batang" w:hAnsi="Times"/>
                <w:sz w:val="18"/>
                <w:szCs w:val="18"/>
                <w:lang w:val="en-GB"/>
              </w:rPr>
              <w:t>HiSi</w:t>
            </w:r>
            <w:proofErr w:type="spellEnd"/>
            <w:r>
              <w:rPr>
                <w:rFonts w:ascii="Times" w:eastAsia="Batang" w:hAnsi="Times"/>
                <w:sz w:val="18"/>
                <w:szCs w:val="18"/>
                <w:lang w:val="en-GB"/>
              </w:rPr>
              <w:t xml:space="preserve">, MediaTek, </w:t>
            </w:r>
            <w:proofErr w:type="spellStart"/>
            <w:r>
              <w:rPr>
                <w:rFonts w:ascii="Times" w:eastAsia="Batang" w:hAnsi="Times"/>
                <w:sz w:val="18"/>
                <w:szCs w:val="18"/>
                <w:lang w:val="en-GB"/>
              </w:rPr>
              <w:t>Spreadtrum</w:t>
            </w:r>
            <w:proofErr w:type="spellEnd"/>
            <w:r>
              <w:rPr>
                <w:rFonts w:ascii="Times" w:eastAsia="Batang" w:hAnsi="Times"/>
                <w:sz w:val="18"/>
                <w:szCs w:val="18"/>
                <w:lang w:val="en-GB"/>
              </w:rPr>
              <w:t xml:space="preserve">, </w:t>
            </w:r>
            <w:r>
              <w:rPr>
                <w:rFonts w:ascii="Times" w:eastAsia="Batang" w:hAnsi="Times"/>
                <w:color w:val="000000" w:themeColor="text1"/>
                <w:sz w:val="18"/>
                <w:szCs w:val="18"/>
                <w:lang w:val="en-GB"/>
              </w:rPr>
              <w:t xml:space="preserve">CMCC, </w:t>
            </w:r>
            <w:proofErr w:type="spellStart"/>
            <w:r>
              <w:rPr>
                <w:rFonts w:ascii="Times" w:eastAsia="Batang" w:hAnsi="Times"/>
                <w:color w:val="000000" w:themeColor="text1"/>
                <w:sz w:val="18"/>
                <w:szCs w:val="18"/>
                <w:lang w:val="en-GB"/>
              </w:rPr>
              <w:t>xiaomi</w:t>
            </w:r>
            <w:proofErr w:type="spellEnd"/>
            <w:r>
              <w:rPr>
                <w:rFonts w:ascii="Times" w:eastAsia="Batang" w:hAnsi="Times"/>
                <w:color w:val="000000" w:themeColor="text1"/>
                <w:sz w:val="18"/>
                <w:szCs w:val="18"/>
                <w:lang w:val="en-GB"/>
              </w:rPr>
              <w:t xml:space="preserve">, Fujitsu, Panasonic, TCL, ITRI, Ericsson, Lenovo, LG, </w:t>
            </w:r>
            <w:proofErr w:type="spellStart"/>
            <w:r>
              <w:rPr>
                <w:rFonts w:ascii="Times" w:eastAsia="Batang" w:hAnsi="Times"/>
                <w:color w:val="000000" w:themeColor="text1"/>
                <w:sz w:val="18"/>
                <w:szCs w:val="18"/>
                <w:lang w:val="en-GB"/>
              </w:rPr>
              <w:t>Spreadtrum</w:t>
            </w:r>
            <w:proofErr w:type="spellEnd"/>
            <w:r>
              <w:rPr>
                <w:rFonts w:ascii="Times" w:eastAsia="Batang" w:hAnsi="Times"/>
                <w:color w:val="000000" w:themeColor="text1"/>
                <w:sz w:val="18"/>
                <w:szCs w:val="18"/>
                <w:lang w:val="en-GB"/>
              </w:rPr>
              <w:t xml:space="preserve">, Qualcomm, vivo, Sharp, HONOR, </w:t>
            </w:r>
            <w:proofErr w:type="spellStart"/>
            <w:r>
              <w:rPr>
                <w:rFonts w:ascii="Times" w:eastAsia="Batang" w:hAnsi="Times"/>
                <w:color w:val="000000" w:themeColor="text1"/>
                <w:sz w:val="18"/>
                <w:szCs w:val="18"/>
                <w:lang w:val="en-GB"/>
              </w:rPr>
              <w:t>Futurewei</w:t>
            </w:r>
            <w:proofErr w:type="spellEnd"/>
            <w:r>
              <w:rPr>
                <w:rFonts w:ascii="Times" w:eastAsia="Batang" w:hAnsi="Times"/>
                <w:color w:val="000000" w:themeColor="text1"/>
                <w:sz w:val="18"/>
                <w:szCs w:val="18"/>
                <w:lang w:val="en-GB"/>
              </w:rPr>
              <w:t xml:space="preserve">, Apple, </w:t>
            </w:r>
            <w:proofErr w:type="spellStart"/>
            <w:r>
              <w:rPr>
                <w:rFonts w:ascii="Times" w:eastAsia="Batang" w:hAnsi="Times"/>
                <w:color w:val="000000" w:themeColor="text1"/>
                <w:sz w:val="18"/>
                <w:szCs w:val="18"/>
                <w:lang w:val="en-GB"/>
              </w:rPr>
              <w:t>Ruijie</w:t>
            </w:r>
            <w:proofErr w:type="spellEnd"/>
            <w:r>
              <w:rPr>
                <w:rFonts w:ascii="Times" w:eastAsia="Batang" w:hAnsi="Times"/>
                <w:color w:val="000000" w:themeColor="text1"/>
                <w:sz w:val="18"/>
                <w:szCs w:val="18"/>
                <w:lang w:val="en-GB"/>
              </w:rPr>
              <w:t>, Nokia, IDC (open), Intel (open</w:t>
            </w:r>
            <w:proofErr w:type="gramStart"/>
            <w:r>
              <w:rPr>
                <w:rFonts w:ascii="Times" w:eastAsia="Batang" w:hAnsi="Times"/>
                <w:color w:val="000000" w:themeColor="text1"/>
                <w:sz w:val="18"/>
                <w:szCs w:val="18"/>
                <w:lang w:val="en-GB"/>
              </w:rPr>
              <w:t>),  NEC</w:t>
            </w:r>
            <w:proofErr w:type="gramEnd"/>
            <w:r>
              <w:rPr>
                <w:rFonts w:ascii="Times" w:eastAsia="MS Mincho" w:hAnsi="Times" w:hint="eastAsia"/>
                <w:color w:val="000000" w:themeColor="text1"/>
                <w:sz w:val="18"/>
                <w:szCs w:val="18"/>
                <w:lang w:val="en-GB" w:eastAsia="ja-JP"/>
              </w:rPr>
              <w:t>, NTT DOCOMO</w:t>
            </w:r>
          </w:p>
          <w:p w14:paraId="6F08E2BF" w14:textId="77777777" w:rsidR="00F173C1" w:rsidRDefault="00F173C1">
            <w:pPr>
              <w:snapToGrid w:val="0"/>
              <w:jc w:val="both"/>
              <w:rPr>
                <w:rFonts w:ascii="Times" w:eastAsia="宋体" w:hAnsi="Times" w:cs="Times"/>
                <w:b/>
                <w:color w:val="3333FF"/>
                <w:sz w:val="20"/>
                <w:szCs w:val="20"/>
                <w:lang w:eastAsia="en-US"/>
              </w:rPr>
            </w:pPr>
          </w:p>
          <w:p w14:paraId="42EFB192" w14:textId="77777777" w:rsidR="00F173C1" w:rsidRDefault="00165D0F">
            <w:pPr>
              <w:snapToGrid w:val="0"/>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007C155F" w14:textId="77777777" w:rsidR="00F173C1" w:rsidRDefault="00165D0F">
            <w:pPr>
              <w:pStyle w:val="ListParagraph"/>
              <w:numPr>
                <w:ilvl w:val="0"/>
                <w:numId w:val="15"/>
              </w:numPr>
              <w:snapToGrid w:val="0"/>
              <w:spacing w:after="0" w:line="240" w:lineRule="auto"/>
              <w:contextualSpacing/>
              <w:jc w:val="both"/>
              <w:rPr>
                <w:rFonts w:ascii="Times" w:hAnsi="Times" w:cs="Times"/>
                <w:color w:val="3333FF"/>
                <w:sz w:val="20"/>
                <w:szCs w:val="20"/>
              </w:rPr>
            </w:pPr>
            <w:r>
              <w:rPr>
                <w:rFonts w:ascii="Times" w:hAnsi="Times" w:cs="Times"/>
                <w:color w:val="3333FF"/>
                <w:sz w:val="20"/>
                <w:szCs w:val="20"/>
              </w:rPr>
              <w:t xml:space="preserve">Per pre-meeting offline and companies input, there is not critical issue for going with either way. If so, let’s go with majority companies’ views. </w:t>
            </w:r>
          </w:p>
          <w:p w14:paraId="334C7D22" w14:textId="77777777" w:rsidR="00F173C1" w:rsidRDefault="00F173C1">
            <w:pPr>
              <w:jc w:val="both"/>
              <w:rPr>
                <w:rFonts w:ascii="Times" w:eastAsia="Batang" w:hAnsi="Times"/>
                <w:b/>
                <w:sz w:val="18"/>
                <w:szCs w:val="18"/>
                <w:highlight w:val="green"/>
                <w:lang w:eastAsia="en-US"/>
              </w:rPr>
            </w:pPr>
          </w:p>
          <w:p w14:paraId="18694DDB" w14:textId="77777777" w:rsidR="00F173C1" w:rsidRDefault="00165D0F">
            <w:pPr>
              <w:shd w:val="clear" w:color="auto" w:fill="FFFFFF"/>
              <w:snapToGrid w:val="0"/>
              <w:rPr>
                <w:rFonts w:eastAsia="宋体"/>
                <w:sz w:val="28"/>
                <w:szCs w:val="20"/>
              </w:rPr>
            </w:pPr>
            <w:r>
              <w:rPr>
                <w:rFonts w:ascii="Times" w:eastAsia="宋体" w:hAnsi="Times" w:cs="Times"/>
                <w:b/>
                <w:sz w:val="20"/>
                <w:szCs w:val="18"/>
                <w:highlight w:val="yellow"/>
                <w:u w:val="single"/>
              </w:rPr>
              <w:t>Proposal 1.1.3:</w:t>
            </w:r>
            <w:r>
              <w:rPr>
                <w:rFonts w:ascii="Times" w:eastAsia="宋体" w:hAnsi="Times" w:cs="Times"/>
                <w:sz w:val="20"/>
                <w:szCs w:val="18"/>
              </w:rPr>
              <w:t xml:space="preserve"> </w:t>
            </w:r>
            <w:r>
              <w:rPr>
                <w:rFonts w:ascii="Times" w:eastAsia="Batang" w:hAnsi="Times"/>
                <w:sz w:val="20"/>
                <w:szCs w:val="18"/>
                <w:lang w:val="en-GB" w:eastAsia="en-US"/>
              </w:rPr>
              <w:t>Regarding RS measurement for the current beam for Event 2, for enabling one of either Scheme-1 or Scheme-2 by NW in Option-2a, the following implicit manner is supported:</w:t>
            </w:r>
          </w:p>
          <w:p w14:paraId="1ADC9AFF" w14:textId="77777777" w:rsidR="00F173C1" w:rsidRDefault="00165D0F">
            <w:pPr>
              <w:pStyle w:val="ListParagraph"/>
              <w:numPr>
                <w:ilvl w:val="0"/>
                <w:numId w:val="16"/>
              </w:numPr>
              <w:snapToGrid w:val="0"/>
              <w:spacing w:after="0" w:line="240" w:lineRule="auto"/>
              <w:jc w:val="both"/>
              <w:rPr>
                <w:rFonts w:ascii="Times" w:eastAsia="Batang" w:hAnsi="Times"/>
                <w:sz w:val="20"/>
                <w:szCs w:val="18"/>
                <w:lang w:val="en-GB"/>
              </w:rPr>
            </w:pPr>
            <w:r>
              <w:rPr>
                <w:rFonts w:ascii="Times" w:eastAsia="Batang" w:hAnsi="Times"/>
                <w:sz w:val="20"/>
                <w:szCs w:val="18"/>
                <w:lang w:val="en-GB"/>
              </w:rPr>
              <w:t>If the RS(s) for new beam are CSI-RS, Scheme-1 is enabled; otherwise, Scheme-2 is enabled.</w:t>
            </w:r>
          </w:p>
          <w:p w14:paraId="1C32EEF6" w14:textId="77777777" w:rsidR="00F173C1" w:rsidRDefault="00F173C1">
            <w:pPr>
              <w:jc w:val="both"/>
              <w:rPr>
                <w:rFonts w:ascii="Times" w:eastAsia="Batang" w:hAnsi="Times"/>
                <w:b/>
                <w:sz w:val="18"/>
                <w:szCs w:val="18"/>
                <w:highlight w:val="green"/>
                <w:lang w:val="en-GB" w:eastAsia="en-US"/>
              </w:rPr>
            </w:pPr>
          </w:p>
          <w:p w14:paraId="690605AE" w14:textId="4D738F74" w:rsidR="00F173C1" w:rsidRDefault="00165D0F">
            <w:pPr>
              <w:snapToGrid w:val="0"/>
              <w:jc w:val="both"/>
              <w:rPr>
                <w:rFonts w:eastAsia="MS Mincho"/>
                <w:color w:val="000000" w:themeColor="text1"/>
                <w:sz w:val="18"/>
                <w:szCs w:val="18"/>
                <w:lang w:eastAsia="ja-JP"/>
              </w:rPr>
            </w:pPr>
            <w:r>
              <w:rPr>
                <w:rFonts w:eastAsia="PMingLiU"/>
                <w:color w:val="000000" w:themeColor="text1"/>
                <w:sz w:val="18"/>
                <w:szCs w:val="18"/>
                <w:lang w:eastAsia="zh-TW"/>
              </w:rPr>
              <w:t xml:space="preserve">Supported by: MediaTek, OPPO, </w:t>
            </w:r>
            <w:r>
              <w:rPr>
                <w:rFonts w:eastAsia="PMingLiU" w:hint="eastAsia"/>
                <w:color w:val="000000" w:themeColor="text1"/>
                <w:sz w:val="18"/>
                <w:szCs w:val="18"/>
                <w:lang w:eastAsia="zh-TW"/>
              </w:rPr>
              <w:t>LG</w:t>
            </w:r>
            <w:r>
              <w:rPr>
                <w:rFonts w:eastAsia="PMingLiU"/>
                <w:color w:val="000000" w:themeColor="text1"/>
                <w:sz w:val="18"/>
                <w:szCs w:val="18"/>
                <w:lang w:eastAsia="zh-TW"/>
              </w:rPr>
              <w:t xml:space="preserve">, Samsung (open), </w:t>
            </w:r>
            <w:proofErr w:type="spellStart"/>
            <w:r>
              <w:rPr>
                <w:rFonts w:eastAsia="PMingLiU"/>
                <w:color w:val="000000" w:themeColor="text1"/>
                <w:sz w:val="18"/>
                <w:szCs w:val="18"/>
                <w:lang w:eastAsia="zh-TW"/>
              </w:rPr>
              <w:t>xiaomi</w:t>
            </w:r>
            <w:proofErr w:type="spellEnd"/>
            <w:r>
              <w:rPr>
                <w:rFonts w:eastAsia="PMingLiU"/>
                <w:color w:val="000000" w:themeColor="text1"/>
                <w:sz w:val="18"/>
                <w:szCs w:val="18"/>
                <w:lang w:eastAsia="zh-TW"/>
              </w:rPr>
              <w:t xml:space="preserve">, Fujitsu, </w:t>
            </w:r>
            <w:proofErr w:type="gramStart"/>
            <w:r>
              <w:rPr>
                <w:rFonts w:eastAsia="PMingLiU"/>
                <w:color w:val="000000" w:themeColor="text1"/>
                <w:sz w:val="18"/>
                <w:szCs w:val="18"/>
                <w:lang w:eastAsia="zh-TW"/>
              </w:rPr>
              <w:t>ZTE(</w:t>
            </w:r>
            <w:proofErr w:type="gramEnd"/>
            <w:r>
              <w:rPr>
                <w:rFonts w:eastAsia="PMingLiU"/>
                <w:color w:val="000000" w:themeColor="text1"/>
                <w:sz w:val="18"/>
                <w:szCs w:val="18"/>
                <w:lang w:eastAsia="zh-TW"/>
              </w:rPr>
              <w:t xml:space="preserve">open), Ericsson, </w:t>
            </w:r>
            <w:r>
              <w:rPr>
                <w:rFonts w:eastAsia="MS Mincho" w:hint="eastAsia"/>
                <w:color w:val="000000" w:themeColor="text1"/>
                <w:sz w:val="18"/>
                <w:szCs w:val="18"/>
                <w:lang w:eastAsia="ja-JP"/>
              </w:rPr>
              <w:t>NTT DOCOMO</w:t>
            </w:r>
            <w:r>
              <w:rPr>
                <w:rFonts w:eastAsia="MS Mincho"/>
                <w:color w:val="000000" w:themeColor="text1"/>
                <w:sz w:val="18"/>
                <w:szCs w:val="18"/>
                <w:lang w:eastAsia="ja-JP"/>
              </w:rPr>
              <w:t xml:space="preserve">, NEC, </w:t>
            </w:r>
            <w:proofErr w:type="spellStart"/>
            <w:r>
              <w:rPr>
                <w:rFonts w:eastAsia="MS Mincho"/>
                <w:color w:val="000000" w:themeColor="text1"/>
                <w:sz w:val="18"/>
                <w:szCs w:val="18"/>
                <w:lang w:eastAsia="ja-JP"/>
              </w:rPr>
              <w:t>Futurewei</w:t>
            </w:r>
            <w:proofErr w:type="spellEnd"/>
            <w:r>
              <w:rPr>
                <w:rFonts w:eastAsia="MS Mincho"/>
                <w:color w:val="000000" w:themeColor="text1"/>
                <w:sz w:val="18"/>
                <w:szCs w:val="18"/>
                <w:lang w:eastAsia="ja-JP"/>
              </w:rPr>
              <w:t>, Qualcomm, Huawei/</w:t>
            </w:r>
            <w:proofErr w:type="spellStart"/>
            <w:r>
              <w:rPr>
                <w:rFonts w:eastAsia="MS Mincho"/>
                <w:color w:val="000000" w:themeColor="text1"/>
                <w:sz w:val="18"/>
                <w:szCs w:val="18"/>
                <w:lang w:eastAsia="ja-JP"/>
              </w:rPr>
              <w:t>HiSi</w:t>
            </w:r>
            <w:proofErr w:type="spellEnd"/>
            <w:r>
              <w:rPr>
                <w:rFonts w:eastAsia="MS Mincho"/>
                <w:color w:val="000000" w:themeColor="text1"/>
                <w:sz w:val="18"/>
                <w:szCs w:val="18"/>
                <w:lang w:eastAsia="ja-JP"/>
              </w:rPr>
              <w:t xml:space="preserve">, Lenovo, Sharp, Nokia, NTT DOCOMO, IDC, </w:t>
            </w:r>
            <w:proofErr w:type="spellStart"/>
            <w:r>
              <w:rPr>
                <w:rFonts w:eastAsia="MS Mincho"/>
                <w:color w:val="000000" w:themeColor="text1"/>
                <w:sz w:val="18"/>
                <w:szCs w:val="18"/>
                <w:lang w:eastAsia="ja-JP"/>
              </w:rPr>
              <w:t>Spreadtrum</w:t>
            </w:r>
            <w:proofErr w:type="spellEnd"/>
            <w:r>
              <w:rPr>
                <w:rFonts w:eastAsia="MS Mincho"/>
                <w:color w:val="000000" w:themeColor="text1"/>
                <w:sz w:val="18"/>
                <w:szCs w:val="18"/>
                <w:lang w:eastAsia="ja-JP"/>
              </w:rPr>
              <w:t xml:space="preserve">, New H3C, Honor, vivo, </w:t>
            </w:r>
            <w:proofErr w:type="spellStart"/>
            <w:r w:rsidR="00A40D2C">
              <w:rPr>
                <w:rFonts w:eastAsia="MS Mincho"/>
                <w:color w:val="000000" w:themeColor="text1"/>
                <w:sz w:val="18"/>
                <w:szCs w:val="18"/>
                <w:lang w:eastAsia="ja-JP"/>
              </w:rPr>
              <w:t>Transsion</w:t>
            </w:r>
            <w:proofErr w:type="spellEnd"/>
            <w:r w:rsidR="00A40D2C">
              <w:rPr>
                <w:rFonts w:eastAsia="MS Mincho"/>
                <w:color w:val="000000" w:themeColor="text1"/>
                <w:sz w:val="18"/>
                <w:szCs w:val="18"/>
                <w:lang w:eastAsia="ja-JP"/>
              </w:rPr>
              <w:t xml:space="preserve">, Apple, </w:t>
            </w:r>
          </w:p>
          <w:p w14:paraId="2714D026" w14:textId="77777777" w:rsidR="00F173C1" w:rsidRDefault="00165D0F">
            <w:pPr>
              <w:snapToGrid w:val="0"/>
              <w:jc w:val="both"/>
              <w:rPr>
                <w:rFonts w:eastAsia="MS Mincho"/>
                <w:color w:val="000000" w:themeColor="text1"/>
                <w:sz w:val="18"/>
                <w:szCs w:val="18"/>
                <w:lang w:eastAsia="ja-JP"/>
              </w:rPr>
            </w:pPr>
            <w:r>
              <w:rPr>
                <w:rFonts w:eastAsia="MS Mincho"/>
                <w:color w:val="000000" w:themeColor="text1"/>
                <w:sz w:val="18"/>
                <w:szCs w:val="18"/>
                <w:lang w:eastAsia="ja-JP"/>
              </w:rPr>
              <w:t xml:space="preserve">Not supported by: Intel, Google, CATT, </w:t>
            </w:r>
          </w:p>
          <w:p w14:paraId="6481FB33" w14:textId="77777777" w:rsidR="00F173C1" w:rsidRDefault="00F173C1">
            <w:pPr>
              <w:jc w:val="both"/>
              <w:rPr>
                <w:rFonts w:ascii="Times" w:eastAsia="Batang" w:hAnsi="Times"/>
                <w:b/>
                <w:sz w:val="18"/>
                <w:szCs w:val="18"/>
                <w:highlight w:val="green"/>
                <w:lang w:eastAsia="en-US"/>
              </w:rPr>
            </w:pPr>
          </w:p>
        </w:tc>
      </w:tr>
      <w:tr w:rsidR="00F173C1" w14:paraId="397B86B0"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2266F7C5" w14:textId="77777777" w:rsidR="00F173C1" w:rsidRDefault="00165D0F">
            <w:pPr>
              <w:snapToGrid w:val="0"/>
              <w:rPr>
                <w:color w:val="000000" w:themeColor="text1"/>
                <w:sz w:val="18"/>
                <w:szCs w:val="18"/>
              </w:rPr>
            </w:pPr>
            <w:r>
              <w:rPr>
                <w:color w:val="000000" w:themeColor="text1"/>
                <w:sz w:val="18"/>
                <w:szCs w:val="18"/>
              </w:rPr>
              <w:lastRenderedPageBreak/>
              <w:t>1.2</w:t>
            </w:r>
          </w:p>
        </w:tc>
        <w:tc>
          <w:tcPr>
            <w:tcW w:w="1260" w:type="dxa"/>
            <w:tcBorders>
              <w:top w:val="single" w:sz="4" w:space="0" w:color="auto"/>
              <w:left w:val="single" w:sz="4" w:space="0" w:color="auto"/>
              <w:bottom w:val="single" w:sz="4" w:space="0" w:color="auto"/>
              <w:right w:val="single" w:sz="4" w:space="0" w:color="auto"/>
            </w:tcBorders>
          </w:tcPr>
          <w:p w14:paraId="633C0606" w14:textId="77777777" w:rsidR="00F173C1" w:rsidRDefault="00165D0F">
            <w:pPr>
              <w:contextualSpacing/>
              <w:rPr>
                <w:sz w:val="18"/>
                <w:szCs w:val="18"/>
              </w:rPr>
            </w:pPr>
            <w:r>
              <w:rPr>
                <w:sz w:val="18"/>
                <w:szCs w:val="18"/>
              </w:rPr>
              <w:t>RS config</w:t>
            </w:r>
            <w:r>
              <w:rPr>
                <w:rFonts w:hint="eastAsia"/>
                <w:sz w:val="18"/>
                <w:szCs w:val="18"/>
                <w:lang w:eastAsia="zh-CN"/>
              </w:rPr>
              <w:t>.</w:t>
            </w:r>
            <w:r>
              <w:rPr>
                <w:sz w:val="18"/>
                <w:szCs w:val="18"/>
              </w:rPr>
              <w:t xml:space="preserve"> for new beam for Event-2 </w:t>
            </w:r>
            <w:r>
              <w:rPr>
                <w:rFonts w:hint="eastAsia"/>
                <w:sz w:val="18"/>
                <w:szCs w:val="18"/>
                <w:lang w:eastAsia="zh-CN"/>
              </w:rPr>
              <w:t>——</w:t>
            </w:r>
          </w:p>
          <w:p w14:paraId="10BFFCA2" w14:textId="77777777" w:rsidR="00F173C1" w:rsidRDefault="00165D0F">
            <w:pPr>
              <w:contextualSpacing/>
              <w:rPr>
                <w:sz w:val="18"/>
                <w:szCs w:val="18"/>
              </w:rPr>
            </w:pPr>
            <w:r>
              <w:rPr>
                <w:sz w:val="18"/>
                <w:szCs w:val="18"/>
              </w:rPr>
              <w:t>MAC-CE based update</w:t>
            </w:r>
          </w:p>
        </w:tc>
        <w:tc>
          <w:tcPr>
            <w:tcW w:w="8091" w:type="dxa"/>
            <w:tcBorders>
              <w:top w:val="single" w:sz="4" w:space="0" w:color="auto"/>
              <w:left w:val="single" w:sz="4" w:space="0" w:color="auto"/>
              <w:bottom w:val="single" w:sz="4" w:space="0" w:color="auto"/>
              <w:right w:val="single" w:sz="4" w:space="0" w:color="auto"/>
            </w:tcBorders>
          </w:tcPr>
          <w:p w14:paraId="304B8E45" w14:textId="77777777" w:rsidR="00F173C1" w:rsidRDefault="00165D0F">
            <w:pPr>
              <w:shd w:val="clear" w:color="auto" w:fill="FFFFFF"/>
              <w:snapToGrid w:val="0"/>
              <w:rPr>
                <w:rFonts w:eastAsia="宋体"/>
                <w:b/>
                <w:bCs/>
                <w:i/>
                <w:iCs/>
                <w:color w:val="000000"/>
                <w:sz w:val="18"/>
              </w:rPr>
            </w:pPr>
            <w:r>
              <w:rPr>
                <w:rFonts w:ascii="Times" w:eastAsia="Batang" w:hAnsi="Times"/>
                <w:b/>
                <w:sz w:val="18"/>
                <w:szCs w:val="18"/>
                <w:highlight w:val="green"/>
                <w:lang w:val="en-GB" w:eastAsia="en-US"/>
              </w:rPr>
              <w:t>[</w:t>
            </w:r>
            <w:r>
              <w:rPr>
                <w:b/>
                <w:bCs/>
                <w:sz w:val="18"/>
                <w:szCs w:val="18"/>
                <w:highlight w:val="green"/>
                <w:lang w:eastAsia="zh-CN"/>
              </w:rPr>
              <w:t xml:space="preserve">118] </w:t>
            </w:r>
            <w:r>
              <w:rPr>
                <w:rFonts w:eastAsia="宋体"/>
                <w:b/>
                <w:bCs/>
                <w:iCs/>
                <w:color w:val="000000"/>
                <w:sz w:val="18"/>
                <w:highlight w:val="green"/>
              </w:rPr>
              <w:t>Agreement</w:t>
            </w:r>
          </w:p>
          <w:p w14:paraId="5D9DC87A" w14:textId="77777777" w:rsidR="00F173C1" w:rsidRDefault="00165D0F">
            <w:pPr>
              <w:shd w:val="clear" w:color="auto" w:fill="FFFFFF"/>
              <w:adjustRightInd w:val="0"/>
              <w:snapToGrid w:val="0"/>
              <w:rPr>
                <w:rFonts w:eastAsia="宋体"/>
                <w:color w:val="000000"/>
                <w:sz w:val="18"/>
                <w:szCs w:val="20"/>
              </w:rPr>
            </w:pPr>
            <w:r>
              <w:rPr>
                <w:rFonts w:eastAsia="宋体"/>
                <w:color w:val="000000"/>
                <w:sz w:val="18"/>
                <w:szCs w:val="20"/>
              </w:rPr>
              <w:t>Regarding explicit RS configuration for new beam measurement for Event 2, at least Option-1 is supported</w:t>
            </w:r>
          </w:p>
          <w:p w14:paraId="0920E13E" w14:textId="77777777" w:rsidR="00F173C1" w:rsidRDefault="00165D0F">
            <w:pPr>
              <w:numPr>
                <w:ilvl w:val="1"/>
                <w:numId w:val="17"/>
              </w:numPr>
              <w:shd w:val="clear" w:color="auto" w:fill="FFFFFF"/>
              <w:tabs>
                <w:tab w:val="clear" w:pos="1080"/>
                <w:tab w:val="left" w:pos="360"/>
              </w:tabs>
              <w:adjustRightInd w:val="0"/>
              <w:snapToGrid w:val="0"/>
              <w:ind w:left="360"/>
              <w:rPr>
                <w:rFonts w:eastAsia="宋体"/>
                <w:color w:val="000000"/>
                <w:sz w:val="18"/>
                <w:szCs w:val="20"/>
              </w:rPr>
            </w:pPr>
            <w:r>
              <w:rPr>
                <w:rFonts w:eastAsia="宋体"/>
                <w:color w:val="000000"/>
                <w:sz w:val="18"/>
                <w:szCs w:val="20"/>
              </w:rPr>
              <w:t>Option-1: The RS(s) for new beam(s) are explicitly configured in one RS resource set associated with an CSI reporting configuration</w:t>
            </w:r>
          </w:p>
          <w:p w14:paraId="4D6DB0BC" w14:textId="77777777" w:rsidR="00F173C1" w:rsidRDefault="00165D0F">
            <w:pPr>
              <w:numPr>
                <w:ilvl w:val="1"/>
                <w:numId w:val="17"/>
              </w:numPr>
              <w:shd w:val="clear" w:color="auto" w:fill="FFFFFF"/>
              <w:adjustRightInd w:val="0"/>
              <w:snapToGrid w:val="0"/>
              <w:rPr>
                <w:rFonts w:eastAsia="宋体"/>
                <w:color w:val="000000"/>
                <w:sz w:val="18"/>
                <w:szCs w:val="20"/>
              </w:rPr>
            </w:pPr>
            <w:r>
              <w:rPr>
                <w:rFonts w:eastAsia="宋体"/>
                <w:color w:val="000000"/>
                <w:sz w:val="18"/>
                <w:szCs w:val="20"/>
              </w:rPr>
              <w:t>If legacy UE capability signaling cannot be reused, introduce a UE capability signaling of indicating the maximum number of the configured RS(s) in the RS resource set.</w:t>
            </w:r>
          </w:p>
          <w:p w14:paraId="0421F265" w14:textId="77777777" w:rsidR="00F173C1" w:rsidRDefault="00165D0F">
            <w:pPr>
              <w:numPr>
                <w:ilvl w:val="1"/>
                <w:numId w:val="17"/>
              </w:numPr>
              <w:shd w:val="clear" w:color="auto" w:fill="FFFFFF"/>
              <w:adjustRightInd w:val="0"/>
              <w:snapToGrid w:val="0"/>
              <w:rPr>
                <w:rFonts w:eastAsia="宋体"/>
                <w:color w:val="000000"/>
                <w:sz w:val="18"/>
                <w:szCs w:val="20"/>
              </w:rPr>
            </w:pPr>
            <w:r>
              <w:rPr>
                <w:rFonts w:eastAsia="宋体"/>
                <w:color w:val="000000"/>
                <w:sz w:val="18"/>
                <w:szCs w:val="20"/>
                <w:highlight w:val="yellow"/>
              </w:rPr>
              <w:t>FFS: The RS in the RS resource set can be updated by MAC-CE</w:t>
            </w:r>
          </w:p>
          <w:p w14:paraId="255CB4DB" w14:textId="77777777" w:rsidR="00F173C1" w:rsidRDefault="00F173C1">
            <w:pPr>
              <w:jc w:val="both"/>
              <w:rPr>
                <w:rFonts w:ascii="Times" w:eastAsia="Batang" w:hAnsi="Times"/>
                <w:b/>
                <w:sz w:val="18"/>
                <w:szCs w:val="18"/>
                <w:highlight w:val="green"/>
                <w:lang w:eastAsia="en-US"/>
              </w:rPr>
            </w:pPr>
          </w:p>
          <w:p w14:paraId="7092F6D2" w14:textId="77777777" w:rsidR="00F173C1" w:rsidRDefault="00165D0F">
            <w:pPr>
              <w:jc w:val="both"/>
              <w:rPr>
                <w:rFonts w:ascii="Times" w:eastAsia="Batang" w:hAnsi="Times"/>
                <w:sz w:val="18"/>
                <w:szCs w:val="18"/>
                <w:lang w:eastAsia="en-US"/>
              </w:rPr>
            </w:pPr>
            <w:r>
              <w:rPr>
                <w:rFonts w:ascii="Times" w:eastAsia="Batang" w:hAnsi="Times"/>
                <w:sz w:val="18"/>
                <w:szCs w:val="18"/>
                <w:u w:val="single"/>
                <w:lang w:val="en-GB" w:eastAsia="en-US"/>
              </w:rPr>
              <w:t>FL Observations:</w:t>
            </w:r>
          </w:p>
          <w:p w14:paraId="5113B825" w14:textId="36074CCF" w:rsidR="00F173C1" w:rsidRDefault="00165D0F">
            <w:pPr>
              <w:pStyle w:val="ListParagraph"/>
              <w:numPr>
                <w:ilvl w:val="0"/>
                <w:numId w:val="16"/>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 xml:space="preserve">Alt-1 (Introduce new MAC-CE </w:t>
            </w:r>
            <w:r w:rsidRPr="00A40D2C">
              <w:rPr>
                <w:rFonts w:ascii="Times" w:eastAsia="Batang" w:hAnsi="Times"/>
                <w:sz w:val="18"/>
                <w:szCs w:val="18"/>
                <w:lang w:val="en-GB"/>
              </w:rPr>
              <w:t>for RS update): DOCOMO, Apple, Huawei/</w:t>
            </w:r>
            <w:proofErr w:type="spellStart"/>
            <w:r w:rsidRPr="00A40D2C">
              <w:rPr>
                <w:rFonts w:ascii="Times" w:eastAsia="Batang" w:hAnsi="Times"/>
                <w:sz w:val="18"/>
                <w:szCs w:val="18"/>
                <w:lang w:val="en-GB"/>
              </w:rPr>
              <w:t>HiSi</w:t>
            </w:r>
            <w:proofErr w:type="spellEnd"/>
            <w:r w:rsidRPr="00A40D2C">
              <w:rPr>
                <w:rFonts w:ascii="Times" w:eastAsia="Batang" w:hAnsi="Times"/>
                <w:sz w:val="18"/>
                <w:szCs w:val="18"/>
                <w:lang w:val="en-GB"/>
              </w:rPr>
              <w:t xml:space="preserve">, ZTE, vivo, </w:t>
            </w:r>
            <w:proofErr w:type="spellStart"/>
            <w:r w:rsidRPr="00A40D2C">
              <w:rPr>
                <w:rFonts w:ascii="Times" w:eastAsia="Batang" w:hAnsi="Times"/>
                <w:sz w:val="18"/>
                <w:szCs w:val="18"/>
                <w:lang w:val="en-GB"/>
              </w:rPr>
              <w:t>xiaomi</w:t>
            </w:r>
            <w:proofErr w:type="spellEnd"/>
            <w:r w:rsidRPr="00A40D2C">
              <w:rPr>
                <w:rFonts w:ascii="Times" w:eastAsia="Batang" w:hAnsi="Times"/>
                <w:sz w:val="18"/>
                <w:szCs w:val="18"/>
                <w:lang w:val="en-GB"/>
              </w:rPr>
              <w:t xml:space="preserve">, CATT, NEC, Honor, Intel, Sharp, Meta, NEC, Futurewei, Qualcomm, NTT DOCOMO, Intel, Google, CATT, vivo, </w:t>
            </w:r>
            <w:r w:rsidR="00047DDA">
              <w:rPr>
                <w:rFonts w:ascii="Times" w:eastAsia="Batang" w:hAnsi="Times"/>
                <w:sz w:val="18"/>
                <w:szCs w:val="18"/>
                <w:lang w:val="en-GB"/>
              </w:rPr>
              <w:t xml:space="preserve">ETRI, </w:t>
            </w:r>
          </w:p>
          <w:p w14:paraId="7C8C45D2" w14:textId="77777777" w:rsidR="00F173C1" w:rsidRPr="00A40D2C" w:rsidRDefault="00165D0F">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rPr>
              <w:t xml:space="preserve">Alt-2 (just measure new-beam RS resource set that comprises the same RS(s) in the activated TCI state(s)): </w:t>
            </w:r>
            <w:r w:rsidRPr="00A40D2C">
              <w:rPr>
                <w:rFonts w:ascii="Times" w:eastAsia="Batang" w:hAnsi="Times"/>
                <w:sz w:val="18"/>
                <w:szCs w:val="18"/>
              </w:rPr>
              <w:t xml:space="preserve">Samsung, Lenovo, IDC, </w:t>
            </w:r>
          </w:p>
          <w:p w14:paraId="2C5F7616" w14:textId="77777777" w:rsidR="00F173C1" w:rsidRPr="00A40D2C" w:rsidRDefault="00165D0F">
            <w:pPr>
              <w:pStyle w:val="ListParagraph"/>
              <w:numPr>
                <w:ilvl w:val="0"/>
                <w:numId w:val="16"/>
              </w:numPr>
              <w:spacing w:after="0" w:line="240" w:lineRule="auto"/>
              <w:contextualSpacing/>
              <w:jc w:val="both"/>
              <w:rPr>
                <w:rFonts w:ascii="Times" w:eastAsia="Batang" w:hAnsi="Times"/>
                <w:sz w:val="18"/>
                <w:szCs w:val="18"/>
              </w:rPr>
            </w:pPr>
            <w:r w:rsidRPr="00A40D2C">
              <w:rPr>
                <w:rFonts w:ascii="Times" w:eastAsia="Batang" w:hAnsi="Times"/>
                <w:sz w:val="18"/>
                <w:szCs w:val="18"/>
              </w:rPr>
              <w:t xml:space="preserve">Deprioritized/postponed by: Qualcomm, </w:t>
            </w:r>
          </w:p>
          <w:p w14:paraId="6541F9F0" w14:textId="6193D00B" w:rsidR="00F173C1" w:rsidRDefault="00165D0F">
            <w:pPr>
              <w:pStyle w:val="ListParagraph"/>
              <w:numPr>
                <w:ilvl w:val="0"/>
                <w:numId w:val="16"/>
              </w:numPr>
              <w:spacing w:after="0" w:line="240" w:lineRule="auto"/>
              <w:contextualSpacing/>
              <w:jc w:val="both"/>
              <w:rPr>
                <w:rFonts w:ascii="Times" w:eastAsia="Batang" w:hAnsi="Times"/>
                <w:sz w:val="18"/>
                <w:szCs w:val="18"/>
              </w:rPr>
            </w:pPr>
            <w:r w:rsidRPr="00A40D2C">
              <w:rPr>
                <w:rFonts w:ascii="Times" w:eastAsia="Batang" w:hAnsi="Times"/>
                <w:sz w:val="18"/>
                <w:szCs w:val="18"/>
              </w:rPr>
              <w:t>Not supported by</w:t>
            </w:r>
            <w:r w:rsidRPr="00A40D2C">
              <w:rPr>
                <w:rFonts w:ascii="Times" w:eastAsiaTheme="minorEastAsia" w:hAnsi="Times" w:hint="eastAsia"/>
                <w:sz w:val="18"/>
                <w:szCs w:val="18"/>
                <w:lang w:eastAsia="zh-CN"/>
              </w:rPr>
              <w:t>:</w:t>
            </w:r>
            <w:r w:rsidRPr="00A40D2C">
              <w:rPr>
                <w:rFonts w:ascii="Times" w:eastAsiaTheme="minorEastAsia" w:hAnsi="Times"/>
                <w:sz w:val="18"/>
                <w:szCs w:val="18"/>
                <w:lang w:eastAsia="zh-CN"/>
              </w:rPr>
              <w:t xml:space="preserve"> Ericsson, MediaTek, </w:t>
            </w:r>
            <w:proofErr w:type="spellStart"/>
            <w:r w:rsidRPr="00A40D2C">
              <w:rPr>
                <w:rFonts w:ascii="Times" w:eastAsiaTheme="minorEastAsia" w:hAnsi="Times"/>
                <w:sz w:val="18"/>
                <w:szCs w:val="18"/>
                <w:lang w:eastAsia="zh-CN"/>
              </w:rPr>
              <w:t>Spreadtrum</w:t>
            </w:r>
            <w:proofErr w:type="spellEnd"/>
            <w:r w:rsidRPr="00A40D2C">
              <w:rPr>
                <w:rFonts w:ascii="Times" w:eastAsiaTheme="minorEastAsia" w:hAnsi="Times"/>
                <w:sz w:val="18"/>
                <w:szCs w:val="18"/>
                <w:lang w:eastAsia="zh-CN"/>
              </w:rPr>
              <w:t xml:space="preserve">, CMCC, Panasonic, </w:t>
            </w:r>
            <w:proofErr w:type="spellStart"/>
            <w:r w:rsidRPr="00A40D2C">
              <w:rPr>
                <w:rFonts w:ascii="Times" w:eastAsiaTheme="minorEastAsia" w:hAnsi="Times"/>
                <w:sz w:val="18"/>
                <w:szCs w:val="18"/>
                <w:lang w:eastAsia="zh-CN"/>
              </w:rPr>
              <w:t>CEWiT</w:t>
            </w:r>
            <w:proofErr w:type="spellEnd"/>
            <w:r w:rsidRPr="00A40D2C">
              <w:rPr>
                <w:rFonts w:ascii="Times" w:eastAsiaTheme="minorEastAsia" w:hAnsi="Times"/>
                <w:sz w:val="18"/>
                <w:szCs w:val="18"/>
                <w:lang w:eastAsia="zh-CN"/>
              </w:rPr>
              <w:t xml:space="preserve">, OPPO, LG, Samsung, Fujitsu, </w:t>
            </w:r>
            <w:r w:rsidRPr="00A40D2C">
              <w:rPr>
                <w:rFonts w:ascii="Times" w:eastAsiaTheme="minorEastAsia" w:hAnsi="Times" w:hint="eastAsia"/>
                <w:sz w:val="18"/>
                <w:szCs w:val="18"/>
                <w:lang w:eastAsia="zh-CN"/>
              </w:rPr>
              <w:t>Noki</w:t>
            </w:r>
            <w:r w:rsidRPr="00A40D2C">
              <w:rPr>
                <w:rFonts w:ascii="Times" w:eastAsiaTheme="minorEastAsia" w:hAnsi="Times"/>
                <w:sz w:val="18"/>
                <w:szCs w:val="18"/>
                <w:lang w:eastAsia="zh-CN"/>
              </w:rPr>
              <w:t xml:space="preserve">a, </w:t>
            </w:r>
            <w:proofErr w:type="spellStart"/>
            <w:r w:rsidR="00A40D2C">
              <w:rPr>
                <w:rFonts w:ascii="Times" w:eastAsiaTheme="minorEastAsia" w:hAnsi="Times"/>
                <w:color w:val="FF0000"/>
                <w:sz w:val="18"/>
                <w:szCs w:val="18"/>
                <w:lang w:eastAsia="zh-CN"/>
              </w:rPr>
              <w:t>Transsion</w:t>
            </w:r>
            <w:proofErr w:type="spellEnd"/>
            <w:r w:rsidR="00A40D2C">
              <w:rPr>
                <w:rFonts w:ascii="Times" w:eastAsiaTheme="minorEastAsia" w:hAnsi="Times"/>
                <w:color w:val="FF0000"/>
                <w:sz w:val="18"/>
                <w:szCs w:val="18"/>
                <w:lang w:eastAsia="zh-CN"/>
              </w:rPr>
              <w:t xml:space="preserve">, </w:t>
            </w:r>
            <w:r w:rsidR="00863301">
              <w:rPr>
                <w:rFonts w:ascii="Times" w:eastAsiaTheme="minorEastAsia" w:hAnsi="Times"/>
                <w:color w:val="FF0000"/>
                <w:sz w:val="18"/>
                <w:szCs w:val="18"/>
                <w:lang w:eastAsia="zh-CN"/>
              </w:rPr>
              <w:t xml:space="preserve">Panasonic, </w:t>
            </w:r>
          </w:p>
          <w:p w14:paraId="2F1E6520" w14:textId="77777777" w:rsidR="00F173C1" w:rsidRDefault="00F173C1">
            <w:pPr>
              <w:jc w:val="both"/>
              <w:rPr>
                <w:rFonts w:ascii="Times" w:eastAsia="Batang" w:hAnsi="Times"/>
                <w:b/>
                <w:sz w:val="18"/>
                <w:szCs w:val="18"/>
                <w:highlight w:val="green"/>
                <w:lang w:eastAsia="en-US"/>
              </w:rPr>
            </w:pPr>
          </w:p>
          <w:p w14:paraId="3C1A368C" w14:textId="77777777" w:rsidR="00F173C1" w:rsidRDefault="00165D0F">
            <w:pPr>
              <w:snapToGrid w:val="0"/>
              <w:rPr>
                <w:rFonts w:eastAsia="Batang"/>
                <w:color w:val="3333FF"/>
                <w:sz w:val="20"/>
                <w:szCs w:val="16"/>
                <w:lang w:eastAsia="en-US"/>
              </w:rPr>
            </w:pPr>
            <w:r>
              <w:rPr>
                <w:rFonts w:eastAsia="Batang"/>
                <w:b/>
                <w:color w:val="3333FF"/>
                <w:sz w:val="20"/>
                <w:szCs w:val="16"/>
                <w:u w:val="single"/>
                <w:lang w:eastAsia="en-US"/>
              </w:rPr>
              <w:t>FL Note</w:t>
            </w:r>
            <w:r>
              <w:rPr>
                <w:rFonts w:eastAsia="Batang"/>
                <w:color w:val="3333FF"/>
                <w:sz w:val="20"/>
                <w:szCs w:val="16"/>
                <w:lang w:eastAsia="en-US"/>
              </w:rPr>
              <w:t xml:space="preserve">: </w:t>
            </w:r>
          </w:p>
          <w:p w14:paraId="54AB5BFF" w14:textId="77777777" w:rsidR="00F173C1" w:rsidRDefault="00165D0F">
            <w:pPr>
              <w:pStyle w:val="ListParagraph"/>
              <w:numPr>
                <w:ilvl w:val="0"/>
                <w:numId w:val="15"/>
              </w:numPr>
              <w:snapToGrid w:val="0"/>
              <w:spacing w:after="0" w:line="240" w:lineRule="auto"/>
              <w:contextualSpacing/>
              <w:jc w:val="both"/>
              <w:rPr>
                <w:rFonts w:eastAsia="Batang"/>
                <w:b/>
                <w:sz w:val="18"/>
                <w:szCs w:val="18"/>
              </w:rPr>
            </w:pPr>
            <w:r>
              <w:rPr>
                <w:color w:val="3333FF"/>
                <w:sz w:val="20"/>
                <w:szCs w:val="16"/>
                <w:lang w:val="en-GB"/>
              </w:rPr>
              <w:t xml:space="preserve">Per companies’ input, the benefit of MAC-CE based update seems clear (i.e., to handling the potential timeline mismatch between TCI update and new beam RS configuration), but some opponent’s views can NOT be ignored. Therefore, before having a compromise proposal, let’s check companies views firstly. </w:t>
            </w:r>
          </w:p>
          <w:p w14:paraId="4CF515E2" w14:textId="77777777" w:rsidR="00F173C1" w:rsidRDefault="00F173C1">
            <w:pPr>
              <w:snapToGrid w:val="0"/>
              <w:contextualSpacing/>
              <w:jc w:val="both"/>
              <w:rPr>
                <w:rFonts w:ascii="Times" w:eastAsia="Batang" w:hAnsi="Times"/>
                <w:b/>
                <w:sz w:val="18"/>
                <w:szCs w:val="18"/>
              </w:rPr>
            </w:pPr>
          </w:p>
          <w:p w14:paraId="71556D8B" w14:textId="77777777" w:rsidR="00F173C1" w:rsidRDefault="00165D0F">
            <w:pPr>
              <w:snapToGrid w:val="0"/>
              <w:jc w:val="both"/>
              <w:rPr>
                <w:rFonts w:cs="Times"/>
                <w:b/>
                <w:color w:val="0000FF"/>
                <w:sz w:val="20"/>
                <w:szCs w:val="18"/>
                <w:highlight w:val="yellow"/>
                <w:lang w:eastAsia="zh-CN"/>
              </w:rPr>
            </w:pPr>
            <w:r>
              <w:rPr>
                <w:rFonts w:cs="Times"/>
                <w:b/>
                <w:color w:val="0000FF"/>
                <w:sz w:val="20"/>
                <w:szCs w:val="18"/>
                <w:highlight w:val="yellow"/>
                <w:lang w:eastAsia="zh-CN"/>
              </w:rPr>
              <w:t>Q1.2: Please share your views on the pros and cons of having MAC-CE based update for new beam RS for Event-2. If supported, please share your views on the following alternatives:</w:t>
            </w:r>
          </w:p>
          <w:p w14:paraId="755863A8" w14:textId="77777777" w:rsidR="00F173C1" w:rsidRDefault="00165D0F">
            <w:pPr>
              <w:pStyle w:val="ListParagraph"/>
              <w:numPr>
                <w:ilvl w:val="0"/>
                <w:numId w:val="16"/>
              </w:numPr>
              <w:snapToGrid w:val="0"/>
              <w:spacing w:after="0" w:line="257" w:lineRule="auto"/>
              <w:ind w:left="950" w:hanging="475"/>
              <w:jc w:val="both"/>
              <w:rPr>
                <w:rFonts w:cs="Times"/>
                <w:b/>
                <w:color w:val="0000FF"/>
                <w:sz w:val="20"/>
                <w:szCs w:val="18"/>
                <w:highlight w:val="yellow"/>
                <w:lang w:eastAsia="zh-CN"/>
              </w:rPr>
            </w:pPr>
            <w:r>
              <w:rPr>
                <w:rFonts w:cs="Times"/>
                <w:b/>
                <w:color w:val="0000FF"/>
                <w:sz w:val="20"/>
                <w:szCs w:val="18"/>
                <w:highlight w:val="yellow"/>
                <w:lang w:eastAsia="zh-CN"/>
              </w:rPr>
              <w:t>Alt-1: Introduce a new MAC-CE for RS update;</w:t>
            </w:r>
          </w:p>
          <w:p w14:paraId="5AF40F1A" w14:textId="77777777" w:rsidR="00F173C1" w:rsidRDefault="00165D0F">
            <w:pPr>
              <w:pStyle w:val="ListParagraph"/>
              <w:numPr>
                <w:ilvl w:val="0"/>
                <w:numId w:val="16"/>
              </w:numPr>
              <w:snapToGrid w:val="0"/>
              <w:spacing w:after="0" w:line="257" w:lineRule="auto"/>
              <w:ind w:left="950" w:hanging="475"/>
              <w:jc w:val="both"/>
              <w:rPr>
                <w:rFonts w:cs="Times"/>
                <w:b/>
                <w:color w:val="0000FF"/>
                <w:sz w:val="20"/>
                <w:szCs w:val="18"/>
                <w:highlight w:val="yellow"/>
                <w:lang w:eastAsia="zh-CN"/>
              </w:rPr>
            </w:pPr>
            <w:r>
              <w:rPr>
                <w:rFonts w:cs="Times"/>
                <w:b/>
                <w:color w:val="0000FF"/>
                <w:sz w:val="20"/>
                <w:szCs w:val="18"/>
                <w:highlight w:val="yellow"/>
                <w:lang w:eastAsia="zh-CN"/>
              </w:rPr>
              <w:t>Alt-2: Just measure new-beam RS resource set that comprises the same RS(s) in the activated TCI state(s).</w:t>
            </w:r>
          </w:p>
          <w:p w14:paraId="5FF44803" w14:textId="77777777" w:rsidR="00F173C1" w:rsidRDefault="00F173C1">
            <w:pPr>
              <w:jc w:val="both"/>
              <w:rPr>
                <w:rFonts w:ascii="Times" w:eastAsia="Batang" w:hAnsi="Times"/>
                <w:b/>
                <w:sz w:val="18"/>
                <w:szCs w:val="18"/>
                <w:highlight w:val="green"/>
                <w:lang w:eastAsia="en-US"/>
              </w:rPr>
            </w:pPr>
          </w:p>
        </w:tc>
      </w:tr>
      <w:tr w:rsidR="00F173C1" w14:paraId="48E1B38C"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52EAE17B" w14:textId="77777777" w:rsidR="00F173C1" w:rsidRDefault="00165D0F">
            <w:pPr>
              <w:snapToGrid w:val="0"/>
              <w:rPr>
                <w:color w:val="000000" w:themeColor="text1"/>
                <w:sz w:val="18"/>
                <w:szCs w:val="18"/>
              </w:rPr>
            </w:pPr>
            <w:r>
              <w:rPr>
                <w:color w:val="000000" w:themeColor="text1"/>
                <w:sz w:val="18"/>
                <w:szCs w:val="18"/>
              </w:rPr>
              <w:t>1.3.1</w:t>
            </w:r>
          </w:p>
        </w:tc>
        <w:tc>
          <w:tcPr>
            <w:tcW w:w="1260" w:type="dxa"/>
            <w:tcBorders>
              <w:top w:val="single" w:sz="4" w:space="0" w:color="auto"/>
              <w:left w:val="single" w:sz="4" w:space="0" w:color="auto"/>
              <w:bottom w:val="single" w:sz="4" w:space="0" w:color="auto"/>
              <w:right w:val="single" w:sz="4" w:space="0" w:color="auto"/>
            </w:tcBorders>
          </w:tcPr>
          <w:p w14:paraId="17D919D5" w14:textId="77777777" w:rsidR="00F173C1" w:rsidRDefault="00165D0F">
            <w:pPr>
              <w:contextualSpacing/>
              <w:rPr>
                <w:sz w:val="18"/>
                <w:szCs w:val="18"/>
              </w:rPr>
            </w:pPr>
            <w:r>
              <w:rPr>
                <w:sz w:val="18"/>
                <w:szCs w:val="18"/>
              </w:rPr>
              <w:t xml:space="preserve">Left-over for trigger detection on Event-2 </w:t>
            </w:r>
            <w:r>
              <w:rPr>
                <w:rFonts w:hint="eastAsia"/>
                <w:sz w:val="18"/>
                <w:szCs w:val="18"/>
                <w:lang w:eastAsia="zh-CN"/>
              </w:rPr>
              <w:t>——</w:t>
            </w:r>
            <w:r>
              <w:rPr>
                <w:rFonts w:hint="eastAsia"/>
                <w:sz w:val="18"/>
                <w:szCs w:val="18"/>
                <w:lang w:eastAsia="zh-CN"/>
              </w:rPr>
              <w:lastRenderedPageBreak/>
              <w:t>r</w:t>
            </w:r>
            <w:r>
              <w:rPr>
                <w:sz w:val="18"/>
                <w:szCs w:val="18"/>
              </w:rPr>
              <w:t>esetting mechanisms</w:t>
            </w:r>
          </w:p>
          <w:p w14:paraId="7EC0B44D" w14:textId="77777777" w:rsidR="00F173C1" w:rsidRDefault="00F173C1">
            <w:pPr>
              <w:contextualSpacing/>
              <w:rPr>
                <w:sz w:val="18"/>
                <w:szCs w:val="18"/>
              </w:rPr>
            </w:pPr>
          </w:p>
        </w:tc>
        <w:tc>
          <w:tcPr>
            <w:tcW w:w="8091" w:type="dxa"/>
            <w:tcBorders>
              <w:top w:val="single" w:sz="4" w:space="0" w:color="auto"/>
              <w:left w:val="single" w:sz="4" w:space="0" w:color="auto"/>
              <w:bottom w:val="single" w:sz="4" w:space="0" w:color="auto"/>
              <w:right w:val="single" w:sz="4" w:space="0" w:color="auto"/>
            </w:tcBorders>
          </w:tcPr>
          <w:p w14:paraId="41D1E974" w14:textId="77777777" w:rsidR="00F173C1" w:rsidRDefault="00165D0F">
            <w:pPr>
              <w:shd w:val="clear" w:color="auto" w:fill="FFFFFF"/>
              <w:snapToGrid w:val="0"/>
              <w:rPr>
                <w:rFonts w:eastAsia="宋体"/>
                <w:b/>
                <w:bCs/>
                <w:sz w:val="18"/>
                <w:szCs w:val="20"/>
              </w:rPr>
            </w:pPr>
            <w:r>
              <w:rPr>
                <w:b/>
                <w:bCs/>
                <w:sz w:val="18"/>
                <w:szCs w:val="20"/>
                <w:highlight w:val="green"/>
                <w:lang w:eastAsia="zh-CN"/>
              </w:rPr>
              <w:lastRenderedPageBreak/>
              <w:t xml:space="preserve">[117] </w:t>
            </w:r>
            <w:r>
              <w:rPr>
                <w:rFonts w:eastAsia="宋体"/>
                <w:b/>
                <w:bCs/>
                <w:sz w:val="18"/>
                <w:szCs w:val="20"/>
                <w:highlight w:val="green"/>
              </w:rPr>
              <w:t>Agreement</w:t>
            </w:r>
          </w:p>
          <w:p w14:paraId="2CF5EE2B" w14:textId="77777777" w:rsidR="00F173C1" w:rsidRDefault="00165D0F">
            <w:pPr>
              <w:shd w:val="clear" w:color="auto" w:fill="FFFFFF"/>
              <w:snapToGrid w:val="0"/>
              <w:rPr>
                <w:rFonts w:eastAsia="宋体"/>
                <w:sz w:val="18"/>
                <w:szCs w:val="20"/>
              </w:rPr>
            </w:pPr>
            <w:r>
              <w:rPr>
                <w:rFonts w:eastAsia="宋体"/>
                <w:sz w:val="18"/>
                <w:szCs w:val="20"/>
              </w:rPr>
              <w:t>Regarding the triggering event determination for Event 2:</w:t>
            </w:r>
          </w:p>
          <w:p w14:paraId="71BEB817" w14:textId="77777777" w:rsidR="00F173C1" w:rsidRDefault="00165D0F">
            <w:pPr>
              <w:pStyle w:val="ListParagraph"/>
              <w:numPr>
                <w:ilvl w:val="0"/>
                <w:numId w:val="16"/>
              </w:numPr>
              <w:shd w:val="clear" w:color="auto" w:fill="FFFFFF"/>
              <w:snapToGrid w:val="0"/>
              <w:spacing w:after="0" w:line="240" w:lineRule="auto"/>
              <w:jc w:val="both"/>
              <w:rPr>
                <w:sz w:val="18"/>
                <w:szCs w:val="20"/>
              </w:rPr>
            </w:pPr>
            <w:r>
              <w:rPr>
                <w:sz w:val="18"/>
                <w:szCs w:val="20"/>
              </w:rPr>
              <w:t xml:space="preserve">If </w:t>
            </w:r>
            <w:r>
              <w:rPr>
                <w:sz w:val="18"/>
                <w:szCs w:val="20"/>
                <w:highlight w:val="yellow"/>
              </w:rPr>
              <w:t>within a time window (which is configurable),</w:t>
            </w:r>
            <w:r>
              <w:rPr>
                <w:sz w:val="18"/>
                <w:szCs w:val="20"/>
              </w:rPr>
              <w:t xml:space="preserve"> the number of Event-2 instance(s) for at least one same new beam is greater than or equal to a </w:t>
            </w:r>
            <w:r>
              <w:rPr>
                <w:sz w:val="18"/>
                <w:szCs w:val="20"/>
                <w:highlight w:val="yellow"/>
              </w:rPr>
              <w:t>configurable number M</w:t>
            </w:r>
            <w:r>
              <w:rPr>
                <w:sz w:val="18"/>
                <w:szCs w:val="20"/>
              </w:rPr>
              <w:t>, UE initiated beam report occurs.</w:t>
            </w:r>
          </w:p>
          <w:p w14:paraId="3CA94DB5" w14:textId="77777777" w:rsidR="00F173C1" w:rsidRDefault="00165D0F">
            <w:pPr>
              <w:pStyle w:val="ListParagraph"/>
              <w:numPr>
                <w:ilvl w:val="1"/>
                <w:numId w:val="16"/>
              </w:numPr>
              <w:shd w:val="clear" w:color="auto" w:fill="FFFFFF"/>
              <w:snapToGrid w:val="0"/>
              <w:spacing w:after="0" w:line="240" w:lineRule="auto"/>
              <w:jc w:val="both"/>
              <w:rPr>
                <w:sz w:val="18"/>
                <w:szCs w:val="20"/>
              </w:rPr>
            </w:pPr>
            <w:r>
              <w:rPr>
                <w:sz w:val="18"/>
                <w:szCs w:val="20"/>
              </w:rPr>
              <w:lastRenderedPageBreak/>
              <w:t>Note: Event-2 instance for a new beam is determined if the L1-RSRP of the new beam becomes a threshold value better than the current beam</w:t>
            </w:r>
          </w:p>
          <w:p w14:paraId="4616DC44" w14:textId="77777777" w:rsidR="00F173C1" w:rsidRDefault="00165D0F">
            <w:pPr>
              <w:snapToGrid w:val="0"/>
              <w:rPr>
                <w:sz w:val="18"/>
                <w:szCs w:val="20"/>
              </w:rPr>
            </w:pPr>
            <w:r>
              <w:rPr>
                <w:rFonts w:hint="eastAsia"/>
                <w:sz w:val="18"/>
                <w:szCs w:val="20"/>
              </w:rPr>
              <w:t>A</w:t>
            </w:r>
            <w:r>
              <w:rPr>
                <w:sz w:val="18"/>
                <w:szCs w:val="20"/>
              </w:rPr>
              <w:t>bove feature is subject to UE capability.</w:t>
            </w:r>
          </w:p>
          <w:p w14:paraId="760CE96D" w14:textId="77777777" w:rsidR="00F173C1" w:rsidRDefault="00165D0F">
            <w:pPr>
              <w:pStyle w:val="ListParagraph"/>
              <w:numPr>
                <w:ilvl w:val="0"/>
                <w:numId w:val="16"/>
              </w:numPr>
              <w:shd w:val="clear" w:color="auto" w:fill="FFFFFF"/>
              <w:snapToGrid w:val="0"/>
              <w:spacing w:after="0" w:line="240" w:lineRule="auto"/>
              <w:jc w:val="both"/>
              <w:rPr>
                <w:bCs/>
                <w:iCs/>
                <w:sz w:val="18"/>
                <w:szCs w:val="20"/>
              </w:rPr>
            </w:pPr>
            <w:r>
              <w:rPr>
                <w:bCs/>
                <w:iCs/>
                <w:sz w:val="18"/>
                <w:szCs w:val="20"/>
              </w:rPr>
              <w:t xml:space="preserve">Basic feature: Once </w:t>
            </w:r>
            <w:r>
              <w:rPr>
                <w:sz w:val="18"/>
                <w:szCs w:val="20"/>
              </w:rPr>
              <w:t>the L1-RSRP of the new beam becomes a threshold value better than the current beam, UE initiated beam report occurs</w:t>
            </w:r>
          </w:p>
          <w:p w14:paraId="6863FACC" w14:textId="77777777" w:rsidR="00F173C1" w:rsidRDefault="00165D0F">
            <w:pPr>
              <w:shd w:val="clear" w:color="auto" w:fill="FFFFFF"/>
              <w:snapToGrid w:val="0"/>
              <w:jc w:val="both"/>
              <w:rPr>
                <w:bCs/>
                <w:iCs/>
                <w:sz w:val="18"/>
                <w:szCs w:val="20"/>
              </w:rPr>
            </w:pPr>
            <w:r>
              <w:rPr>
                <w:rFonts w:hint="eastAsia"/>
                <w:bCs/>
                <w:iCs/>
                <w:sz w:val="18"/>
                <w:szCs w:val="20"/>
              </w:rPr>
              <w:t>F</w:t>
            </w:r>
            <w:r>
              <w:rPr>
                <w:bCs/>
                <w:iCs/>
                <w:sz w:val="18"/>
                <w:szCs w:val="20"/>
              </w:rPr>
              <w:t>FS: Whether the above is captured in RAN1 or RAN2 specification.</w:t>
            </w:r>
          </w:p>
          <w:p w14:paraId="5E995C38" w14:textId="77777777" w:rsidR="00F173C1" w:rsidRDefault="00F173C1">
            <w:pPr>
              <w:snapToGrid w:val="0"/>
              <w:jc w:val="both"/>
              <w:rPr>
                <w:rFonts w:ascii="Times" w:eastAsia="Batang" w:hAnsi="Times"/>
                <w:b/>
                <w:sz w:val="18"/>
                <w:szCs w:val="18"/>
                <w:highlight w:val="green"/>
                <w:lang w:eastAsia="en-US"/>
              </w:rPr>
            </w:pPr>
          </w:p>
          <w:p w14:paraId="3C73B0B4" w14:textId="77777777" w:rsidR="00F173C1" w:rsidRDefault="00165D0F">
            <w:pPr>
              <w:jc w:val="both"/>
              <w:rPr>
                <w:rFonts w:ascii="Times" w:eastAsia="Batang" w:hAnsi="Times"/>
                <w:sz w:val="18"/>
                <w:szCs w:val="18"/>
                <w:lang w:eastAsia="en-US"/>
              </w:rPr>
            </w:pPr>
            <w:r>
              <w:rPr>
                <w:rFonts w:ascii="Times" w:eastAsia="Batang" w:hAnsi="Times"/>
                <w:sz w:val="18"/>
                <w:szCs w:val="18"/>
                <w:u w:val="single"/>
                <w:lang w:val="en-GB" w:eastAsia="en-US"/>
              </w:rPr>
              <w:t>FL Observations:</w:t>
            </w:r>
          </w:p>
          <w:p w14:paraId="3D4EB37F" w14:textId="77777777" w:rsidR="00F173C1" w:rsidRDefault="00165D0F">
            <w:pPr>
              <w:jc w:val="both"/>
              <w:rPr>
                <w:rFonts w:ascii="Times" w:eastAsia="Batang" w:hAnsi="Times"/>
                <w:sz w:val="18"/>
                <w:szCs w:val="18"/>
                <w:lang w:val="en-GB" w:eastAsia="en-US"/>
              </w:rPr>
            </w:pPr>
            <w:r>
              <w:rPr>
                <w:rFonts w:ascii="Times" w:eastAsia="Batang" w:hAnsi="Times"/>
                <w:sz w:val="18"/>
                <w:szCs w:val="18"/>
                <w:lang w:val="en-GB" w:eastAsia="en-US"/>
              </w:rPr>
              <w:t xml:space="preserve">Regarding resetting mechanism of time window and counter for Event-2 instances: </w:t>
            </w:r>
          </w:p>
          <w:p w14:paraId="0F48DB44" w14:textId="77777777" w:rsidR="00F173C1" w:rsidRDefault="00165D0F">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lang w:val="en-GB"/>
              </w:rPr>
              <w:t>Candidate#1: RS reconfiguration for new beam is received;</w:t>
            </w:r>
          </w:p>
          <w:p w14:paraId="79108828" w14:textId="77777777" w:rsidR="00F173C1" w:rsidRDefault="00165D0F">
            <w:pPr>
              <w:pStyle w:val="ListParagraph"/>
              <w:numPr>
                <w:ilvl w:val="1"/>
                <w:numId w:val="16"/>
              </w:numPr>
              <w:spacing w:after="0" w:line="240" w:lineRule="auto"/>
              <w:contextualSpacing/>
              <w:jc w:val="both"/>
              <w:rPr>
                <w:rFonts w:ascii="Times" w:eastAsia="Batang" w:hAnsi="Times"/>
                <w:sz w:val="18"/>
                <w:szCs w:val="18"/>
              </w:rPr>
            </w:pPr>
            <w:r>
              <w:rPr>
                <w:rFonts w:ascii="Times" w:eastAsia="Batang" w:hAnsi="Times"/>
                <w:sz w:val="18"/>
                <w:szCs w:val="18"/>
              </w:rPr>
              <w:t xml:space="preserve">Supported by: </w:t>
            </w:r>
            <w:r>
              <w:rPr>
                <w:rFonts w:ascii="Times" w:eastAsia="Batang" w:hAnsi="Times"/>
                <w:color w:val="FF0000"/>
                <w:sz w:val="18"/>
                <w:szCs w:val="18"/>
              </w:rPr>
              <w:t>ZTE, Huawei/</w:t>
            </w:r>
            <w:proofErr w:type="spellStart"/>
            <w:r>
              <w:rPr>
                <w:rFonts w:ascii="Times" w:eastAsia="Batang" w:hAnsi="Times"/>
                <w:color w:val="FF0000"/>
                <w:sz w:val="18"/>
                <w:szCs w:val="18"/>
              </w:rPr>
              <w:t>HiSi</w:t>
            </w:r>
            <w:proofErr w:type="spellEnd"/>
            <w:r>
              <w:rPr>
                <w:rFonts w:ascii="Times" w:eastAsia="Batang" w:hAnsi="Times"/>
                <w:color w:val="FF0000"/>
                <w:sz w:val="18"/>
                <w:szCs w:val="18"/>
              </w:rPr>
              <w:t xml:space="preserve">’, Google, </w:t>
            </w:r>
            <w:proofErr w:type="spellStart"/>
            <w:r>
              <w:rPr>
                <w:rFonts w:ascii="Times" w:eastAsia="Batang" w:hAnsi="Times"/>
                <w:color w:val="FF0000"/>
                <w:sz w:val="18"/>
                <w:szCs w:val="18"/>
              </w:rPr>
              <w:t>Spreadtrum</w:t>
            </w:r>
            <w:proofErr w:type="spellEnd"/>
            <w:r>
              <w:rPr>
                <w:rFonts w:ascii="Times" w:eastAsia="Batang" w:hAnsi="Times"/>
                <w:color w:val="FF0000"/>
                <w:sz w:val="18"/>
                <w:szCs w:val="18"/>
              </w:rPr>
              <w:t xml:space="preserve">, Honor, </w:t>
            </w:r>
          </w:p>
          <w:p w14:paraId="0A44592D" w14:textId="77777777" w:rsidR="00F173C1" w:rsidRDefault="00165D0F">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lang w:val="en-GB"/>
              </w:rPr>
              <w:t>Candidate#2: T</w:t>
            </w:r>
            <w:r>
              <w:rPr>
                <w:rFonts w:ascii="Times" w:eastAsia="Batang" w:hAnsi="Times"/>
                <w:sz w:val="18"/>
                <w:szCs w:val="18"/>
              </w:rPr>
              <w:t>he indicated TCI state is updated;</w:t>
            </w:r>
          </w:p>
          <w:p w14:paraId="7B1DC360" w14:textId="77777777" w:rsidR="00F173C1" w:rsidRDefault="00165D0F">
            <w:pPr>
              <w:pStyle w:val="ListParagraph"/>
              <w:numPr>
                <w:ilvl w:val="1"/>
                <w:numId w:val="16"/>
              </w:numPr>
              <w:spacing w:after="0" w:line="240" w:lineRule="auto"/>
              <w:contextualSpacing/>
              <w:jc w:val="both"/>
              <w:rPr>
                <w:rFonts w:ascii="Times" w:eastAsia="Batang" w:hAnsi="Times"/>
                <w:sz w:val="18"/>
                <w:szCs w:val="18"/>
              </w:rPr>
            </w:pPr>
            <w:r>
              <w:rPr>
                <w:rFonts w:ascii="Times" w:eastAsia="Batang" w:hAnsi="Times"/>
                <w:sz w:val="18"/>
                <w:szCs w:val="18"/>
              </w:rPr>
              <w:t xml:space="preserve">Supported by: </w:t>
            </w:r>
            <w:r>
              <w:rPr>
                <w:rFonts w:ascii="Times" w:eastAsia="Batang" w:hAnsi="Times"/>
                <w:color w:val="FF0000"/>
                <w:sz w:val="18"/>
                <w:szCs w:val="18"/>
              </w:rPr>
              <w:t>MediaTek, ZTE, Huawei/</w:t>
            </w:r>
            <w:proofErr w:type="spellStart"/>
            <w:r>
              <w:rPr>
                <w:rFonts w:ascii="Times" w:eastAsia="Batang" w:hAnsi="Times"/>
                <w:color w:val="FF0000"/>
                <w:sz w:val="18"/>
                <w:szCs w:val="18"/>
              </w:rPr>
              <w:t>HiSi</w:t>
            </w:r>
            <w:proofErr w:type="spellEnd"/>
            <w:r>
              <w:rPr>
                <w:rFonts w:ascii="Times" w:eastAsia="Batang" w:hAnsi="Times"/>
                <w:color w:val="FF0000"/>
                <w:sz w:val="18"/>
                <w:szCs w:val="18"/>
              </w:rPr>
              <w:t xml:space="preserve">’, IDC, Google, </w:t>
            </w:r>
            <w:proofErr w:type="spellStart"/>
            <w:r>
              <w:rPr>
                <w:rFonts w:ascii="Times" w:eastAsia="Batang" w:hAnsi="Times"/>
                <w:color w:val="FF0000"/>
                <w:sz w:val="18"/>
                <w:szCs w:val="18"/>
              </w:rPr>
              <w:t>Spreadtrum</w:t>
            </w:r>
            <w:proofErr w:type="spellEnd"/>
            <w:r>
              <w:rPr>
                <w:rFonts w:ascii="Times" w:eastAsia="Batang" w:hAnsi="Times"/>
                <w:color w:val="FF0000"/>
                <w:sz w:val="18"/>
                <w:szCs w:val="18"/>
              </w:rPr>
              <w:t xml:space="preserve">, Honor, </w:t>
            </w:r>
          </w:p>
          <w:p w14:paraId="3FDD2446" w14:textId="77777777" w:rsidR="00F173C1" w:rsidRDefault="00165D0F">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rPr>
              <w:t>Candidate#3: The number of UEI beam report transmission is larger than or equal to a threshold.</w:t>
            </w:r>
          </w:p>
          <w:p w14:paraId="21C56893" w14:textId="070908D4" w:rsidR="00F173C1" w:rsidRDefault="00165D0F">
            <w:pPr>
              <w:pStyle w:val="ListParagraph"/>
              <w:numPr>
                <w:ilvl w:val="1"/>
                <w:numId w:val="16"/>
              </w:numPr>
              <w:spacing w:after="0" w:line="240" w:lineRule="auto"/>
              <w:contextualSpacing/>
              <w:jc w:val="both"/>
              <w:rPr>
                <w:rFonts w:ascii="Times" w:eastAsia="Batang" w:hAnsi="Times"/>
                <w:sz w:val="18"/>
                <w:szCs w:val="18"/>
              </w:rPr>
            </w:pPr>
            <w:r>
              <w:rPr>
                <w:rFonts w:ascii="Times" w:eastAsia="Batang" w:hAnsi="Times"/>
                <w:sz w:val="18"/>
                <w:szCs w:val="18"/>
              </w:rPr>
              <w:t>Supported by:</w:t>
            </w:r>
            <w:r>
              <w:rPr>
                <w:rFonts w:ascii="Times" w:eastAsia="Batang" w:hAnsi="Times"/>
                <w:color w:val="FF0000"/>
                <w:sz w:val="18"/>
                <w:szCs w:val="18"/>
              </w:rPr>
              <w:t xml:space="preserve"> Honor, </w:t>
            </w:r>
            <w:r w:rsidR="00BE4A36">
              <w:rPr>
                <w:rFonts w:ascii="Times" w:eastAsia="Batang" w:hAnsi="Times"/>
                <w:color w:val="FF0000"/>
                <w:sz w:val="18"/>
                <w:szCs w:val="18"/>
              </w:rPr>
              <w:t xml:space="preserve">ETRI, </w:t>
            </w:r>
          </w:p>
          <w:p w14:paraId="2D498C65" w14:textId="77777777" w:rsidR="00F173C1" w:rsidRDefault="00165D0F">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rPr>
              <w:t>Candidate#4: NW response (e.g., DCI in step-2 of Mode-A) is detected.</w:t>
            </w:r>
          </w:p>
          <w:p w14:paraId="799BD2FC" w14:textId="77777777" w:rsidR="00F173C1" w:rsidRDefault="00165D0F">
            <w:pPr>
              <w:pStyle w:val="ListParagraph"/>
              <w:numPr>
                <w:ilvl w:val="1"/>
                <w:numId w:val="16"/>
              </w:numPr>
              <w:spacing w:after="0" w:line="240" w:lineRule="auto"/>
              <w:contextualSpacing/>
              <w:jc w:val="both"/>
              <w:rPr>
                <w:rFonts w:ascii="Times" w:eastAsia="Batang" w:hAnsi="Times"/>
                <w:sz w:val="18"/>
                <w:szCs w:val="18"/>
              </w:rPr>
            </w:pPr>
            <w:r>
              <w:rPr>
                <w:rFonts w:ascii="Times" w:eastAsia="Batang" w:hAnsi="Times"/>
                <w:sz w:val="18"/>
                <w:szCs w:val="18"/>
              </w:rPr>
              <w:t xml:space="preserve">Supported by: </w:t>
            </w:r>
            <w:r>
              <w:rPr>
                <w:rFonts w:ascii="Times" w:eastAsia="Batang" w:hAnsi="Times"/>
                <w:color w:val="FF0000"/>
                <w:sz w:val="18"/>
                <w:szCs w:val="18"/>
              </w:rPr>
              <w:t xml:space="preserve">ZTE (Mode-A only), Google,  </w:t>
            </w:r>
          </w:p>
          <w:p w14:paraId="69F9F4A5" w14:textId="77777777" w:rsidR="00F173C1" w:rsidRDefault="00F173C1">
            <w:pPr>
              <w:snapToGrid w:val="0"/>
              <w:jc w:val="both"/>
              <w:rPr>
                <w:rFonts w:ascii="Times" w:eastAsia="宋体" w:hAnsi="Times" w:cs="Times"/>
                <w:b/>
                <w:color w:val="3333FF"/>
                <w:sz w:val="20"/>
                <w:szCs w:val="20"/>
                <w:lang w:eastAsia="en-US"/>
              </w:rPr>
            </w:pPr>
          </w:p>
          <w:p w14:paraId="352B5BBF" w14:textId="77777777" w:rsidR="00F173C1" w:rsidRDefault="00165D0F">
            <w:pPr>
              <w:snapToGrid w:val="0"/>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5B6B8740" w14:textId="77777777" w:rsidR="00F173C1" w:rsidRDefault="00165D0F">
            <w:pPr>
              <w:pStyle w:val="ListParagraph"/>
              <w:numPr>
                <w:ilvl w:val="0"/>
                <w:numId w:val="15"/>
              </w:numPr>
              <w:snapToGrid w:val="0"/>
              <w:spacing w:after="0" w:line="240" w:lineRule="auto"/>
              <w:contextualSpacing/>
              <w:jc w:val="both"/>
              <w:rPr>
                <w:rFonts w:ascii="Times" w:hAnsi="Times" w:cs="Times"/>
                <w:color w:val="3333FF"/>
                <w:sz w:val="20"/>
                <w:szCs w:val="20"/>
              </w:rPr>
            </w:pPr>
            <w:r>
              <w:rPr>
                <w:rFonts w:ascii="Times" w:hAnsi="Times" w:cs="Times"/>
                <w:color w:val="3333FF"/>
                <w:sz w:val="20"/>
                <w:szCs w:val="20"/>
              </w:rPr>
              <w:t xml:space="preserve">While considering the companies input, we may focus on counter firstly due to the timer seems a little bit complicate. </w:t>
            </w:r>
          </w:p>
          <w:p w14:paraId="47308C6C" w14:textId="77777777" w:rsidR="00F173C1" w:rsidRDefault="00F173C1">
            <w:pPr>
              <w:jc w:val="both"/>
              <w:rPr>
                <w:rFonts w:ascii="Times" w:eastAsia="Batang" w:hAnsi="Times"/>
                <w:b/>
                <w:sz w:val="18"/>
                <w:szCs w:val="18"/>
                <w:highlight w:val="green"/>
                <w:lang w:eastAsia="en-US"/>
              </w:rPr>
            </w:pPr>
          </w:p>
          <w:p w14:paraId="2C87F3D6" w14:textId="7F199AA6" w:rsidR="00F173C1" w:rsidRDefault="00165D0F">
            <w:pPr>
              <w:shd w:val="clear" w:color="auto" w:fill="FFFFFF"/>
              <w:snapToGrid w:val="0"/>
              <w:rPr>
                <w:rFonts w:eastAsia="Batang"/>
                <w:sz w:val="20"/>
                <w:szCs w:val="20"/>
                <w:lang w:val="en-GB" w:eastAsia="en-US"/>
              </w:rPr>
            </w:pPr>
            <w:r>
              <w:rPr>
                <w:rFonts w:eastAsia="宋体"/>
                <w:b/>
                <w:sz w:val="20"/>
                <w:szCs w:val="20"/>
                <w:highlight w:val="yellow"/>
                <w:u w:val="single"/>
              </w:rPr>
              <w:t>Proposal 1.3.1A:</w:t>
            </w:r>
            <w:r>
              <w:rPr>
                <w:rFonts w:eastAsia="宋体"/>
                <w:sz w:val="20"/>
                <w:szCs w:val="20"/>
              </w:rPr>
              <w:t xml:space="preserve"> </w:t>
            </w:r>
            <w:r>
              <w:rPr>
                <w:rFonts w:eastAsia="Batang"/>
                <w:sz w:val="20"/>
                <w:szCs w:val="20"/>
                <w:lang w:val="en-GB" w:eastAsia="en-US"/>
              </w:rPr>
              <w:t xml:space="preserve">Regarding </w:t>
            </w:r>
            <w:r>
              <w:rPr>
                <w:rFonts w:eastAsia="宋体"/>
                <w:sz w:val="20"/>
                <w:szCs w:val="20"/>
              </w:rPr>
              <w:t>the triggering event determination for Event 2</w:t>
            </w:r>
            <w:r>
              <w:rPr>
                <w:rFonts w:eastAsia="Batang"/>
                <w:sz w:val="20"/>
                <w:szCs w:val="20"/>
                <w:lang w:val="en-GB" w:eastAsia="en-US"/>
              </w:rPr>
              <w:t>, the</w:t>
            </w:r>
            <w:r w:rsidR="00DF3FB8">
              <w:rPr>
                <w:rFonts w:eastAsia="Batang"/>
                <w:sz w:val="20"/>
                <w:szCs w:val="20"/>
                <w:lang w:val="en-GB" w:eastAsia="en-US"/>
              </w:rPr>
              <w:t xml:space="preserve"> </w:t>
            </w:r>
            <w:r w:rsidR="00DF3FB8" w:rsidRPr="00DF3FB8">
              <w:rPr>
                <w:rFonts w:eastAsia="Batang"/>
                <w:color w:val="FF0000"/>
                <w:sz w:val="20"/>
                <w:szCs w:val="20"/>
                <w:lang w:val="en-GB" w:eastAsia="en-US"/>
              </w:rPr>
              <w:t>event instance(s) counting</w:t>
            </w:r>
            <w:r w:rsidRPr="00DF3FB8">
              <w:rPr>
                <w:rFonts w:eastAsia="Batang"/>
                <w:color w:val="FF0000"/>
                <w:sz w:val="20"/>
                <w:szCs w:val="20"/>
                <w:lang w:val="en-GB" w:eastAsia="en-US"/>
              </w:rPr>
              <w:t xml:space="preserve"> </w:t>
            </w:r>
            <w:r w:rsidRPr="00DF3FB8">
              <w:rPr>
                <w:rFonts w:eastAsia="Batang"/>
                <w:strike/>
                <w:color w:val="FF0000"/>
                <w:sz w:val="20"/>
                <w:szCs w:val="20"/>
                <w:lang w:val="en-GB" w:eastAsia="en-US"/>
              </w:rPr>
              <w:t>counter</w:t>
            </w:r>
            <w:r w:rsidRPr="00DF3FB8">
              <w:rPr>
                <w:rFonts w:eastAsia="Batang"/>
                <w:color w:val="FF0000"/>
                <w:sz w:val="20"/>
                <w:szCs w:val="20"/>
                <w:lang w:val="en-GB" w:eastAsia="en-US"/>
              </w:rPr>
              <w:t xml:space="preserve"> </w:t>
            </w:r>
            <w:r>
              <w:rPr>
                <w:rFonts w:eastAsia="Batang"/>
                <w:sz w:val="20"/>
                <w:szCs w:val="20"/>
                <w:lang w:val="en-GB" w:eastAsia="en-US"/>
              </w:rPr>
              <w:t xml:space="preserve">is per new beam. </w:t>
            </w:r>
          </w:p>
          <w:p w14:paraId="76A22218" w14:textId="5B84E1D4" w:rsidR="00F173C1" w:rsidRPr="00DF3FB8" w:rsidRDefault="00165D0F">
            <w:pPr>
              <w:pStyle w:val="ListParagraph"/>
              <w:numPr>
                <w:ilvl w:val="0"/>
                <w:numId w:val="16"/>
              </w:numPr>
              <w:shd w:val="clear" w:color="auto" w:fill="FFFFFF"/>
              <w:snapToGrid w:val="0"/>
              <w:spacing w:after="0"/>
              <w:rPr>
                <w:rFonts w:eastAsia="Batang"/>
                <w:sz w:val="20"/>
                <w:szCs w:val="20"/>
                <w:lang w:val="en-GB"/>
              </w:rPr>
            </w:pPr>
            <w:r w:rsidRPr="00DF3FB8">
              <w:rPr>
                <w:rFonts w:eastAsia="Batang"/>
                <w:sz w:val="20"/>
                <w:szCs w:val="20"/>
                <w:lang w:val="en-GB"/>
              </w:rPr>
              <w:t xml:space="preserve">FFS: the following candidate condition of resetting the </w:t>
            </w:r>
            <w:r w:rsidR="00DF3FB8" w:rsidRPr="00DF3FB8">
              <w:rPr>
                <w:rFonts w:eastAsia="Batang"/>
                <w:color w:val="FF0000"/>
                <w:sz w:val="20"/>
                <w:szCs w:val="20"/>
                <w:lang w:val="en-GB"/>
              </w:rPr>
              <w:t xml:space="preserve">counting </w:t>
            </w:r>
            <w:r w:rsidRPr="00DF3FB8">
              <w:rPr>
                <w:rFonts w:eastAsia="Batang"/>
                <w:strike/>
                <w:color w:val="FF0000"/>
                <w:sz w:val="20"/>
                <w:szCs w:val="20"/>
                <w:lang w:val="en-GB"/>
              </w:rPr>
              <w:t>counter</w:t>
            </w:r>
            <w:r w:rsidRPr="00DF3FB8">
              <w:rPr>
                <w:rFonts w:eastAsia="Batang"/>
                <w:sz w:val="20"/>
                <w:szCs w:val="20"/>
                <w:lang w:val="en-GB"/>
              </w:rPr>
              <w:t>:</w:t>
            </w:r>
          </w:p>
          <w:p w14:paraId="4502EC41" w14:textId="77777777" w:rsidR="00F173C1" w:rsidRPr="00DF3FB8" w:rsidRDefault="00165D0F">
            <w:pPr>
              <w:pStyle w:val="ListParagraph"/>
              <w:numPr>
                <w:ilvl w:val="1"/>
                <w:numId w:val="16"/>
              </w:numPr>
              <w:snapToGrid w:val="0"/>
              <w:spacing w:after="0" w:line="240" w:lineRule="auto"/>
              <w:jc w:val="both"/>
              <w:rPr>
                <w:rFonts w:eastAsia="Batang"/>
                <w:sz w:val="20"/>
                <w:szCs w:val="20"/>
              </w:rPr>
            </w:pPr>
            <w:r w:rsidRPr="00DF3FB8">
              <w:rPr>
                <w:rFonts w:eastAsia="Batang"/>
                <w:sz w:val="20"/>
                <w:szCs w:val="20"/>
                <w:lang w:val="en-GB"/>
              </w:rPr>
              <w:t>Candidate#1: RS reconfiguration/update for new beam is received;</w:t>
            </w:r>
          </w:p>
          <w:p w14:paraId="1C2E44EB" w14:textId="77777777" w:rsidR="00F173C1" w:rsidRPr="00DF3FB8" w:rsidRDefault="00165D0F">
            <w:pPr>
              <w:pStyle w:val="ListParagraph"/>
              <w:numPr>
                <w:ilvl w:val="1"/>
                <w:numId w:val="16"/>
              </w:numPr>
              <w:snapToGrid w:val="0"/>
              <w:spacing w:after="0" w:line="240" w:lineRule="auto"/>
              <w:jc w:val="both"/>
              <w:rPr>
                <w:rFonts w:eastAsia="Batang"/>
                <w:sz w:val="20"/>
                <w:szCs w:val="20"/>
              </w:rPr>
            </w:pPr>
            <w:r w:rsidRPr="00DF3FB8">
              <w:rPr>
                <w:rFonts w:eastAsia="Batang"/>
                <w:sz w:val="20"/>
                <w:szCs w:val="20"/>
                <w:lang w:val="en-GB"/>
              </w:rPr>
              <w:t>Candidate#2: T</w:t>
            </w:r>
            <w:r w:rsidRPr="00DF3FB8">
              <w:rPr>
                <w:rFonts w:eastAsia="Batang"/>
                <w:sz w:val="20"/>
                <w:szCs w:val="20"/>
              </w:rPr>
              <w:t>he indicated TCI state is updated;</w:t>
            </w:r>
          </w:p>
          <w:p w14:paraId="3616B3E7" w14:textId="77777777" w:rsidR="00F173C1" w:rsidRPr="00DF3FB8" w:rsidRDefault="00165D0F">
            <w:pPr>
              <w:pStyle w:val="ListParagraph"/>
              <w:numPr>
                <w:ilvl w:val="1"/>
                <w:numId w:val="16"/>
              </w:numPr>
              <w:snapToGrid w:val="0"/>
              <w:spacing w:after="0" w:line="240" w:lineRule="auto"/>
              <w:jc w:val="both"/>
              <w:rPr>
                <w:rFonts w:eastAsia="Batang"/>
                <w:sz w:val="20"/>
                <w:szCs w:val="20"/>
              </w:rPr>
            </w:pPr>
            <w:r w:rsidRPr="00DF3FB8">
              <w:rPr>
                <w:rFonts w:eastAsia="Batang"/>
                <w:sz w:val="20"/>
                <w:szCs w:val="20"/>
              </w:rPr>
              <w:t>Candidate#3: The number of UEI beam report transmission is larger than or equal to a threshold.</w:t>
            </w:r>
          </w:p>
          <w:p w14:paraId="2000782A" w14:textId="77777777" w:rsidR="00F173C1" w:rsidRPr="00DF3FB8" w:rsidRDefault="00165D0F">
            <w:pPr>
              <w:pStyle w:val="ListParagraph"/>
              <w:numPr>
                <w:ilvl w:val="1"/>
                <w:numId w:val="16"/>
              </w:numPr>
              <w:snapToGrid w:val="0"/>
              <w:spacing w:after="0" w:line="240" w:lineRule="auto"/>
              <w:jc w:val="both"/>
              <w:rPr>
                <w:rFonts w:eastAsia="Batang"/>
                <w:sz w:val="20"/>
                <w:szCs w:val="20"/>
              </w:rPr>
            </w:pPr>
            <w:r w:rsidRPr="00DF3FB8">
              <w:rPr>
                <w:rFonts w:eastAsia="Batang"/>
                <w:sz w:val="20"/>
                <w:szCs w:val="20"/>
              </w:rPr>
              <w:t>Candidate#4: NW response (e.g., DCI in step-2 of Mode-A) is detected.</w:t>
            </w:r>
          </w:p>
          <w:p w14:paraId="4D0EB587" w14:textId="77777777" w:rsidR="00F173C1" w:rsidRDefault="00F173C1">
            <w:pPr>
              <w:snapToGrid w:val="0"/>
              <w:jc w:val="both"/>
              <w:rPr>
                <w:rFonts w:ascii="Times" w:eastAsia="Batang" w:hAnsi="Times"/>
                <w:b/>
                <w:sz w:val="18"/>
                <w:szCs w:val="18"/>
                <w:highlight w:val="green"/>
                <w:lang w:eastAsia="en-US"/>
              </w:rPr>
            </w:pPr>
          </w:p>
          <w:p w14:paraId="4856E6D1" w14:textId="77777777" w:rsidR="00F173C1" w:rsidRDefault="00F173C1">
            <w:pPr>
              <w:snapToGrid w:val="0"/>
              <w:jc w:val="both"/>
              <w:rPr>
                <w:rFonts w:ascii="Times" w:eastAsia="Batang" w:hAnsi="Times"/>
                <w:b/>
                <w:sz w:val="18"/>
                <w:szCs w:val="18"/>
                <w:highlight w:val="green"/>
                <w:lang w:eastAsia="en-US"/>
              </w:rPr>
            </w:pPr>
          </w:p>
        </w:tc>
      </w:tr>
      <w:tr w:rsidR="00F173C1" w14:paraId="6047BD1D"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15B1D09D" w14:textId="77777777" w:rsidR="00F173C1" w:rsidRDefault="00165D0F">
            <w:pPr>
              <w:snapToGrid w:val="0"/>
              <w:rPr>
                <w:color w:val="000000" w:themeColor="text1"/>
                <w:sz w:val="18"/>
                <w:szCs w:val="18"/>
              </w:rPr>
            </w:pPr>
            <w:r>
              <w:rPr>
                <w:color w:val="000000" w:themeColor="text1"/>
                <w:sz w:val="18"/>
                <w:szCs w:val="18"/>
              </w:rPr>
              <w:lastRenderedPageBreak/>
              <w:t>1.3.2</w:t>
            </w:r>
          </w:p>
        </w:tc>
        <w:tc>
          <w:tcPr>
            <w:tcW w:w="1260" w:type="dxa"/>
            <w:tcBorders>
              <w:top w:val="single" w:sz="4" w:space="0" w:color="auto"/>
              <w:left w:val="single" w:sz="4" w:space="0" w:color="auto"/>
              <w:bottom w:val="single" w:sz="4" w:space="0" w:color="auto"/>
              <w:right w:val="single" w:sz="4" w:space="0" w:color="auto"/>
            </w:tcBorders>
          </w:tcPr>
          <w:p w14:paraId="619CC6D6" w14:textId="77777777" w:rsidR="00F173C1" w:rsidRDefault="00165D0F">
            <w:pPr>
              <w:contextualSpacing/>
              <w:rPr>
                <w:sz w:val="18"/>
                <w:szCs w:val="18"/>
              </w:rPr>
            </w:pPr>
            <w:r>
              <w:rPr>
                <w:sz w:val="18"/>
                <w:szCs w:val="18"/>
              </w:rPr>
              <w:t xml:space="preserve">Left-over for trigger detection on Event-2 </w:t>
            </w:r>
            <w:r>
              <w:rPr>
                <w:rFonts w:hint="eastAsia"/>
                <w:sz w:val="18"/>
                <w:szCs w:val="18"/>
                <w:lang w:eastAsia="zh-CN"/>
              </w:rPr>
              <w:t>——</w:t>
            </w:r>
            <w:r>
              <w:rPr>
                <w:sz w:val="18"/>
                <w:szCs w:val="18"/>
              </w:rPr>
              <w:t xml:space="preserve"> definition (e.g., periodicity) of an Event-2 instance</w:t>
            </w:r>
          </w:p>
          <w:p w14:paraId="5684FB99" w14:textId="77777777" w:rsidR="00F173C1" w:rsidRDefault="00F173C1">
            <w:pPr>
              <w:contextualSpacing/>
              <w:rPr>
                <w:sz w:val="18"/>
                <w:szCs w:val="18"/>
              </w:rPr>
            </w:pPr>
          </w:p>
        </w:tc>
        <w:tc>
          <w:tcPr>
            <w:tcW w:w="8091" w:type="dxa"/>
            <w:tcBorders>
              <w:top w:val="single" w:sz="4" w:space="0" w:color="auto"/>
              <w:left w:val="single" w:sz="4" w:space="0" w:color="auto"/>
              <w:bottom w:val="single" w:sz="4" w:space="0" w:color="auto"/>
              <w:right w:val="single" w:sz="4" w:space="0" w:color="auto"/>
            </w:tcBorders>
          </w:tcPr>
          <w:p w14:paraId="46B50016" w14:textId="77777777" w:rsidR="00F173C1" w:rsidRDefault="00165D0F">
            <w:pPr>
              <w:shd w:val="clear" w:color="auto" w:fill="FFFFFF"/>
              <w:snapToGrid w:val="0"/>
              <w:rPr>
                <w:rFonts w:eastAsia="宋体"/>
                <w:b/>
                <w:bCs/>
                <w:sz w:val="18"/>
                <w:szCs w:val="20"/>
              </w:rPr>
            </w:pPr>
            <w:r>
              <w:rPr>
                <w:b/>
                <w:bCs/>
                <w:sz w:val="18"/>
                <w:szCs w:val="20"/>
                <w:highlight w:val="green"/>
                <w:lang w:eastAsia="zh-CN"/>
              </w:rPr>
              <w:t xml:space="preserve">[117] </w:t>
            </w:r>
            <w:r>
              <w:rPr>
                <w:rFonts w:eastAsia="宋体"/>
                <w:b/>
                <w:bCs/>
                <w:sz w:val="18"/>
                <w:szCs w:val="20"/>
                <w:highlight w:val="green"/>
              </w:rPr>
              <w:t>Agreement</w:t>
            </w:r>
          </w:p>
          <w:p w14:paraId="28D12E3A" w14:textId="77777777" w:rsidR="00F173C1" w:rsidRDefault="00165D0F">
            <w:pPr>
              <w:shd w:val="clear" w:color="auto" w:fill="FFFFFF"/>
              <w:snapToGrid w:val="0"/>
              <w:rPr>
                <w:rFonts w:eastAsia="宋体"/>
                <w:sz w:val="18"/>
                <w:szCs w:val="20"/>
              </w:rPr>
            </w:pPr>
            <w:r>
              <w:rPr>
                <w:rFonts w:eastAsia="宋体"/>
                <w:sz w:val="18"/>
                <w:szCs w:val="20"/>
              </w:rPr>
              <w:t>Regarding the triggering event determination for Event 2:</w:t>
            </w:r>
          </w:p>
          <w:p w14:paraId="7BE71F90" w14:textId="77777777" w:rsidR="00F173C1" w:rsidRDefault="00165D0F">
            <w:pPr>
              <w:pStyle w:val="ListParagraph"/>
              <w:numPr>
                <w:ilvl w:val="0"/>
                <w:numId w:val="16"/>
              </w:numPr>
              <w:shd w:val="clear" w:color="auto" w:fill="FFFFFF"/>
              <w:snapToGrid w:val="0"/>
              <w:spacing w:after="0" w:line="240" w:lineRule="auto"/>
              <w:jc w:val="both"/>
              <w:rPr>
                <w:sz w:val="18"/>
                <w:szCs w:val="20"/>
              </w:rPr>
            </w:pPr>
            <w:r>
              <w:rPr>
                <w:sz w:val="18"/>
                <w:szCs w:val="20"/>
              </w:rPr>
              <w:t xml:space="preserve">If within a time window (which is configurable), the number of </w:t>
            </w:r>
            <w:r>
              <w:rPr>
                <w:sz w:val="18"/>
                <w:szCs w:val="20"/>
                <w:highlight w:val="yellow"/>
              </w:rPr>
              <w:t>Event-2 instance(s)</w:t>
            </w:r>
            <w:r>
              <w:rPr>
                <w:sz w:val="18"/>
                <w:szCs w:val="20"/>
              </w:rPr>
              <w:t xml:space="preserve"> for at least one same new beam is greater than or equal to a configurable number M, UE initiated beam report occurs.</w:t>
            </w:r>
          </w:p>
          <w:p w14:paraId="6CB2D5DD" w14:textId="77777777" w:rsidR="00F173C1" w:rsidRDefault="00165D0F">
            <w:pPr>
              <w:pStyle w:val="ListParagraph"/>
              <w:numPr>
                <w:ilvl w:val="1"/>
                <w:numId w:val="16"/>
              </w:numPr>
              <w:shd w:val="clear" w:color="auto" w:fill="FFFFFF"/>
              <w:snapToGrid w:val="0"/>
              <w:spacing w:after="0" w:line="240" w:lineRule="auto"/>
              <w:jc w:val="both"/>
              <w:rPr>
                <w:sz w:val="18"/>
                <w:szCs w:val="20"/>
                <w:highlight w:val="yellow"/>
              </w:rPr>
            </w:pPr>
            <w:r>
              <w:rPr>
                <w:sz w:val="18"/>
                <w:szCs w:val="20"/>
                <w:highlight w:val="yellow"/>
              </w:rPr>
              <w:t>Note: Event-2 instance for a new beam is determined if the L1-RSRP of the new beam becomes a threshold value better than the current beam</w:t>
            </w:r>
          </w:p>
          <w:p w14:paraId="23C3778C" w14:textId="77777777" w:rsidR="00F173C1" w:rsidRDefault="00165D0F">
            <w:pPr>
              <w:snapToGrid w:val="0"/>
              <w:rPr>
                <w:sz w:val="18"/>
                <w:szCs w:val="20"/>
              </w:rPr>
            </w:pPr>
            <w:r>
              <w:rPr>
                <w:rFonts w:hint="eastAsia"/>
                <w:sz w:val="18"/>
                <w:szCs w:val="20"/>
              </w:rPr>
              <w:t>A</w:t>
            </w:r>
            <w:r>
              <w:rPr>
                <w:sz w:val="18"/>
                <w:szCs w:val="20"/>
              </w:rPr>
              <w:t>bove feature is subject to UE capability.</w:t>
            </w:r>
          </w:p>
          <w:p w14:paraId="1CCDFDDE" w14:textId="77777777" w:rsidR="00F173C1" w:rsidRDefault="00165D0F">
            <w:pPr>
              <w:pStyle w:val="ListParagraph"/>
              <w:numPr>
                <w:ilvl w:val="0"/>
                <w:numId w:val="16"/>
              </w:numPr>
              <w:shd w:val="clear" w:color="auto" w:fill="FFFFFF"/>
              <w:snapToGrid w:val="0"/>
              <w:spacing w:after="0" w:line="240" w:lineRule="auto"/>
              <w:jc w:val="both"/>
              <w:rPr>
                <w:bCs/>
                <w:iCs/>
                <w:sz w:val="18"/>
                <w:szCs w:val="20"/>
              </w:rPr>
            </w:pPr>
            <w:r>
              <w:rPr>
                <w:bCs/>
                <w:iCs/>
                <w:sz w:val="18"/>
                <w:szCs w:val="20"/>
              </w:rPr>
              <w:t xml:space="preserve">Basic feature: Once </w:t>
            </w:r>
            <w:r>
              <w:rPr>
                <w:sz w:val="18"/>
                <w:szCs w:val="20"/>
              </w:rPr>
              <w:t>the L1-RSRP of the new beam becomes a threshold value better than the current beam, UE initiated beam report occurs</w:t>
            </w:r>
          </w:p>
          <w:p w14:paraId="2590F67B" w14:textId="77777777" w:rsidR="00F173C1" w:rsidRDefault="00165D0F">
            <w:pPr>
              <w:shd w:val="clear" w:color="auto" w:fill="FFFFFF"/>
              <w:snapToGrid w:val="0"/>
              <w:jc w:val="both"/>
              <w:rPr>
                <w:bCs/>
                <w:iCs/>
                <w:sz w:val="18"/>
                <w:szCs w:val="20"/>
              </w:rPr>
            </w:pPr>
            <w:r>
              <w:rPr>
                <w:rFonts w:hint="eastAsia"/>
                <w:bCs/>
                <w:iCs/>
                <w:sz w:val="18"/>
                <w:szCs w:val="20"/>
              </w:rPr>
              <w:t>F</w:t>
            </w:r>
            <w:r>
              <w:rPr>
                <w:bCs/>
                <w:iCs/>
                <w:sz w:val="18"/>
                <w:szCs w:val="20"/>
              </w:rPr>
              <w:t>FS: Whether the above is captured in RAN1 or RAN2 specification.</w:t>
            </w:r>
          </w:p>
          <w:p w14:paraId="454C9570" w14:textId="77777777" w:rsidR="00F173C1" w:rsidRDefault="00F173C1">
            <w:pPr>
              <w:jc w:val="both"/>
              <w:rPr>
                <w:rFonts w:ascii="Times" w:eastAsia="Batang" w:hAnsi="Times"/>
                <w:b/>
                <w:sz w:val="18"/>
                <w:szCs w:val="18"/>
                <w:highlight w:val="green"/>
                <w:lang w:eastAsia="en-US"/>
              </w:rPr>
            </w:pPr>
          </w:p>
          <w:p w14:paraId="260DD1D7" w14:textId="77777777" w:rsidR="00F173C1" w:rsidRDefault="00165D0F">
            <w:pPr>
              <w:snapToGrid w:val="0"/>
              <w:rPr>
                <w:rFonts w:ascii="Times" w:eastAsia="Batang" w:hAnsi="Times" w:cs="Times"/>
                <w:color w:val="3333FF"/>
                <w:sz w:val="20"/>
                <w:szCs w:val="16"/>
                <w:lang w:eastAsia="en-US"/>
              </w:rPr>
            </w:pPr>
            <w:r>
              <w:rPr>
                <w:rFonts w:ascii="Times" w:eastAsia="Batang" w:hAnsi="Times" w:cs="Times"/>
                <w:b/>
                <w:color w:val="3333FF"/>
                <w:sz w:val="20"/>
                <w:szCs w:val="16"/>
                <w:u w:val="single"/>
                <w:lang w:eastAsia="en-US"/>
              </w:rPr>
              <w:t>FL Note</w:t>
            </w:r>
            <w:r>
              <w:rPr>
                <w:rFonts w:ascii="Times" w:eastAsia="Batang" w:hAnsi="Times" w:cs="Times"/>
                <w:color w:val="3333FF"/>
                <w:sz w:val="20"/>
                <w:szCs w:val="16"/>
                <w:lang w:eastAsia="en-US"/>
              </w:rPr>
              <w:t xml:space="preserve">: </w:t>
            </w:r>
          </w:p>
          <w:p w14:paraId="7B37EB03" w14:textId="77777777" w:rsidR="00F173C1" w:rsidRDefault="00165D0F">
            <w:pPr>
              <w:pStyle w:val="ListParagraph"/>
              <w:numPr>
                <w:ilvl w:val="0"/>
                <w:numId w:val="15"/>
              </w:numPr>
              <w:snapToGrid w:val="0"/>
              <w:spacing w:after="0" w:line="240" w:lineRule="auto"/>
              <w:contextualSpacing/>
              <w:jc w:val="both"/>
              <w:rPr>
                <w:rFonts w:ascii="Times" w:eastAsia="Batang" w:hAnsi="Times"/>
                <w:b/>
                <w:sz w:val="18"/>
                <w:szCs w:val="18"/>
              </w:rPr>
            </w:pPr>
            <w:r>
              <w:rPr>
                <w:color w:val="3333FF"/>
                <w:sz w:val="20"/>
                <w:szCs w:val="16"/>
                <w:lang w:val="en-GB"/>
              </w:rPr>
              <w:t xml:space="preserve">Considering companies’ input seems insufficient, let’s check companies views about the following candidates before having compromise solution. </w:t>
            </w:r>
          </w:p>
          <w:p w14:paraId="2B3FBDFD" w14:textId="77777777" w:rsidR="00F173C1" w:rsidRDefault="00F173C1">
            <w:pPr>
              <w:snapToGrid w:val="0"/>
              <w:contextualSpacing/>
              <w:jc w:val="both"/>
              <w:rPr>
                <w:rFonts w:ascii="Times" w:eastAsia="Batang" w:hAnsi="Times"/>
                <w:b/>
                <w:sz w:val="18"/>
                <w:szCs w:val="18"/>
              </w:rPr>
            </w:pPr>
          </w:p>
          <w:p w14:paraId="47685BF7" w14:textId="77777777" w:rsidR="00F173C1" w:rsidRDefault="00165D0F">
            <w:pPr>
              <w:snapToGrid w:val="0"/>
              <w:jc w:val="both"/>
              <w:rPr>
                <w:rFonts w:eastAsia="宋体" w:cs="Times"/>
                <w:color w:val="0000FF"/>
                <w:sz w:val="20"/>
                <w:szCs w:val="18"/>
                <w:highlight w:val="yellow"/>
                <w:lang w:eastAsia="zh-CN"/>
              </w:rPr>
            </w:pPr>
            <w:r>
              <w:rPr>
                <w:rFonts w:cs="Times"/>
                <w:b/>
                <w:color w:val="0000FF"/>
                <w:sz w:val="20"/>
                <w:szCs w:val="18"/>
                <w:highlight w:val="yellow"/>
                <w:lang w:eastAsia="zh-CN"/>
              </w:rPr>
              <w:t xml:space="preserve">Q1.3.2: </w:t>
            </w:r>
            <w:r>
              <w:rPr>
                <w:rFonts w:cs="Times"/>
                <w:color w:val="0000FF"/>
                <w:sz w:val="20"/>
                <w:szCs w:val="18"/>
                <w:highlight w:val="yellow"/>
                <w:lang w:eastAsia="zh-CN"/>
              </w:rPr>
              <w:t xml:space="preserve">Please share your views on the definition (e.g., periodicity) of an Event-2 instance </w:t>
            </w:r>
          </w:p>
          <w:p w14:paraId="099CF065" w14:textId="77777777" w:rsidR="00F173C1" w:rsidRDefault="00165D0F">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Alt-1: The periodicity of event-2 instance is the same as the periodicity of the current beam RS; </w:t>
            </w:r>
          </w:p>
          <w:p w14:paraId="64BF081D" w14:textId="77777777" w:rsidR="00F173C1" w:rsidRDefault="00165D0F">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Alt-2: The periodicity of event-2 instance is the same as periodicity of the new beam RS;</w:t>
            </w:r>
          </w:p>
          <w:p w14:paraId="0FA72DEF" w14:textId="77777777" w:rsidR="00F173C1" w:rsidRDefault="00165D0F">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Alt-3: The periodicity of event-2 instance is the same as shortest periodicity of the current beam RS and new beam RS(s): </w:t>
            </w:r>
          </w:p>
          <w:p w14:paraId="1B99E4CC" w14:textId="77777777" w:rsidR="00F173C1" w:rsidRDefault="00165D0F">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Alt-4: The periodicity of event-2 instance is the max of {X </w:t>
            </w:r>
            <w:proofErr w:type="spellStart"/>
            <w:r>
              <w:rPr>
                <w:rFonts w:ascii="Times" w:eastAsia="Batang" w:hAnsi="Times"/>
                <w:color w:val="0000FF"/>
                <w:sz w:val="18"/>
                <w:szCs w:val="18"/>
                <w:highlight w:val="yellow"/>
                <w:lang w:val="en-GB"/>
              </w:rPr>
              <w:t>ms</w:t>
            </w:r>
            <w:proofErr w:type="spellEnd"/>
            <w:r>
              <w:rPr>
                <w:rFonts w:ascii="Times" w:eastAsia="Batang" w:hAnsi="Times"/>
                <w:color w:val="0000FF"/>
                <w:sz w:val="18"/>
                <w:szCs w:val="18"/>
                <w:highlight w:val="yellow"/>
                <w:lang w:val="en-GB"/>
              </w:rPr>
              <w:t>, shortest periodicity of the current beam RS and new beam RS(s)}:</w:t>
            </w:r>
          </w:p>
          <w:p w14:paraId="79EB17B5" w14:textId="77777777" w:rsidR="00F173C1" w:rsidRDefault="00165D0F">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Alt-5: The periodicity of event-2 instance is the same as largest periodicity of the current beam RS and new beam RS(s): </w:t>
            </w:r>
          </w:p>
          <w:p w14:paraId="4AF98466" w14:textId="77777777" w:rsidR="00F173C1" w:rsidRDefault="00F173C1">
            <w:pPr>
              <w:jc w:val="both"/>
              <w:rPr>
                <w:rFonts w:ascii="Times" w:eastAsia="Batang" w:hAnsi="Times"/>
                <w:b/>
                <w:sz w:val="18"/>
                <w:szCs w:val="18"/>
                <w:highlight w:val="green"/>
                <w:lang w:val="en-GB" w:eastAsia="en-US"/>
              </w:rPr>
            </w:pPr>
          </w:p>
          <w:p w14:paraId="61590A74" w14:textId="77777777" w:rsidR="00F173C1" w:rsidRDefault="00165D0F">
            <w:pPr>
              <w:jc w:val="both"/>
              <w:rPr>
                <w:rFonts w:ascii="Times" w:eastAsia="Batang" w:hAnsi="Times"/>
                <w:b/>
                <w:sz w:val="18"/>
                <w:szCs w:val="18"/>
                <w:u w:val="single"/>
                <w:lang w:eastAsia="en-US"/>
              </w:rPr>
            </w:pPr>
            <w:r>
              <w:rPr>
                <w:rFonts w:ascii="Times" w:eastAsia="Batang" w:hAnsi="Times"/>
                <w:b/>
                <w:sz w:val="18"/>
                <w:szCs w:val="18"/>
                <w:u w:val="single"/>
                <w:lang w:eastAsia="en-US"/>
              </w:rPr>
              <w:t>Observations:</w:t>
            </w:r>
          </w:p>
          <w:p w14:paraId="2FF2F655" w14:textId="77777777" w:rsidR="00F173C1" w:rsidRDefault="00165D0F">
            <w:pPr>
              <w:shd w:val="clear" w:color="auto" w:fill="FFFFFF"/>
              <w:snapToGrid w:val="0"/>
              <w:jc w:val="both"/>
              <w:rPr>
                <w:bCs/>
                <w:iCs/>
                <w:sz w:val="18"/>
                <w:szCs w:val="20"/>
              </w:rPr>
            </w:pPr>
            <w:r>
              <w:rPr>
                <w:bCs/>
                <w:iCs/>
                <w:sz w:val="18"/>
                <w:szCs w:val="20"/>
              </w:rPr>
              <w:t xml:space="preserve">Alt-1: Google, </w:t>
            </w:r>
            <w:proofErr w:type="spellStart"/>
            <w:r>
              <w:rPr>
                <w:bCs/>
                <w:iCs/>
                <w:sz w:val="18"/>
                <w:szCs w:val="20"/>
              </w:rPr>
              <w:t>Spreadtrum</w:t>
            </w:r>
            <w:proofErr w:type="spellEnd"/>
            <w:r>
              <w:rPr>
                <w:bCs/>
                <w:iCs/>
                <w:sz w:val="18"/>
                <w:szCs w:val="20"/>
              </w:rPr>
              <w:t xml:space="preserve">, </w:t>
            </w:r>
          </w:p>
          <w:p w14:paraId="16E0EDD4" w14:textId="77777777" w:rsidR="00F173C1" w:rsidRDefault="00165D0F">
            <w:pPr>
              <w:shd w:val="clear" w:color="auto" w:fill="FFFFFF"/>
              <w:snapToGrid w:val="0"/>
              <w:jc w:val="both"/>
              <w:rPr>
                <w:bCs/>
                <w:iCs/>
                <w:sz w:val="18"/>
                <w:szCs w:val="20"/>
              </w:rPr>
            </w:pPr>
            <w:r>
              <w:rPr>
                <w:bCs/>
                <w:iCs/>
                <w:sz w:val="18"/>
                <w:szCs w:val="20"/>
              </w:rPr>
              <w:t xml:space="preserve">Alt-2: MediaTek, Sharp, Panasonic, </w:t>
            </w:r>
            <w:r>
              <w:rPr>
                <w:rFonts w:hint="eastAsia"/>
                <w:bCs/>
                <w:iCs/>
                <w:sz w:val="18"/>
                <w:szCs w:val="20"/>
                <w:lang w:eastAsia="zh-CN"/>
              </w:rPr>
              <w:t>G</w:t>
            </w:r>
            <w:r>
              <w:rPr>
                <w:bCs/>
                <w:iCs/>
                <w:sz w:val="18"/>
                <w:szCs w:val="20"/>
              </w:rPr>
              <w:t xml:space="preserve">oogle, </w:t>
            </w:r>
          </w:p>
          <w:p w14:paraId="4E10946A" w14:textId="77777777" w:rsidR="00F173C1" w:rsidRDefault="00165D0F">
            <w:pPr>
              <w:shd w:val="clear" w:color="auto" w:fill="FFFFFF"/>
              <w:snapToGrid w:val="0"/>
              <w:jc w:val="both"/>
              <w:rPr>
                <w:bCs/>
                <w:iCs/>
                <w:sz w:val="18"/>
                <w:szCs w:val="20"/>
              </w:rPr>
            </w:pPr>
            <w:r>
              <w:rPr>
                <w:bCs/>
                <w:iCs/>
                <w:sz w:val="18"/>
                <w:szCs w:val="20"/>
              </w:rPr>
              <w:t xml:space="preserve">Alt-3: </w:t>
            </w:r>
            <w:proofErr w:type="spellStart"/>
            <w:r>
              <w:rPr>
                <w:bCs/>
                <w:iCs/>
                <w:sz w:val="18"/>
                <w:szCs w:val="20"/>
              </w:rPr>
              <w:t>xiaomi</w:t>
            </w:r>
            <w:proofErr w:type="spellEnd"/>
            <w:r>
              <w:rPr>
                <w:bCs/>
                <w:iCs/>
                <w:sz w:val="18"/>
                <w:szCs w:val="20"/>
              </w:rPr>
              <w:t xml:space="preserve">, ZTE, </w:t>
            </w:r>
            <w:proofErr w:type="spellStart"/>
            <w:r>
              <w:rPr>
                <w:bCs/>
                <w:iCs/>
                <w:sz w:val="18"/>
                <w:szCs w:val="20"/>
              </w:rPr>
              <w:t>Futurewei</w:t>
            </w:r>
            <w:proofErr w:type="spellEnd"/>
            <w:r>
              <w:rPr>
                <w:bCs/>
                <w:iCs/>
                <w:sz w:val="18"/>
                <w:szCs w:val="20"/>
              </w:rPr>
              <w:t xml:space="preserve">, Intel, Honor, </w:t>
            </w:r>
          </w:p>
          <w:p w14:paraId="6D1A7B66" w14:textId="77777777" w:rsidR="00F173C1" w:rsidRDefault="00165D0F">
            <w:pPr>
              <w:shd w:val="clear" w:color="auto" w:fill="FFFFFF"/>
              <w:snapToGrid w:val="0"/>
              <w:jc w:val="both"/>
              <w:rPr>
                <w:bCs/>
                <w:iCs/>
                <w:sz w:val="18"/>
                <w:szCs w:val="20"/>
              </w:rPr>
            </w:pPr>
            <w:r>
              <w:rPr>
                <w:bCs/>
                <w:iCs/>
                <w:sz w:val="18"/>
                <w:szCs w:val="20"/>
              </w:rPr>
              <w:lastRenderedPageBreak/>
              <w:t xml:space="preserve">Alt-4: OPPO, Intel, Google, </w:t>
            </w:r>
          </w:p>
          <w:p w14:paraId="2BFCF08A" w14:textId="77777777" w:rsidR="00F173C1" w:rsidRDefault="00165D0F">
            <w:pPr>
              <w:shd w:val="clear" w:color="auto" w:fill="FFFFFF"/>
              <w:snapToGrid w:val="0"/>
              <w:jc w:val="both"/>
              <w:rPr>
                <w:bCs/>
                <w:iCs/>
                <w:sz w:val="18"/>
                <w:szCs w:val="20"/>
              </w:rPr>
            </w:pPr>
            <w:r>
              <w:rPr>
                <w:bCs/>
                <w:iCs/>
                <w:sz w:val="18"/>
                <w:szCs w:val="20"/>
              </w:rPr>
              <w:t>Alt-5: Huawei/</w:t>
            </w:r>
            <w:proofErr w:type="spellStart"/>
            <w:r>
              <w:rPr>
                <w:bCs/>
                <w:iCs/>
                <w:sz w:val="18"/>
                <w:szCs w:val="20"/>
              </w:rPr>
              <w:t>HiSi</w:t>
            </w:r>
            <w:proofErr w:type="spellEnd"/>
            <w:r>
              <w:rPr>
                <w:bCs/>
                <w:iCs/>
                <w:sz w:val="18"/>
                <w:szCs w:val="20"/>
              </w:rPr>
              <w:t xml:space="preserve">, </w:t>
            </w:r>
          </w:p>
          <w:p w14:paraId="21A4BAF9" w14:textId="77777777" w:rsidR="00F173C1" w:rsidRDefault="00F173C1">
            <w:pPr>
              <w:jc w:val="both"/>
              <w:rPr>
                <w:rFonts w:ascii="Times" w:eastAsia="Batang" w:hAnsi="Times"/>
                <w:b/>
                <w:sz w:val="18"/>
                <w:szCs w:val="18"/>
                <w:highlight w:val="green"/>
                <w:lang w:eastAsia="en-US"/>
              </w:rPr>
            </w:pPr>
          </w:p>
          <w:p w14:paraId="47A597F5" w14:textId="77777777" w:rsidR="00F173C1" w:rsidRDefault="00165D0F">
            <w:pPr>
              <w:shd w:val="clear" w:color="auto" w:fill="FFFFFF"/>
              <w:snapToGrid w:val="0"/>
              <w:rPr>
                <w:rFonts w:eastAsia="宋体"/>
                <w:sz w:val="18"/>
                <w:szCs w:val="20"/>
              </w:rPr>
            </w:pPr>
            <w:r>
              <w:rPr>
                <w:rFonts w:eastAsia="宋体"/>
                <w:sz w:val="18"/>
                <w:szCs w:val="20"/>
              </w:rPr>
              <w:t>Regarding the triggering event determination for Event 2:</w:t>
            </w:r>
          </w:p>
          <w:p w14:paraId="36C36001" w14:textId="77777777" w:rsidR="00F173C1" w:rsidRDefault="00F173C1">
            <w:pPr>
              <w:snapToGrid w:val="0"/>
              <w:jc w:val="both"/>
              <w:rPr>
                <w:rFonts w:cs="Times"/>
                <w:color w:val="0000FF"/>
                <w:sz w:val="20"/>
                <w:szCs w:val="18"/>
                <w:highlight w:val="yellow"/>
                <w:lang w:eastAsia="zh-CN"/>
              </w:rPr>
            </w:pPr>
          </w:p>
          <w:p w14:paraId="0046E394" w14:textId="77777777" w:rsidR="00F173C1" w:rsidRPr="007C2DA2" w:rsidRDefault="00165D0F">
            <w:pPr>
              <w:shd w:val="clear" w:color="auto" w:fill="FFFFFF"/>
              <w:snapToGrid w:val="0"/>
              <w:rPr>
                <w:rFonts w:eastAsia="宋体"/>
                <w:sz w:val="18"/>
                <w:szCs w:val="20"/>
              </w:rPr>
            </w:pPr>
            <w:r w:rsidRPr="007C2DA2">
              <w:rPr>
                <w:rFonts w:eastAsia="宋体"/>
                <w:b/>
                <w:sz w:val="20"/>
                <w:szCs w:val="20"/>
                <w:highlight w:val="yellow"/>
                <w:u w:val="single"/>
              </w:rPr>
              <w:t>Proposal 1.3.2:</w:t>
            </w:r>
            <w:r w:rsidRPr="007C2DA2">
              <w:rPr>
                <w:rFonts w:eastAsia="宋体"/>
                <w:sz w:val="20"/>
                <w:szCs w:val="20"/>
              </w:rPr>
              <w:t xml:space="preserve"> </w:t>
            </w:r>
            <w:r w:rsidRPr="007C2DA2">
              <w:rPr>
                <w:rFonts w:eastAsia="宋体"/>
                <w:sz w:val="18"/>
                <w:szCs w:val="20"/>
              </w:rPr>
              <w:t xml:space="preserve">Regarding the triggering event determination for Event 2, down-select </w:t>
            </w:r>
            <w:r w:rsidRPr="007C2DA2">
              <w:rPr>
                <w:rFonts w:cs="Times"/>
                <w:sz w:val="20"/>
                <w:szCs w:val="18"/>
                <w:lang w:eastAsia="zh-CN"/>
              </w:rPr>
              <w:t xml:space="preserve">the following alternatives for the periodicity of an Event-2 instance </w:t>
            </w:r>
          </w:p>
          <w:p w14:paraId="3A9556BE" w14:textId="77777777" w:rsidR="00F173C1" w:rsidRPr="007C2DA2" w:rsidRDefault="00165D0F">
            <w:pPr>
              <w:pStyle w:val="ListParagraph"/>
              <w:numPr>
                <w:ilvl w:val="0"/>
                <w:numId w:val="16"/>
              </w:numPr>
              <w:snapToGrid w:val="0"/>
              <w:spacing w:after="0" w:line="257" w:lineRule="auto"/>
              <w:ind w:left="950" w:hanging="475"/>
              <w:jc w:val="both"/>
              <w:rPr>
                <w:rFonts w:ascii="Times" w:eastAsia="Batang" w:hAnsi="Times"/>
                <w:sz w:val="18"/>
                <w:szCs w:val="18"/>
                <w:lang w:val="en-GB"/>
              </w:rPr>
            </w:pPr>
            <w:r w:rsidRPr="007C2DA2">
              <w:rPr>
                <w:rFonts w:ascii="Times" w:eastAsia="Batang" w:hAnsi="Times"/>
                <w:sz w:val="18"/>
                <w:szCs w:val="18"/>
                <w:lang w:val="en-GB"/>
              </w:rPr>
              <w:t xml:space="preserve">Alt-1: The periodicity of event-2 instance is the same as the periodicity of the current beam RS; </w:t>
            </w:r>
          </w:p>
          <w:p w14:paraId="0E2D96C9" w14:textId="77777777" w:rsidR="00F173C1" w:rsidRPr="007C2DA2" w:rsidRDefault="00165D0F">
            <w:pPr>
              <w:pStyle w:val="ListParagraph"/>
              <w:numPr>
                <w:ilvl w:val="0"/>
                <w:numId w:val="16"/>
              </w:numPr>
              <w:snapToGrid w:val="0"/>
              <w:spacing w:after="0" w:line="257" w:lineRule="auto"/>
              <w:ind w:left="950" w:hanging="475"/>
              <w:jc w:val="both"/>
              <w:rPr>
                <w:rFonts w:ascii="Times" w:eastAsia="Batang" w:hAnsi="Times"/>
                <w:sz w:val="18"/>
                <w:szCs w:val="18"/>
                <w:lang w:val="en-GB"/>
              </w:rPr>
            </w:pPr>
            <w:r w:rsidRPr="007C2DA2">
              <w:rPr>
                <w:rFonts w:ascii="Times" w:eastAsia="Batang" w:hAnsi="Times"/>
                <w:sz w:val="18"/>
                <w:szCs w:val="18"/>
                <w:lang w:val="en-GB"/>
              </w:rPr>
              <w:t>Alt-2: The periodicity of event-2 instance is the same as periodicity of the new beam RS;</w:t>
            </w:r>
          </w:p>
          <w:p w14:paraId="05FE6421" w14:textId="77777777" w:rsidR="00F173C1" w:rsidRPr="007C2DA2" w:rsidRDefault="00165D0F">
            <w:pPr>
              <w:pStyle w:val="ListParagraph"/>
              <w:numPr>
                <w:ilvl w:val="0"/>
                <w:numId w:val="16"/>
              </w:numPr>
              <w:snapToGrid w:val="0"/>
              <w:spacing w:after="0" w:line="257" w:lineRule="auto"/>
              <w:ind w:left="950" w:hanging="475"/>
              <w:jc w:val="both"/>
              <w:rPr>
                <w:rFonts w:ascii="Times" w:eastAsia="Batang" w:hAnsi="Times"/>
                <w:sz w:val="18"/>
                <w:szCs w:val="18"/>
                <w:lang w:val="en-GB"/>
              </w:rPr>
            </w:pPr>
            <w:r w:rsidRPr="007C2DA2">
              <w:rPr>
                <w:rFonts w:ascii="Times" w:eastAsia="Batang" w:hAnsi="Times"/>
                <w:sz w:val="18"/>
                <w:szCs w:val="18"/>
                <w:lang w:val="en-GB"/>
              </w:rPr>
              <w:t xml:space="preserve">Alt-3: The periodicity of event-2 instance is the same as shortest periodicity of the current beam RS and new beam RS(s): </w:t>
            </w:r>
          </w:p>
          <w:p w14:paraId="0B5407EE" w14:textId="77777777" w:rsidR="00F173C1" w:rsidRPr="007C2DA2" w:rsidRDefault="00165D0F">
            <w:pPr>
              <w:pStyle w:val="ListParagraph"/>
              <w:numPr>
                <w:ilvl w:val="0"/>
                <w:numId w:val="16"/>
              </w:numPr>
              <w:snapToGrid w:val="0"/>
              <w:spacing w:after="0" w:line="257" w:lineRule="auto"/>
              <w:ind w:left="950" w:hanging="475"/>
              <w:jc w:val="both"/>
              <w:rPr>
                <w:rFonts w:ascii="Times" w:eastAsia="Batang" w:hAnsi="Times"/>
                <w:sz w:val="18"/>
                <w:szCs w:val="18"/>
                <w:lang w:val="en-GB"/>
              </w:rPr>
            </w:pPr>
            <w:r w:rsidRPr="007C2DA2">
              <w:rPr>
                <w:rFonts w:ascii="Times" w:eastAsia="Batang" w:hAnsi="Times"/>
                <w:sz w:val="18"/>
                <w:szCs w:val="18"/>
                <w:lang w:val="en-GB"/>
              </w:rPr>
              <w:t xml:space="preserve">Alt-4: The periodicity of event-2 instance is the max of {X </w:t>
            </w:r>
            <w:proofErr w:type="spellStart"/>
            <w:r w:rsidRPr="007C2DA2">
              <w:rPr>
                <w:rFonts w:ascii="Times" w:eastAsia="Batang" w:hAnsi="Times"/>
                <w:sz w:val="18"/>
                <w:szCs w:val="18"/>
                <w:lang w:val="en-GB"/>
              </w:rPr>
              <w:t>ms</w:t>
            </w:r>
            <w:proofErr w:type="spellEnd"/>
            <w:r w:rsidRPr="007C2DA2">
              <w:rPr>
                <w:rFonts w:ascii="Times" w:eastAsia="Batang" w:hAnsi="Times"/>
                <w:sz w:val="18"/>
                <w:szCs w:val="18"/>
                <w:lang w:val="en-GB"/>
              </w:rPr>
              <w:t>, shortest periodicity of the current beam RS and new beam RS(s)}:</w:t>
            </w:r>
          </w:p>
          <w:p w14:paraId="31C0E2F2" w14:textId="77777777" w:rsidR="00F173C1" w:rsidRPr="007C2DA2" w:rsidRDefault="00165D0F">
            <w:pPr>
              <w:pStyle w:val="ListParagraph"/>
              <w:numPr>
                <w:ilvl w:val="0"/>
                <w:numId w:val="16"/>
              </w:numPr>
              <w:snapToGrid w:val="0"/>
              <w:spacing w:after="0" w:line="257" w:lineRule="auto"/>
              <w:ind w:left="950" w:hanging="475"/>
              <w:jc w:val="both"/>
              <w:rPr>
                <w:rFonts w:ascii="Times" w:eastAsia="Batang" w:hAnsi="Times"/>
                <w:sz w:val="18"/>
                <w:szCs w:val="18"/>
                <w:lang w:val="en-GB"/>
              </w:rPr>
            </w:pPr>
            <w:r w:rsidRPr="007C2DA2">
              <w:rPr>
                <w:rFonts w:ascii="Times" w:eastAsia="Batang" w:hAnsi="Times"/>
                <w:sz w:val="18"/>
                <w:szCs w:val="18"/>
                <w:lang w:val="en-GB"/>
              </w:rPr>
              <w:t xml:space="preserve">Alt-5: The periodicity of event-2 instance is the same as largest periodicity of the current beam RS and new beam RS(s): </w:t>
            </w:r>
          </w:p>
          <w:p w14:paraId="4FCF1B34" w14:textId="77777777" w:rsidR="00F173C1" w:rsidRPr="007C2DA2" w:rsidRDefault="00165D0F">
            <w:pPr>
              <w:snapToGrid w:val="0"/>
              <w:spacing w:line="257" w:lineRule="auto"/>
              <w:jc w:val="both"/>
              <w:rPr>
                <w:rFonts w:ascii="Times" w:eastAsia="Batang" w:hAnsi="Times"/>
                <w:sz w:val="18"/>
                <w:szCs w:val="18"/>
                <w:lang w:val="en-GB"/>
              </w:rPr>
            </w:pPr>
            <w:r w:rsidRPr="007C2DA2">
              <w:rPr>
                <w:rFonts w:ascii="Times" w:eastAsia="Batang" w:hAnsi="Times"/>
                <w:sz w:val="18"/>
                <w:szCs w:val="18"/>
                <w:lang w:val="en-GB"/>
              </w:rPr>
              <w:t>FFS: Whether the periodicity of the current beam RS should be the same as that of the new beam RS(s).</w:t>
            </w:r>
          </w:p>
          <w:p w14:paraId="57538A0F" w14:textId="77777777" w:rsidR="00F173C1" w:rsidRPr="007C2DA2" w:rsidRDefault="00165D0F">
            <w:pPr>
              <w:snapToGrid w:val="0"/>
              <w:spacing w:line="257" w:lineRule="auto"/>
              <w:jc w:val="both"/>
              <w:rPr>
                <w:rFonts w:ascii="Times" w:eastAsia="Batang" w:hAnsi="Times"/>
                <w:sz w:val="18"/>
                <w:szCs w:val="18"/>
                <w:lang w:val="en-GB"/>
              </w:rPr>
            </w:pPr>
            <w:r w:rsidRPr="007C2DA2">
              <w:rPr>
                <w:rFonts w:ascii="Times" w:eastAsia="Batang" w:hAnsi="Times"/>
                <w:sz w:val="18"/>
                <w:szCs w:val="18"/>
                <w:lang w:val="en-GB"/>
              </w:rPr>
              <w:t xml:space="preserve">Note: There is the same periodicity for the new beam RS(s). </w:t>
            </w:r>
          </w:p>
          <w:p w14:paraId="3AE43811" w14:textId="77777777" w:rsidR="00F173C1" w:rsidRDefault="00F173C1">
            <w:pPr>
              <w:jc w:val="both"/>
              <w:rPr>
                <w:rFonts w:ascii="Times" w:eastAsia="Batang" w:hAnsi="Times"/>
                <w:b/>
                <w:sz w:val="18"/>
                <w:szCs w:val="18"/>
                <w:highlight w:val="green"/>
                <w:lang w:val="en-GB" w:eastAsia="en-US"/>
              </w:rPr>
            </w:pPr>
          </w:p>
        </w:tc>
      </w:tr>
      <w:tr w:rsidR="00F173C1" w14:paraId="1B1D5F30"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B2EF2AD" w14:textId="77777777" w:rsidR="00F173C1" w:rsidRDefault="00165D0F">
            <w:pPr>
              <w:snapToGrid w:val="0"/>
              <w:rPr>
                <w:color w:val="000000" w:themeColor="text1"/>
                <w:sz w:val="18"/>
                <w:szCs w:val="18"/>
              </w:rPr>
            </w:pPr>
            <w:r>
              <w:rPr>
                <w:color w:val="000000" w:themeColor="text1"/>
                <w:sz w:val="18"/>
                <w:szCs w:val="18"/>
                <w:lang w:eastAsia="zh-CN"/>
              </w:rPr>
              <w:lastRenderedPageBreak/>
              <w:t>1.4</w:t>
            </w:r>
          </w:p>
        </w:tc>
        <w:tc>
          <w:tcPr>
            <w:tcW w:w="1260" w:type="dxa"/>
            <w:tcBorders>
              <w:top w:val="single" w:sz="4" w:space="0" w:color="auto"/>
              <w:left w:val="single" w:sz="4" w:space="0" w:color="auto"/>
              <w:bottom w:val="single" w:sz="4" w:space="0" w:color="auto"/>
              <w:right w:val="single" w:sz="4" w:space="0" w:color="auto"/>
            </w:tcBorders>
          </w:tcPr>
          <w:p w14:paraId="1320BB54" w14:textId="77777777" w:rsidR="00F173C1" w:rsidRDefault="00165D0F">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14:paraId="69BF4F3E" w14:textId="77777777" w:rsidR="00F173C1" w:rsidRDefault="00165D0F">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6B4FF388" w14:textId="77777777" w:rsidR="00F173C1" w:rsidRDefault="00165D0F">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14:paraId="753EABD4" w14:textId="77777777" w:rsidR="00F173C1" w:rsidRDefault="00165D0F">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1.B: Whether/how to captured the functionality of event evaluation is captured in RAN1 or RAN2 spec</w:t>
            </w:r>
          </w:p>
          <w:p w14:paraId="0052D4C9" w14:textId="77777777" w:rsidR="00F173C1" w:rsidRDefault="00165D0F">
            <w:pPr>
              <w:pStyle w:val="ListParagraph"/>
              <w:numPr>
                <w:ilvl w:val="0"/>
                <w:numId w:val="18"/>
              </w:numPr>
              <w:tabs>
                <w:tab w:val="left" w:pos="314"/>
              </w:tabs>
              <w:suppressAutoHyphens/>
              <w:snapToGrid w:val="0"/>
              <w:spacing w:after="0"/>
              <w:rPr>
                <w:color w:val="0000FF"/>
                <w:sz w:val="18"/>
                <w:szCs w:val="18"/>
              </w:rPr>
            </w:pPr>
            <w:r>
              <w:rPr>
                <w:color w:val="0000FF"/>
                <w:sz w:val="18"/>
                <w:szCs w:val="18"/>
              </w:rPr>
              <w:t>…</w:t>
            </w:r>
          </w:p>
          <w:p w14:paraId="04B9E4BC" w14:textId="77777777" w:rsidR="00F173C1" w:rsidRDefault="00165D0F">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stabilizing a baseline framework for new/current beam, additional progress/income from RAN2,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6A88BF3C" w14:textId="77777777" w:rsidR="00F173C1" w:rsidRDefault="00F173C1">
            <w:pPr>
              <w:shd w:val="clear" w:color="auto" w:fill="FFFFFF"/>
              <w:snapToGrid w:val="0"/>
              <w:rPr>
                <w:b/>
                <w:bCs/>
                <w:sz w:val="18"/>
                <w:szCs w:val="18"/>
                <w:highlight w:val="green"/>
                <w:lang w:eastAsia="zh-CN"/>
              </w:rPr>
            </w:pPr>
          </w:p>
        </w:tc>
      </w:tr>
    </w:tbl>
    <w:p w14:paraId="50D987D5" w14:textId="77777777" w:rsidR="00F173C1" w:rsidRDefault="00165D0F">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F173C1" w14:paraId="5E76898C"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43CD696" w14:textId="77777777" w:rsidR="00F173C1" w:rsidRDefault="00165D0F">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D011B05" w14:textId="77777777" w:rsidR="00F173C1" w:rsidRDefault="00165D0F">
            <w:pPr>
              <w:snapToGrid w:val="0"/>
              <w:rPr>
                <w:b/>
                <w:sz w:val="18"/>
                <w:szCs w:val="18"/>
                <w:lang w:eastAsia="zh-CN"/>
              </w:rPr>
            </w:pPr>
            <w:r>
              <w:rPr>
                <w:b/>
                <w:sz w:val="18"/>
                <w:szCs w:val="18"/>
                <w:lang w:eastAsia="zh-CN"/>
              </w:rPr>
              <w:t>Input</w:t>
            </w:r>
          </w:p>
        </w:tc>
      </w:tr>
      <w:tr w:rsidR="00F173C1" w14:paraId="69ECAAD7"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487ADEF" w14:textId="77777777" w:rsidR="00F173C1" w:rsidRDefault="00165D0F">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642856C8" w14:textId="77777777" w:rsidR="00F173C1" w:rsidRDefault="00165D0F">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p w14:paraId="7A960FE5" w14:textId="77777777" w:rsidR="00F173C1" w:rsidRDefault="00165D0F">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F173C1" w14:paraId="70A8B3D2" w14:textId="77777777">
        <w:trPr>
          <w:trHeight w:val="215"/>
        </w:trPr>
        <w:tc>
          <w:tcPr>
            <w:tcW w:w="1516" w:type="dxa"/>
          </w:tcPr>
          <w:p w14:paraId="3762F477" w14:textId="77777777" w:rsidR="00F173C1" w:rsidRDefault="00165D0F">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CMCC</w:t>
            </w:r>
          </w:p>
        </w:tc>
        <w:tc>
          <w:tcPr>
            <w:tcW w:w="8469" w:type="dxa"/>
          </w:tcPr>
          <w:p w14:paraId="6A494475" w14:textId="77777777" w:rsidR="00F173C1" w:rsidRDefault="00165D0F">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Proposal 1.1.1</w:t>
            </w:r>
            <w:r>
              <w:rPr>
                <w:rFonts w:eastAsiaTheme="minorEastAsia"/>
                <w:color w:val="000000" w:themeColor="text1"/>
                <w:sz w:val="18"/>
                <w:szCs w:val="18"/>
                <w:lang w:eastAsia="zh-CN"/>
              </w:rPr>
              <w:t>: “</w:t>
            </w:r>
            <w:r>
              <w:rPr>
                <w:rFonts w:eastAsiaTheme="minorEastAsia" w:hint="eastAsia"/>
                <w:color w:val="000000" w:themeColor="text1"/>
                <w:sz w:val="18"/>
                <w:szCs w:val="18"/>
                <w:lang w:eastAsia="zh-CN"/>
              </w:rPr>
              <w:t>No further enhancement</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is not clear, whether Scheme-1 or Scheme-2 is used when </w:t>
            </w:r>
            <w:r>
              <w:rPr>
                <w:rFonts w:eastAsiaTheme="minorEastAsia"/>
                <w:color w:val="000000" w:themeColor="text1"/>
                <w:sz w:val="18"/>
                <w:szCs w:val="18"/>
                <w:lang w:eastAsia="zh-CN"/>
              </w:rPr>
              <w:t>TRS is configured in the indicated TCI state</w:t>
            </w:r>
            <w:r>
              <w:rPr>
                <w:rFonts w:eastAsiaTheme="minorEastAsia" w:hint="eastAsia"/>
                <w:color w:val="000000" w:themeColor="text1"/>
                <w:sz w:val="18"/>
                <w:szCs w:val="18"/>
                <w:lang w:eastAsia="zh-CN"/>
              </w:rPr>
              <w:t xml:space="preserve">? This proposal may be discussed with Proposal 1.1.3 together. </w:t>
            </w:r>
          </w:p>
          <w:p w14:paraId="17D4246F" w14:textId="77777777" w:rsidR="00F173C1" w:rsidRDefault="00165D0F">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Note#1 is to clarify the no further enhancement on TRS (but which does not change the current situation of current spec: that is, 2</w:t>
            </w:r>
            <w:r>
              <w:rPr>
                <w:rFonts w:eastAsiaTheme="minorEastAsia"/>
                <w:color w:val="0000FF"/>
                <w:sz w:val="18"/>
                <w:szCs w:val="18"/>
                <w:vertAlign w:val="superscript"/>
                <w:lang w:eastAsia="zh-CN"/>
              </w:rPr>
              <w:t>nd</w:t>
            </w:r>
            <w:r>
              <w:rPr>
                <w:rFonts w:eastAsiaTheme="minorEastAsia"/>
                <w:color w:val="0000FF"/>
                <w:sz w:val="18"/>
                <w:szCs w:val="18"/>
                <w:lang w:eastAsia="zh-CN"/>
              </w:rPr>
              <w:t xml:space="preserve"> note). </w:t>
            </w:r>
          </w:p>
          <w:p w14:paraId="40866754" w14:textId="77777777" w:rsidR="00F173C1" w:rsidRDefault="00F173C1">
            <w:pPr>
              <w:overflowPunct w:val="0"/>
              <w:autoSpaceDE w:val="0"/>
              <w:autoSpaceDN w:val="0"/>
              <w:adjustRightInd w:val="0"/>
              <w:textAlignment w:val="baseline"/>
              <w:rPr>
                <w:rFonts w:eastAsiaTheme="minorEastAsia"/>
                <w:color w:val="000000" w:themeColor="text1"/>
                <w:sz w:val="18"/>
                <w:szCs w:val="18"/>
                <w:lang w:eastAsia="zh-CN"/>
              </w:rPr>
            </w:pPr>
          </w:p>
          <w:p w14:paraId="7F36D369" w14:textId="77777777" w:rsidR="00F173C1" w:rsidRDefault="00165D0F">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Proposal 1.1.</w:t>
            </w:r>
            <w:r>
              <w:rPr>
                <w:rFonts w:eastAsiaTheme="minorEastAsia" w:hint="eastAsia"/>
                <w:b/>
                <w:bCs/>
                <w:color w:val="000000" w:themeColor="text1"/>
                <w:sz w:val="18"/>
                <w:szCs w:val="18"/>
                <w:lang w:eastAsia="zh-CN"/>
              </w:rPr>
              <w:t>3</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The type of CSI-RS should be further clarified for the sentence </w:t>
            </w:r>
            <w:r>
              <w:rPr>
                <w:rFonts w:eastAsiaTheme="minorEastAsia"/>
                <w:color w:val="000000" w:themeColor="text1"/>
                <w:sz w:val="18"/>
                <w:szCs w:val="18"/>
                <w:lang w:eastAsia="zh-CN"/>
              </w:rPr>
              <w:t>“If the RS(s) for new beam are CSI-RS, Scheme-1 is enabled”</w:t>
            </w:r>
            <w:r>
              <w:rPr>
                <w:rFonts w:eastAsiaTheme="minorEastAsia" w:hint="eastAsia"/>
                <w:color w:val="000000" w:themeColor="text1"/>
                <w:sz w:val="18"/>
                <w:szCs w:val="18"/>
                <w:lang w:eastAsia="zh-CN"/>
              </w:rPr>
              <w:t xml:space="preserve">. If </w:t>
            </w:r>
            <w:r>
              <w:rPr>
                <w:rFonts w:eastAsiaTheme="minorEastAsia"/>
                <w:color w:val="000000" w:themeColor="text1"/>
                <w:sz w:val="18"/>
                <w:szCs w:val="18"/>
                <w:lang w:eastAsia="zh-CN"/>
              </w:rPr>
              <w:t>the RS(s) for new beam are CSI-RS</w:t>
            </w:r>
            <w:r>
              <w:rPr>
                <w:rFonts w:eastAsiaTheme="minorEastAsia" w:hint="eastAsia"/>
                <w:color w:val="000000" w:themeColor="text1"/>
                <w:sz w:val="18"/>
                <w:szCs w:val="18"/>
                <w:lang w:eastAsia="zh-CN"/>
              </w:rPr>
              <w:t xml:space="preserve"> for BM, and the </w:t>
            </w:r>
            <w:r>
              <w:rPr>
                <w:rFonts w:eastAsiaTheme="minorEastAsia"/>
                <w:color w:val="000000" w:themeColor="text1"/>
                <w:sz w:val="18"/>
                <w:szCs w:val="18"/>
                <w:lang w:eastAsia="zh-CN"/>
              </w:rPr>
              <w:t>TRS is configured in the indicated TCI state</w:t>
            </w:r>
            <w:r>
              <w:rPr>
                <w:rFonts w:eastAsiaTheme="minorEastAsia" w:hint="eastAsia"/>
                <w:color w:val="000000" w:themeColor="text1"/>
                <w:sz w:val="18"/>
                <w:szCs w:val="18"/>
                <w:lang w:eastAsia="zh-CN"/>
              </w:rPr>
              <w:t>, does this mean scheme-1 is enabled? From our understanding, i</w:t>
            </w:r>
            <w:r>
              <w:rPr>
                <w:rFonts w:eastAsiaTheme="minorEastAsia"/>
                <w:color w:val="000000" w:themeColor="text1"/>
                <w:sz w:val="18"/>
                <w:szCs w:val="18"/>
                <w:lang w:eastAsia="zh-CN"/>
              </w:rPr>
              <w:t xml:space="preserve">t is not fair to compare TRS and CSI-RS for </w:t>
            </w:r>
            <w:r>
              <w:rPr>
                <w:rFonts w:eastAsiaTheme="minorEastAsia" w:hint="eastAsia"/>
                <w:color w:val="000000" w:themeColor="text1"/>
                <w:sz w:val="18"/>
                <w:szCs w:val="18"/>
                <w:lang w:eastAsia="zh-CN"/>
              </w:rPr>
              <w:t xml:space="preserve">BM, </w:t>
            </w:r>
            <w:r>
              <w:rPr>
                <w:rFonts w:eastAsiaTheme="minorEastAsia"/>
                <w:color w:val="000000" w:themeColor="text1"/>
                <w:sz w:val="18"/>
                <w:szCs w:val="18"/>
                <w:lang w:eastAsia="zh-CN"/>
              </w:rPr>
              <w:t xml:space="preserve">TRS may be transmitted with wide beam, while CSI-RS for </w:t>
            </w:r>
            <w:r>
              <w:rPr>
                <w:rFonts w:eastAsiaTheme="minorEastAsia" w:hint="eastAsia"/>
                <w:color w:val="000000" w:themeColor="text1"/>
                <w:sz w:val="18"/>
                <w:szCs w:val="18"/>
                <w:lang w:eastAsia="zh-CN"/>
              </w:rPr>
              <w:t>BM</w:t>
            </w:r>
            <w:r>
              <w:rPr>
                <w:rFonts w:eastAsiaTheme="minorEastAsia"/>
                <w:color w:val="000000" w:themeColor="text1"/>
                <w:sz w:val="18"/>
                <w:szCs w:val="18"/>
                <w:lang w:eastAsia="zh-CN"/>
              </w:rPr>
              <w:t xml:space="preserve"> may be transmitted with narrow beam, </w:t>
            </w:r>
            <w:r>
              <w:rPr>
                <w:rFonts w:eastAsiaTheme="minorEastAsia" w:hint="eastAsia"/>
                <w:color w:val="000000" w:themeColor="text1"/>
                <w:sz w:val="18"/>
                <w:szCs w:val="18"/>
                <w:lang w:eastAsia="zh-CN"/>
              </w:rPr>
              <w:t>and the t</w:t>
            </w:r>
            <w:r>
              <w:rPr>
                <w:rFonts w:eastAsiaTheme="minorEastAsia"/>
                <w:color w:val="000000" w:themeColor="text1"/>
                <w:sz w:val="18"/>
                <w:szCs w:val="18"/>
                <w:lang w:eastAsia="zh-CN"/>
              </w:rPr>
              <w:t xml:space="preserve">ransmission power of TRS and CSI-RS for </w:t>
            </w:r>
            <w:r>
              <w:rPr>
                <w:rFonts w:eastAsiaTheme="minorEastAsia" w:hint="eastAsia"/>
                <w:color w:val="000000" w:themeColor="text1"/>
                <w:sz w:val="18"/>
                <w:szCs w:val="18"/>
                <w:lang w:eastAsia="zh-CN"/>
              </w:rPr>
              <w:t>BM</w:t>
            </w:r>
            <w:r>
              <w:rPr>
                <w:rFonts w:eastAsiaTheme="minorEastAsia"/>
                <w:color w:val="000000" w:themeColor="text1"/>
                <w:sz w:val="18"/>
                <w:szCs w:val="18"/>
                <w:lang w:eastAsia="zh-CN"/>
              </w:rPr>
              <w:t xml:space="preserve"> may be different.</w:t>
            </w:r>
          </w:p>
          <w:p w14:paraId="75595170" w14:textId="77777777" w:rsidR="00F173C1" w:rsidRDefault="00165D0F">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 xml:space="preserve">[Mod]: While having the first note in proposal 1.1.1, clearly, TRS will NOT be considered herein. </w:t>
            </w:r>
          </w:p>
          <w:p w14:paraId="7E961DE9" w14:textId="77777777" w:rsidR="00F173C1" w:rsidRDefault="00F173C1">
            <w:pPr>
              <w:overflowPunct w:val="0"/>
              <w:autoSpaceDE w:val="0"/>
              <w:autoSpaceDN w:val="0"/>
              <w:adjustRightInd w:val="0"/>
              <w:textAlignment w:val="baseline"/>
              <w:rPr>
                <w:rFonts w:eastAsiaTheme="minorEastAsia"/>
                <w:color w:val="000000" w:themeColor="text1"/>
                <w:sz w:val="18"/>
                <w:szCs w:val="18"/>
                <w:lang w:eastAsia="zh-CN"/>
              </w:rPr>
            </w:pPr>
          </w:p>
          <w:p w14:paraId="600666F5" w14:textId="77777777" w:rsidR="00F173C1" w:rsidRDefault="00165D0F">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Q1.2</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 xml:space="preserve">The RSs for new beams are used for UE to find a new beam that with beam quality better than the current beam. </w:t>
            </w:r>
            <w:r>
              <w:rPr>
                <w:rFonts w:eastAsiaTheme="minorEastAsia" w:hint="eastAsia"/>
                <w:color w:val="000000" w:themeColor="text1"/>
                <w:sz w:val="18"/>
                <w:szCs w:val="18"/>
                <w:lang w:eastAsia="zh-CN"/>
              </w:rPr>
              <w:t xml:space="preserve">The RSs of new beams may be different or more than the RSs in the activated TCI states, so the </w:t>
            </w:r>
            <w:r>
              <w:rPr>
                <w:rFonts w:eastAsiaTheme="minorEastAsia"/>
                <w:color w:val="000000" w:themeColor="text1"/>
                <w:sz w:val="18"/>
                <w:szCs w:val="18"/>
                <w:lang w:eastAsia="zh-CN"/>
              </w:rPr>
              <w:t>timeline mismatch between TCI update and new beam RS configuration</w:t>
            </w:r>
            <w:r>
              <w:rPr>
                <w:rFonts w:eastAsiaTheme="minorEastAsia" w:hint="eastAsia"/>
                <w:color w:val="000000" w:themeColor="text1"/>
                <w:sz w:val="18"/>
                <w:szCs w:val="18"/>
                <w:lang w:eastAsia="zh-CN"/>
              </w:rPr>
              <w:t xml:space="preserve"> is not critical issue. Additionally, t</w:t>
            </w:r>
            <w:r>
              <w:rPr>
                <w:rFonts w:eastAsiaTheme="minorEastAsia"/>
                <w:color w:val="000000" w:themeColor="text1"/>
                <w:sz w:val="18"/>
                <w:szCs w:val="18"/>
                <w:lang w:eastAsia="zh-CN"/>
              </w:rPr>
              <w:t xml:space="preserve">o consider the movement of UE, any RS in the RS resource set is possible to satisfy the condition of Event-2.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could not predict and update a suitable subset for UE. Similarly, the RSs for periodic CSI reporting, the RSs for RRM measurement, and the RSs for candidate beam of beam failure recovery are all configured by RRC only without MAC CE update. So, MAC CE is not needed to update the RS</w:t>
            </w:r>
            <w:r>
              <w:rPr>
                <w:rFonts w:eastAsiaTheme="minorEastAsia" w:hint="eastAsia"/>
                <w:color w:val="000000" w:themeColor="text1"/>
                <w:sz w:val="18"/>
                <w:szCs w:val="18"/>
                <w:lang w:eastAsia="zh-CN"/>
              </w:rPr>
              <w:t>s for new beam measurement</w:t>
            </w:r>
            <w:r>
              <w:rPr>
                <w:rFonts w:eastAsiaTheme="minorEastAsia"/>
                <w:color w:val="000000" w:themeColor="text1"/>
                <w:sz w:val="18"/>
                <w:szCs w:val="18"/>
                <w:lang w:eastAsia="zh-CN"/>
              </w:rPr>
              <w:t>.</w:t>
            </w:r>
          </w:p>
        </w:tc>
      </w:tr>
      <w:tr w:rsidR="00F173C1" w14:paraId="73FE7275" w14:textId="77777777">
        <w:trPr>
          <w:trHeight w:val="215"/>
        </w:trPr>
        <w:tc>
          <w:tcPr>
            <w:tcW w:w="1516" w:type="dxa"/>
          </w:tcPr>
          <w:p w14:paraId="130771EF" w14:textId="77777777" w:rsidR="00F173C1" w:rsidRDefault="00165D0F">
            <w:pPr>
              <w:snapToGrid w:val="0"/>
              <w:rPr>
                <w:rFonts w:eastAsia="PMingLiU"/>
                <w:color w:val="0000FF"/>
                <w:sz w:val="18"/>
                <w:szCs w:val="18"/>
                <w:lang w:eastAsia="zh-TW"/>
              </w:rPr>
            </w:pPr>
            <w:r>
              <w:rPr>
                <w:rFonts w:eastAsiaTheme="minorEastAsia" w:hint="eastAsia"/>
                <w:color w:val="000000" w:themeColor="text1"/>
                <w:sz w:val="18"/>
                <w:szCs w:val="18"/>
                <w:lang w:eastAsia="zh-CN"/>
              </w:rPr>
              <w:t>Me</w:t>
            </w:r>
            <w:r>
              <w:rPr>
                <w:rFonts w:eastAsiaTheme="minorEastAsia"/>
                <w:color w:val="000000" w:themeColor="text1"/>
                <w:sz w:val="18"/>
                <w:szCs w:val="18"/>
                <w:lang w:eastAsia="zh-CN"/>
              </w:rPr>
              <w:t>diaTek</w:t>
            </w:r>
          </w:p>
        </w:tc>
        <w:tc>
          <w:tcPr>
            <w:tcW w:w="8469" w:type="dxa"/>
          </w:tcPr>
          <w:p w14:paraId="1FAA8DDB"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1.1.1: </w:t>
            </w:r>
            <w:r>
              <w:rPr>
                <w:rFonts w:eastAsia="PMingLiU"/>
                <w:color w:val="000000" w:themeColor="text1"/>
                <w:sz w:val="18"/>
                <w:szCs w:val="18"/>
                <w:lang w:eastAsia="zh-TW"/>
              </w:rPr>
              <w:t>Support without any note.</w:t>
            </w:r>
          </w:p>
          <w:p w14:paraId="6D10CE97"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Note-1 conflicts with Note-2. What is expected behavior under Note-1, if a CSI-RS resource is configured in both a TRS set and a CSI-RS for BM set mentioned in Note-2? To avoid the confusion, we think that it is clear enough to take Option-4 without any note. </w:t>
            </w:r>
          </w:p>
          <w:p w14:paraId="38D2745C" w14:textId="77777777" w:rsidR="00F173C1" w:rsidRDefault="00165D0F">
            <w:pPr>
              <w:overflowPunct w:val="0"/>
              <w:autoSpaceDE w:val="0"/>
              <w:autoSpaceDN w:val="0"/>
              <w:adjustRightInd w:val="0"/>
              <w:textAlignment w:val="baseline"/>
              <w:rPr>
                <w:rFonts w:eastAsia="PMingLiU"/>
                <w:bCs/>
                <w:color w:val="0000FF"/>
                <w:sz w:val="18"/>
                <w:szCs w:val="18"/>
                <w:lang w:eastAsia="zh-TW"/>
              </w:rPr>
            </w:pPr>
            <w:r>
              <w:rPr>
                <w:rFonts w:eastAsia="PMingLiU"/>
                <w:bCs/>
                <w:color w:val="0000FF"/>
                <w:sz w:val="18"/>
                <w:szCs w:val="18"/>
                <w:lang w:eastAsia="zh-TW"/>
              </w:rPr>
              <w:t xml:space="preserve">[Mod]: Pls review my reply to CMCC. </w:t>
            </w:r>
          </w:p>
          <w:p w14:paraId="7CC6D0D9" w14:textId="77777777" w:rsidR="00F173C1" w:rsidRDefault="00F173C1">
            <w:pPr>
              <w:overflowPunct w:val="0"/>
              <w:autoSpaceDE w:val="0"/>
              <w:autoSpaceDN w:val="0"/>
              <w:adjustRightInd w:val="0"/>
              <w:textAlignment w:val="baseline"/>
              <w:rPr>
                <w:rFonts w:eastAsia="PMingLiU"/>
                <w:b/>
                <w:bCs/>
                <w:color w:val="000000" w:themeColor="text1"/>
                <w:sz w:val="18"/>
                <w:szCs w:val="18"/>
                <w:lang w:eastAsia="zh-TW"/>
              </w:rPr>
            </w:pPr>
          </w:p>
          <w:p w14:paraId="72471675"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bookmarkStart w:id="4" w:name="OLE_LINK4"/>
            <w:r>
              <w:rPr>
                <w:rFonts w:eastAsia="PMingLiU"/>
                <w:b/>
                <w:bCs/>
                <w:color w:val="000000" w:themeColor="text1"/>
                <w:sz w:val="18"/>
                <w:szCs w:val="18"/>
                <w:lang w:eastAsia="zh-TW"/>
              </w:rPr>
              <w:t xml:space="preserve">Proposal 1.1.2: </w:t>
            </w:r>
            <w:r>
              <w:rPr>
                <w:rFonts w:eastAsia="PMingLiU"/>
                <w:color w:val="000000" w:themeColor="text1"/>
                <w:sz w:val="18"/>
                <w:szCs w:val="18"/>
                <w:lang w:eastAsia="zh-TW"/>
              </w:rPr>
              <w:t>Support.</w:t>
            </w:r>
          </w:p>
          <w:p w14:paraId="2C35697C"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lastRenderedPageBreak/>
              <w:t xml:space="preserve">We support confirming the working assumption, and we are fine with adding the note for clearly clarifying the RS type is determined according to “a resource” itself, which is a SSB or a CSI-RS. </w:t>
            </w:r>
            <w:bookmarkEnd w:id="4"/>
          </w:p>
          <w:p w14:paraId="181C91F1" w14:textId="77777777" w:rsidR="00F173C1" w:rsidRDefault="00F173C1">
            <w:pPr>
              <w:overflowPunct w:val="0"/>
              <w:autoSpaceDE w:val="0"/>
              <w:autoSpaceDN w:val="0"/>
              <w:adjustRightInd w:val="0"/>
              <w:textAlignment w:val="baseline"/>
              <w:rPr>
                <w:rFonts w:eastAsia="PMingLiU"/>
                <w:color w:val="000000" w:themeColor="text1"/>
                <w:sz w:val="18"/>
                <w:szCs w:val="18"/>
                <w:lang w:eastAsia="zh-TW"/>
              </w:rPr>
            </w:pPr>
          </w:p>
          <w:p w14:paraId="1B178080"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bookmarkStart w:id="5" w:name="OLE_LINK5"/>
            <w:r>
              <w:rPr>
                <w:rFonts w:eastAsia="PMingLiU"/>
                <w:b/>
                <w:bCs/>
                <w:color w:val="000000" w:themeColor="text1"/>
                <w:sz w:val="18"/>
                <w:szCs w:val="18"/>
                <w:lang w:eastAsia="zh-TW"/>
              </w:rPr>
              <w:t xml:space="preserve">Proposal 1.1 3: </w:t>
            </w:r>
            <w:r>
              <w:rPr>
                <w:rFonts w:eastAsia="PMingLiU"/>
                <w:color w:val="000000" w:themeColor="text1"/>
                <w:sz w:val="18"/>
                <w:szCs w:val="18"/>
                <w:lang w:eastAsia="zh-TW"/>
              </w:rPr>
              <w:t>Support.</w:t>
            </w:r>
          </w:p>
          <w:p w14:paraId="6FA97FF2"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With confirmed the working assumption in Proposal 1.1.2, the implicit manner is sufficient. </w:t>
            </w:r>
            <w:bookmarkEnd w:id="5"/>
          </w:p>
          <w:p w14:paraId="549E51C3" w14:textId="77777777" w:rsidR="00F173C1" w:rsidRDefault="00F173C1">
            <w:pPr>
              <w:overflowPunct w:val="0"/>
              <w:autoSpaceDE w:val="0"/>
              <w:autoSpaceDN w:val="0"/>
              <w:adjustRightInd w:val="0"/>
              <w:textAlignment w:val="baseline"/>
              <w:rPr>
                <w:rFonts w:eastAsia="PMingLiU"/>
                <w:color w:val="000000" w:themeColor="text1"/>
                <w:sz w:val="18"/>
                <w:szCs w:val="18"/>
                <w:lang w:eastAsia="zh-TW"/>
              </w:rPr>
            </w:pPr>
          </w:p>
          <w:p w14:paraId="58B3806D"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Issue 1.2: </w:t>
            </w:r>
            <w:r>
              <w:rPr>
                <w:rFonts w:eastAsia="PMingLiU"/>
                <w:color w:val="000000" w:themeColor="text1"/>
                <w:sz w:val="18"/>
                <w:szCs w:val="18"/>
                <w:lang w:eastAsia="zh-TW"/>
              </w:rPr>
              <w:t>Not support MAC-CE with either Alt-1 or Alt-2.</w:t>
            </w:r>
          </w:p>
          <w:p w14:paraId="7952C696"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We don’t understand what timeline mismatch issue is. The resource set for new beam(s) is supposed to contains all the possible measurement RS(s) which corresponding to activated TCI state(s) and non-activated TCI state(s).  To our understanding, additional supporting of MAC-CE is an “enhancement” targeting on the UE measurement complexity reduction. But we don’t think that is needed from UE vender’s point of view. </w:t>
            </w:r>
          </w:p>
          <w:p w14:paraId="77996565" w14:textId="77777777" w:rsidR="00F173C1" w:rsidRDefault="00F173C1">
            <w:pPr>
              <w:overflowPunct w:val="0"/>
              <w:autoSpaceDE w:val="0"/>
              <w:autoSpaceDN w:val="0"/>
              <w:adjustRightInd w:val="0"/>
              <w:textAlignment w:val="baseline"/>
              <w:rPr>
                <w:rFonts w:eastAsia="PMingLiU"/>
                <w:b/>
                <w:bCs/>
                <w:color w:val="000000" w:themeColor="text1"/>
                <w:sz w:val="18"/>
                <w:szCs w:val="18"/>
                <w:lang w:eastAsia="zh-TW"/>
              </w:rPr>
            </w:pPr>
          </w:p>
          <w:p w14:paraId="52D3CC1A" w14:textId="77777777" w:rsidR="00F173C1" w:rsidRDefault="00165D0F">
            <w:pPr>
              <w:overflowPunct w:val="0"/>
              <w:autoSpaceDE w:val="0"/>
              <w:autoSpaceDN w:val="0"/>
              <w:adjustRightInd w:val="0"/>
              <w:textAlignment w:val="baseline"/>
              <w:rPr>
                <w:rFonts w:eastAsia="PMingLiU"/>
                <w:b/>
                <w:bCs/>
                <w:color w:val="000000" w:themeColor="text1"/>
                <w:sz w:val="18"/>
                <w:szCs w:val="18"/>
                <w:lang w:eastAsia="zh-TW"/>
              </w:rPr>
            </w:pPr>
            <w:bookmarkStart w:id="6" w:name="OLE_LINK23"/>
            <w:r>
              <w:rPr>
                <w:rFonts w:eastAsia="PMingLiU"/>
                <w:b/>
                <w:bCs/>
                <w:color w:val="000000" w:themeColor="text1"/>
                <w:sz w:val="18"/>
                <w:szCs w:val="18"/>
                <w:lang w:eastAsia="zh-TW"/>
              </w:rPr>
              <w:t xml:space="preserve">Issue 1.3.1: </w:t>
            </w:r>
            <w:r>
              <w:rPr>
                <w:rFonts w:eastAsia="PMingLiU"/>
                <w:color w:val="000000" w:themeColor="text1"/>
                <w:sz w:val="18"/>
                <w:szCs w:val="18"/>
                <w:lang w:eastAsia="zh-TW"/>
              </w:rPr>
              <w:t>Support Candidate-2 to reset the evaluation when the indicated TCI state is updated.</w:t>
            </w:r>
          </w:p>
          <w:p w14:paraId="2249D764" w14:textId="77777777" w:rsidR="00F173C1" w:rsidRDefault="00165D0F">
            <w:pPr>
              <w:overflowPunct w:val="0"/>
              <w:autoSpaceDE w:val="0"/>
              <w:autoSpaceDN w:val="0"/>
              <w:adjustRightInd w:val="0"/>
              <w:textAlignment w:val="baseline"/>
              <w:rPr>
                <w:rFonts w:eastAsia="PMingLiU"/>
                <w:b/>
                <w:bCs/>
                <w:color w:val="000000" w:themeColor="text1"/>
                <w:sz w:val="18"/>
                <w:szCs w:val="18"/>
                <w:lang w:eastAsia="zh-TW"/>
              </w:rPr>
            </w:pPr>
            <w:r>
              <w:rPr>
                <w:rFonts w:eastAsia="PMingLiU"/>
                <w:color w:val="000000" w:themeColor="text1"/>
                <w:sz w:val="18"/>
                <w:szCs w:val="18"/>
                <w:lang w:eastAsia="zh-TW"/>
              </w:rPr>
              <w:t xml:space="preserve">Analogous to legacy beam failure detection, the counter evaluation over multiple L1 measurements should be based on the same RS for the current beam. If the RS for the current beam is changed/updated, the result based on the </w:t>
            </w:r>
            <w:bookmarkStart w:id="7" w:name="OLE_LINK88"/>
            <w:r>
              <w:rPr>
                <w:rFonts w:eastAsia="PMingLiU"/>
                <w:color w:val="000000" w:themeColor="text1"/>
                <w:sz w:val="18"/>
                <w:szCs w:val="18"/>
                <w:lang w:eastAsia="zh-TW"/>
              </w:rPr>
              <w:t xml:space="preserve">previous </w:t>
            </w:r>
            <w:bookmarkEnd w:id="7"/>
            <w:r>
              <w:rPr>
                <w:rFonts w:eastAsia="PMingLiU"/>
                <w:color w:val="000000" w:themeColor="text1"/>
                <w:sz w:val="18"/>
                <w:szCs w:val="18"/>
                <w:lang w:eastAsia="zh-TW"/>
              </w:rPr>
              <w:t>RS shall be discarded. That is, evaluation procedure shall be reset.</w:t>
            </w:r>
            <w:bookmarkEnd w:id="6"/>
            <w:r>
              <w:rPr>
                <w:rFonts w:eastAsia="PMingLiU"/>
                <w:b/>
                <w:bCs/>
                <w:color w:val="000000" w:themeColor="text1"/>
                <w:sz w:val="18"/>
                <w:szCs w:val="18"/>
                <w:lang w:eastAsia="zh-TW"/>
              </w:rPr>
              <w:t xml:space="preserve"> </w:t>
            </w:r>
          </w:p>
          <w:p w14:paraId="05D8D7EC" w14:textId="77777777" w:rsidR="00F173C1" w:rsidRDefault="00F173C1">
            <w:pPr>
              <w:overflowPunct w:val="0"/>
              <w:autoSpaceDE w:val="0"/>
              <w:autoSpaceDN w:val="0"/>
              <w:adjustRightInd w:val="0"/>
              <w:textAlignment w:val="baseline"/>
              <w:rPr>
                <w:rFonts w:eastAsia="PMingLiU"/>
                <w:b/>
                <w:bCs/>
                <w:color w:val="000000" w:themeColor="text1"/>
                <w:sz w:val="18"/>
                <w:szCs w:val="18"/>
                <w:lang w:eastAsia="zh-TW"/>
              </w:rPr>
            </w:pPr>
          </w:p>
          <w:p w14:paraId="6AE01BE0"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Issue 1.3.2: </w:t>
            </w:r>
            <w:r>
              <w:rPr>
                <w:rFonts w:eastAsia="PMingLiU"/>
                <w:color w:val="000000" w:themeColor="text1"/>
                <w:sz w:val="18"/>
                <w:szCs w:val="18"/>
                <w:lang w:eastAsia="zh-TW"/>
              </w:rPr>
              <w:t>Prefer Alt-2</w:t>
            </w:r>
            <w:r>
              <w:rPr>
                <w:rFonts w:eastAsia="PMingLiU"/>
                <w:b/>
                <w:bCs/>
                <w:color w:val="000000" w:themeColor="text1"/>
                <w:sz w:val="18"/>
                <w:szCs w:val="18"/>
                <w:lang w:eastAsia="zh-TW"/>
              </w:rPr>
              <w:t xml:space="preserve">. </w:t>
            </w:r>
          </w:p>
          <w:p w14:paraId="329A417C"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From our view, the general principle is that UE shall at least get the new measurement once for both new beam(s) and the current beam, for determining one Event-2 instance. We see Alt-2 and Alt-3 can work. Considering that it is supposed that UE more frequently measures the current beam than new beam(s), we prefer Alt-2 as the simple solution.  </w:t>
            </w:r>
          </w:p>
          <w:p w14:paraId="62CEF51B" w14:textId="77777777" w:rsidR="00F173C1" w:rsidRDefault="00F173C1">
            <w:pPr>
              <w:overflowPunct w:val="0"/>
              <w:autoSpaceDE w:val="0"/>
              <w:autoSpaceDN w:val="0"/>
              <w:adjustRightInd w:val="0"/>
              <w:textAlignment w:val="baseline"/>
              <w:rPr>
                <w:rFonts w:eastAsia="PMingLiU"/>
                <w:color w:val="000000" w:themeColor="text1"/>
                <w:sz w:val="18"/>
                <w:szCs w:val="18"/>
                <w:lang w:eastAsia="zh-TW"/>
              </w:rPr>
            </w:pPr>
          </w:p>
          <w:p w14:paraId="389DFC74"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Issue 1.4: </w:t>
            </w:r>
            <w:r>
              <w:rPr>
                <w:rFonts w:eastAsia="PMingLiU"/>
                <w:color w:val="000000" w:themeColor="text1"/>
                <w:sz w:val="18"/>
                <w:szCs w:val="18"/>
                <w:lang w:eastAsia="zh-TW"/>
              </w:rPr>
              <w:t xml:space="preserve">We would like to raise a fundamental issue about how to set the window for counter-based evaluation. </w:t>
            </w:r>
          </w:p>
          <w:p w14:paraId="1FEABA58"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According to the agreement, it is unclear how the UE set the window to determine which L1 measurements that shall be considered for counter-based evaluation. Without further clarification, we think the evaluation procedure is incomplete for implementation. Two options can be considered: </w:t>
            </w:r>
          </w:p>
          <w:p w14:paraId="0AFB9165" w14:textId="77777777" w:rsidR="00F173C1" w:rsidRDefault="00165D0F">
            <w:pPr>
              <w:pStyle w:val="ListParagraph"/>
              <w:numPr>
                <w:ilvl w:val="0"/>
                <w:numId w:val="20"/>
              </w:numPr>
              <w:overflowPunct w:val="0"/>
              <w:autoSpaceDE w:val="0"/>
              <w:autoSpaceDN w:val="0"/>
              <w:adjustRightInd w:val="0"/>
              <w:contextualSpacing/>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Option-1 (Backward window): If an Event-2 instance for a new beam is obtained at the time t, the window for counter-based evaluation is the duration form </w:t>
            </w:r>
            <w:r>
              <w:rPr>
                <w:rFonts w:eastAsia="PMingLiU"/>
                <w:i/>
                <w:iCs/>
                <w:color w:val="000000" w:themeColor="text1"/>
                <w:sz w:val="18"/>
                <w:szCs w:val="18"/>
                <w:lang w:eastAsia="zh-TW"/>
              </w:rPr>
              <w:t>t-L</w:t>
            </w:r>
            <w:r>
              <w:rPr>
                <w:rFonts w:eastAsia="PMingLiU"/>
                <w:color w:val="000000" w:themeColor="text1"/>
                <w:sz w:val="18"/>
                <w:szCs w:val="18"/>
                <w:lang w:eastAsia="zh-TW"/>
              </w:rPr>
              <w:t xml:space="preserve"> to </w:t>
            </w:r>
            <w:r>
              <w:rPr>
                <w:rFonts w:eastAsia="PMingLiU"/>
                <w:i/>
                <w:iCs/>
                <w:color w:val="000000" w:themeColor="text1"/>
                <w:sz w:val="18"/>
                <w:szCs w:val="18"/>
                <w:lang w:eastAsia="zh-TW"/>
              </w:rPr>
              <w:t>t</w:t>
            </w:r>
            <w:r>
              <w:rPr>
                <w:rFonts w:eastAsia="PMingLiU"/>
                <w:color w:val="000000" w:themeColor="text1"/>
                <w:sz w:val="18"/>
                <w:szCs w:val="18"/>
                <w:lang w:eastAsia="zh-TW"/>
              </w:rPr>
              <w:t>.</w:t>
            </w:r>
          </w:p>
          <w:p w14:paraId="700597D8" w14:textId="77777777" w:rsidR="00F173C1" w:rsidRDefault="00165D0F">
            <w:pPr>
              <w:pStyle w:val="ListParagraph"/>
              <w:numPr>
                <w:ilvl w:val="0"/>
                <w:numId w:val="20"/>
              </w:numPr>
              <w:overflowPunct w:val="0"/>
              <w:autoSpaceDN w:val="0"/>
              <w:adjustRightInd w:val="0"/>
              <w:spacing w:before="60" w:after="0" w:line="254" w:lineRule="auto"/>
              <w:ind w:left="800" w:hanging="400"/>
              <w:contextualSpacing/>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Option-2 (Forward window): If an Event-2 instance for a new beam is obtained at the time t, the window for counter-based evaluation is the duration form </w:t>
            </w:r>
            <w:r>
              <w:rPr>
                <w:rFonts w:eastAsia="PMingLiU"/>
                <w:i/>
                <w:iCs/>
                <w:color w:val="000000" w:themeColor="text1"/>
                <w:sz w:val="18"/>
                <w:szCs w:val="18"/>
                <w:lang w:eastAsia="zh-TW"/>
              </w:rPr>
              <w:t>t</w:t>
            </w:r>
            <w:r>
              <w:rPr>
                <w:rFonts w:eastAsia="PMingLiU"/>
                <w:color w:val="000000" w:themeColor="text1"/>
                <w:sz w:val="18"/>
                <w:szCs w:val="18"/>
                <w:lang w:eastAsia="zh-TW"/>
              </w:rPr>
              <w:t xml:space="preserve"> to </w:t>
            </w:r>
            <w:proofErr w:type="spellStart"/>
            <w:r>
              <w:rPr>
                <w:rFonts w:eastAsia="PMingLiU"/>
                <w:i/>
                <w:iCs/>
                <w:color w:val="000000" w:themeColor="text1"/>
                <w:sz w:val="18"/>
                <w:szCs w:val="18"/>
                <w:lang w:eastAsia="zh-TW"/>
              </w:rPr>
              <w:t>t+L</w:t>
            </w:r>
            <w:proofErr w:type="spellEnd"/>
            <w:r>
              <w:rPr>
                <w:rFonts w:eastAsia="PMingLiU"/>
                <w:color w:val="000000" w:themeColor="text1"/>
                <w:sz w:val="18"/>
                <w:szCs w:val="18"/>
                <w:lang w:eastAsia="zh-TW"/>
              </w:rPr>
              <w:t>.</w:t>
            </w:r>
          </w:p>
          <w:p w14:paraId="219F369A" w14:textId="77777777" w:rsidR="00F173C1" w:rsidRDefault="00F173C1">
            <w:pPr>
              <w:overflowPunct w:val="0"/>
              <w:autoSpaceDE w:val="0"/>
              <w:autoSpaceDN w:val="0"/>
              <w:adjustRightInd w:val="0"/>
              <w:textAlignment w:val="baseline"/>
              <w:rPr>
                <w:rFonts w:eastAsia="PMingLiU"/>
                <w:color w:val="0000FF"/>
                <w:sz w:val="18"/>
                <w:szCs w:val="18"/>
                <w:lang w:eastAsia="zh-TW"/>
              </w:rPr>
            </w:pPr>
          </w:p>
        </w:tc>
      </w:tr>
      <w:tr w:rsidR="00F173C1" w14:paraId="13D46E97" w14:textId="77777777">
        <w:trPr>
          <w:trHeight w:val="215"/>
        </w:trPr>
        <w:tc>
          <w:tcPr>
            <w:tcW w:w="1516" w:type="dxa"/>
          </w:tcPr>
          <w:p w14:paraId="0379DB68" w14:textId="77777777" w:rsidR="00F173C1" w:rsidRDefault="00165D0F">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OPPO</w:t>
            </w:r>
          </w:p>
        </w:tc>
        <w:tc>
          <w:tcPr>
            <w:tcW w:w="8469" w:type="dxa"/>
          </w:tcPr>
          <w:p w14:paraId="74E2E3A5" w14:textId="77777777" w:rsidR="00F173C1" w:rsidRDefault="00165D0F">
            <w:pPr>
              <w:textAlignment w:val="baseline"/>
              <w:rPr>
                <w:color w:val="000000" w:themeColor="text1"/>
                <w:sz w:val="18"/>
                <w:szCs w:val="18"/>
                <w:lang w:eastAsia="zh-CN"/>
              </w:rPr>
            </w:pPr>
            <w:r>
              <w:rPr>
                <w:color w:val="000000" w:themeColor="text1"/>
                <w:sz w:val="18"/>
                <w:szCs w:val="18"/>
                <w:lang w:eastAsia="zh-CN"/>
              </w:rPr>
              <w:t>Proposal 1.1.1: Support without the Notes.</w:t>
            </w:r>
          </w:p>
          <w:p w14:paraId="3F4419FE" w14:textId="77777777" w:rsidR="00F173C1" w:rsidRDefault="00F173C1">
            <w:pPr>
              <w:textAlignment w:val="baseline"/>
              <w:rPr>
                <w:color w:val="000000" w:themeColor="text1"/>
                <w:sz w:val="18"/>
                <w:szCs w:val="18"/>
                <w:lang w:eastAsia="zh-CN"/>
              </w:rPr>
            </w:pPr>
          </w:p>
          <w:p w14:paraId="32A5F213" w14:textId="77777777" w:rsidR="00F173C1" w:rsidRDefault="00165D0F">
            <w:pPr>
              <w:textAlignment w:val="baseline"/>
              <w:rPr>
                <w:color w:val="000000" w:themeColor="text1"/>
                <w:sz w:val="18"/>
                <w:szCs w:val="18"/>
                <w:lang w:eastAsia="zh-CN"/>
              </w:rPr>
            </w:pPr>
            <w:r>
              <w:rPr>
                <w:color w:val="000000" w:themeColor="text1"/>
                <w:sz w:val="18"/>
                <w:szCs w:val="18"/>
                <w:lang w:eastAsia="zh-CN"/>
              </w:rPr>
              <w:t>Proposal 1.1.2: Not ok with the modification. The added Note has impact on the spec. We are only ok to confirm the original WA.</w:t>
            </w:r>
          </w:p>
          <w:p w14:paraId="2344A3B6" w14:textId="77777777" w:rsidR="00F173C1" w:rsidRDefault="00165D0F">
            <w:pPr>
              <w:overflowPunct w:val="0"/>
              <w:autoSpaceDE w:val="0"/>
              <w:autoSpaceDN w:val="0"/>
              <w:adjustRightInd w:val="0"/>
              <w:textAlignment w:val="baseline"/>
              <w:rPr>
                <w:rFonts w:eastAsia="PMingLiU"/>
                <w:bCs/>
                <w:color w:val="0000FF"/>
                <w:sz w:val="18"/>
                <w:szCs w:val="18"/>
                <w:lang w:eastAsia="zh-TW"/>
              </w:rPr>
            </w:pPr>
            <w:r>
              <w:rPr>
                <w:rFonts w:eastAsia="PMingLiU"/>
                <w:bCs/>
                <w:color w:val="0000FF"/>
                <w:sz w:val="18"/>
                <w:szCs w:val="18"/>
                <w:lang w:eastAsia="zh-TW"/>
              </w:rPr>
              <w:t xml:space="preserve">[Mod]: Captured. But, ‘note…’ means no spec impact in my views. </w:t>
            </w:r>
          </w:p>
          <w:p w14:paraId="1B494AAC" w14:textId="77777777" w:rsidR="00F173C1" w:rsidRDefault="00F173C1">
            <w:pPr>
              <w:textAlignment w:val="baseline"/>
              <w:rPr>
                <w:color w:val="000000" w:themeColor="text1"/>
                <w:sz w:val="18"/>
                <w:szCs w:val="18"/>
                <w:lang w:eastAsia="zh-CN"/>
              </w:rPr>
            </w:pPr>
          </w:p>
          <w:p w14:paraId="65C25BE2" w14:textId="77777777" w:rsidR="00F173C1" w:rsidRDefault="00F173C1">
            <w:pPr>
              <w:textAlignment w:val="baseline"/>
              <w:rPr>
                <w:color w:val="000000" w:themeColor="text1"/>
                <w:sz w:val="18"/>
                <w:szCs w:val="18"/>
                <w:lang w:eastAsia="zh-CN"/>
              </w:rPr>
            </w:pPr>
          </w:p>
          <w:p w14:paraId="6C4BDE2A" w14:textId="77777777" w:rsidR="00F173C1" w:rsidRDefault="00165D0F">
            <w:pPr>
              <w:textAlignment w:val="baseline"/>
              <w:rPr>
                <w:color w:val="000000" w:themeColor="text1"/>
                <w:sz w:val="18"/>
                <w:szCs w:val="18"/>
                <w:lang w:eastAsia="zh-CN"/>
              </w:rPr>
            </w:pPr>
            <w:r>
              <w:rPr>
                <w:color w:val="000000" w:themeColor="text1"/>
                <w:sz w:val="18"/>
                <w:szCs w:val="18"/>
                <w:lang w:eastAsia="zh-CN"/>
              </w:rPr>
              <w:t>Proposal 1.1.3: Ok</w:t>
            </w:r>
          </w:p>
          <w:p w14:paraId="3596F522" w14:textId="77777777" w:rsidR="00F173C1" w:rsidRDefault="00F173C1">
            <w:pPr>
              <w:textAlignment w:val="baseline"/>
              <w:rPr>
                <w:color w:val="000000" w:themeColor="text1"/>
                <w:sz w:val="18"/>
                <w:szCs w:val="18"/>
                <w:lang w:eastAsia="zh-CN"/>
              </w:rPr>
            </w:pPr>
          </w:p>
          <w:p w14:paraId="7B46E733" w14:textId="77777777" w:rsidR="00F173C1" w:rsidRDefault="00165D0F">
            <w:pPr>
              <w:textAlignment w:val="baseline"/>
              <w:rPr>
                <w:color w:val="000000" w:themeColor="text1"/>
                <w:sz w:val="18"/>
                <w:szCs w:val="18"/>
                <w:lang w:eastAsia="zh-CN"/>
              </w:rPr>
            </w:pPr>
            <w:r>
              <w:rPr>
                <w:color w:val="000000" w:themeColor="text1"/>
                <w:sz w:val="18"/>
                <w:szCs w:val="18"/>
                <w:lang w:eastAsia="zh-CN"/>
              </w:rPr>
              <w:t xml:space="preserve">Q1.2: we do not support either Alt-1 or Alt-2.  There is no need to update the new beam RS set through MAC CE. The so called “timeline mismatch” does not exist. The supporting companies seem to assume that each TCI state should be associated with a unique new beam RS set, which is not case. The new beam RS set is the super set containing all the candidate beam RS the </w:t>
            </w:r>
            <w:proofErr w:type="spellStart"/>
            <w:r>
              <w:rPr>
                <w:color w:val="000000" w:themeColor="text1"/>
                <w:sz w:val="18"/>
                <w:szCs w:val="18"/>
                <w:lang w:eastAsia="zh-CN"/>
              </w:rPr>
              <w:t>gNB</w:t>
            </w:r>
            <w:proofErr w:type="spellEnd"/>
            <w:r>
              <w:rPr>
                <w:color w:val="000000" w:themeColor="text1"/>
                <w:sz w:val="18"/>
                <w:szCs w:val="18"/>
                <w:lang w:eastAsia="zh-CN"/>
              </w:rPr>
              <w:t xml:space="preserve"> might indicate to the UE.</w:t>
            </w:r>
          </w:p>
          <w:p w14:paraId="6A20852A" w14:textId="77777777" w:rsidR="00F173C1" w:rsidRDefault="00F173C1">
            <w:pPr>
              <w:textAlignment w:val="baseline"/>
              <w:rPr>
                <w:color w:val="000000" w:themeColor="text1"/>
                <w:sz w:val="18"/>
                <w:szCs w:val="18"/>
                <w:lang w:eastAsia="zh-CN"/>
              </w:rPr>
            </w:pPr>
          </w:p>
          <w:p w14:paraId="7CA17CD6" w14:textId="77777777" w:rsidR="00F173C1" w:rsidRDefault="00165D0F">
            <w:pPr>
              <w:textAlignment w:val="baseline"/>
              <w:rPr>
                <w:color w:val="000000" w:themeColor="text1"/>
                <w:sz w:val="18"/>
                <w:szCs w:val="18"/>
                <w:lang w:eastAsia="zh-CN"/>
              </w:rPr>
            </w:pPr>
            <w:r>
              <w:rPr>
                <w:color w:val="000000" w:themeColor="text1"/>
                <w:sz w:val="18"/>
                <w:szCs w:val="18"/>
                <w:lang w:eastAsia="zh-CN"/>
              </w:rPr>
              <w:t>Proposal 1.3.1: We suggest to make an agreement like: Study how/when to reset …. The listed 4 candidate resetting conditions all seem to have some issue. We need more discussion on this issue.</w:t>
            </w:r>
          </w:p>
          <w:p w14:paraId="5A3F231D" w14:textId="77777777" w:rsidR="00F173C1" w:rsidRDefault="00165D0F">
            <w:pPr>
              <w:textAlignment w:val="baseline"/>
              <w:rPr>
                <w:color w:val="000000" w:themeColor="text1"/>
                <w:sz w:val="18"/>
                <w:szCs w:val="18"/>
                <w:lang w:eastAsia="zh-CN"/>
              </w:rPr>
            </w:pPr>
            <w:r>
              <w:rPr>
                <w:rFonts w:eastAsia="PMingLiU"/>
                <w:bCs/>
                <w:color w:val="0000FF"/>
                <w:sz w:val="18"/>
                <w:szCs w:val="18"/>
                <w:lang w:eastAsia="zh-TW"/>
              </w:rPr>
              <w:t>[Mod]: Good suggestion. After reviewing companies input, I will consider above for drafting the proposal.</w:t>
            </w:r>
          </w:p>
          <w:p w14:paraId="4332F5AA" w14:textId="77777777" w:rsidR="00F173C1" w:rsidRDefault="00F173C1">
            <w:pPr>
              <w:textAlignment w:val="baseline"/>
              <w:rPr>
                <w:color w:val="000000" w:themeColor="text1"/>
                <w:sz w:val="18"/>
                <w:szCs w:val="18"/>
                <w:lang w:eastAsia="zh-CN"/>
              </w:rPr>
            </w:pPr>
          </w:p>
          <w:p w14:paraId="15074457" w14:textId="77777777" w:rsidR="00F173C1" w:rsidRDefault="00165D0F">
            <w:pPr>
              <w:textAlignment w:val="baseline"/>
              <w:rPr>
                <w:color w:val="000000" w:themeColor="text1"/>
                <w:sz w:val="18"/>
                <w:szCs w:val="18"/>
                <w:lang w:eastAsia="zh-CN"/>
              </w:rPr>
            </w:pPr>
            <w:r>
              <w:rPr>
                <w:color w:val="000000" w:themeColor="text1"/>
                <w:sz w:val="18"/>
                <w:szCs w:val="18"/>
                <w:lang w:eastAsia="zh-CN"/>
              </w:rPr>
              <w:t xml:space="preserve">Q 1.3.2:  Revised Alt3: The periodicity of event-2 instance is the max of {X </w:t>
            </w:r>
            <w:proofErr w:type="spellStart"/>
            <w:proofErr w:type="gramStart"/>
            <w:r>
              <w:rPr>
                <w:color w:val="000000" w:themeColor="text1"/>
                <w:sz w:val="18"/>
                <w:szCs w:val="18"/>
                <w:lang w:eastAsia="zh-CN"/>
              </w:rPr>
              <w:t>ms,shortest</w:t>
            </w:r>
            <w:proofErr w:type="spellEnd"/>
            <w:proofErr w:type="gramEnd"/>
            <w:r>
              <w:rPr>
                <w:color w:val="000000" w:themeColor="text1"/>
                <w:sz w:val="18"/>
                <w:szCs w:val="18"/>
                <w:lang w:eastAsia="zh-CN"/>
              </w:rPr>
              <w:t xml:space="preserve"> periodicity of the current beam RS and new beam RS(s)}:</w:t>
            </w:r>
          </w:p>
          <w:p w14:paraId="52D57F51" w14:textId="77777777" w:rsidR="00F173C1" w:rsidRDefault="00165D0F">
            <w:pPr>
              <w:textAlignment w:val="baseline"/>
              <w:rPr>
                <w:color w:val="000000" w:themeColor="text1"/>
                <w:sz w:val="18"/>
                <w:szCs w:val="18"/>
                <w:lang w:eastAsia="zh-CN"/>
              </w:rPr>
            </w:pPr>
            <w:r>
              <w:rPr>
                <w:rFonts w:eastAsia="PMingLiU"/>
                <w:bCs/>
                <w:color w:val="0000FF"/>
                <w:sz w:val="18"/>
                <w:szCs w:val="18"/>
                <w:lang w:eastAsia="zh-TW"/>
              </w:rPr>
              <w:t xml:space="preserve">[Mod]: Got it. Alt-4 is added. </w:t>
            </w:r>
          </w:p>
          <w:p w14:paraId="63822BBA" w14:textId="77777777" w:rsidR="00F173C1" w:rsidRDefault="00F173C1">
            <w:pPr>
              <w:textAlignment w:val="baseline"/>
              <w:rPr>
                <w:color w:val="000000" w:themeColor="text1"/>
                <w:sz w:val="18"/>
                <w:szCs w:val="18"/>
                <w:lang w:eastAsia="zh-CN"/>
              </w:rPr>
            </w:pPr>
          </w:p>
        </w:tc>
      </w:tr>
      <w:tr w:rsidR="00F173C1" w14:paraId="5143C642" w14:textId="77777777">
        <w:trPr>
          <w:trHeight w:val="215"/>
        </w:trPr>
        <w:tc>
          <w:tcPr>
            <w:tcW w:w="1516" w:type="dxa"/>
          </w:tcPr>
          <w:p w14:paraId="57A35F89" w14:textId="77777777" w:rsidR="00F173C1" w:rsidRDefault="00165D0F">
            <w:pPr>
              <w:snapToGrid w:val="0"/>
              <w:rPr>
                <w:rFonts w:eastAsiaTheme="minorEastAsia"/>
                <w:color w:val="000000" w:themeColor="text1"/>
                <w:sz w:val="18"/>
                <w:szCs w:val="18"/>
                <w:lang w:eastAsia="zh-CN"/>
              </w:rPr>
            </w:pPr>
            <w:r>
              <w:rPr>
                <w:rFonts w:ascii="BatangChe" w:eastAsia="BatangChe" w:hAnsi="BatangChe" w:cs="BatangChe" w:hint="eastAsia"/>
                <w:color w:val="000000" w:themeColor="text1"/>
                <w:sz w:val="18"/>
                <w:szCs w:val="18"/>
              </w:rPr>
              <w:t>LG</w:t>
            </w:r>
          </w:p>
        </w:tc>
        <w:tc>
          <w:tcPr>
            <w:tcW w:w="8469" w:type="dxa"/>
          </w:tcPr>
          <w:p w14:paraId="3194EBF4" w14:textId="77777777" w:rsidR="00F173C1" w:rsidRDefault="00165D0F">
            <w:pPr>
              <w:textAlignment w:val="baseline"/>
              <w:rPr>
                <w:color w:val="000000" w:themeColor="text1"/>
                <w:sz w:val="18"/>
                <w:szCs w:val="18"/>
                <w:lang w:eastAsia="zh-CN"/>
              </w:rPr>
            </w:pPr>
            <w:r>
              <w:rPr>
                <w:color w:val="000000" w:themeColor="text1"/>
                <w:sz w:val="18"/>
                <w:szCs w:val="18"/>
                <w:lang w:eastAsia="zh-CN"/>
              </w:rPr>
              <w:t>Proposal 1.1.1: We have similar view with MTK. Support without the Notes.</w:t>
            </w:r>
          </w:p>
          <w:p w14:paraId="392CB9AC" w14:textId="77777777" w:rsidR="00F173C1" w:rsidRDefault="00165D0F">
            <w:pPr>
              <w:textAlignment w:val="baseline"/>
              <w:rPr>
                <w:color w:val="000000" w:themeColor="text1"/>
                <w:sz w:val="18"/>
                <w:szCs w:val="18"/>
                <w:lang w:eastAsia="zh-CN"/>
              </w:rPr>
            </w:pPr>
            <w:r>
              <w:rPr>
                <w:color w:val="000000" w:themeColor="text1"/>
                <w:sz w:val="18"/>
                <w:szCs w:val="18"/>
                <w:lang w:eastAsia="zh-CN"/>
              </w:rPr>
              <w:t>Proposal 1.1.2: Support</w:t>
            </w:r>
          </w:p>
          <w:p w14:paraId="03DBC0A6" w14:textId="77777777" w:rsidR="00F173C1" w:rsidRDefault="00165D0F">
            <w:pPr>
              <w:textAlignment w:val="baseline"/>
              <w:rPr>
                <w:color w:val="000000" w:themeColor="text1"/>
                <w:sz w:val="18"/>
                <w:szCs w:val="18"/>
                <w:lang w:eastAsia="zh-CN"/>
              </w:rPr>
            </w:pPr>
            <w:r>
              <w:rPr>
                <w:color w:val="000000" w:themeColor="text1"/>
                <w:sz w:val="18"/>
                <w:szCs w:val="18"/>
                <w:lang w:eastAsia="zh-CN"/>
              </w:rPr>
              <w:t>Proposal 1.1.3: Support</w:t>
            </w:r>
          </w:p>
          <w:p w14:paraId="207A4685" w14:textId="77777777" w:rsidR="00F173C1" w:rsidRDefault="00165D0F">
            <w:pPr>
              <w:textAlignment w:val="baseline"/>
              <w:rPr>
                <w:color w:val="000000" w:themeColor="text1"/>
                <w:sz w:val="18"/>
                <w:szCs w:val="18"/>
                <w:lang w:eastAsia="zh-CN"/>
              </w:rPr>
            </w:pPr>
            <w:r>
              <w:rPr>
                <w:rFonts w:eastAsia="Malgun Gothic" w:hint="eastAsia"/>
                <w:color w:val="000000" w:themeColor="text1"/>
                <w:sz w:val="18"/>
                <w:szCs w:val="18"/>
              </w:rPr>
              <w:t xml:space="preserve">Q1.2: </w:t>
            </w:r>
            <w:r>
              <w:rPr>
                <w:rFonts w:eastAsia="Malgun Gothic"/>
                <w:color w:val="000000" w:themeColor="text1"/>
                <w:sz w:val="18"/>
                <w:szCs w:val="18"/>
              </w:rPr>
              <w:t xml:space="preserve">we have </w:t>
            </w:r>
            <w:r>
              <w:rPr>
                <w:rFonts w:eastAsia="Malgun Gothic" w:hint="eastAsia"/>
                <w:color w:val="000000" w:themeColor="text1"/>
                <w:sz w:val="18"/>
                <w:szCs w:val="18"/>
              </w:rPr>
              <w:t>same view with OPPO,</w:t>
            </w:r>
            <w:r>
              <w:rPr>
                <w:rFonts w:eastAsia="Malgun Gothic"/>
                <w:color w:val="000000" w:themeColor="text1"/>
                <w:sz w:val="18"/>
                <w:szCs w:val="18"/>
              </w:rPr>
              <w:t xml:space="preserve"> MTK, and CMCC. </w:t>
            </w:r>
            <w:r>
              <w:rPr>
                <w:rFonts w:eastAsia="Malgun Gothic" w:hint="eastAsia"/>
                <w:color w:val="000000" w:themeColor="text1"/>
                <w:sz w:val="18"/>
                <w:szCs w:val="18"/>
              </w:rPr>
              <w:t xml:space="preserve"> </w:t>
            </w:r>
            <w:r>
              <w:rPr>
                <w:rFonts w:eastAsia="Malgun Gothic"/>
                <w:color w:val="000000" w:themeColor="text1"/>
                <w:sz w:val="18"/>
                <w:szCs w:val="18"/>
              </w:rPr>
              <w:t xml:space="preserve">The benefit of MAC-CE update is not clear. </w:t>
            </w:r>
            <w:r>
              <w:rPr>
                <w:color w:val="000000" w:themeColor="text1"/>
                <w:sz w:val="18"/>
                <w:szCs w:val="18"/>
                <w:lang w:eastAsia="zh-CN"/>
              </w:rPr>
              <w:t xml:space="preserve"> </w:t>
            </w:r>
          </w:p>
          <w:p w14:paraId="0DF02839" w14:textId="77777777" w:rsidR="00F173C1" w:rsidRDefault="00F173C1">
            <w:pPr>
              <w:textAlignment w:val="baseline"/>
              <w:rPr>
                <w:color w:val="000000" w:themeColor="text1"/>
                <w:sz w:val="18"/>
                <w:szCs w:val="18"/>
                <w:lang w:eastAsia="zh-CN"/>
              </w:rPr>
            </w:pPr>
          </w:p>
        </w:tc>
      </w:tr>
      <w:tr w:rsidR="00F173C1" w14:paraId="64A8FB8F" w14:textId="77777777">
        <w:trPr>
          <w:trHeight w:val="215"/>
        </w:trPr>
        <w:tc>
          <w:tcPr>
            <w:tcW w:w="1516" w:type="dxa"/>
          </w:tcPr>
          <w:p w14:paraId="3019AA9E" w14:textId="77777777" w:rsidR="00F173C1" w:rsidRDefault="00165D0F">
            <w:pPr>
              <w:snapToGrid w:val="0"/>
              <w:rPr>
                <w:rFonts w:eastAsia="Malgun Gothic"/>
                <w:color w:val="0000FF"/>
                <w:sz w:val="18"/>
                <w:szCs w:val="18"/>
              </w:rPr>
            </w:pPr>
            <w:r>
              <w:rPr>
                <w:rFonts w:eastAsiaTheme="minorEastAsia"/>
                <w:color w:val="000000" w:themeColor="text1"/>
                <w:sz w:val="18"/>
                <w:szCs w:val="18"/>
                <w:lang w:eastAsia="zh-CN"/>
              </w:rPr>
              <w:t>Samsung</w:t>
            </w:r>
          </w:p>
        </w:tc>
        <w:tc>
          <w:tcPr>
            <w:tcW w:w="8469" w:type="dxa"/>
          </w:tcPr>
          <w:p w14:paraId="63B344AA" w14:textId="77777777" w:rsidR="00F173C1" w:rsidRDefault="00165D0F">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w:t>
            </w:r>
            <w:r>
              <w:rPr>
                <w:rFonts w:eastAsiaTheme="minorEastAsia" w:hint="eastAsia"/>
                <w:b/>
                <w:bCs/>
                <w:color w:val="000000" w:themeColor="text1"/>
                <w:sz w:val="18"/>
                <w:szCs w:val="18"/>
                <w:lang w:eastAsia="zh-CN"/>
              </w:rPr>
              <w:t>rop</w:t>
            </w:r>
            <w:r>
              <w:rPr>
                <w:rFonts w:eastAsiaTheme="minorEastAsia"/>
                <w:b/>
                <w:bCs/>
                <w:color w:val="000000" w:themeColor="text1"/>
                <w:sz w:val="18"/>
                <w:szCs w:val="18"/>
                <w:lang w:eastAsia="zh-CN"/>
              </w:rPr>
              <w:t xml:space="preserve">osal 1.1.1: </w:t>
            </w:r>
            <w:r>
              <w:rPr>
                <w:rFonts w:eastAsiaTheme="minorEastAsia"/>
                <w:bCs/>
                <w:color w:val="000000" w:themeColor="text1"/>
                <w:sz w:val="18"/>
                <w:szCs w:val="18"/>
                <w:lang w:eastAsia="zh-CN"/>
              </w:rPr>
              <w:t>support without the notes</w:t>
            </w:r>
          </w:p>
          <w:p w14:paraId="6F5E22B8" w14:textId="77777777" w:rsidR="00F173C1" w:rsidRDefault="00F173C1">
            <w:pPr>
              <w:overflowPunct w:val="0"/>
              <w:autoSpaceDE w:val="0"/>
              <w:autoSpaceDN w:val="0"/>
              <w:adjustRightInd w:val="0"/>
              <w:jc w:val="both"/>
              <w:textAlignment w:val="baseline"/>
              <w:rPr>
                <w:rFonts w:eastAsiaTheme="minorEastAsia"/>
                <w:b/>
                <w:bCs/>
                <w:color w:val="000000" w:themeColor="text1"/>
                <w:sz w:val="18"/>
                <w:szCs w:val="18"/>
                <w:lang w:eastAsia="zh-CN"/>
              </w:rPr>
            </w:pPr>
          </w:p>
          <w:p w14:paraId="0966DB71" w14:textId="77777777" w:rsidR="00F173C1" w:rsidRDefault="00165D0F">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w:t>
            </w:r>
            <w:r>
              <w:rPr>
                <w:rFonts w:eastAsiaTheme="minorEastAsia" w:hint="eastAsia"/>
                <w:b/>
                <w:bCs/>
                <w:color w:val="000000" w:themeColor="text1"/>
                <w:sz w:val="18"/>
                <w:szCs w:val="18"/>
                <w:lang w:eastAsia="zh-CN"/>
              </w:rPr>
              <w:t>rop</w:t>
            </w:r>
            <w:r>
              <w:rPr>
                <w:rFonts w:eastAsiaTheme="minorEastAsia"/>
                <w:b/>
                <w:bCs/>
                <w:color w:val="000000" w:themeColor="text1"/>
                <w:sz w:val="18"/>
                <w:szCs w:val="18"/>
                <w:lang w:eastAsia="zh-CN"/>
              </w:rPr>
              <w:t xml:space="preserve">osal 1.1.2: </w:t>
            </w:r>
            <w:r>
              <w:rPr>
                <w:rFonts w:eastAsiaTheme="minorEastAsia"/>
                <w:bCs/>
                <w:color w:val="000000" w:themeColor="text1"/>
                <w:sz w:val="18"/>
                <w:szCs w:val="18"/>
                <w:lang w:eastAsia="zh-CN"/>
              </w:rPr>
              <w:t>support to confirm the WA</w:t>
            </w:r>
          </w:p>
          <w:p w14:paraId="49FD356C" w14:textId="77777777" w:rsidR="00F173C1" w:rsidRDefault="00F173C1">
            <w:pPr>
              <w:overflowPunct w:val="0"/>
              <w:autoSpaceDE w:val="0"/>
              <w:autoSpaceDN w:val="0"/>
              <w:adjustRightInd w:val="0"/>
              <w:jc w:val="both"/>
              <w:textAlignment w:val="baseline"/>
              <w:rPr>
                <w:rFonts w:eastAsiaTheme="minorEastAsia"/>
                <w:bCs/>
                <w:color w:val="000000" w:themeColor="text1"/>
                <w:sz w:val="18"/>
                <w:szCs w:val="18"/>
                <w:lang w:eastAsia="zh-CN"/>
              </w:rPr>
            </w:pPr>
          </w:p>
          <w:p w14:paraId="11F752FE" w14:textId="77777777" w:rsidR="00F173C1" w:rsidRDefault="00165D0F">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1.1.3:</w:t>
            </w:r>
            <w:r>
              <w:rPr>
                <w:rFonts w:eastAsiaTheme="minorEastAsia"/>
                <w:bCs/>
                <w:color w:val="000000" w:themeColor="text1"/>
                <w:sz w:val="18"/>
                <w:szCs w:val="18"/>
                <w:lang w:eastAsia="zh-CN"/>
              </w:rPr>
              <w:t xml:space="preserve"> fine with implicit determination if majority supports</w:t>
            </w:r>
          </w:p>
          <w:p w14:paraId="58379D2F" w14:textId="77777777" w:rsidR="00F173C1" w:rsidRDefault="00165D0F">
            <w:pPr>
              <w:jc w:val="both"/>
              <w:textAlignment w:val="baseline"/>
              <w:rPr>
                <w:rFonts w:eastAsia="宋体"/>
                <w:sz w:val="18"/>
                <w:szCs w:val="18"/>
                <w:lang w:eastAsia="zh-CN"/>
              </w:rPr>
            </w:pPr>
            <w:r>
              <w:rPr>
                <w:rFonts w:eastAsiaTheme="minorEastAsia"/>
                <w:bCs/>
                <w:color w:val="0000FF"/>
                <w:sz w:val="18"/>
                <w:szCs w:val="18"/>
                <w:lang w:eastAsia="zh-CN"/>
              </w:rPr>
              <w:lastRenderedPageBreak/>
              <w:t>[Mod]: Thanks for being flexible.</w:t>
            </w:r>
          </w:p>
          <w:p w14:paraId="6895F5C7" w14:textId="77777777" w:rsidR="00F173C1" w:rsidRDefault="00F173C1">
            <w:pPr>
              <w:overflowPunct w:val="0"/>
              <w:autoSpaceDE w:val="0"/>
              <w:autoSpaceDN w:val="0"/>
              <w:adjustRightInd w:val="0"/>
              <w:jc w:val="both"/>
              <w:textAlignment w:val="baseline"/>
              <w:rPr>
                <w:rFonts w:eastAsiaTheme="minorEastAsia"/>
                <w:bCs/>
                <w:color w:val="000000" w:themeColor="text1"/>
                <w:sz w:val="18"/>
                <w:szCs w:val="18"/>
                <w:lang w:eastAsia="zh-CN"/>
              </w:rPr>
            </w:pPr>
          </w:p>
          <w:p w14:paraId="5C02CE19" w14:textId="77777777" w:rsidR="00F173C1" w:rsidRDefault="00165D0F">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Q1.2:</w:t>
            </w:r>
            <w:r>
              <w:rPr>
                <w:rFonts w:eastAsiaTheme="minorEastAsia"/>
                <w:bCs/>
                <w:color w:val="000000" w:themeColor="text1"/>
                <w:sz w:val="18"/>
                <w:szCs w:val="18"/>
                <w:lang w:eastAsia="zh-CN"/>
              </w:rPr>
              <w:t xml:space="preserve"> Do not support introducing a new MAC CE to update the RS(s) in the configured set (Alt-1), which is another source of latency and overhead (against the WID objectives) – note that for small to medium configurations (which is the case here), MAC CE update/signaling in general would not result in latency and/or overhead reduction(s) in contrast to RRC configuration. For fast beam tracking, the existing TCI state(s) activation/deactivation MAC CE can be leveraged (instead of introducing and signaling a new one). The UE can just evaluate the RS(s) in the RS resource set that has the same value(s) as the RS(s) in the activated TCI state(s) to identify new beam(s).</w:t>
            </w:r>
          </w:p>
          <w:p w14:paraId="72A98A1E" w14:textId="77777777" w:rsidR="00F173C1" w:rsidRDefault="00F173C1">
            <w:pPr>
              <w:overflowPunct w:val="0"/>
              <w:autoSpaceDE w:val="0"/>
              <w:autoSpaceDN w:val="0"/>
              <w:adjustRightInd w:val="0"/>
              <w:jc w:val="both"/>
              <w:textAlignment w:val="baseline"/>
              <w:rPr>
                <w:rFonts w:eastAsiaTheme="minorEastAsia"/>
                <w:b/>
                <w:bCs/>
                <w:color w:val="000000" w:themeColor="text1"/>
                <w:sz w:val="18"/>
                <w:szCs w:val="18"/>
                <w:lang w:eastAsia="zh-CN"/>
              </w:rPr>
            </w:pPr>
          </w:p>
          <w:p w14:paraId="6D249675" w14:textId="77777777" w:rsidR="00F173C1" w:rsidRDefault="00165D0F">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w:t>
            </w:r>
            <w:r>
              <w:rPr>
                <w:rFonts w:eastAsiaTheme="minorEastAsia" w:hint="eastAsia"/>
                <w:b/>
                <w:bCs/>
                <w:color w:val="000000" w:themeColor="text1"/>
                <w:sz w:val="18"/>
                <w:szCs w:val="18"/>
                <w:lang w:eastAsia="zh-CN"/>
              </w:rPr>
              <w:t>rop</w:t>
            </w:r>
            <w:r>
              <w:rPr>
                <w:rFonts w:eastAsiaTheme="minorEastAsia"/>
                <w:b/>
                <w:bCs/>
                <w:color w:val="000000" w:themeColor="text1"/>
                <w:sz w:val="18"/>
                <w:szCs w:val="18"/>
                <w:lang w:eastAsia="zh-CN"/>
              </w:rPr>
              <w:t xml:space="preserve">osal 1.3.1: </w:t>
            </w:r>
            <w:r>
              <w:rPr>
                <w:rFonts w:eastAsiaTheme="minorEastAsia"/>
                <w:bCs/>
                <w:color w:val="000000" w:themeColor="text1"/>
                <w:sz w:val="18"/>
                <w:szCs w:val="18"/>
                <w:lang w:eastAsia="zh-CN"/>
              </w:rPr>
              <w:t>We do not think that the time window can be reset, which is different from timer. Besides, the time window can be a sliding window. Only counting may get reset. The corresponding condition(s) for resetting the counting can be further discussed based on that the counting is carried out per candidate beam.</w:t>
            </w:r>
          </w:p>
          <w:p w14:paraId="2FAD068F" w14:textId="77777777" w:rsidR="00F173C1" w:rsidRDefault="00165D0F">
            <w:pPr>
              <w:overflowPunct w:val="0"/>
              <w:autoSpaceDE w:val="0"/>
              <w:autoSpaceDN w:val="0"/>
              <w:adjustRightInd w:val="0"/>
              <w:jc w:val="both"/>
              <w:textAlignment w:val="baseline"/>
              <w:rPr>
                <w:rFonts w:eastAsiaTheme="minorEastAsia"/>
                <w:bCs/>
                <w:color w:val="0000FF"/>
                <w:sz w:val="18"/>
                <w:szCs w:val="18"/>
                <w:lang w:eastAsia="zh-CN"/>
              </w:rPr>
            </w:pPr>
            <w:r>
              <w:rPr>
                <w:rFonts w:eastAsiaTheme="minorEastAsia"/>
                <w:bCs/>
                <w:color w:val="0000FF"/>
                <w:sz w:val="18"/>
                <w:szCs w:val="18"/>
                <w:lang w:eastAsia="zh-CN"/>
              </w:rPr>
              <w:t>[Mod]: Interesting. Let’s check other’s views.</w:t>
            </w:r>
          </w:p>
          <w:p w14:paraId="1BE15FC3" w14:textId="77777777" w:rsidR="00F173C1" w:rsidRDefault="00F173C1">
            <w:pPr>
              <w:overflowPunct w:val="0"/>
              <w:autoSpaceDE w:val="0"/>
              <w:autoSpaceDN w:val="0"/>
              <w:adjustRightInd w:val="0"/>
              <w:jc w:val="both"/>
              <w:textAlignment w:val="baseline"/>
              <w:rPr>
                <w:rFonts w:eastAsiaTheme="minorEastAsia"/>
                <w:b/>
                <w:bCs/>
                <w:color w:val="000000" w:themeColor="text1"/>
                <w:sz w:val="18"/>
                <w:szCs w:val="18"/>
                <w:lang w:eastAsia="zh-CN"/>
              </w:rPr>
            </w:pPr>
          </w:p>
          <w:p w14:paraId="30237E14" w14:textId="77777777" w:rsidR="00F173C1" w:rsidRDefault="00165D0F">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 xml:space="preserve">Q1.3.2: </w:t>
            </w:r>
            <w:r>
              <w:rPr>
                <w:rFonts w:eastAsiaTheme="minorEastAsia"/>
                <w:bCs/>
                <w:color w:val="000000" w:themeColor="text1"/>
                <w:sz w:val="18"/>
                <w:szCs w:val="18"/>
                <w:lang w:eastAsia="zh-CN"/>
              </w:rPr>
              <w:t>first of all, it is unclear how an event-2 instance can be associated to a RS periodicity; determination of an event-2 instance depends on whether a new beam is a threshold value better than the current beam, which would not have any periodicity. The intention should be to determine the periodicity of measurement occasions for event-2 evaluations. Furthermore, we think the following configuration assumptions should be clarified first:</w:t>
            </w:r>
          </w:p>
          <w:p w14:paraId="5CA88E9E" w14:textId="77777777" w:rsidR="00F173C1" w:rsidRDefault="00165D0F">
            <w:pPr>
              <w:pStyle w:val="ListParagraph"/>
              <w:numPr>
                <w:ilvl w:val="0"/>
                <w:numId w:val="21"/>
              </w:numPr>
              <w:overflowPunct w:val="0"/>
              <w:autoSpaceDE w:val="0"/>
              <w:autoSpaceDN w:val="0"/>
              <w:adjustRightInd w:val="0"/>
              <w:spacing w:after="0" w:line="257" w:lineRule="auto"/>
              <w:jc w:val="both"/>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Whether the periodicity of the current beam RS can be different from that of the new beam RS(s)</w:t>
            </w:r>
          </w:p>
          <w:p w14:paraId="49743CEF" w14:textId="77777777" w:rsidR="00F173C1" w:rsidRDefault="00165D0F">
            <w:pPr>
              <w:pStyle w:val="ListParagraph"/>
              <w:numPr>
                <w:ilvl w:val="0"/>
                <w:numId w:val="21"/>
              </w:num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Whether the periodicities of different new beam RSs can be different</w:t>
            </w:r>
          </w:p>
          <w:p w14:paraId="0B526821" w14:textId="77777777" w:rsidR="00F173C1" w:rsidRDefault="00165D0F">
            <w:pPr>
              <w:textAlignment w:val="baseline"/>
              <w:rPr>
                <w:rFonts w:eastAsiaTheme="minorEastAsia"/>
                <w:bCs/>
                <w:color w:val="0000FF"/>
                <w:sz w:val="18"/>
                <w:szCs w:val="18"/>
                <w:lang w:eastAsia="zh-CN"/>
              </w:rPr>
            </w:pPr>
            <w:r>
              <w:rPr>
                <w:rFonts w:eastAsiaTheme="minorEastAsia"/>
                <w:bCs/>
                <w:color w:val="0000FF"/>
                <w:sz w:val="18"/>
                <w:szCs w:val="18"/>
                <w:lang w:eastAsia="zh-CN"/>
              </w:rPr>
              <w:t>[Mod]: In technical, if we do not have any explicit restriction, we can assume that the periodicity of current beam may be different or same as that of the new beam RS(s). Then, due to the spec requirement for RS resource set, by default, periodicities of different new beam RSs should be the same.</w:t>
            </w:r>
          </w:p>
          <w:p w14:paraId="73718284" w14:textId="77777777" w:rsidR="00F173C1" w:rsidRDefault="00F173C1">
            <w:pPr>
              <w:textAlignment w:val="baseline"/>
              <w:rPr>
                <w:rFonts w:eastAsia="Malgun Gothic"/>
                <w:sz w:val="18"/>
                <w:szCs w:val="18"/>
              </w:rPr>
            </w:pPr>
          </w:p>
        </w:tc>
      </w:tr>
      <w:tr w:rsidR="00F173C1" w14:paraId="68D0EF57" w14:textId="77777777">
        <w:trPr>
          <w:trHeight w:val="215"/>
        </w:trPr>
        <w:tc>
          <w:tcPr>
            <w:tcW w:w="1516" w:type="dxa"/>
          </w:tcPr>
          <w:p w14:paraId="41C795A9" w14:textId="77777777" w:rsidR="00F173C1" w:rsidRDefault="00165D0F">
            <w:pPr>
              <w:snapToGrid w:val="0"/>
              <w:rPr>
                <w:rFonts w:eastAsiaTheme="minorEastAsia"/>
                <w:sz w:val="18"/>
                <w:szCs w:val="18"/>
                <w:lang w:eastAsia="zh-CN"/>
              </w:rPr>
            </w:pPr>
            <w:r>
              <w:rPr>
                <w:rFonts w:eastAsiaTheme="minorEastAsia" w:hint="eastAsia"/>
                <w:color w:val="000000" w:themeColor="text1"/>
                <w:sz w:val="18"/>
                <w:szCs w:val="18"/>
                <w:lang w:eastAsia="zh-CN"/>
              </w:rPr>
              <w:lastRenderedPageBreak/>
              <w:t>X</w:t>
            </w:r>
            <w:r>
              <w:rPr>
                <w:rFonts w:eastAsiaTheme="minorEastAsia"/>
                <w:color w:val="000000" w:themeColor="text1"/>
                <w:sz w:val="18"/>
                <w:szCs w:val="18"/>
                <w:lang w:eastAsia="zh-CN"/>
              </w:rPr>
              <w:t>iaomi</w:t>
            </w:r>
          </w:p>
        </w:tc>
        <w:tc>
          <w:tcPr>
            <w:tcW w:w="8469" w:type="dxa"/>
          </w:tcPr>
          <w:p w14:paraId="20C53FC6" w14:textId="77777777" w:rsidR="00F173C1" w:rsidRDefault="00165D0F">
            <w:pPr>
              <w:snapToGrid w:val="0"/>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1.1.1</w:t>
            </w:r>
          </w:p>
          <w:p w14:paraId="4A2C5E6E" w14:textId="77777777" w:rsidR="00F173C1" w:rsidRDefault="00165D0F">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We would like to clarify that with note 2, does it mean to support following 3 cases?</w:t>
            </w:r>
          </w:p>
          <w:p w14:paraId="232F7116" w14:textId="77777777" w:rsidR="00F173C1" w:rsidRDefault="00165D0F">
            <w:pPr>
              <w:pStyle w:val="ListParagraph"/>
              <w:numPr>
                <w:ilvl w:val="0"/>
                <w:numId w:val="15"/>
              </w:numPr>
              <w:snapToGrid w:val="0"/>
              <w:rPr>
                <w:rFonts w:eastAsiaTheme="minorEastAsia"/>
                <w:sz w:val="18"/>
                <w:szCs w:val="18"/>
                <w:lang w:eastAsia="zh-CN"/>
              </w:rPr>
            </w:pPr>
            <w:r>
              <w:rPr>
                <w:rFonts w:eastAsiaTheme="minorEastAsia"/>
                <w:color w:val="000000" w:themeColor="text1"/>
                <w:sz w:val="18"/>
                <w:szCs w:val="18"/>
                <w:lang w:eastAsia="zh-CN"/>
              </w:rPr>
              <w:t xml:space="preserve">Case 1: the CSI-RS resource configured in the indicated </w:t>
            </w:r>
            <w:r>
              <w:rPr>
                <w:rFonts w:eastAsiaTheme="minorEastAsia"/>
                <w:sz w:val="18"/>
                <w:szCs w:val="18"/>
                <w:lang w:eastAsia="zh-CN"/>
              </w:rPr>
              <w:t xml:space="preserve">TCI state is only associated with one resource set that is configured with </w:t>
            </w:r>
            <w:proofErr w:type="spellStart"/>
            <w:r>
              <w:rPr>
                <w:rFonts w:eastAsiaTheme="minorEastAsia"/>
                <w:i/>
                <w:iCs/>
                <w:sz w:val="18"/>
                <w:szCs w:val="18"/>
                <w:lang w:eastAsia="zh-CN"/>
              </w:rPr>
              <w:t>trs</w:t>
            </w:r>
            <w:proofErr w:type="spellEnd"/>
            <w:r>
              <w:rPr>
                <w:rFonts w:eastAsiaTheme="minorEastAsia"/>
                <w:i/>
                <w:iCs/>
                <w:sz w:val="18"/>
                <w:szCs w:val="18"/>
                <w:lang w:eastAsia="zh-CN"/>
              </w:rPr>
              <w:t>-info</w:t>
            </w:r>
            <w:r>
              <w:rPr>
                <w:rFonts w:eastAsiaTheme="minorEastAsia"/>
                <w:sz w:val="18"/>
                <w:szCs w:val="18"/>
                <w:lang w:eastAsia="zh-CN"/>
              </w:rPr>
              <w:t>, SSB will be used as the RS for current beam and UE is not expected to receive configuration of CSI-RS as new beam or RRC indicating the RS for current beam is CSI-RS.</w:t>
            </w:r>
          </w:p>
          <w:p w14:paraId="6E122BA3" w14:textId="77777777" w:rsidR="00F173C1" w:rsidRDefault="00165D0F">
            <w:pPr>
              <w:pStyle w:val="ListParagraph"/>
              <w:numPr>
                <w:ilvl w:val="0"/>
                <w:numId w:val="15"/>
              </w:numPr>
              <w:snapToGrid w:val="0"/>
              <w:rPr>
                <w:rFonts w:eastAsiaTheme="minorEastAsia"/>
                <w:sz w:val="18"/>
                <w:szCs w:val="18"/>
                <w:lang w:eastAsia="zh-CN"/>
              </w:rPr>
            </w:pPr>
            <w:r>
              <w:rPr>
                <w:rFonts w:eastAsiaTheme="minorEastAsia"/>
                <w:sz w:val="18"/>
                <w:szCs w:val="18"/>
                <w:lang w:eastAsia="zh-CN"/>
              </w:rPr>
              <w:t xml:space="preserve">Case 2: the CSI-RS resource configured in the indicated TCI state is associated with two resource sets which are configured with </w:t>
            </w:r>
            <w:proofErr w:type="spellStart"/>
            <w:r>
              <w:rPr>
                <w:rFonts w:eastAsiaTheme="minorEastAsia"/>
                <w:i/>
                <w:iCs/>
                <w:sz w:val="18"/>
                <w:szCs w:val="18"/>
                <w:lang w:eastAsia="zh-CN"/>
              </w:rPr>
              <w:t>trs</w:t>
            </w:r>
            <w:proofErr w:type="spellEnd"/>
            <w:r>
              <w:rPr>
                <w:rFonts w:eastAsiaTheme="minorEastAsia"/>
                <w:i/>
                <w:iCs/>
                <w:sz w:val="18"/>
                <w:szCs w:val="18"/>
                <w:lang w:eastAsia="zh-CN"/>
              </w:rPr>
              <w:t xml:space="preserve">-info </w:t>
            </w:r>
            <w:r>
              <w:rPr>
                <w:rFonts w:eastAsiaTheme="minorEastAsia"/>
                <w:sz w:val="18"/>
                <w:szCs w:val="18"/>
                <w:lang w:eastAsia="zh-CN"/>
              </w:rPr>
              <w:t xml:space="preserve">and </w:t>
            </w:r>
            <w:r>
              <w:rPr>
                <w:rFonts w:eastAsiaTheme="minorEastAsia"/>
                <w:i/>
                <w:iCs/>
                <w:sz w:val="18"/>
                <w:szCs w:val="18"/>
                <w:lang w:eastAsia="zh-CN"/>
              </w:rPr>
              <w:t>repetition</w:t>
            </w:r>
            <w:r>
              <w:rPr>
                <w:rFonts w:eastAsiaTheme="minorEastAsia"/>
                <w:sz w:val="18"/>
                <w:szCs w:val="18"/>
                <w:lang w:eastAsia="zh-CN"/>
              </w:rPr>
              <w:t>, respectively, SSB will be used as the RS for current beam if the new beam is SSB or RRC indicate the RS for current beam is SSB.</w:t>
            </w:r>
          </w:p>
          <w:p w14:paraId="4A20F377" w14:textId="77777777" w:rsidR="00F173C1" w:rsidRDefault="00165D0F">
            <w:pPr>
              <w:pStyle w:val="ListParagraph"/>
              <w:numPr>
                <w:ilvl w:val="0"/>
                <w:numId w:val="15"/>
              </w:numPr>
              <w:snapToGrid w:val="0"/>
              <w:rPr>
                <w:rFonts w:eastAsiaTheme="minorEastAsia"/>
                <w:sz w:val="18"/>
                <w:szCs w:val="18"/>
                <w:lang w:eastAsia="zh-CN"/>
              </w:rPr>
            </w:pPr>
            <w:r>
              <w:rPr>
                <w:rFonts w:eastAsiaTheme="minorEastAsia"/>
                <w:sz w:val="18"/>
                <w:szCs w:val="18"/>
                <w:lang w:eastAsia="zh-CN"/>
              </w:rPr>
              <w:t xml:space="preserve">Case 3: the CSI-RS resource configured in the indicated TCI state is associated with two resource sets which are configured with </w:t>
            </w:r>
            <w:proofErr w:type="spellStart"/>
            <w:r>
              <w:rPr>
                <w:rFonts w:eastAsiaTheme="minorEastAsia"/>
                <w:i/>
                <w:iCs/>
                <w:sz w:val="18"/>
                <w:szCs w:val="18"/>
                <w:lang w:eastAsia="zh-CN"/>
              </w:rPr>
              <w:t>trs</w:t>
            </w:r>
            <w:proofErr w:type="spellEnd"/>
            <w:r>
              <w:rPr>
                <w:rFonts w:eastAsiaTheme="minorEastAsia"/>
                <w:i/>
                <w:iCs/>
                <w:sz w:val="18"/>
                <w:szCs w:val="18"/>
                <w:lang w:eastAsia="zh-CN"/>
              </w:rPr>
              <w:t xml:space="preserve">-info </w:t>
            </w:r>
            <w:r>
              <w:rPr>
                <w:rFonts w:eastAsiaTheme="minorEastAsia"/>
                <w:sz w:val="18"/>
                <w:szCs w:val="18"/>
                <w:lang w:eastAsia="zh-CN"/>
              </w:rPr>
              <w:t xml:space="preserve">and </w:t>
            </w:r>
            <w:r>
              <w:rPr>
                <w:rFonts w:eastAsiaTheme="minorEastAsia"/>
                <w:i/>
                <w:iCs/>
                <w:sz w:val="18"/>
                <w:szCs w:val="18"/>
                <w:lang w:eastAsia="zh-CN"/>
              </w:rPr>
              <w:t>repetition</w:t>
            </w:r>
            <w:r>
              <w:rPr>
                <w:rFonts w:eastAsiaTheme="minorEastAsia"/>
                <w:sz w:val="18"/>
                <w:szCs w:val="18"/>
                <w:lang w:eastAsia="zh-CN"/>
              </w:rPr>
              <w:t>, respectively, CSI-RS configured in the indicated TCI state will be used as the RS for current beam if the new beam is CSI-RS or RRC indicate the RS for current beam is CSI-RS.</w:t>
            </w:r>
          </w:p>
          <w:p w14:paraId="6D29019B" w14:textId="77777777" w:rsidR="00F173C1" w:rsidRDefault="00F173C1">
            <w:pPr>
              <w:shd w:val="clear" w:color="auto" w:fill="FFFFFF"/>
              <w:adjustRightInd w:val="0"/>
              <w:snapToGrid w:val="0"/>
              <w:spacing w:line="257" w:lineRule="auto"/>
              <w:jc w:val="both"/>
              <w:rPr>
                <w:rFonts w:eastAsiaTheme="minorEastAsia"/>
                <w:b/>
                <w:bCs/>
                <w:color w:val="000000" w:themeColor="text1"/>
                <w:sz w:val="18"/>
                <w:szCs w:val="18"/>
                <w:lang w:eastAsia="zh-CN"/>
              </w:rPr>
            </w:pPr>
          </w:p>
          <w:p w14:paraId="592F8E4B" w14:textId="77777777" w:rsidR="00F173C1" w:rsidRDefault="00165D0F">
            <w:pPr>
              <w:shd w:val="clear" w:color="auto" w:fill="FFFFFF"/>
              <w:adjustRightInd w:val="0"/>
              <w:snapToGrid w:val="0"/>
              <w:spacing w:line="257" w:lineRule="auto"/>
              <w:jc w:val="both"/>
              <w:rPr>
                <w:rFonts w:eastAsiaTheme="minorEastAsia"/>
                <w:sz w:val="18"/>
                <w:szCs w:val="18"/>
                <w:lang w:eastAsia="zh-CN"/>
              </w:rPr>
            </w:pPr>
            <w:r>
              <w:rPr>
                <w:rFonts w:eastAsiaTheme="minorEastAsia"/>
                <w:sz w:val="18"/>
                <w:szCs w:val="18"/>
                <w:lang w:eastAsia="zh-CN"/>
              </w:rPr>
              <w:t>If yes, we suggest to make the proposal much clearer since the UE behavior in above 3 cases need to be specified.</w:t>
            </w:r>
          </w:p>
          <w:p w14:paraId="1072BE2C" w14:textId="77777777" w:rsidR="00F173C1" w:rsidRDefault="00165D0F">
            <w:pPr>
              <w:overflowPunct w:val="0"/>
              <w:autoSpaceDE w:val="0"/>
              <w:autoSpaceDN w:val="0"/>
              <w:adjustRightInd w:val="0"/>
              <w:textAlignment w:val="baseline"/>
              <w:rPr>
                <w:rFonts w:eastAsia="PMingLiU"/>
                <w:bCs/>
                <w:color w:val="0000FF"/>
                <w:sz w:val="18"/>
                <w:szCs w:val="18"/>
                <w:lang w:eastAsia="zh-TW"/>
              </w:rPr>
            </w:pPr>
            <w:r>
              <w:rPr>
                <w:rFonts w:eastAsia="PMingLiU"/>
                <w:bCs/>
                <w:color w:val="0000FF"/>
                <w:sz w:val="18"/>
                <w:szCs w:val="18"/>
                <w:lang w:eastAsia="zh-TW"/>
              </w:rPr>
              <w:t xml:space="preserve">[Mod]: Pls review my reply to CMCC. In short, the note just </w:t>
            </w:r>
            <w:proofErr w:type="gramStart"/>
            <w:r>
              <w:rPr>
                <w:rFonts w:eastAsia="PMingLiU"/>
                <w:bCs/>
                <w:color w:val="0000FF"/>
                <w:sz w:val="18"/>
                <w:szCs w:val="18"/>
                <w:lang w:eastAsia="zh-TW"/>
              </w:rPr>
              <w:t>clarify</w:t>
            </w:r>
            <w:proofErr w:type="gramEnd"/>
            <w:r>
              <w:rPr>
                <w:rFonts w:eastAsia="PMingLiU"/>
                <w:bCs/>
                <w:color w:val="0000FF"/>
                <w:sz w:val="18"/>
                <w:szCs w:val="18"/>
                <w:lang w:eastAsia="zh-TW"/>
              </w:rPr>
              <w:t xml:space="preserve"> the current situation. </w:t>
            </w:r>
          </w:p>
          <w:p w14:paraId="1CF6592E" w14:textId="77777777" w:rsidR="00F173C1" w:rsidRDefault="00F173C1">
            <w:pPr>
              <w:snapToGrid w:val="0"/>
              <w:rPr>
                <w:rFonts w:eastAsiaTheme="minorEastAsia"/>
                <w:b/>
                <w:bCs/>
                <w:color w:val="000000" w:themeColor="text1"/>
                <w:sz w:val="18"/>
                <w:szCs w:val="18"/>
                <w:u w:val="single"/>
                <w:lang w:eastAsia="zh-CN"/>
              </w:rPr>
            </w:pPr>
          </w:p>
          <w:p w14:paraId="31C80038" w14:textId="77777777" w:rsidR="00F173C1" w:rsidRDefault="00165D0F">
            <w:pPr>
              <w:snapToGrid w:val="0"/>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1.1.2</w:t>
            </w:r>
          </w:p>
          <w:p w14:paraId="60BD3B42" w14:textId="77777777" w:rsidR="00F173C1" w:rsidRDefault="00165D0F">
            <w:pPr>
              <w:shd w:val="clear" w:color="auto" w:fill="FFFFFF"/>
              <w:adjustRightInd w:val="0"/>
              <w:snapToGrid w:val="0"/>
              <w:spacing w:line="257"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We are confused about the note. Does it mean TRS and CSI-RS for beam management are the same RS type? If with this assumption, does it mean the RS for current beam can be TRS when the new beam is CSI-RS? But it was precluded by note 1 in proposal 1.1.1.</w:t>
            </w:r>
          </w:p>
          <w:p w14:paraId="569747CA" w14:textId="77777777" w:rsidR="00F173C1" w:rsidRDefault="00165D0F">
            <w:pPr>
              <w:shd w:val="clear" w:color="auto" w:fill="FFFFFF"/>
              <w:adjustRightInd w:val="0"/>
              <w:snapToGrid w:val="0"/>
              <w:spacing w:line="257" w:lineRule="auto"/>
              <w:jc w:val="both"/>
              <w:rPr>
                <w:rFonts w:eastAsiaTheme="minorEastAsia"/>
                <w:color w:val="000000" w:themeColor="text1"/>
                <w:sz w:val="18"/>
                <w:szCs w:val="18"/>
                <w:lang w:eastAsia="zh-CN"/>
              </w:rPr>
            </w:pPr>
            <w:r>
              <w:rPr>
                <w:rFonts w:eastAsia="PMingLiU"/>
                <w:bCs/>
                <w:color w:val="0000FF"/>
                <w:sz w:val="18"/>
                <w:szCs w:val="18"/>
                <w:lang w:eastAsia="zh-TW"/>
              </w:rPr>
              <w:t>[Mod]: Let’s go with one by one. Firstly, TRS is not considered herein while having Note 1 in proposal 1.1.1.</w:t>
            </w:r>
          </w:p>
          <w:p w14:paraId="04A9F10B" w14:textId="77777777" w:rsidR="00F173C1" w:rsidRDefault="00F173C1">
            <w:pPr>
              <w:shd w:val="clear" w:color="auto" w:fill="FFFFFF"/>
              <w:adjustRightInd w:val="0"/>
              <w:snapToGrid w:val="0"/>
              <w:spacing w:line="257" w:lineRule="auto"/>
              <w:jc w:val="both"/>
              <w:rPr>
                <w:rFonts w:eastAsiaTheme="minorEastAsia"/>
                <w:color w:val="000000" w:themeColor="text1"/>
                <w:sz w:val="18"/>
                <w:szCs w:val="18"/>
                <w:lang w:eastAsia="zh-CN"/>
              </w:rPr>
            </w:pPr>
          </w:p>
          <w:p w14:paraId="0690F29D" w14:textId="77777777" w:rsidR="00F173C1" w:rsidRDefault="00165D0F">
            <w:pPr>
              <w:shd w:val="clear" w:color="auto" w:fill="FFFFFF"/>
              <w:adjustRightInd w:val="0"/>
              <w:snapToGrid w:val="0"/>
              <w:spacing w:line="257" w:lineRule="auto"/>
              <w:jc w:val="both"/>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1.1.3</w:t>
            </w:r>
          </w:p>
          <w:p w14:paraId="01B82CAF" w14:textId="77777777" w:rsidR="00F173C1" w:rsidRDefault="00165D0F">
            <w:pPr>
              <w:shd w:val="clear" w:color="auto" w:fill="FFFFFF"/>
              <w:adjustRightInd w:val="0"/>
              <w:snapToGrid w:val="0"/>
              <w:spacing w:line="257"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We are fine with the proposal if the RS for new beam can only be explicitly configured. Otherwise, RRC signaling is needed.</w:t>
            </w:r>
          </w:p>
          <w:p w14:paraId="1196D92B" w14:textId="77777777" w:rsidR="00F173C1" w:rsidRDefault="00F173C1">
            <w:pPr>
              <w:shd w:val="clear" w:color="auto" w:fill="FFFFFF"/>
              <w:adjustRightInd w:val="0"/>
              <w:snapToGrid w:val="0"/>
              <w:spacing w:line="257" w:lineRule="auto"/>
              <w:jc w:val="both"/>
              <w:rPr>
                <w:rFonts w:eastAsiaTheme="minorEastAsia"/>
                <w:b/>
                <w:bCs/>
                <w:color w:val="000000" w:themeColor="text1"/>
                <w:sz w:val="18"/>
                <w:szCs w:val="18"/>
                <w:u w:val="single"/>
                <w:lang w:eastAsia="zh-CN"/>
              </w:rPr>
            </w:pPr>
          </w:p>
          <w:p w14:paraId="631604D0" w14:textId="77777777" w:rsidR="00F173C1" w:rsidRDefault="00165D0F">
            <w:pPr>
              <w:shd w:val="clear" w:color="auto" w:fill="FFFFFF"/>
              <w:adjustRightInd w:val="0"/>
              <w:snapToGrid w:val="0"/>
              <w:spacing w:line="257" w:lineRule="auto"/>
              <w:jc w:val="both"/>
              <w:rPr>
                <w:rFonts w:eastAsiaTheme="minorEastAsia"/>
                <w:b/>
                <w:bCs/>
                <w:color w:val="000000" w:themeColor="text1"/>
                <w:sz w:val="18"/>
                <w:szCs w:val="18"/>
                <w:u w:val="single"/>
                <w:lang w:eastAsia="zh-CN"/>
              </w:rPr>
            </w:pPr>
            <w:r>
              <w:rPr>
                <w:rFonts w:eastAsiaTheme="minorEastAsia" w:hint="eastAsia"/>
                <w:b/>
                <w:bCs/>
                <w:color w:val="000000" w:themeColor="text1"/>
                <w:sz w:val="18"/>
                <w:szCs w:val="18"/>
                <w:u w:val="single"/>
                <w:lang w:eastAsia="zh-CN"/>
              </w:rPr>
              <w:t>Q</w:t>
            </w:r>
            <w:r>
              <w:rPr>
                <w:rFonts w:eastAsiaTheme="minorEastAsia"/>
                <w:b/>
                <w:bCs/>
                <w:color w:val="000000" w:themeColor="text1"/>
                <w:sz w:val="18"/>
                <w:szCs w:val="18"/>
                <w:u w:val="single"/>
                <w:lang w:eastAsia="zh-CN"/>
              </w:rPr>
              <w:t>1.2</w:t>
            </w:r>
          </w:p>
          <w:p w14:paraId="5EC38743" w14:textId="77777777" w:rsidR="00F173C1" w:rsidRDefault="00165D0F">
            <w:pPr>
              <w:shd w:val="clear" w:color="auto" w:fill="FFFFFF"/>
              <w:adjustRightInd w:val="0"/>
              <w:snapToGrid w:val="0"/>
              <w:spacing w:line="257"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We support MAC CE based update for new beam RS for Event-2 and prefer Alt 2. Since the number of measured RS can be reduced to reduce the measurement complexity. In addition, the application time for activated TCI state will be short than that of non-activated TCI state.</w:t>
            </w:r>
          </w:p>
          <w:p w14:paraId="0E28FE2B" w14:textId="77777777" w:rsidR="00F173C1" w:rsidRDefault="00F173C1">
            <w:pPr>
              <w:shd w:val="clear" w:color="auto" w:fill="FFFFFF"/>
              <w:adjustRightInd w:val="0"/>
              <w:snapToGrid w:val="0"/>
              <w:spacing w:line="257" w:lineRule="auto"/>
              <w:jc w:val="both"/>
              <w:rPr>
                <w:rFonts w:eastAsiaTheme="minorEastAsia"/>
                <w:color w:val="000000" w:themeColor="text1"/>
                <w:sz w:val="18"/>
                <w:szCs w:val="18"/>
                <w:lang w:eastAsia="zh-CN"/>
              </w:rPr>
            </w:pPr>
          </w:p>
          <w:p w14:paraId="55AB6F84" w14:textId="77777777" w:rsidR="00F173C1" w:rsidRDefault="00165D0F">
            <w:pPr>
              <w:shd w:val="clear" w:color="auto" w:fill="FFFFFF"/>
              <w:adjustRightInd w:val="0"/>
              <w:snapToGrid w:val="0"/>
              <w:spacing w:line="257" w:lineRule="auto"/>
              <w:jc w:val="both"/>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 xml:space="preserve">Proposal 1.3.1 </w:t>
            </w:r>
          </w:p>
          <w:p w14:paraId="2CE20820" w14:textId="77777777" w:rsidR="00F173C1" w:rsidRDefault="00165D0F">
            <w:pPr>
              <w:shd w:val="clear" w:color="auto" w:fill="FFFFFF"/>
              <w:adjustRightInd w:val="0"/>
              <w:snapToGrid w:val="0"/>
              <w:spacing w:line="257"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First, we need to clarify that the time window and counter is per pair of one current beam and one new beam. So, if the current beam is changed, the time window and counter need to be reset, that is candidate#2. And if the RS </w:t>
            </w:r>
            <w:r>
              <w:rPr>
                <w:rFonts w:eastAsiaTheme="minorEastAsia"/>
                <w:color w:val="000000" w:themeColor="text1"/>
                <w:sz w:val="18"/>
                <w:szCs w:val="18"/>
                <w:lang w:eastAsia="zh-CN"/>
              </w:rPr>
              <w:lastRenderedPageBreak/>
              <w:t xml:space="preserve">reconfiguration for new beam is received, the time window and counter for some new beams not included in the RS reconfiguration need to be stopped, that is candidate#1.  </w:t>
            </w:r>
          </w:p>
          <w:p w14:paraId="765E800D" w14:textId="77777777" w:rsidR="00F173C1" w:rsidRDefault="00F173C1">
            <w:pPr>
              <w:shd w:val="clear" w:color="auto" w:fill="FFFFFF"/>
              <w:adjustRightInd w:val="0"/>
              <w:snapToGrid w:val="0"/>
              <w:spacing w:line="257" w:lineRule="auto"/>
              <w:jc w:val="both"/>
              <w:rPr>
                <w:rFonts w:eastAsiaTheme="minorEastAsia"/>
                <w:color w:val="000000" w:themeColor="text1"/>
                <w:sz w:val="18"/>
                <w:szCs w:val="18"/>
                <w:lang w:eastAsia="zh-CN"/>
              </w:rPr>
            </w:pPr>
          </w:p>
          <w:p w14:paraId="2263570E" w14:textId="77777777" w:rsidR="00F173C1" w:rsidRDefault="00165D0F">
            <w:pPr>
              <w:shd w:val="clear" w:color="auto" w:fill="FFFFFF"/>
              <w:adjustRightInd w:val="0"/>
              <w:snapToGrid w:val="0"/>
              <w:spacing w:line="257"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Second, we need to discuss whether the time window and counter need to be reset when first PUCCH or second PUSCH is transmitted. We need to discuss whether to continue the evaluation after the condition met and before the first PUCCH, and after the first PUCCH and before the PUSCH or not. So, two new candidates can be added:</w:t>
            </w:r>
          </w:p>
          <w:p w14:paraId="580F6FF4" w14:textId="77777777" w:rsidR="00F173C1" w:rsidRDefault="00165D0F">
            <w:pPr>
              <w:shd w:val="clear" w:color="auto" w:fill="FFFFFF"/>
              <w:adjustRightInd w:val="0"/>
              <w:snapToGrid w:val="0"/>
              <w:spacing w:line="257"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Candidate#5: transmission of the first PUCCH</w:t>
            </w:r>
          </w:p>
          <w:p w14:paraId="6346C27F" w14:textId="77777777" w:rsidR="00F173C1" w:rsidRDefault="00165D0F">
            <w:pPr>
              <w:shd w:val="clear" w:color="auto" w:fill="FFFFFF"/>
              <w:adjustRightInd w:val="0"/>
              <w:snapToGrid w:val="0"/>
              <w:spacing w:line="257"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Canddaite#6: transmission of the second PUSCH. </w:t>
            </w:r>
          </w:p>
          <w:p w14:paraId="2CA080B1" w14:textId="77777777" w:rsidR="00F173C1" w:rsidRDefault="00F173C1">
            <w:pPr>
              <w:shd w:val="clear" w:color="auto" w:fill="FFFFFF"/>
              <w:adjustRightInd w:val="0"/>
              <w:snapToGrid w:val="0"/>
              <w:spacing w:line="257" w:lineRule="auto"/>
              <w:jc w:val="both"/>
              <w:rPr>
                <w:rFonts w:eastAsiaTheme="minorEastAsia"/>
                <w:color w:val="000000" w:themeColor="text1"/>
                <w:sz w:val="18"/>
                <w:szCs w:val="18"/>
                <w:lang w:eastAsia="zh-CN"/>
              </w:rPr>
            </w:pPr>
          </w:p>
          <w:p w14:paraId="2475D820" w14:textId="77777777" w:rsidR="00F173C1" w:rsidRDefault="00165D0F">
            <w:pPr>
              <w:shd w:val="clear" w:color="auto" w:fill="FFFFFF"/>
              <w:adjustRightInd w:val="0"/>
              <w:snapToGrid w:val="0"/>
              <w:spacing w:line="257"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In addition, we are not clear about the motivation of candidate#3 or candidate #4. For candidate#3, does it mean a threshold for number of transmissions of the same BR will be defined? But the time window and counter are kept per pair of one current beam and one new beam. For candidate#4, why to reset if NW response is detected?</w:t>
            </w:r>
          </w:p>
          <w:p w14:paraId="57F10496" w14:textId="77777777" w:rsidR="00F173C1" w:rsidRDefault="00F173C1">
            <w:pPr>
              <w:shd w:val="clear" w:color="auto" w:fill="FFFFFF"/>
              <w:adjustRightInd w:val="0"/>
              <w:snapToGrid w:val="0"/>
              <w:spacing w:line="257" w:lineRule="auto"/>
              <w:jc w:val="both"/>
              <w:rPr>
                <w:rFonts w:eastAsiaTheme="minorEastAsia"/>
                <w:b/>
                <w:bCs/>
                <w:color w:val="000000" w:themeColor="text1"/>
                <w:sz w:val="18"/>
                <w:szCs w:val="18"/>
                <w:u w:val="single"/>
                <w:lang w:eastAsia="zh-CN"/>
              </w:rPr>
            </w:pPr>
          </w:p>
          <w:p w14:paraId="5449DAD6" w14:textId="77777777" w:rsidR="00F173C1" w:rsidRDefault="00165D0F">
            <w:pPr>
              <w:shd w:val="clear" w:color="auto" w:fill="FFFFFF"/>
              <w:adjustRightInd w:val="0"/>
              <w:snapToGrid w:val="0"/>
              <w:spacing w:line="257" w:lineRule="auto"/>
              <w:jc w:val="both"/>
              <w:rPr>
                <w:rFonts w:eastAsiaTheme="minorEastAsia"/>
                <w:b/>
                <w:bCs/>
                <w:color w:val="000000" w:themeColor="text1"/>
                <w:sz w:val="18"/>
                <w:szCs w:val="18"/>
                <w:u w:val="single"/>
                <w:lang w:eastAsia="zh-CN"/>
              </w:rPr>
            </w:pPr>
            <w:r>
              <w:rPr>
                <w:rFonts w:eastAsiaTheme="minorEastAsia" w:hint="eastAsia"/>
                <w:b/>
                <w:bCs/>
                <w:color w:val="000000" w:themeColor="text1"/>
                <w:sz w:val="18"/>
                <w:szCs w:val="18"/>
                <w:u w:val="single"/>
                <w:lang w:eastAsia="zh-CN"/>
              </w:rPr>
              <w:t>Q</w:t>
            </w:r>
            <w:r>
              <w:rPr>
                <w:rFonts w:eastAsiaTheme="minorEastAsia"/>
                <w:b/>
                <w:bCs/>
                <w:color w:val="000000" w:themeColor="text1"/>
                <w:sz w:val="18"/>
                <w:szCs w:val="18"/>
                <w:u w:val="single"/>
                <w:lang w:eastAsia="zh-CN"/>
              </w:rPr>
              <w:t>1.3.2</w:t>
            </w:r>
          </w:p>
          <w:p w14:paraId="305D369C" w14:textId="77777777" w:rsidR="00F173C1" w:rsidRDefault="00165D0F">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Prefer Alt-3 if </w:t>
            </w:r>
            <w:proofErr w:type="spellStart"/>
            <w:r>
              <w:rPr>
                <w:rFonts w:eastAsiaTheme="minorEastAsia"/>
                <w:i/>
                <w:iCs/>
                <w:color w:val="000000" w:themeColor="text1"/>
                <w:sz w:val="18"/>
                <w:szCs w:val="18"/>
                <w:lang w:eastAsia="zh-CN"/>
              </w:rPr>
              <w:t>timeRestrictionForChannelMeasurements</w:t>
            </w:r>
            <w:proofErr w:type="spellEnd"/>
            <w:r>
              <w:rPr>
                <w:rFonts w:eastAsiaTheme="minorEastAsia"/>
                <w:color w:val="000000" w:themeColor="text1"/>
                <w:sz w:val="18"/>
                <w:szCs w:val="18"/>
                <w:lang w:eastAsia="zh-CN"/>
              </w:rPr>
              <w:t xml:space="preserve"> for both current beam RS and new beam RS are set to “</w:t>
            </w:r>
            <w:r>
              <w:rPr>
                <w:rFonts w:eastAsiaTheme="minorEastAsia"/>
                <w:i/>
                <w:iCs/>
                <w:color w:val="000000" w:themeColor="text1"/>
                <w:sz w:val="18"/>
                <w:szCs w:val="18"/>
                <w:lang w:eastAsia="zh-CN"/>
              </w:rPr>
              <w:t>Configured</w:t>
            </w:r>
            <w:r>
              <w:rPr>
                <w:rFonts w:eastAsiaTheme="minorEastAsia"/>
                <w:color w:val="000000" w:themeColor="text1"/>
                <w:sz w:val="18"/>
                <w:szCs w:val="18"/>
                <w:lang w:eastAsia="zh-CN"/>
              </w:rPr>
              <w:t>”. Otherwise, the periodicity of computing L1-RSRP value equals to triple of the RS periodicity.</w:t>
            </w:r>
          </w:p>
          <w:p w14:paraId="0304C39C" w14:textId="77777777" w:rsidR="00F173C1" w:rsidRDefault="00165D0F">
            <w:pPr>
              <w:textAlignment w:val="baseline"/>
              <w:rPr>
                <w:rFonts w:eastAsiaTheme="minorEastAsia"/>
                <w:sz w:val="18"/>
                <w:szCs w:val="18"/>
                <w:lang w:eastAsia="zh-CN"/>
              </w:rPr>
            </w:pPr>
            <w:r>
              <w:rPr>
                <w:rFonts w:eastAsia="PMingLiU"/>
                <w:bCs/>
                <w:color w:val="0000FF"/>
                <w:sz w:val="18"/>
                <w:szCs w:val="18"/>
                <w:lang w:eastAsia="zh-TW"/>
              </w:rPr>
              <w:t>[Mod]: What’s the meaning of ‘triple of the RS periodicity?’ *3</w:t>
            </w:r>
            <w:r>
              <w:rPr>
                <w:rFonts w:eastAsiaTheme="minorEastAsia" w:hint="eastAsia"/>
                <w:bCs/>
                <w:color w:val="0000FF"/>
                <w:sz w:val="18"/>
                <w:szCs w:val="18"/>
                <w:lang w:eastAsia="zh-CN"/>
              </w:rPr>
              <w:t>?</w:t>
            </w:r>
          </w:p>
        </w:tc>
      </w:tr>
      <w:tr w:rsidR="00F173C1" w14:paraId="564E8477" w14:textId="77777777">
        <w:trPr>
          <w:trHeight w:val="215"/>
        </w:trPr>
        <w:tc>
          <w:tcPr>
            <w:tcW w:w="1516" w:type="dxa"/>
          </w:tcPr>
          <w:p w14:paraId="327ADB3D" w14:textId="77777777" w:rsidR="00F173C1" w:rsidRDefault="00165D0F">
            <w:pPr>
              <w:snapToGrid w:val="0"/>
              <w:rPr>
                <w:rFonts w:eastAsia="MS Mincho"/>
                <w:sz w:val="18"/>
                <w:szCs w:val="18"/>
                <w:lang w:eastAsia="ja-JP"/>
              </w:rPr>
            </w:pPr>
            <w:r>
              <w:rPr>
                <w:rFonts w:eastAsiaTheme="minorEastAsia" w:hint="eastAsia"/>
                <w:sz w:val="18"/>
                <w:szCs w:val="18"/>
                <w:lang w:eastAsia="zh-CN"/>
              </w:rPr>
              <w:lastRenderedPageBreak/>
              <w:t>Fujitsu</w:t>
            </w:r>
          </w:p>
        </w:tc>
        <w:tc>
          <w:tcPr>
            <w:tcW w:w="8469" w:type="dxa"/>
          </w:tcPr>
          <w:p w14:paraId="2E397C97" w14:textId="77777777" w:rsidR="00F173C1" w:rsidRDefault="00165D0F">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w:t>
            </w:r>
            <w:r>
              <w:rPr>
                <w:rFonts w:eastAsiaTheme="minorEastAsia" w:hint="eastAsia"/>
                <w:b/>
                <w:bCs/>
                <w:color w:val="000000" w:themeColor="text1"/>
                <w:sz w:val="18"/>
                <w:szCs w:val="18"/>
                <w:lang w:eastAsia="zh-CN"/>
              </w:rPr>
              <w:t>rop</w:t>
            </w:r>
            <w:r>
              <w:rPr>
                <w:rFonts w:eastAsiaTheme="minorEastAsia"/>
                <w:b/>
                <w:bCs/>
                <w:color w:val="000000" w:themeColor="text1"/>
                <w:sz w:val="18"/>
                <w:szCs w:val="18"/>
                <w:lang w:eastAsia="zh-CN"/>
              </w:rPr>
              <w:t xml:space="preserve">osal 1.1.1: </w:t>
            </w:r>
            <w:r>
              <w:rPr>
                <w:color w:val="000000" w:themeColor="text1"/>
                <w:sz w:val="18"/>
                <w:szCs w:val="18"/>
                <w:lang w:eastAsia="zh-CN"/>
              </w:rPr>
              <w:t>Support without the Notes.</w:t>
            </w:r>
            <w:r>
              <w:rPr>
                <w:rFonts w:hint="eastAsia"/>
                <w:color w:val="000000" w:themeColor="text1"/>
                <w:sz w:val="18"/>
                <w:szCs w:val="18"/>
                <w:lang w:eastAsia="zh-CN"/>
              </w:rPr>
              <w:t xml:space="preserve"> </w:t>
            </w:r>
            <w:r>
              <w:rPr>
                <w:rFonts w:eastAsiaTheme="minorEastAsia" w:hint="eastAsia"/>
                <w:bCs/>
                <w:color w:val="000000" w:themeColor="text1"/>
                <w:sz w:val="18"/>
                <w:szCs w:val="18"/>
                <w:lang w:eastAsia="zh-CN"/>
              </w:rPr>
              <w:t>It may be better directly clarified whether scheme-1 is supported when going with Option-4. We think the intention of the proposal is to also allow scheme-1.</w:t>
            </w:r>
          </w:p>
          <w:p w14:paraId="6E6D86FE" w14:textId="77777777" w:rsidR="00F173C1" w:rsidRDefault="00165D0F">
            <w:pPr>
              <w:overflowPunct w:val="0"/>
              <w:autoSpaceDE w:val="0"/>
              <w:autoSpaceDN w:val="0"/>
              <w:adjustRightInd w:val="0"/>
              <w:jc w:val="both"/>
              <w:textAlignment w:val="baseline"/>
              <w:rPr>
                <w:rFonts w:eastAsiaTheme="minorEastAsia"/>
                <w:b/>
                <w:bCs/>
                <w:color w:val="000000" w:themeColor="text1"/>
                <w:sz w:val="18"/>
                <w:szCs w:val="18"/>
                <w:lang w:eastAsia="zh-CN"/>
              </w:rPr>
            </w:pPr>
            <w:r>
              <w:rPr>
                <w:rFonts w:eastAsia="PMingLiU"/>
                <w:bCs/>
                <w:color w:val="0000FF"/>
                <w:sz w:val="18"/>
                <w:szCs w:val="18"/>
                <w:lang w:eastAsia="zh-TW"/>
              </w:rPr>
              <w:t>[Mod]: Pls review my reply. Clearly, there is no RAN1 consensus on allowing scheme-1 in such case.</w:t>
            </w:r>
          </w:p>
          <w:p w14:paraId="7AE0ABD1" w14:textId="77777777" w:rsidR="00F173C1" w:rsidRDefault="00F173C1">
            <w:pPr>
              <w:overflowPunct w:val="0"/>
              <w:autoSpaceDE w:val="0"/>
              <w:autoSpaceDN w:val="0"/>
              <w:adjustRightInd w:val="0"/>
              <w:jc w:val="both"/>
              <w:textAlignment w:val="baseline"/>
              <w:rPr>
                <w:rFonts w:eastAsiaTheme="minorEastAsia"/>
                <w:b/>
                <w:bCs/>
                <w:color w:val="000000" w:themeColor="text1"/>
                <w:sz w:val="18"/>
                <w:szCs w:val="18"/>
                <w:lang w:eastAsia="zh-CN"/>
              </w:rPr>
            </w:pPr>
          </w:p>
          <w:p w14:paraId="182C6032" w14:textId="77777777" w:rsidR="00F173C1" w:rsidRDefault="00165D0F">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w:t>
            </w:r>
            <w:r>
              <w:rPr>
                <w:rFonts w:eastAsiaTheme="minorEastAsia" w:hint="eastAsia"/>
                <w:b/>
                <w:bCs/>
                <w:color w:val="000000" w:themeColor="text1"/>
                <w:sz w:val="18"/>
                <w:szCs w:val="18"/>
                <w:lang w:eastAsia="zh-CN"/>
              </w:rPr>
              <w:t>rop</w:t>
            </w:r>
            <w:r>
              <w:rPr>
                <w:rFonts w:eastAsiaTheme="minorEastAsia"/>
                <w:b/>
                <w:bCs/>
                <w:color w:val="000000" w:themeColor="text1"/>
                <w:sz w:val="18"/>
                <w:szCs w:val="18"/>
                <w:lang w:eastAsia="zh-CN"/>
              </w:rPr>
              <w:t xml:space="preserve">osal 1.1.2: </w:t>
            </w:r>
            <w:r>
              <w:rPr>
                <w:rFonts w:eastAsiaTheme="minorEastAsia" w:hint="eastAsia"/>
                <w:bCs/>
                <w:color w:val="000000" w:themeColor="text1"/>
                <w:sz w:val="18"/>
                <w:szCs w:val="18"/>
                <w:lang w:eastAsia="zh-CN"/>
              </w:rPr>
              <w:t>S</w:t>
            </w:r>
            <w:r>
              <w:rPr>
                <w:rFonts w:eastAsiaTheme="minorEastAsia"/>
                <w:bCs/>
                <w:color w:val="000000" w:themeColor="text1"/>
                <w:sz w:val="18"/>
                <w:szCs w:val="18"/>
                <w:lang w:eastAsia="zh-CN"/>
              </w:rPr>
              <w:t>upport</w:t>
            </w:r>
            <w:r>
              <w:rPr>
                <w:rFonts w:eastAsiaTheme="minorEastAsia" w:hint="eastAsia"/>
                <w:bCs/>
                <w:color w:val="000000" w:themeColor="text1"/>
                <w:sz w:val="18"/>
                <w:szCs w:val="18"/>
                <w:lang w:eastAsia="zh-CN"/>
              </w:rPr>
              <w:t>.</w:t>
            </w:r>
          </w:p>
          <w:p w14:paraId="79732DF6" w14:textId="77777777" w:rsidR="00F173C1" w:rsidRDefault="00165D0F">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1.1.3:</w:t>
            </w:r>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S</w:t>
            </w:r>
            <w:r>
              <w:rPr>
                <w:rFonts w:eastAsiaTheme="minorEastAsia"/>
                <w:bCs/>
                <w:color w:val="000000" w:themeColor="text1"/>
                <w:sz w:val="18"/>
                <w:szCs w:val="18"/>
                <w:lang w:eastAsia="zh-CN"/>
              </w:rPr>
              <w:t>upport</w:t>
            </w:r>
            <w:r>
              <w:rPr>
                <w:rFonts w:eastAsiaTheme="minorEastAsia" w:hint="eastAsia"/>
                <w:bCs/>
                <w:color w:val="000000" w:themeColor="text1"/>
                <w:sz w:val="18"/>
                <w:szCs w:val="18"/>
                <w:lang w:eastAsia="zh-CN"/>
              </w:rPr>
              <w:t>.</w:t>
            </w:r>
          </w:p>
          <w:p w14:paraId="52B7215D" w14:textId="77777777" w:rsidR="00F173C1" w:rsidRDefault="00165D0F">
            <w:pPr>
              <w:overflowPunct w:val="0"/>
              <w:autoSpaceDE w:val="0"/>
              <w:autoSpaceDN w:val="0"/>
              <w:adjustRightInd w:val="0"/>
              <w:jc w:val="both"/>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Q1.2:</w:t>
            </w:r>
            <w:r>
              <w:rPr>
                <w:rFonts w:eastAsiaTheme="minorEastAsia"/>
                <w:bCs/>
                <w:color w:val="000000" w:themeColor="text1"/>
                <w:sz w:val="18"/>
                <w:szCs w:val="18"/>
                <w:lang w:eastAsia="zh-CN"/>
              </w:rPr>
              <w:t xml:space="preserve"> Do not support.</w:t>
            </w:r>
            <w:r>
              <w:rPr>
                <w:rFonts w:eastAsiaTheme="minorEastAsia" w:hint="eastAsia"/>
                <w:bCs/>
                <w:color w:val="000000" w:themeColor="text1"/>
                <w:sz w:val="18"/>
                <w:szCs w:val="18"/>
                <w:lang w:eastAsia="zh-CN"/>
              </w:rPr>
              <w:t xml:space="preserve"> As the RS set can be configured as a big set, it can include all the potential </w:t>
            </w:r>
            <w:r>
              <w:rPr>
                <w:rFonts w:eastAsiaTheme="minorEastAsia"/>
                <w:bCs/>
                <w:color w:val="000000" w:themeColor="text1"/>
                <w:sz w:val="18"/>
                <w:szCs w:val="18"/>
                <w:lang w:eastAsia="zh-CN"/>
              </w:rPr>
              <w:t>candidate</w:t>
            </w:r>
            <w:r>
              <w:rPr>
                <w:rFonts w:eastAsiaTheme="minorEastAsia" w:hint="eastAsia"/>
                <w:bCs/>
                <w:color w:val="000000" w:themeColor="text1"/>
                <w:sz w:val="18"/>
                <w:szCs w:val="18"/>
                <w:lang w:eastAsia="zh-CN"/>
              </w:rPr>
              <w:t xml:space="preserve"> beams. Then the candidate beams do not need to vary with the current beam.</w:t>
            </w:r>
          </w:p>
          <w:p w14:paraId="5687D54F" w14:textId="77777777" w:rsidR="00F173C1" w:rsidRDefault="00165D0F">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w:t>
            </w:r>
            <w:r>
              <w:rPr>
                <w:rFonts w:eastAsiaTheme="minorEastAsia" w:hint="eastAsia"/>
                <w:b/>
                <w:bCs/>
                <w:color w:val="000000" w:themeColor="text1"/>
                <w:sz w:val="18"/>
                <w:szCs w:val="18"/>
                <w:lang w:eastAsia="zh-CN"/>
              </w:rPr>
              <w:t>rop</w:t>
            </w:r>
            <w:r>
              <w:rPr>
                <w:rFonts w:eastAsiaTheme="minorEastAsia"/>
                <w:b/>
                <w:bCs/>
                <w:color w:val="000000" w:themeColor="text1"/>
                <w:sz w:val="18"/>
                <w:szCs w:val="18"/>
                <w:lang w:eastAsia="zh-CN"/>
              </w:rPr>
              <w:t>osal 1.3.1:</w:t>
            </w:r>
            <w:r>
              <w:rPr>
                <w:rFonts w:eastAsiaTheme="minorEastAsia" w:hint="eastAsia"/>
                <w:b/>
                <w:bCs/>
                <w:color w:val="000000" w:themeColor="text1"/>
                <w:sz w:val="18"/>
                <w:szCs w:val="18"/>
                <w:lang w:eastAsia="zh-CN"/>
              </w:rPr>
              <w:t xml:space="preserve"> </w:t>
            </w:r>
            <w:r>
              <w:rPr>
                <w:rFonts w:eastAsiaTheme="minorEastAsia" w:hint="eastAsia"/>
                <w:bCs/>
                <w:color w:val="000000" w:themeColor="text1"/>
                <w:sz w:val="18"/>
                <w:szCs w:val="18"/>
                <w:lang w:eastAsia="zh-CN"/>
              </w:rPr>
              <w:t xml:space="preserve">Open to </w:t>
            </w:r>
            <w:r>
              <w:rPr>
                <w:rFonts w:eastAsiaTheme="minorEastAsia"/>
                <w:bCs/>
                <w:color w:val="000000" w:themeColor="text1"/>
                <w:sz w:val="18"/>
                <w:szCs w:val="18"/>
                <w:lang w:eastAsia="zh-CN"/>
              </w:rPr>
              <w:t>discuss</w:t>
            </w:r>
            <w:r>
              <w:rPr>
                <w:rFonts w:eastAsiaTheme="minorEastAsia" w:hint="eastAsia"/>
                <w:bCs/>
                <w:color w:val="000000" w:themeColor="text1"/>
                <w:sz w:val="18"/>
                <w:szCs w:val="18"/>
                <w:lang w:eastAsia="zh-CN"/>
              </w:rPr>
              <w:t>. Maybe there are other candidates</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 xml:space="preserve"> </w:t>
            </w:r>
            <w:r>
              <w:rPr>
                <w:rFonts w:eastAsiaTheme="minorEastAsia"/>
                <w:bCs/>
                <w:color w:val="000000" w:themeColor="text1"/>
                <w:sz w:val="18"/>
                <w:szCs w:val="18"/>
                <w:lang w:eastAsia="zh-CN"/>
              </w:rPr>
              <w:t>F</w:t>
            </w:r>
            <w:r>
              <w:rPr>
                <w:rFonts w:eastAsiaTheme="minorEastAsia" w:hint="eastAsia"/>
                <w:bCs/>
                <w:color w:val="000000" w:themeColor="text1"/>
                <w:sz w:val="18"/>
                <w:szCs w:val="18"/>
                <w:lang w:eastAsia="zh-CN"/>
              </w:rPr>
              <w:t xml:space="preserve">or </w:t>
            </w:r>
            <w:r>
              <w:rPr>
                <w:rFonts w:eastAsiaTheme="minorEastAsia"/>
                <w:bCs/>
                <w:color w:val="000000" w:themeColor="text1"/>
                <w:sz w:val="18"/>
                <w:szCs w:val="18"/>
                <w:lang w:eastAsia="zh-CN"/>
              </w:rPr>
              <w:t>example</w:t>
            </w:r>
            <w:r>
              <w:rPr>
                <w:rFonts w:eastAsiaTheme="minorEastAsia" w:hint="eastAsia"/>
                <w:bCs/>
                <w:color w:val="000000" w:themeColor="text1"/>
                <w:sz w:val="18"/>
                <w:szCs w:val="18"/>
                <w:lang w:eastAsia="zh-CN"/>
              </w:rPr>
              <w:t>, if the event is not triggered within a window, then another window can be established and counted a</w:t>
            </w:r>
            <w:r>
              <w:rPr>
                <w:rFonts w:eastAsiaTheme="minorEastAsia"/>
                <w:bCs/>
                <w:color w:val="000000" w:themeColor="text1"/>
                <w:sz w:val="18"/>
                <w:szCs w:val="18"/>
                <w:lang w:eastAsia="zh-CN"/>
              </w:rPr>
              <w:t>gain</w:t>
            </w:r>
            <w:r>
              <w:rPr>
                <w:rFonts w:eastAsiaTheme="minorEastAsia" w:hint="eastAsia"/>
                <w:bCs/>
                <w:color w:val="000000" w:themeColor="text1"/>
                <w:sz w:val="18"/>
                <w:szCs w:val="18"/>
                <w:lang w:eastAsia="zh-CN"/>
              </w:rPr>
              <w:t>. For example, when the beam report is transmitted, the window and counter can be re-established again.</w:t>
            </w:r>
          </w:p>
          <w:p w14:paraId="340F2073" w14:textId="77777777" w:rsidR="00F173C1" w:rsidRDefault="00165D0F">
            <w:pPr>
              <w:overflowPunct w:val="0"/>
              <w:autoSpaceDE w:val="0"/>
              <w:autoSpaceDN w:val="0"/>
              <w:adjustRightInd w:val="0"/>
              <w:jc w:val="both"/>
              <w:textAlignment w:val="baseline"/>
              <w:rPr>
                <w:rFonts w:eastAsiaTheme="minorEastAsia"/>
                <w:bCs/>
                <w:color w:val="0000FF"/>
                <w:sz w:val="18"/>
                <w:szCs w:val="18"/>
                <w:lang w:eastAsia="zh-CN"/>
              </w:rPr>
            </w:pPr>
            <w:r>
              <w:rPr>
                <w:rFonts w:eastAsiaTheme="minorEastAsia"/>
                <w:bCs/>
                <w:color w:val="0000FF"/>
                <w:sz w:val="18"/>
                <w:szCs w:val="18"/>
                <w:lang w:eastAsia="zh-CN"/>
              </w:rPr>
              <w:t>[Mod]: Let’s focus on candidate firstly. If missing anyone, please raise that explicitly.</w:t>
            </w:r>
          </w:p>
          <w:p w14:paraId="435CB312" w14:textId="77777777" w:rsidR="00F173C1" w:rsidRDefault="00165D0F">
            <w:pPr>
              <w:textAlignment w:val="baseline"/>
              <w:rPr>
                <w:rFonts w:eastAsia="MS Mincho"/>
                <w:sz w:val="18"/>
                <w:szCs w:val="18"/>
                <w:lang w:eastAsia="ja-JP"/>
              </w:rPr>
            </w:pPr>
            <w:r>
              <w:rPr>
                <w:rFonts w:eastAsiaTheme="minorEastAsia"/>
                <w:b/>
                <w:bCs/>
                <w:color w:val="000000" w:themeColor="text1"/>
                <w:sz w:val="18"/>
                <w:szCs w:val="18"/>
                <w:lang w:eastAsia="zh-CN"/>
              </w:rPr>
              <w:t xml:space="preserve">Q1.3.2: </w:t>
            </w:r>
            <w:r>
              <w:rPr>
                <w:rFonts w:eastAsiaTheme="minorEastAsia" w:hint="eastAsia"/>
                <w:bCs/>
                <w:color w:val="000000" w:themeColor="text1"/>
                <w:sz w:val="18"/>
                <w:szCs w:val="18"/>
                <w:lang w:eastAsia="zh-CN"/>
              </w:rPr>
              <w:t xml:space="preserve">If the intention is to define when to start and evaluate a window, we are </w:t>
            </w:r>
            <w:r>
              <w:rPr>
                <w:rFonts w:eastAsiaTheme="minorEastAsia"/>
                <w:bCs/>
                <w:color w:val="000000" w:themeColor="text1"/>
                <w:sz w:val="18"/>
                <w:szCs w:val="18"/>
                <w:lang w:eastAsia="zh-CN"/>
              </w:rPr>
              <w:t>not</w:t>
            </w:r>
            <w:r>
              <w:rPr>
                <w:rFonts w:eastAsiaTheme="minorEastAsia" w:hint="eastAsia"/>
                <w:bCs/>
                <w:color w:val="000000" w:themeColor="text1"/>
                <w:sz w:val="18"/>
                <w:szCs w:val="18"/>
                <w:lang w:eastAsia="zh-CN"/>
              </w:rPr>
              <w:t xml:space="preserve"> sure whether this has to be explicitly configured.</w:t>
            </w:r>
          </w:p>
        </w:tc>
      </w:tr>
      <w:tr w:rsidR="00F173C1" w14:paraId="27F4EE2F" w14:textId="77777777">
        <w:trPr>
          <w:trHeight w:val="215"/>
        </w:trPr>
        <w:tc>
          <w:tcPr>
            <w:tcW w:w="1516" w:type="dxa"/>
          </w:tcPr>
          <w:p w14:paraId="1D3CBBA6" w14:textId="77777777" w:rsidR="00F173C1" w:rsidRDefault="00165D0F">
            <w:pPr>
              <w:snapToGrid w:val="0"/>
              <w:rPr>
                <w:rFonts w:eastAsia="MS Mincho"/>
                <w:sz w:val="18"/>
                <w:szCs w:val="18"/>
                <w:lang w:eastAsia="ja-JP"/>
              </w:rPr>
            </w:pPr>
            <w:r>
              <w:rPr>
                <w:rFonts w:eastAsia="宋体" w:hint="eastAsia"/>
                <w:sz w:val="18"/>
                <w:szCs w:val="18"/>
                <w:lang w:eastAsia="zh-CN"/>
              </w:rPr>
              <w:t>ZTE</w:t>
            </w:r>
          </w:p>
        </w:tc>
        <w:tc>
          <w:tcPr>
            <w:tcW w:w="8469" w:type="dxa"/>
          </w:tcPr>
          <w:p w14:paraId="3DF790CB" w14:textId="77777777" w:rsidR="00F173C1" w:rsidRDefault="00165D0F">
            <w:pPr>
              <w:jc w:val="both"/>
              <w:textAlignment w:val="baseline"/>
              <w:rPr>
                <w:rFonts w:eastAsia="宋体"/>
                <w:sz w:val="18"/>
                <w:szCs w:val="18"/>
                <w:lang w:eastAsia="zh-CN"/>
              </w:rPr>
            </w:pPr>
            <w:r>
              <w:rPr>
                <w:rFonts w:eastAsia="宋体" w:hint="eastAsia"/>
                <w:b/>
                <w:bCs/>
                <w:sz w:val="18"/>
                <w:szCs w:val="18"/>
                <w:lang w:eastAsia="zh-CN"/>
              </w:rPr>
              <w:t>Proposal 1.1.1:</w:t>
            </w:r>
            <w:r>
              <w:rPr>
                <w:rFonts w:eastAsia="宋体" w:hint="eastAsia"/>
                <w:sz w:val="18"/>
                <w:szCs w:val="18"/>
                <w:lang w:eastAsia="zh-CN"/>
              </w:rPr>
              <w:t xml:space="preserve"> Support without Note 2.</w:t>
            </w:r>
          </w:p>
          <w:p w14:paraId="5D7A8C25" w14:textId="77777777" w:rsidR="00F173C1" w:rsidRDefault="00165D0F">
            <w:pPr>
              <w:jc w:val="both"/>
              <w:textAlignment w:val="baseline"/>
              <w:rPr>
                <w:rFonts w:eastAsia="宋体"/>
                <w:sz w:val="18"/>
                <w:szCs w:val="18"/>
                <w:lang w:eastAsia="zh-CN"/>
              </w:rPr>
            </w:pPr>
            <w:r>
              <w:rPr>
                <w:rFonts w:eastAsia="宋体" w:hint="eastAsia"/>
                <w:sz w:val="18"/>
                <w:szCs w:val="18"/>
                <w:lang w:eastAsia="zh-CN"/>
              </w:rPr>
              <w:t>We think Note 1 is needed when it comes to the corresponding interplay between RAN1 and RAN2 in terms of that it seems that TRS is partially prevent to be used for L1-RSRP measurement in RAN1 specs somewhere (e.g., as the description in TS 38.214).</w:t>
            </w:r>
          </w:p>
          <w:p w14:paraId="415F3D76" w14:textId="77777777" w:rsidR="00F173C1" w:rsidRDefault="00165D0F">
            <w:pPr>
              <w:jc w:val="both"/>
              <w:textAlignment w:val="baseline"/>
              <w:rPr>
                <w:rFonts w:eastAsiaTheme="minorEastAsia"/>
                <w:bCs/>
                <w:color w:val="0000FF"/>
                <w:sz w:val="18"/>
                <w:szCs w:val="18"/>
                <w:lang w:eastAsia="zh-CN"/>
              </w:rPr>
            </w:pPr>
            <w:r>
              <w:rPr>
                <w:rFonts w:eastAsiaTheme="minorEastAsia"/>
                <w:bCs/>
                <w:color w:val="0000FF"/>
                <w:sz w:val="18"/>
                <w:szCs w:val="18"/>
                <w:lang w:eastAsia="zh-CN"/>
              </w:rPr>
              <w:t>[Mod]: Sounds what we can do for now. Let’s check others.</w:t>
            </w:r>
          </w:p>
          <w:p w14:paraId="7DC59F6C" w14:textId="77777777" w:rsidR="00F173C1" w:rsidRDefault="00F173C1">
            <w:pPr>
              <w:jc w:val="both"/>
              <w:textAlignment w:val="baseline"/>
              <w:rPr>
                <w:rFonts w:eastAsiaTheme="minorEastAsia"/>
                <w:bCs/>
                <w:color w:val="0000FF"/>
                <w:sz w:val="18"/>
                <w:szCs w:val="18"/>
                <w:lang w:eastAsia="zh-CN"/>
              </w:rPr>
            </w:pPr>
          </w:p>
          <w:p w14:paraId="2181DDFC" w14:textId="77777777" w:rsidR="00F173C1" w:rsidRDefault="00165D0F">
            <w:pPr>
              <w:jc w:val="both"/>
              <w:textAlignment w:val="baseline"/>
              <w:rPr>
                <w:rFonts w:eastAsia="宋体"/>
                <w:sz w:val="18"/>
                <w:szCs w:val="18"/>
                <w:lang w:eastAsia="zh-CN"/>
              </w:rPr>
            </w:pPr>
            <w:r>
              <w:rPr>
                <w:rFonts w:eastAsia="宋体" w:hint="eastAsia"/>
                <w:b/>
                <w:bCs/>
                <w:sz w:val="18"/>
                <w:szCs w:val="18"/>
                <w:lang w:eastAsia="zh-CN"/>
              </w:rPr>
              <w:t>Proposal 1.1.2:</w:t>
            </w:r>
            <w:r>
              <w:rPr>
                <w:rFonts w:eastAsia="宋体" w:hint="eastAsia"/>
                <w:sz w:val="18"/>
                <w:szCs w:val="18"/>
                <w:lang w:eastAsia="zh-CN"/>
              </w:rPr>
              <w:t xml:space="preserve"> Support to </w:t>
            </w:r>
            <w:proofErr w:type="spellStart"/>
            <w:r>
              <w:rPr>
                <w:rFonts w:eastAsia="宋体" w:hint="eastAsia"/>
                <w:sz w:val="18"/>
                <w:szCs w:val="18"/>
                <w:lang w:eastAsia="zh-CN"/>
              </w:rPr>
              <w:t>comfirm</w:t>
            </w:r>
            <w:proofErr w:type="spellEnd"/>
            <w:r>
              <w:rPr>
                <w:rFonts w:eastAsia="宋体" w:hint="eastAsia"/>
                <w:sz w:val="18"/>
                <w:szCs w:val="18"/>
                <w:lang w:eastAsia="zh-CN"/>
              </w:rPr>
              <w:t xml:space="preserve"> the WA with modification.</w:t>
            </w:r>
          </w:p>
          <w:p w14:paraId="0E2DC7AB" w14:textId="77777777" w:rsidR="00F173C1" w:rsidRDefault="00165D0F">
            <w:pPr>
              <w:jc w:val="both"/>
              <w:textAlignment w:val="baseline"/>
              <w:rPr>
                <w:rFonts w:eastAsia="宋体"/>
                <w:sz w:val="18"/>
                <w:szCs w:val="18"/>
                <w:lang w:eastAsia="zh-CN"/>
              </w:rPr>
            </w:pPr>
            <w:r>
              <w:rPr>
                <w:rFonts w:eastAsia="宋体" w:hint="eastAsia"/>
                <w:sz w:val="18"/>
                <w:szCs w:val="18"/>
                <w:lang w:eastAsia="zh-CN"/>
              </w:rPr>
              <w:t xml:space="preserve">We think the newly added modification is needed to clarify </w:t>
            </w:r>
            <w:r>
              <w:rPr>
                <w:rFonts w:eastAsia="宋体"/>
                <w:sz w:val="18"/>
                <w:szCs w:val="18"/>
                <w:lang w:eastAsia="zh-CN"/>
              </w:rPr>
              <w:t>“</w:t>
            </w:r>
            <w:r>
              <w:rPr>
                <w:rFonts w:eastAsia="宋体" w:hint="eastAsia"/>
                <w:sz w:val="18"/>
                <w:szCs w:val="18"/>
                <w:lang w:eastAsia="zh-CN"/>
              </w:rPr>
              <w:t>RS type</w:t>
            </w:r>
            <w:r>
              <w:rPr>
                <w:rFonts w:eastAsia="宋体"/>
                <w:sz w:val="18"/>
                <w:szCs w:val="18"/>
                <w:lang w:eastAsia="zh-CN"/>
              </w:rPr>
              <w:t>”</w:t>
            </w:r>
            <w:r>
              <w:rPr>
                <w:rFonts w:eastAsia="宋体" w:hint="eastAsia"/>
                <w:sz w:val="18"/>
                <w:szCs w:val="18"/>
                <w:lang w:eastAsia="zh-CN"/>
              </w:rPr>
              <w:t xml:space="preserve"> with respect to measurement RS for UEIBR in Rel-19, which </w:t>
            </w:r>
            <w:proofErr w:type="spellStart"/>
            <w:r>
              <w:rPr>
                <w:rFonts w:eastAsia="宋体" w:hint="eastAsia"/>
                <w:sz w:val="18"/>
                <w:szCs w:val="18"/>
                <w:lang w:eastAsia="zh-CN"/>
              </w:rPr>
              <w:t>acturally</w:t>
            </w:r>
            <w:proofErr w:type="spellEnd"/>
            <w:r>
              <w:rPr>
                <w:rFonts w:eastAsia="宋体" w:hint="eastAsia"/>
                <w:sz w:val="18"/>
                <w:szCs w:val="18"/>
                <w:lang w:eastAsia="zh-CN"/>
              </w:rPr>
              <w:t xml:space="preserve"> is what it is in the legacy specs.</w:t>
            </w:r>
          </w:p>
          <w:p w14:paraId="0D51AAAA" w14:textId="77777777" w:rsidR="00F173C1" w:rsidRDefault="00F173C1">
            <w:pPr>
              <w:jc w:val="both"/>
              <w:textAlignment w:val="baseline"/>
              <w:rPr>
                <w:rFonts w:eastAsia="宋体"/>
                <w:sz w:val="18"/>
                <w:szCs w:val="18"/>
                <w:lang w:eastAsia="zh-CN"/>
              </w:rPr>
            </w:pPr>
          </w:p>
          <w:p w14:paraId="110CF070" w14:textId="77777777" w:rsidR="00F173C1" w:rsidRDefault="00165D0F">
            <w:pPr>
              <w:jc w:val="both"/>
              <w:textAlignment w:val="baseline"/>
              <w:rPr>
                <w:rFonts w:eastAsia="宋体"/>
                <w:sz w:val="18"/>
                <w:szCs w:val="18"/>
                <w:lang w:eastAsia="zh-CN"/>
              </w:rPr>
            </w:pPr>
            <w:r>
              <w:rPr>
                <w:rFonts w:eastAsia="宋体" w:hint="eastAsia"/>
                <w:b/>
                <w:bCs/>
                <w:sz w:val="18"/>
                <w:szCs w:val="18"/>
                <w:lang w:eastAsia="zh-CN"/>
              </w:rPr>
              <w:t>Proposal 1.1.3:</w:t>
            </w:r>
            <w:r>
              <w:rPr>
                <w:rFonts w:eastAsia="宋体" w:hint="eastAsia"/>
                <w:sz w:val="18"/>
                <w:szCs w:val="18"/>
                <w:lang w:eastAsia="zh-CN"/>
              </w:rPr>
              <w:t xml:space="preserve"> We can compromise to implicit manner for the sake of progress.</w:t>
            </w:r>
          </w:p>
          <w:p w14:paraId="3870A066" w14:textId="77777777" w:rsidR="00F173C1" w:rsidRDefault="00165D0F">
            <w:pPr>
              <w:jc w:val="both"/>
              <w:textAlignment w:val="baseline"/>
              <w:rPr>
                <w:rFonts w:eastAsia="宋体"/>
                <w:sz w:val="18"/>
                <w:szCs w:val="18"/>
                <w:lang w:eastAsia="zh-CN"/>
              </w:rPr>
            </w:pPr>
            <w:r>
              <w:rPr>
                <w:rFonts w:eastAsiaTheme="minorEastAsia"/>
                <w:bCs/>
                <w:color w:val="0000FF"/>
                <w:sz w:val="18"/>
                <w:szCs w:val="18"/>
                <w:lang w:eastAsia="zh-CN"/>
              </w:rPr>
              <w:t>[Mod]: Thanks for being flexible.</w:t>
            </w:r>
          </w:p>
          <w:p w14:paraId="53C64D3C" w14:textId="77777777" w:rsidR="00F173C1" w:rsidRDefault="00F173C1">
            <w:pPr>
              <w:jc w:val="both"/>
              <w:textAlignment w:val="baseline"/>
              <w:rPr>
                <w:rFonts w:eastAsia="宋体"/>
                <w:sz w:val="18"/>
                <w:szCs w:val="18"/>
                <w:lang w:eastAsia="zh-CN"/>
              </w:rPr>
            </w:pPr>
          </w:p>
          <w:p w14:paraId="798DCB03" w14:textId="77777777" w:rsidR="00F173C1" w:rsidRDefault="00165D0F">
            <w:pPr>
              <w:jc w:val="both"/>
              <w:textAlignment w:val="baseline"/>
              <w:rPr>
                <w:rFonts w:eastAsia="宋体"/>
                <w:sz w:val="18"/>
                <w:szCs w:val="18"/>
                <w:lang w:eastAsia="zh-CN"/>
              </w:rPr>
            </w:pPr>
            <w:r>
              <w:rPr>
                <w:rFonts w:eastAsia="宋体" w:hint="eastAsia"/>
                <w:b/>
                <w:bCs/>
                <w:sz w:val="18"/>
                <w:szCs w:val="18"/>
                <w:lang w:eastAsia="zh-CN"/>
              </w:rPr>
              <w:t>Q1.2:</w:t>
            </w:r>
            <w:r>
              <w:rPr>
                <w:rFonts w:eastAsia="宋体" w:hint="eastAsia"/>
                <w:sz w:val="18"/>
                <w:szCs w:val="18"/>
                <w:lang w:eastAsia="zh-CN"/>
              </w:rPr>
              <w:t xml:space="preserve"> Support MAC CE based update of measurement RS for new beam with Alt1.</w:t>
            </w:r>
          </w:p>
          <w:p w14:paraId="4FB23896" w14:textId="77777777" w:rsidR="00F173C1" w:rsidRDefault="00165D0F">
            <w:pPr>
              <w:jc w:val="both"/>
              <w:textAlignment w:val="baseline"/>
              <w:rPr>
                <w:rFonts w:eastAsia="宋体"/>
                <w:sz w:val="18"/>
                <w:szCs w:val="18"/>
                <w:lang w:eastAsia="zh-CN"/>
              </w:rPr>
            </w:pPr>
            <w:r>
              <w:rPr>
                <w:rFonts w:eastAsia="宋体" w:hint="eastAsia"/>
                <w:sz w:val="18"/>
                <w:szCs w:val="18"/>
                <w:lang w:eastAsia="zh-CN"/>
              </w:rPr>
              <w:t xml:space="preserve">Upon RRC configuration in </w:t>
            </w:r>
            <w:proofErr w:type="spellStart"/>
            <w:r>
              <w:rPr>
                <w:rFonts w:eastAsia="宋体" w:hint="eastAsia"/>
                <w:sz w:val="18"/>
                <w:szCs w:val="18"/>
                <w:lang w:eastAsia="zh-CN"/>
              </w:rPr>
              <w:t>gNB</w:t>
            </w:r>
            <w:proofErr w:type="spellEnd"/>
            <w:r>
              <w:rPr>
                <w:rFonts w:eastAsia="宋体" w:hint="eastAsia"/>
                <w:sz w:val="18"/>
                <w:szCs w:val="18"/>
                <w:lang w:eastAsia="zh-CN"/>
              </w:rPr>
              <w:t xml:space="preserve"> side, measurement RS resource set for new beam includes all candidate RSs can be a potential way but not the only one. Alternatively, it is possible and allowed that different measurement RS resource sets can be configured with different candidate RSs. In this sense, the timeline mismatch existed and should be addressed, i.e., to update measurement RS for new beam by MAC CE. On Alt2, it </w:t>
            </w:r>
            <w:proofErr w:type="spellStart"/>
            <w:r>
              <w:rPr>
                <w:rFonts w:eastAsia="宋体" w:hint="eastAsia"/>
                <w:sz w:val="18"/>
                <w:szCs w:val="18"/>
                <w:lang w:eastAsia="zh-CN"/>
              </w:rPr>
              <w:t>acturally</w:t>
            </w:r>
            <w:proofErr w:type="spellEnd"/>
            <w:r>
              <w:rPr>
                <w:rFonts w:eastAsia="宋体" w:hint="eastAsia"/>
                <w:sz w:val="18"/>
                <w:szCs w:val="18"/>
                <w:lang w:eastAsia="zh-CN"/>
              </w:rPr>
              <w:t xml:space="preserve"> does not reduce the beam switch delay of activated TCI states. As a result, beam switch delay of indicated TCI state cannot be reduced by UEIBR, though.</w:t>
            </w:r>
          </w:p>
          <w:p w14:paraId="0331AE22" w14:textId="77777777" w:rsidR="00F173C1" w:rsidRDefault="00F173C1">
            <w:pPr>
              <w:jc w:val="both"/>
              <w:textAlignment w:val="baseline"/>
              <w:rPr>
                <w:rFonts w:eastAsia="宋体"/>
                <w:sz w:val="18"/>
                <w:szCs w:val="18"/>
                <w:lang w:eastAsia="zh-CN"/>
              </w:rPr>
            </w:pPr>
          </w:p>
          <w:p w14:paraId="23F20773" w14:textId="77777777" w:rsidR="00F173C1" w:rsidRDefault="00165D0F">
            <w:pPr>
              <w:jc w:val="both"/>
              <w:textAlignment w:val="baseline"/>
              <w:rPr>
                <w:rFonts w:eastAsia="宋体"/>
                <w:sz w:val="18"/>
                <w:szCs w:val="18"/>
                <w:lang w:eastAsia="zh-CN"/>
              </w:rPr>
            </w:pPr>
            <w:r>
              <w:rPr>
                <w:rFonts w:eastAsia="宋体" w:hint="eastAsia"/>
                <w:b/>
                <w:bCs/>
                <w:sz w:val="18"/>
                <w:szCs w:val="18"/>
                <w:lang w:eastAsia="zh-CN"/>
              </w:rPr>
              <w:t>Proposal 1.1.3:</w:t>
            </w:r>
            <w:r>
              <w:rPr>
                <w:rFonts w:eastAsia="宋体" w:hint="eastAsia"/>
                <w:sz w:val="18"/>
                <w:szCs w:val="18"/>
                <w:lang w:eastAsia="zh-CN"/>
              </w:rPr>
              <w:t xml:space="preserve"> Basically, we think resetting mechanisms of event triggering detection is valid issue and worth to be discussed. </w:t>
            </w:r>
          </w:p>
          <w:p w14:paraId="171489FE" w14:textId="77777777" w:rsidR="00F173C1" w:rsidRDefault="00165D0F">
            <w:pPr>
              <w:jc w:val="both"/>
              <w:textAlignment w:val="baseline"/>
              <w:rPr>
                <w:rFonts w:eastAsia="宋体"/>
                <w:sz w:val="18"/>
                <w:szCs w:val="18"/>
                <w:lang w:eastAsia="zh-CN"/>
              </w:rPr>
            </w:pPr>
            <w:r>
              <w:rPr>
                <w:rFonts w:eastAsia="宋体" w:hint="eastAsia"/>
                <w:sz w:val="18"/>
                <w:szCs w:val="18"/>
                <w:lang w:eastAsia="zh-CN"/>
              </w:rPr>
              <w:t xml:space="preserve">Consequently, at least Candidate#1 and Candidate#2 needs to be considered based on the corresponding legacy rule of BFR procedure as specified in clause 5.17 in TS 38.321 as below. For Candidate#3, it may be feasible but depends on </w:t>
            </w:r>
            <w:r>
              <w:rPr>
                <w:rFonts w:hint="eastAsia"/>
                <w:color w:val="000000" w:themeColor="text1"/>
                <w:sz w:val="18"/>
                <w:szCs w:val="18"/>
                <w:lang w:eastAsia="zh-CN"/>
              </w:rPr>
              <w:t>whether multiple UEIBR transmissions in response to a trigger event occurrence can be supported, hence it can be evaluated later. For Candidate#4, it may only be feasible to Mode-A other than Mode-B, so that a unified solution seems prevent in this sense.</w:t>
            </w:r>
          </w:p>
          <w:p w14:paraId="09FE9D22" w14:textId="77777777" w:rsidR="00F173C1" w:rsidRDefault="00165D0F">
            <w:pPr>
              <w:textAlignment w:val="baseline"/>
              <w:rPr>
                <w:rFonts w:eastAsia="宋体"/>
                <w:color w:val="FF0000"/>
                <w:sz w:val="18"/>
                <w:szCs w:val="18"/>
                <w:lang w:eastAsia="zh-CN"/>
              </w:rPr>
            </w:pPr>
            <w:r>
              <w:rPr>
                <w:rFonts w:eastAsia="宋体"/>
                <w:color w:val="FF0000"/>
                <w:sz w:val="18"/>
                <w:szCs w:val="18"/>
                <w:lang w:eastAsia="zh-CN"/>
              </w:rPr>
              <w:t>…</w:t>
            </w:r>
          </w:p>
          <w:p w14:paraId="07DEDC40" w14:textId="77777777" w:rsidR="00F173C1" w:rsidRDefault="00165D0F">
            <w:pPr>
              <w:pStyle w:val="B2"/>
              <w:rPr>
                <w:color w:val="FF0000"/>
                <w:sz w:val="18"/>
                <w:szCs w:val="18"/>
                <w:lang w:eastAsia="ko-KR"/>
              </w:rPr>
            </w:pPr>
            <w:r>
              <w:rPr>
                <w:color w:val="FF0000"/>
                <w:sz w:val="18"/>
                <w:szCs w:val="18"/>
                <w:lang w:eastAsia="ko-KR"/>
              </w:rPr>
              <w:t>2&gt;</w:t>
            </w:r>
            <w:r>
              <w:rPr>
                <w:color w:val="FF0000"/>
                <w:sz w:val="18"/>
                <w:szCs w:val="18"/>
                <w:lang w:eastAsia="ko-KR"/>
              </w:rPr>
              <w:tab/>
              <w:t>if the reference signal(s) associated with a BFD-RS set of the Serving Cell used for beam failure detection is changed:</w:t>
            </w:r>
          </w:p>
          <w:p w14:paraId="0BB42DE3" w14:textId="77777777" w:rsidR="00F173C1" w:rsidRDefault="00165D0F">
            <w:pPr>
              <w:pStyle w:val="B3"/>
              <w:rPr>
                <w:color w:val="FF0000"/>
                <w:sz w:val="18"/>
                <w:szCs w:val="18"/>
                <w:lang w:eastAsia="ko-KR"/>
              </w:rPr>
            </w:pPr>
            <w:r>
              <w:rPr>
                <w:color w:val="FF0000"/>
                <w:sz w:val="18"/>
                <w:szCs w:val="18"/>
                <w:lang w:eastAsia="ko-KR"/>
              </w:rPr>
              <w:lastRenderedPageBreak/>
              <w:t>3&gt;</w:t>
            </w:r>
            <w:r>
              <w:rPr>
                <w:color w:val="FF0000"/>
                <w:sz w:val="18"/>
                <w:szCs w:val="18"/>
                <w:lang w:eastAsia="ko-KR"/>
              </w:rPr>
              <w:tab/>
              <w:t xml:space="preserve">set </w:t>
            </w:r>
            <w:r>
              <w:rPr>
                <w:i/>
                <w:iCs/>
                <w:color w:val="FF0000"/>
                <w:sz w:val="18"/>
                <w:szCs w:val="18"/>
                <w:lang w:eastAsia="ko-KR"/>
              </w:rPr>
              <w:t>BFI_COUNTER</w:t>
            </w:r>
            <w:r>
              <w:rPr>
                <w:color w:val="FF0000"/>
                <w:sz w:val="18"/>
                <w:szCs w:val="18"/>
                <w:lang w:eastAsia="ko-KR"/>
              </w:rPr>
              <w:t xml:space="preserve"> of the BFD-RS set to 0.</w:t>
            </w:r>
          </w:p>
          <w:p w14:paraId="1A511E81" w14:textId="77777777" w:rsidR="00F173C1" w:rsidRDefault="00165D0F">
            <w:pPr>
              <w:textAlignment w:val="baseline"/>
              <w:rPr>
                <w:rFonts w:eastAsia="宋体"/>
                <w:color w:val="FF0000"/>
                <w:sz w:val="18"/>
                <w:szCs w:val="18"/>
                <w:lang w:eastAsia="zh-CN"/>
              </w:rPr>
            </w:pPr>
            <w:r>
              <w:rPr>
                <w:rFonts w:eastAsia="宋体"/>
                <w:color w:val="FF0000"/>
                <w:sz w:val="18"/>
                <w:szCs w:val="18"/>
                <w:lang w:eastAsia="zh-CN"/>
              </w:rPr>
              <w:t>…</w:t>
            </w:r>
          </w:p>
          <w:p w14:paraId="350C07D1" w14:textId="77777777" w:rsidR="00F173C1" w:rsidRDefault="00165D0F">
            <w:pPr>
              <w:textAlignment w:val="baseline"/>
              <w:rPr>
                <w:rFonts w:eastAsiaTheme="minorEastAsia"/>
                <w:bCs/>
                <w:color w:val="0000FF"/>
                <w:sz w:val="18"/>
                <w:szCs w:val="18"/>
                <w:lang w:eastAsia="zh-CN"/>
              </w:rPr>
            </w:pPr>
            <w:r>
              <w:rPr>
                <w:rFonts w:eastAsiaTheme="minorEastAsia"/>
                <w:bCs/>
                <w:color w:val="0000FF"/>
                <w:sz w:val="18"/>
                <w:szCs w:val="18"/>
                <w:lang w:eastAsia="zh-CN"/>
              </w:rPr>
              <w:t>[Mod]: Good catch! @all, please review the above.</w:t>
            </w:r>
          </w:p>
          <w:p w14:paraId="2994A54F" w14:textId="77777777" w:rsidR="00F173C1" w:rsidRDefault="00F173C1">
            <w:pPr>
              <w:textAlignment w:val="baseline"/>
              <w:rPr>
                <w:rFonts w:eastAsia="宋体"/>
                <w:color w:val="FF0000"/>
                <w:sz w:val="18"/>
                <w:szCs w:val="18"/>
                <w:lang w:eastAsia="zh-CN"/>
              </w:rPr>
            </w:pPr>
          </w:p>
          <w:p w14:paraId="46968D02" w14:textId="77777777" w:rsidR="00F173C1" w:rsidRDefault="00165D0F">
            <w:pPr>
              <w:jc w:val="both"/>
              <w:textAlignment w:val="baseline"/>
              <w:rPr>
                <w:rFonts w:eastAsia="宋体"/>
                <w:sz w:val="18"/>
                <w:szCs w:val="18"/>
                <w:lang w:eastAsia="zh-CN"/>
              </w:rPr>
            </w:pPr>
            <w:r>
              <w:rPr>
                <w:rFonts w:eastAsia="宋体" w:hint="eastAsia"/>
                <w:b/>
                <w:bCs/>
                <w:sz w:val="18"/>
                <w:szCs w:val="18"/>
                <w:lang w:eastAsia="zh-CN"/>
              </w:rPr>
              <w:t>Q1.3.2:</w:t>
            </w:r>
            <w:r>
              <w:rPr>
                <w:rFonts w:eastAsia="宋体" w:hint="eastAsia"/>
                <w:sz w:val="18"/>
                <w:szCs w:val="18"/>
                <w:lang w:eastAsia="zh-CN"/>
              </w:rPr>
              <w:t xml:space="preserve"> Support Alt-3.</w:t>
            </w:r>
          </w:p>
          <w:p w14:paraId="18AC603E" w14:textId="77777777" w:rsidR="00F173C1" w:rsidRDefault="00165D0F">
            <w:pPr>
              <w:textAlignment w:val="baseline"/>
              <w:rPr>
                <w:rFonts w:eastAsia="MS Mincho"/>
                <w:sz w:val="18"/>
                <w:szCs w:val="18"/>
                <w:lang w:eastAsia="ja-JP"/>
              </w:rPr>
            </w:pPr>
            <w:r>
              <w:rPr>
                <w:rFonts w:eastAsia="宋体" w:hint="eastAsia"/>
                <w:sz w:val="18"/>
                <w:szCs w:val="18"/>
                <w:lang w:eastAsia="zh-CN"/>
              </w:rPr>
              <w:t>Given that each Event-2 instance is derived from the comparison between current beam and new beam, Alt-3 is the natural to be supported. In addition, we</w:t>
            </w:r>
            <w:r>
              <w:rPr>
                <w:rFonts w:eastAsia="宋体"/>
                <w:sz w:val="18"/>
                <w:szCs w:val="18"/>
                <w:lang w:eastAsia="zh-CN"/>
              </w:rPr>
              <w:t>’</w:t>
            </w:r>
            <w:r>
              <w:rPr>
                <w:rFonts w:eastAsia="宋体" w:hint="eastAsia"/>
                <w:sz w:val="18"/>
                <w:szCs w:val="18"/>
                <w:lang w:eastAsia="zh-CN"/>
              </w:rPr>
              <w:t>d like to clarify that Event-2 instance should be defined based on the minimize, rather than the maximum, periodicity of current beam and new beam, especially considering the quality of measurement RS for current beam and/or new beam may vary during the event detection.</w:t>
            </w:r>
          </w:p>
        </w:tc>
      </w:tr>
      <w:tr w:rsidR="00F173C1" w14:paraId="5D2F1F16" w14:textId="77777777">
        <w:trPr>
          <w:trHeight w:val="215"/>
        </w:trPr>
        <w:tc>
          <w:tcPr>
            <w:tcW w:w="1516" w:type="dxa"/>
          </w:tcPr>
          <w:p w14:paraId="7A625BBC" w14:textId="77777777" w:rsidR="00F173C1" w:rsidRDefault="00165D0F">
            <w:pPr>
              <w:snapToGrid w:val="0"/>
              <w:rPr>
                <w:rFonts w:eastAsia="宋体"/>
                <w:sz w:val="18"/>
                <w:szCs w:val="18"/>
                <w:lang w:eastAsia="zh-CN"/>
              </w:rPr>
            </w:pPr>
            <w:r>
              <w:rPr>
                <w:rFonts w:eastAsia="宋体"/>
                <w:sz w:val="18"/>
                <w:szCs w:val="18"/>
                <w:lang w:eastAsia="zh-CN"/>
              </w:rPr>
              <w:lastRenderedPageBreak/>
              <w:t>Ericsson</w:t>
            </w:r>
          </w:p>
        </w:tc>
        <w:tc>
          <w:tcPr>
            <w:tcW w:w="8469" w:type="dxa"/>
          </w:tcPr>
          <w:p w14:paraId="2A663342" w14:textId="77777777" w:rsidR="00F173C1" w:rsidRDefault="00165D0F">
            <w:pPr>
              <w:textAlignment w:val="baseline"/>
              <w:rPr>
                <w:rFonts w:eastAsia="MS Mincho"/>
                <w:sz w:val="18"/>
                <w:szCs w:val="18"/>
                <w:lang w:eastAsia="ja-JP"/>
              </w:rPr>
            </w:pPr>
            <w:r>
              <w:rPr>
                <w:rFonts w:eastAsia="MS Mincho"/>
                <w:sz w:val="18"/>
                <w:szCs w:val="18"/>
                <w:lang w:eastAsia="ja-JP"/>
              </w:rPr>
              <w:t>Proposal 1.1.1: “No further enhancement” is ambiguous. We have the agreement to support scheme-1 and scheme-2. Does this mean that we capture scheme-1 and scheme-2 as is?</w:t>
            </w:r>
          </w:p>
          <w:p w14:paraId="2DC93D79" w14:textId="77777777" w:rsidR="00F173C1" w:rsidRDefault="00165D0F">
            <w:pPr>
              <w:textAlignment w:val="baseline"/>
              <w:rPr>
                <w:rFonts w:eastAsia="MS Mincho"/>
                <w:color w:val="0000FF"/>
                <w:sz w:val="18"/>
                <w:szCs w:val="18"/>
                <w:lang w:eastAsia="ja-JP"/>
              </w:rPr>
            </w:pPr>
            <w:r>
              <w:rPr>
                <w:rFonts w:eastAsia="MS Mincho"/>
                <w:color w:val="0000FF"/>
                <w:sz w:val="18"/>
                <w:szCs w:val="18"/>
                <w:lang w:eastAsia="ja-JP"/>
              </w:rPr>
              <w:t>[Mod]: Seems what we can do for now. How about the notes?</w:t>
            </w:r>
          </w:p>
          <w:p w14:paraId="1C482446" w14:textId="77777777" w:rsidR="00F173C1" w:rsidRDefault="00165D0F">
            <w:pPr>
              <w:textAlignment w:val="baseline"/>
              <w:rPr>
                <w:rFonts w:eastAsia="MS Mincho"/>
                <w:sz w:val="18"/>
                <w:szCs w:val="18"/>
                <w:lang w:eastAsia="ja-JP"/>
              </w:rPr>
            </w:pPr>
            <w:r>
              <w:rPr>
                <w:rFonts w:eastAsia="MS Mincho"/>
                <w:sz w:val="18"/>
                <w:szCs w:val="18"/>
                <w:lang w:eastAsia="ja-JP"/>
              </w:rPr>
              <w:t>Proposal 1.1.2: Support. The note is a good clarification.</w:t>
            </w:r>
          </w:p>
          <w:p w14:paraId="16A458B0" w14:textId="77777777" w:rsidR="00F173C1" w:rsidRDefault="00165D0F">
            <w:pPr>
              <w:textAlignment w:val="baseline"/>
              <w:rPr>
                <w:rFonts w:eastAsia="MS Mincho"/>
                <w:sz w:val="18"/>
                <w:szCs w:val="18"/>
                <w:lang w:eastAsia="ja-JP"/>
              </w:rPr>
            </w:pPr>
            <w:r>
              <w:rPr>
                <w:rFonts w:eastAsia="MS Mincho"/>
                <w:sz w:val="18"/>
                <w:szCs w:val="18"/>
                <w:lang w:eastAsia="ja-JP"/>
              </w:rPr>
              <w:t>Proposal 1.1.3: Support</w:t>
            </w:r>
          </w:p>
          <w:p w14:paraId="39EB27D0" w14:textId="77777777" w:rsidR="00F173C1" w:rsidRDefault="00165D0F">
            <w:pPr>
              <w:textAlignment w:val="baseline"/>
              <w:rPr>
                <w:rFonts w:eastAsia="MS Mincho"/>
                <w:sz w:val="18"/>
                <w:szCs w:val="18"/>
                <w:lang w:eastAsia="ja-JP"/>
              </w:rPr>
            </w:pPr>
            <w:r>
              <w:rPr>
                <w:rFonts w:eastAsia="MS Mincho"/>
                <w:sz w:val="18"/>
                <w:szCs w:val="18"/>
                <w:lang w:eastAsia="ja-JP"/>
              </w:rPr>
              <w:t>Q1.2: Neither Alt-1 not Alt-2 is needed. The UE can since Rel15 perform measurements on a large enough number of beams. Alt-2 looks like the previously discussed option 3b/c</w:t>
            </w:r>
          </w:p>
          <w:p w14:paraId="0D63222B" w14:textId="77777777" w:rsidR="00F173C1" w:rsidRDefault="00165D0F">
            <w:pPr>
              <w:textAlignment w:val="baseline"/>
              <w:rPr>
                <w:rFonts w:eastAsia="MS Mincho"/>
                <w:sz w:val="18"/>
                <w:szCs w:val="18"/>
                <w:lang w:eastAsia="ja-JP"/>
              </w:rPr>
            </w:pPr>
            <w:r>
              <w:rPr>
                <w:rFonts w:eastAsia="MS Mincho"/>
                <w:sz w:val="18"/>
                <w:szCs w:val="18"/>
                <w:lang w:eastAsia="ja-JP"/>
              </w:rPr>
              <w:t>Q1.3.2: No need to decide this now – feels like a detail that can be solved late. Alt-2 does not work for event-1.</w:t>
            </w:r>
          </w:p>
          <w:p w14:paraId="2F2289AA" w14:textId="77777777" w:rsidR="00F173C1" w:rsidRDefault="00F173C1">
            <w:pPr>
              <w:textAlignment w:val="baseline"/>
              <w:rPr>
                <w:rFonts w:eastAsia="MS Mincho"/>
                <w:sz w:val="18"/>
                <w:szCs w:val="18"/>
                <w:lang w:eastAsia="ja-JP"/>
              </w:rPr>
            </w:pPr>
          </w:p>
          <w:p w14:paraId="5B080185" w14:textId="77777777" w:rsidR="00F173C1" w:rsidRDefault="00165D0F">
            <w:pPr>
              <w:jc w:val="both"/>
              <w:textAlignment w:val="baseline"/>
              <w:rPr>
                <w:rFonts w:eastAsia="宋体"/>
                <w:b/>
                <w:bCs/>
                <w:sz w:val="18"/>
                <w:szCs w:val="18"/>
                <w:lang w:eastAsia="zh-CN"/>
              </w:rPr>
            </w:pPr>
            <w:r>
              <w:rPr>
                <w:rFonts w:eastAsia="MS Mincho"/>
                <w:sz w:val="18"/>
                <w:szCs w:val="18"/>
                <w:lang w:eastAsia="ja-JP"/>
              </w:rPr>
              <w:t>Other pending issues: we note that we can leave some issues to RAN2</w:t>
            </w:r>
          </w:p>
        </w:tc>
      </w:tr>
      <w:tr w:rsidR="00F173C1" w14:paraId="0BE0978B" w14:textId="77777777">
        <w:trPr>
          <w:trHeight w:val="215"/>
        </w:trPr>
        <w:tc>
          <w:tcPr>
            <w:tcW w:w="1516" w:type="dxa"/>
          </w:tcPr>
          <w:p w14:paraId="73C86BAD" w14:textId="77777777" w:rsidR="00F173C1" w:rsidRDefault="00165D0F">
            <w:pPr>
              <w:snapToGrid w:val="0"/>
              <w:rPr>
                <w:rFonts w:eastAsia="宋体"/>
                <w:color w:val="0000FF"/>
                <w:sz w:val="18"/>
                <w:szCs w:val="18"/>
                <w:lang w:eastAsia="zh-CN"/>
              </w:rPr>
            </w:pPr>
            <w:r>
              <w:rPr>
                <w:rFonts w:eastAsia="宋体"/>
                <w:color w:val="0000FF"/>
                <w:sz w:val="18"/>
                <w:szCs w:val="18"/>
                <w:lang w:eastAsia="zh-CN"/>
              </w:rPr>
              <w:t>M</w:t>
            </w:r>
            <w:r>
              <w:rPr>
                <w:rFonts w:eastAsiaTheme="minorEastAsia"/>
                <w:color w:val="0000FF"/>
                <w:sz w:val="18"/>
                <w:szCs w:val="18"/>
                <w:lang w:eastAsia="zh-CN"/>
              </w:rPr>
              <w:t>od_V10</w:t>
            </w:r>
          </w:p>
        </w:tc>
        <w:tc>
          <w:tcPr>
            <w:tcW w:w="8469" w:type="dxa"/>
          </w:tcPr>
          <w:p w14:paraId="6AD7C022" w14:textId="77777777" w:rsidR="00F173C1" w:rsidRDefault="00165D0F">
            <w:pPr>
              <w:jc w:val="both"/>
              <w:textAlignment w:val="baseline"/>
              <w:rPr>
                <w:rFonts w:eastAsia="宋体"/>
                <w:bCs/>
                <w:color w:val="0000FF"/>
                <w:sz w:val="18"/>
                <w:szCs w:val="18"/>
                <w:lang w:eastAsia="zh-CN"/>
              </w:rPr>
            </w:pPr>
            <w:r>
              <w:rPr>
                <w:rFonts w:eastAsia="宋体"/>
                <w:bCs/>
                <w:color w:val="0000FF"/>
                <w:sz w:val="18"/>
                <w:szCs w:val="18"/>
                <w:lang w:eastAsia="zh-CN"/>
              </w:rPr>
              <w:t xml:space="preserve">Capture companies’ input. </w:t>
            </w:r>
          </w:p>
          <w:p w14:paraId="71F2D4F4" w14:textId="77777777" w:rsidR="00F173C1" w:rsidRDefault="00165D0F">
            <w:pPr>
              <w:pStyle w:val="ListParagraph"/>
              <w:numPr>
                <w:ilvl w:val="0"/>
                <w:numId w:val="18"/>
              </w:numPr>
              <w:jc w:val="both"/>
              <w:textAlignment w:val="baseline"/>
              <w:rPr>
                <w:bCs/>
                <w:color w:val="0000FF"/>
                <w:sz w:val="18"/>
                <w:szCs w:val="18"/>
                <w:lang w:eastAsia="zh-CN"/>
              </w:rPr>
            </w:pPr>
            <w:r>
              <w:rPr>
                <w:bCs/>
                <w:color w:val="0000FF"/>
                <w:sz w:val="18"/>
                <w:szCs w:val="18"/>
                <w:lang w:eastAsia="zh-CN"/>
              </w:rPr>
              <w:t xml:space="preserve">Regarding Note(s) in proposal 1.1.1/1.1.2, some update may be made after having some more input. </w:t>
            </w:r>
          </w:p>
        </w:tc>
      </w:tr>
      <w:tr w:rsidR="00F173C1" w14:paraId="3BB9DD21" w14:textId="77777777">
        <w:trPr>
          <w:trHeight w:val="215"/>
        </w:trPr>
        <w:tc>
          <w:tcPr>
            <w:tcW w:w="1516" w:type="dxa"/>
          </w:tcPr>
          <w:p w14:paraId="42226F8F" w14:textId="77777777" w:rsidR="00F173C1" w:rsidRDefault="00165D0F">
            <w:pPr>
              <w:snapToGrid w:val="0"/>
              <w:rPr>
                <w:rFonts w:eastAsia="宋体"/>
                <w:color w:val="0000FF"/>
                <w:sz w:val="18"/>
                <w:szCs w:val="18"/>
                <w:lang w:eastAsia="zh-CN"/>
              </w:rPr>
            </w:pPr>
            <w:r>
              <w:rPr>
                <w:rFonts w:eastAsiaTheme="minorEastAsia"/>
                <w:sz w:val="18"/>
                <w:szCs w:val="18"/>
                <w:lang w:eastAsia="zh-CN"/>
              </w:rPr>
              <w:t>NEC</w:t>
            </w:r>
          </w:p>
        </w:tc>
        <w:tc>
          <w:tcPr>
            <w:tcW w:w="8469" w:type="dxa"/>
          </w:tcPr>
          <w:p w14:paraId="3E1EA667" w14:textId="77777777" w:rsidR="00F173C1" w:rsidRDefault="00165D0F">
            <w:pPr>
              <w:overflowPunct w:val="0"/>
              <w:autoSpaceDE w:val="0"/>
              <w:autoSpaceDN w:val="0"/>
              <w:adjustRightInd w:val="0"/>
              <w:jc w:val="both"/>
              <w:textAlignment w:val="baseline"/>
              <w:rPr>
                <w:color w:val="000000" w:themeColor="text1"/>
                <w:sz w:val="18"/>
                <w:szCs w:val="18"/>
                <w:lang w:eastAsia="zh-CN"/>
              </w:rPr>
            </w:pPr>
            <w:r>
              <w:rPr>
                <w:rFonts w:eastAsiaTheme="minorEastAsia"/>
                <w:b/>
                <w:bCs/>
                <w:color w:val="000000" w:themeColor="text1"/>
                <w:sz w:val="18"/>
                <w:szCs w:val="18"/>
                <w:lang w:eastAsia="zh-CN"/>
              </w:rPr>
              <w:t>P</w:t>
            </w:r>
            <w:r>
              <w:rPr>
                <w:rFonts w:eastAsiaTheme="minorEastAsia" w:hint="eastAsia"/>
                <w:b/>
                <w:bCs/>
                <w:color w:val="000000" w:themeColor="text1"/>
                <w:sz w:val="18"/>
                <w:szCs w:val="18"/>
                <w:lang w:eastAsia="zh-CN"/>
              </w:rPr>
              <w:t>rop</w:t>
            </w:r>
            <w:r>
              <w:rPr>
                <w:rFonts w:eastAsiaTheme="minorEastAsia"/>
                <w:b/>
                <w:bCs/>
                <w:color w:val="000000" w:themeColor="text1"/>
                <w:sz w:val="18"/>
                <w:szCs w:val="18"/>
                <w:lang w:eastAsia="zh-CN"/>
              </w:rPr>
              <w:t xml:space="preserve">osal 1.1.1: </w:t>
            </w:r>
            <w:r>
              <w:rPr>
                <w:color w:val="000000" w:themeColor="text1"/>
                <w:sz w:val="18"/>
                <w:szCs w:val="18"/>
                <w:lang w:eastAsia="zh-CN"/>
              </w:rPr>
              <w:t>Fine</w:t>
            </w:r>
          </w:p>
          <w:p w14:paraId="38E29503" w14:textId="77777777" w:rsidR="00F173C1" w:rsidRDefault="00165D0F">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w:t>
            </w:r>
            <w:r>
              <w:rPr>
                <w:rFonts w:eastAsiaTheme="minorEastAsia" w:hint="eastAsia"/>
                <w:b/>
                <w:bCs/>
                <w:color w:val="000000" w:themeColor="text1"/>
                <w:sz w:val="18"/>
                <w:szCs w:val="18"/>
                <w:lang w:eastAsia="zh-CN"/>
              </w:rPr>
              <w:t>rop</w:t>
            </w:r>
            <w:r>
              <w:rPr>
                <w:rFonts w:eastAsiaTheme="minorEastAsia"/>
                <w:b/>
                <w:bCs/>
                <w:color w:val="000000" w:themeColor="text1"/>
                <w:sz w:val="18"/>
                <w:szCs w:val="18"/>
                <w:lang w:eastAsia="zh-CN"/>
              </w:rPr>
              <w:t xml:space="preserve">osal 1.1.2: </w:t>
            </w:r>
            <w:r>
              <w:rPr>
                <w:rFonts w:eastAsiaTheme="minorEastAsia" w:hint="eastAsia"/>
                <w:bCs/>
                <w:color w:val="000000" w:themeColor="text1"/>
                <w:sz w:val="18"/>
                <w:szCs w:val="18"/>
                <w:lang w:eastAsia="zh-CN"/>
              </w:rPr>
              <w:t>S</w:t>
            </w:r>
            <w:r>
              <w:rPr>
                <w:rFonts w:eastAsiaTheme="minorEastAsia"/>
                <w:bCs/>
                <w:color w:val="000000" w:themeColor="text1"/>
                <w:sz w:val="18"/>
                <w:szCs w:val="18"/>
                <w:lang w:eastAsia="zh-CN"/>
              </w:rPr>
              <w:t>upport</w:t>
            </w:r>
            <w:r>
              <w:rPr>
                <w:rFonts w:eastAsiaTheme="minorEastAsia" w:hint="eastAsia"/>
                <w:bCs/>
                <w:color w:val="000000" w:themeColor="text1"/>
                <w:sz w:val="18"/>
                <w:szCs w:val="18"/>
                <w:lang w:eastAsia="zh-CN"/>
              </w:rPr>
              <w:t>.</w:t>
            </w:r>
          </w:p>
          <w:p w14:paraId="677B5487" w14:textId="77777777" w:rsidR="00F173C1" w:rsidRDefault="00165D0F">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1.1.3:</w:t>
            </w:r>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S</w:t>
            </w:r>
            <w:r>
              <w:rPr>
                <w:rFonts w:eastAsiaTheme="minorEastAsia"/>
                <w:bCs/>
                <w:color w:val="000000" w:themeColor="text1"/>
                <w:sz w:val="18"/>
                <w:szCs w:val="18"/>
                <w:lang w:eastAsia="zh-CN"/>
              </w:rPr>
              <w:t>upport</w:t>
            </w:r>
            <w:r>
              <w:rPr>
                <w:rFonts w:eastAsiaTheme="minorEastAsia" w:hint="eastAsia"/>
                <w:bCs/>
                <w:color w:val="000000" w:themeColor="text1"/>
                <w:sz w:val="18"/>
                <w:szCs w:val="18"/>
                <w:lang w:eastAsia="zh-CN"/>
              </w:rPr>
              <w:t>.</w:t>
            </w:r>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BTW,</w:t>
            </w:r>
            <w:r>
              <w:rPr>
                <w:rFonts w:eastAsiaTheme="minorEastAsia"/>
                <w:bCs/>
                <w:color w:val="000000" w:themeColor="text1"/>
                <w:sz w:val="18"/>
                <w:szCs w:val="18"/>
                <w:lang w:eastAsia="zh-CN"/>
              </w:rPr>
              <w:t xml:space="preserve"> our position seems not captured correctly, updated.</w:t>
            </w:r>
          </w:p>
          <w:p w14:paraId="0166A0FA" w14:textId="77777777" w:rsidR="00F173C1" w:rsidRDefault="00165D0F">
            <w:pPr>
              <w:overflowPunct w:val="0"/>
              <w:autoSpaceDE w:val="0"/>
              <w:autoSpaceDN w:val="0"/>
              <w:adjustRightInd w:val="0"/>
              <w:jc w:val="both"/>
              <w:textAlignment w:val="baseline"/>
              <w:rPr>
                <w:rFonts w:eastAsiaTheme="minorEastAsia"/>
                <w:bCs/>
                <w:color w:val="0000FF"/>
                <w:sz w:val="18"/>
                <w:szCs w:val="18"/>
                <w:lang w:eastAsia="zh-CN"/>
              </w:rPr>
            </w:pPr>
            <w:r>
              <w:rPr>
                <w:rFonts w:eastAsiaTheme="minorEastAsia"/>
                <w:bCs/>
                <w:color w:val="0000FF"/>
                <w:sz w:val="18"/>
                <w:szCs w:val="18"/>
                <w:lang w:eastAsia="zh-CN"/>
              </w:rPr>
              <w:t>[Mod]: Got it. Thanks.</w:t>
            </w:r>
          </w:p>
          <w:p w14:paraId="593A59CE" w14:textId="77777777" w:rsidR="00F173C1" w:rsidRDefault="00165D0F">
            <w:pPr>
              <w:overflowPunct w:val="0"/>
              <w:autoSpaceDE w:val="0"/>
              <w:autoSpaceDN w:val="0"/>
              <w:adjustRightInd w:val="0"/>
              <w:jc w:val="both"/>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Q1.2:</w:t>
            </w:r>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Support</w:t>
            </w:r>
            <w:r>
              <w:rPr>
                <w:rFonts w:eastAsiaTheme="minorEastAsia"/>
                <w:bCs/>
                <w:color w:val="000000" w:themeColor="text1"/>
                <w:sz w:val="18"/>
                <w:szCs w:val="18"/>
                <w:lang w:eastAsia="zh-CN"/>
              </w:rPr>
              <w:t xml:space="preserve"> MAC CE based update. For the agreed events, </w:t>
            </w:r>
            <w:r>
              <w:rPr>
                <w:sz w:val="18"/>
                <w:szCs w:val="18"/>
              </w:rPr>
              <w:t xml:space="preserve">RS for current beam is derived from indicated or activated TCI state, and MAC CE can activate different subset of </w:t>
            </w:r>
            <w:r>
              <w:rPr>
                <w:rFonts w:hint="eastAsia"/>
                <w:sz w:val="18"/>
                <w:szCs w:val="18"/>
              </w:rPr>
              <w:t>activated</w:t>
            </w:r>
            <w:r>
              <w:rPr>
                <w:sz w:val="18"/>
                <w:szCs w:val="18"/>
              </w:rPr>
              <w:t xml:space="preserve"> TCI states from those configured in RRC, in other words, RS for current beam is dynamic. If RS set for new beam is only based on RRC configured, the RS set cannot be updated timely to match with activated TCI states and indicated TCI state</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 xml:space="preserve"> </w:t>
            </w:r>
          </w:p>
          <w:p w14:paraId="2E941C83" w14:textId="77777777" w:rsidR="00F173C1" w:rsidRDefault="00165D0F">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w:t>
            </w:r>
            <w:r>
              <w:rPr>
                <w:rFonts w:eastAsiaTheme="minorEastAsia" w:hint="eastAsia"/>
                <w:b/>
                <w:bCs/>
                <w:color w:val="000000" w:themeColor="text1"/>
                <w:sz w:val="18"/>
                <w:szCs w:val="18"/>
                <w:lang w:eastAsia="zh-CN"/>
              </w:rPr>
              <w:t>rop</w:t>
            </w:r>
            <w:r>
              <w:rPr>
                <w:rFonts w:eastAsiaTheme="minorEastAsia"/>
                <w:b/>
                <w:bCs/>
                <w:color w:val="000000" w:themeColor="text1"/>
                <w:sz w:val="18"/>
                <w:szCs w:val="18"/>
                <w:lang w:eastAsia="zh-CN"/>
              </w:rPr>
              <w:t>osal 1.3.1:</w:t>
            </w:r>
            <w:r>
              <w:rPr>
                <w:rFonts w:eastAsiaTheme="minorEastAsia" w:hint="eastAsia"/>
                <w:color w:val="000000" w:themeColor="text1"/>
                <w:sz w:val="18"/>
                <w:szCs w:val="18"/>
                <w:lang w:eastAsia="zh-CN"/>
              </w:rPr>
              <w:t xml:space="preserve"> Fine</w:t>
            </w:r>
            <w:r>
              <w:rPr>
                <w:rFonts w:eastAsiaTheme="minorEastAsia"/>
                <w:color w:val="000000" w:themeColor="text1"/>
                <w:sz w:val="18"/>
                <w:szCs w:val="18"/>
                <w:lang w:eastAsia="zh-CN"/>
              </w:rPr>
              <w:t xml:space="preserve"> with the proposal for further discussion</w:t>
            </w:r>
            <w:r>
              <w:rPr>
                <w:rFonts w:eastAsiaTheme="minorEastAsia" w:hint="eastAsia"/>
                <w:bCs/>
                <w:color w:val="000000" w:themeColor="text1"/>
                <w:sz w:val="18"/>
                <w:szCs w:val="18"/>
                <w:lang w:eastAsia="zh-CN"/>
              </w:rPr>
              <w:t>.</w:t>
            </w:r>
          </w:p>
          <w:p w14:paraId="0316A962" w14:textId="77777777" w:rsidR="00F173C1" w:rsidRDefault="00165D0F">
            <w:pPr>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Q1.3.2:</w:t>
            </w:r>
            <w:r>
              <w:rPr>
                <w:rFonts w:eastAsiaTheme="minorEastAsia"/>
                <w:color w:val="000000" w:themeColor="text1"/>
                <w:sz w:val="18"/>
                <w:szCs w:val="18"/>
                <w:lang w:eastAsia="zh-CN"/>
              </w:rPr>
              <w:t xml:space="preserve"> Fine to discuss</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and it seems other alternatives should also be considered at this state, for example, longest periodicity of new beam RSs can ensure a whole measurement of all the new RSs</w:t>
            </w:r>
            <w:r>
              <w:rPr>
                <w:rFonts w:eastAsiaTheme="minorEastAsia" w:hint="eastAsia"/>
                <w:bCs/>
                <w:color w:val="000000" w:themeColor="text1"/>
                <w:sz w:val="18"/>
                <w:szCs w:val="18"/>
                <w:lang w:eastAsia="zh-CN"/>
              </w:rPr>
              <w:t>.</w:t>
            </w:r>
          </w:p>
          <w:p w14:paraId="176CB546" w14:textId="77777777" w:rsidR="00F173C1" w:rsidRDefault="00165D0F">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Alt-1: The periodicity of event-2 instance is the same as the periodicity of the current beam RS; </w:t>
            </w:r>
          </w:p>
          <w:p w14:paraId="4072F967" w14:textId="77777777" w:rsidR="00F173C1" w:rsidRDefault="00165D0F">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Alt-2: The periodicity of event-2 instance is the same as </w:t>
            </w:r>
            <w:r>
              <w:rPr>
                <w:rFonts w:ascii="Times" w:eastAsia="Batang" w:hAnsi="Times"/>
                <w:color w:val="FF0000"/>
                <w:sz w:val="18"/>
                <w:szCs w:val="18"/>
                <w:highlight w:val="yellow"/>
                <w:lang w:val="en-GB"/>
              </w:rPr>
              <w:t>(shortest/longest)</w:t>
            </w:r>
            <w:r>
              <w:rPr>
                <w:rFonts w:asciiTheme="minorEastAsia" w:eastAsiaTheme="minorEastAsia" w:hAnsiTheme="minorEastAsia"/>
                <w:color w:val="FF0000"/>
                <w:sz w:val="18"/>
                <w:szCs w:val="18"/>
                <w:highlight w:val="yellow"/>
                <w:lang w:val="en-GB" w:eastAsia="zh-CN"/>
              </w:rPr>
              <w:t xml:space="preserve"> </w:t>
            </w:r>
            <w:r>
              <w:rPr>
                <w:rFonts w:ascii="Times" w:eastAsia="Batang" w:hAnsi="Times"/>
                <w:color w:val="0000FF"/>
                <w:sz w:val="18"/>
                <w:szCs w:val="18"/>
                <w:highlight w:val="yellow"/>
                <w:lang w:val="en-GB"/>
              </w:rPr>
              <w:t>periodicity of the new beam RS;</w:t>
            </w:r>
          </w:p>
          <w:p w14:paraId="15D6AD07" w14:textId="77777777" w:rsidR="00F173C1" w:rsidRDefault="00165D0F">
            <w:pPr>
              <w:pStyle w:val="ListParagraph"/>
              <w:numPr>
                <w:ilvl w:val="1"/>
                <w:numId w:val="16"/>
              </w:numPr>
              <w:snapToGrid w:val="0"/>
              <w:spacing w:after="0" w:line="257" w:lineRule="auto"/>
              <w:jc w:val="both"/>
              <w:rPr>
                <w:rFonts w:ascii="Times" w:eastAsia="Batang" w:hAnsi="Times"/>
                <w:color w:val="FF0000"/>
                <w:sz w:val="18"/>
                <w:szCs w:val="18"/>
                <w:highlight w:val="yellow"/>
                <w:lang w:val="en-GB"/>
              </w:rPr>
            </w:pPr>
            <w:r>
              <w:rPr>
                <w:rFonts w:ascii="Times" w:eastAsia="Batang" w:hAnsi="Times"/>
                <w:color w:val="FF0000"/>
                <w:sz w:val="18"/>
                <w:szCs w:val="18"/>
                <w:highlight w:val="yellow"/>
                <w:lang w:val="en-GB"/>
              </w:rPr>
              <w:t>Whether periodicities of new beam RSs should be same or not</w:t>
            </w:r>
          </w:p>
          <w:p w14:paraId="67B89964" w14:textId="77777777" w:rsidR="00F173C1" w:rsidRDefault="00165D0F">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Alt-3: The periodicity of event-2 instance is the same as shortest periodicity of the current beam RS and new beam RS(s): </w:t>
            </w:r>
          </w:p>
          <w:p w14:paraId="2FE185D8" w14:textId="77777777" w:rsidR="00F173C1" w:rsidRDefault="00165D0F">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Alt-4: The periodicity of event-2 instance is the same as </w:t>
            </w:r>
            <w:r>
              <w:rPr>
                <w:rFonts w:ascii="Times" w:eastAsia="Batang" w:hAnsi="Times"/>
                <w:color w:val="FF0000"/>
                <w:sz w:val="18"/>
                <w:szCs w:val="18"/>
                <w:highlight w:val="yellow"/>
                <w:lang w:val="en-GB"/>
              </w:rPr>
              <w:t xml:space="preserve">longest </w:t>
            </w:r>
            <w:r>
              <w:rPr>
                <w:rFonts w:ascii="Times" w:eastAsia="Batang" w:hAnsi="Times"/>
                <w:color w:val="0000FF"/>
                <w:sz w:val="18"/>
                <w:szCs w:val="18"/>
                <w:highlight w:val="yellow"/>
                <w:lang w:val="en-GB"/>
              </w:rPr>
              <w:t xml:space="preserve">periodicity of the current beam RS and new beam RS(s): </w:t>
            </w:r>
          </w:p>
          <w:p w14:paraId="79D87440" w14:textId="77777777" w:rsidR="00F173C1" w:rsidRDefault="00165D0F">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Alt-5: The periodicity of event-2 instance is the same as </w:t>
            </w:r>
            <w:r>
              <w:rPr>
                <w:rFonts w:ascii="Times" w:eastAsia="Batang" w:hAnsi="Times"/>
                <w:color w:val="FF0000"/>
                <w:sz w:val="18"/>
                <w:szCs w:val="18"/>
                <w:highlight w:val="yellow"/>
                <w:lang w:val="en-GB"/>
              </w:rPr>
              <w:t xml:space="preserve">the shorter/longer </w:t>
            </w:r>
            <w:r>
              <w:rPr>
                <w:rFonts w:ascii="Times" w:eastAsia="Batang" w:hAnsi="Times"/>
                <w:color w:val="0000FF"/>
                <w:sz w:val="18"/>
                <w:szCs w:val="18"/>
                <w:highlight w:val="yellow"/>
                <w:lang w:val="en-GB"/>
              </w:rPr>
              <w:t>one between the periodicity of the current beam RS and (shortest/</w:t>
            </w:r>
            <w:r>
              <w:rPr>
                <w:rFonts w:ascii="Times" w:eastAsia="Batang" w:hAnsi="Times"/>
                <w:color w:val="FF0000"/>
                <w:sz w:val="18"/>
                <w:szCs w:val="18"/>
                <w:highlight w:val="yellow"/>
                <w:lang w:val="en-GB"/>
              </w:rPr>
              <w:t xml:space="preserve">longest) </w:t>
            </w:r>
            <w:r>
              <w:rPr>
                <w:rFonts w:ascii="Times" w:eastAsia="Batang" w:hAnsi="Times"/>
                <w:color w:val="0000FF"/>
                <w:sz w:val="18"/>
                <w:szCs w:val="18"/>
                <w:highlight w:val="yellow"/>
                <w:lang w:val="en-GB"/>
              </w:rPr>
              <w:t>periodicity of the new beam RS(s</w:t>
            </w:r>
            <w:proofErr w:type="gramStart"/>
            <w:r>
              <w:rPr>
                <w:rFonts w:ascii="Times" w:eastAsia="Batang" w:hAnsi="Times"/>
                <w:color w:val="0000FF"/>
                <w:sz w:val="18"/>
                <w:szCs w:val="18"/>
                <w:highlight w:val="yellow"/>
                <w:lang w:val="en-GB"/>
              </w:rPr>
              <w:t xml:space="preserve">) </w:t>
            </w:r>
            <w:r>
              <w:rPr>
                <w:rFonts w:ascii="Times" w:eastAsiaTheme="minorEastAsia" w:hAnsi="Times" w:hint="eastAsia"/>
                <w:color w:val="0000FF"/>
                <w:sz w:val="18"/>
                <w:szCs w:val="18"/>
                <w:highlight w:val="yellow"/>
                <w:lang w:val="en-GB" w:eastAsia="zh-CN"/>
              </w:rPr>
              <w:t>,</w:t>
            </w:r>
            <w:proofErr w:type="gramEnd"/>
            <w:r>
              <w:rPr>
                <w:rFonts w:ascii="Times" w:eastAsiaTheme="minorEastAsia" w:hAnsi="Times"/>
                <w:color w:val="0000FF"/>
                <w:sz w:val="18"/>
                <w:szCs w:val="18"/>
                <w:highlight w:val="yellow"/>
                <w:lang w:val="en-GB" w:eastAsia="zh-CN"/>
              </w:rPr>
              <w:t xml:space="preserve"> in case of periodicities of new beam RSs are different</w:t>
            </w:r>
          </w:p>
          <w:p w14:paraId="7FF0B1B5" w14:textId="77777777" w:rsidR="00F173C1" w:rsidRDefault="00165D0F">
            <w:pPr>
              <w:snapToGrid w:val="0"/>
              <w:spacing w:line="257" w:lineRule="auto"/>
              <w:jc w:val="both"/>
              <w:rPr>
                <w:rFonts w:ascii="Times" w:eastAsia="Batang" w:hAnsi="Times"/>
                <w:color w:val="0000FF"/>
                <w:sz w:val="18"/>
                <w:szCs w:val="18"/>
                <w:lang w:val="en-GB"/>
              </w:rPr>
            </w:pPr>
            <w:r>
              <w:rPr>
                <w:rFonts w:ascii="Times" w:eastAsia="Batang" w:hAnsi="Times"/>
                <w:color w:val="0000FF"/>
                <w:sz w:val="18"/>
                <w:szCs w:val="18"/>
                <w:lang w:val="en-GB"/>
              </w:rPr>
              <w:t>[Mod]: Let’s check other input before update. The above seems to make the current situation messy.</w:t>
            </w:r>
          </w:p>
          <w:p w14:paraId="4FDE73B3" w14:textId="77777777" w:rsidR="00F173C1" w:rsidRDefault="00F173C1">
            <w:pPr>
              <w:snapToGrid w:val="0"/>
              <w:spacing w:line="257" w:lineRule="auto"/>
              <w:jc w:val="both"/>
              <w:rPr>
                <w:rFonts w:ascii="Times" w:eastAsia="Batang" w:hAnsi="Times"/>
                <w:color w:val="0000FF"/>
                <w:sz w:val="18"/>
                <w:szCs w:val="18"/>
                <w:lang w:val="en-GB"/>
              </w:rPr>
            </w:pPr>
          </w:p>
          <w:p w14:paraId="2409791D" w14:textId="77777777" w:rsidR="00F173C1" w:rsidRDefault="00165D0F">
            <w:pPr>
              <w:textAlignment w:val="baseline"/>
              <w:rPr>
                <w:rFonts w:eastAsia="MS Mincho"/>
                <w:b/>
                <w:bCs/>
                <w:sz w:val="18"/>
                <w:szCs w:val="18"/>
                <w:lang w:val="en-GB" w:eastAsia="ja-JP"/>
              </w:rPr>
            </w:pPr>
            <w:r>
              <w:rPr>
                <w:rFonts w:eastAsia="MS Mincho"/>
                <w:b/>
                <w:bCs/>
                <w:sz w:val="18"/>
                <w:szCs w:val="18"/>
                <w:lang w:val="en-GB" w:eastAsia="ja-JP"/>
              </w:rPr>
              <w:t>Issue 1.4:</w:t>
            </w:r>
          </w:p>
          <w:p w14:paraId="1A781445" w14:textId="6DDD8185" w:rsidR="00F173C1" w:rsidRDefault="00165D0F" w:rsidP="00845077">
            <w:pPr>
              <w:ind w:firstLine="180"/>
              <w:textAlignment w:val="baseline"/>
              <w:rPr>
                <w:rFonts w:eastAsia="MS Mincho"/>
                <w:b/>
                <w:bCs/>
                <w:sz w:val="18"/>
                <w:szCs w:val="18"/>
                <w:lang w:val="en-GB" w:eastAsia="ja-JP"/>
              </w:rPr>
            </w:pPr>
            <w:r>
              <w:rPr>
                <w:rFonts w:eastAsia="MS Mincho"/>
                <w:b/>
                <w:bCs/>
                <w:sz w:val="18"/>
                <w:szCs w:val="18"/>
                <w:lang w:val="en-GB" w:eastAsia="ja-JP"/>
              </w:rPr>
              <w:t xml:space="preserve">Issue 1.A: </w:t>
            </w:r>
            <w:r>
              <w:rPr>
                <w:sz w:val="18"/>
                <w:szCs w:val="18"/>
              </w:rPr>
              <w:t xml:space="preserve">We prefer a combination of option 3a (agreed explicit way) and option 3b “The RS(s) for new beam(s) are implicitly derived from QCL RS(s) of activated TCI state(s)” to keep the RS set for new beam more efficient and suitable for the dynamic current beam, which can provide new beams for UE to request another TCI state from the activated TCI states or one or more RS from the configured new beam RS set. Especially if MAC CE updating the new beam </w:t>
            </w:r>
            <w:r>
              <w:rPr>
                <w:rFonts w:hint="eastAsia"/>
                <w:sz w:val="18"/>
                <w:szCs w:val="18"/>
                <w:lang w:eastAsia="zh-CN"/>
              </w:rPr>
              <w:t>RS</w:t>
            </w:r>
            <w:r>
              <w:rPr>
                <w:sz w:val="18"/>
                <w:szCs w:val="18"/>
              </w:rPr>
              <w:t xml:space="preserve"> set </w:t>
            </w:r>
            <w:proofErr w:type="spellStart"/>
            <w:r>
              <w:rPr>
                <w:sz w:val="18"/>
                <w:szCs w:val="18"/>
              </w:rPr>
              <w:t>can not</w:t>
            </w:r>
            <w:proofErr w:type="spellEnd"/>
            <w:r>
              <w:rPr>
                <w:sz w:val="18"/>
                <w:szCs w:val="18"/>
              </w:rPr>
              <w:t xml:space="preserve"> be agreed.</w:t>
            </w:r>
          </w:p>
          <w:p w14:paraId="0BAE6087" w14:textId="77777777" w:rsidR="00F173C1" w:rsidRDefault="00165D0F">
            <w:pPr>
              <w:jc w:val="both"/>
              <w:textAlignment w:val="baseline"/>
              <w:rPr>
                <w:rFonts w:eastAsia="宋体"/>
                <w:bCs/>
                <w:color w:val="0000FF"/>
                <w:sz w:val="18"/>
                <w:szCs w:val="18"/>
                <w:lang w:eastAsia="zh-CN"/>
              </w:rPr>
            </w:pPr>
            <w:r>
              <w:rPr>
                <w:rFonts w:eastAsia="MS Mincho"/>
                <w:sz w:val="18"/>
                <w:szCs w:val="18"/>
                <w:lang w:val="en-GB" w:eastAsia="ja-JP"/>
              </w:rPr>
              <w:t xml:space="preserve">     </w:t>
            </w:r>
            <w:r>
              <w:rPr>
                <w:rFonts w:eastAsia="MS Mincho"/>
                <w:b/>
                <w:bCs/>
                <w:sz w:val="18"/>
                <w:szCs w:val="18"/>
                <w:lang w:val="en-GB" w:eastAsia="ja-JP"/>
              </w:rPr>
              <w:t xml:space="preserve">Issue 1.B: </w:t>
            </w:r>
            <w:r>
              <w:rPr>
                <w:sz w:val="18"/>
                <w:szCs w:val="18"/>
              </w:rPr>
              <w:t>We</w:t>
            </w:r>
            <w:r>
              <w:rPr>
                <w:rFonts w:eastAsiaTheme="minorEastAsia"/>
                <w:sz w:val="18"/>
                <w:szCs w:val="18"/>
                <w:lang w:eastAsia="zh-CN"/>
              </w:rPr>
              <w:t xml:space="preserve"> prefer to </w:t>
            </w:r>
            <w:r>
              <w:rPr>
                <w:rFonts w:eastAsiaTheme="minorEastAsia" w:hint="eastAsia"/>
                <w:sz w:val="18"/>
                <w:szCs w:val="18"/>
                <w:lang w:eastAsia="zh-CN"/>
              </w:rPr>
              <w:t>capture</w:t>
            </w:r>
            <w:r>
              <w:rPr>
                <w:rFonts w:eastAsiaTheme="minorEastAsia"/>
                <w:sz w:val="18"/>
                <w:szCs w:val="18"/>
                <w:lang w:eastAsia="zh-CN"/>
              </w:rPr>
              <w:t xml:space="preserve"> it in RAN1 to avoid the involvement of higher layer entity and the latency, especially the agreed measurement and reporting are both RAN1 behaviors.</w:t>
            </w:r>
          </w:p>
        </w:tc>
      </w:tr>
      <w:tr w:rsidR="00F173C1" w14:paraId="150B693B" w14:textId="77777777">
        <w:trPr>
          <w:trHeight w:val="215"/>
        </w:trPr>
        <w:tc>
          <w:tcPr>
            <w:tcW w:w="1516" w:type="dxa"/>
          </w:tcPr>
          <w:p w14:paraId="64651CC5" w14:textId="77777777" w:rsidR="00F173C1" w:rsidRDefault="00165D0F">
            <w:pPr>
              <w:snapToGrid w:val="0"/>
              <w:rPr>
                <w:rFonts w:eastAsiaTheme="minorEastAsia"/>
                <w:sz w:val="18"/>
                <w:szCs w:val="18"/>
                <w:lang w:eastAsia="zh-CN"/>
              </w:rPr>
            </w:pPr>
            <w:r>
              <w:rPr>
                <w:rFonts w:eastAsiaTheme="minorEastAsia"/>
                <w:color w:val="000000" w:themeColor="text1"/>
                <w:sz w:val="18"/>
                <w:szCs w:val="18"/>
                <w:lang w:eastAsia="zh-CN"/>
              </w:rPr>
              <w:t>FUTUREWEI</w:t>
            </w:r>
          </w:p>
        </w:tc>
        <w:tc>
          <w:tcPr>
            <w:tcW w:w="8469" w:type="dxa"/>
          </w:tcPr>
          <w:p w14:paraId="160D8CFB"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1.1.1: </w:t>
            </w:r>
            <w:r>
              <w:rPr>
                <w:rFonts w:eastAsia="PMingLiU"/>
                <w:color w:val="000000" w:themeColor="text1"/>
                <w:sz w:val="18"/>
                <w:szCs w:val="18"/>
                <w:lang w:eastAsia="zh-TW"/>
              </w:rPr>
              <w:t>We are ok with this proposal in principle but Note 2 is not needed.</w:t>
            </w:r>
          </w:p>
          <w:p w14:paraId="20E643BD" w14:textId="77777777" w:rsidR="00F173C1" w:rsidRDefault="00F173C1">
            <w:pPr>
              <w:overflowPunct w:val="0"/>
              <w:autoSpaceDE w:val="0"/>
              <w:autoSpaceDN w:val="0"/>
              <w:adjustRightInd w:val="0"/>
              <w:textAlignment w:val="baseline"/>
              <w:rPr>
                <w:rFonts w:eastAsia="PMingLiU"/>
                <w:b/>
                <w:bCs/>
                <w:color w:val="000000" w:themeColor="text1"/>
                <w:sz w:val="18"/>
                <w:szCs w:val="18"/>
                <w:lang w:eastAsia="zh-TW"/>
              </w:rPr>
            </w:pPr>
          </w:p>
          <w:p w14:paraId="3CC1793C"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Proposal 1.1.2:</w:t>
            </w:r>
            <w:r>
              <w:rPr>
                <w:rFonts w:eastAsia="PMingLiU"/>
                <w:color w:val="000000" w:themeColor="text1"/>
                <w:sz w:val="18"/>
                <w:szCs w:val="18"/>
                <w:lang w:eastAsia="zh-TW"/>
              </w:rPr>
              <w:t xml:space="preserve"> Ok</w:t>
            </w:r>
          </w:p>
          <w:p w14:paraId="6554C8E3" w14:textId="77777777" w:rsidR="00F173C1" w:rsidRDefault="00F173C1">
            <w:pPr>
              <w:overflowPunct w:val="0"/>
              <w:autoSpaceDE w:val="0"/>
              <w:autoSpaceDN w:val="0"/>
              <w:adjustRightInd w:val="0"/>
              <w:textAlignment w:val="baseline"/>
              <w:rPr>
                <w:rFonts w:eastAsia="PMingLiU"/>
                <w:color w:val="000000" w:themeColor="text1"/>
                <w:sz w:val="18"/>
                <w:szCs w:val="18"/>
                <w:lang w:eastAsia="zh-TW"/>
              </w:rPr>
            </w:pPr>
          </w:p>
          <w:p w14:paraId="00ABA15B"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1.1.3: </w:t>
            </w:r>
            <w:r>
              <w:rPr>
                <w:rFonts w:eastAsia="PMingLiU"/>
                <w:color w:val="000000" w:themeColor="text1"/>
                <w:sz w:val="18"/>
                <w:szCs w:val="18"/>
                <w:lang w:eastAsia="zh-TW"/>
              </w:rPr>
              <w:t>We</w:t>
            </w:r>
            <w:r>
              <w:rPr>
                <w:rFonts w:eastAsia="PMingLiU"/>
                <w:b/>
                <w:bCs/>
                <w:color w:val="000000" w:themeColor="text1"/>
                <w:sz w:val="18"/>
                <w:szCs w:val="18"/>
                <w:lang w:eastAsia="zh-TW"/>
              </w:rPr>
              <w:t xml:space="preserve"> </w:t>
            </w:r>
            <w:r>
              <w:rPr>
                <w:rFonts w:eastAsia="PMingLiU"/>
                <w:color w:val="000000" w:themeColor="text1"/>
                <w:sz w:val="18"/>
                <w:szCs w:val="18"/>
                <w:lang w:eastAsia="zh-TW"/>
              </w:rPr>
              <w:t>are fine with this proposal</w:t>
            </w:r>
            <w:r>
              <w:rPr>
                <w:rFonts w:eastAsia="PMingLiU"/>
                <w:b/>
                <w:bCs/>
                <w:color w:val="000000" w:themeColor="text1"/>
                <w:sz w:val="18"/>
                <w:szCs w:val="18"/>
                <w:lang w:eastAsia="zh-TW"/>
              </w:rPr>
              <w:t xml:space="preserve"> </w:t>
            </w:r>
            <w:r>
              <w:rPr>
                <w:rFonts w:eastAsia="PMingLiU"/>
                <w:color w:val="000000" w:themeColor="text1"/>
                <w:sz w:val="18"/>
                <w:szCs w:val="18"/>
                <w:lang w:eastAsia="zh-TW"/>
              </w:rPr>
              <w:t>which has low signaling overhead.</w:t>
            </w:r>
          </w:p>
          <w:p w14:paraId="5359E152" w14:textId="77777777" w:rsidR="00F173C1" w:rsidRDefault="00F173C1">
            <w:pPr>
              <w:overflowPunct w:val="0"/>
              <w:autoSpaceDE w:val="0"/>
              <w:autoSpaceDN w:val="0"/>
              <w:adjustRightInd w:val="0"/>
              <w:textAlignment w:val="baseline"/>
              <w:rPr>
                <w:rFonts w:eastAsia="PMingLiU"/>
                <w:color w:val="000000" w:themeColor="text1"/>
                <w:sz w:val="18"/>
                <w:szCs w:val="18"/>
                <w:lang w:eastAsia="zh-TW"/>
              </w:rPr>
            </w:pPr>
          </w:p>
          <w:p w14:paraId="3A25E8A6"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Q1.2:</w:t>
            </w:r>
            <w:r>
              <w:rPr>
                <w:color w:val="000000"/>
                <w:szCs w:val="20"/>
              </w:rPr>
              <w:t xml:space="preserve"> </w:t>
            </w:r>
            <w:r>
              <w:rPr>
                <w:rFonts w:eastAsia="PMingLiU"/>
                <w:color w:val="000000" w:themeColor="text1"/>
                <w:sz w:val="18"/>
                <w:szCs w:val="18"/>
                <w:lang w:eastAsia="zh-TW"/>
              </w:rPr>
              <w:t xml:space="preserve">We are open to discuss Alt-1 if it can bring in some latency reduction.  However, we do not support Alt-2 as it is unclear to us its benefit. </w:t>
            </w:r>
          </w:p>
          <w:p w14:paraId="5B5AEFC9" w14:textId="77777777" w:rsidR="00F173C1" w:rsidRDefault="00F173C1">
            <w:pPr>
              <w:overflowPunct w:val="0"/>
              <w:autoSpaceDE w:val="0"/>
              <w:autoSpaceDN w:val="0"/>
              <w:adjustRightInd w:val="0"/>
              <w:textAlignment w:val="baseline"/>
              <w:rPr>
                <w:rFonts w:eastAsia="PMingLiU"/>
                <w:b/>
                <w:bCs/>
                <w:color w:val="000000" w:themeColor="text1"/>
                <w:sz w:val="18"/>
                <w:szCs w:val="18"/>
                <w:lang w:eastAsia="zh-TW"/>
              </w:rPr>
            </w:pPr>
          </w:p>
          <w:p w14:paraId="4AADD6CC"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b/>
                <w:bCs/>
                <w:color w:val="000000" w:themeColor="text1"/>
                <w:sz w:val="18"/>
                <w:szCs w:val="18"/>
                <w:lang w:eastAsia="zh-CN"/>
              </w:rPr>
              <w:lastRenderedPageBreak/>
              <w:t>Proposal 1.3.1:</w:t>
            </w:r>
            <w:r>
              <w:rPr>
                <w:rFonts w:eastAsia="PMingLiU"/>
                <w:color w:val="000000" w:themeColor="text1"/>
                <w:sz w:val="18"/>
                <w:szCs w:val="18"/>
                <w:lang w:eastAsia="zh-TW"/>
              </w:rPr>
              <w:t xml:space="preserve"> We are open to further discussion on this issue. However, whether a “</w:t>
            </w:r>
            <w:r>
              <w:rPr>
                <w:rFonts w:eastAsia="Batang"/>
                <w:sz w:val="18"/>
                <w:szCs w:val="18"/>
                <w:lang w:val="en-GB" w:eastAsia="en-US"/>
              </w:rPr>
              <w:t>counter” is used or not has not been agreed yet in RAN1 and needs to be decided first</w:t>
            </w:r>
            <w:r>
              <w:rPr>
                <w:rFonts w:eastAsia="PMingLiU"/>
                <w:color w:val="000000" w:themeColor="text1"/>
                <w:sz w:val="18"/>
                <w:szCs w:val="18"/>
                <w:lang w:eastAsia="zh-TW"/>
              </w:rPr>
              <w:t>.</w:t>
            </w:r>
          </w:p>
          <w:p w14:paraId="0A1635B7" w14:textId="77777777" w:rsidR="00F173C1" w:rsidRDefault="00165D0F">
            <w:pPr>
              <w:overflowPunct w:val="0"/>
              <w:autoSpaceDE w:val="0"/>
              <w:autoSpaceDN w:val="0"/>
              <w:adjustRightInd w:val="0"/>
              <w:textAlignment w:val="baseline"/>
              <w:rPr>
                <w:rFonts w:eastAsia="PMingLiU"/>
                <w:bCs/>
                <w:color w:val="0000FF"/>
                <w:sz w:val="18"/>
                <w:szCs w:val="18"/>
                <w:lang w:eastAsia="zh-TW"/>
              </w:rPr>
            </w:pPr>
            <w:r>
              <w:rPr>
                <w:rFonts w:eastAsia="PMingLiU"/>
                <w:bCs/>
                <w:color w:val="0000FF"/>
                <w:sz w:val="18"/>
                <w:szCs w:val="18"/>
                <w:lang w:eastAsia="zh-TW"/>
              </w:rPr>
              <w:t>[Mod]: We have already the agreement in the May meeting.</w:t>
            </w:r>
          </w:p>
          <w:p w14:paraId="11176CA6" w14:textId="77777777" w:rsidR="00F173C1" w:rsidRDefault="00F173C1">
            <w:pPr>
              <w:overflowPunct w:val="0"/>
              <w:autoSpaceDE w:val="0"/>
              <w:autoSpaceDN w:val="0"/>
              <w:adjustRightInd w:val="0"/>
              <w:textAlignment w:val="baseline"/>
              <w:rPr>
                <w:rFonts w:eastAsia="PMingLiU"/>
                <w:b/>
                <w:bCs/>
                <w:color w:val="000000" w:themeColor="text1"/>
                <w:sz w:val="18"/>
                <w:szCs w:val="18"/>
                <w:lang w:eastAsia="zh-TW"/>
              </w:rPr>
            </w:pPr>
          </w:p>
          <w:p w14:paraId="4AAFD480"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Q1.3.2: </w:t>
            </w:r>
            <w:r>
              <w:rPr>
                <w:rFonts w:eastAsia="PMingLiU"/>
                <w:color w:val="000000" w:themeColor="text1"/>
                <w:sz w:val="18"/>
                <w:szCs w:val="18"/>
                <w:lang w:eastAsia="zh-TW"/>
              </w:rPr>
              <w:t xml:space="preserve">This detail can be discussed and decided later, not critical at this stage.  At least Alt 3 can work.  </w:t>
            </w:r>
          </w:p>
          <w:p w14:paraId="5678152E" w14:textId="77777777" w:rsidR="00F173C1" w:rsidRDefault="00F173C1">
            <w:pPr>
              <w:overflowPunct w:val="0"/>
              <w:autoSpaceDE w:val="0"/>
              <w:autoSpaceDN w:val="0"/>
              <w:adjustRightInd w:val="0"/>
              <w:textAlignment w:val="baseline"/>
              <w:rPr>
                <w:rFonts w:eastAsia="PMingLiU"/>
                <w:color w:val="000000" w:themeColor="text1"/>
                <w:sz w:val="18"/>
                <w:szCs w:val="18"/>
                <w:lang w:eastAsia="zh-TW"/>
              </w:rPr>
            </w:pPr>
          </w:p>
          <w:p w14:paraId="57D16804"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Issue 1.4: </w:t>
            </w:r>
            <w:bookmarkStart w:id="8" w:name="OLE_LINK113"/>
            <w:r>
              <w:rPr>
                <w:rFonts w:eastAsia="PMingLiU"/>
                <w:color w:val="000000" w:themeColor="text1"/>
                <w:sz w:val="18"/>
                <w:szCs w:val="18"/>
                <w:lang w:eastAsia="zh-TW"/>
              </w:rPr>
              <w:t>We are fine with FL’s Assessment.</w:t>
            </w:r>
            <w:bookmarkEnd w:id="8"/>
          </w:p>
          <w:p w14:paraId="17904749" w14:textId="77777777" w:rsidR="00F173C1" w:rsidRDefault="00F173C1">
            <w:pPr>
              <w:overflowPunct w:val="0"/>
              <w:autoSpaceDE w:val="0"/>
              <w:autoSpaceDN w:val="0"/>
              <w:adjustRightInd w:val="0"/>
              <w:jc w:val="both"/>
              <w:textAlignment w:val="baseline"/>
              <w:rPr>
                <w:rFonts w:eastAsiaTheme="minorEastAsia"/>
                <w:b/>
                <w:bCs/>
                <w:color w:val="000000" w:themeColor="text1"/>
                <w:sz w:val="18"/>
                <w:szCs w:val="18"/>
                <w:lang w:eastAsia="zh-CN"/>
              </w:rPr>
            </w:pPr>
          </w:p>
        </w:tc>
      </w:tr>
      <w:tr w:rsidR="00F173C1" w14:paraId="170D05E6" w14:textId="77777777">
        <w:trPr>
          <w:trHeight w:val="215"/>
        </w:trPr>
        <w:tc>
          <w:tcPr>
            <w:tcW w:w="1516" w:type="dxa"/>
          </w:tcPr>
          <w:p w14:paraId="71D0A844" w14:textId="77777777" w:rsidR="00F173C1" w:rsidRDefault="00165D0F">
            <w:pPr>
              <w:snapToGrid w:val="0"/>
              <w:rPr>
                <w:rFonts w:eastAsiaTheme="minorEastAsia"/>
                <w:color w:val="000000" w:themeColor="text1"/>
                <w:sz w:val="18"/>
                <w:szCs w:val="18"/>
                <w:lang w:eastAsia="zh-CN"/>
              </w:rPr>
            </w:pPr>
            <w:r>
              <w:rPr>
                <w:rFonts w:eastAsia="Malgun Gothic" w:hint="eastAsia"/>
                <w:sz w:val="18"/>
                <w:szCs w:val="18"/>
              </w:rPr>
              <w:lastRenderedPageBreak/>
              <w:t>Qualcomm</w:t>
            </w:r>
          </w:p>
        </w:tc>
        <w:tc>
          <w:tcPr>
            <w:tcW w:w="8469" w:type="dxa"/>
          </w:tcPr>
          <w:p w14:paraId="6CD41C81" w14:textId="77777777" w:rsidR="00F173C1" w:rsidRDefault="00165D0F">
            <w:pPr>
              <w:rPr>
                <w:rFonts w:eastAsia="宋体"/>
                <w:b/>
                <w:bCs/>
                <w:sz w:val="18"/>
                <w:szCs w:val="18"/>
                <w:lang w:eastAsia="zh-CN"/>
              </w:rPr>
            </w:pPr>
            <w:r>
              <w:rPr>
                <w:rFonts w:eastAsia="宋体" w:hint="eastAsia"/>
                <w:b/>
                <w:bCs/>
                <w:sz w:val="18"/>
                <w:szCs w:val="18"/>
                <w:lang w:eastAsia="zh-CN"/>
              </w:rPr>
              <w:t xml:space="preserve">Issue </w:t>
            </w:r>
            <w:r>
              <w:rPr>
                <w:rFonts w:eastAsia="宋体"/>
                <w:b/>
                <w:bCs/>
                <w:sz w:val="18"/>
                <w:szCs w:val="18"/>
                <w:lang w:eastAsia="zh-CN"/>
              </w:rPr>
              <w:t>1.1.1</w:t>
            </w:r>
          </w:p>
          <w:p w14:paraId="20567EF8" w14:textId="77777777" w:rsidR="00F173C1" w:rsidRDefault="00165D0F">
            <w:pPr>
              <w:rPr>
                <w:rFonts w:eastAsia="宋体"/>
                <w:sz w:val="18"/>
                <w:szCs w:val="18"/>
                <w:lang w:eastAsia="zh-CN"/>
              </w:rPr>
            </w:pPr>
            <w:r>
              <w:rPr>
                <w:rFonts w:eastAsia="宋体" w:hint="eastAsia"/>
                <w:sz w:val="18"/>
                <w:szCs w:val="18"/>
                <w:lang w:eastAsia="zh-CN"/>
              </w:rPr>
              <w:t>We are generally fine with Proposal 1.1.1.</w:t>
            </w:r>
            <w:r>
              <w:rPr>
                <w:rFonts w:eastAsia="Malgun Gothic" w:hint="eastAsia"/>
                <w:sz w:val="18"/>
                <w:szCs w:val="18"/>
              </w:rPr>
              <w:t xml:space="preserve"> </w:t>
            </w:r>
            <w:r>
              <w:rPr>
                <w:rFonts w:eastAsia="宋体" w:hint="eastAsia"/>
                <w:sz w:val="18"/>
                <w:szCs w:val="18"/>
                <w:lang w:eastAsia="zh-CN"/>
              </w:rPr>
              <w:t>We don</w:t>
            </w:r>
            <w:r>
              <w:rPr>
                <w:rFonts w:eastAsia="宋体"/>
                <w:sz w:val="18"/>
                <w:szCs w:val="18"/>
                <w:lang w:eastAsia="zh-CN"/>
              </w:rPr>
              <w:t>’</w:t>
            </w:r>
            <w:r>
              <w:rPr>
                <w:rFonts w:eastAsia="宋体" w:hint="eastAsia"/>
                <w:sz w:val="18"/>
                <w:szCs w:val="18"/>
                <w:lang w:eastAsia="zh-CN"/>
              </w:rPr>
              <w:t>t think the notes are necessary.</w:t>
            </w:r>
          </w:p>
          <w:p w14:paraId="3151BE8B" w14:textId="77777777" w:rsidR="00F173C1" w:rsidRDefault="00F173C1">
            <w:pPr>
              <w:rPr>
                <w:rFonts w:eastAsia="宋体"/>
                <w:sz w:val="18"/>
                <w:szCs w:val="18"/>
                <w:lang w:eastAsia="zh-CN"/>
              </w:rPr>
            </w:pPr>
          </w:p>
          <w:p w14:paraId="2807BB28" w14:textId="77777777" w:rsidR="00F173C1" w:rsidRDefault="00165D0F">
            <w:pPr>
              <w:rPr>
                <w:rFonts w:eastAsia="宋体"/>
                <w:b/>
                <w:bCs/>
                <w:sz w:val="18"/>
                <w:szCs w:val="18"/>
                <w:lang w:eastAsia="zh-CN"/>
              </w:rPr>
            </w:pPr>
            <w:r>
              <w:rPr>
                <w:rFonts w:eastAsia="宋体" w:hint="eastAsia"/>
                <w:b/>
                <w:bCs/>
                <w:sz w:val="18"/>
                <w:szCs w:val="18"/>
                <w:lang w:eastAsia="zh-CN"/>
              </w:rPr>
              <w:t xml:space="preserve">Issue </w:t>
            </w:r>
            <w:r>
              <w:rPr>
                <w:rFonts w:eastAsia="宋体"/>
                <w:b/>
                <w:bCs/>
                <w:sz w:val="18"/>
                <w:szCs w:val="18"/>
                <w:lang w:eastAsia="zh-CN"/>
              </w:rPr>
              <w:t xml:space="preserve">1.1.2 </w:t>
            </w:r>
          </w:p>
          <w:p w14:paraId="4BA3AD25" w14:textId="77777777" w:rsidR="00F173C1" w:rsidRDefault="00165D0F">
            <w:pPr>
              <w:rPr>
                <w:rFonts w:eastAsia="宋体"/>
                <w:sz w:val="18"/>
                <w:szCs w:val="18"/>
                <w:lang w:eastAsia="zh-CN"/>
              </w:rPr>
            </w:pPr>
            <w:r>
              <w:rPr>
                <w:rFonts w:eastAsia="宋体" w:hint="eastAsia"/>
                <w:sz w:val="18"/>
                <w:szCs w:val="18"/>
                <w:lang w:eastAsia="zh-CN"/>
              </w:rPr>
              <w:t xml:space="preserve">We support the proposal 1.1.2 in general. In the Note, we </w:t>
            </w:r>
            <w:r>
              <w:rPr>
                <w:rFonts w:eastAsia="宋体"/>
                <w:sz w:val="18"/>
                <w:szCs w:val="18"/>
                <w:lang w:eastAsia="zh-CN"/>
              </w:rPr>
              <w:t>don’t</w:t>
            </w:r>
            <w:r>
              <w:rPr>
                <w:rFonts w:eastAsia="宋体" w:hint="eastAsia"/>
                <w:sz w:val="18"/>
                <w:szCs w:val="18"/>
                <w:lang w:eastAsia="zh-CN"/>
              </w:rPr>
              <w:t xml:space="preserve"> think the text in parentheses are not needed.</w:t>
            </w:r>
          </w:p>
          <w:p w14:paraId="61364672" w14:textId="77777777" w:rsidR="00F173C1" w:rsidRDefault="00165D0F">
            <w:pPr>
              <w:rPr>
                <w:rFonts w:eastAsia="宋体"/>
                <w:color w:val="0000FF"/>
                <w:sz w:val="18"/>
                <w:szCs w:val="18"/>
                <w:lang w:eastAsia="zh-CN"/>
              </w:rPr>
            </w:pPr>
            <w:r>
              <w:rPr>
                <w:rFonts w:eastAsia="宋体"/>
                <w:color w:val="0000FF"/>
                <w:sz w:val="18"/>
                <w:szCs w:val="18"/>
                <w:lang w:eastAsia="zh-CN"/>
              </w:rPr>
              <w:t>[Mod]: Done!</w:t>
            </w:r>
          </w:p>
          <w:p w14:paraId="7A3973BA" w14:textId="77777777" w:rsidR="00F173C1" w:rsidRDefault="00F173C1">
            <w:pPr>
              <w:rPr>
                <w:rFonts w:eastAsia="宋体"/>
                <w:color w:val="0000FF"/>
                <w:sz w:val="18"/>
                <w:szCs w:val="18"/>
                <w:lang w:eastAsia="zh-CN"/>
              </w:rPr>
            </w:pPr>
          </w:p>
          <w:p w14:paraId="0919B17E" w14:textId="77777777" w:rsidR="00F173C1" w:rsidRDefault="00165D0F">
            <w:pPr>
              <w:rPr>
                <w:rFonts w:eastAsia="宋体"/>
                <w:b/>
                <w:bCs/>
                <w:sz w:val="18"/>
                <w:szCs w:val="18"/>
                <w:lang w:eastAsia="zh-CN"/>
              </w:rPr>
            </w:pPr>
            <w:r>
              <w:rPr>
                <w:rFonts w:eastAsia="Malgun Gothic" w:hint="eastAsia"/>
                <w:b/>
                <w:bCs/>
                <w:sz w:val="18"/>
                <w:szCs w:val="18"/>
              </w:rPr>
              <w:t xml:space="preserve">Issue </w:t>
            </w:r>
            <w:r>
              <w:rPr>
                <w:rFonts w:eastAsia="宋体"/>
                <w:b/>
                <w:bCs/>
                <w:sz w:val="18"/>
                <w:szCs w:val="18"/>
                <w:lang w:eastAsia="zh-CN"/>
              </w:rPr>
              <w:t>1.1.3</w:t>
            </w:r>
          </w:p>
          <w:p w14:paraId="39BAD91C" w14:textId="77777777" w:rsidR="00F173C1" w:rsidRDefault="00165D0F">
            <w:pPr>
              <w:rPr>
                <w:rFonts w:eastAsia="宋体"/>
                <w:sz w:val="18"/>
                <w:szCs w:val="18"/>
                <w:lang w:eastAsia="zh-CN"/>
              </w:rPr>
            </w:pPr>
            <w:r>
              <w:rPr>
                <w:rFonts w:eastAsia="宋体" w:hint="eastAsia"/>
                <w:sz w:val="18"/>
                <w:szCs w:val="18"/>
                <w:lang w:eastAsia="zh-CN"/>
              </w:rPr>
              <w:t>We support Proposal 1.1.3.</w:t>
            </w:r>
          </w:p>
          <w:p w14:paraId="5027D2B3" w14:textId="77777777" w:rsidR="00F173C1" w:rsidRDefault="00F173C1">
            <w:pPr>
              <w:rPr>
                <w:rFonts w:eastAsia="宋体"/>
                <w:sz w:val="18"/>
                <w:szCs w:val="18"/>
                <w:lang w:eastAsia="zh-CN"/>
              </w:rPr>
            </w:pPr>
          </w:p>
          <w:p w14:paraId="22CAFA77" w14:textId="77777777" w:rsidR="00F173C1" w:rsidRDefault="00165D0F">
            <w:pPr>
              <w:rPr>
                <w:rFonts w:eastAsia="宋体"/>
                <w:b/>
                <w:bCs/>
                <w:sz w:val="18"/>
                <w:szCs w:val="18"/>
                <w:lang w:eastAsia="zh-CN"/>
              </w:rPr>
            </w:pPr>
            <w:r>
              <w:rPr>
                <w:rFonts w:eastAsia="宋体" w:hint="eastAsia"/>
                <w:b/>
                <w:bCs/>
                <w:sz w:val="18"/>
                <w:szCs w:val="18"/>
                <w:lang w:eastAsia="zh-CN"/>
              </w:rPr>
              <w:t xml:space="preserve">Issue </w:t>
            </w:r>
            <w:r>
              <w:rPr>
                <w:rFonts w:eastAsia="宋体"/>
                <w:b/>
                <w:bCs/>
                <w:sz w:val="18"/>
                <w:szCs w:val="18"/>
                <w:lang w:eastAsia="zh-CN"/>
              </w:rPr>
              <w:t>1.2</w:t>
            </w:r>
          </w:p>
          <w:p w14:paraId="5FF76E1C" w14:textId="77777777" w:rsidR="00F173C1" w:rsidRDefault="00165D0F">
            <w:pPr>
              <w:rPr>
                <w:rFonts w:eastAsia="宋体"/>
                <w:sz w:val="18"/>
                <w:szCs w:val="18"/>
                <w:lang w:eastAsia="zh-CN"/>
              </w:rPr>
            </w:pPr>
            <w:r>
              <w:rPr>
                <w:rFonts w:eastAsia="宋体" w:hint="eastAsia"/>
                <w:sz w:val="18"/>
                <w:szCs w:val="18"/>
                <w:lang w:eastAsia="zh-CN"/>
              </w:rPr>
              <w:t>We don</w:t>
            </w:r>
            <w:r>
              <w:rPr>
                <w:rFonts w:eastAsia="宋体"/>
                <w:sz w:val="18"/>
                <w:szCs w:val="18"/>
                <w:lang w:eastAsia="zh-CN"/>
              </w:rPr>
              <w:t>’</w:t>
            </w:r>
            <w:r>
              <w:rPr>
                <w:rFonts w:eastAsia="宋体" w:hint="eastAsia"/>
                <w:sz w:val="18"/>
                <w:szCs w:val="18"/>
                <w:lang w:eastAsia="zh-CN"/>
              </w:rPr>
              <w:t>t think this is an urgent issue. However, if it is supported, we think it should be a generic feature that can also be used for legacy CSI reporting. In that sense, Alt-2 seems to be limited to UEIBR/unified TCI use cases. Thus, we think Alt-1 is a way to go.</w:t>
            </w:r>
          </w:p>
          <w:p w14:paraId="324821EE" w14:textId="77777777" w:rsidR="00F173C1" w:rsidRDefault="00F173C1">
            <w:pPr>
              <w:rPr>
                <w:rFonts w:eastAsia="宋体"/>
                <w:sz w:val="18"/>
                <w:szCs w:val="18"/>
                <w:lang w:eastAsia="zh-CN"/>
              </w:rPr>
            </w:pPr>
          </w:p>
          <w:p w14:paraId="144A87AC" w14:textId="77777777" w:rsidR="00F173C1" w:rsidRDefault="00165D0F">
            <w:pPr>
              <w:rPr>
                <w:rFonts w:eastAsia="宋体"/>
                <w:b/>
                <w:bCs/>
                <w:sz w:val="18"/>
                <w:szCs w:val="18"/>
                <w:lang w:eastAsia="zh-CN"/>
              </w:rPr>
            </w:pPr>
            <w:r>
              <w:rPr>
                <w:rFonts w:eastAsia="宋体" w:hint="eastAsia"/>
                <w:b/>
                <w:bCs/>
                <w:sz w:val="18"/>
                <w:szCs w:val="18"/>
                <w:lang w:eastAsia="zh-CN"/>
              </w:rPr>
              <w:t xml:space="preserve">Issue </w:t>
            </w:r>
            <w:r>
              <w:rPr>
                <w:rFonts w:eastAsia="宋体"/>
                <w:b/>
                <w:bCs/>
                <w:sz w:val="18"/>
                <w:szCs w:val="18"/>
                <w:lang w:eastAsia="zh-CN"/>
              </w:rPr>
              <w:t>1.3.1</w:t>
            </w:r>
          </w:p>
          <w:p w14:paraId="0A438DA8" w14:textId="77777777" w:rsidR="00F173C1" w:rsidRDefault="00165D0F">
            <w:pPr>
              <w:rPr>
                <w:rFonts w:eastAsia="宋体"/>
                <w:sz w:val="18"/>
                <w:szCs w:val="18"/>
                <w:lang w:eastAsia="zh-CN"/>
              </w:rPr>
            </w:pPr>
            <w:r>
              <w:rPr>
                <w:rFonts w:eastAsia="宋体" w:hint="eastAsia"/>
                <w:sz w:val="18"/>
                <w:szCs w:val="18"/>
                <w:lang w:eastAsia="zh-CN"/>
              </w:rPr>
              <w:t xml:space="preserve">We </w:t>
            </w:r>
            <w:r>
              <w:rPr>
                <w:rFonts w:eastAsia="宋体"/>
                <w:sz w:val="18"/>
                <w:szCs w:val="18"/>
                <w:lang w:eastAsia="zh-CN"/>
              </w:rPr>
              <w:t>don’t</w:t>
            </w:r>
            <w:r>
              <w:rPr>
                <w:rFonts w:eastAsia="宋体" w:hint="eastAsia"/>
                <w:sz w:val="18"/>
                <w:szCs w:val="18"/>
                <w:lang w:eastAsia="zh-CN"/>
              </w:rPr>
              <w:t xml:space="preserve"> think this is an urgent issue and can be discussed after the other important design issues are resolved.</w:t>
            </w:r>
          </w:p>
          <w:p w14:paraId="5C9E1409" w14:textId="77777777" w:rsidR="00F173C1" w:rsidRDefault="00F173C1">
            <w:pPr>
              <w:rPr>
                <w:rFonts w:eastAsia="宋体"/>
                <w:sz w:val="18"/>
                <w:szCs w:val="18"/>
                <w:lang w:eastAsia="zh-CN"/>
              </w:rPr>
            </w:pPr>
          </w:p>
          <w:p w14:paraId="37738B57" w14:textId="77777777" w:rsidR="00F173C1" w:rsidRDefault="00165D0F">
            <w:pPr>
              <w:rPr>
                <w:rFonts w:eastAsia="宋体"/>
                <w:b/>
                <w:bCs/>
                <w:sz w:val="18"/>
                <w:szCs w:val="18"/>
                <w:lang w:eastAsia="zh-CN"/>
              </w:rPr>
            </w:pPr>
            <w:r>
              <w:rPr>
                <w:rFonts w:eastAsia="宋体" w:hint="eastAsia"/>
                <w:b/>
                <w:bCs/>
                <w:sz w:val="18"/>
                <w:szCs w:val="18"/>
                <w:lang w:eastAsia="zh-CN"/>
              </w:rPr>
              <w:t xml:space="preserve">Issue </w:t>
            </w:r>
            <w:r>
              <w:rPr>
                <w:rFonts w:eastAsia="宋体"/>
                <w:b/>
                <w:bCs/>
                <w:sz w:val="18"/>
                <w:szCs w:val="18"/>
                <w:lang w:eastAsia="zh-CN"/>
              </w:rPr>
              <w:t>1.3.2</w:t>
            </w:r>
          </w:p>
          <w:p w14:paraId="66B55BEC" w14:textId="77777777" w:rsidR="00F173C1" w:rsidRDefault="00165D0F">
            <w:pPr>
              <w:rPr>
                <w:rFonts w:eastAsia="宋体"/>
                <w:sz w:val="18"/>
                <w:szCs w:val="18"/>
                <w:lang w:eastAsia="zh-CN"/>
              </w:rPr>
            </w:pPr>
            <w:r>
              <w:rPr>
                <w:rFonts w:eastAsia="宋体" w:hint="eastAsia"/>
                <w:sz w:val="18"/>
                <w:szCs w:val="18"/>
                <w:lang w:eastAsia="zh-CN"/>
              </w:rPr>
              <w:t xml:space="preserve">For fairness, we think the periodicity (as well other parameters, e.g., bandwidth, frequency domain density, etc.) should be aligned between the current and new beams. Therefore, none of the listed alternatives. As we proposed in our contribution, as long as the comparison of beam </w:t>
            </w:r>
            <w:r>
              <w:rPr>
                <w:rFonts w:eastAsia="宋体"/>
                <w:sz w:val="18"/>
                <w:szCs w:val="18"/>
                <w:lang w:eastAsia="zh-CN"/>
              </w:rPr>
              <w:t>qualities between</w:t>
            </w:r>
            <w:r>
              <w:rPr>
                <w:rFonts w:eastAsia="宋体" w:hint="eastAsia"/>
                <w:sz w:val="18"/>
                <w:szCs w:val="18"/>
                <w:lang w:eastAsia="zh-CN"/>
              </w:rPr>
              <w:t xml:space="preserve"> current and new beams and reporting of current beam measurement result are supported, the current beam RS should also belong to the CSI Resource Setting.</w:t>
            </w:r>
          </w:p>
          <w:p w14:paraId="56946C56" w14:textId="77777777" w:rsidR="00F173C1" w:rsidRDefault="00165D0F">
            <w:pPr>
              <w:rPr>
                <w:rFonts w:eastAsia="宋体"/>
                <w:color w:val="0000FF"/>
                <w:sz w:val="18"/>
                <w:szCs w:val="18"/>
                <w:lang w:eastAsia="zh-CN"/>
              </w:rPr>
            </w:pPr>
            <w:r>
              <w:rPr>
                <w:rFonts w:eastAsia="宋体"/>
                <w:color w:val="0000FF"/>
                <w:sz w:val="18"/>
                <w:szCs w:val="18"/>
                <w:lang w:eastAsia="zh-CN"/>
              </w:rPr>
              <w:t xml:space="preserve">[Mod]: Let’s figure that out, together with the periodicity issue. </w:t>
            </w:r>
          </w:p>
        </w:tc>
      </w:tr>
      <w:tr w:rsidR="00F173C1" w14:paraId="31DF1766" w14:textId="77777777">
        <w:trPr>
          <w:trHeight w:val="215"/>
        </w:trPr>
        <w:tc>
          <w:tcPr>
            <w:tcW w:w="1516" w:type="dxa"/>
          </w:tcPr>
          <w:p w14:paraId="69A7F62F" w14:textId="77777777" w:rsidR="00F173C1" w:rsidRDefault="00165D0F">
            <w:pPr>
              <w:snapToGrid w:val="0"/>
              <w:rPr>
                <w:rFonts w:eastAsia="宋体"/>
                <w:sz w:val="18"/>
                <w:szCs w:val="18"/>
                <w:lang w:eastAsia="zh-CN"/>
              </w:rPr>
            </w:pPr>
            <w:r>
              <w:rPr>
                <w:rFonts w:eastAsia="宋体"/>
                <w:sz w:val="18"/>
                <w:szCs w:val="18"/>
                <w:lang w:eastAsia="zh-CN"/>
              </w:rPr>
              <w:t xml:space="preserve">Huawei, </w:t>
            </w:r>
            <w:proofErr w:type="spellStart"/>
            <w:r>
              <w:rPr>
                <w:rFonts w:eastAsia="宋体"/>
                <w:sz w:val="18"/>
                <w:szCs w:val="18"/>
                <w:lang w:eastAsia="zh-CN"/>
              </w:rPr>
              <w:t>Hisilicon</w:t>
            </w:r>
            <w:proofErr w:type="spellEnd"/>
          </w:p>
        </w:tc>
        <w:tc>
          <w:tcPr>
            <w:tcW w:w="8469" w:type="dxa"/>
          </w:tcPr>
          <w:p w14:paraId="6B9C5AAA" w14:textId="77777777" w:rsidR="00F173C1" w:rsidRDefault="00165D0F">
            <w:pPr>
              <w:snapToGrid w:val="0"/>
              <w:jc w:val="both"/>
              <w:rPr>
                <w:b/>
                <w:color w:val="000000" w:themeColor="text1"/>
                <w:sz w:val="18"/>
                <w:szCs w:val="18"/>
                <w:lang w:eastAsia="zh-CN"/>
              </w:rPr>
            </w:pPr>
            <w:r>
              <w:rPr>
                <w:b/>
                <w:color w:val="000000" w:themeColor="text1"/>
                <w:sz w:val="18"/>
                <w:szCs w:val="18"/>
                <w:lang w:eastAsia="zh-CN"/>
              </w:rPr>
              <w:t>Proposal 1.1.1:</w:t>
            </w:r>
          </w:p>
          <w:p w14:paraId="684F13AE" w14:textId="77777777" w:rsidR="00F173C1" w:rsidRDefault="00F173C1">
            <w:pPr>
              <w:snapToGrid w:val="0"/>
              <w:jc w:val="both"/>
              <w:rPr>
                <w:color w:val="000000" w:themeColor="text1"/>
                <w:sz w:val="18"/>
                <w:szCs w:val="18"/>
                <w:lang w:eastAsia="zh-CN"/>
              </w:rPr>
            </w:pPr>
          </w:p>
          <w:p w14:paraId="3CB2F804" w14:textId="77777777" w:rsidR="00F173C1" w:rsidRDefault="00165D0F">
            <w:pPr>
              <w:snapToGrid w:val="0"/>
              <w:jc w:val="both"/>
              <w:rPr>
                <w:sz w:val="18"/>
                <w:szCs w:val="18"/>
                <w:lang w:eastAsia="zh-CN"/>
              </w:rPr>
            </w:pPr>
            <w:r>
              <w:rPr>
                <w:color w:val="000000" w:themeColor="text1"/>
                <w:sz w:val="18"/>
                <w:szCs w:val="18"/>
                <w:lang w:eastAsia="zh-CN"/>
              </w:rPr>
              <w:t>We still believe s</w:t>
            </w:r>
            <w:r>
              <w:rPr>
                <w:sz w:val="18"/>
                <w:szCs w:val="18"/>
                <w:lang w:eastAsia="zh-CN"/>
              </w:rPr>
              <w:t xml:space="preserve">upporting Option-3 in RAN1 118 agreement is the best choice due to the fact that, as explained in details in R1-2407678, when one TRS is configured in the indicated TCI, only Option-3 is useful if </w:t>
            </w:r>
            <w:proofErr w:type="spellStart"/>
            <w:r>
              <w:rPr>
                <w:sz w:val="18"/>
                <w:szCs w:val="18"/>
                <w:lang w:eastAsia="zh-CN"/>
              </w:rPr>
              <w:t>gNB</w:t>
            </w:r>
            <w:proofErr w:type="spellEnd"/>
            <w:r>
              <w:rPr>
                <w:sz w:val="18"/>
                <w:szCs w:val="18"/>
                <w:lang w:eastAsia="zh-CN"/>
              </w:rPr>
              <w:t xml:space="preserve"> needs to find the best narrow beam for DL transmission. </w:t>
            </w:r>
          </w:p>
          <w:p w14:paraId="38E18A52" w14:textId="77777777" w:rsidR="00F173C1" w:rsidRDefault="00F173C1">
            <w:pPr>
              <w:snapToGrid w:val="0"/>
              <w:jc w:val="both"/>
              <w:rPr>
                <w:sz w:val="18"/>
                <w:szCs w:val="18"/>
                <w:lang w:eastAsia="zh-CN"/>
              </w:rPr>
            </w:pPr>
          </w:p>
          <w:p w14:paraId="3F842F99" w14:textId="77777777" w:rsidR="00F173C1" w:rsidRDefault="00165D0F">
            <w:pPr>
              <w:snapToGrid w:val="0"/>
              <w:jc w:val="both"/>
              <w:rPr>
                <w:sz w:val="18"/>
                <w:szCs w:val="18"/>
                <w:lang w:eastAsia="zh-CN"/>
              </w:rPr>
            </w:pPr>
            <w:r>
              <w:rPr>
                <w:sz w:val="18"/>
                <w:szCs w:val="18"/>
                <w:lang w:eastAsia="zh-CN"/>
              </w:rPr>
              <w:t xml:space="preserve">If Option-3 is not acceptable for companies, we could conditionally compromise to Option-4 for progress. However, we are not clear about on the intention behind the Note 2. We think, </w:t>
            </w:r>
            <w:r>
              <w:rPr>
                <w:sz w:val="18"/>
                <w:szCs w:val="18"/>
                <w:highlight w:val="cyan"/>
                <w:lang w:eastAsia="zh-CN"/>
              </w:rPr>
              <w:t>similar</w:t>
            </w:r>
            <w:r>
              <w:rPr>
                <w:sz w:val="18"/>
                <w:szCs w:val="18"/>
                <w:lang w:eastAsia="zh-CN"/>
              </w:rPr>
              <w:t xml:space="preserve"> to the earlier agreement in RAN1 117 (brought also at the bottom of this comment), when one TRS is configured in the indicated TCI, scheme-2 should be used.</w:t>
            </w:r>
          </w:p>
          <w:p w14:paraId="4D22E92E" w14:textId="77777777" w:rsidR="00F173C1" w:rsidRDefault="00F173C1">
            <w:pPr>
              <w:snapToGrid w:val="0"/>
              <w:jc w:val="both"/>
              <w:rPr>
                <w:sz w:val="18"/>
                <w:szCs w:val="18"/>
                <w:lang w:eastAsia="zh-CN"/>
              </w:rPr>
            </w:pPr>
          </w:p>
          <w:p w14:paraId="4F58796E" w14:textId="77777777" w:rsidR="00F173C1" w:rsidRDefault="00165D0F">
            <w:pPr>
              <w:snapToGrid w:val="0"/>
              <w:jc w:val="both"/>
              <w:rPr>
                <w:sz w:val="18"/>
                <w:szCs w:val="18"/>
                <w:lang w:eastAsia="zh-CN"/>
              </w:rPr>
            </w:pPr>
            <w:r>
              <w:rPr>
                <w:sz w:val="18"/>
                <w:szCs w:val="18"/>
                <w:lang w:eastAsia="zh-CN"/>
              </w:rPr>
              <w:t>To summarize, if Option-3 is not agreeable, we can agree with the following modified version of Proposal 1.1.1</w:t>
            </w:r>
          </w:p>
          <w:p w14:paraId="10374422" w14:textId="77777777" w:rsidR="00F173C1" w:rsidRDefault="00F173C1">
            <w:pPr>
              <w:snapToGrid w:val="0"/>
              <w:jc w:val="both"/>
              <w:rPr>
                <w:sz w:val="18"/>
                <w:szCs w:val="18"/>
                <w:lang w:eastAsia="zh-CN"/>
              </w:rPr>
            </w:pPr>
          </w:p>
          <w:p w14:paraId="333D97A8" w14:textId="77777777" w:rsidR="00F173C1" w:rsidRDefault="00165D0F">
            <w:pPr>
              <w:shd w:val="clear" w:color="auto" w:fill="FFFFFF"/>
              <w:adjustRightInd w:val="0"/>
              <w:snapToGrid w:val="0"/>
              <w:jc w:val="both"/>
              <w:rPr>
                <w:rFonts w:ascii="Times" w:eastAsia="宋体" w:hAnsi="Times" w:cs="Times"/>
                <w:color w:val="000000" w:themeColor="text1"/>
                <w:sz w:val="20"/>
                <w:szCs w:val="18"/>
              </w:rPr>
            </w:pPr>
            <w:r>
              <w:rPr>
                <w:rFonts w:ascii="Times" w:eastAsia="宋体" w:hAnsi="Times" w:cs="Times"/>
                <w:b/>
                <w:color w:val="000000" w:themeColor="text1"/>
                <w:sz w:val="20"/>
                <w:szCs w:val="18"/>
                <w:highlight w:val="yellow"/>
                <w:u w:val="single"/>
              </w:rPr>
              <w:t>Proposal 1.1.1</w:t>
            </w:r>
            <w:r>
              <w:rPr>
                <w:rFonts w:ascii="Times" w:eastAsia="宋体" w:hAnsi="Times" w:cs="Times"/>
                <w:b/>
                <w:color w:val="000000" w:themeColor="text1"/>
                <w:sz w:val="20"/>
                <w:szCs w:val="18"/>
                <w:u w:val="single"/>
              </w:rPr>
              <w:t>:</w:t>
            </w:r>
            <w:r>
              <w:rPr>
                <w:rFonts w:ascii="Times" w:eastAsia="宋体" w:hAnsi="Times" w:cs="Times"/>
                <w:color w:val="000000" w:themeColor="text1"/>
                <w:sz w:val="20"/>
                <w:szCs w:val="18"/>
              </w:rPr>
              <w:t xml:space="preserve"> </w:t>
            </w:r>
            <w:r>
              <w:rPr>
                <w:rFonts w:ascii="Times" w:eastAsia="宋体" w:hAnsi="Times" w:cs="Times"/>
                <w:color w:val="E36C0A" w:themeColor="accent6" w:themeShade="BF"/>
                <w:sz w:val="20"/>
                <w:szCs w:val="18"/>
              </w:rPr>
              <w:t>(modified)</w:t>
            </w:r>
            <w:r>
              <w:rPr>
                <w:rFonts w:ascii="Times" w:eastAsia="宋体" w:hAnsi="Times" w:cs="Times"/>
                <w:color w:val="000000" w:themeColor="text1"/>
                <w:sz w:val="20"/>
                <w:szCs w:val="18"/>
              </w:rPr>
              <w:t xml:space="preserve"> Regarding RS measurement for the current beam for Event 2, for Option-2a, besides for scheme-1 and scheme-2, for handling the case that only one TRS is configured in the indicated TCI state, Option-4 is supported.</w:t>
            </w:r>
          </w:p>
          <w:p w14:paraId="5CEFD08F" w14:textId="77777777" w:rsidR="00F173C1" w:rsidRDefault="00165D0F">
            <w:pPr>
              <w:pStyle w:val="ListParagraph"/>
              <w:numPr>
                <w:ilvl w:val="0"/>
                <w:numId w:val="14"/>
              </w:numPr>
              <w:shd w:val="clear" w:color="auto" w:fill="FFFFFF"/>
              <w:adjustRightInd w:val="0"/>
              <w:snapToGrid w:val="0"/>
              <w:spacing w:after="0" w:line="257" w:lineRule="auto"/>
              <w:jc w:val="both"/>
              <w:rPr>
                <w:rFonts w:ascii="Times" w:hAnsi="Times" w:cs="Times"/>
                <w:color w:val="000000" w:themeColor="text1"/>
                <w:sz w:val="20"/>
                <w:szCs w:val="18"/>
              </w:rPr>
            </w:pPr>
            <w:r>
              <w:rPr>
                <w:rFonts w:ascii="Times" w:hAnsi="Times" w:cs="Times"/>
                <w:color w:val="000000" w:themeColor="text1"/>
                <w:sz w:val="20"/>
                <w:szCs w:val="18"/>
              </w:rPr>
              <w:t xml:space="preserve">Option-4: No further enhancement </w:t>
            </w:r>
          </w:p>
          <w:p w14:paraId="7720F78E" w14:textId="77777777" w:rsidR="00F173C1" w:rsidRDefault="00165D0F">
            <w:pPr>
              <w:shd w:val="clear" w:color="auto" w:fill="FFFFFF"/>
              <w:adjustRightInd w:val="0"/>
              <w:snapToGrid w:val="0"/>
              <w:jc w:val="both"/>
              <w:rPr>
                <w:rFonts w:ascii="Times" w:eastAsia="宋体" w:hAnsi="Times" w:cs="Times"/>
                <w:color w:val="FF0000"/>
                <w:sz w:val="20"/>
                <w:szCs w:val="18"/>
              </w:rPr>
            </w:pPr>
            <w:r>
              <w:rPr>
                <w:rFonts w:ascii="Times" w:eastAsia="宋体" w:hAnsi="Times" w:cs="Times" w:hint="eastAsia"/>
                <w:color w:val="FF0000"/>
                <w:sz w:val="20"/>
                <w:szCs w:val="18"/>
              </w:rPr>
              <w:t>No</w:t>
            </w:r>
            <w:r>
              <w:rPr>
                <w:rFonts w:ascii="Times" w:eastAsia="宋体" w:hAnsi="Times" w:cs="Times"/>
                <w:color w:val="FF0000"/>
                <w:sz w:val="20"/>
                <w:szCs w:val="18"/>
              </w:rPr>
              <w:t>te 1: There is no RAN1 consensus on further enhancement on supporting TRS as measurement RS of current beam for determining L1-RSRP.</w:t>
            </w:r>
          </w:p>
          <w:p w14:paraId="46C5FB38" w14:textId="77777777" w:rsidR="00F173C1" w:rsidRDefault="00165D0F">
            <w:pPr>
              <w:shd w:val="clear" w:color="auto" w:fill="FFFFFF"/>
              <w:adjustRightInd w:val="0"/>
              <w:snapToGrid w:val="0"/>
              <w:jc w:val="both"/>
              <w:rPr>
                <w:rFonts w:ascii="Times" w:eastAsia="宋体" w:hAnsi="Times" w:cs="Times"/>
                <w:color w:val="E36C0A" w:themeColor="accent6" w:themeShade="BF"/>
                <w:sz w:val="20"/>
                <w:szCs w:val="18"/>
              </w:rPr>
            </w:pPr>
            <w:r>
              <w:rPr>
                <w:rFonts w:ascii="Times" w:eastAsia="宋体" w:hAnsi="Times" w:cs="Times"/>
                <w:color w:val="E36C0A" w:themeColor="accent6" w:themeShade="BF"/>
                <w:sz w:val="20"/>
                <w:szCs w:val="18"/>
              </w:rPr>
              <w:t xml:space="preserve">Note 2: When only one TRS is configured in the indicated TCI state, Scheme-2 is used, that is, the RS for current beam is the SSB which is </w:t>
            </w:r>
            <w:proofErr w:type="spellStart"/>
            <w:r>
              <w:rPr>
                <w:rFonts w:ascii="Times" w:eastAsia="宋体" w:hAnsi="Times" w:cs="Times"/>
                <w:color w:val="E36C0A" w:themeColor="accent6" w:themeShade="BF"/>
                <w:sz w:val="20"/>
                <w:szCs w:val="18"/>
              </w:rPr>
              <w:t>QCLed</w:t>
            </w:r>
            <w:proofErr w:type="spellEnd"/>
            <w:r>
              <w:rPr>
                <w:rFonts w:ascii="Times" w:eastAsia="宋体" w:hAnsi="Times" w:cs="Times"/>
                <w:color w:val="E36C0A" w:themeColor="accent6" w:themeShade="BF"/>
                <w:sz w:val="20"/>
                <w:szCs w:val="18"/>
              </w:rPr>
              <w:t xml:space="preserve"> with the TRS in the indicated TCI state</w:t>
            </w:r>
          </w:p>
          <w:p w14:paraId="34437E1E" w14:textId="77777777" w:rsidR="00F173C1" w:rsidRDefault="00165D0F">
            <w:pPr>
              <w:shd w:val="clear" w:color="auto" w:fill="FFFFFF"/>
              <w:adjustRightInd w:val="0"/>
              <w:snapToGrid w:val="0"/>
              <w:jc w:val="both"/>
              <w:rPr>
                <w:rFonts w:ascii="Times" w:eastAsia="宋体" w:hAnsi="Times" w:cs="Times"/>
                <w:strike/>
                <w:color w:val="E36C0A" w:themeColor="accent6" w:themeShade="BF"/>
                <w:sz w:val="20"/>
                <w:szCs w:val="18"/>
              </w:rPr>
            </w:pPr>
            <w:r>
              <w:rPr>
                <w:rFonts w:ascii="Times" w:eastAsia="宋体" w:hAnsi="Times" w:cs="Times" w:hint="eastAsia"/>
                <w:strike/>
                <w:color w:val="E36C0A" w:themeColor="accent6" w:themeShade="BF"/>
                <w:sz w:val="20"/>
                <w:szCs w:val="18"/>
              </w:rPr>
              <w:t>No</w:t>
            </w:r>
            <w:r>
              <w:rPr>
                <w:rFonts w:ascii="Times" w:eastAsia="宋体" w:hAnsi="Times" w:cs="Times"/>
                <w:strike/>
                <w:color w:val="E36C0A" w:themeColor="accent6" w:themeShade="BF"/>
                <w:sz w:val="20"/>
                <w:szCs w:val="18"/>
              </w:rPr>
              <w:t xml:space="preserve">te 2: There is no </w:t>
            </w:r>
            <w:r>
              <w:rPr>
                <w:rFonts w:ascii="Times" w:eastAsia="宋体" w:hAnsi="Times" w:cs="Times" w:hint="eastAsia"/>
                <w:strike/>
                <w:color w:val="E36C0A" w:themeColor="accent6" w:themeShade="BF"/>
                <w:sz w:val="20"/>
                <w:szCs w:val="18"/>
                <w:lang w:eastAsia="zh-CN"/>
              </w:rPr>
              <w:t>s</w:t>
            </w:r>
            <w:r>
              <w:rPr>
                <w:rFonts w:ascii="Times" w:eastAsia="宋体" w:hAnsi="Times" w:cs="Times"/>
                <w:strike/>
                <w:color w:val="E36C0A" w:themeColor="accent6" w:themeShade="BF"/>
                <w:sz w:val="20"/>
                <w:szCs w:val="18"/>
              </w:rPr>
              <w:t xml:space="preserve">pec restriction that one NZP-CSI-RS resource can NOT be associated with two NZP-CSI-RS resource sets which are configured with </w:t>
            </w:r>
            <w:proofErr w:type="spellStart"/>
            <w:r>
              <w:rPr>
                <w:rFonts w:ascii="Times" w:eastAsia="宋体" w:hAnsi="Times" w:cs="Times"/>
                <w:i/>
                <w:strike/>
                <w:color w:val="E36C0A" w:themeColor="accent6" w:themeShade="BF"/>
                <w:sz w:val="20"/>
                <w:szCs w:val="18"/>
              </w:rPr>
              <w:t>trs</w:t>
            </w:r>
            <w:proofErr w:type="spellEnd"/>
            <w:r>
              <w:rPr>
                <w:rFonts w:ascii="Times" w:eastAsia="宋体" w:hAnsi="Times" w:cs="Times"/>
                <w:i/>
                <w:strike/>
                <w:color w:val="E36C0A" w:themeColor="accent6" w:themeShade="BF"/>
                <w:sz w:val="20"/>
                <w:szCs w:val="18"/>
              </w:rPr>
              <w:t>-Info</w:t>
            </w:r>
            <w:r>
              <w:rPr>
                <w:rFonts w:ascii="Times" w:eastAsia="宋体" w:hAnsi="Times" w:cs="Times"/>
                <w:strike/>
                <w:color w:val="E36C0A" w:themeColor="accent6" w:themeShade="BF"/>
                <w:sz w:val="20"/>
                <w:szCs w:val="18"/>
              </w:rPr>
              <w:t xml:space="preserve"> and </w:t>
            </w:r>
            <w:r>
              <w:rPr>
                <w:rFonts w:ascii="Times" w:eastAsia="宋体" w:hAnsi="Times" w:cs="Times"/>
                <w:i/>
                <w:strike/>
                <w:color w:val="E36C0A" w:themeColor="accent6" w:themeShade="BF"/>
                <w:sz w:val="20"/>
                <w:szCs w:val="18"/>
              </w:rPr>
              <w:t>repetition</w:t>
            </w:r>
            <w:r>
              <w:rPr>
                <w:rFonts w:ascii="Times" w:eastAsia="宋体" w:hAnsi="Times" w:cs="Times"/>
                <w:strike/>
                <w:color w:val="E36C0A" w:themeColor="accent6" w:themeShade="BF"/>
                <w:sz w:val="20"/>
                <w:szCs w:val="18"/>
              </w:rPr>
              <w:t>, respectively.</w:t>
            </w:r>
          </w:p>
          <w:p w14:paraId="1C4A1885" w14:textId="77777777" w:rsidR="00F173C1" w:rsidRDefault="00F173C1">
            <w:pPr>
              <w:snapToGrid w:val="0"/>
              <w:jc w:val="both"/>
              <w:rPr>
                <w:color w:val="E36C0A" w:themeColor="accent6" w:themeShade="BF"/>
                <w:sz w:val="18"/>
                <w:szCs w:val="18"/>
                <w:lang w:eastAsia="zh-CN"/>
              </w:rPr>
            </w:pPr>
          </w:p>
          <w:p w14:paraId="619B7510" w14:textId="77777777" w:rsidR="00F173C1" w:rsidRDefault="00F173C1">
            <w:pPr>
              <w:snapToGrid w:val="0"/>
              <w:jc w:val="both"/>
              <w:rPr>
                <w:sz w:val="18"/>
                <w:szCs w:val="18"/>
                <w:lang w:eastAsia="zh-CN"/>
              </w:rPr>
            </w:pPr>
          </w:p>
          <w:p w14:paraId="23E6E358" w14:textId="77777777" w:rsidR="00F173C1" w:rsidRDefault="00F173C1">
            <w:pPr>
              <w:snapToGrid w:val="0"/>
              <w:jc w:val="both"/>
              <w:rPr>
                <w:sz w:val="18"/>
                <w:szCs w:val="18"/>
                <w:lang w:eastAsia="zh-CN"/>
              </w:rPr>
            </w:pPr>
          </w:p>
          <w:tbl>
            <w:tblPr>
              <w:tblStyle w:val="TableGrid"/>
              <w:tblW w:w="0" w:type="auto"/>
              <w:tblLook w:val="04A0" w:firstRow="1" w:lastRow="0" w:firstColumn="1" w:lastColumn="0" w:noHBand="0" w:noVBand="1"/>
            </w:tblPr>
            <w:tblGrid>
              <w:gridCol w:w="8243"/>
            </w:tblGrid>
            <w:tr w:rsidR="00F173C1" w14:paraId="06243E35" w14:textId="77777777">
              <w:tc>
                <w:tcPr>
                  <w:tcW w:w="8243" w:type="dxa"/>
                </w:tcPr>
                <w:p w14:paraId="6BAC7C76" w14:textId="77777777" w:rsidR="00F173C1" w:rsidRDefault="00165D0F">
                  <w:pPr>
                    <w:shd w:val="clear" w:color="auto" w:fill="FFFFFF"/>
                    <w:snapToGrid w:val="0"/>
                    <w:rPr>
                      <w:sz w:val="18"/>
                      <w:szCs w:val="18"/>
                      <w:lang w:eastAsia="zh-CN"/>
                    </w:rPr>
                  </w:pPr>
                  <w:r>
                    <w:rPr>
                      <w:sz w:val="18"/>
                      <w:szCs w:val="18"/>
                      <w:highlight w:val="green"/>
                      <w:lang w:eastAsia="zh-CN"/>
                    </w:rPr>
                    <w:t>Agreement</w:t>
                  </w:r>
                </w:p>
                <w:p w14:paraId="532F9E5F" w14:textId="77777777" w:rsidR="00F173C1" w:rsidRDefault="00165D0F">
                  <w:pPr>
                    <w:shd w:val="clear" w:color="auto" w:fill="FFFFFF"/>
                    <w:snapToGrid w:val="0"/>
                    <w:jc w:val="both"/>
                    <w:rPr>
                      <w:sz w:val="18"/>
                      <w:szCs w:val="18"/>
                      <w:lang w:eastAsia="zh-CN"/>
                    </w:rPr>
                  </w:pPr>
                  <w:r>
                    <w:rPr>
                      <w:sz w:val="18"/>
                      <w:szCs w:val="18"/>
                      <w:lang w:eastAsia="zh-CN"/>
                    </w:rPr>
                    <w:t xml:space="preserve">Regarding RS measurement for the current beam for Event 2, for Option-2a, besides for scheme-1 and scheme-2, further study the following for handling the case that only one TRS is configured in the indicated TCI state. </w:t>
                  </w:r>
                </w:p>
                <w:p w14:paraId="64DB84BE" w14:textId="77777777" w:rsidR="00F173C1" w:rsidRDefault="00165D0F">
                  <w:pPr>
                    <w:numPr>
                      <w:ilvl w:val="0"/>
                      <w:numId w:val="16"/>
                    </w:numPr>
                    <w:shd w:val="clear" w:color="auto" w:fill="FFFFFF"/>
                    <w:snapToGrid w:val="0"/>
                    <w:jc w:val="both"/>
                    <w:rPr>
                      <w:sz w:val="18"/>
                      <w:szCs w:val="18"/>
                      <w:lang w:eastAsia="zh-CN"/>
                    </w:rPr>
                  </w:pPr>
                  <w:r>
                    <w:rPr>
                      <w:sz w:val="18"/>
                      <w:szCs w:val="18"/>
                      <w:lang w:eastAsia="zh-CN"/>
                    </w:rPr>
                    <w:lastRenderedPageBreak/>
                    <w:t>Option-1: Introducing additional s</w:t>
                  </w:r>
                  <w:r>
                    <w:rPr>
                      <w:rFonts w:hint="eastAsia"/>
                      <w:sz w:val="18"/>
                      <w:szCs w:val="18"/>
                      <w:lang w:eastAsia="zh-CN"/>
                    </w:rPr>
                    <w:t>cheme: the RS for current be</w:t>
                  </w:r>
                  <w:r>
                    <w:rPr>
                      <w:sz w:val="18"/>
                      <w:szCs w:val="18"/>
                      <w:lang w:eastAsia="zh-CN"/>
                    </w:rPr>
                    <w:t>a</w:t>
                  </w:r>
                  <w:r>
                    <w:rPr>
                      <w:rFonts w:hint="eastAsia"/>
                      <w:sz w:val="18"/>
                      <w:szCs w:val="18"/>
                      <w:lang w:eastAsia="zh-CN"/>
                    </w:rPr>
                    <w:t>m can be a CSI-RS for beam management derived from the QCL RS in the indicated TCI state</w:t>
                  </w:r>
                  <w:r>
                    <w:rPr>
                      <w:sz w:val="18"/>
                      <w:szCs w:val="18"/>
                      <w:lang w:eastAsia="zh-CN"/>
                    </w:rPr>
                    <w:t>;</w:t>
                  </w:r>
                </w:p>
                <w:p w14:paraId="54804BE2" w14:textId="77777777" w:rsidR="00F173C1" w:rsidRDefault="00165D0F">
                  <w:pPr>
                    <w:numPr>
                      <w:ilvl w:val="0"/>
                      <w:numId w:val="16"/>
                    </w:numPr>
                    <w:shd w:val="clear" w:color="auto" w:fill="FFFFFF"/>
                    <w:snapToGrid w:val="0"/>
                    <w:jc w:val="both"/>
                    <w:rPr>
                      <w:sz w:val="18"/>
                      <w:szCs w:val="18"/>
                      <w:lang w:eastAsia="zh-CN"/>
                    </w:rPr>
                  </w:pPr>
                  <w:r>
                    <w:rPr>
                      <w:sz w:val="18"/>
                      <w:szCs w:val="18"/>
                      <w:lang w:eastAsia="zh-CN"/>
                    </w:rPr>
                    <w:t xml:space="preserve">Option-2: Further support TRS as measurement RS of current beam for determining L1-RSRP </w:t>
                  </w:r>
                </w:p>
                <w:p w14:paraId="58EBF54A" w14:textId="77777777" w:rsidR="00F173C1" w:rsidRDefault="00165D0F">
                  <w:pPr>
                    <w:numPr>
                      <w:ilvl w:val="0"/>
                      <w:numId w:val="16"/>
                    </w:numPr>
                    <w:shd w:val="clear" w:color="auto" w:fill="FFFFFF"/>
                    <w:snapToGrid w:val="0"/>
                    <w:jc w:val="both"/>
                    <w:rPr>
                      <w:sz w:val="18"/>
                      <w:szCs w:val="18"/>
                      <w:lang w:eastAsia="zh-CN"/>
                    </w:rPr>
                  </w:pPr>
                  <w:r>
                    <w:rPr>
                      <w:sz w:val="18"/>
                      <w:szCs w:val="18"/>
                      <w:lang w:eastAsia="zh-CN"/>
                    </w:rPr>
                    <w:t>Option-3: Introducing additional s</w:t>
                  </w:r>
                  <w:r>
                    <w:rPr>
                      <w:rFonts w:hint="eastAsia"/>
                      <w:sz w:val="18"/>
                      <w:szCs w:val="18"/>
                      <w:lang w:eastAsia="zh-CN"/>
                    </w:rPr>
                    <w:t xml:space="preserve">cheme: </w:t>
                  </w:r>
                  <w:r>
                    <w:rPr>
                      <w:sz w:val="18"/>
                      <w:szCs w:val="18"/>
                      <w:lang w:eastAsia="zh-CN"/>
                    </w:rPr>
                    <w:t>The RS for current beam is explicitly configured by RRC or MAC-CE (Option-2C in RAN1 116b agreement).</w:t>
                  </w:r>
                </w:p>
                <w:p w14:paraId="6F2E1011" w14:textId="77777777" w:rsidR="00F173C1" w:rsidRDefault="00165D0F">
                  <w:pPr>
                    <w:numPr>
                      <w:ilvl w:val="0"/>
                      <w:numId w:val="16"/>
                    </w:numPr>
                    <w:shd w:val="clear" w:color="auto" w:fill="FFFFFF"/>
                    <w:snapToGrid w:val="0"/>
                    <w:jc w:val="both"/>
                    <w:rPr>
                      <w:sz w:val="18"/>
                      <w:szCs w:val="18"/>
                      <w:lang w:eastAsia="zh-CN"/>
                    </w:rPr>
                  </w:pPr>
                  <w:r>
                    <w:rPr>
                      <w:sz w:val="18"/>
                      <w:szCs w:val="18"/>
                      <w:lang w:eastAsia="zh-CN"/>
                    </w:rPr>
                    <w:t xml:space="preserve">Option-4: No further enhancement </w:t>
                  </w:r>
                  <w:r>
                    <w:rPr>
                      <w:sz w:val="18"/>
                      <w:szCs w:val="18"/>
                      <w:highlight w:val="cyan"/>
                      <w:lang w:eastAsia="zh-CN"/>
                    </w:rPr>
                    <w:t>(i.e., in such case, Scheme-2 is used)</w:t>
                  </w:r>
                </w:p>
                <w:p w14:paraId="552B4380" w14:textId="77777777" w:rsidR="00F173C1" w:rsidRDefault="00165D0F">
                  <w:pPr>
                    <w:numPr>
                      <w:ilvl w:val="0"/>
                      <w:numId w:val="16"/>
                    </w:numPr>
                    <w:shd w:val="clear" w:color="auto" w:fill="FFFFFF"/>
                    <w:snapToGrid w:val="0"/>
                    <w:jc w:val="both"/>
                    <w:rPr>
                      <w:sz w:val="18"/>
                      <w:szCs w:val="18"/>
                      <w:lang w:eastAsia="zh-CN"/>
                    </w:rPr>
                  </w:pPr>
                  <w:r>
                    <w:rPr>
                      <w:sz w:val="18"/>
                      <w:szCs w:val="18"/>
                      <w:lang w:eastAsia="zh-CN"/>
                    </w:rPr>
                    <w:t>Others are not precluded.</w:t>
                  </w:r>
                </w:p>
                <w:p w14:paraId="77C971EB" w14:textId="77777777" w:rsidR="00F173C1" w:rsidRDefault="00F173C1">
                  <w:pPr>
                    <w:snapToGrid w:val="0"/>
                    <w:jc w:val="both"/>
                    <w:rPr>
                      <w:sz w:val="18"/>
                      <w:szCs w:val="18"/>
                      <w:lang w:eastAsia="zh-CN"/>
                    </w:rPr>
                  </w:pPr>
                </w:p>
              </w:tc>
            </w:tr>
          </w:tbl>
          <w:p w14:paraId="37733811" w14:textId="77777777" w:rsidR="00F173C1" w:rsidRDefault="00F173C1">
            <w:pPr>
              <w:snapToGrid w:val="0"/>
              <w:jc w:val="both"/>
              <w:rPr>
                <w:sz w:val="18"/>
                <w:szCs w:val="18"/>
                <w:lang w:eastAsia="zh-CN"/>
              </w:rPr>
            </w:pPr>
          </w:p>
          <w:p w14:paraId="5A3AC296" w14:textId="77777777" w:rsidR="00F173C1" w:rsidRDefault="00F173C1">
            <w:pPr>
              <w:textAlignment w:val="baseline"/>
              <w:rPr>
                <w:b/>
                <w:color w:val="000000" w:themeColor="text1"/>
                <w:sz w:val="18"/>
                <w:szCs w:val="18"/>
                <w:lang w:eastAsia="zh-CN"/>
              </w:rPr>
            </w:pPr>
          </w:p>
          <w:p w14:paraId="1B47C93D" w14:textId="77777777" w:rsidR="00F173C1" w:rsidRDefault="00165D0F">
            <w:pPr>
              <w:textAlignment w:val="baseline"/>
              <w:rPr>
                <w:color w:val="000000" w:themeColor="text1"/>
                <w:sz w:val="18"/>
                <w:szCs w:val="18"/>
                <w:lang w:eastAsia="zh-CN"/>
              </w:rPr>
            </w:pPr>
            <w:r>
              <w:rPr>
                <w:b/>
                <w:color w:val="000000" w:themeColor="text1"/>
                <w:sz w:val="18"/>
                <w:szCs w:val="18"/>
                <w:lang w:eastAsia="zh-CN"/>
              </w:rPr>
              <w:t xml:space="preserve">Proposal 1.1.2: </w:t>
            </w:r>
            <w:r>
              <w:rPr>
                <w:color w:val="000000" w:themeColor="text1"/>
                <w:sz w:val="18"/>
                <w:szCs w:val="18"/>
                <w:lang w:eastAsia="zh-CN"/>
              </w:rPr>
              <w:t xml:space="preserve">Support. </w:t>
            </w:r>
          </w:p>
          <w:p w14:paraId="2BFFED59" w14:textId="77777777" w:rsidR="00F173C1" w:rsidRDefault="00F173C1">
            <w:pPr>
              <w:textAlignment w:val="baseline"/>
              <w:rPr>
                <w:b/>
                <w:color w:val="000000" w:themeColor="text1"/>
                <w:sz w:val="18"/>
                <w:szCs w:val="18"/>
                <w:lang w:eastAsia="zh-CN"/>
              </w:rPr>
            </w:pPr>
          </w:p>
          <w:p w14:paraId="14412E0D" w14:textId="77777777" w:rsidR="00F173C1" w:rsidRDefault="00165D0F">
            <w:pPr>
              <w:textAlignment w:val="baseline"/>
              <w:rPr>
                <w:color w:val="000000" w:themeColor="text1"/>
                <w:sz w:val="18"/>
                <w:szCs w:val="18"/>
                <w:lang w:eastAsia="zh-CN"/>
              </w:rPr>
            </w:pPr>
            <w:r>
              <w:rPr>
                <w:b/>
                <w:color w:val="000000" w:themeColor="text1"/>
                <w:sz w:val="18"/>
                <w:szCs w:val="18"/>
                <w:lang w:eastAsia="zh-CN"/>
              </w:rPr>
              <w:t xml:space="preserve">Proposal 1.1.3: </w:t>
            </w:r>
            <w:r>
              <w:rPr>
                <w:color w:val="000000" w:themeColor="text1"/>
                <w:sz w:val="18"/>
                <w:szCs w:val="18"/>
                <w:lang w:eastAsia="zh-CN"/>
              </w:rPr>
              <w:t>Support</w:t>
            </w:r>
          </w:p>
          <w:p w14:paraId="23905D79" w14:textId="77777777" w:rsidR="00F173C1" w:rsidRDefault="00F173C1">
            <w:pPr>
              <w:textAlignment w:val="baseline"/>
              <w:rPr>
                <w:color w:val="000000" w:themeColor="text1"/>
                <w:sz w:val="18"/>
                <w:szCs w:val="18"/>
                <w:lang w:eastAsia="zh-CN"/>
              </w:rPr>
            </w:pPr>
          </w:p>
          <w:p w14:paraId="745EBFFF" w14:textId="77777777" w:rsidR="00F173C1" w:rsidRDefault="00165D0F">
            <w:pPr>
              <w:textAlignment w:val="baseline"/>
              <w:rPr>
                <w:b/>
                <w:color w:val="000000" w:themeColor="text1"/>
                <w:sz w:val="18"/>
                <w:szCs w:val="18"/>
                <w:lang w:eastAsia="zh-CN"/>
              </w:rPr>
            </w:pPr>
            <w:r>
              <w:rPr>
                <w:b/>
                <w:color w:val="000000" w:themeColor="text1"/>
                <w:sz w:val="18"/>
                <w:szCs w:val="18"/>
                <w:lang w:eastAsia="zh-CN"/>
              </w:rPr>
              <w:t xml:space="preserve">Q1.2: </w:t>
            </w:r>
            <w:r>
              <w:rPr>
                <w:color w:val="000000" w:themeColor="text1"/>
                <w:sz w:val="18"/>
                <w:szCs w:val="18"/>
                <w:lang w:eastAsia="zh-CN"/>
              </w:rPr>
              <w:t>Support Alt-1.</w:t>
            </w:r>
            <w:r>
              <w:rPr>
                <w:b/>
                <w:color w:val="000000" w:themeColor="text1"/>
                <w:sz w:val="18"/>
                <w:szCs w:val="18"/>
                <w:lang w:eastAsia="zh-CN"/>
              </w:rPr>
              <w:t xml:space="preserve"> </w:t>
            </w:r>
          </w:p>
          <w:p w14:paraId="71F8A00E" w14:textId="77777777" w:rsidR="00F173C1" w:rsidRDefault="00F173C1">
            <w:pPr>
              <w:textAlignment w:val="baseline"/>
              <w:rPr>
                <w:color w:val="000000" w:themeColor="text1"/>
                <w:sz w:val="18"/>
                <w:szCs w:val="18"/>
                <w:lang w:eastAsia="zh-CN"/>
              </w:rPr>
            </w:pPr>
          </w:p>
          <w:p w14:paraId="6A21340B" w14:textId="77777777" w:rsidR="00F173C1" w:rsidRDefault="00165D0F">
            <w:pPr>
              <w:textAlignment w:val="baseline"/>
              <w:rPr>
                <w:color w:val="000000" w:themeColor="text1"/>
                <w:sz w:val="18"/>
                <w:szCs w:val="18"/>
                <w:lang w:eastAsia="zh-CN"/>
              </w:rPr>
            </w:pPr>
            <w:r>
              <w:rPr>
                <w:color w:val="000000" w:themeColor="text1"/>
                <w:sz w:val="18"/>
                <w:szCs w:val="18"/>
                <w:lang w:eastAsia="zh-CN"/>
              </w:rPr>
              <w:t xml:space="preserve">Alt-1 can help both with reducing the measurement complexity (subset-selection from the superset of candidate beams configured in RRC) and to measurement resource update which, in part, relaxes the requirement that candidate beams configured in RRC to include all “future” current beams included in the TCI states that are indicated within the current RRC session. Note that the latter requirement can be impractical since </w:t>
            </w:r>
            <w:proofErr w:type="spellStart"/>
            <w:r>
              <w:rPr>
                <w:color w:val="000000" w:themeColor="text1"/>
                <w:sz w:val="18"/>
                <w:szCs w:val="18"/>
                <w:lang w:eastAsia="zh-CN"/>
              </w:rPr>
              <w:t>gNB</w:t>
            </w:r>
            <w:proofErr w:type="spellEnd"/>
            <w:r>
              <w:rPr>
                <w:color w:val="000000" w:themeColor="text1"/>
                <w:sz w:val="18"/>
                <w:szCs w:val="18"/>
                <w:lang w:eastAsia="zh-CN"/>
              </w:rPr>
              <w:t xml:space="preserve"> may have hundreds of beams and cannot include all of them in the same resource set. </w:t>
            </w:r>
          </w:p>
          <w:p w14:paraId="16D666AF" w14:textId="77777777" w:rsidR="00F173C1" w:rsidRDefault="00165D0F">
            <w:pPr>
              <w:textAlignment w:val="baseline"/>
              <w:rPr>
                <w:color w:val="000000" w:themeColor="text1"/>
                <w:sz w:val="18"/>
                <w:szCs w:val="18"/>
                <w:lang w:eastAsia="zh-CN"/>
              </w:rPr>
            </w:pPr>
            <w:r>
              <w:rPr>
                <w:color w:val="000000" w:themeColor="text1"/>
                <w:sz w:val="18"/>
                <w:szCs w:val="18"/>
                <w:lang w:eastAsia="zh-CN"/>
              </w:rPr>
              <w:t>We are not sure about the intention of Alt-2. If the intention is to only measure the RSs corresponding to the activated TCI states, then, how UEIBM report could be used toward, for instance, updating the activated TCI states?</w:t>
            </w:r>
          </w:p>
          <w:p w14:paraId="3A2E1580" w14:textId="77777777" w:rsidR="00F173C1" w:rsidRDefault="00F173C1">
            <w:pPr>
              <w:textAlignment w:val="baseline"/>
              <w:rPr>
                <w:color w:val="000000" w:themeColor="text1"/>
                <w:sz w:val="18"/>
                <w:szCs w:val="18"/>
                <w:lang w:eastAsia="zh-CN"/>
              </w:rPr>
            </w:pPr>
          </w:p>
          <w:p w14:paraId="14FBA5BF" w14:textId="77777777" w:rsidR="00F173C1" w:rsidRDefault="00165D0F">
            <w:pPr>
              <w:textAlignment w:val="baseline"/>
              <w:rPr>
                <w:color w:val="000000" w:themeColor="text1"/>
                <w:sz w:val="18"/>
                <w:szCs w:val="18"/>
                <w:lang w:eastAsia="zh-CN"/>
              </w:rPr>
            </w:pPr>
            <w:r>
              <w:rPr>
                <w:b/>
                <w:color w:val="000000" w:themeColor="text1"/>
                <w:sz w:val="18"/>
                <w:szCs w:val="18"/>
                <w:lang w:eastAsia="zh-CN"/>
              </w:rPr>
              <w:t>Issue 1.3.1:</w:t>
            </w:r>
            <w:r>
              <w:rPr>
                <w:color w:val="000000" w:themeColor="text1"/>
                <w:sz w:val="18"/>
                <w:szCs w:val="18"/>
                <w:lang w:eastAsia="zh-CN"/>
              </w:rPr>
              <w:t xml:space="preserve"> </w:t>
            </w:r>
          </w:p>
          <w:p w14:paraId="1512467D" w14:textId="77777777" w:rsidR="00F173C1" w:rsidRDefault="00165D0F">
            <w:pPr>
              <w:textAlignment w:val="baseline"/>
              <w:rPr>
                <w:color w:val="000000" w:themeColor="text1"/>
                <w:sz w:val="18"/>
                <w:szCs w:val="18"/>
                <w:lang w:eastAsia="zh-CN"/>
              </w:rPr>
            </w:pPr>
            <w:r>
              <w:rPr>
                <w:color w:val="000000" w:themeColor="text1"/>
                <w:sz w:val="18"/>
                <w:szCs w:val="18"/>
                <w:lang w:eastAsia="zh-CN"/>
              </w:rPr>
              <w:t>Before discussing these details, it is important to clarify that</w:t>
            </w:r>
            <w:r>
              <w:rPr>
                <w:rFonts w:eastAsiaTheme="minorEastAsia"/>
                <w:sz w:val="18"/>
                <w:szCs w:val="18"/>
                <w:lang w:eastAsia="zh-CN"/>
              </w:rPr>
              <w:t xml:space="preserve">, according to the agreement, the time window and counter is per-new beam, i.e., for every new beam that is threshold better than the current beam, an independent time window and counter is maintained. This should be considered as a prerequisite of further discussion. As for the current listed candidates, at least candidate#1 and #2 are reasonable and can be supported. </w:t>
            </w:r>
          </w:p>
          <w:p w14:paraId="7926E26D" w14:textId="77777777" w:rsidR="00F173C1" w:rsidRDefault="00F173C1">
            <w:pPr>
              <w:textAlignment w:val="baseline"/>
              <w:rPr>
                <w:color w:val="000000" w:themeColor="text1"/>
                <w:sz w:val="18"/>
                <w:szCs w:val="18"/>
                <w:lang w:eastAsia="zh-CN"/>
              </w:rPr>
            </w:pPr>
          </w:p>
          <w:p w14:paraId="63C97891" w14:textId="77777777" w:rsidR="00F173C1" w:rsidRDefault="00165D0F">
            <w:pPr>
              <w:textAlignment w:val="baseline"/>
              <w:rPr>
                <w:color w:val="000000" w:themeColor="text1"/>
                <w:sz w:val="18"/>
                <w:szCs w:val="18"/>
                <w:lang w:eastAsia="zh-CN"/>
              </w:rPr>
            </w:pPr>
            <w:r>
              <w:rPr>
                <w:b/>
                <w:color w:val="000000" w:themeColor="text1"/>
                <w:sz w:val="18"/>
                <w:szCs w:val="18"/>
                <w:lang w:eastAsia="zh-CN"/>
              </w:rPr>
              <w:t xml:space="preserve">Q1.3.2: </w:t>
            </w:r>
            <w:r>
              <w:rPr>
                <w:color w:val="000000" w:themeColor="text1"/>
                <w:sz w:val="18"/>
                <w:szCs w:val="18"/>
                <w:lang w:eastAsia="zh-CN"/>
              </w:rPr>
              <w:t>Since both current beam and new beam measurement are required for triggering event determination, a better alternative may be the following:</w:t>
            </w:r>
          </w:p>
          <w:p w14:paraId="43232E03" w14:textId="77777777" w:rsidR="00F173C1" w:rsidRDefault="00F173C1">
            <w:pPr>
              <w:textAlignment w:val="baseline"/>
              <w:rPr>
                <w:color w:val="000000" w:themeColor="text1"/>
                <w:sz w:val="18"/>
                <w:szCs w:val="18"/>
                <w:lang w:eastAsia="zh-CN"/>
              </w:rPr>
            </w:pPr>
          </w:p>
          <w:p w14:paraId="37A9130A" w14:textId="77777777" w:rsidR="00F173C1" w:rsidRDefault="00165D0F">
            <w:pPr>
              <w:pStyle w:val="ListParagraph"/>
              <w:numPr>
                <w:ilvl w:val="0"/>
                <w:numId w:val="16"/>
              </w:numPr>
              <w:snapToGrid w:val="0"/>
              <w:spacing w:after="0" w:line="257" w:lineRule="auto"/>
              <w:ind w:left="950" w:hanging="475"/>
              <w:jc w:val="both"/>
              <w:rPr>
                <w:rFonts w:ascii="Times" w:eastAsia="Batang" w:hAnsi="Times"/>
                <w:color w:val="0000FF"/>
                <w:sz w:val="18"/>
                <w:szCs w:val="18"/>
                <w:lang w:val="en-GB"/>
              </w:rPr>
            </w:pPr>
            <w:r>
              <w:rPr>
                <w:rFonts w:ascii="Times" w:eastAsia="Batang" w:hAnsi="Times"/>
                <w:color w:val="0000FF"/>
                <w:sz w:val="18"/>
                <w:szCs w:val="18"/>
                <w:lang w:val="en-GB"/>
              </w:rPr>
              <w:t xml:space="preserve">Alt-4: The periodicity of event-2 instance is the same as largest periodicity of the current beam RS and new beam RS(s): </w:t>
            </w:r>
          </w:p>
          <w:p w14:paraId="6C4C3A53" w14:textId="77777777" w:rsidR="00F173C1" w:rsidRDefault="00F173C1">
            <w:pPr>
              <w:textAlignment w:val="baseline"/>
              <w:rPr>
                <w:color w:val="000000" w:themeColor="text1"/>
                <w:sz w:val="18"/>
                <w:szCs w:val="18"/>
                <w:lang w:eastAsia="zh-CN"/>
              </w:rPr>
            </w:pPr>
          </w:p>
          <w:p w14:paraId="43667E3C" w14:textId="77777777" w:rsidR="00F173C1" w:rsidRDefault="00165D0F">
            <w:pPr>
              <w:textAlignment w:val="baseline"/>
              <w:rPr>
                <w:color w:val="000000" w:themeColor="text1"/>
                <w:sz w:val="18"/>
                <w:szCs w:val="18"/>
                <w:lang w:eastAsia="zh-CN"/>
              </w:rPr>
            </w:pPr>
            <w:r>
              <w:rPr>
                <w:color w:val="000000" w:themeColor="text1"/>
                <w:sz w:val="18"/>
                <w:szCs w:val="18"/>
                <w:lang w:eastAsia="zh-CN"/>
              </w:rPr>
              <w:t xml:space="preserve">Above ensures that both the current beam and the new beam instances are updated at least once before commencing a new instance of measurement and the comparison of the current beam and the new beams. </w:t>
            </w:r>
          </w:p>
          <w:p w14:paraId="4E0595D8" w14:textId="77777777" w:rsidR="00F173C1" w:rsidRDefault="00F173C1">
            <w:pPr>
              <w:textAlignment w:val="baseline"/>
              <w:rPr>
                <w:color w:val="000000" w:themeColor="text1"/>
                <w:sz w:val="18"/>
                <w:szCs w:val="18"/>
                <w:lang w:eastAsia="zh-CN"/>
              </w:rPr>
            </w:pPr>
          </w:p>
          <w:p w14:paraId="47525556" w14:textId="77777777" w:rsidR="00F173C1" w:rsidRDefault="00F173C1">
            <w:pPr>
              <w:textAlignment w:val="baseline"/>
              <w:rPr>
                <w:color w:val="000000" w:themeColor="text1"/>
                <w:sz w:val="18"/>
                <w:szCs w:val="18"/>
                <w:lang w:eastAsia="zh-CN"/>
              </w:rPr>
            </w:pPr>
          </w:p>
          <w:p w14:paraId="3CA0A43A" w14:textId="77777777" w:rsidR="00F173C1" w:rsidRDefault="00F173C1">
            <w:pPr>
              <w:textAlignment w:val="baseline"/>
              <w:rPr>
                <w:color w:val="000000" w:themeColor="text1"/>
                <w:sz w:val="18"/>
                <w:szCs w:val="18"/>
                <w:lang w:eastAsia="zh-CN"/>
              </w:rPr>
            </w:pPr>
          </w:p>
          <w:p w14:paraId="79C912B1" w14:textId="77777777" w:rsidR="00F173C1" w:rsidRDefault="00F173C1">
            <w:pPr>
              <w:textAlignment w:val="baseline"/>
              <w:rPr>
                <w:rFonts w:eastAsia="MS Mincho"/>
                <w:sz w:val="18"/>
                <w:szCs w:val="18"/>
                <w:lang w:eastAsia="ja-JP"/>
              </w:rPr>
            </w:pPr>
          </w:p>
        </w:tc>
      </w:tr>
      <w:tr w:rsidR="00F173C1" w14:paraId="013A0737" w14:textId="77777777">
        <w:trPr>
          <w:trHeight w:val="215"/>
        </w:trPr>
        <w:tc>
          <w:tcPr>
            <w:tcW w:w="1516" w:type="dxa"/>
          </w:tcPr>
          <w:p w14:paraId="56916AB6" w14:textId="77777777" w:rsidR="00F173C1" w:rsidRDefault="00165D0F">
            <w:pPr>
              <w:snapToGrid w:val="0"/>
              <w:rPr>
                <w:rFonts w:eastAsia="宋体"/>
                <w:sz w:val="18"/>
                <w:szCs w:val="18"/>
                <w:lang w:eastAsia="zh-CN"/>
              </w:rPr>
            </w:pPr>
            <w:r>
              <w:rPr>
                <w:rFonts w:eastAsia="宋体" w:hint="eastAsia"/>
                <w:sz w:val="18"/>
                <w:szCs w:val="18"/>
                <w:lang w:eastAsia="zh-CN"/>
              </w:rPr>
              <w:lastRenderedPageBreak/>
              <w:t>Lenovo</w:t>
            </w:r>
          </w:p>
        </w:tc>
        <w:tc>
          <w:tcPr>
            <w:tcW w:w="8469" w:type="dxa"/>
          </w:tcPr>
          <w:p w14:paraId="23B7ACF9" w14:textId="77777777" w:rsidR="00F173C1" w:rsidRDefault="00165D0F">
            <w:pPr>
              <w:textAlignment w:val="baseline"/>
              <w:rPr>
                <w:rFonts w:eastAsiaTheme="minorEastAsia"/>
                <w:sz w:val="18"/>
                <w:szCs w:val="18"/>
                <w:lang w:eastAsia="zh-CN"/>
              </w:rPr>
            </w:pPr>
            <w:r>
              <w:rPr>
                <w:rFonts w:eastAsiaTheme="minorEastAsia" w:hint="eastAsia"/>
                <w:b/>
                <w:bCs/>
                <w:sz w:val="18"/>
                <w:szCs w:val="18"/>
                <w:lang w:eastAsia="zh-CN"/>
              </w:rPr>
              <w:t xml:space="preserve">Proposal 1.1.1: </w:t>
            </w:r>
            <w:r>
              <w:rPr>
                <w:rFonts w:eastAsiaTheme="minorEastAsia" w:hint="eastAsia"/>
                <w:sz w:val="18"/>
                <w:szCs w:val="18"/>
                <w:lang w:eastAsia="zh-CN"/>
              </w:rPr>
              <w:t>We can accept this proposal without notes.</w:t>
            </w:r>
          </w:p>
          <w:p w14:paraId="587392AA" w14:textId="77777777" w:rsidR="00F173C1" w:rsidRDefault="00F173C1">
            <w:pPr>
              <w:textAlignment w:val="baseline"/>
              <w:rPr>
                <w:rFonts w:eastAsiaTheme="minorEastAsia"/>
                <w:b/>
                <w:bCs/>
                <w:sz w:val="18"/>
                <w:szCs w:val="18"/>
                <w:lang w:eastAsia="zh-CN"/>
              </w:rPr>
            </w:pPr>
          </w:p>
          <w:p w14:paraId="64CE652A" w14:textId="77777777" w:rsidR="00F173C1" w:rsidRDefault="00165D0F">
            <w:pPr>
              <w:textAlignment w:val="baseline"/>
              <w:rPr>
                <w:rFonts w:eastAsiaTheme="minorEastAsia"/>
                <w:sz w:val="18"/>
                <w:szCs w:val="18"/>
                <w:lang w:eastAsia="zh-CN"/>
              </w:rPr>
            </w:pPr>
            <w:r>
              <w:rPr>
                <w:rFonts w:eastAsiaTheme="minorEastAsia" w:hint="eastAsia"/>
                <w:b/>
                <w:bCs/>
                <w:sz w:val="18"/>
                <w:szCs w:val="18"/>
                <w:lang w:eastAsia="zh-CN"/>
              </w:rPr>
              <w:t xml:space="preserve">Proposal 1.1.2 </w:t>
            </w:r>
            <w:r>
              <w:rPr>
                <w:rFonts w:eastAsiaTheme="minorEastAsia" w:hint="eastAsia"/>
                <w:sz w:val="18"/>
                <w:szCs w:val="18"/>
                <w:lang w:eastAsia="zh-CN"/>
              </w:rPr>
              <w:t>We support to confirm the working assumption. Regarding to the note, if we can agree the proposal 1.1.1 first, the RS type should be SSB or CSI-RS.</w:t>
            </w:r>
          </w:p>
          <w:p w14:paraId="5D0BDB31" w14:textId="77777777" w:rsidR="00F173C1" w:rsidRDefault="00165D0F">
            <w:pPr>
              <w:textAlignment w:val="baseline"/>
              <w:rPr>
                <w:rFonts w:eastAsiaTheme="minorEastAsia"/>
                <w:color w:val="0000FF"/>
                <w:sz w:val="18"/>
                <w:szCs w:val="18"/>
                <w:lang w:eastAsia="zh-CN"/>
              </w:rPr>
            </w:pPr>
            <w:r>
              <w:rPr>
                <w:rFonts w:eastAsiaTheme="minorEastAsia"/>
                <w:color w:val="0000FF"/>
                <w:sz w:val="18"/>
                <w:szCs w:val="18"/>
                <w:lang w:eastAsia="zh-CN"/>
              </w:rPr>
              <w:t xml:space="preserve">[Mod]: Your understanding is correct. </w:t>
            </w:r>
          </w:p>
          <w:p w14:paraId="2AE4C5F6" w14:textId="77777777" w:rsidR="00F173C1" w:rsidRDefault="00F173C1">
            <w:pPr>
              <w:textAlignment w:val="baseline"/>
              <w:rPr>
                <w:rFonts w:eastAsiaTheme="minorEastAsia"/>
                <w:sz w:val="18"/>
                <w:szCs w:val="18"/>
                <w:lang w:eastAsia="zh-CN"/>
              </w:rPr>
            </w:pPr>
          </w:p>
          <w:p w14:paraId="258B3C12" w14:textId="77777777" w:rsidR="00F173C1" w:rsidRDefault="00165D0F">
            <w:pPr>
              <w:textAlignment w:val="baseline"/>
              <w:rPr>
                <w:rFonts w:eastAsiaTheme="minorEastAsia"/>
                <w:sz w:val="18"/>
                <w:szCs w:val="18"/>
                <w:lang w:eastAsia="zh-CN"/>
              </w:rPr>
            </w:pPr>
            <w:r>
              <w:rPr>
                <w:rFonts w:eastAsiaTheme="minorEastAsia" w:hint="eastAsia"/>
                <w:b/>
                <w:bCs/>
                <w:sz w:val="18"/>
                <w:szCs w:val="18"/>
                <w:lang w:eastAsia="zh-CN"/>
              </w:rPr>
              <w:t>Proposal 1.1.3:</w:t>
            </w:r>
            <w:r>
              <w:rPr>
                <w:rFonts w:eastAsiaTheme="minorEastAsia" w:hint="eastAsia"/>
                <w:sz w:val="18"/>
                <w:szCs w:val="18"/>
                <w:lang w:eastAsia="zh-CN"/>
              </w:rPr>
              <w:t xml:space="preserve"> Fine.</w:t>
            </w:r>
          </w:p>
          <w:p w14:paraId="698C3FE0" w14:textId="77777777" w:rsidR="00F173C1" w:rsidRDefault="00F173C1">
            <w:pPr>
              <w:textAlignment w:val="baseline"/>
              <w:rPr>
                <w:rFonts w:eastAsiaTheme="minorEastAsia"/>
                <w:sz w:val="18"/>
                <w:szCs w:val="18"/>
                <w:lang w:eastAsia="zh-CN"/>
              </w:rPr>
            </w:pPr>
          </w:p>
          <w:p w14:paraId="447B5D33" w14:textId="77777777" w:rsidR="00F173C1" w:rsidRDefault="00165D0F">
            <w:pPr>
              <w:textAlignment w:val="baseline"/>
              <w:rPr>
                <w:rFonts w:eastAsiaTheme="minorEastAsia"/>
                <w:sz w:val="18"/>
                <w:szCs w:val="18"/>
                <w:lang w:eastAsia="zh-CN"/>
              </w:rPr>
            </w:pPr>
            <w:r>
              <w:rPr>
                <w:rFonts w:eastAsiaTheme="minorEastAsia" w:hint="eastAsia"/>
                <w:b/>
                <w:bCs/>
                <w:sz w:val="18"/>
                <w:szCs w:val="18"/>
                <w:lang w:eastAsia="zh-CN"/>
              </w:rPr>
              <w:t>Q1.2:</w:t>
            </w:r>
            <w:r>
              <w:rPr>
                <w:rFonts w:eastAsiaTheme="minorEastAsia" w:hint="eastAsia"/>
                <w:sz w:val="18"/>
                <w:szCs w:val="18"/>
                <w:lang w:eastAsia="zh-CN"/>
              </w:rPr>
              <w:t xml:space="preserve"> One of the important use cases for event 2 is to help the </w:t>
            </w:r>
            <w:proofErr w:type="spellStart"/>
            <w:r>
              <w:rPr>
                <w:rFonts w:eastAsiaTheme="minorEastAsia" w:hint="eastAsia"/>
                <w:sz w:val="18"/>
                <w:szCs w:val="18"/>
                <w:lang w:eastAsia="zh-CN"/>
              </w:rPr>
              <w:t>gNB</w:t>
            </w:r>
            <w:proofErr w:type="spellEnd"/>
            <w:r>
              <w:rPr>
                <w:rFonts w:eastAsiaTheme="minorEastAsia" w:hint="eastAsia"/>
                <w:sz w:val="18"/>
                <w:szCs w:val="18"/>
                <w:lang w:eastAsia="zh-CN"/>
              </w:rPr>
              <w:t xml:space="preserve"> to identify one of the activated TCI state which is better than the </w:t>
            </w:r>
            <w:r>
              <w:rPr>
                <w:rFonts w:eastAsiaTheme="minorEastAsia"/>
                <w:sz w:val="18"/>
                <w:szCs w:val="18"/>
                <w:lang w:eastAsia="zh-CN"/>
              </w:rPr>
              <w:t>current</w:t>
            </w:r>
            <w:r>
              <w:rPr>
                <w:rFonts w:eastAsiaTheme="minorEastAsia" w:hint="eastAsia"/>
                <w:sz w:val="18"/>
                <w:szCs w:val="18"/>
                <w:lang w:eastAsia="zh-CN"/>
              </w:rPr>
              <w:t xml:space="preserve"> TCI state. Thus, we support Alt-2. </w:t>
            </w:r>
            <w:r>
              <w:rPr>
                <w:rFonts w:eastAsiaTheme="minorEastAsia"/>
                <w:sz w:val="18"/>
                <w:szCs w:val="18"/>
                <w:lang w:eastAsia="zh-CN"/>
              </w:rPr>
              <w:t>R</w:t>
            </w:r>
            <w:r>
              <w:rPr>
                <w:rFonts w:eastAsiaTheme="minorEastAsia" w:hint="eastAsia"/>
                <w:sz w:val="18"/>
                <w:szCs w:val="18"/>
                <w:lang w:eastAsia="zh-CN"/>
              </w:rPr>
              <w:t xml:space="preserve">egarding Alt-1, I cannot understand how the NW decides which set of </w:t>
            </w:r>
            <w:proofErr w:type="gramStart"/>
            <w:r>
              <w:rPr>
                <w:rFonts w:eastAsiaTheme="minorEastAsia" w:hint="eastAsia"/>
                <w:sz w:val="18"/>
                <w:szCs w:val="18"/>
                <w:lang w:eastAsia="zh-CN"/>
              </w:rPr>
              <w:t>RS</w:t>
            </w:r>
            <w:proofErr w:type="gramEnd"/>
            <w:r>
              <w:rPr>
                <w:rFonts w:eastAsiaTheme="minorEastAsia" w:hint="eastAsia"/>
                <w:sz w:val="18"/>
                <w:szCs w:val="18"/>
                <w:lang w:eastAsia="zh-CN"/>
              </w:rPr>
              <w:t xml:space="preserve"> other than the RS corresponding to the activated TCI states should be updated. </w:t>
            </w:r>
            <w:r>
              <w:rPr>
                <w:rFonts w:eastAsiaTheme="minorEastAsia"/>
                <w:sz w:val="18"/>
                <w:szCs w:val="18"/>
                <w:lang w:eastAsia="zh-CN"/>
              </w:rPr>
              <w:t>A</w:t>
            </w:r>
            <w:r>
              <w:rPr>
                <w:rFonts w:eastAsiaTheme="minorEastAsia" w:hint="eastAsia"/>
                <w:sz w:val="18"/>
                <w:szCs w:val="18"/>
                <w:lang w:eastAsia="zh-CN"/>
              </w:rPr>
              <w:t xml:space="preserve">dditionally, compared with Alt-2, Alt-1 leads to higher UE complexity </w:t>
            </w:r>
            <w:r>
              <w:rPr>
                <w:rFonts w:eastAsiaTheme="minorEastAsia"/>
                <w:sz w:val="18"/>
                <w:szCs w:val="18"/>
                <w:lang w:eastAsia="zh-CN"/>
              </w:rPr>
              <w:t>because</w:t>
            </w:r>
            <w:r>
              <w:rPr>
                <w:rFonts w:eastAsiaTheme="minorEastAsia" w:hint="eastAsia"/>
                <w:sz w:val="18"/>
                <w:szCs w:val="18"/>
                <w:lang w:eastAsia="zh-CN"/>
              </w:rPr>
              <w:t xml:space="preserve"> the UE needs to </w:t>
            </w:r>
            <w:r>
              <w:rPr>
                <w:rFonts w:eastAsiaTheme="minorEastAsia"/>
                <w:sz w:val="18"/>
                <w:szCs w:val="18"/>
                <w:lang w:eastAsia="zh-CN"/>
              </w:rPr>
              <w:t>monitor</w:t>
            </w:r>
            <w:r>
              <w:rPr>
                <w:rFonts w:eastAsiaTheme="minorEastAsia" w:hint="eastAsia"/>
                <w:sz w:val="18"/>
                <w:szCs w:val="18"/>
                <w:lang w:eastAsia="zh-CN"/>
              </w:rPr>
              <w:t xml:space="preserve"> more RS resources. </w:t>
            </w:r>
          </w:p>
          <w:p w14:paraId="4BB34BC9" w14:textId="77777777" w:rsidR="00F173C1" w:rsidRDefault="00F173C1">
            <w:pPr>
              <w:textAlignment w:val="baseline"/>
              <w:rPr>
                <w:rFonts w:eastAsiaTheme="minorEastAsia"/>
                <w:sz w:val="18"/>
                <w:szCs w:val="18"/>
                <w:lang w:eastAsia="zh-CN"/>
              </w:rPr>
            </w:pPr>
          </w:p>
          <w:p w14:paraId="386F4B31" w14:textId="77777777" w:rsidR="00F173C1" w:rsidRDefault="00165D0F">
            <w:pPr>
              <w:textAlignment w:val="baseline"/>
              <w:rPr>
                <w:rFonts w:eastAsiaTheme="minorEastAsia"/>
                <w:sz w:val="18"/>
                <w:szCs w:val="18"/>
                <w:lang w:eastAsia="zh-CN"/>
              </w:rPr>
            </w:pPr>
            <w:r>
              <w:rPr>
                <w:rFonts w:eastAsiaTheme="minorEastAsia" w:hint="eastAsia"/>
                <w:b/>
                <w:bCs/>
                <w:sz w:val="18"/>
                <w:szCs w:val="18"/>
                <w:lang w:eastAsia="zh-CN"/>
              </w:rPr>
              <w:t xml:space="preserve">Proposal 1.3.1: </w:t>
            </w:r>
            <w:r>
              <w:rPr>
                <w:rFonts w:eastAsiaTheme="minorEastAsia" w:hint="eastAsia"/>
                <w:sz w:val="18"/>
                <w:szCs w:val="18"/>
                <w:lang w:eastAsia="zh-CN"/>
              </w:rPr>
              <w:t xml:space="preserve">We are open to study this issue. </w:t>
            </w:r>
          </w:p>
          <w:p w14:paraId="20A4633B" w14:textId="77777777" w:rsidR="00F173C1" w:rsidRDefault="00F173C1">
            <w:pPr>
              <w:textAlignment w:val="baseline"/>
              <w:rPr>
                <w:rFonts w:eastAsiaTheme="minorEastAsia"/>
                <w:sz w:val="18"/>
                <w:szCs w:val="18"/>
                <w:lang w:eastAsia="zh-CN"/>
              </w:rPr>
            </w:pPr>
          </w:p>
          <w:p w14:paraId="5D7F8C66" w14:textId="77777777" w:rsidR="00F173C1" w:rsidRDefault="00165D0F">
            <w:pPr>
              <w:snapToGrid w:val="0"/>
              <w:jc w:val="both"/>
              <w:rPr>
                <w:b/>
                <w:color w:val="000000" w:themeColor="text1"/>
                <w:sz w:val="18"/>
                <w:szCs w:val="18"/>
                <w:lang w:eastAsia="zh-CN"/>
              </w:rPr>
            </w:pPr>
            <w:r>
              <w:rPr>
                <w:rFonts w:eastAsiaTheme="minorEastAsia" w:hint="eastAsia"/>
                <w:b/>
                <w:bCs/>
                <w:sz w:val="18"/>
                <w:szCs w:val="18"/>
                <w:lang w:eastAsia="zh-CN"/>
              </w:rPr>
              <w:t xml:space="preserve">Q1.3.2: </w:t>
            </w:r>
            <w:r>
              <w:rPr>
                <w:rFonts w:eastAsiaTheme="minorEastAsia"/>
                <w:sz w:val="18"/>
                <w:szCs w:val="18"/>
                <w:lang w:eastAsia="zh-CN"/>
              </w:rPr>
              <w:t>Before</w:t>
            </w:r>
            <w:r>
              <w:rPr>
                <w:rFonts w:eastAsiaTheme="minorEastAsia" w:hint="eastAsia"/>
                <w:sz w:val="18"/>
                <w:szCs w:val="18"/>
                <w:lang w:eastAsia="zh-CN"/>
              </w:rPr>
              <w:t xml:space="preserve"> </w:t>
            </w:r>
            <w:r>
              <w:rPr>
                <w:rFonts w:eastAsiaTheme="minorEastAsia"/>
                <w:sz w:val="18"/>
                <w:szCs w:val="18"/>
                <w:lang w:eastAsia="zh-CN"/>
              </w:rPr>
              <w:t>discussing</w:t>
            </w:r>
            <w:r>
              <w:rPr>
                <w:rFonts w:eastAsiaTheme="minorEastAsia" w:hint="eastAsia"/>
                <w:sz w:val="18"/>
                <w:szCs w:val="18"/>
                <w:lang w:eastAsia="zh-CN"/>
              </w:rPr>
              <w:t xml:space="preserve"> this issue, the first thing should be </w:t>
            </w:r>
            <w:r>
              <w:rPr>
                <w:rFonts w:eastAsiaTheme="minorEastAsia"/>
                <w:sz w:val="18"/>
                <w:szCs w:val="18"/>
                <w:lang w:eastAsia="zh-CN"/>
              </w:rPr>
              <w:t>whether</w:t>
            </w:r>
            <w:r>
              <w:rPr>
                <w:rFonts w:eastAsiaTheme="minorEastAsia" w:hint="eastAsia"/>
                <w:sz w:val="18"/>
                <w:szCs w:val="18"/>
                <w:lang w:eastAsia="zh-CN"/>
              </w:rPr>
              <w:t xml:space="preserve"> the current beam RS and the new beam RS can have different periodicity. If the same periodicity should be configured for them, then all those alternatives are the same and either one should be OK.</w:t>
            </w:r>
          </w:p>
        </w:tc>
      </w:tr>
      <w:tr w:rsidR="00F173C1" w14:paraId="18AE35D2" w14:textId="77777777">
        <w:trPr>
          <w:trHeight w:val="215"/>
        </w:trPr>
        <w:tc>
          <w:tcPr>
            <w:tcW w:w="1516" w:type="dxa"/>
          </w:tcPr>
          <w:p w14:paraId="2A337A82" w14:textId="77777777" w:rsidR="00F173C1" w:rsidRDefault="00165D0F">
            <w:pPr>
              <w:snapToGrid w:val="0"/>
              <w:rPr>
                <w:rFonts w:eastAsia="MS Mincho"/>
                <w:sz w:val="18"/>
                <w:szCs w:val="18"/>
                <w:lang w:eastAsia="ja-JP"/>
              </w:rPr>
            </w:pPr>
            <w:r>
              <w:rPr>
                <w:rFonts w:eastAsia="MS Mincho" w:hint="eastAsia"/>
                <w:sz w:val="18"/>
                <w:szCs w:val="18"/>
                <w:lang w:eastAsia="ja-JP"/>
              </w:rPr>
              <w:lastRenderedPageBreak/>
              <w:t>S</w:t>
            </w:r>
            <w:r>
              <w:rPr>
                <w:rFonts w:eastAsia="MS Mincho"/>
                <w:sz w:val="18"/>
                <w:szCs w:val="18"/>
                <w:lang w:eastAsia="ja-JP"/>
              </w:rPr>
              <w:t>harp</w:t>
            </w:r>
          </w:p>
        </w:tc>
        <w:tc>
          <w:tcPr>
            <w:tcW w:w="8469" w:type="dxa"/>
          </w:tcPr>
          <w:p w14:paraId="13EFA98B" w14:textId="77777777" w:rsidR="00F173C1" w:rsidRDefault="00165D0F">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 xml:space="preserve">roposal 1.1.1: </w:t>
            </w:r>
            <w:r>
              <w:rPr>
                <w:rFonts w:eastAsia="MS Mincho"/>
                <w:color w:val="000000" w:themeColor="text1"/>
                <w:sz w:val="18"/>
                <w:szCs w:val="18"/>
                <w:lang w:eastAsia="ja-JP"/>
              </w:rPr>
              <w:t xml:space="preserve">Support without Note-2. Regarding Note-1, we think companies have different understanding about the beam width of the TRS, the TRS for L1-RSRP computation, and so on. Considering the current situation, we are fine to avoid this TRS-based measurement issue. </w:t>
            </w:r>
          </w:p>
          <w:p w14:paraId="6C47F014" w14:textId="77777777" w:rsidR="00F173C1" w:rsidRDefault="00F173C1">
            <w:pPr>
              <w:overflowPunct w:val="0"/>
              <w:autoSpaceDE w:val="0"/>
              <w:autoSpaceDN w:val="0"/>
              <w:adjustRightInd w:val="0"/>
              <w:textAlignment w:val="baseline"/>
              <w:rPr>
                <w:rFonts w:eastAsia="MS Mincho"/>
                <w:color w:val="000000" w:themeColor="text1"/>
                <w:sz w:val="18"/>
                <w:szCs w:val="18"/>
                <w:lang w:eastAsia="ja-JP"/>
              </w:rPr>
            </w:pPr>
          </w:p>
          <w:p w14:paraId="1ED228C4" w14:textId="77777777" w:rsidR="00F173C1" w:rsidRDefault="00165D0F">
            <w:pPr>
              <w:overflowPunct w:val="0"/>
              <w:autoSpaceDE w:val="0"/>
              <w:autoSpaceDN w:val="0"/>
              <w:adjustRightInd w:val="0"/>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 xml:space="preserve">roposal 1.1.2: </w:t>
            </w:r>
            <w:r>
              <w:rPr>
                <w:rFonts w:eastAsia="MS Mincho"/>
                <w:color w:val="000000" w:themeColor="text1"/>
                <w:sz w:val="18"/>
                <w:szCs w:val="18"/>
                <w:lang w:eastAsia="ja-JP"/>
              </w:rPr>
              <w:t>Support.</w:t>
            </w:r>
          </w:p>
          <w:p w14:paraId="7F729BE0" w14:textId="77777777" w:rsidR="00F173C1" w:rsidRDefault="00165D0F">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 xml:space="preserve">roposal 1.1.3: </w:t>
            </w:r>
            <w:r>
              <w:rPr>
                <w:rFonts w:eastAsia="MS Mincho"/>
                <w:color w:val="000000" w:themeColor="text1"/>
                <w:sz w:val="18"/>
                <w:szCs w:val="18"/>
                <w:lang w:eastAsia="ja-JP"/>
              </w:rPr>
              <w:t>Support.</w:t>
            </w:r>
          </w:p>
          <w:p w14:paraId="6AD2D4D0" w14:textId="77777777" w:rsidR="00F173C1" w:rsidRDefault="00F173C1">
            <w:pPr>
              <w:overflowPunct w:val="0"/>
              <w:autoSpaceDE w:val="0"/>
              <w:autoSpaceDN w:val="0"/>
              <w:adjustRightInd w:val="0"/>
              <w:textAlignment w:val="baseline"/>
              <w:rPr>
                <w:rFonts w:eastAsia="MS Mincho"/>
                <w:b/>
                <w:bCs/>
                <w:color w:val="000000" w:themeColor="text1"/>
                <w:sz w:val="18"/>
                <w:szCs w:val="18"/>
                <w:lang w:eastAsia="ja-JP"/>
              </w:rPr>
            </w:pPr>
          </w:p>
          <w:p w14:paraId="353B13BE" w14:textId="77777777" w:rsidR="00F173C1" w:rsidRDefault="00165D0F">
            <w:pPr>
              <w:overflowPunct w:val="0"/>
              <w:autoSpaceDE w:val="0"/>
              <w:autoSpaceDN w:val="0"/>
              <w:adjustRightInd w:val="0"/>
              <w:textAlignment w:val="baseline"/>
              <w:rPr>
                <w:rFonts w:eastAsia="MS Mincho"/>
                <w:color w:val="000000" w:themeColor="text1"/>
                <w:sz w:val="18"/>
                <w:szCs w:val="18"/>
                <w:lang w:eastAsia="ja-JP"/>
              </w:rPr>
            </w:pPr>
            <w:r>
              <w:rPr>
                <w:rFonts w:eastAsia="MS Mincho"/>
                <w:b/>
                <w:bCs/>
                <w:color w:val="000000" w:themeColor="text1"/>
                <w:sz w:val="18"/>
                <w:szCs w:val="18"/>
                <w:lang w:eastAsia="ja-JP"/>
              </w:rPr>
              <w:t xml:space="preserve">Q1.2: </w:t>
            </w:r>
            <w:r>
              <w:rPr>
                <w:rFonts w:eastAsia="MS Mincho"/>
                <w:color w:val="000000" w:themeColor="text1"/>
                <w:sz w:val="18"/>
                <w:szCs w:val="18"/>
                <w:lang w:eastAsia="ja-JP"/>
              </w:rPr>
              <w:t>Support Alt-1. For the UEIBM, one of main targets is to reduce the latency. If the MAC CE deactivates an unnecessary part of configured RSs for new beams, the measurement latency can be reduced. For example, since the indicated TCI state is dynamically updated, there is a possibility that some of the candidate RS(s) for new beam(s) correspond to totally different spatial directions from the current beam. However, we think the restriction in Alt 2 is not needed. Therefore, we support that the RS in the RS resource set can be updated by MAC CE.</w:t>
            </w:r>
          </w:p>
          <w:p w14:paraId="36713452" w14:textId="77777777" w:rsidR="00F173C1" w:rsidRDefault="00F173C1">
            <w:pPr>
              <w:overflowPunct w:val="0"/>
              <w:autoSpaceDE w:val="0"/>
              <w:autoSpaceDN w:val="0"/>
              <w:adjustRightInd w:val="0"/>
              <w:textAlignment w:val="baseline"/>
              <w:rPr>
                <w:rFonts w:eastAsia="MS Mincho"/>
                <w:color w:val="000000" w:themeColor="text1"/>
                <w:sz w:val="18"/>
                <w:szCs w:val="18"/>
                <w:lang w:eastAsia="ja-JP"/>
              </w:rPr>
            </w:pPr>
          </w:p>
          <w:p w14:paraId="2FF0EE87" w14:textId="77777777" w:rsidR="00F173C1" w:rsidRDefault="00165D0F">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 xml:space="preserve">roposal 1.3.1: </w:t>
            </w:r>
            <w:r>
              <w:rPr>
                <w:rFonts w:eastAsia="MS Mincho"/>
                <w:color w:val="000000" w:themeColor="text1"/>
                <w:sz w:val="18"/>
                <w:szCs w:val="18"/>
                <w:lang w:eastAsia="ja-JP"/>
              </w:rPr>
              <w:t xml:space="preserve">We prefer a simple design for the time window if it is managed by L1 because any timer is not supported in L1. Therefore, we think the length and starting position of time window should be fixed by e.g., configuration. </w:t>
            </w:r>
          </w:p>
          <w:p w14:paraId="48FB887C" w14:textId="77777777" w:rsidR="00F173C1" w:rsidRDefault="00F173C1">
            <w:pPr>
              <w:overflowPunct w:val="0"/>
              <w:autoSpaceDE w:val="0"/>
              <w:autoSpaceDN w:val="0"/>
              <w:adjustRightInd w:val="0"/>
              <w:textAlignment w:val="baseline"/>
              <w:rPr>
                <w:rFonts w:eastAsia="MS Mincho"/>
                <w:color w:val="000000" w:themeColor="text1"/>
                <w:sz w:val="18"/>
                <w:szCs w:val="18"/>
                <w:lang w:eastAsia="ja-JP"/>
              </w:rPr>
            </w:pPr>
          </w:p>
          <w:p w14:paraId="74AFD5E9" w14:textId="77777777" w:rsidR="00F173C1" w:rsidRDefault="00165D0F">
            <w:pPr>
              <w:textAlignment w:val="baseline"/>
              <w:rPr>
                <w:rFonts w:eastAsiaTheme="minorEastAsia"/>
                <w:b/>
                <w:bCs/>
                <w:sz w:val="18"/>
                <w:szCs w:val="18"/>
                <w:lang w:eastAsia="zh-CN"/>
              </w:rPr>
            </w:pPr>
            <w:r>
              <w:rPr>
                <w:rFonts w:eastAsia="MS Mincho" w:hint="eastAsia"/>
                <w:b/>
                <w:bCs/>
                <w:color w:val="000000" w:themeColor="text1"/>
                <w:sz w:val="18"/>
                <w:szCs w:val="18"/>
                <w:lang w:eastAsia="ja-JP"/>
              </w:rPr>
              <w:t>Q</w:t>
            </w:r>
            <w:r>
              <w:rPr>
                <w:rFonts w:eastAsia="MS Mincho"/>
                <w:b/>
                <w:bCs/>
                <w:color w:val="000000" w:themeColor="text1"/>
                <w:sz w:val="18"/>
                <w:szCs w:val="18"/>
                <w:lang w:eastAsia="ja-JP"/>
              </w:rPr>
              <w:t xml:space="preserve">1.3.2: </w:t>
            </w:r>
            <w:r>
              <w:rPr>
                <w:rFonts w:eastAsia="MS Mincho"/>
                <w:color w:val="000000" w:themeColor="text1"/>
                <w:sz w:val="18"/>
                <w:szCs w:val="18"/>
                <w:lang w:eastAsia="ja-JP"/>
              </w:rPr>
              <w:t>Our assumption is aligned with Alt 2, but we are open to discuss. For Alt 2, we think the UE does not need to store the measurement result for the new beam RS.</w:t>
            </w:r>
          </w:p>
        </w:tc>
      </w:tr>
      <w:tr w:rsidR="00F173C1" w14:paraId="23216067" w14:textId="77777777">
        <w:trPr>
          <w:trHeight w:val="215"/>
        </w:trPr>
        <w:tc>
          <w:tcPr>
            <w:tcW w:w="1516" w:type="dxa"/>
          </w:tcPr>
          <w:p w14:paraId="6E537B99" w14:textId="77777777" w:rsidR="00F173C1" w:rsidRDefault="00165D0F">
            <w:pPr>
              <w:snapToGrid w:val="0"/>
              <w:rPr>
                <w:rFonts w:eastAsia="MS Mincho"/>
                <w:sz w:val="18"/>
                <w:szCs w:val="18"/>
                <w:lang w:eastAsia="ja-JP"/>
              </w:rPr>
            </w:pPr>
            <w:r>
              <w:rPr>
                <w:rFonts w:eastAsia="MS Mincho"/>
                <w:sz w:val="18"/>
                <w:szCs w:val="18"/>
                <w:lang w:eastAsia="ja-JP"/>
              </w:rPr>
              <w:t>Panasonic</w:t>
            </w:r>
          </w:p>
        </w:tc>
        <w:tc>
          <w:tcPr>
            <w:tcW w:w="8469" w:type="dxa"/>
          </w:tcPr>
          <w:p w14:paraId="13B99345" w14:textId="77777777" w:rsidR="00F173C1" w:rsidRDefault="00165D0F">
            <w:pPr>
              <w:rPr>
                <w:b/>
                <w:bCs/>
                <w:sz w:val="20"/>
                <w:szCs w:val="20"/>
                <w:lang w:val="en-CA"/>
              </w:rPr>
            </w:pPr>
            <w:r>
              <w:rPr>
                <w:b/>
                <w:bCs/>
                <w:sz w:val="20"/>
                <w:szCs w:val="20"/>
                <w:lang w:val="en-CA"/>
              </w:rPr>
              <w:t>Proposal 1.1.1:</w:t>
            </w:r>
          </w:p>
          <w:p w14:paraId="51538D1D" w14:textId="77777777" w:rsidR="00F173C1" w:rsidRDefault="00165D0F">
            <w:pPr>
              <w:rPr>
                <w:sz w:val="20"/>
                <w:szCs w:val="20"/>
                <w:lang w:val="en-CA"/>
              </w:rPr>
            </w:pPr>
            <w:r>
              <w:rPr>
                <w:sz w:val="20"/>
                <w:szCs w:val="20"/>
                <w:lang w:val="en-CA"/>
              </w:rPr>
              <w:t>Option 1 follows a similar design as scheme 2 (tracing back the QCL chain), but based on the above, Option 1 does not work because the TRS could potentially trace back to an SSB which is wide beam. Therefore Option 1 can be modified a bit (case if QCL RS in the indicated TCI state and another CSI-RS for BM share a common RS as their QCL-</w:t>
            </w:r>
            <w:proofErr w:type="spellStart"/>
            <w:r>
              <w:rPr>
                <w:sz w:val="20"/>
                <w:szCs w:val="20"/>
                <w:lang w:val="en-CA"/>
              </w:rPr>
              <w:t>TypeD</w:t>
            </w:r>
            <w:proofErr w:type="spellEnd"/>
            <w:r>
              <w:rPr>
                <w:sz w:val="20"/>
                <w:szCs w:val="20"/>
                <w:lang w:val="en-CA"/>
              </w:rPr>
              <w:t xml:space="preserve"> source) to make it work.</w:t>
            </w:r>
          </w:p>
          <w:p w14:paraId="0D598394" w14:textId="77777777" w:rsidR="00F173C1" w:rsidRDefault="00165D0F">
            <w:pPr>
              <w:rPr>
                <w:sz w:val="20"/>
                <w:szCs w:val="20"/>
                <w:lang w:val="en-CA"/>
              </w:rPr>
            </w:pPr>
            <w:r>
              <w:rPr>
                <w:sz w:val="20"/>
                <w:szCs w:val="20"/>
                <w:lang w:val="en-CA"/>
              </w:rPr>
              <w:t>Otherwise, we are okay with Proposal 1.1.1</w:t>
            </w:r>
          </w:p>
          <w:p w14:paraId="3E1989C6" w14:textId="77777777" w:rsidR="00F173C1" w:rsidRDefault="00F173C1">
            <w:pPr>
              <w:rPr>
                <w:sz w:val="20"/>
                <w:szCs w:val="20"/>
                <w:lang w:val="en-CA"/>
              </w:rPr>
            </w:pPr>
          </w:p>
          <w:p w14:paraId="74C755EE" w14:textId="77777777" w:rsidR="00F173C1" w:rsidRDefault="00165D0F">
            <w:pPr>
              <w:rPr>
                <w:sz w:val="20"/>
                <w:szCs w:val="20"/>
                <w:lang w:val="en-CA"/>
              </w:rPr>
            </w:pPr>
            <w:r>
              <w:rPr>
                <w:b/>
                <w:bCs/>
                <w:sz w:val="20"/>
                <w:szCs w:val="20"/>
                <w:lang w:val="en-CA"/>
              </w:rPr>
              <w:t>Proposals 1.1.2 and 1.1.3</w:t>
            </w:r>
            <w:r>
              <w:rPr>
                <w:sz w:val="20"/>
                <w:szCs w:val="20"/>
                <w:lang w:val="en-CA"/>
              </w:rPr>
              <w:t xml:space="preserve"> can be dealt with after Proposal 1.1.1. </w:t>
            </w:r>
          </w:p>
          <w:p w14:paraId="1E3885F9" w14:textId="77777777" w:rsidR="00F173C1" w:rsidRDefault="00F173C1">
            <w:pPr>
              <w:rPr>
                <w:sz w:val="20"/>
                <w:szCs w:val="20"/>
                <w:lang w:val="en-CA"/>
              </w:rPr>
            </w:pPr>
          </w:p>
          <w:p w14:paraId="79785455" w14:textId="77777777" w:rsidR="00F173C1" w:rsidRDefault="00165D0F">
            <w:pPr>
              <w:tabs>
                <w:tab w:val="left" w:pos="1191"/>
              </w:tabs>
              <w:rPr>
                <w:sz w:val="20"/>
                <w:szCs w:val="20"/>
                <w:lang w:val="en-CA"/>
              </w:rPr>
            </w:pPr>
            <w:r>
              <w:rPr>
                <w:b/>
                <w:bCs/>
                <w:sz w:val="20"/>
                <w:szCs w:val="20"/>
                <w:lang w:val="en-CA"/>
              </w:rPr>
              <w:t>Q1.3.2:</w:t>
            </w:r>
            <w:r>
              <w:rPr>
                <w:sz w:val="20"/>
                <w:szCs w:val="20"/>
                <w:lang w:val="en-CA"/>
              </w:rPr>
              <w:t xml:space="preserve"> We support Alt-2 (The periodicity of event-2 instance is the same as periodicity of the new beam RS). How to match that with the periodicity of the current beam RS for good performance is NW implementation.</w:t>
            </w:r>
          </w:p>
          <w:p w14:paraId="18482789" w14:textId="77777777" w:rsidR="00F173C1" w:rsidRDefault="00F173C1">
            <w:pPr>
              <w:overflowPunct w:val="0"/>
              <w:autoSpaceDE w:val="0"/>
              <w:autoSpaceDN w:val="0"/>
              <w:adjustRightInd w:val="0"/>
              <w:textAlignment w:val="baseline"/>
              <w:rPr>
                <w:rFonts w:eastAsia="MS Mincho"/>
                <w:b/>
                <w:bCs/>
                <w:color w:val="000000" w:themeColor="text1"/>
                <w:sz w:val="18"/>
                <w:szCs w:val="18"/>
                <w:lang w:val="en-CA" w:eastAsia="ja-JP"/>
              </w:rPr>
            </w:pPr>
          </w:p>
        </w:tc>
      </w:tr>
      <w:tr w:rsidR="00F173C1" w14:paraId="74EA35D0" w14:textId="77777777">
        <w:trPr>
          <w:trHeight w:val="215"/>
        </w:trPr>
        <w:tc>
          <w:tcPr>
            <w:tcW w:w="1516" w:type="dxa"/>
          </w:tcPr>
          <w:p w14:paraId="527C1AA5" w14:textId="77777777" w:rsidR="00F173C1" w:rsidRDefault="00165D0F">
            <w:pPr>
              <w:snapToGrid w:val="0"/>
              <w:rPr>
                <w:rFonts w:eastAsia="MS Mincho"/>
                <w:sz w:val="18"/>
                <w:szCs w:val="18"/>
                <w:lang w:eastAsia="ja-JP"/>
              </w:rPr>
            </w:pPr>
            <w:r>
              <w:rPr>
                <w:rFonts w:eastAsia="MS Mincho"/>
                <w:sz w:val="18"/>
                <w:szCs w:val="18"/>
                <w:lang w:eastAsia="ja-JP"/>
              </w:rPr>
              <w:t>Nokia</w:t>
            </w:r>
          </w:p>
        </w:tc>
        <w:tc>
          <w:tcPr>
            <w:tcW w:w="8469" w:type="dxa"/>
          </w:tcPr>
          <w:p w14:paraId="7E1713DD" w14:textId="77777777" w:rsidR="00F173C1" w:rsidRDefault="00165D0F">
            <w:pPr>
              <w:rPr>
                <w:sz w:val="20"/>
                <w:szCs w:val="20"/>
                <w:lang w:val="en-CA"/>
              </w:rPr>
            </w:pPr>
            <w:r>
              <w:rPr>
                <w:b/>
                <w:bCs/>
                <w:sz w:val="20"/>
                <w:szCs w:val="20"/>
                <w:lang w:val="en-CA"/>
              </w:rPr>
              <w:t xml:space="preserve">Proposal 1.1.1: </w:t>
            </w:r>
            <w:r>
              <w:rPr>
                <w:sz w:val="20"/>
                <w:szCs w:val="20"/>
                <w:lang w:val="en-CA"/>
              </w:rPr>
              <w:t>We have made some proposal updates for two other options but if no possibility to move forward, we can accept option 4. We could be fine with the notes.</w:t>
            </w:r>
          </w:p>
          <w:p w14:paraId="56620304" w14:textId="77777777" w:rsidR="00F173C1" w:rsidRDefault="00165D0F">
            <w:pPr>
              <w:rPr>
                <w:b/>
                <w:bCs/>
                <w:sz w:val="20"/>
                <w:szCs w:val="20"/>
                <w:lang w:val="en-CA"/>
              </w:rPr>
            </w:pPr>
            <w:r>
              <w:rPr>
                <w:b/>
                <w:bCs/>
                <w:sz w:val="20"/>
                <w:szCs w:val="20"/>
                <w:lang w:val="en-CA"/>
              </w:rPr>
              <w:t>Proposal 1.1.2</w:t>
            </w:r>
            <w:r>
              <w:rPr>
                <w:sz w:val="20"/>
                <w:szCs w:val="20"/>
                <w:lang w:val="en-CA"/>
              </w:rPr>
              <w:t xml:space="preserve">: we should first confirm or not the WS; not condition its acceptance by the note. We can discuss the Note after the confirmation! </w:t>
            </w:r>
            <w:r>
              <w:rPr>
                <w:b/>
                <w:bCs/>
                <w:sz w:val="20"/>
                <w:szCs w:val="20"/>
                <w:lang w:val="en-CA"/>
              </w:rPr>
              <w:t>We support confirming the WS!</w:t>
            </w:r>
          </w:p>
          <w:p w14:paraId="091A825A" w14:textId="77777777" w:rsidR="00F173C1" w:rsidRDefault="00165D0F">
            <w:pPr>
              <w:rPr>
                <w:b/>
                <w:bCs/>
                <w:sz w:val="20"/>
                <w:szCs w:val="20"/>
                <w:lang w:val="en-CA"/>
              </w:rPr>
            </w:pPr>
            <w:r>
              <w:rPr>
                <w:b/>
                <w:bCs/>
                <w:sz w:val="20"/>
                <w:szCs w:val="20"/>
                <w:lang w:val="en-CA"/>
              </w:rPr>
              <w:t>Proposal 1.1.3: OK</w:t>
            </w:r>
          </w:p>
          <w:p w14:paraId="59077EA0" w14:textId="77777777" w:rsidR="00F173C1" w:rsidRDefault="00165D0F">
            <w:pPr>
              <w:rPr>
                <w:sz w:val="20"/>
                <w:szCs w:val="20"/>
                <w:lang w:val="en-CA"/>
              </w:rPr>
            </w:pPr>
            <w:r>
              <w:rPr>
                <w:b/>
                <w:bCs/>
                <w:sz w:val="20"/>
                <w:szCs w:val="20"/>
                <w:lang w:val="en-CA"/>
              </w:rPr>
              <w:t>Q1.2:</w:t>
            </w:r>
            <w:r>
              <w:rPr>
                <w:sz w:val="20"/>
                <w:szCs w:val="20"/>
                <w:lang w:val="en-CA"/>
              </w:rPr>
              <w:t xml:space="preserve"> does not look like either alternative is needed.</w:t>
            </w:r>
          </w:p>
          <w:p w14:paraId="0F91A85B" w14:textId="77777777" w:rsidR="00F173C1" w:rsidRDefault="00165D0F">
            <w:pPr>
              <w:rPr>
                <w:b/>
                <w:bCs/>
                <w:sz w:val="20"/>
                <w:szCs w:val="20"/>
                <w:lang w:val="en-CA"/>
              </w:rPr>
            </w:pPr>
            <w:r>
              <w:rPr>
                <w:b/>
                <w:bCs/>
                <w:sz w:val="20"/>
                <w:szCs w:val="20"/>
                <w:lang w:val="en-CA"/>
              </w:rPr>
              <w:t xml:space="preserve">Q1.3.2: </w:t>
            </w:r>
            <w:r>
              <w:rPr>
                <w:sz w:val="20"/>
                <w:szCs w:val="20"/>
                <w:lang w:val="en-CA"/>
              </w:rPr>
              <w:t>we do not see this agreement essential at this time!</w:t>
            </w:r>
          </w:p>
          <w:p w14:paraId="61F45192" w14:textId="77777777" w:rsidR="00F173C1" w:rsidRDefault="00F173C1">
            <w:pPr>
              <w:rPr>
                <w:b/>
                <w:bCs/>
                <w:sz w:val="20"/>
                <w:szCs w:val="20"/>
                <w:lang w:val="en-CA"/>
              </w:rPr>
            </w:pPr>
          </w:p>
        </w:tc>
      </w:tr>
      <w:tr w:rsidR="00F173C1" w14:paraId="6E5F441B" w14:textId="77777777">
        <w:trPr>
          <w:trHeight w:val="215"/>
        </w:trPr>
        <w:tc>
          <w:tcPr>
            <w:tcW w:w="1516" w:type="dxa"/>
          </w:tcPr>
          <w:p w14:paraId="581F5C5B" w14:textId="77777777" w:rsidR="00F173C1" w:rsidRDefault="00165D0F">
            <w:pPr>
              <w:snapToGrid w:val="0"/>
              <w:rPr>
                <w:rFonts w:eastAsia="MS Mincho"/>
                <w:sz w:val="18"/>
                <w:szCs w:val="18"/>
                <w:lang w:eastAsia="ja-JP"/>
              </w:rPr>
            </w:pPr>
            <w:r>
              <w:rPr>
                <w:rFonts w:eastAsia="MS Mincho" w:hint="eastAsia"/>
                <w:sz w:val="18"/>
                <w:szCs w:val="18"/>
                <w:lang w:eastAsia="ja-JP"/>
              </w:rPr>
              <w:t>NTT DOCOMO</w:t>
            </w:r>
          </w:p>
        </w:tc>
        <w:tc>
          <w:tcPr>
            <w:tcW w:w="8469" w:type="dxa"/>
          </w:tcPr>
          <w:p w14:paraId="4626E933" w14:textId="77777777" w:rsidR="00F173C1" w:rsidRDefault="00165D0F">
            <w:pPr>
              <w:rPr>
                <w:rFonts w:eastAsia="宋体"/>
                <w:b/>
                <w:bCs/>
                <w:sz w:val="18"/>
                <w:szCs w:val="18"/>
                <w:lang w:eastAsia="zh-CN"/>
              </w:rPr>
            </w:pPr>
            <w:r>
              <w:rPr>
                <w:rFonts w:eastAsia="宋体" w:hint="eastAsia"/>
                <w:b/>
                <w:bCs/>
                <w:sz w:val="18"/>
                <w:szCs w:val="18"/>
                <w:lang w:eastAsia="zh-CN"/>
              </w:rPr>
              <w:t xml:space="preserve">Issue </w:t>
            </w:r>
            <w:r>
              <w:rPr>
                <w:rFonts w:eastAsia="宋体"/>
                <w:b/>
                <w:bCs/>
                <w:sz w:val="18"/>
                <w:szCs w:val="18"/>
                <w:lang w:eastAsia="zh-CN"/>
              </w:rPr>
              <w:t>1.1.1</w:t>
            </w:r>
          </w:p>
          <w:p w14:paraId="5DCD10B5" w14:textId="77777777" w:rsidR="00F173C1" w:rsidRDefault="00165D0F">
            <w:pPr>
              <w:rPr>
                <w:rFonts w:eastAsia="MS Mincho"/>
                <w:sz w:val="18"/>
                <w:szCs w:val="18"/>
                <w:lang w:eastAsia="ja-JP"/>
              </w:rPr>
            </w:pPr>
            <w:r>
              <w:rPr>
                <w:rFonts w:eastAsia="宋体" w:hint="eastAsia"/>
                <w:sz w:val="18"/>
                <w:szCs w:val="18"/>
                <w:lang w:eastAsia="zh-CN"/>
              </w:rPr>
              <w:t>We are generally fine with Proposal 1.1.1.</w:t>
            </w:r>
            <w:r>
              <w:rPr>
                <w:rFonts w:eastAsia="MS Mincho" w:hint="eastAsia"/>
                <w:sz w:val="18"/>
                <w:szCs w:val="18"/>
                <w:lang w:eastAsia="ja-JP"/>
              </w:rPr>
              <w:t xml:space="preserve"> without any note. </w:t>
            </w:r>
          </w:p>
          <w:p w14:paraId="1F06DF06" w14:textId="77777777" w:rsidR="00F173C1" w:rsidRDefault="00F173C1">
            <w:pPr>
              <w:rPr>
                <w:rFonts w:eastAsia="宋体"/>
                <w:sz w:val="18"/>
                <w:szCs w:val="18"/>
                <w:lang w:eastAsia="zh-CN"/>
              </w:rPr>
            </w:pPr>
          </w:p>
          <w:p w14:paraId="65A6B8E7" w14:textId="77777777" w:rsidR="00F173C1" w:rsidRDefault="00165D0F">
            <w:pPr>
              <w:rPr>
                <w:rFonts w:eastAsia="宋体"/>
                <w:b/>
                <w:bCs/>
                <w:sz w:val="18"/>
                <w:szCs w:val="18"/>
                <w:lang w:eastAsia="zh-CN"/>
              </w:rPr>
            </w:pPr>
            <w:r>
              <w:rPr>
                <w:rFonts w:eastAsia="宋体" w:hint="eastAsia"/>
                <w:b/>
                <w:bCs/>
                <w:sz w:val="18"/>
                <w:szCs w:val="18"/>
                <w:lang w:eastAsia="zh-CN"/>
              </w:rPr>
              <w:t xml:space="preserve">Issue </w:t>
            </w:r>
            <w:r>
              <w:rPr>
                <w:rFonts w:eastAsia="宋体"/>
                <w:b/>
                <w:bCs/>
                <w:sz w:val="18"/>
                <w:szCs w:val="18"/>
                <w:lang w:eastAsia="zh-CN"/>
              </w:rPr>
              <w:t xml:space="preserve">1.1.2 </w:t>
            </w:r>
          </w:p>
          <w:p w14:paraId="481059F2" w14:textId="77777777" w:rsidR="00F173C1" w:rsidRDefault="00165D0F">
            <w:pPr>
              <w:rPr>
                <w:rFonts w:eastAsia="MS Mincho"/>
                <w:sz w:val="18"/>
                <w:szCs w:val="18"/>
                <w:lang w:eastAsia="ja-JP"/>
              </w:rPr>
            </w:pPr>
            <w:r>
              <w:rPr>
                <w:rFonts w:eastAsia="宋体" w:hint="eastAsia"/>
                <w:sz w:val="18"/>
                <w:szCs w:val="18"/>
                <w:lang w:eastAsia="zh-CN"/>
              </w:rPr>
              <w:t>We support the proposal 1.1.2</w:t>
            </w:r>
            <w:r>
              <w:rPr>
                <w:rFonts w:eastAsia="MS Mincho" w:hint="eastAsia"/>
                <w:sz w:val="18"/>
                <w:szCs w:val="18"/>
                <w:lang w:eastAsia="ja-JP"/>
              </w:rPr>
              <w:t>.</w:t>
            </w:r>
          </w:p>
          <w:p w14:paraId="36578590" w14:textId="77777777" w:rsidR="00F173C1" w:rsidRDefault="00F173C1">
            <w:pPr>
              <w:rPr>
                <w:rFonts w:eastAsia="宋体"/>
                <w:sz w:val="18"/>
                <w:szCs w:val="18"/>
                <w:lang w:eastAsia="zh-CN"/>
              </w:rPr>
            </w:pPr>
          </w:p>
          <w:p w14:paraId="56ABA753" w14:textId="77777777" w:rsidR="00F173C1" w:rsidRDefault="00165D0F">
            <w:pPr>
              <w:rPr>
                <w:rFonts w:eastAsia="宋体"/>
                <w:b/>
                <w:bCs/>
                <w:sz w:val="18"/>
                <w:szCs w:val="18"/>
                <w:lang w:eastAsia="zh-CN"/>
              </w:rPr>
            </w:pPr>
            <w:r>
              <w:rPr>
                <w:rFonts w:eastAsia="Malgun Gothic" w:hint="eastAsia"/>
                <w:b/>
                <w:bCs/>
                <w:sz w:val="18"/>
                <w:szCs w:val="18"/>
              </w:rPr>
              <w:t xml:space="preserve">Issue </w:t>
            </w:r>
            <w:r>
              <w:rPr>
                <w:rFonts w:eastAsia="宋体"/>
                <w:b/>
                <w:bCs/>
                <w:sz w:val="18"/>
                <w:szCs w:val="18"/>
                <w:lang w:eastAsia="zh-CN"/>
              </w:rPr>
              <w:t>1.1.3</w:t>
            </w:r>
          </w:p>
          <w:p w14:paraId="123EF5F8" w14:textId="77777777" w:rsidR="00F173C1" w:rsidRDefault="00165D0F">
            <w:pPr>
              <w:rPr>
                <w:rFonts w:eastAsia="宋体"/>
                <w:sz w:val="18"/>
                <w:szCs w:val="18"/>
                <w:lang w:eastAsia="zh-CN"/>
              </w:rPr>
            </w:pPr>
            <w:r>
              <w:rPr>
                <w:rFonts w:eastAsia="宋体" w:hint="eastAsia"/>
                <w:sz w:val="18"/>
                <w:szCs w:val="18"/>
                <w:lang w:eastAsia="zh-CN"/>
              </w:rPr>
              <w:t>We support Proposal 1.1.3.</w:t>
            </w:r>
          </w:p>
          <w:p w14:paraId="146EE444" w14:textId="77777777" w:rsidR="00F173C1" w:rsidRDefault="00F173C1">
            <w:pPr>
              <w:rPr>
                <w:rFonts w:eastAsia="宋体"/>
                <w:sz w:val="18"/>
                <w:szCs w:val="18"/>
                <w:lang w:eastAsia="zh-CN"/>
              </w:rPr>
            </w:pPr>
          </w:p>
          <w:p w14:paraId="7D37CEE1" w14:textId="77777777" w:rsidR="00F173C1" w:rsidRDefault="00165D0F">
            <w:pPr>
              <w:rPr>
                <w:rFonts w:eastAsia="宋体"/>
                <w:b/>
                <w:bCs/>
                <w:sz w:val="18"/>
                <w:szCs w:val="18"/>
                <w:lang w:eastAsia="zh-CN"/>
              </w:rPr>
            </w:pPr>
            <w:r>
              <w:rPr>
                <w:rFonts w:eastAsia="宋体" w:hint="eastAsia"/>
                <w:b/>
                <w:bCs/>
                <w:sz w:val="18"/>
                <w:szCs w:val="18"/>
                <w:lang w:eastAsia="zh-CN"/>
              </w:rPr>
              <w:t xml:space="preserve">Issue </w:t>
            </w:r>
            <w:r>
              <w:rPr>
                <w:rFonts w:eastAsia="宋体"/>
                <w:b/>
                <w:bCs/>
                <w:sz w:val="18"/>
                <w:szCs w:val="18"/>
                <w:lang w:eastAsia="zh-CN"/>
              </w:rPr>
              <w:t>1.2</w:t>
            </w:r>
          </w:p>
          <w:p w14:paraId="61088732" w14:textId="77777777" w:rsidR="00F173C1" w:rsidRDefault="00165D0F">
            <w:pPr>
              <w:rPr>
                <w:rFonts w:eastAsia="MS Mincho"/>
                <w:sz w:val="18"/>
                <w:szCs w:val="18"/>
                <w:lang w:eastAsia="ja-JP"/>
              </w:rPr>
            </w:pPr>
            <w:r>
              <w:rPr>
                <w:rFonts w:eastAsia="MS Mincho" w:hint="eastAsia"/>
                <w:sz w:val="18"/>
                <w:szCs w:val="18"/>
                <w:lang w:eastAsia="ja-JP"/>
              </w:rPr>
              <w:t xml:space="preserve">We think that </w:t>
            </w:r>
            <w:r>
              <w:rPr>
                <w:rFonts w:eastAsia="宋体" w:hint="eastAsia"/>
                <w:sz w:val="18"/>
                <w:szCs w:val="18"/>
                <w:lang w:eastAsia="zh-CN"/>
              </w:rPr>
              <w:t>Alt-2 seems to be limited to UEIBR</w:t>
            </w:r>
            <w:r>
              <w:rPr>
                <w:rFonts w:eastAsia="MS Mincho" w:hint="eastAsia"/>
                <w:sz w:val="18"/>
                <w:szCs w:val="18"/>
                <w:lang w:eastAsia="ja-JP"/>
              </w:rPr>
              <w:t xml:space="preserve"> </w:t>
            </w:r>
            <w:r>
              <w:rPr>
                <w:rFonts w:eastAsia="宋体" w:hint="eastAsia"/>
                <w:sz w:val="18"/>
                <w:szCs w:val="18"/>
                <w:lang w:eastAsia="zh-CN"/>
              </w:rPr>
              <w:t>use cases.</w:t>
            </w:r>
            <w:r>
              <w:rPr>
                <w:rFonts w:eastAsia="MS Mincho" w:hint="eastAsia"/>
                <w:sz w:val="18"/>
                <w:szCs w:val="18"/>
                <w:lang w:eastAsia="ja-JP"/>
              </w:rPr>
              <w:t xml:space="preserve"> Moreover, </w:t>
            </w:r>
            <w:r>
              <w:rPr>
                <w:rFonts w:eastAsia="MS Mincho"/>
                <w:sz w:val="18"/>
                <w:szCs w:val="18"/>
                <w:lang w:eastAsia="ja-JP"/>
              </w:rPr>
              <w:t>MAC CE would be beneficial for NW to configure small number of RS resources in a RS resource set</w:t>
            </w:r>
            <w:r>
              <w:rPr>
                <w:rFonts w:eastAsia="MS Mincho" w:hint="eastAsia"/>
                <w:sz w:val="18"/>
                <w:szCs w:val="18"/>
                <w:lang w:eastAsia="ja-JP"/>
              </w:rPr>
              <w:t xml:space="preserve"> to reduce UE load</w:t>
            </w:r>
            <w:r>
              <w:rPr>
                <w:rFonts w:eastAsia="MS Mincho"/>
                <w:sz w:val="18"/>
                <w:szCs w:val="18"/>
                <w:lang w:eastAsia="ja-JP"/>
              </w:rPr>
              <w:t>.</w:t>
            </w:r>
            <w:r>
              <w:rPr>
                <w:rFonts w:eastAsia="MS Mincho" w:hint="eastAsia"/>
                <w:sz w:val="18"/>
                <w:szCs w:val="18"/>
                <w:lang w:eastAsia="ja-JP"/>
              </w:rPr>
              <w:t xml:space="preserve"> </w:t>
            </w:r>
            <w:r>
              <w:rPr>
                <w:rFonts w:eastAsia="宋体" w:hint="eastAsia"/>
                <w:sz w:val="18"/>
                <w:szCs w:val="18"/>
                <w:lang w:eastAsia="zh-CN"/>
              </w:rPr>
              <w:t xml:space="preserve"> Thus, we </w:t>
            </w:r>
            <w:r>
              <w:rPr>
                <w:rFonts w:eastAsia="MS Mincho" w:hint="eastAsia"/>
                <w:sz w:val="18"/>
                <w:szCs w:val="18"/>
                <w:lang w:eastAsia="ja-JP"/>
              </w:rPr>
              <w:t>support Alt1.</w:t>
            </w:r>
          </w:p>
          <w:p w14:paraId="1F3773F0" w14:textId="77777777" w:rsidR="00F173C1" w:rsidRDefault="00F173C1">
            <w:pPr>
              <w:rPr>
                <w:rFonts w:eastAsia="宋体"/>
                <w:sz w:val="18"/>
                <w:szCs w:val="18"/>
                <w:lang w:eastAsia="zh-CN"/>
              </w:rPr>
            </w:pPr>
          </w:p>
          <w:p w14:paraId="2D6791CF" w14:textId="77777777" w:rsidR="00F173C1" w:rsidRDefault="00165D0F">
            <w:pPr>
              <w:rPr>
                <w:rFonts w:eastAsia="宋体"/>
                <w:b/>
                <w:bCs/>
                <w:sz w:val="18"/>
                <w:szCs w:val="18"/>
                <w:lang w:eastAsia="zh-CN"/>
              </w:rPr>
            </w:pPr>
            <w:r>
              <w:rPr>
                <w:rFonts w:eastAsia="宋体" w:hint="eastAsia"/>
                <w:b/>
                <w:bCs/>
                <w:sz w:val="18"/>
                <w:szCs w:val="18"/>
                <w:lang w:eastAsia="zh-CN"/>
              </w:rPr>
              <w:t xml:space="preserve">Issue </w:t>
            </w:r>
            <w:r>
              <w:rPr>
                <w:rFonts w:eastAsia="宋体"/>
                <w:b/>
                <w:bCs/>
                <w:sz w:val="18"/>
                <w:szCs w:val="18"/>
                <w:lang w:eastAsia="zh-CN"/>
              </w:rPr>
              <w:t>1.3.1</w:t>
            </w:r>
          </w:p>
          <w:p w14:paraId="795180F2" w14:textId="77777777" w:rsidR="00F173C1" w:rsidRDefault="00165D0F">
            <w:pPr>
              <w:rPr>
                <w:rFonts w:eastAsia="MS Mincho"/>
                <w:sz w:val="18"/>
                <w:szCs w:val="18"/>
                <w:lang w:eastAsia="ja-JP"/>
              </w:rPr>
            </w:pPr>
            <w:r>
              <w:rPr>
                <w:rFonts w:eastAsia="宋体" w:hint="eastAsia"/>
                <w:sz w:val="18"/>
                <w:szCs w:val="18"/>
                <w:lang w:eastAsia="zh-CN"/>
              </w:rPr>
              <w:t xml:space="preserve">We </w:t>
            </w:r>
            <w:r>
              <w:rPr>
                <w:rFonts w:eastAsia="MS Mincho" w:hint="eastAsia"/>
                <w:sz w:val="18"/>
                <w:szCs w:val="18"/>
                <w:lang w:eastAsia="ja-JP"/>
              </w:rPr>
              <w:t xml:space="preserve">think this issue </w:t>
            </w:r>
            <w:r>
              <w:rPr>
                <w:rFonts w:eastAsia="宋体" w:hint="eastAsia"/>
                <w:sz w:val="18"/>
                <w:szCs w:val="18"/>
                <w:lang w:eastAsia="zh-CN"/>
              </w:rPr>
              <w:t>can be discussed after the other important design issues are resolved.</w:t>
            </w:r>
            <w:r>
              <w:rPr>
                <w:rFonts w:eastAsia="MS Mincho" w:hint="eastAsia"/>
                <w:sz w:val="18"/>
                <w:szCs w:val="18"/>
                <w:lang w:eastAsia="ja-JP"/>
              </w:rPr>
              <w:t xml:space="preserve"> And condition of counter and timer should be discussed separately.</w:t>
            </w:r>
          </w:p>
          <w:p w14:paraId="46CCC072" w14:textId="77777777" w:rsidR="00F173C1" w:rsidRDefault="00165D0F">
            <w:pPr>
              <w:rPr>
                <w:rFonts w:eastAsia="MS Mincho"/>
                <w:color w:val="0000FF"/>
                <w:sz w:val="18"/>
                <w:szCs w:val="18"/>
                <w:lang w:eastAsia="ja-JP"/>
              </w:rPr>
            </w:pPr>
            <w:r>
              <w:rPr>
                <w:rFonts w:eastAsia="MS Mincho"/>
                <w:color w:val="0000FF"/>
                <w:sz w:val="18"/>
                <w:szCs w:val="18"/>
                <w:lang w:eastAsia="ja-JP"/>
              </w:rPr>
              <w:t xml:space="preserve">[Mod]: Yeah, let’s focus on counter firstly. </w:t>
            </w:r>
          </w:p>
          <w:p w14:paraId="37FFAAE8" w14:textId="77777777" w:rsidR="00F173C1" w:rsidRDefault="00F173C1">
            <w:pPr>
              <w:rPr>
                <w:rFonts w:eastAsia="宋体"/>
                <w:sz w:val="18"/>
                <w:szCs w:val="18"/>
                <w:lang w:eastAsia="zh-CN"/>
              </w:rPr>
            </w:pPr>
          </w:p>
          <w:p w14:paraId="664C69C9" w14:textId="77777777" w:rsidR="00F173C1" w:rsidRDefault="00165D0F">
            <w:pPr>
              <w:rPr>
                <w:rFonts w:eastAsia="宋体"/>
                <w:b/>
                <w:bCs/>
                <w:sz w:val="18"/>
                <w:szCs w:val="18"/>
                <w:lang w:eastAsia="zh-CN"/>
              </w:rPr>
            </w:pPr>
            <w:r>
              <w:rPr>
                <w:rFonts w:eastAsia="宋体" w:hint="eastAsia"/>
                <w:b/>
                <w:bCs/>
                <w:sz w:val="18"/>
                <w:szCs w:val="18"/>
                <w:lang w:eastAsia="zh-CN"/>
              </w:rPr>
              <w:t xml:space="preserve">Issue </w:t>
            </w:r>
            <w:r>
              <w:rPr>
                <w:rFonts w:eastAsia="宋体"/>
                <w:b/>
                <w:bCs/>
                <w:sz w:val="18"/>
                <w:szCs w:val="18"/>
                <w:lang w:eastAsia="zh-CN"/>
              </w:rPr>
              <w:t>1.3.2</w:t>
            </w:r>
          </w:p>
          <w:p w14:paraId="1C832641" w14:textId="77777777" w:rsidR="00F173C1" w:rsidRDefault="00165D0F">
            <w:pPr>
              <w:rPr>
                <w:b/>
                <w:bCs/>
                <w:sz w:val="20"/>
                <w:szCs w:val="20"/>
                <w:lang w:val="en-CA"/>
              </w:rPr>
            </w:pPr>
            <w:r>
              <w:rPr>
                <w:rFonts w:eastAsia="MS Mincho" w:hint="eastAsia"/>
                <w:sz w:val="18"/>
                <w:szCs w:val="18"/>
                <w:lang w:eastAsia="ja-JP"/>
              </w:rPr>
              <w:t xml:space="preserve">Basically, to fairly compare, same periodicity between current beam RS and new beam RS would be expected. In the case, Alt1/2/3 is same. </w:t>
            </w:r>
            <w:r>
              <w:rPr>
                <w:rFonts w:eastAsia="MS Mincho"/>
                <w:sz w:val="18"/>
                <w:szCs w:val="18"/>
                <w:lang w:eastAsia="ja-JP"/>
              </w:rPr>
              <w:t>I</w:t>
            </w:r>
            <w:r>
              <w:rPr>
                <w:rFonts w:eastAsia="MS Mincho" w:hint="eastAsia"/>
                <w:sz w:val="18"/>
                <w:szCs w:val="18"/>
                <w:lang w:eastAsia="ja-JP"/>
              </w:rPr>
              <w:t xml:space="preserve">f different periodicity can be configured and shortest periodicity of the current beam and new beam RS(s) is applied for the periodicity of Event-2 instance, to fairly compare, time window length and </w:t>
            </w:r>
            <w:r>
              <w:rPr>
                <w:rFonts w:eastAsia="MS Mincho" w:hint="eastAsia"/>
                <w:sz w:val="18"/>
                <w:szCs w:val="18"/>
                <w:lang w:eastAsia="ja-JP"/>
              </w:rPr>
              <w:lastRenderedPageBreak/>
              <w:t xml:space="preserve">M should be </w:t>
            </w:r>
            <w:r>
              <w:rPr>
                <w:rFonts w:eastAsia="MS Mincho"/>
                <w:sz w:val="18"/>
                <w:szCs w:val="18"/>
                <w:lang w:eastAsia="ja-JP"/>
              </w:rPr>
              <w:t>configured</w:t>
            </w:r>
            <w:r>
              <w:rPr>
                <w:rFonts w:eastAsia="MS Mincho" w:hint="eastAsia"/>
                <w:sz w:val="18"/>
                <w:szCs w:val="18"/>
                <w:lang w:eastAsia="ja-JP"/>
              </w:rPr>
              <w:t xml:space="preserve"> per beam. It would be very difficult to determine optimal value in practice. Thus, in our view, the periodicity of event-2 instance should be the same as longest periodicity of the current beam and new beam RS(s).</w:t>
            </w:r>
          </w:p>
        </w:tc>
      </w:tr>
      <w:tr w:rsidR="00F173C1" w14:paraId="7438F80B" w14:textId="77777777">
        <w:trPr>
          <w:trHeight w:val="215"/>
        </w:trPr>
        <w:tc>
          <w:tcPr>
            <w:tcW w:w="1516" w:type="dxa"/>
          </w:tcPr>
          <w:p w14:paraId="57C4BE5D" w14:textId="77777777" w:rsidR="00F173C1" w:rsidRDefault="00165D0F">
            <w:pPr>
              <w:snapToGrid w:val="0"/>
              <w:rPr>
                <w:rFonts w:eastAsia="MS Mincho"/>
                <w:sz w:val="18"/>
                <w:szCs w:val="18"/>
                <w:lang w:eastAsia="ja-JP"/>
              </w:rPr>
            </w:pPr>
            <w:r>
              <w:rPr>
                <w:rFonts w:eastAsia="MS Mincho"/>
                <w:sz w:val="18"/>
                <w:szCs w:val="18"/>
                <w:lang w:eastAsia="ja-JP"/>
              </w:rPr>
              <w:lastRenderedPageBreak/>
              <w:t>Intel</w:t>
            </w:r>
          </w:p>
        </w:tc>
        <w:tc>
          <w:tcPr>
            <w:tcW w:w="8469" w:type="dxa"/>
          </w:tcPr>
          <w:p w14:paraId="31C7C7AF" w14:textId="77777777" w:rsidR="00F173C1" w:rsidRDefault="00165D0F">
            <w:pPr>
              <w:rPr>
                <w:sz w:val="20"/>
                <w:szCs w:val="20"/>
                <w:lang w:val="en-CA"/>
              </w:rPr>
            </w:pPr>
            <w:r>
              <w:rPr>
                <w:b/>
                <w:bCs/>
                <w:sz w:val="20"/>
                <w:szCs w:val="20"/>
                <w:lang w:val="en-CA"/>
              </w:rPr>
              <w:t xml:space="preserve">Proposal 1.1.1: </w:t>
            </w:r>
            <w:r>
              <w:rPr>
                <w:sz w:val="20"/>
                <w:szCs w:val="20"/>
                <w:lang w:val="en-CA"/>
              </w:rPr>
              <w:t>Note 2 is not OK</w:t>
            </w:r>
          </w:p>
          <w:p w14:paraId="58444C81" w14:textId="77777777" w:rsidR="00F173C1" w:rsidRDefault="00165D0F">
            <w:pPr>
              <w:rPr>
                <w:b/>
                <w:bCs/>
                <w:sz w:val="20"/>
                <w:szCs w:val="20"/>
                <w:lang w:val="en-CA"/>
              </w:rPr>
            </w:pPr>
            <w:r>
              <w:rPr>
                <w:b/>
                <w:bCs/>
                <w:sz w:val="20"/>
                <w:szCs w:val="20"/>
                <w:lang w:val="en-CA"/>
              </w:rPr>
              <w:t>Proposal 1.1.2</w:t>
            </w:r>
            <w:r>
              <w:rPr>
                <w:sz w:val="20"/>
                <w:szCs w:val="20"/>
                <w:lang w:val="en-CA"/>
              </w:rPr>
              <w:t xml:space="preserve">: We don’t think spending time on this WA has much value. We think instead of RS type what is actually important is beam-type. </w:t>
            </w:r>
          </w:p>
          <w:p w14:paraId="4F37D917" w14:textId="77777777" w:rsidR="00F173C1" w:rsidRDefault="00165D0F">
            <w:pPr>
              <w:rPr>
                <w:b/>
                <w:bCs/>
                <w:sz w:val="20"/>
                <w:szCs w:val="20"/>
                <w:lang w:val="en-CA"/>
              </w:rPr>
            </w:pPr>
            <w:r>
              <w:rPr>
                <w:b/>
                <w:bCs/>
                <w:sz w:val="20"/>
                <w:szCs w:val="20"/>
                <w:lang w:val="en-CA"/>
              </w:rPr>
              <w:t xml:space="preserve">Proposal 1.1.3: </w:t>
            </w:r>
            <w:r>
              <w:rPr>
                <w:sz w:val="20"/>
                <w:szCs w:val="20"/>
                <w:lang w:val="en-CA"/>
              </w:rPr>
              <w:t xml:space="preserve">We feel explicit is more flexible from </w:t>
            </w:r>
            <w:proofErr w:type="spellStart"/>
            <w:r>
              <w:rPr>
                <w:sz w:val="20"/>
                <w:szCs w:val="20"/>
                <w:lang w:val="en-CA"/>
              </w:rPr>
              <w:t>gNB</w:t>
            </w:r>
            <w:proofErr w:type="spellEnd"/>
            <w:r>
              <w:rPr>
                <w:sz w:val="20"/>
                <w:szCs w:val="20"/>
                <w:lang w:val="en-CA"/>
              </w:rPr>
              <w:t xml:space="preserve"> perspective – it should be able to select either scheme-1 or scheme-2 if the beam types are similar for CSI-RS and SSBs</w:t>
            </w:r>
          </w:p>
          <w:p w14:paraId="2C90143C" w14:textId="77777777" w:rsidR="00F173C1" w:rsidRDefault="00165D0F">
            <w:pPr>
              <w:rPr>
                <w:sz w:val="18"/>
                <w:szCs w:val="18"/>
                <w:lang w:val="en-CA"/>
              </w:rPr>
            </w:pPr>
            <w:r>
              <w:rPr>
                <w:b/>
                <w:bCs/>
                <w:sz w:val="18"/>
                <w:szCs w:val="18"/>
                <w:lang w:val="en-CA"/>
              </w:rPr>
              <w:t>Q1.2:</w:t>
            </w:r>
            <w:r>
              <w:rPr>
                <w:sz w:val="18"/>
                <w:szCs w:val="18"/>
                <w:lang w:val="en-CA"/>
              </w:rPr>
              <w:t xml:space="preserve"> Support Alt-1 pro: update new beam without RRC configuration cons: additional spec.</w:t>
            </w:r>
          </w:p>
          <w:p w14:paraId="2E650336" w14:textId="77777777" w:rsidR="00F173C1" w:rsidRDefault="00165D0F">
            <w:pPr>
              <w:rPr>
                <w:rFonts w:eastAsia="宋体"/>
                <w:b/>
                <w:bCs/>
                <w:sz w:val="18"/>
                <w:szCs w:val="18"/>
                <w:lang w:eastAsia="zh-CN"/>
              </w:rPr>
            </w:pPr>
            <w:r>
              <w:rPr>
                <w:b/>
                <w:bCs/>
                <w:sz w:val="18"/>
                <w:szCs w:val="18"/>
                <w:lang w:val="en-CA"/>
              </w:rPr>
              <w:t>Q1.3.2:</w:t>
            </w:r>
            <w:r>
              <w:rPr>
                <w:b/>
                <w:bCs/>
                <w:sz w:val="20"/>
                <w:szCs w:val="20"/>
                <w:lang w:val="en-CA"/>
              </w:rPr>
              <w:t xml:space="preserve"> </w:t>
            </w:r>
            <w:r>
              <w:rPr>
                <w:sz w:val="18"/>
                <w:szCs w:val="18"/>
                <w:lang w:val="en-CA"/>
              </w:rPr>
              <w:t>Alt-3 or Alt-4</w:t>
            </w:r>
          </w:p>
        </w:tc>
      </w:tr>
      <w:tr w:rsidR="00F173C1" w14:paraId="2ACBAE9D" w14:textId="77777777">
        <w:trPr>
          <w:trHeight w:val="215"/>
        </w:trPr>
        <w:tc>
          <w:tcPr>
            <w:tcW w:w="1516" w:type="dxa"/>
          </w:tcPr>
          <w:p w14:paraId="4890BE7F" w14:textId="77777777" w:rsidR="00F173C1" w:rsidRDefault="00165D0F">
            <w:pPr>
              <w:snapToGrid w:val="0"/>
              <w:rPr>
                <w:rFonts w:eastAsia="MS Mincho"/>
                <w:sz w:val="18"/>
                <w:szCs w:val="18"/>
                <w:lang w:eastAsia="ja-JP"/>
              </w:rPr>
            </w:pPr>
            <w:r>
              <w:rPr>
                <w:rFonts w:eastAsia="MS Mincho"/>
                <w:sz w:val="18"/>
                <w:szCs w:val="18"/>
                <w:lang w:eastAsia="ja-JP"/>
              </w:rPr>
              <w:t>IDC</w:t>
            </w:r>
          </w:p>
        </w:tc>
        <w:tc>
          <w:tcPr>
            <w:tcW w:w="8469" w:type="dxa"/>
          </w:tcPr>
          <w:p w14:paraId="73E8FBC1" w14:textId="77777777" w:rsidR="00F173C1" w:rsidRDefault="00165D0F">
            <w:pPr>
              <w:rPr>
                <w:sz w:val="20"/>
                <w:szCs w:val="20"/>
                <w:lang w:val="en-CA"/>
              </w:rPr>
            </w:pPr>
            <w:r>
              <w:rPr>
                <w:sz w:val="20"/>
                <w:szCs w:val="20"/>
                <w:lang w:val="en-CA"/>
              </w:rPr>
              <w:t>P1.1.1: Support the proposal. Note 1 is OK to have, or removing the Notes is also fine.</w:t>
            </w:r>
          </w:p>
          <w:p w14:paraId="4C0F115A" w14:textId="77777777" w:rsidR="00F173C1" w:rsidRDefault="00165D0F">
            <w:pPr>
              <w:rPr>
                <w:sz w:val="20"/>
                <w:szCs w:val="20"/>
                <w:lang w:val="en-CA"/>
              </w:rPr>
            </w:pPr>
            <w:r>
              <w:rPr>
                <w:sz w:val="20"/>
                <w:szCs w:val="20"/>
                <w:lang w:val="en-CA"/>
              </w:rPr>
              <w:t>P1.1.2: Support confirming the WA.</w:t>
            </w:r>
          </w:p>
          <w:p w14:paraId="7919754B" w14:textId="77777777" w:rsidR="00F173C1" w:rsidRDefault="00165D0F">
            <w:pPr>
              <w:rPr>
                <w:sz w:val="20"/>
                <w:szCs w:val="20"/>
                <w:lang w:val="en-CA"/>
              </w:rPr>
            </w:pPr>
            <w:r>
              <w:rPr>
                <w:sz w:val="20"/>
                <w:szCs w:val="20"/>
                <w:lang w:val="en-CA"/>
              </w:rPr>
              <w:t>P1.1.3: An explicit signal is clearer, but we can accept P1.1.3 (implicit) for the sake of progress.</w:t>
            </w:r>
          </w:p>
          <w:p w14:paraId="60B5C903" w14:textId="77777777" w:rsidR="00F173C1" w:rsidRDefault="00165D0F">
            <w:pPr>
              <w:rPr>
                <w:color w:val="0000FF"/>
                <w:sz w:val="20"/>
                <w:szCs w:val="20"/>
                <w:lang w:val="en-CA"/>
              </w:rPr>
            </w:pPr>
            <w:r>
              <w:rPr>
                <w:color w:val="0000FF"/>
                <w:sz w:val="20"/>
                <w:szCs w:val="20"/>
                <w:lang w:val="en-CA"/>
              </w:rPr>
              <w:t>[Mod]: Thanks for being flexible.</w:t>
            </w:r>
          </w:p>
          <w:p w14:paraId="38ED6137" w14:textId="77777777" w:rsidR="00F173C1" w:rsidRDefault="00F173C1">
            <w:pPr>
              <w:rPr>
                <w:sz w:val="20"/>
                <w:szCs w:val="20"/>
                <w:lang w:val="en-CA"/>
              </w:rPr>
            </w:pPr>
          </w:p>
          <w:p w14:paraId="05B74EC1" w14:textId="77777777" w:rsidR="00F173C1" w:rsidRDefault="00165D0F">
            <w:pPr>
              <w:rPr>
                <w:sz w:val="20"/>
                <w:szCs w:val="20"/>
                <w:lang w:val="en-CA"/>
              </w:rPr>
            </w:pPr>
            <w:r>
              <w:rPr>
                <w:sz w:val="20"/>
                <w:szCs w:val="20"/>
                <w:lang w:val="en-CA"/>
              </w:rPr>
              <w:t xml:space="preserve">Q1.2: Support Alt-2 for dynamic MAC-CE based update, which provides benefits in terms of UE complexity. Otherwise, UE has to measure the whole (e.g., 128) configured RSs, or prioritize some RSs to be measured first anyway. Activated TCI states are sufficient to be measured and compared in terms of Event-2, considering that Event-7 was agreed to search other RSs other than activated TCI states. One compromise way would be that UE applies Alt-2 when </w:t>
            </w:r>
            <w:proofErr w:type="spellStart"/>
            <w:r>
              <w:rPr>
                <w:sz w:val="20"/>
                <w:szCs w:val="20"/>
                <w:lang w:val="en-CA"/>
              </w:rPr>
              <w:t>gNB</w:t>
            </w:r>
            <w:proofErr w:type="spellEnd"/>
            <w:r>
              <w:rPr>
                <w:sz w:val="20"/>
                <w:szCs w:val="20"/>
                <w:lang w:val="en-CA"/>
              </w:rPr>
              <w:t xml:space="preserve"> configures to do so, i.e., RRC-configurable. </w:t>
            </w:r>
          </w:p>
          <w:p w14:paraId="6454F86F" w14:textId="77777777" w:rsidR="00F173C1" w:rsidRDefault="00165D0F">
            <w:pPr>
              <w:rPr>
                <w:sz w:val="20"/>
                <w:szCs w:val="20"/>
                <w:lang w:val="en-CA"/>
              </w:rPr>
            </w:pPr>
            <w:r>
              <w:rPr>
                <w:sz w:val="20"/>
                <w:szCs w:val="20"/>
                <w:lang w:val="en-CA"/>
              </w:rPr>
              <w:t xml:space="preserve">P1.3.1: Support at least Candidate#2 (The indicated TCI state is updated), and this seems needed to be extended similarly for Event-7, e.g., resetting when a new TCI-activation MAC-CE is received? </w:t>
            </w:r>
          </w:p>
        </w:tc>
      </w:tr>
      <w:tr w:rsidR="00F173C1" w14:paraId="67040EBA" w14:textId="77777777">
        <w:trPr>
          <w:trHeight w:val="215"/>
        </w:trPr>
        <w:tc>
          <w:tcPr>
            <w:tcW w:w="1516" w:type="dxa"/>
          </w:tcPr>
          <w:p w14:paraId="62F69347" w14:textId="77777777" w:rsidR="00F173C1" w:rsidRDefault="00165D0F">
            <w:pPr>
              <w:snapToGrid w:val="0"/>
              <w:rPr>
                <w:rFonts w:eastAsia="MS Mincho"/>
                <w:sz w:val="18"/>
                <w:szCs w:val="18"/>
                <w:lang w:eastAsia="ja-JP"/>
              </w:rPr>
            </w:pPr>
            <w:r>
              <w:rPr>
                <w:rFonts w:eastAsia="MS Mincho"/>
                <w:sz w:val="18"/>
                <w:szCs w:val="18"/>
                <w:lang w:eastAsia="ja-JP"/>
              </w:rPr>
              <w:t>Google</w:t>
            </w:r>
          </w:p>
        </w:tc>
        <w:tc>
          <w:tcPr>
            <w:tcW w:w="8469" w:type="dxa"/>
          </w:tcPr>
          <w:p w14:paraId="287CE742" w14:textId="77777777" w:rsidR="00F173C1" w:rsidRDefault="00165D0F">
            <w:pPr>
              <w:rPr>
                <w:sz w:val="20"/>
                <w:szCs w:val="20"/>
                <w:lang w:val="en-CA"/>
              </w:rPr>
            </w:pPr>
            <w:r>
              <w:rPr>
                <w:b/>
                <w:bCs/>
                <w:sz w:val="20"/>
                <w:szCs w:val="20"/>
                <w:lang w:val="en-CA"/>
              </w:rPr>
              <w:t>Proposal 1.1.1</w:t>
            </w:r>
            <w:r>
              <w:rPr>
                <w:sz w:val="20"/>
                <w:szCs w:val="20"/>
                <w:lang w:val="en-CA"/>
              </w:rPr>
              <w:t xml:space="preserve">: We do not understand the Note 1. Does it mean that TRS can be configured as current beam? Then, how does indicated TCI state for PDCCH and PDSCH work? </w:t>
            </w:r>
          </w:p>
          <w:p w14:paraId="5AC087FF" w14:textId="77777777" w:rsidR="00F173C1" w:rsidRDefault="00165D0F">
            <w:pPr>
              <w:rPr>
                <w:color w:val="0000FF"/>
                <w:sz w:val="20"/>
                <w:szCs w:val="20"/>
                <w:lang w:val="en-CA"/>
              </w:rPr>
            </w:pPr>
            <w:r>
              <w:rPr>
                <w:color w:val="0000FF"/>
                <w:sz w:val="20"/>
                <w:szCs w:val="20"/>
                <w:lang w:val="en-CA"/>
              </w:rPr>
              <w:t>[Mod]: It means that there is no RAN1 consensus.</w:t>
            </w:r>
          </w:p>
          <w:p w14:paraId="272E243F" w14:textId="77777777" w:rsidR="00F173C1" w:rsidRDefault="00F173C1">
            <w:pPr>
              <w:rPr>
                <w:b/>
                <w:bCs/>
                <w:sz w:val="20"/>
                <w:szCs w:val="20"/>
                <w:lang w:val="en-CA"/>
              </w:rPr>
            </w:pPr>
          </w:p>
          <w:p w14:paraId="303139DD" w14:textId="77777777" w:rsidR="00F173C1" w:rsidRDefault="00165D0F">
            <w:pPr>
              <w:rPr>
                <w:sz w:val="20"/>
                <w:szCs w:val="20"/>
                <w:lang w:val="en-CA"/>
              </w:rPr>
            </w:pPr>
            <w:r>
              <w:rPr>
                <w:b/>
                <w:bCs/>
                <w:sz w:val="20"/>
                <w:szCs w:val="20"/>
                <w:lang w:val="en-CA"/>
              </w:rPr>
              <w:t>Proposal 1.1.2</w:t>
            </w:r>
            <w:r>
              <w:rPr>
                <w:sz w:val="20"/>
                <w:szCs w:val="20"/>
                <w:lang w:val="en-CA"/>
              </w:rPr>
              <w:t xml:space="preserve">: As we commented before, without this WA confirmed, the whole system still works. If the NW would like to make this happen, NW implementation can ensure that. That is why we do not deem this necessary. In addition, the Note seems to imply TRS cannot be configured as QCL source RS in the indicated TCI state. </w:t>
            </w:r>
          </w:p>
          <w:p w14:paraId="6B8596DE" w14:textId="77777777" w:rsidR="00F173C1" w:rsidRDefault="00165D0F">
            <w:pPr>
              <w:rPr>
                <w:color w:val="0000FF"/>
                <w:sz w:val="20"/>
                <w:szCs w:val="20"/>
                <w:lang w:val="en-CA"/>
              </w:rPr>
            </w:pPr>
            <w:r>
              <w:rPr>
                <w:color w:val="0000FF"/>
                <w:sz w:val="20"/>
                <w:szCs w:val="20"/>
                <w:lang w:val="en-CA"/>
              </w:rPr>
              <w:t>[Mod]: Captured!</w:t>
            </w:r>
          </w:p>
          <w:p w14:paraId="7EF9BCB4" w14:textId="77777777" w:rsidR="00F173C1" w:rsidRDefault="00F173C1">
            <w:pPr>
              <w:rPr>
                <w:b/>
                <w:bCs/>
                <w:sz w:val="20"/>
                <w:szCs w:val="20"/>
                <w:lang w:val="en-CA"/>
              </w:rPr>
            </w:pPr>
          </w:p>
          <w:p w14:paraId="4DC9418C" w14:textId="77777777" w:rsidR="00F173C1" w:rsidRDefault="00165D0F">
            <w:pPr>
              <w:rPr>
                <w:sz w:val="20"/>
                <w:szCs w:val="20"/>
                <w:lang w:val="en-CA"/>
              </w:rPr>
            </w:pPr>
            <w:r>
              <w:rPr>
                <w:b/>
                <w:bCs/>
                <w:sz w:val="20"/>
                <w:szCs w:val="20"/>
                <w:lang w:val="en-CA"/>
              </w:rPr>
              <w:t>Proposal 1.1.3</w:t>
            </w:r>
            <w:r>
              <w:rPr>
                <w:sz w:val="20"/>
                <w:szCs w:val="20"/>
                <w:lang w:val="en-CA"/>
              </w:rPr>
              <w:t xml:space="preserve">: We do not support this proposal, which tells basically the same story as the WA in Proposal 1.1.2. </w:t>
            </w:r>
          </w:p>
          <w:p w14:paraId="3CE470F3" w14:textId="77777777" w:rsidR="00F173C1" w:rsidRDefault="00F173C1">
            <w:pPr>
              <w:rPr>
                <w:b/>
                <w:bCs/>
                <w:sz w:val="20"/>
                <w:szCs w:val="20"/>
                <w:lang w:val="en-CA"/>
              </w:rPr>
            </w:pPr>
          </w:p>
          <w:p w14:paraId="22CDF2FF" w14:textId="77777777" w:rsidR="00F173C1" w:rsidRDefault="00165D0F">
            <w:pPr>
              <w:rPr>
                <w:sz w:val="20"/>
                <w:szCs w:val="20"/>
                <w:lang w:val="en-CA"/>
              </w:rPr>
            </w:pPr>
            <w:r>
              <w:rPr>
                <w:b/>
                <w:bCs/>
                <w:sz w:val="20"/>
                <w:szCs w:val="20"/>
                <w:lang w:val="en-CA"/>
              </w:rPr>
              <w:t>Q1.2</w:t>
            </w:r>
            <w:r>
              <w:rPr>
                <w:sz w:val="20"/>
                <w:szCs w:val="20"/>
                <w:lang w:val="en-CA"/>
              </w:rPr>
              <w:t xml:space="preserve">: We tend to support MAC CE update, which can dynamically update new beam RS set. With the indicated TCI updated/changed, there could be some original configured new beam RS not needed to be measured. Regarding alternatives, we tend to prefer Alt-1. </w:t>
            </w:r>
          </w:p>
          <w:p w14:paraId="51EFD682" w14:textId="77777777" w:rsidR="00F173C1" w:rsidRDefault="00F173C1">
            <w:pPr>
              <w:rPr>
                <w:b/>
                <w:bCs/>
                <w:sz w:val="20"/>
                <w:szCs w:val="20"/>
                <w:lang w:val="en-CA"/>
              </w:rPr>
            </w:pPr>
          </w:p>
          <w:p w14:paraId="79052A11" w14:textId="77777777" w:rsidR="00F173C1" w:rsidRDefault="00165D0F">
            <w:pPr>
              <w:rPr>
                <w:b/>
                <w:bCs/>
                <w:sz w:val="20"/>
                <w:szCs w:val="20"/>
                <w:lang w:val="en-CA"/>
              </w:rPr>
            </w:pPr>
            <w:r>
              <w:rPr>
                <w:b/>
                <w:bCs/>
                <w:sz w:val="20"/>
                <w:szCs w:val="20"/>
                <w:lang w:val="en-CA"/>
              </w:rPr>
              <w:t>Issue 1.3.1</w:t>
            </w:r>
            <w:r>
              <w:rPr>
                <w:sz w:val="20"/>
                <w:szCs w:val="20"/>
                <w:lang w:val="en-CA"/>
              </w:rPr>
              <w:t xml:space="preserve">: We agree with Candidate #1, #2 and #4. We are also considering some cases, e.g., a beam report (UEI-BR or normal beam report) is sent, or a BFRQ is sent. In addition, instead of time window reset, shouldn’t it be that the counter for Event-2 instances to be reset? </w:t>
            </w:r>
          </w:p>
          <w:p w14:paraId="562BBD25" w14:textId="77777777" w:rsidR="00F173C1" w:rsidRDefault="00F173C1">
            <w:pPr>
              <w:rPr>
                <w:b/>
                <w:bCs/>
                <w:sz w:val="20"/>
                <w:szCs w:val="20"/>
                <w:lang w:val="en-CA"/>
              </w:rPr>
            </w:pPr>
          </w:p>
        </w:tc>
      </w:tr>
      <w:tr w:rsidR="00F173C1" w14:paraId="54FE97E0" w14:textId="77777777">
        <w:trPr>
          <w:trHeight w:val="215"/>
        </w:trPr>
        <w:tc>
          <w:tcPr>
            <w:tcW w:w="1516" w:type="dxa"/>
          </w:tcPr>
          <w:p w14:paraId="21B5F10E" w14:textId="77777777" w:rsidR="00F173C1" w:rsidRDefault="00165D0F">
            <w:pPr>
              <w:snapToGrid w:val="0"/>
              <w:rPr>
                <w:rFonts w:eastAsia="MS Mincho"/>
                <w:sz w:val="18"/>
                <w:szCs w:val="18"/>
                <w:lang w:eastAsia="ja-JP"/>
              </w:rPr>
            </w:pPr>
            <w:r>
              <w:rPr>
                <w:rFonts w:eastAsiaTheme="minorEastAsia" w:hint="eastAsia"/>
                <w:sz w:val="18"/>
                <w:szCs w:val="18"/>
                <w:lang w:eastAsia="zh-CN"/>
              </w:rPr>
              <w:t>CATT</w:t>
            </w:r>
          </w:p>
        </w:tc>
        <w:tc>
          <w:tcPr>
            <w:tcW w:w="8469" w:type="dxa"/>
          </w:tcPr>
          <w:p w14:paraId="5BED66BF"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1.1.1: </w:t>
            </w:r>
            <w:r>
              <w:rPr>
                <w:rFonts w:eastAsia="PMingLiU"/>
                <w:color w:val="000000" w:themeColor="text1"/>
                <w:sz w:val="18"/>
                <w:szCs w:val="18"/>
                <w:lang w:eastAsia="zh-TW"/>
              </w:rPr>
              <w:t>Support</w:t>
            </w:r>
            <w:r>
              <w:rPr>
                <w:rFonts w:eastAsiaTheme="minorEastAsia" w:hint="eastAsia"/>
                <w:color w:val="000000" w:themeColor="text1"/>
                <w:sz w:val="18"/>
                <w:szCs w:val="18"/>
                <w:lang w:eastAsia="zh-CN"/>
              </w:rPr>
              <w:t>.</w:t>
            </w:r>
            <w:r>
              <w:rPr>
                <w:rFonts w:eastAsia="PMingLiU"/>
                <w:color w:val="000000" w:themeColor="text1"/>
                <w:sz w:val="18"/>
                <w:szCs w:val="18"/>
                <w:lang w:eastAsia="zh-TW"/>
              </w:rPr>
              <w:t xml:space="preserve"> </w:t>
            </w:r>
          </w:p>
          <w:p w14:paraId="3D8BA439" w14:textId="77777777" w:rsidR="00F173C1" w:rsidRDefault="00F173C1">
            <w:pPr>
              <w:overflowPunct w:val="0"/>
              <w:autoSpaceDE w:val="0"/>
              <w:autoSpaceDN w:val="0"/>
              <w:adjustRightInd w:val="0"/>
              <w:ind w:firstLineChars="200" w:firstLine="360"/>
              <w:textAlignment w:val="baseline"/>
              <w:rPr>
                <w:rFonts w:eastAsia="PMingLiU"/>
                <w:b/>
                <w:bCs/>
                <w:color w:val="000000" w:themeColor="text1"/>
                <w:sz w:val="18"/>
                <w:szCs w:val="18"/>
                <w:lang w:eastAsia="zh-TW"/>
              </w:rPr>
            </w:pPr>
          </w:p>
          <w:p w14:paraId="3127FBB2" w14:textId="77777777" w:rsidR="00F173C1" w:rsidRDefault="00165D0F">
            <w:pPr>
              <w:overflowPunct w:val="0"/>
              <w:autoSpaceDE w:val="0"/>
              <w:autoSpaceDN w:val="0"/>
              <w:adjustRightInd w:val="0"/>
              <w:textAlignment w:val="baseline"/>
              <w:rPr>
                <w:rFonts w:eastAsiaTheme="minorEastAsia"/>
                <w:color w:val="000000" w:themeColor="text1"/>
                <w:sz w:val="18"/>
                <w:szCs w:val="18"/>
                <w:lang w:eastAsia="zh-CN"/>
              </w:rPr>
            </w:pPr>
            <w:r>
              <w:rPr>
                <w:rFonts w:eastAsia="PMingLiU"/>
                <w:b/>
                <w:bCs/>
                <w:color w:val="000000" w:themeColor="text1"/>
                <w:sz w:val="18"/>
                <w:szCs w:val="18"/>
                <w:lang w:eastAsia="zh-TW"/>
              </w:rPr>
              <w:t>Proposal 1.1.2:</w:t>
            </w:r>
            <w:r>
              <w:rPr>
                <w:rFonts w:eastAsiaTheme="minorEastAsia" w:hint="eastAsia"/>
                <w:b/>
                <w:bCs/>
                <w:color w:val="000000" w:themeColor="text1"/>
                <w:sz w:val="18"/>
                <w:szCs w:val="18"/>
                <w:lang w:eastAsia="zh-CN"/>
              </w:rPr>
              <w:t xml:space="preserve"> </w:t>
            </w:r>
            <w:r>
              <w:rPr>
                <w:rFonts w:eastAsiaTheme="minorEastAsia" w:hint="eastAsia"/>
                <w:bCs/>
                <w:color w:val="000000" w:themeColor="text1"/>
                <w:sz w:val="18"/>
                <w:szCs w:val="18"/>
                <w:lang w:eastAsia="zh-CN"/>
              </w:rPr>
              <w:t>Not</w:t>
            </w:r>
            <w:r>
              <w:rPr>
                <w:rFonts w:eastAsia="PMingLiU"/>
                <w:bCs/>
                <w:color w:val="000000" w:themeColor="text1"/>
                <w:sz w:val="18"/>
                <w:szCs w:val="18"/>
                <w:lang w:eastAsia="zh-TW"/>
              </w:rPr>
              <w:t xml:space="preserve"> </w:t>
            </w:r>
            <w:r>
              <w:rPr>
                <w:rFonts w:eastAsia="PMingLiU"/>
                <w:color w:val="000000" w:themeColor="text1"/>
                <w:sz w:val="18"/>
                <w:szCs w:val="18"/>
                <w:lang w:eastAsia="zh-TW"/>
              </w:rPr>
              <w:t>Support.</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The</w:t>
            </w:r>
            <w:r>
              <w:rPr>
                <w:rFonts w:eastAsiaTheme="minorEastAsia" w:hint="eastAsia"/>
                <w:color w:val="000000" w:themeColor="text1"/>
                <w:sz w:val="18"/>
                <w:szCs w:val="18"/>
                <w:lang w:eastAsia="zh-CN"/>
              </w:rPr>
              <w:t xml:space="preserve"> same concern is raised as before. We failed to see the strong benefits of restricting them as the same type which, by contrast, restricts </w:t>
            </w:r>
            <w:proofErr w:type="spellStart"/>
            <w:r>
              <w:rPr>
                <w:rFonts w:eastAsiaTheme="minorEastAsia" w:hint="eastAsia"/>
                <w:color w:val="000000" w:themeColor="text1"/>
                <w:sz w:val="18"/>
                <w:szCs w:val="18"/>
                <w:lang w:eastAsia="zh-CN"/>
              </w:rPr>
              <w:t>gNB</w:t>
            </w:r>
            <w:proofErr w:type="spellEnd"/>
            <w:r>
              <w:rPr>
                <w:rFonts w:eastAsiaTheme="minorEastAsia" w:hint="eastAsia"/>
                <w:color w:val="000000" w:themeColor="text1"/>
                <w:sz w:val="18"/>
                <w:szCs w:val="18"/>
                <w:lang w:eastAsia="zh-CN"/>
              </w:rPr>
              <w:t xml:space="preserve"> scheduling </w:t>
            </w:r>
            <w:r>
              <w:rPr>
                <w:rFonts w:eastAsiaTheme="minorEastAsia"/>
                <w:color w:val="000000" w:themeColor="text1"/>
                <w:sz w:val="18"/>
                <w:szCs w:val="18"/>
                <w:lang w:eastAsia="zh-CN"/>
              </w:rPr>
              <w:t>a lot</w:t>
            </w:r>
            <w:r>
              <w:rPr>
                <w:rFonts w:eastAsiaTheme="minorEastAsia" w:hint="eastAsia"/>
                <w:color w:val="000000" w:themeColor="text1"/>
                <w:sz w:val="18"/>
                <w:szCs w:val="18"/>
                <w:lang w:eastAsia="zh-CN"/>
              </w:rPr>
              <w:t xml:space="preserve">.  </w:t>
            </w:r>
          </w:p>
          <w:p w14:paraId="65EF9F19" w14:textId="77777777" w:rsidR="00F173C1" w:rsidRDefault="00165D0F">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 xml:space="preserve">[Mod]: Captured. As you see, reverting the WA should be based on a serious error. </w:t>
            </w:r>
          </w:p>
          <w:p w14:paraId="34B76E34" w14:textId="77777777" w:rsidR="00F173C1" w:rsidRDefault="00F173C1">
            <w:pPr>
              <w:overflowPunct w:val="0"/>
              <w:autoSpaceDE w:val="0"/>
              <w:autoSpaceDN w:val="0"/>
              <w:adjustRightInd w:val="0"/>
              <w:textAlignment w:val="baseline"/>
              <w:rPr>
                <w:rFonts w:eastAsia="PMingLiU"/>
                <w:color w:val="000000" w:themeColor="text1"/>
                <w:sz w:val="18"/>
                <w:szCs w:val="18"/>
                <w:lang w:eastAsia="zh-TW"/>
              </w:rPr>
            </w:pPr>
          </w:p>
          <w:p w14:paraId="7C0B9ED9" w14:textId="77777777" w:rsidR="00F173C1" w:rsidRDefault="00165D0F">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Proposal 1.1 3:</w:t>
            </w:r>
            <w:r>
              <w:rPr>
                <w:rFonts w:eastAsiaTheme="minorEastAsia" w:hint="eastAsia"/>
                <w:bCs/>
                <w:color w:val="000000" w:themeColor="text1"/>
                <w:sz w:val="18"/>
                <w:szCs w:val="18"/>
                <w:lang w:eastAsia="zh-CN"/>
              </w:rPr>
              <w:t xml:space="preserve"> Not</w:t>
            </w:r>
            <w:r>
              <w:rPr>
                <w:rFonts w:eastAsia="PMingLiU"/>
                <w:b/>
                <w:bCs/>
                <w:color w:val="000000" w:themeColor="text1"/>
                <w:sz w:val="18"/>
                <w:szCs w:val="18"/>
                <w:lang w:eastAsia="zh-TW"/>
              </w:rPr>
              <w:t xml:space="preserve"> </w:t>
            </w:r>
            <w:r>
              <w:rPr>
                <w:rFonts w:eastAsia="PMingLiU"/>
                <w:color w:val="000000" w:themeColor="text1"/>
                <w:sz w:val="18"/>
                <w:szCs w:val="18"/>
                <w:lang w:eastAsia="zh-TW"/>
              </w:rPr>
              <w:t>Support.</w:t>
            </w:r>
          </w:p>
          <w:p w14:paraId="64D9E27E" w14:textId="77777777" w:rsidR="00F173C1" w:rsidRDefault="00165D0F">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This should be postponed after the </w:t>
            </w:r>
            <w:r>
              <w:rPr>
                <w:rFonts w:eastAsiaTheme="minorEastAsia"/>
                <w:color w:val="000000" w:themeColor="text1"/>
                <w:sz w:val="18"/>
                <w:szCs w:val="18"/>
                <w:lang w:eastAsia="zh-CN"/>
              </w:rPr>
              <w:t>decision</w:t>
            </w:r>
            <w:r>
              <w:rPr>
                <w:rFonts w:eastAsiaTheme="minorEastAsia" w:hint="eastAsia"/>
                <w:color w:val="000000" w:themeColor="text1"/>
                <w:sz w:val="18"/>
                <w:szCs w:val="18"/>
                <w:lang w:eastAsia="zh-CN"/>
              </w:rPr>
              <w:t xml:space="preserve"> or consensus of the </w:t>
            </w:r>
            <w:r>
              <w:rPr>
                <w:rFonts w:eastAsiaTheme="minorEastAsia"/>
                <w:color w:val="000000" w:themeColor="text1"/>
                <w:sz w:val="18"/>
                <w:szCs w:val="18"/>
                <w:lang w:eastAsia="zh-CN"/>
              </w:rPr>
              <w:t>definition</w:t>
            </w:r>
            <w:r>
              <w:rPr>
                <w:rFonts w:eastAsiaTheme="minorEastAsia" w:hint="eastAsia"/>
                <w:color w:val="000000" w:themeColor="text1"/>
                <w:sz w:val="18"/>
                <w:szCs w:val="18"/>
                <w:lang w:eastAsia="zh-CN"/>
              </w:rPr>
              <w:t xml:space="preserve"> of type of RSs. If we have to make progress now, we only support the </w:t>
            </w:r>
            <w:r>
              <w:rPr>
                <w:rFonts w:eastAsiaTheme="minorEastAsia"/>
                <w:color w:val="000000" w:themeColor="text1"/>
                <w:sz w:val="18"/>
                <w:szCs w:val="18"/>
                <w:lang w:eastAsia="zh-CN"/>
              </w:rPr>
              <w:t>explicit</w:t>
            </w:r>
            <w:r>
              <w:rPr>
                <w:rFonts w:eastAsiaTheme="minorEastAsia" w:hint="eastAsia"/>
                <w:color w:val="000000" w:themeColor="text1"/>
                <w:sz w:val="18"/>
                <w:szCs w:val="18"/>
                <w:lang w:eastAsia="zh-CN"/>
              </w:rPr>
              <w:t xml:space="preserve"> method. </w:t>
            </w:r>
          </w:p>
          <w:p w14:paraId="15D2D8C3" w14:textId="77777777" w:rsidR="00F173C1" w:rsidRDefault="00F173C1">
            <w:pPr>
              <w:overflowPunct w:val="0"/>
              <w:autoSpaceDE w:val="0"/>
              <w:autoSpaceDN w:val="0"/>
              <w:adjustRightInd w:val="0"/>
              <w:textAlignment w:val="baseline"/>
              <w:rPr>
                <w:rFonts w:eastAsia="PMingLiU"/>
                <w:color w:val="000000" w:themeColor="text1"/>
                <w:sz w:val="18"/>
                <w:szCs w:val="18"/>
                <w:lang w:eastAsia="zh-TW"/>
              </w:rPr>
            </w:pPr>
          </w:p>
          <w:p w14:paraId="54D27446" w14:textId="77777777" w:rsidR="00F173C1" w:rsidRDefault="00165D0F">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w:t>
            </w:r>
            <w:r>
              <w:rPr>
                <w:rFonts w:eastAsia="PMingLiU"/>
                <w:b/>
                <w:bCs/>
                <w:color w:val="000000" w:themeColor="text1"/>
                <w:sz w:val="18"/>
                <w:szCs w:val="18"/>
                <w:lang w:eastAsia="zh-TW"/>
              </w:rPr>
              <w:t xml:space="preserve">1.2: </w:t>
            </w:r>
            <w:r>
              <w:rPr>
                <w:rFonts w:eastAsiaTheme="minorEastAsia" w:hint="eastAsia"/>
                <w:color w:val="000000" w:themeColor="text1"/>
                <w:sz w:val="18"/>
                <w:szCs w:val="18"/>
                <w:lang w:eastAsia="zh-CN"/>
              </w:rPr>
              <w:t>S</w:t>
            </w:r>
            <w:r>
              <w:rPr>
                <w:rFonts w:eastAsia="PMingLiU"/>
                <w:color w:val="000000" w:themeColor="text1"/>
                <w:sz w:val="18"/>
                <w:szCs w:val="18"/>
                <w:lang w:eastAsia="zh-TW"/>
              </w:rPr>
              <w:t>upport MAC-CE with Alt-1</w:t>
            </w:r>
            <w:r>
              <w:rPr>
                <w:rFonts w:eastAsiaTheme="minorEastAsia" w:hint="eastAsia"/>
                <w:color w:val="000000" w:themeColor="text1"/>
                <w:sz w:val="18"/>
                <w:szCs w:val="18"/>
                <w:lang w:eastAsia="zh-CN"/>
              </w:rPr>
              <w:t>.</w:t>
            </w:r>
          </w:p>
          <w:p w14:paraId="28C38D8E" w14:textId="77777777" w:rsidR="00F173C1" w:rsidRDefault="00F173C1">
            <w:pPr>
              <w:overflowPunct w:val="0"/>
              <w:autoSpaceDE w:val="0"/>
              <w:autoSpaceDN w:val="0"/>
              <w:adjustRightInd w:val="0"/>
              <w:textAlignment w:val="baseline"/>
              <w:rPr>
                <w:rFonts w:eastAsia="PMingLiU"/>
                <w:b/>
                <w:bCs/>
                <w:color w:val="000000" w:themeColor="text1"/>
                <w:sz w:val="18"/>
                <w:szCs w:val="18"/>
                <w:lang w:eastAsia="zh-TW"/>
              </w:rPr>
            </w:pPr>
          </w:p>
          <w:p w14:paraId="711A382E" w14:textId="77777777" w:rsidR="00F173C1" w:rsidRDefault="00165D0F">
            <w:pPr>
              <w:overflowPunct w:val="0"/>
              <w:autoSpaceDE w:val="0"/>
              <w:autoSpaceDN w:val="0"/>
              <w:adjustRightInd w:val="0"/>
              <w:textAlignment w:val="baseline"/>
              <w:rPr>
                <w:rFonts w:eastAsiaTheme="minorEastAsia"/>
                <w:bCs/>
                <w:color w:val="000000" w:themeColor="text1"/>
                <w:sz w:val="18"/>
                <w:szCs w:val="18"/>
                <w:lang w:eastAsia="zh-CN"/>
              </w:rPr>
            </w:pPr>
            <w:r>
              <w:rPr>
                <w:rFonts w:eastAsia="PMingLiU"/>
                <w:b/>
                <w:bCs/>
                <w:color w:val="000000" w:themeColor="text1"/>
                <w:sz w:val="18"/>
                <w:szCs w:val="18"/>
                <w:lang w:eastAsia="zh-TW"/>
              </w:rPr>
              <w:t>Proposal 1.3.1</w:t>
            </w:r>
            <w:r>
              <w:rPr>
                <w:rFonts w:eastAsiaTheme="minorEastAsia" w:hint="eastAsia"/>
                <w:b/>
                <w:bCs/>
                <w:color w:val="000000" w:themeColor="text1"/>
                <w:sz w:val="18"/>
                <w:szCs w:val="18"/>
                <w:lang w:eastAsia="zh-CN"/>
              </w:rPr>
              <w:t xml:space="preserve">: </w:t>
            </w:r>
            <w:r>
              <w:rPr>
                <w:rFonts w:eastAsiaTheme="minorEastAsia" w:hint="eastAsia"/>
                <w:bCs/>
                <w:color w:val="000000" w:themeColor="text1"/>
                <w:sz w:val="18"/>
                <w:szCs w:val="18"/>
                <w:lang w:eastAsia="zh-CN"/>
              </w:rPr>
              <w:t xml:space="preserve"> We raise a question for this case. If the RS of the current beam changes (as the current beam is dynamically changed with the indicated TCI state from DCI), when UE is comparing the current beam and the new beam, which of the </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current beam</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 xml:space="preserve"> should UE use? It is our view that there should be a consensus among the group before going into the details.</w:t>
            </w:r>
          </w:p>
          <w:p w14:paraId="15EA3460" w14:textId="77777777" w:rsidR="00F173C1" w:rsidRDefault="00165D0F">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lastRenderedPageBreak/>
              <w:t xml:space="preserve">[Mod]: If having candidate #2, all is reset. </w:t>
            </w:r>
          </w:p>
          <w:p w14:paraId="54E7FD7F" w14:textId="77777777" w:rsidR="00F173C1" w:rsidRDefault="00F173C1">
            <w:pPr>
              <w:overflowPunct w:val="0"/>
              <w:autoSpaceDE w:val="0"/>
              <w:autoSpaceDN w:val="0"/>
              <w:adjustRightInd w:val="0"/>
              <w:textAlignment w:val="baseline"/>
              <w:rPr>
                <w:rFonts w:eastAsiaTheme="minorEastAsia"/>
                <w:color w:val="000000" w:themeColor="text1"/>
                <w:sz w:val="18"/>
                <w:szCs w:val="18"/>
                <w:lang w:eastAsia="zh-CN"/>
              </w:rPr>
            </w:pPr>
          </w:p>
          <w:p w14:paraId="62F4DAEF" w14:textId="77777777" w:rsidR="00F173C1" w:rsidRDefault="00165D0F">
            <w:pPr>
              <w:overflowPunct w:val="0"/>
              <w:autoSpaceDE w:val="0"/>
              <w:autoSpaceDN w:val="0"/>
              <w:adjustRightInd w:val="0"/>
              <w:textAlignment w:val="baseline"/>
              <w:rPr>
                <w:rFonts w:eastAsiaTheme="minorEastAsia"/>
                <w:bCs/>
                <w:color w:val="000000" w:themeColor="text1"/>
                <w:sz w:val="18"/>
                <w:szCs w:val="18"/>
                <w:lang w:eastAsia="zh-CN"/>
              </w:rPr>
            </w:pPr>
            <w:r>
              <w:rPr>
                <w:rFonts w:eastAsia="PMingLiU"/>
                <w:b/>
                <w:bCs/>
                <w:color w:val="000000" w:themeColor="text1"/>
                <w:sz w:val="18"/>
                <w:szCs w:val="18"/>
                <w:lang w:eastAsia="zh-TW"/>
              </w:rPr>
              <w:t>Issue 1.4</w:t>
            </w:r>
            <w:r>
              <w:rPr>
                <w:rFonts w:eastAsiaTheme="minorEastAsia" w:hint="eastAsia"/>
                <w:b/>
                <w:bCs/>
                <w:color w:val="000000" w:themeColor="text1"/>
                <w:sz w:val="18"/>
                <w:szCs w:val="18"/>
                <w:lang w:eastAsia="zh-CN"/>
              </w:rPr>
              <w:t xml:space="preserve">A: </w:t>
            </w:r>
            <w:r>
              <w:rPr>
                <w:rFonts w:eastAsiaTheme="minorEastAsia" w:hint="eastAsia"/>
                <w:bCs/>
                <w:color w:val="000000" w:themeColor="text1"/>
                <w:sz w:val="18"/>
                <w:szCs w:val="18"/>
                <w:lang w:eastAsia="zh-CN"/>
              </w:rPr>
              <w:t xml:space="preserve">Not support any additional options. As the explicit manner can work, it is not essential to add new functions. </w:t>
            </w:r>
          </w:p>
          <w:p w14:paraId="667FEEF2" w14:textId="77777777" w:rsidR="00F173C1" w:rsidRDefault="00F173C1">
            <w:pPr>
              <w:rPr>
                <w:sz w:val="20"/>
                <w:szCs w:val="20"/>
                <w:lang w:val="en-CA"/>
              </w:rPr>
            </w:pPr>
          </w:p>
        </w:tc>
      </w:tr>
      <w:tr w:rsidR="00F173C1" w14:paraId="4C490202" w14:textId="77777777">
        <w:trPr>
          <w:trHeight w:val="215"/>
        </w:trPr>
        <w:tc>
          <w:tcPr>
            <w:tcW w:w="1516" w:type="dxa"/>
          </w:tcPr>
          <w:p w14:paraId="46153DAC" w14:textId="77777777" w:rsidR="00F173C1" w:rsidRDefault="00165D0F">
            <w:pPr>
              <w:snapToGrid w:val="0"/>
              <w:rPr>
                <w:rFonts w:eastAsiaTheme="minorEastAsia"/>
                <w:sz w:val="18"/>
                <w:szCs w:val="18"/>
                <w:lang w:eastAsia="zh-CN"/>
              </w:rPr>
            </w:pPr>
            <w:proofErr w:type="spellStart"/>
            <w:r>
              <w:rPr>
                <w:rFonts w:eastAsia="MS Mincho" w:hint="eastAsia"/>
                <w:sz w:val="18"/>
                <w:szCs w:val="18"/>
                <w:lang w:eastAsia="ja-JP"/>
              </w:rPr>
              <w:lastRenderedPageBreak/>
              <w:t>Spreadtrum</w:t>
            </w:r>
            <w:proofErr w:type="spellEnd"/>
          </w:p>
        </w:tc>
        <w:tc>
          <w:tcPr>
            <w:tcW w:w="8469" w:type="dxa"/>
          </w:tcPr>
          <w:p w14:paraId="37EBCC65" w14:textId="77777777" w:rsidR="00F173C1" w:rsidRDefault="00165D0F">
            <w:pPr>
              <w:rPr>
                <w:rFonts w:eastAsia="Malgun Gothic"/>
                <w:sz w:val="20"/>
                <w:szCs w:val="20"/>
                <w:lang w:val="en-CA"/>
              </w:rPr>
            </w:pPr>
            <w:r>
              <w:rPr>
                <w:rFonts w:eastAsia="Malgun Gothic" w:hint="eastAsia"/>
                <w:sz w:val="20"/>
                <w:szCs w:val="20"/>
                <w:lang w:val="en-CA"/>
              </w:rPr>
              <w:t xml:space="preserve">Proposal 1.1.1: </w:t>
            </w:r>
            <w:r>
              <w:rPr>
                <w:rFonts w:eastAsia="Malgun Gothic"/>
                <w:sz w:val="20"/>
                <w:szCs w:val="20"/>
                <w:lang w:val="en-CA"/>
              </w:rPr>
              <w:t>We are fine with this proposal without Note 2.</w:t>
            </w:r>
          </w:p>
          <w:p w14:paraId="6C0D2185" w14:textId="77777777" w:rsidR="00F173C1" w:rsidRDefault="00165D0F">
            <w:pPr>
              <w:rPr>
                <w:rFonts w:eastAsia="Malgun Gothic"/>
                <w:sz w:val="20"/>
                <w:szCs w:val="20"/>
                <w:lang w:val="en-CA"/>
              </w:rPr>
            </w:pPr>
            <w:r>
              <w:rPr>
                <w:rFonts w:eastAsia="Malgun Gothic" w:hint="eastAsia"/>
                <w:sz w:val="20"/>
                <w:szCs w:val="20"/>
                <w:lang w:val="en-CA"/>
              </w:rPr>
              <w:t xml:space="preserve">Proposal 1.1.2: </w:t>
            </w:r>
            <w:r>
              <w:rPr>
                <w:rFonts w:eastAsia="Malgun Gothic"/>
                <w:sz w:val="20"/>
                <w:szCs w:val="20"/>
                <w:lang w:val="en-CA"/>
              </w:rPr>
              <w:t>Support to confirm the WA.</w:t>
            </w:r>
          </w:p>
          <w:p w14:paraId="4ECBDB8F" w14:textId="77777777" w:rsidR="00F173C1" w:rsidRDefault="00165D0F">
            <w:pPr>
              <w:rPr>
                <w:rFonts w:eastAsia="Malgun Gothic"/>
                <w:sz w:val="20"/>
                <w:szCs w:val="20"/>
                <w:lang w:val="en-CA"/>
              </w:rPr>
            </w:pPr>
            <w:r>
              <w:rPr>
                <w:rFonts w:eastAsia="Malgun Gothic" w:hint="eastAsia"/>
                <w:sz w:val="20"/>
                <w:szCs w:val="20"/>
                <w:lang w:val="en-CA"/>
              </w:rPr>
              <w:t xml:space="preserve">Proposal 1.1.3: </w:t>
            </w:r>
            <w:r>
              <w:rPr>
                <w:rFonts w:eastAsia="Malgun Gothic"/>
                <w:sz w:val="20"/>
                <w:szCs w:val="20"/>
                <w:lang w:val="en-CA"/>
              </w:rPr>
              <w:t>Support.</w:t>
            </w:r>
          </w:p>
          <w:p w14:paraId="7DB2DA88" w14:textId="77777777" w:rsidR="00F173C1" w:rsidRDefault="00165D0F">
            <w:pPr>
              <w:rPr>
                <w:rFonts w:eastAsia="Malgun Gothic"/>
                <w:sz w:val="20"/>
                <w:szCs w:val="20"/>
                <w:lang w:val="en-CA"/>
              </w:rPr>
            </w:pPr>
            <w:r>
              <w:rPr>
                <w:rFonts w:eastAsia="Malgun Gothic"/>
                <w:sz w:val="20"/>
                <w:szCs w:val="20"/>
                <w:lang w:val="en-CA"/>
              </w:rPr>
              <w:t>Q1.2: Not support.</w:t>
            </w:r>
            <w:r>
              <w:rPr>
                <w:rFonts w:eastAsia="Malgun Gothic" w:hint="eastAsia"/>
                <w:sz w:val="20"/>
                <w:szCs w:val="20"/>
                <w:lang w:val="en-CA"/>
              </w:rPr>
              <w:t xml:space="preserve"> </w:t>
            </w:r>
            <w:r>
              <w:rPr>
                <w:rFonts w:eastAsia="Malgun Gothic"/>
                <w:sz w:val="20"/>
                <w:szCs w:val="20"/>
                <w:lang w:val="en-CA"/>
              </w:rPr>
              <w:t xml:space="preserve">For RS update of new beam measurement, the </w:t>
            </w:r>
            <w:proofErr w:type="spellStart"/>
            <w:r>
              <w:rPr>
                <w:rFonts w:eastAsia="Malgun Gothic"/>
                <w:sz w:val="20"/>
                <w:szCs w:val="20"/>
                <w:lang w:val="en-CA"/>
              </w:rPr>
              <w:t>gNB</w:t>
            </w:r>
            <w:proofErr w:type="spellEnd"/>
            <w:r>
              <w:rPr>
                <w:rFonts w:eastAsia="Malgun Gothic"/>
                <w:sz w:val="20"/>
                <w:szCs w:val="20"/>
                <w:lang w:val="en-CA"/>
              </w:rPr>
              <w:t xml:space="preserve"> can configure multiple appropriate new beam RSs </w:t>
            </w:r>
            <w:proofErr w:type="gramStart"/>
            <w:r>
              <w:rPr>
                <w:rFonts w:eastAsia="Malgun Gothic"/>
                <w:sz w:val="20"/>
                <w:szCs w:val="20"/>
                <w:lang w:val="en-CA"/>
              </w:rPr>
              <w:t>in  a</w:t>
            </w:r>
            <w:proofErr w:type="gramEnd"/>
            <w:r>
              <w:rPr>
                <w:rFonts w:eastAsia="Malgun Gothic"/>
                <w:sz w:val="20"/>
                <w:szCs w:val="20"/>
                <w:lang w:val="en-CA"/>
              </w:rPr>
              <w:t xml:space="preserve"> resource set</w:t>
            </w:r>
            <w:r>
              <w:rPr>
                <w:rFonts w:eastAsia="Malgun Gothic" w:hint="eastAsia"/>
                <w:sz w:val="20"/>
                <w:szCs w:val="20"/>
                <w:lang w:val="en-CA"/>
              </w:rPr>
              <w:t xml:space="preserve">, </w:t>
            </w:r>
            <w:r>
              <w:rPr>
                <w:rFonts w:eastAsia="Malgun Gothic"/>
                <w:sz w:val="20"/>
                <w:szCs w:val="20"/>
                <w:lang w:val="en-CA"/>
              </w:rPr>
              <w:t>where the new beams to be measured can cover the directions close to the indicated TCI state and the activated TCI states. It seems that there is no much necessity to introduce additional MAC CE to update new beam RS.</w:t>
            </w:r>
          </w:p>
          <w:p w14:paraId="51768E96" w14:textId="77777777" w:rsidR="00F173C1" w:rsidRDefault="00165D0F">
            <w:pPr>
              <w:overflowPunct w:val="0"/>
              <w:autoSpaceDE w:val="0"/>
              <w:autoSpaceDN w:val="0"/>
              <w:adjustRightInd w:val="0"/>
              <w:textAlignment w:val="baseline"/>
              <w:rPr>
                <w:rFonts w:eastAsia="PMingLiU"/>
                <w:b/>
                <w:bCs/>
                <w:color w:val="000000" w:themeColor="text1"/>
                <w:sz w:val="18"/>
                <w:szCs w:val="18"/>
                <w:lang w:eastAsia="zh-TW"/>
              </w:rPr>
            </w:pPr>
            <w:r>
              <w:rPr>
                <w:rFonts w:eastAsiaTheme="minorEastAsia"/>
                <w:sz w:val="20"/>
                <w:szCs w:val="20"/>
                <w:lang w:val="en-CA" w:eastAsia="zh-CN"/>
              </w:rPr>
              <w:t xml:space="preserve">Issue 1.3.1: It should be clarified that the time window and counter is per beam. We can accept Candidate#1 and Candidate#2, i.e. if the RS resource for Event-2 is updated or re-configured by </w:t>
            </w:r>
            <w:proofErr w:type="spellStart"/>
            <w:r>
              <w:rPr>
                <w:rFonts w:eastAsiaTheme="minorEastAsia"/>
                <w:sz w:val="20"/>
                <w:szCs w:val="20"/>
                <w:lang w:val="en-CA" w:eastAsia="zh-CN"/>
              </w:rPr>
              <w:t>gNB</w:t>
            </w:r>
            <w:proofErr w:type="spellEnd"/>
            <w:r>
              <w:rPr>
                <w:rFonts w:eastAsiaTheme="minorEastAsia"/>
                <w:sz w:val="20"/>
                <w:szCs w:val="20"/>
                <w:lang w:val="en-CA" w:eastAsia="zh-CN"/>
              </w:rPr>
              <w:t>, the time window and counter are reset.</w:t>
            </w:r>
          </w:p>
        </w:tc>
      </w:tr>
      <w:tr w:rsidR="00F173C1" w14:paraId="45200B3A" w14:textId="77777777">
        <w:trPr>
          <w:trHeight w:val="215"/>
        </w:trPr>
        <w:tc>
          <w:tcPr>
            <w:tcW w:w="1516" w:type="dxa"/>
          </w:tcPr>
          <w:p w14:paraId="27DEE7B0" w14:textId="77777777" w:rsidR="00F173C1" w:rsidRDefault="00165D0F">
            <w:pPr>
              <w:snapToGrid w:val="0"/>
              <w:rPr>
                <w:rFonts w:eastAsia="MS Mincho"/>
                <w:sz w:val="18"/>
                <w:szCs w:val="18"/>
                <w:lang w:eastAsia="ja-JP"/>
              </w:rPr>
            </w:pPr>
            <w:r>
              <w:rPr>
                <w:rFonts w:eastAsia="MS Mincho"/>
                <w:sz w:val="18"/>
                <w:szCs w:val="18"/>
                <w:lang w:eastAsia="ja-JP"/>
              </w:rPr>
              <w:t>New H3C</w:t>
            </w:r>
          </w:p>
        </w:tc>
        <w:tc>
          <w:tcPr>
            <w:tcW w:w="8469" w:type="dxa"/>
          </w:tcPr>
          <w:p w14:paraId="2D6B0010" w14:textId="77777777" w:rsidR="00F173C1" w:rsidRDefault="00165D0F">
            <w:pPr>
              <w:rPr>
                <w:rFonts w:eastAsia="Malgun Gothic"/>
                <w:sz w:val="20"/>
                <w:szCs w:val="20"/>
                <w:lang w:val="en-CA"/>
              </w:rPr>
            </w:pPr>
            <w:r>
              <w:rPr>
                <w:rFonts w:eastAsia="Malgun Gothic" w:hint="eastAsia"/>
                <w:sz w:val="20"/>
                <w:szCs w:val="20"/>
                <w:lang w:val="en-CA"/>
              </w:rPr>
              <w:t xml:space="preserve">Proposal 1.1.1: </w:t>
            </w:r>
            <w:r>
              <w:rPr>
                <w:rFonts w:eastAsia="Malgun Gothic"/>
                <w:sz w:val="20"/>
                <w:szCs w:val="20"/>
                <w:lang w:val="en-CA"/>
              </w:rPr>
              <w:t>Support in general</w:t>
            </w:r>
          </w:p>
          <w:p w14:paraId="7CEE3755" w14:textId="77777777" w:rsidR="00F173C1" w:rsidRDefault="00165D0F">
            <w:pPr>
              <w:rPr>
                <w:rFonts w:eastAsia="Malgun Gothic"/>
                <w:sz w:val="20"/>
                <w:szCs w:val="20"/>
                <w:lang w:val="en-CA"/>
              </w:rPr>
            </w:pPr>
            <w:r>
              <w:rPr>
                <w:rFonts w:eastAsia="Malgun Gothic" w:hint="eastAsia"/>
                <w:sz w:val="20"/>
                <w:szCs w:val="20"/>
                <w:lang w:val="en-CA"/>
              </w:rPr>
              <w:t xml:space="preserve">Proposal 1.1.2: </w:t>
            </w:r>
            <w:r>
              <w:rPr>
                <w:rFonts w:eastAsia="Malgun Gothic"/>
                <w:sz w:val="20"/>
                <w:szCs w:val="20"/>
                <w:lang w:val="en-CA"/>
              </w:rPr>
              <w:t>Support to confirm the WA.</w:t>
            </w:r>
          </w:p>
          <w:p w14:paraId="59CDA9B2" w14:textId="77777777" w:rsidR="00F173C1" w:rsidRDefault="00165D0F">
            <w:pPr>
              <w:rPr>
                <w:rFonts w:eastAsia="Malgun Gothic"/>
                <w:sz w:val="20"/>
                <w:szCs w:val="20"/>
                <w:lang w:val="en-CA"/>
              </w:rPr>
            </w:pPr>
            <w:r>
              <w:rPr>
                <w:rFonts w:eastAsia="Malgun Gothic" w:hint="eastAsia"/>
                <w:sz w:val="20"/>
                <w:szCs w:val="20"/>
                <w:lang w:val="en-CA"/>
              </w:rPr>
              <w:t xml:space="preserve">Proposal 1.1.3: </w:t>
            </w:r>
            <w:r>
              <w:rPr>
                <w:rFonts w:eastAsia="Malgun Gothic"/>
                <w:sz w:val="20"/>
                <w:szCs w:val="20"/>
                <w:lang w:val="en-CA"/>
              </w:rPr>
              <w:t>Support.</w:t>
            </w:r>
          </w:p>
          <w:p w14:paraId="41F3E835" w14:textId="77777777" w:rsidR="00F173C1" w:rsidRDefault="00F173C1">
            <w:pPr>
              <w:rPr>
                <w:rFonts w:eastAsia="Malgun Gothic"/>
                <w:sz w:val="20"/>
                <w:szCs w:val="20"/>
                <w:lang w:val="en-CA"/>
              </w:rPr>
            </w:pPr>
          </w:p>
        </w:tc>
      </w:tr>
      <w:tr w:rsidR="00F173C1" w14:paraId="2547A316" w14:textId="77777777">
        <w:trPr>
          <w:trHeight w:val="215"/>
        </w:trPr>
        <w:tc>
          <w:tcPr>
            <w:tcW w:w="1516" w:type="dxa"/>
          </w:tcPr>
          <w:p w14:paraId="795B7EF7" w14:textId="77777777" w:rsidR="00F173C1" w:rsidRDefault="00165D0F">
            <w:pPr>
              <w:snapToGrid w:val="0"/>
              <w:rPr>
                <w:rFonts w:eastAsia="MS Mincho"/>
                <w:sz w:val="18"/>
                <w:szCs w:val="18"/>
                <w:lang w:eastAsia="ja-JP"/>
              </w:rPr>
            </w:pPr>
            <w:r>
              <w:rPr>
                <w:rFonts w:eastAsia="宋体" w:hint="eastAsia"/>
                <w:sz w:val="18"/>
                <w:szCs w:val="18"/>
                <w:lang w:eastAsia="zh-CN"/>
              </w:rPr>
              <w:t>HONOR</w:t>
            </w:r>
          </w:p>
        </w:tc>
        <w:tc>
          <w:tcPr>
            <w:tcW w:w="8469" w:type="dxa"/>
          </w:tcPr>
          <w:p w14:paraId="4622D433" w14:textId="77777777" w:rsidR="00F173C1" w:rsidRDefault="00165D0F">
            <w:pPr>
              <w:snapToGrid w:val="0"/>
              <w:jc w:val="both"/>
              <w:rPr>
                <w:bCs/>
                <w:color w:val="000000" w:themeColor="text1"/>
                <w:sz w:val="18"/>
                <w:szCs w:val="18"/>
                <w:lang w:eastAsia="zh-CN"/>
              </w:rPr>
            </w:pPr>
            <w:r>
              <w:rPr>
                <w:rFonts w:hint="eastAsia"/>
                <w:b/>
                <w:color w:val="000000" w:themeColor="text1"/>
                <w:sz w:val="18"/>
                <w:szCs w:val="18"/>
                <w:lang w:eastAsia="zh-CN"/>
              </w:rPr>
              <w:t xml:space="preserve">Proposal 1.1.1: </w:t>
            </w:r>
            <w:r>
              <w:rPr>
                <w:rFonts w:hint="eastAsia"/>
                <w:bCs/>
                <w:color w:val="000000" w:themeColor="text1"/>
                <w:sz w:val="18"/>
                <w:szCs w:val="18"/>
                <w:lang w:eastAsia="zh-CN"/>
              </w:rPr>
              <w:t>Support without notes for progress.</w:t>
            </w:r>
          </w:p>
          <w:p w14:paraId="413375C7" w14:textId="6067E388" w:rsidR="00F173C1" w:rsidRDefault="00165D0F">
            <w:pPr>
              <w:snapToGrid w:val="0"/>
              <w:jc w:val="both"/>
              <w:rPr>
                <w:bCs/>
                <w:color w:val="000000" w:themeColor="text1"/>
                <w:sz w:val="18"/>
                <w:szCs w:val="18"/>
                <w:lang w:eastAsia="zh-CN"/>
              </w:rPr>
            </w:pPr>
            <w:r>
              <w:rPr>
                <w:rFonts w:hint="eastAsia"/>
                <w:b/>
                <w:color w:val="000000" w:themeColor="text1"/>
                <w:sz w:val="18"/>
                <w:szCs w:val="18"/>
                <w:lang w:eastAsia="zh-CN"/>
              </w:rPr>
              <w:t>Proposal 1.1.2:</w:t>
            </w:r>
            <w:r>
              <w:rPr>
                <w:rFonts w:hint="eastAsia"/>
                <w:bCs/>
                <w:color w:val="000000" w:themeColor="text1"/>
                <w:sz w:val="18"/>
                <w:szCs w:val="18"/>
                <w:lang w:eastAsia="zh-CN"/>
              </w:rPr>
              <w:t xml:space="preserve"> Support. </w:t>
            </w:r>
            <w:r w:rsidR="00845077">
              <w:rPr>
                <w:bCs/>
                <w:color w:val="000000" w:themeColor="text1"/>
                <w:sz w:val="18"/>
                <w:szCs w:val="18"/>
                <w:lang w:eastAsia="zh-CN"/>
              </w:rPr>
              <w:t>T</w:t>
            </w:r>
            <w:r>
              <w:rPr>
                <w:rFonts w:hint="eastAsia"/>
                <w:bCs/>
                <w:color w:val="000000" w:themeColor="text1"/>
                <w:sz w:val="18"/>
                <w:szCs w:val="18"/>
                <w:lang w:eastAsia="zh-CN"/>
              </w:rPr>
              <w:t xml:space="preserve">he note should be modified as: </w:t>
            </w:r>
          </w:p>
          <w:p w14:paraId="6E3A378B" w14:textId="77777777" w:rsidR="00F173C1" w:rsidRDefault="00165D0F">
            <w:pPr>
              <w:pStyle w:val="ListParagraph"/>
              <w:numPr>
                <w:ilvl w:val="1"/>
                <w:numId w:val="14"/>
              </w:numPr>
              <w:rPr>
                <w:color w:val="FF0000"/>
                <w:sz w:val="20"/>
                <w:szCs w:val="20"/>
                <w:lang w:eastAsia="ko-KR"/>
              </w:rPr>
            </w:pPr>
            <w:r>
              <w:rPr>
                <w:color w:val="FF0000"/>
                <w:sz w:val="20"/>
                <w:szCs w:val="20"/>
              </w:rPr>
              <w:t>Note: In such case, t</w:t>
            </w:r>
            <w:r>
              <w:rPr>
                <w:color w:val="FF0000"/>
                <w:sz w:val="20"/>
                <w:szCs w:val="20"/>
                <w:lang w:eastAsia="ko-KR"/>
              </w:rPr>
              <w:t xml:space="preserve">he RS type comprises SSB </w:t>
            </w:r>
            <w:r>
              <w:rPr>
                <w:strike/>
                <w:color w:val="FF0000"/>
                <w:sz w:val="20"/>
                <w:szCs w:val="20"/>
                <w:lang w:eastAsia="ko-KR"/>
              </w:rPr>
              <w:t xml:space="preserve">(defined by an </w:t>
            </w:r>
            <w:r>
              <w:rPr>
                <w:i/>
                <w:strike/>
                <w:color w:val="FF0000"/>
                <w:sz w:val="20"/>
                <w:szCs w:val="20"/>
                <w:lang w:eastAsia="ko-KR"/>
              </w:rPr>
              <w:t>SSB-Index</w:t>
            </w:r>
            <w:r>
              <w:rPr>
                <w:strike/>
                <w:color w:val="FF0000"/>
                <w:sz w:val="20"/>
                <w:szCs w:val="20"/>
                <w:lang w:eastAsia="ko-KR"/>
              </w:rPr>
              <w:t>)</w:t>
            </w:r>
            <w:r>
              <w:rPr>
                <w:color w:val="FF0000"/>
                <w:sz w:val="20"/>
                <w:szCs w:val="20"/>
                <w:lang w:eastAsia="ko-KR"/>
              </w:rPr>
              <w:t xml:space="preserve"> and CSI-RS</w:t>
            </w:r>
            <w:r>
              <w:rPr>
                <w:strike/>
                <w:color w:val="FF0000"/>
                <w:sz w:val="20"/>
                <w:szCs w:val="20"/>
                <w:lang w:eastAsia="ko-KR"/>
              </w:rPr>
              <w:t xml:space="preserve"> (defined by an </w:t>
            </w:r>
            <w:r>
              <w:rPr>
                <w:i/>
                <w:strike/>
                <w:color w:val="FF0000"/>
                <w:sz w:val="20"/>
                <w:szCs w:val="20"/>
                <w:lang w:eastAsia="ko-KR"/>
              </w:rPr>
              <w:t>NZP-CSI-RS-</w:t>
            </w:r>
            <w:proofErr w:type="spellStart"/>
            <w:r>
              <w:rPr>
                <w:i/>
                <w:strike/>
                <w:color w:val="FF0000"/>
                <w:sz w:val="20"/>
                <w:szCs w:val="20"/>
                <w:lang w:eastAsia="ko-KR"/>
              </w:rPr>
              <w:t>ResourceId</w:t>
            </w:r>
            <w:proofErr w:type="spellEnd"/>
            <w:r>
              <w:rPr>
                <w:strike/>
                <w:color w:val="FF0000"/>
                <w:sz w:val="20"/>
                <w:szCs w:val="20"/>
                <w:lang w:eastAsia="ko-KR"/>
              </w:rPr>
              <w:t>)</w:t>
            </w:r>
            <w:r>
              <w:rPr>
                <w:color w:val="FF0000"/>
                <w:sz w:val="20"/>
                <w:szCs w:val="20"/>
                <w:lang w:eastAsia="ko-KR"/>
              </w:rPr>
              <w:t>.</w:t>
            </w:r>
          </w:p>
          <w:p w14:paraId="4A71D10C" w14:textId="77777777" w:rsidR="00F173C1" w:rsidRDefault="00165D0F">
            <w:pPr>
              <w:rPr>
                <w:color w:val="0000FF"/>
                <w:sz w:val="20"/>
                <w:szCs w:val="20"/>
              </w:rPr>
            </w:pPr>
            <w:r>
              <w:rPr>
                <w:color w:val="0000FF"/>
                <w:sz w:val="20"/>
                <w:szCs w:val="20"/>
              </w:rPr>
              <w:t>[Mod]: Okay. Done!</w:t>
            </w:r>
          </w:p>
          <w:p w14:paraId="0B6D9573" w14:textId="77777777" w:rsidR="00F173C1" w:rsidRDefault="00165D0F">
            <w:pPr>
              <w:snapToGrid w:val="0"/>
              <w:jc w:val="both"/>
              <w:rPr>
                <w:bCs/>
                <w:color w:val="000000" w:themeColor="text1"/>
                <w:sz w:val="18"/>
                <w:szCs w:val="18"/>
                <w:lang w:eastAsia="zh-CN"/>
              </w:rPr>
            </w:pPr>
            <w:r>
              <w:rPr>
                <w:rFonts w:hint="eastAsia"/>
                <w:b/>
                <w:color w:val="000000" w:themeColor="text1"/>
                <w:sz w:val="18"/>
                <w:szCs w:val="18"/>
                <w:lang w:eastAsia="zh-CN"/>
              </w:rPr>
              <w:t>Proposal 1.1.3:</w:t>
            </w:r>
            <w:r>
              <w:rPr>
                <w:rFonts w:hint="eastAsia"/>
                <w:bCs/>
                <w:color w:val="000000" w:themeColor="text1"/>
                <w:sz w:val="18"/>
                <w:szCs w:val="18"/>
                <w:lang w:eastAsia="zh-CN"/>
              </w:rPr>
              <w:t xml:space="preserve"> Support.</w:t>
            </w:r>
          </w:p>
          <w:p w14:paraId="060B1953" w14:textId="77777777" w:rsidR="00F173C1" w:rsidRDefault="00F173C1">
            <w:pPr>
              <w:snapToGrid w:val="0"/>
              <w:jc w:val="both"/>
              <w:rPr>
                <w:bCs/>
                <w:color w:val="000000" w:themeColor="text1"/>
                <w:sz w:val="18"/>
                <w:szCs w:val="18"/>
                <w:lang w:eastAsia="zh-CN"/>
              </w:rPr>
            </w:pPr>
          </w:p>
          <w:p w14:paraId="72D72FA2" w14:textId="77777777" w:rsidR="00F173C1" w:rsidRDefault="00165D0F">
            <w:pPr>
              <w:snapToGrid w:val="0"/>
              <w:jc w:val="both"/>
              <w:rPr>
                <w:b/>
                <w:color w:val="000000" w:themeColor="text1"/>
                <w:sz w:val="18"/>
                <w:szCs w:val="18"/>
                <w:lang w:eastAsia="zh-CN"/>
              </w:rPr>
            </w:pPr>
            <w:r>
              <w:rPr>
                <w:rFonts w:hint="eastAsia"/>
                <w:b/>
                <w:color w:val="000000" w:themeColor="text1"/>
                <w:sz w:val="18"/>
                <w:szCs w:val="18"/>
                <w:lang w:eastAsia="zh-CN"/>
              </w:rPr>
              <w:t>Q1.2:</w:t>
            </w:r>
            <w:r>
              <w:rPr>
                <w:rFonts w:hint="eastAsia"/>
                <w:bCs/>
                <w:color w:val="000000" w:themeColor="text1"/>
                <w:sz w:val="18"/>
                <w:szCs w:val="18"/>
                <w:lang w:eastAsia="zh-CN"/>
              </w:rPr>
              <w:t xml:space="preserve"> Support the MAC CE update and Alt-1 is preferred.</w:t>
            </w:r>
          </w:p>
          <w:p w14:paraId="444B59AE" w14:textId="77777777" w:rsidR="00F173C1" w:rsidRDefault="00165D0F">
            <w:pPr>
              <w:snapToGrid w:val="0"/>
              <w:jc w:val="both"/>
              <w:rPr>
                <w:bCs/>
                <w:color w:val="000000" w:themeColor="text1"/>
                <w:sz w:val="18"/>
                <w:szCs w:val="18"/>
                <w:lang w:eastAsia="zh-CN"/>
              </w:rPr>
            </w:pPr>
            <w:r>
              <w:rPr>
                <w:bCs/>
                <w:color w:val="000000" w:themeColor="text1"/>
                <w:sz w:val="18"/>
                <w:szCs w:val="18"/>
                <w:lang w:eastAsia="zh-CN"/>
              </w:rPr>
              <w:t>Network may not be able to configure an exhaustive list of TCI states covering all potential RS combinations in the legacy CSI report configuration. If UE reports an RS not configured within the RRC TCI states, the latency for waiting for RRC reconfiguration on the TCI states is too long to be flexible.</w:t>
            </w:r>
          </w:p>
          <w:p w14:paraId="19BC3D68" w14:textId="77777777" w:rsidR="00F173C1" w:rsidRDefault="00F173C1">
            <w:pPr>
              <w:snapToGrid w:val="0"/>
              <w:jc w:val="both"/>
              <w:rPr>
                <w:bCs/>
                <w:color w:val="000000" w:themeColor="text1"/>
                <w:sz w:val="18"/>
                <w:szCs w:val="18"/>
                <w:lang w:eastAsia="zh-CN"/>
              </w:rPr>
            </w:pPr>
          </w:p>
          <w:p w14:paraId="658C8669" w14:textId="77777777" w:rsidR="00F173C1" w:rsidRDefault="00165D0F">
            <w:pPr>
              <w:snapToGrid w:val="0"/>
              <w:jc w:val="both"/>
              <w:rPr>
                <w:b/>
                <w:color w:val="000000" w:themeColor="text1"/>
                <w:sz w:val="18"/>
                <w:szCs w:val="18"/>
                <w:lang w:eastAsia="zh-CN"/>
              </w:rPr>
            </w:pPr>
            <w:r>
              <w:rPr>
                <w:rFonts w:hint="eastAsia"/>
                <w:b/>
                <w:color w:val="000000" w:themeColor="text1"/>
                <w:sz w:val="18"/>
                <w:szCs w:val="18"/>
                <w:lang w:eastAsia="zh-CN"/>
              </w:rPr>
              <w:t>Proposal 1.3.1:</w:t>
            </w:r>
          </w:p>
          <w:p w14:paraId="5B0D5CDC" w14:textId="77777777" w:rsidR="00F173C1" w:rsidRDefault="00165D0F">
            <w:pPr>
              <w:snapToGrid w:val="0"/>
              <w:jc w:val="both"/>
              <w:rPr>
                <w:bCs/>
                <w:color w:val="000000" w:themeColor="text1"/>
                <w:sz w:val="18"/>
                <w:szCs w:val="18"/>
                <w:lang w:eastAsia="zh-CN"/>
              </w:rPr>
            </w:pPr>
            <w:r>
              <w:rPr>
                <w:rFonts w:hint="eastAsia"/>
                <w:bCs/>
                <w:color w:val="000000" w:themeColor="text1"/>
                <w:sz w:val="18"/>
                <w:szCs w:val="18"/>
                <w:lang w:eastAsia="zh-CN"/>
              </w:rPr>
              <w:t xml:space="preserve">Support Candidate #1, #2, and #3 </w:t>
            </w:r>
          </w:p>
          <w:p w14:paraId="2AB04149" w14:textId="77777777" w:rsidR="00F173C1" w:rsidRDefault="00F173C1">
            <w:pPr>
              <w:snapToGrid w:val="0"/>
              <w:jc w:val="both"/>
              <w:rPr>
                <w:bCs/>
                <w:color w:val="000000" w:themeColor="text1"/>
                <w:sz w:val="18"/>
                <w:szCs w:val="18"/>
                <w:lang w:eastAsia="zh-CN"/>
              </w:rPr>
            </w:pPr>
          </w:p>
          <w:p w14:paraId="46C54D6F" w14:textId="77777777" w:rsidR="00F173C1" w:rsidRDefault="00165D0F">
            <w:pPr>
              <w:snapToGrid w:val="0"/>
              <w:jc w:val="both"/>
              <w:rPr>
                <w:rFonts w:ascii="Times" w:eastAsia="Batang" w:hAnsi="Times"/>
                <w:sz w:val="18"/>
                <w:szCs w:val="18"/>
                <w:lang w:val="en-GB"/>
              </w:rPr>
            </w:pPr>
            <w:r>
              <w:rPr>
                <w:bCs/>
                <w:color w:val="000000" w:themeColor="text1"/>
                <w:sz w:val="18"/>
                <w:szCs w:val="18"/>
                <w:lang w:eastAsia="zh-CN"/>
              </w:rPr>
              <w:t>O</w:t>
            </w:r>
            <w:r>
              <w:rPr>
                <w:rFonts w:hint="eastAsia"/>
                <w:bCs/>
                <w:color w:val="000000" w:themeColor="text1"/>
                <w:sz w:val="18"/>
                <w:szCs w:val="18"/>
                <w:lang w:eastAsia="zh-CN"/>
              </w:rPr>
              <w:t xml:space="preserve">ne minor update for Candidate #1: </w:t>
            </w:r>
            <w:r>
              <w:rPr>
                <w:rFonts w:ascii="Times" w:eastAsia="Batang" w:hAnsi="Times"/>
                <w:sz w:val="18"/>
                <w:szCs w:val="18"/>
                <w:lang w:val="en-GB"/>
              </w:rPr>
              <w:t>RS reconfiguration</w:t>
            </w:r>
            <w:r>
              <w:rPr>
                <w:rFonts w:ascii="Times" w:eastAsiaTheme="minorEastAsia" w:hAnsi="Times" w:hint="eastAsia"/>
                <w:color w:val="FF0000"/>
                <w:sz w:val="18"/>
                <w:szCs w:val="18"/>
                <w:lang w:val="en-GB" w:eastAsia="zh-CN"/>
              </w:rPr>
              <w:t>/update</w:t>
            </w:r>
            <w:r>
              <w:rPr>
                <w:rFonts w:ascii="Times" w:eastAsia="Batang" w:hAnsi="Times"/>
                <w:sz w:val="18"/>
                <w:szCs w:val="18"/>
                <w:lang w:val="en-GB"/>
              </w:rPr>
              <w:t xml:space="preserve"> for new beam is received;</w:t>
            </w:r>
          </w:p>
          <w:p w14:paraId="1A3872D8" w14:textId="77777777" w:rsidR="00F173C1" w:rsidRDefault="00165D0F">
            <w:pPr>
              <w:rPr>
                <w:color w:val="0000FF"/>
                <w:sz w:val="20"/>
                <w:szCs w:val="20"/>
              </w:rPr>
            </w:pPr>
            <w:r>
              <w:rPr>
                <w:color w:val="0000FF"/>
                <w:sz w:val="20"/>
                <w:szCs w:val="20"/>
              </w:rPr>
              <w:t>[Mod]: Okay. Done!</w:t>
            </w:r>
          </w:p>
          <w:p w14:paraId="029A81F1" w14:textId="77777777" w:rsidR="00F173C1" w:rsidRDefault="00F173C1">
            <w:pPr>
              <w:snapToGrid w:val="0"/>
              <w:jc w:val="both"/>
              <w:rPr>
                <w:b/>
                <w:color w:val="000000" w:themeColor="text1"/>
                <w:sz w:val="18"/>
                <w:szCs w:val="18"/>
                <w:lang w:eastAsia="zh-CN"/>
              </w:rPr>
            </w:pPr>
          </w:p>
          <w:p w14:paraId="7C77BA3D" w14:textId="77777777" w:rsidR="00F173C1" w:rsidRDefault="00165D0F">
            <w:pPr>
              <w:snapToGrid w:val="0"/>
              <w:jc w:val="both"/>
              <w:rPr>
                <w:b/>
                <w:color w:val="000000" w:themeColor="text1"/>
                <w:sz w:val="18"/>
                <w:szCs w:val="18"/>
                <w:lang w:eastAsia="zh-CN"/>
              </w:rPr>
            </w:pPr>
            <w:r>
              <w:rPr>
                <w:rFonts w:hint="eastAsia"/>
                <w:b/>
                <w:color w:val="000000" w:themeColor="text1"/>
                <w:sz w:val="18"/>
                <w:szCs w:val="18"/>
                <w:lang w:eastAsia="zh-CN"/>
              </w:rPr>
              <w:t>Q1.3.2:</w:t>
            </w:r>
          </w:p>
          <w:p w14:paraId="18309F24" w14:textId="77777777" w:rsidR="00F173C1" w:rsidRDefault="00165D0F">
            <w:pPr>
              <w:snapToGrid w:val="0"/>
              <w:jc w:val="both"/>
              <w:rPr>
                <w:bCs/>
                <w:color w:val="000000" w:themeColor="text1"/>
                <w:sz w:val="18"/>
                <w:szCs w:val="18"/>
                <w:lang w:eastAsia="zh-CN"/>
              </w:rPr>
            </w:pPr>
            <w:r>
              <w:rPr>
                <w:rFonts w:hint="eastAsia"/>
                <w:bCs/>
                <w:color w:val="000000" w:themeColor="text1"/>
                <w:sz w:val="18"/>
                <w:szCs w:val="18"/>
                <w:lang w:eastAsia="zh-CN"/>
              </w:rPr>
              <w:t xml:space="preserve">It would be more </w:t>
            </w:r>
            <w:r>
              <w:rPr>
                <w:bCs/>
                <w:color w:val="000000" w:themeColor="text1"/>
                <w:sz w:val="18"/>
                <w:szCs w:val="18"/>
                <w:lang w:eastAsia="zh-CN"/>
              </w:rPr>
              <w:t>reasonable</w:t>
            </w:r>
            <w:r>
              <w:rPr>
                <w:rFonts w:hint="eastAsia"/>
                <w:bCs/>
                <w:color w:val="000000" w:themeColor="text1"/>
                <w:sz w:val="18"/>
                <w:szCs w:val="18"/>
                <w:lang w:eastAsia="zh-CN"/>
              </w:rPr>
              <w:t xml:space="preserve"> to consider the periodicity for both current beam RS and new beam RS(s) for event-2 instance, which is similar to BFR procedure when multiple beam failure detection resources are configured. So, Alt-3 is supported.</w:t>
            </w:r>
          </w:p>
          <w:p w14:paraId="1C55DE8E" w14:textId="77777777" w:rsidR="00F173C1" w:rsidRDefault="00F173C1">
            <w:pPr>
              <w:rPr>
                <w:rFonts w:eastAsia="Malgun Gothic"/>
                <w:sz w:val="20"/>
                <w:szCs w:val="20"/>
                <w:lang w:val="en-CA"/>
              </w:rPr>
            </w:pPr>
          </w:p>
        </w:tc>
      </w:tr>
      <w:tr w:rsidR="00F173C1" w14:paraId="7752F6B4" w14:textId="77777777">
        <w:trPr>
          <w:trHeight w:val="215"/>
        </w:trPr>
        <w:tc>
          <w:tcPr>
            <w:tcW w:w="1516" w:type="dxa"/>
          </w:tcPr>
          <w:p w14:paraId="484850FE" w14:textId="28BC2DE9" w:rsidR="00F173C1" w:rsidRDefault="00845077">
            <w:pPr>
              <w:snapToGrid w:val="0"/>
              <w:rPr>
                <w:rFonts w:eastAsia="宋体"/>
                <w:sz w:val="18"/>
                <w:szCs w:val="18"/>
                <w:lang w:eastAsia="zh-CN"/>
              </w:rPr>
            </w:pPr>
            <w:r>
              <w:rPr>
                <w:rFonts w:eastAsia="宋体"/>
                <w:sz w:val="18"/>
                <w:szCs w:val="18"/>
                <w:lang w:eastAsia="zh-CN"/>
              </w:rPr>
              <w:t>V</w:t>
            </w:r>
            <w:r w:rsidR="00165D0F">
              <w:rPr>
                <w:rFonts w:eastAsia="宋体"/>
                <w:sz w:val="18"/>
                <w:szCs w:val="18"/>
                <w:lang w:eastAsia="zh-CN"/>
              </w:rPr>
              <w:t>ivo</w:t>
            </w:r>
          </w:p>
        </w:tc>
        <w:tc>
          <w:tcPr>
            <w:tcW w:w="8469" w:type="dxa"/>
          </w:tcPr>
          <w:p w14:paraId="1957FD7D" w14:textId="77777777" w:rsidR="00F173C1" w:rsidRDefault="00165D0F">
            <w:pPr>
              <w:snapToGrid w:val="0"/>
              <w:jc w:val="both"/>
              <w:rPr>
                <w:b/>
                <w:color w:val="000000" w:themeColor="text1"/>
                <w:sz w:val="18"/>
                <w:szCs w:val="18"/>
                <w:lang w:eastAsia="zh-CN"/>
              </w:rPr>
            </w:pPr>
            <w:r>
              <w:rPr>
                <w:rFonts w:hint="eastAsia"/>
                <w:b/>
                <w:color w:val="000000" w:themeColor="text1"/>
                <w:sz w:val="18"/>
                <w:szCs w:val="18"/>
                <w:lang w:eastAsia="zh-CN"/>
              </w:rPr>
              <w:t>P</w:t>
            </w:r>
            <w:r>
              <w:rPr>
                <w:b/>
                <w:color w:val="000000" w:themeColor="text1"/>
                <w:sz w:val="18"/>
                <w:szCs w:val="18"/>
                <w:lang w:eastAsia="zh-CN"/>
              </w:rPr>
              <w:t xml:space="preserve">roposal 1.1.1: </w:t>
            </w:r>
          </w:p>
          <w:p w14:paraId="5FA45663" w14:textId="77777777" w:rsidR="00F173C1" w:rsidRDefault="00165D0F">
            <w:pPr>
              <w:snapToGrid w:val="0"/>
              <w:jc w:val="both"/>
              <w:rPr>
                <w:color w:val="000000" w:themeColor="text1"/>
                <w:sz w:val="18"/>
                <w:szCs w:val="18"/>
                <w:lang w:eastAsia="zh-CN"/>
              </w:rPr>
            </w:pPr>
            <w:r>
              <w:rPr>
                <w:color w:val="000000" w:themeColor="text1"/>
                <w:sz w:val="18"/>
                <w:szCs w:val="18"/>
                <w:lang w:eastAsia="zh-CN"/>
              </w:rPr>
              <w:t xml:space="preserve">In our view, TRS-based L1-RSRP measurement and reporting, i.e., Option-2 has the highest commercial value. It can facilitate fast TCI state activation and switch, thus data transmission interruptions due to fast movement can be improved a lot, such as in high-speed train scenarios.  </w:t>
            </w:r>
          </w:p>
          <w:p w14:paraId="3E92F3B9" w14:textId="77777777" w:rsidR="00F173C1" w:rsidRDefault="00165D0F">
            <w:pPr>
              <w:snapToGrid w:val="0"/>
              <w:jc w:val="both"/>
              <w:rPr>
                <w:color w:val="000000" w:themeColor="text1"/>
                <w:sz w:val="18"/>
                <w:szCs w:val="18"/>
                <w:lang w:eastAsia="zh-CN"/>
              </w:rPr>
            </w:pPr>
            <w:r>
              <w:rPr>
                <w:color w:val="000000" w:themeColor="text1"/>
                <w:sz w:val="18"/>
                <w:szCs w:val="18"/>
                <w:lang w:eastAsia="zh-CN"/>
              </w:rPr>
              <w:t>If Option-2 is not agreed, we can live up with Option-4 and are fine with Proposal 1.1.1.</w:t>
            </w:r>
          </w:p>
          <w:p w14:paraId="269CDF4B" w14:textId="77777777" w:rsidR="00F173C1" w:rsidRDefault="00F173C1">
            <w:pPr>
              <w:snapToGrid w:val="0"/>
              <w:jc w:val="both"/>
              <w:rPr>
                <w:color w:val="000000" w:themeColor="text1"/>
                <w:sz w:val="18"/>
                <w:szCs w:val="18"/>
                <w:lang w:eastAsia="zh-CN"/>
              </w:rPr>
            </w:pPr>
          </w:p>
          <w:p w14:paraId="6B2F06FA" w14:textId="77777777" w:rsidR="00F173C1" w:rsidRDefault="00165D0F">
            <w:pPr>
              <w:snapToGrid w:val="0"/>
              <w:jc w:val="both"/>
              <w:rPr>
                <w:color w:val="000000" w:themeColor="text1"/>
                <w:sz w:val="18"/>
                <w:szCs w:val="18"/>
                <w:lang w:eastAsia="zh-CN"/>
              </w:rPr>
            </w:pPr>
            <w:r>
              <w:rPr>
                <w:rFonts w:hint="eastAsia"/>
                <w:b/>
                <w:color w:val="000000" w:themeColor="text1"/>
                <w:sz w:val="18"/>
                <w:szCs w:val="18"/>
                <w:lang w:eastAsia="zh-CN"/>
              </w:rPr>
              <w:t>P</w:t>
            </w:r>
            <w:r>
              <w:rPr>
                <w:b/>
                <w:color w:val="000000" w:themeColor="text1"/>
                <w:sz w:val="18"/>
                <w:szCs w:val="18"/>
                <w:lang w:eastAsia="zh-CN"/>
              </w:rPr>
              <w:t xml:space="preserve">roposal 1.1.2: </w:t>
            </w:r>
            <w:r>
              <w:rPr>
                <w:color w:val="000000" w:themeColor="text1"/>
                <w:sz w:val="18"/>
                <w:szCs w:val="18"/>
                <w:lang w:eastAsia="zh-CN"/>
              </w:rPr>
              <w:t xml:space="preserve">Fine </w:t>
            </w:r>
          </w:p>
          <w:p w14:paraId="062B90A5" w14:textId="77777777" w:rsidR="00F173C1" w:rsidRDefault="00F173C1">
            <w:pPr>
              <w:snapToGrid w:val="0"/>
              <w:jc w:val="both"/>
              <w:rPr>
                <w:color w:val="000000" w:themeColor="text1"/>
                <w:sz w:val="18"/>
                <w:szCs w:val="18"/>
                <w:lang w:eastAsia="zh-CN"/>
              </w:rPr>
            </w:pPr>
          </w:p>
          <w:p w14:paraId="5058CC1A" w14:textId="77777777" w:rsidR="00F173C1" w:rsidRDefault="00165D0F">
            <w:pPr>
              <w:snapToGrid w:val="0"/>
              <w:jc w:val="both"/>
              <w:rPr>
                <w:color w:val="000000" w:themeColor="text1"/>
                <w:sz w:val="18"/>
                <w:szCs w:val="18"/>
                <w:lang w:eastAsia="zh-CN"/>
              </w:rPr>
            </w:pPr>
            <w:r>
              <w:rPr>
                <w:rFonts w:hint="eastAsia"/>
                <w:b/>
                <w:color w:val="000000" w:themeColor="text1"/>
                <w:sz w:val="18"/>
                <w:szCs w:val="18"/>
                <w:lang w:eastAsia="zh-CN"/>
              </w:rPr>
              <w:t>P</w:t>
            </w:r>
            <w:r>
              <w:rPr>
                <w:b/>
                <w:color w:val="000000" w:themeColor="text1"/>
                <w:sz w:val="18"/>
                <w:szCs w:val="18"/>
                <w:lang w:eastAsia="zh-CN"/>
              </w:rPr>
              <w:t xml:space="preserve">roposal 1.1.3: </w:t>
            </w:r>
            <w:r>
              <w:rPr>
                <w:color w:val="000000" w:themeColor="text1"/>
                <w:sz w:val="18"/>
                <w:szCs w:val="18"/>
                <w:lang w:eastAsia="zh-CN"/>
              </w:rPr>
              <w:t xml:space="preserve">Support </w:t>
            </w:r>
          </w:p>
          <w:p w14:paraId="799AEA31" w14:textId="77777777" w:rsidR="00F173C1" w:rsidRDefault="00F173C1">
            <w:pPr>
              <w:snapToGrid w:val="0"/>
              <w:jc w:val="both"/>
              <w:rPr>
                <w:b/>
                <w:color w:val="000000" w:themeColor="text1"/>
                <w:sz w:val="18"/>
                <w:szCs w:val="18"/>
                <w:lang w:eastAsia="zh-CN"/>
              </w:rPr>
            </w:pPr>
          </w:p>
          <w:p w14:paraId="47175775" w14:textId="77777777" w:rsidR="00F173C1" w:rsidRDefault="00165D0F">
            <w:pPr>
              <w:snapToGrid w:val="0"/>
              <w:jc w:val="both"/>
              <w:rPr>
                <w:b/>
                <w:color w:val="000000" w:themeColor="text1"/>
                <w:sz w:val="18"/>
                <w:szCs w:val="18"/>
                <w:lang w:eastAsia="zh-CN"/>
              </w:rPr>
            </w:pPr>
            <w:r>
              <w:rPr>
                <w:rFonts w:hint="eastAsia"/>
                <w:b/>
                <w:color w:val="000000" w:themeColor="text1"/>
                <w:sz w:val="18"/>
                <w:szCs w:val="18"/>
                <w:lang w:eastAsia="zh-CN"/>
              </w:rPr>
              <w:t>Q</w:t>
            </w:r>
            <w:r>
              <w:rPr>
                <w:b/>
                <w:color w:val="000000" w:themeColor="text1"/>
                <w:sz w:val="18"/>
                <w:szCs w:val="18"/>
                <w:lang w:eastAsia="zh-CN"/>
              </w:rPr>
              <w:t xml:space="preserve">1.2: </w:t>
            </w:r>
          </w:p>
          <w:p w14:paraId="6582EE81" w14:textId="77777777" w:rsidR="00F173C1" w:rsidRDefault="00165D0F">
            <w:pPr>
              <w:snapToGrid w:val="0"/>
              <w:jc w:val="both"/>
              <w:rPr>
                <w:color w:val="000000" w:themeColor="text1"/>
                <w:sz w:val="18"/>
                <w:szCs w:val="18"/>
                <w:lang w:eastAsia="zh-CN"/>
              </w:rPr>
            </w:pPr>
            <w:r>
              <w:rPr>
                <w:color w:val="000000" w:themeColor="text1"/>
                <w:sz w:val="18"/>
                <w:szCs w:val="18"/>
                <w:lang w:eastAsia="zh-CN"/>
              </w:rPr>
              <w:t xml:space="preserve">As mentioned by Ericsson and MediaTek, to avoid frequent RRC reconfiguration, the measurement RS set of new beams consists of a large number of periodic measurement RSs. In this case, according to the agreed event evaluation mechanism, UE needs to monitor all the measurement RSs at least M times and then compare measurement value of each new beam with the current beam. Thus, UE measurement overhead and computation complexity is very large. In our view, MAC CE-based measurement RS update, i.e., Alt-1 is a good approach to solve this issue. Therefore, it should be supported.    </w:t>
            </w:r>
          </w:p>
          <w:p w14:paraId="6B04C43F" w14:textId="77777777" w:rsidR="00F173C1" w:rsidRDefault="00F173C1">
            <w:pPr>
              <w:snapToGrid w:val="0"/>
              <w:jc w:val="both"/>
              <w:rPr>
                <w:color w:val="000000" w:themeColor="text1"/>
                <w:sz w:val="18"/>
                <w:szCs w:val="18"/>
                <w:lang w:eastAsia="zh-CN"/>
              </w:rPr>
            </w:pPr>
          </w:p>
          <w:p w14:paraId="30E9889E" w14:textId="77777777" w:rsidR="00F173C1" w:rsidRDefault="00165D0F">
            <w:pPr>
              <w:snapToGrid w:val="0"/>
              <w:jc w:val="both"/>
              <w:rPr>
                <w:color w:val="000000" w:themeColor="text1"/>
                <w:sz w:val="18"/>
                <w:szCs w:val="18"/>
                <w:lang w:eastAsia="zh-CN"/>
              </w:rPr>
            </w:pPr>
            <w:r>
              <w:rPr>
                <w:rFonts w:hint="eastAsia"/>
                <w:b/>
                <w:color w:val="000000" w:themeColor="text1"/>
                <w:sz w:val="18"/>
                <w:szCs w:val="18"/>
                <w:lang w:eastAsia="zh-CN"/>
              </w:rPr>
              <w:lastRenderedPageBreak/>
              <w:t>P</w:t>
            </w:r>
            <w:r>
              <w:rPr>
                <w:b/>
                <w:color w:val="000000" w:themeColor="text1"/>
                <w:sz w:val="18"/>
                <w:szCs w:val="18"/>
                <w:lang w:eastAsia="zh-CN"/>
              </w:rPr>
              <w:t xml:space="preserve">roposal 1.3.1: </w:t>
            </w:r>
            <w:r>
              <w:rPr>
                <w:color w:val="000000" w:themeColor="text1"/>
                <w:sz w:val="18"/>
                <w:szCs w:val="18"/>
                <w:lang w:eastAsia="zh-CN"/>
              </w:rPr>
              <w:t>This issue should be postponed until issue1.B is resolved. If the event evaluation procedure is agreed to be captured in RAN2 specification, reset of time window and counter is a RAN2 issue.</w:t>
            </w:r>
          </w:p>
          <w:p w14:paraId="0A2AE640" w14:textId="77777777" w:rsidR="00F173C1" w:rsidRDefault="00165D0F">
            <w:pPr>
              <w:rPr>
                <w:color w:val="0000FF"/>
                <w:sz w:val="20"/>
                <w:szCs w:val="20"/>
              </w:rPr>
            </w:pPr>
            <w:r>
              <w:rPr>
                <w:color w:val="0000FF"/>
                <w:sz w:val="20"/>
                <w:szCs w:val="20"/>
              </w:rPr>
              <w:t>[Mod]: Even though this feature may be specified by RAN2, it does not prevent us from providing a complete functionality as a RAN1 leading topic!</w:t>
            </w:r>
          </w:p>
          <w:p w14:paraId="2ACFD85A" w14:textId="77777777" w:rsidR="00F173C1" w:rsidRDefault="00F173C1">
            <w:pPr>
              <w:snapToGrid w:val="0"/>
              <w:jc w:val="both"/>
              <w:rPr>
                <w:color w:val="000000" w:themeColor="text1"/>
                <w:sz w:val="18"/>
                <w:szCs w:val="18"/>
                <w:lang w:eastAsia="zh-CN"/>
              </w:rPr>
            </w:pPr>
          </w:p>
          <w:p w14:paraId="02ABC9E5" w14:textId="77777777" w:rsidR="00F173C1" w:rsidRDefault="00165D0F">
            <w:pPr>
              <w:snapToGrid w:val="0"/>
              <w:jc w:val="both"/>
              <w:rPr>
                <w:b/>
                <w:color w:val="000000" w:themeColor="text1"/>
                <w:sz w:val="18"/>
                <w:szCs w:val="18"/>
                <w:lang w:eastAsia="zh-CN"/>
              </w:rPr>
            </w:pPr>
            <w:r>
              <w:rPr>
                <w:b/>
                <w:color w:val="000000" w:themeColor="text1"/>
                <w:sz w:val="18"/>
                <w:szCs w:val="18"/>
                <w:lang w:eastAsia="zh-CN"/>
              </w:rPr>
              <w:t xml:space="preserve">Q.1.3.2:    </w:t>
            </w:r>
          </w:p>
          <w:p w14:paraId="136CF776" w14:textId="77777777" w:rsidR="00F173C1" w:rsidRDefault="00165D0F">
            <w:pPr>
              <w:snapToGrid w:val="0"/>
              <w:jc w:val="both"/>
              <w:rPr>
                <w:color w:val="000000" w:themeColor="text1"/>
                <w:sz w:val="18"/>
                <w:szCs w:val="18"/>
                <w:lang w:eastAsia="zh-CN"/>
              </w:rPr>
            </w:pPr>
            <w:r>
              <w:rPr>
                <w:color w:val="000000" w:themeColor="text1"/>
                <w:sz w:val="18"/>
                <w:szCs w:val="18"/>
                <w:lang w:eastAsia="zh-CN"/>
              </w:rPr>
              <w:t>Our first preference is that the periodicity should be aligned between the current and new beams. If it is not agreed and current beam and new beam have different periodicities, it is more reasonable to determine the periodicity of event-2 instance is the same as largest periodicity of the current beam RS and new beam RS(s). Thus, comparison between current beam and new beam is operated based on the new measurement results within the duration respectively, which is fairer.</w:t>
            </w:r>
          </w:p>
          <w:p w14:paraId="565E3638" w14:textId="77777777" w:rsidR="00F173C1" w:rsidRDefault="00165D0F">
            <w:pPr>
              <w:snapToGrid w:val="0"/>
              <w:jc w:val="both"/>
              <w:rPr>
                <w:color w:val="0000FF"/>
                <w:sz w:val="20"/>
                <w:szCs w:val="20"/>
              </w:rPr>
            </w:pPr>
            <w:r>
              <w:rPr>
                <w:color w:val="0000FF"/>
                <w:sz w:val="20"/>
                <w:szCs w:val="20"/>
              </w:rPr>
              <w:t>[Mod]: FFS is added.</w:t>
            </w:r>
          </w:p>
        </w:tc>
      </w:tr>
      <w:tr w:rsidR="00F173C1" w14:paraId="2514284D" w14:textId="77777777">
        <w:trPr>
          <w:trHeight w:val="215"/>
        </w:trPr>
        <w:tc>
          <w:tcPr>
            <w:tcW w:w="1516" w:type="dxa"/>
          </w:tcPr>
          <w:p w14:paraId="44CF5AF7" w14:textId="77777777" w:rsidR="00F173C1" w:rsidRDefault="00165D0F">
            <w:pPr>
              <w:snapToGrid w:val="0"/>
              <w:rPr>
                <w:rFonts w:eastAsia="宋体"/>
                <w:color w:val="0000FF"/>
                <w:sz w:val="18"/>
                <w:szCs w:val="18"/>
                <w:lang w:eastAsia="zh-CN"/>
              </w:rPr>
            </w:pPr>
            <w:r>
              <w:rPr>
                <w:rFonts w:eastAsia="宋体"/>
                <w:color w:val="0000FF"/>
                <w:sz w:val="18"/>
                <w:szCs w:val="18"/>
                <w:lang w:eastAsia="zh-CN"/>
              </w:rPr>
              <w:lastRenderedPageBreak/>
              <w:t>Mod_V28</w:t>
            </w:r>
          </w:p>
        </w:tc>
        <w:tc>
          <w:tcPr>
            <w:tcW w:w="8469" w:type="dxa"/>
          </w:tcPr>
          <w:p w14:paraId="61E18E12" w14:textId="77777777" w:rsidR="00F173C1" w:rsidRDefault="00165D0F">
            <w:pPr>
              <w:snapToGrid w:val="0"/>
              <w:jc w:val="both"/>
              <w:rPr>
                <w:color w:val="0000FF"/>
                <w:sz w:val="18"/>
                <w:szCs w:val="18"/>
                <w:lang w:eastAsia="zh-CN"/>
              </w:rPr>
            </w:pPr>
            <w:r>
              <w:rPr>
                <w:color w:val="0000FF"/>
                <w:sz w:val="18"/>
                <w:szCs w:val="18"/>
                <w:lang w:eastAsia="zh-CN"/>
              </w:rPr>
              <w:t>Companies’ preference is captured. Then proposal 1.3.1A/1.3.2 is provided accordingly.</w:t>
            </w:r>
          </w:p>
        </w:tc>
      </w:tr>
      <w:tr w:rsidR="00F173C1" w14:paraId="741A2574" w14:textId="77777777">
        <w:trPr>
          <w:trHeight w:val="215"/>
        </w:trPr>
        <w:tc>
          <w:tcPr>
            <w:tcW w:w="1516" w:type="dxa"/>
          </w:tcPr>
          <w:p w14:paraId="115ACAB2" w14:textId="77777777" w:rsidR="00F173C1" w:rsidRDefault="00165D0F">
            <w:pPr>
              <w:snapToGrid w:val="0"/>
              <w:rPr>
                <w:rFonts w:eastAsia="宋体"/>
                <w:color w:val="0000FF"/>
                <w:sz w:val="18"/>
                <w:szCs w:val="18"/>
                <w:lang w:eastAsia="zh-CN"/>
              </w:rPr>
            </w:pPr>
            <w:proofErr w:type="spellStart"/>
            <w:r>
              <w:rPr>
                <w:rFonts w:eastAsia="宋体" w:hint="eastAsia"/>
                <w:sz w:val="18"/>
                <w:szCs w:val="18"/>
                <w:lang w:eastAsia="zh-CN"/>
              </w:rPr>
              <w:t>Transsion</w:t>
            </w:r>
            <w:proofErr w:type="spellEnd"/>
          </w:p>
        </w:tc>
        <w:tc>
          <w:tcPr>
            <w:tcW w:w="8469" w:type="dxa"/>
          </w:tcPr>
          <w:p w14:paraId="631ED565" w14:textId="77777777" w:rsidR="00F173C1" w:rsidRDefault="00165D0F">
            <w:pPr>
              <w:snapToGrid w:val="0"/>
              <w:jc w:val="both"/>
              <w:rPr>
                <w:color w:val="000000" w:themeColor="text1"/>
                <w:sz w:val="18"/>
                <w:szCs w:val="18"/>
                <w:lang w:eastAsia="zh-CN"/>
              </w:rPr>
            </w:pPr>
            <w:r>
              <w:rPr>
                <w:rFonts w:hint="eastAsia"/>
                <w:b/>
                <w:bCs/>
                <w:color w:val="000000" w:themeColor="text1"/>
                <w:sz w:val="18"/>
                <w:szCs w:val="18"/>
                <w:lang w:eastAsia="zh-CN"/>
              </w:rPr>
              <w:t>Proposal 1.1.1</w:t>
            </w:r>
            <w:r>
              <w:rPr>
                <w:rFonts w:hint="eastAsia"/>
                <w:color w:val="000000" w:themeColor="text1"/>
                <w:sz w:val="18"/>
                <w:szCs w:val="18"/>
                <w:lang w:eastAsia="zh-CN"/>
              </w:rPr>
              <w:t>: We are ok with this proposal in principle without Note 2.</w:t>
            </w:r>
          </w:p>
          <w:p w14:paraId="30ED6F84" w14:textId="77777777" w:rsidR="00F173C1" w:rsidRDefault="00165D0F">
            <w:pPr>
              <w:snapToGrid w:val="0"/>
              <w:jc w:val="both"/>
              <w:rPr>
                <w:color w:val="000000" w:themeColor="text1"/>
                <w:sz w:val="18"/>
                <w:szCs w:val="18"/>
                <w:lang w:eastAsia="zh-CN"/>
              </w:rPr>
            </w:pPr>
            <w:r>
              <w:rPr>
                <w:rFonts w:hint="eastAsia"/>
                <w:b/>
                <w:bCs/>
                <w:color w:val="000000" w:themeColor="text1"/>
                <w:sz w:val="18"/>
                <w:szCs w:val="18"/>
                <w:lang w:eastAsia="zh-CN"/>
              </w:rPr>
              <w:t>Proposal 1.1.2</w:t>
            </w:r>
            <w:r>
              <w:rPr>
                <w:rFonts w:hint="eastAsia"/>
                <w:color w:val="000000" w:themeColor="text1"/>
                <w:sz w:val="18"/>
                <w:szCs w:val="18"/>
                <w:lang w:eastAsia="zh-CN"/>
              </w:rPr>
              <w:t>: We support to confirm the working assumption,</w:t>
            </w:r>
          </w:p>
          <w:p w14:paraId="1FDBDD0B" w14:textId="77777777" w:rsidR="00F173C1" w:rsidRDefault="00165D0F">
            <w:pPr>
              <w:snapToGrid w:val="0"/>
              <w:jc w:val="both"/>
              <w:rPr>
                <w:color w:val="000000" w:themeColor="text1"/>
                <w:sz w:val="18"/>
                <w:szCs w:val="18"/>
                <w:lang w:eastAsia="zh-CN"/>
              </w:rPr>
            </w:pPr>
            <w:r>
              <w:rPr>
                <w:rFonts w:hint="eastAsia"/>
                <w:b/>
                <w:bCs/>
                <w:color w:val="000000" w:themeColor="text1"/>
                <w:sz w:val="18"/>
                <w:szCs w:val="18"/>
                <w:lang w:eastAsia="zh-CN"/>
              </w:rPr>
              <w:t>Proposal 1.1.3</w:t>
            </w:r>
            <w:r>
              <w:rPr>
                <w:rFonts w:hint="eastAsia"/>
                <w:color w:val="000000" w:themeColor="text1"/>
                <w:sz w:val="18"/>
                <w:szCs w:val="18"/>
                <w:lang w:eastAsia="zh-CN"/>
              </w:rPr>
              <w:t>: We can accept implicit manner for the sake of progress.</w:t>
            </w:r>
          </w:p>
          <w:p w14:paraId="50BBAA6A" w14:textId="77777777" w:rsidR="00F173C1" w:rsidRDefault="00165D0F">
            <w:pPr>
              <w:snapToGrid w:val="0"/>
              <w:jc w:val="both"/>
              <w:rPr>
                <w:color w:val="000000" w:themeColor="text1"/>
                <w:sz w:val="18"/>
                <w:szCs w:val="18"/>
                <w:lang w:eastAsia="zh-CN"/>
              </w:rPr>
            </w:pPr>
            <w:r>
              <w:rPr>
                <w:rFonts w:hint="eastAsia"/>
                <w:b/>
                <w:bCs/>
                <w:color w:val="000000" w:themeColor="text1"/>
                <w:sz w:val="18"/>
                <w:szCs w:val="18"/>
                <w:lang w:eastAsia="zh-CN"/>
              </w:rPr>
              <w:t>Q1.2</w:t>
            </w:r>
            <w:r>
              <w:rPr>
                <w:rFonts w:hint="eastAsia"/>
                <w:color w:val="000000" w:themeColor="text1"/>
                <w:sz w:val="18"/>
                <w:szCs w:val="18"/>
                <w:lang w:eastAsia="zh-CN"/>
              </w:rPr>
              <w:t>: Do not support. The multiple potential new beam RSs can be configured in a resource set and the potential new beams do not need to be dynamically updated.</w:t>
            </w:r>
          </w:p>
          <w:p w14:paraId="4A857FEC" w14:textId="77777777" w:rsidR="00F173C1" w:rsidRDefault="00165D0F">
            <w:pPr>
              <w:snapToGrid w:val="0"/>
              <w:jc w:val="both"/>
              <w:rPr>
                <w:color w:val="000000" w:themeColor="text1"/>
                <w:sz w:val="18"/>
                <w:szCs w:val="18"/>
                <w:lang w:eastAsia="zh-CN"/>
              </w:rPr>
            </w:pPr>
            <w:r>
              <w:rPr>
                <w:rFonts w:hint="eastAsia"/>
                <w:color w:val="000000" w:themeColor="text1"/>
                <w:sz w:val="18"/>
                <w:szCs w:val="18"/>
                <w:lang w:eastAsia="zh-CN"/>
              </w:rPr>
              <w:t xml:space="preserve">Proposal 1.3.1: We are open to further discussion on this issue. </w:t>
            </w:r>
          </w:p>
          <w:p w14:paraId="7E894B49" w14:textId="77777777" w:rsidR="00F173C1" w:rsidRDefault="00165D0F">
            <w:pPr>
              <w:snapToGrid w:val="0"/>
              <w:jc w:val="both"/>
              <w:rPr>
                <w:color w:val="0000FF"/>
                <w:sz w:val="18"/>
                <w:szCs w:val="18"/>
                <w:lang w:eastAsia="zh-CN"/>
              </w:rPr>
            </w:pPr>
            <w:r>
              <w:rPr>
                <w:rFonts w:hint="eastAsia"/>
                <w:b/>
                <w:bCs/>
                <w:color w:val="000000" w:themeColor="text1"/>
                <w:sz w:val="18"/>
                <w:szCs w:val="18"/>
                <w:lang w:eastAsia="zh-CN"/>
              </w:rPr>
              <w:t>Q1.3.2</w:t>
            </w:r>
            <w:r>
              <w:rPr>
                <w:rFonts w:hint="eastAsia"/>
                <w:color w:val="000000" w:themeColor="text1"/>
                <w:sz w:val="18"/>
                <w:szCs w:val="18"/>
                <w:lang w:eastAsia="zh-CN"/>
              </w:rPr>
              <w:t>: This can be discussed later.</w:t>
            </w:r>
          </w:p>
        </w:tc>
      </w:tr>
      <w:tr w:rsidR="00D87CF5" w14:paraId="0E74AB96" w14:textId="77777777">
        <w:trPr>
          <w:trHeight w:val="215"/>
        </w:trPr>
        <w:tc>
          <w:tcPr>
            <w:tcW w:w="1516" w:type="dxa"/>
          </w:tcPr>
          <w:p w14:paraId="067BE69F" w14:textId="1F69ACD7" w:rsidR="00D87CF5" w:rsidRDefault="00D87CF5" w:rsidP="00D87CF5">
            <w:pPr>
              <w:snapToGrid w:val="0"/>
              <w:rPr>
                <w:rFonts w:eastAsia="宋体"/>
                <w:sz w:val="18"/>
                <w:szCs w:val="18"/>
                <w:lang w:eastAsia="zh-CN"/>
              </w:rPr>
            </w:pPr>
            <w:r>
              <w:rPr>
                <w:rFonts w:eastAsia="MS Mincho"/>
                <w:sz w:val="18"/>
                <w:szCs w:val="18"/>
                <w:lang w:eastAsia="ja-JP"/>
              </w:rPr>
              <w:t xml:space="preserve">Apple </w:t>
            </w:r>
          </w:p>
        </w:tc>
        <w:tc>
          <w:tcPr>
            <w:tcW w:w="8469" w:type="dxa"/>
          </w:tcPr>
          <w:p w14:paraId="462D98DC" w14:textId="3CD35480" w:rsidR="00D87CF5" w:rsidRDefault="00D87CF5" w:rsidP="00D87CF5">
            <w:pPr>
              <w:rPr>
                <w:sz w:val="20"/>
                <w:szCs w:val="20"/>
                <w:lang w:val="en-CA"/>
              </w:rPr>
            </w:pPr>
            <w:r w:rsidRPr="00C55539">
              <w:rPr>
                <w:b/>
                <w:bCs/>
                <w:sz w:val="20"/>
                <w:szCs w:val="20"/>
                <w:lang w:val="en-CA"/>
              </w:rPr>
              <w:t>Proposal 1.1.1:</w:t>
            </w:r>
            <w:r>
              <w:rPr>
                <w:b/>
                <w:bCs/>
                <w:sz w:val="20"/>
                <w:szCs w:val="20"/>
                <w:lang w:val="en-CA"/>
              </w:rPr>
              <w:t xml:space="preserve"> </w:t>
            </w:r>
            <w:r w:rsidRPr="00936FE3">
              <w:rPr>
                <w:sz w:val="20"/>
                <w:szCs w:val="20"/>
                <w:lang w:val="en-CA"/>
              </w:rPr>
              <w:t xml:space="preserve">Without Note 1, the proposal itself is ambiguous, and we cannot support it. The agreement must be clear to avoid different interpretations, which could lead to </w:t>
            </w:r>
            <w:proofErr w:type="spellStart"/>
            <w:r w:rsidRPr="00936FE3">
              <w:rPr>
                <w:sz w:val="20"/>
                <w:szCs w:val="20"/>
                <w:lang w:val="en-CA"/>
              </w:rPr>
              <w:t>IoDT</w:t>
            </w:r>
            <w:proofErr w:type="spellEnd"/>
            <w:r w:rsidRPr="00936FE3">
              <w:rPr>
                <w:sz w:val="20"/>
                <w:szCs w:val="20"/>
                <w:lang w:val="en-CA"/>
              </w:rPr>
              <w:t xml:space="preserve"> issues. Specifically, this proposal needs clarity on the UE behavior when TRS is used as the QCL source RS in the indicated TCI-state</w:t>
            </w:r>
            <w:r>
              <w:rPr>
                <w:sz w:val="20"/>
                <w:szCs w:val="20"/>
                <w:lang w:val="en-CA"/>
              </w:rPr>
              <w:t xml:space="preserve"> and CSI-RS is configured as candidate cell measurement </w:t>
            </w:r>
            <w:r w:rsidR="00845077">
              <w:rPr>
                <w:sz w:val="20"/>
                <w:szCs w:val="20"/>
                <w:lang w:val="en-CA"/>
              </w:rPr>
              <w:pgNum/>
            </w:r>
            <w:proofErr w:type="spellStart"/>
            <w:r w:rsidR="00845077">
              <w:rPr>
                <w:sz w:val="20"/>
                <w:szCs w:val="20"/>
                <w:lang w:val="en-CA"/>
              </w:rPr>
              <w:t>andidat</w:t>
            </w:r>
            <w:proofErr w:type="spellEnd"/>
            <w:r w:rsidRPr="00936FE3">
              <w:rPr>
                <w:sz w:val="20"/>
                <w:szCs w:val="20"/>
                <w:lang w:val="en-CA"/>
              </w:rPr>
              <w:t xml:space="preserve">. </w:t>
            </w:r>
            <w:r>
              <w:rPr>
                <w:sz w:val="20"/>
                <w:szCs w:val="20"/>
                <w:lang w:val="en-CA"/>
              </w:rPr>
              <w:t xml:space="preserve">Is it a valid configuration? With Note-1, it is clear that this is an invalid configuration. </w:t>
            </w:r>
            <w:proofErr w:type="spellStart"/>
            <w:r>
              <w:rPr>
                <w:sz w:val="20"/>
                <w:szCs w:val="20"/>
                <w:lang w:val="en-CA"/>
              </w:rPr>
              <w:t>Althought</w:t>
            </w:r>
            <w:proofErr w:type="spellEnd"/>
            <w:r>
              <w:rPr>
                <w:sz w:val="20"/>
                <w:szCs w:val="20"/>
                <w:lang w:val="en-CA"/>
              </w:rPr>
              <w:t xml:space="preserve"> this is not preference, we can </w:t>
            </w:r>
            <w:r w:rsidR="00845077">
              <w:rPr>
                <w:sz w:val="20"/>
                <w:szCs w:val="20"/>
                <w:lang w:val="en-CA"/>
              </w:rPr>
              <w:pgNum/>
            </w:r>
            <w:proofErr w:type="spellStart"/>
            <w:r w:rsidR="00845077">
              <w:rPr>
                <w:sz w:val="20"/>
                <w:szCs w:val="20"/>
                <w:lang w:val="en-CA"/>
              </w:rPr>
              <w:t>andid</w:t>
            </w:r>
            <w:proofErr w:type="spellEnd"/>
            <w:r>
              <w:rPr>
                <w:sz w:val="20"/>
                <w:szCs w:val="20"/>
                <w:lang w:val="en-CA"/>
              </w:rPr>
              <w:t xml:space="preserve"> this </w:t>
            </w:r>
            <w:r w:rsidR="00845077">
              <w:rPr>
                <w:sz w:val="20"/>
                <w:szCs w:val="20"/>
                <w:lang w:val="en-CA"/>
              </w:rPr>
              <w:pgNum/>
            </w:r>
            <w:proofErr w:type="spellStart"/>
            <w:r w:rsidR="00845077">
              <w:rPr>
                <w:sz w:val="20"/>
                <w:szCs w:val="20"/>
                <w:lang w:val="en-CA"/>
              </w:rPr>
              <w:t>andidat</w:t>
            </w:r>
            <w:proofErr w:type="spellEnd"/>
            <w:r>
              <w:rPr>
                <w:sz w:val="20"/>
                <w:szCs w:val="20"/>
                <w:lang w:val="en-CA"/>
              </w:rPr>
              <w:t xml:space="preserve"> with Note 1. </w:t>
            </w:r>
          </w:p>
          <w:p w14:paraId="5E4DFD2C" w14:textId="77777777" w:rsidR="00D87CF5" w:rsidRDefault="00D87CF5" w:rsidP="00D87CF5">
            <w:pPr>
              <w:rPr>
                <w:sz w:val="20"/>
                <w:szCs w:val="20"/>
                <w:lang w:val="en-CA"/>
              </w:rPr>
            </w:pPr>
            <w:r w:rsidRPr="00936FE3">
              <w:rPr>
                <w:sz w:val="20"/>
                <w:szCs w:val="20"/>
                <w:lang w:val="en-CA"/>
              </w:rPr>
              <w:t>We should not proceed with an ambiguous agreement that neglects these issues for the sake of progress</w:t>
            </w:r>
            <w:r>
              <w:rPr>
                <w:sz w:val="20"/>
                <w:szCs w:val="20"/>
                <w:lang w:val="en-CA"/>
              </w:rPr>
              <w:t xml:space="preserve">. </w:t>
            </w:r>
          </w:p>
          <w:p w14:paraId="70F6653C" w14:textId="77777777" w:rsidR="00D87CF5" w:rsidRDefault="00D87CF5" w:rsidP="00D87CF5">
            <w:pPr>
              <w:rPr>
                <w:sz w:val="20"/>
                <w:szCs w:val="20"/>
                <w:lang w:val="en-CA"/>
              </w:rPr>
            </w:pPr>
          </w:p>
          <w:p w14:paraId="3796B059" w14:textId="77777777" w:rsidR="00D87CF5" w:rsidRDefault="00D87CF5" w:rsidP="00D87CF5">
            <w:pPr>
              <w:rPr>
                <w:b/>
                <w:bCs/>
                <w:sz w:val="20"/>
                <w:szCs w:val="20"/>
                <w:lang w:val="en-CA"/>
              </w:rPr>
            </w:pPr>
            <w:r w:rsidRPr="00C55539">
              <w:rPr>
                <w:b/>
                <w:bCs/>
                <w:sz w:val="20"/>
                <w:szCs w:val="20"/>
                <w:lang w:val="en-CA"/>
              </w:rPr>
              <w:t>Proposal 1.1.</w:t>
            </w:r>
            <w:r>
              <w:rPr>
                <w:b/>
                <w:bCs/>
                <w:sz w:val="20"/>
                <w:szCs w:val="20"/>
                <w:lang w:val="en-CA"/>
              </w:rPr>
              <w:t>2</w:t>
            </w:r>
            <w:r w:rsidRPr="00C55539">
              <w:rPr>
                <w:b/>
                <w:bCs/>
                <w:sz w:val="20"/>
                <w:szCs w:val="20"/>
                <w:lang w:val="en-CA"/>
              </w:rPr>
              <w:t>:</w:t>
            </w:r>
            <w:r>
              <w:rPr>
                <w:b/>
                <w:bCs/>
                <w:sz w:val="20"/>
                <w:szCs w:val="20"/>
                <w:lang w:val="en-CA"/>
              </w:rPr>
              <w:t xml:space="preserve"> Support without ‘Note’. </w:t>
            </w:r>
          </w:p>
          <w:p w14:paraId="2AF8226C" w14:textId="1DCB85E5" w:rsidR="00D87CF5" w:rsidRDefault="00D87CF5" w:rsidP="00D87CF5">
            <w:pPr>
              <w:rPr>
                <w:sz w:val="20"/>
                <w:szCs w:val="20"/>
              </w:rPr>
            </w:pPr>
            <w:r w:rsidRPr="00AA5602">
              <w:rPr>
                <w:sz w:val="20"/>
                <w:szCs w:val="20"/>
              </w:rPr>
              <w:t>The ‘Note’ introduces ambiguity in our view. For instance, TRS consists of four CSI-RS resources, each linked to an NZP-CSI-RS-</w:t>
            </w:r>
            <w:proofErr w:type="spellStart"/>
            <w:r w:rsidRPr="00AA5602">
              <w:rPr>
                <w:sz w:val="20"/>
                <w:szCs w:val="20"/>
              </w:rPr>
              <w:t>ResourceId</w:t>
            </w:r>
            <w:proofErr w:type="spellEnd"/>
            <w:r w:rsidRPr="00AA5602">
              <w:rPr>
                <w:sz w:val="20"/>
                <w:szCs w:val="20"/>
              </w:rPr>
              <w:t>. This Note suggests that the combination of ‘TRS for the current beam + CSI-RS for the candidate beam’ is valid. Is this correct? We should avoid making ambiguous agreements solely for the sake of progress. If the intention is indeed to support this, we should establish a new agreement to explicitly capture it, rather than implying it</w:t>
            </w:r>
            <w:r>
              <w:rPr>
                <w:sz w:val="20"/>
                <w:szCs w:val="20"/>
              </w:rPr>
              <w:t xml:space="preserve">. </w:t>
            </w:r>
          </w:p>
          <w:p w14:paraId="23DC6C4C" w14:textId="27F361D9" w:rsidR="00876A79" w:rsidRPr="00876A79" w:rsidRDefault="00876A79" w:rsidP="00D87CF5">
            <w:pPr>
              <w:rPr>
                <w:color w:val="0000FF"/>
                <w:sz w:val="20"/>
                <w:szCs w:val="20"/>
              </w:rPr>
            </w:pPr>
            <w:r>
              <w:rPr>
                <w:color w:val="0000FF"/>
                <w:sz w:val="20"/>
                <w:szCs w:val="20"/>
              </w:rPr>
              <w:t xml:space="preserve">[Bo]: Good catch. Let’s clarify that CSI-RS is CSI-RS for BM. </w:t>
            </w:r>
          </w:p>
          <w:p w14:paraId="0C4D45C8" w14:textId="77777777" w:rsidR="00D87CF5" w:rsidRDefault="00D87CF5" w:rsidP="00D87CF5">
            <w:pPr>
              <w:rPr>
                <w:sz w:val="20"/>
                <w:szCs w:val="20"/>
              </w:rPr>
            </w:pPr>
          </w:p>
          <w:p w14:paraId="0B7AB425" w14:textId="77777777" w:rsidR="00D87CF5" w:rsidRDefault="00D87CF5" w:rsidP="00D87CF5">
            <w:pPr>
              <w:rPr>
                <w:b/>
                <w:bCs/>
                <w:sz w:val="20"/>
                <w:szCs w:val="20"/>
                <w:lang w:val="en-CA"/>
              </w:rPr>
            </w:pPr>
            <w:r w:rsidRPr="00C55539">
              <w:rPr>
                <w:b/>
                <w:bCs/>
                <w:sz w:val="20"/>
                <w:szCs w:val="20"/>
                <w:lang w:val="en-CA"/>
              </w:rPr>
              <w:t>Proposal 1.1.</w:t>
            </w:r>
            <w:r>
              <w:rPr>
                <w:b/>
                <w:bCs/>
                <w:sz w:val="20"/>
                <w:szCs w:val="20"/>
                <w:lang w:val="en-CA"/>
              </w:rPr>
              <w:t>3</w:t>
            </w:r>
            <w:r w:rsidRPr="00C55539">
              <w:rPr>
                <w:b/>
                <w:bCs/>
                <w:sz w:val="20"/>
                <w:szCs w:val="20"/>
                <w:lang w:val="en-CA"/>
              </w:rPr>
              <w:t>:</w:t>
            </w:r>
            <w:r>
              <w:rPr>
                <w:b/>
                <w:bCs/>
                <w:sz w:val="20"/>
                <w:szCs w:val="20"/>
                <w:lang w:val="en-CA"/>
              </w:rPr>
              <w:t xml:space="preserve"> Support. </w:t>
            </w:r>
          </w:p>
          <w:p w14:paraId="7D5DA28A" w14:textId="77777777" w:rsidR="00D87CF5" w:rsidRDefault="00D87CF5" w:rsidP="00D87CF5">
            <w:pPr>
              <w:rPr>
                <w:sz w:val="20"/>
                <w:szCs w:val="20"/>
                <w:lang w:val="en-CA"/>
              </w:rPr>
            </w:pPr>
            <w:r>
              <w:rPr>
                <w:b/>
                <w:bCs/>
                <w:sz w:val="20"/>
                <w:szCs w:val="20"/>
                <w:lang w:val="en-CA"/>
              </w:rPr>
              <w:t>Q</w:t>
            </w:r>
            <w:r w:rsidRPr="00C55539">
              <w:rPr>
                <w:b/>
                <w:bCs/>
                <w:sz w:val="20"/>
                <w:szCs w:val="20"/>
                <w:lang w:val="en-CA"/>
              </w:rPr>
              <w:t>1</w:t>
            </w:r>
            <w:r>
              <w:rPr>
                <w:b/>
                <w:bCs/>
                <w:sz w:val="20"/>
                <w:szCs w:val="20"/>
                <w:lang w:val="en-CA"/>
              </w:rPr>
              <w:t>.2</w:t>
            </w:r>
            <w:r w:rsidRPr="00C55539">
              <w:rPr>
                <w:b/>
                <w:bCs/>
                <w:sz w:val="20"/>
                <w:szCs w:val="20"/>
                <w:lang w:val="en-CA"/>
              </w:rPr>
              <w:t>:</w:t>
            </w:r>
            <w:r>
              <w:rPr>
                <w:b/>
                <w:bCs/>
                <w:sz w:val="20"/>
                <w:szCs w:val="20"/>
                <w:lang w:val="en-CA"/>
              </w:rPr>
              <w:t xml:space="preserve"> Support Alt-1. </w:t>
            </w:r>
          </w:p>
          <w:p w14:paraId="0C3183B1" w14:textId="77777777" w:rsidR="00D87CF5" w:rsidRDefault="00D87CF5" w:rsidP="00D87CF5">
            <w:pPr>
              <w:rPr>
                <w:sz w:val="20"/>
                <w:szCs w:val="20"/>
                <w:lang w:val="en-CA"/>
              </w:rPr>
            </w:pPr>
            <w:r>
              <w:rPr>
                <w:sz w:val="20"/>
                <w:szCs w:val="20"/>
                <w:lang w:val="en-CA"/>
              </w:rPr>
              <w:t>Note that</w:t>
            </w:r>
            <w:r w:rsidRPr="00AA5602">
              <w:rPr>
                <w:sz w:val="20"/>
                <w:szCs w:val="20"/>
                <w:lang w:val="en-CA"/>
              </w:rPr>
              <w:t xml:space="preserve"> the current beam can be updated by MAC-CE or even DCI format</w:t>
            </w:r>
            <w:r>
              <w:rPr>
                <w:sz w:val="20"/>
                <w:szCs w:val="20"/>
                <w:lang w:val="en-CA"/>
              </w:rPr>
              <w:t>. Since the Event-2 is defined to compare between current beam and candidate beams,</w:t>
            </w:r>
            <w:r w:rsidRPr="00AA5602">
              <w:rPr>
                <w:sz w:val="20"/>
                <w:szCs w:val="20"/>
                <w:lang w:val="en-CA"/>
              </w:rPr>
              <w:t xml:space="preserve"> using the RRC signal to reconfigure RS </w:t>
            </w:r>
            <w:proofErr w:type="spellStart"/>
            <w:r w:rsidRPr="00AA5602">
              <w:rPr>
                <w:sz w:val="20"/>
                <w:szCs w:val="20"/>
                <w:lang w:val="en-CA"/>
              </w:rPr>
              <w:t>resoures</w:t>
            </w:r>
            <w:proofErr w:type="spellEnd"/>
            <w:r w:rsidRPr="00AA5602">
              <w:rPr>
                <w:sz w:val="20"/>
                <w:szCs w:val="20"/>
                <w:lang w:val="en-CA"/>
              </w:rPr>
              <w:t xml:space="preserve"> for candidate beam is too slow</w:t>
            </w:r>
            <w:r>
              <w:rPr>
                <w:sz w:val="20"/>
                <w:szCs w:val="20"/>
                <w:lang w:val="en-CA"/>
              </w:rPr>
              <w:t xml:space="preserve"> and can not match the current beam update rate in case of</w:t>
            </w:r>
            <w:r w:rsidRPr="00AA5602">
              <w:rPr>
                <w:sz w:val="20"/>
                <w:szCs w:val="20"/>
                <w:lang w:val="en-CA"/>
              </w:rPr>
              <w:t xml:space="preserve"> UE mobility</w:t>
            </w:r>
            <w:r>
              <w:rPr>
                <w:sz w:val="20"/>
                <w:szCs w:val="20"/>
                <w:lang w:val="en-CA"/>
              </w:rPr>
              <w:t xml:space="preserve">. Therefore, MAC-CE based update is necessary. </w:t>
            </w:r>
          </w:p>
          <w:p w14:paraId="6295E501" w14:textId="77777777" w:rsidR="00D87CF5" w:rsidRDefault="00D87CF5" w:rsidP="00D87CF5">
            <w:pPr>
              <w:rPr>
                <w:sz w:val="20"/>
                <w:szCs w:val="20"/>
                <w:lang w:val="en-CA"/>
              </w:rPr>
            </w:pPr>
          </w:p>
          <w:p w14:paraId="2B7F510C" w14:textId="2898E5E5" w:rsidR="00D87CF5" w:rsidRDefault="00D87CF5" w:rsidP="00D87CF5">
            <w:pPr>
              <w:rPr>
                <w:sz w:val="20"/>
                <w:szCs w:val="20"/>
                <w:lang w:val="en-CA"/>
              </w:rPr>
            </w:pPr>
            <w:r w:rsidRPr="003233AA">
              <w:rPr>
                <w:b/>
                <w:bCs/>
                <w:sz w:val="20"/>
                <w:szCs w:val="20"/>
                <w:lang w:val="en-CA"/>
              </w:rPr>
              <w:t>Q1.3.2:</w:t>
            </w:r>
            <w:r>
              <w:rPr>
                <w:b/>
                <w:bCs/>
                <w:sz w:val="20"/>
                <w:szCs w:val="20"/>
                <w:lang w:val="en-CA"/>
              </w:rPr>
              <w:t xml:space="preserve"> </w:t>
            </w:r>
            <w:r>
              <w:rPr>
                <w:sz w:val="20"/>
                <w:szCs w:val="20"/>
                <w:lang w:val="en-CA"/>
              </w:rPr>
              <w:t xml:space="preserve">To achieve the design goal of Event-2, i.e., timely report the qualified candidate beam to update the beam, a nature way is to configure the QCL source RS of current beam and </w:t>
            </w:r>
            <w:r w:rsidR="00845077">
              <w:rPr>
                <w:sz w:val="20"/>
                <w:szCs w:val="20"/>
                <w:lang w:val="en-CA"/>
              </w:rPr>
              <w:pgNum/>
            </w:r>
            <w:proofErr w:type="spellStart"/>
            <w:r w:rsidR="00845077">
              <w:rPr>
                <w:sz w:val="20"/>
                <w:szCs w:val="20"/>
                <w:lang w:val="en-CA"/>
              </w:rPr>
              <w:t>andidate</w:t>
            </w:r>
            <w:proofErr w:type="spellEnd"/>
            <w:r>
              <w:rPr>
                <w:sz w:val="20"/>
                <w:szCs w:val="20"/>
                <w:lang w:val="en-CA"/>
              </w:rPr>
              <w:t xml:space="preserve"> beam with a same periodicity. Otherwise, one of these RS may not </w:t>
            </w:r>
            <w:proofErr w:type="spellStart"/>
            <w:r>
              <w:rPr>
                <w:sz w:val="20"/>
                <w:szCs w:val="20"/>
                <w:lang w:val="en-CA"/>
              </w:rPr>
              <w:t>relect</w:t>
            </w:r>
            <w:proofErr w:type="spellEnd"/>
            <w:r>
              <w:rPr>
                <w:sz w:val="20"/>
                <w:szCs w:val="20"/>
                <w:lang w:val="en-CA"/>
              </w:rPr>
              <w:t xml:space="preserve"> the latest beam quality, resulting in the event triggering and reports are outdated and can not be used for TCI-state update. </w:t>
            </w:r>
          </w:p>
          <w:p w14:paraId="7DB2903E" w14:textId="0EF82C4C" w:rsidR="007C2DA2" w:rsidRPr="00DF3FB8" w:rsidRDefault="007C2DA2" w:rsidP="007C2DA2">
            <w:pPr>
              <w:rPr>
                <w:bCs/>
                <w:color w:val="0000FF"/>
                <w:sz w:val="20"/>
                <w:szCs w:val="20"/>
                <w:lang w:val="en-GB"/>
              </w:rPr>
            </w:pPr>
            <w:r w:rsidRPr="00DF3FB8">
              <w:rPr>
                <w:bCs/>
                <w:color w:val="0000FF"/>
                <w:sz w:val="20"/>
                <w:szCs w:val="20"/>
                <w:lang w:val="en-GB"/>
              </w:rPr>
              <w:t xml:space="preserve">[Mod]: </w:t>
            </w:r>
            <w:r>
              <w:rPr>
                <w:bCs/>
                <w:color w:val="0000FF"/>
                <w:sz w:val="20"/>
                <w:szCs w:val="20"/>
                <w:lang w:val="en-GB"/>
              </w:rPr>
              <w:t>Captured in the FFS.</w:t>
            </w:r>
          </w:p>
          <w:p w14:paraId="1933C10F" w14:textId="77777777" w:rsidR="00C50137" w:rsidRPr="00DB7B01" w:rsidRDefault="00C50137" w:rsidP="00D87CF5">
            <w:pPr>
              <w:rPr>
                <w:sz w:val="20"/>
                <w:szCs w:val="20"/>
                <w:lang w:val="en-CA"/>
              </w:rPr>
            </w:pPr>
          </w:p>
          <w:p w14:paraId="5A4B1BC1" w14:textId="77777777" w:rsidR="00D87CF5" w:rsidRDefault="00D87CF5" w:rsidP="00D87CF5">
            <w:pPr>
              <w:snapToGrid w:val="0"/>
              <w:jc w:val="both"/>
              <w:rPr>
                <w:b/>
                <w:bCs/>
                <w:color w:val="000000" w:themeColor="text1"/>
                <w:sz w:val="18"/>
                <w:szCs w:val="18"/>
                <w:lang w:eastAsia="zh-CN"/>
              </w:rPr>
            </w:pPr>
          </w:p>
        </w:tc>
      </w:tr>
      <w:tr w:rsidR="00165D0F" w14:paraId="7FA7744E" w14:textId="77777777">
        <w:trPr>
          <w:trHeight w:val="215"/>
        </w:trPr>
        <w:tc>
          <w:tcPr>
            <w:tcW w:w="1516" w:type="dxa"/>
          </w:tcPr>
          <w:p w14:paraId="4CB2D76F" w14:textId="031931A7" w:rsidR="00165D0F" w:rsidRDefault="00165D0F" w:rsidP="00D87CF5">
            <w:pPr>
              <w:snapToGrid w:val="0"/>
              <w:rPr>
                <w:rFonts w:eastAsia="MS Mincho"/>
                <w:sz w:val="18"/>
                <w:szCs w:val="18"/>
                <w:lang w:eastAsia="ja-JP"/>
              </w:rPr>
            </w:pPr>
            <w:r>
              <w:rPr>
                <w:rFonts w:eastAsia="MS Mincho"/>
                <w:sz w:val="18"/>
                <w:szCs w:val="18"/>
                <w:lang w:eastAsia="ja-JP"/>
              </w:rPr>
              <w:t>Samsung2</w:t>
            </w:r>
          </w:p>
        </w:tc>
        <w:tc>
          <w:tcPr>
            <w:tcW w:w="8469" w:type="dxa"/>
          </w:tcPr>
          <w:p w14:paraId="61CC44CD" w14:textId="5EE24132" w:rsidR="00165D0F" w:rsidRDefault="00165D0F" w:rsidP="00165D0F">
            <w:pPr>
              <w:shd w:val="clear" w:color="auto" w:fill="FFFFFF"/>
              <w:snapToGrid w:val="0"/>
              <w:rPr>
                <w:rFonts w:eastAsia="宋体"/>
                <w:b/>
                <w:sz w:val="20"/>
                <w:szCs w:val="20"/>
                <w:highlight w:val="yellow"/>
                <w:u w:val="single"/>
              </w:rPr>
            </w:pPr>
            <w:r>
              <w:rPr>
                <w:sz w:val="20"/>
                <w:szCs w:val="20"/>
                <w:lang w:val="en-CA"/>
              </w:rPr>
              <w:t>Regarding Proposal 1.3.1A, more precisely it should be (following same descriptions of the event 2 determination agreement):</w:t>
            </w:r>
          </w:p>
          <w:p w14:paraId="45117E07" w14:textId="77777777" w:rsidR="00165D0F" w:rsidRDefault="00165D0F" w:rsidP="00165D0F">
            <w:pPr>
              <w:shd w:val="clear" w:color="auto" w:fill="FFFFFF"/>
              <w:snapToGrid w:val="0"/>
              <w:rPr>
                <w:rFonts w:eastAsia="宋体"/>
                <w:b/>
                <w:sz w:val="20"/>
                <w:szCs w:val="20"/>
                <w:highlight w:val="yellow"/>
                <w:u w:val="single"/>
              </w:rPr>
            </w:pPr>
          </w:p>
          <w:p w14:paraId="78929228" w14:textId="79A03AC3" w:rsidR="00165D0F" w:rsidRDefault="00165D0F" w:rsidP="00165D0F">
            <w:pPr>
              <w:shd w:val="clear" w:color="auto" w:fill="FFFFFF"/>
              <w:snapToGrid w:val="0"/>
              <w:rPr>
                <w:rFonts w:eastAsia="Batang"/>
                <w:sz w:val="20"/>
                <w:szCs w:val="20"/>
                <w:lang w:val="en-GB" w:eastAsia="en-US"/>
              </w:rPr>
            </w:pPr>
            <w:r>
              <w:rPr>
                <w:rFonts w:eastAsia="宋体"/>
                <w:b/>
                <w:sz w:val="20"/>
                <w:szCs w:val="20"/>
                <w:highlight w:val="yellow"/>
                <w:u w:val="single"/>
              </w:rPr>
              <w:t>Proposal 1.3.1A:</w:t>
            </w:r>
            <w:r>
              <w:rPr>
                <w:rFonts w:eastAsia="宋体"/>
                <w:sz w:val="20"/>
                <w:szCs w:val="20"/>
              </w:rPr>
              <w:t xml:space="preserve"> </w:t>
            </w:r>
            <w:r>
              <w:rPr>
                <w:rFonts w:eastAsia="Batang"/>
                <w:sz w:val="20"/>
                <w:szCs w:val="20"/>
                <w:lang w:val="en-GB" w:eastAsia="en-US"/>
              </w:rPr>
              <w:t xml:space="preserve">Regarding </w:t>
            </w:r>
            <w:r>
              <w:rPr>
                <w:rFonts w:eastAsia="宋体"/>
                <w:sz w:val="20"/>
                <w:szCs w:val="20"/>
              </w:rPr>
              <w:t>the triggering event determination for Event 2</w:t>
            </w:r>
            <w:r>
              <w:rPr>
                <w:rFonts w:eastAsia="Batang"/>
                <w:sz w:val="20"/>
                <w:szCs w:val="20"/>
                <w:lang w:val="en-GB" w:eastAsia="en-US"/>
              </w:rPr>
              <w:t xml:space="preserve">, the </w:t>
            </w:r>
            <w:r w:rsidRPr="00165D0F">
              <w:rPr>
                <w:rFonts w:eastAsia="Batang"/>
                <w:color w:val="00B050"/>
                <w:sz w:val="20"/>
                <w:szCs w:val="20"/>
                <w:lang w:val="en-GB" w:eastAsia="en-US"/>
              </w:rPr>
              <w:t>event instance(s) counting</w:t>
            </w:r>
            <w:r>
              <w:rPr>
                <w:rFonts w:eastAsia="Batang"/>
                <w:sz w:val="20"/>
                <w:szCs w:val="20"/>
                <w:lang w:val="en-GB" w:eastAsia="en-US"/>
              </w:rPr>
              <w:t xml:space="preserve"> </w:t>
            </w:r>
            <w:proofErr w:type="spellStart"/>
            <w:r w:rsidRPr="00165D0F">
              <w:rPr>
                <w:rFonts w:eastAsia="Batang"/>
                <w:strike/>
                <w:color w:val="00B050"/>
                <w:sz w:val="20"/>
                <w:szCs w:val="20"/>
                <w:lang w:val="en-GB" w:eastAsia="en-US"/>
              </w:rPr>
              <w:t>counter</w:t>
            </w:r>
            <w:r>
              <w:rPr>
                <w:rFonts w:eastAsia="Batang"/>
                <w:sz w:val="20"/>
                <w:szCs w:val="20"/>
                <w:lang w:val="en-GB" w:eastAsia="en-US"/>
              </w:rPr>
              <w:t>is</w:t>
            </w:r>
            <w:proofErr w:type="spellEnd"/>
            <w:r>
              <w:rPr>
                <w:rFonts w:eastAsia="Batang"/>
                <w:sz w:val="20"/>
                <w:szCs w:val="20"/>
                <w:lang w:val="en-GB" w:eastAsia="en-US"/>
              </w:rPr>
              <w:t xml:space="preserve"> per new beam. </w:t>
            </w:r>
          </w:p>
          <w:p w14:paraId="29FDF51B" w14:textId="3EC6B544" w:rsidR="00165D0F" w:rsidRDefault="00165D0F" w:rsidP="00165D0F">
            <w:pPr>
              <w:pStyle w:val="ListParagraph"/>
              <w:numPr>
                <w:ilvl w:val="0"/>
                <w:numId w:val="16"/>
              </w:numPr>
              <w:shd w:val="clear" w:color="auto" w:fill="FFFFFF"/>
              <w:snapToGrid w:val="0"/>
              <w:spacing w:after="0"/>
              <w:rPr>
                <w:rFonts w:eastAsia="Batang"/>
                <w:sz w:val="20"/>
                <w:szCs w:val="20"/>
                <w:lang w:val="en-GB"/>
              </w:rPr>
            </w:pPr>
            <w:r>
              <w:rPr>
                <w:rFonts w:eastAsia="Batang"/>
                <w:color w:val="FF0000"/>
                <w:sz w:val="20"/>
                <w:szCs w:val="20"/>
                <w:lang w:val="en-GB"/>
              </w:rPr>
              <w:t xml:space="preserve">FFS: the following candidate condition of resetting </w:t>
            </w:r>
            <w:r>
              <w:rPr>
                <w:rFonts w:eastAsia="Batang"/>
                <w:sz w:val="20"/>
                <w:szCs w:val="20"/>
                <w:lang w:val="en-GB"/>
              </w:rPr>
              <w:t xml:space="preserve">the </w:t>
            </w:r>
            <w:r>
              <w:rPr>
                <w:rFonts w:eastAsia="Batang"/>
                <w:strike/>
                <w:color w:val="FF0000"/>
                <w:sz w:val="20"/>
                <w:szCs w:val="20"/>
                <w:lang w:val="en-GB"/>
              </w:rPr>
              <w:t>time window and</w:t>
            </w:r>
            <w:r>
              <w:rPr>
                <w:rFonts w:eastAsia="Batang"/>
                <w:color w:val="FF0000"/>
                <w:sz w:val="20"/>
                <w:szCs w:val="20"/>
                <w:lang w:val="en-GB"/>
              </w:rPr>
              <w:t xml:space="preserve"> </w:t>
            </w:r>
            <w:r w:rsidRPr="00165D0F">
              <w:rPr>
                <w:rFonts w:eastAsia="Batang"/>
                <w:strike/>
                <w:color w:val="00B050"/>
                <w:sz w:val="20"/>
                <w:szCs w:val="20"/>
                <w:lang w:val="en-GB"/>
              </w:rPr>
              <w:t>counter</w:t>
            </w:r>
            <w:r>
              <w:rPr>
                <w:rFonts w:eastAsia="Batang"/>
                <w:strike/>
                <w:color w:val="00B050"/>
                <w:sz w:val="20"/>
                <w:szCs w:val="20"/>
                <w:lang w:val="en-GB"/>
              </w:rPr>
              <w:t xml:space="preserve"> </w:t>
            </w:r>
            <w:r w:rsidRPr="00165D0F">
              <w:rPr>
                <w:rFonts w:eastAsia="Batang"/>
                <w:color w:val="00B050"/>
                <w:sz w:val="20"/>
                <w:szCs w:val="20"/>
                <w:lang w:val="en-GB"/>
              </w:rPr>
              <w:t>counting</w:t>
            </w:r>
            <w:r>
              <w:rPr>
                <w:rFonts w:eastAsia="Batang"/>
                <w:sz w:val="20"/>
                <w:szCs w:val="20"/>
                <w:lang w:val="en-GB"/>
              </w:rPr>
              <w:t>:</w:t>
            </w:r>
          </w:p>
          <w:p w14:paraId="32624D6D" w14:textId="3F10677E" w:rsidR="00165D0F" w:rsidRDefault="00165D0F" w:rsidP="00D87CF5">
            <w:pPr>
              <w:rPr>
                <w:b/>
                <w:bCs/>
                <w:sz w:val="20"/>
                <w:szCs w:val="20"/>
                <w:lang w:val="en-GB"/>
              </w:rPr>
            </w:pPr>
          </w:p>
          <w:p w14:paraId="735F2064" w14:textId="1F79A5B2" w:rsidR="00DF3FB8" w:rsidRPr="00DF3FB8" w:rsidRDefault="00DF3FB8" w:rsidP="00D87CF5">
            <w:pPr>
              <w:rPr>
                <w:bCs/>
                <w:color w:val="0000FF"/>
                <w:sz w:val="20"/>
                <w:szCs w:val="20"/>
                <w:lang w:val="en-GB"/>
              </w:rPr>
            </w:pPr>
            <w:r w:rsidRPr="00DF3FB8">
              <w:rPr>
                <w:bCs/>
                <w:color w:val="0000FF"/>
                <w:sz w:val="20"/>
                <w:szCs w:val="20"/>
                <w:lang w:val="en-GB"/>
              </w:rPr>
              <w:t>[Mod]: Updated! Good suggestion.</w:t>
            </w:r>
          </w:p>
          <w:p w14:paraId="18D66094" w14:textId="77777777" w:rsidR="00DF3FB8" w:rsidRDefault="00DF3FB8" w:rsidP="00D87CF5">
            <w:pPr>
              <w:rPr>
                <w:b/>
                <w:bCs/>
                <w:sz w:val="20"/>
                <w:szCs w:val="20"/>
                <w:lang w:val="en-GB"/>
              </w:rPr>
            </w:pPr>
          </w:p>
          <w:p w14:paraId="1C76E99D" w14:textId="077A3C6D" w:rsidR="002363C3" w:rsidRPr="002363C3" w:rsidRDefault="002363C3" w:rsidP="002363C3">
            <w:pPr>
              <w:jc w:val="both"/>
              <w:rPr>
                <w:bCs/>
                <w:sz w:val="20"/>
                <w:szCs w:val="20"/>
                <w:lang w:val="en-GB"/>
              </w:rPr>
            </w:pPr>
            <w:r w:rsidRPr="002363C3">
              <w:rPr>
                <w:bCs/>
                <w:sz w:val="20"/>
                <w:szCs w:val="20"/>
                <w:lang w:val="en-GB"/>
              </w:rPr>
              <w:lastRenderedPageBreak/>
              <w:t xml:space="preserve">Proposal </w:t>
            </w:r>
            <w:r>
              <w:rPr>
                <w:bCs/>
                <w:sz w:val="20"/>
                <w:szCs w:val="20"/>
                <w:lang w:val="en-GB"/>
              </w:rPr>
              <w:t>1.3.2: we also think that the periodicities of the current beam RS and the new beam RS(s) should be the same – it is simple and can fulfil the event determination condition(s) completely. We fail to see benefits of allowing different periodicities between the current beam RS and the new beam RS(s). It is preferable to evaluate the current beam RS and the new beam RS(s) at the same pace for event-2 determination, which is different from determining measurement occasions for BFD RS(s).</w:t>
            </w:r>
          </w:p>
          <w:p w14:paraId="5FA4D7C1" w14:textId="77777777" w:rsidR="00165D0F" w:rsidRDefault="00165D0F" w:rsidP="00D87CF5">
            <w:pPr>
              <w:rPr>
                <w:b/>
                <w:bCs/>
                <w:sz w:val="20"/>
                <w:szCs w:val="20"/>
                <w:lang w:val="en-GB"/>
              </w:rPr>
            </w:pPr>
          </w:p>
          <w:p w14:paraId="03FF9944" w14:textId="7B166495" w:rsidR="00165D0F" w:rsidRPr="00165D0F" w:rsidRDefault="00AF23BF" w:rsidP="00AF23BF">
            <w:pPr>
              <w:rPr>
                <w:b/>
                <w:bCs/>
                <w:sz w:val="20"/>
                <w:szCs w:val="20"/>
                <w:lang w:val="en-GB"/>
              </w:rPr>
            </w:pPr>
            <w:r w:rsidRPr="00DF3FB8">
              <w:rPr>
                <w:bCs/>
                <w:color w:val="0000FF"/>
                <w:sz w:val="20"/>
                <w:szCs w:val="20"/>
                <w:lang w:val="en-GB"/>
              </w:rPr>
              <w:t xml:space="preserve">[Mod]: </w:t>
            </w:r>
            <w:r>
              <w:rPr>
                <w:bCs/>
                <w:color w:val="0000FF"/>
                <w:sz w:val="20"/>
                <w:szCs w:val="20"/>
                <w:lang w:val="en-GB"/>
              </w:rPr>
              <w:t>Regarding the FFS, let’s check companies’ input in the next round.</w:t>
            </w:r>
          </w:p>
        </w:tc>
      </w:tr>
      <w:tr w:rsidR="00AF23BF" w14:paraId="223F8D24" w14:textId="77777777">
        <w:trPr>
          <w:trHeight w:val="215"/>
        </w:trPr>
        <w:tc>
          <w:tcPr>
            <w:tcW w:w="1516" w:type="dxa"/>
          </w:tcPr>
          <w:p w14:paraId="55ABE591" w14:textId="059F6C57" w:rsidR="00AF23BF" w:rsidRDefault="00AF23BF" w:rsidP="00AF23BF">
            <w:pPr>
              <w:snapToGrid w:val="0"/>
              <w:rPr>
                <w:rFonts w:eastAsia="MS Mincho"/>
                <w:sz w:val="18"/>
                <w:szCs w:val="18"/>
                <w:lang w:eastAsia="ja-JP"/>
              </w:rPr>
            </w:pPr>
            <w:r>
              <w:rPr>
                <w:rFonts w:eastAsia="宋体"/>
                <w:color w:val="0000FF"/>
                <w:sz w:val="18"/>
                <w:szCs w:val="18"/>
                <w:lang w:eastAsia="zh-CN"/>
              </w:rPr>
              <w:lastRenderedPageBreak/>
              <w:t>Mod_V32</w:t>
            </w:r>
          </w:p>
        </w:tc>
        <w:tc>
          <w:tcPr>
            <w:tcW w:w="8469" w:type="dxa"/>
          </w:tcPr>
          <w:p w14:paraId="3E92D699" w14:textId="2E9E3FD7" w:rsidR="00AF23BF" w:rsidRDefault="00AF23BF" w:rsidP="00AF23BF">
            <w:pPr>
              <w:shd w:val="clear" w:color="auto" w:fill="FFFFFF"/>
              <w:snapToGrid w:val="0"/>
              <w:rPr>
                <w:sz w:val="20"/>
                <w:szCs w:val="20"/>
                <w:lang w:val="en-CA"/>
              </w:rPr>
            </w:pPr>
            <w:r>
              <w:rPr>
                <w:color w:val="0000FF"/>
                <w:sz w:val="18"/>
                <w:szCs w:val="18"/>
                <w:lang w:eastAsia="zh-CN"/>
              </w:rPr>
              <w:t>Companies’ preference is captured. Then proposal 1.3.1A is updated editorially.</w:t>
            </w:r>
          </w:p>
        </w:tc>
      </w:tr>
      <w:tr w:rsidR="00111BF0" w14:paraId="6BBDF67E" w14:textId="77777777">
        <w:trPr>
          <w:trHeight w:val="215"/>
        </w:trPr>
        <w:tc>
          <w:tcPr>
            <w:tcW w:w="1516" w:type="dxa"/>
          </w:tcPr>
          <w:p w14:paraId="66F45956" w14:textId="31E20B91" w:rsidR="00111BF0" w:rsidRPr="00111BF0" w:rsidRDefault="00111BF0" w:rsidP="00111BF0">
            <w:pPr>
              <w:snapToGrid w:val="0"/>
              <w:rPr>
                <w:rFonts w:eastAsia="宋体"/>
                <w:sz w:val="18"/>
                <w:szCs w:val="18"/>
                <w:lang w:eastAsia="zh-CN"/>
              </w:rPr>
            </w:pPr>
            <w:r w:rsidRPr="00111BF0">
              <w:rPr>
                <w:rFonts w:eastAsia="Malgun Gothic"/>
                <w:sz w:val="18"/>
                <w:szCs w:val="18"/>
              </w:rPr>
              <w:t>ETRI</w:t>
            </w:r>
          </w:p>
        </w:tc>
        <w:tc>
          <w:tcPr>
            <w:tcW w:w="8469" w:type="dxa"/>
          </w:tcPr>
          <w:p w14:paraId="47E27B76" w14:textId="77777777" w:rsidR="00111BF0" w:rsidRPr="00111BF0" w:rsidRDefault="00111BF0" w:rsidP="00111BF0">
            <w:pPr>
              <w:rPr>
                <w:rFonts w:eastAsia="宋体"/>
                <w:b/>
                <w:bCs/>
                <w:sz w:val="18"/>
                <w:szCs w:val="18"/>
                <w:lang w:eastAsia="zh-CN"/>
              </w:rPr>
            </w:pPr>
            <w:r w:rsidRPr="00111BF0">
              <w:rPr>
                <w:rFonts w:eastAsia="宋体" w:hint="eastAsia"/>
                <w:b/>
                <w:bCs/>
                <w:sz w:val="18"/>
                <w:szCs w:val="18"/>
                <w:lang w:eastAsia="zh-CN"/>
              </w:rPr>
              <w:t xml:space="preserve">Issue </w:t>
            </w:r>
            <w:r w:rsidRPr="00111BF0">
              <w:rPr>
                <w:rFonts w:eastAsia="宋体"/>
                <w:b/>
                <w:bCs/>
                <w:sz w:val="18"/>
                <w:szCs w:val="18"/>
                <w:lang w:eastAsia="zh-CN"/>
              </w:rPr>
              <w:t>1.1.1</w:t>
            </w:r>
          </w:p>
          <w:p w14:paraId="56A74A23" w14:textId="77777777" w:rsidR="00111BF0" w:rsidRPr="00111BF0" w:rsidRDefault="00111BF0" w:rsidP="00111BF0">
            <w:pPr>
              <w:rPr>
                <w:sz w:val="18"/>
                <w:szCs w:val="18"/>
              </w:rPr>
            </w:pPr>
            <w:r w:rsidRPr="00111BF0">
              <w:rPr>
                <w:rFonts w:hint="eastAsia"/>
                <w:sz w:val="18"/>
                <w:szCs w:val="18"/>
              </w:rPr>
              <w:t>S</w:t>
            </w:r>
            <w:r w:rsidRPr="00111BF0">
              <w:rPr>
                <w:sz w:val="18"/>
                <w:szCs w:val="18"/>
              </w:rPr>
              <w:t>upport the proporsal1.1.1. We are okay to have note3, and note 1/2 are not necessary.</w:t>
            </w:r>
          </w:p>
          <w:p w14:paraId="6AD40C9C" w14:textId="77777777" w:rsidR="00111BF0" w:rsidRPr="00111BF0" w:rsidRDefault="00111BF0" w:rsidP="00111BF0">
            <w:pPr>
              <w:rPr>
                <w:sz w:val="18"/>
                <w:szCs w:val="18"/>
              </w:rPr>
            </w:pPr>
          </w:p>
          <w:p w14:paraId="63F4AC17" w14:textId="77777777" w:rsidR="00111BF0" w:rsidRPr="00111BF0" w:rsidRDefault="00111BF0" w:rsidP="00111BF0">
            <w:pPr>
              <w:rPr>
                <w:rFonts w:eastAsia="宋体"/>
                <w:sz w:val="18"/>
                <w:szCs w:val="18"/>
                <w:lang w:eastAsia="zh-CN"/>
              </w:rPr>
            </w:pPr>
          </w:p>
          <w:p w14:paraId="3C7ACC17" w14:textId="77777777" w:rsidR="00111BF0" w:rsidRPr="00111BF0" w:rsidRDefault="00111BF0" w:rsidP="00111BF0">
            <w:pPr>
              <w:rPr>
                <w:rFonts w:eastAsia="宋体"/>
                <w:sz w:val="18"/>
                <w:szCs w:val="18"/>
                <w:lang w:eastAsia="zh-CN"/>
              </w:rPr>
            </w:pPr>
          </w:p>
          <w:p w14:paraId="4DF4711C" w14:textId="77777777" w:rsidR="00111BF0" w:rsidRPr="00111BF0" w:rsidRDefault="00111BF0" w:rsidP="00111BF0">
            <w:pPr>
              <w:rPr>
                <w:rFonts w:eastAsia="宋体"/>
                <w:b/>
                <w:bCs/>
                <w:sz w:val="18"/>
                <w:szCs w:val="18"/>
                <w:lang w:eastAsia="zh-CN"/>
              </w:rPr>
            </w:pPr>
            <w:r w:rsidRPr="00111BF0">
              <w:rPr>
                <w:rFonts w:eastAsia="宋体" w:hint="eastAsia"/>
                <w:b/>
                <w:bCs/>
                <w:sz w:val="18"/>
                <w:szCs w:val="18"/>
                <w:lang w:eastAsia="zh-CN"/>
              </w:rPr>
              <w:t xml:space="preserve">Issue </w:t>
            </w:r>
            <w:r w:rsidRPr="00111BF0">
              <w:rPr>
                <w:rFonts w:eastAsia="宋体"/>
                <w:b/>
                <w:bCs/>
                <w:sz w:val="18"/>
                <w:szCs w:val="18"/>
                <w:lang w:eastAsia="zh-CN"/>
              </w:rPr>
              <w:t xml:space="preserve">1.1.2 </w:t>
            </w:r>
          </w:p>
          <w:p w14:paraId="35A42872" w14:textId="77777777" w:rsidR="00111BF0" w:rsidRPr="00111BF0" w:rsidRDefault="00111BF0" w:rsidP="00111BF0">
            <w:pPr>
              <w:rPr>
                <w:sz w:val="18"/>
                <w:szCs w:val="18"/>
              </w:rPr>
            </w:pPr>
            <w:r w:rsidRPr="00111BF0">
              <w:rPr>
                <w:sz w:val="18"/>
                <w:szCs w:val="18"/>
              </w:rPr>
              <w:t>We are yet sure of intention of the additional note, and we support just confirm the WA as it is.</w:t>
            </w:r>
          </w:p>
          <w:p w14:paraId="75B07F1E" w14:textId="77777777" w:rsidR="00111BF0" w:rsidRPr="00111BF0" w:rsidRDefault="00111BF0" w:rsidP="00111BF0">
            <w:pPr>
              <w:rPr>
                <w:rFonts w:eastAsia="宋体"/>
                <w:sz w:val="18"/>
                <w:szCs w:val="18"/>
                <w:lang w:eastAsia="zh-CN"/>
              </w:rPr>
            </w:pPr>
          </w:p>
          <w:p w14:paraId="0F099CB6" w14:textId="77777777" w:rsidR="00111BF0" w:rsidRPr="00111BF0" w:rsidRDefault="00111BF0" w:rsidP="00111BF0">
            <w:pPr>
              <w:rPr>
                <w:rFonts w:eastAsia="宋体"/>
                <w:b/>
                <w:bCs/>
                <w:sz w:val="18"/>
                <w:szCs w:val="18"/>
                <w:lang w:eastAsia="zh-CN"/>
              </w:rPr>
            </w:pPr>
            <w:r w:rsidRPr="00111BF0">
              <w:rPr>
                <w:rFonts w:eastAsia="Malgun Gothic" w:hint="eastAsia"/>
                <w:b/>
                <w:bCs/>
                <w:sz w:val="18"/>
                <w:szCs w:val="18"/>
              </w:rPr>
              <w:t xml:space="preserve">Issue </w:t>
            </w:r>
            <w:r w:rsidRPr="00111BF0">
              <w:rPr>
                <w:rFonts w:eastAsia="宋体"/>
                <w:b/>
                <w:bCs/>
                <w:sz w:val="18"/>
                <w:szCs w:val="18"/>
                <w:lang w:eastAsia="zh-CN"/>
              </w:rPr>
              <w:t>1.1.3</w:t>
            </w:r>
          </w:p>
          <w:p w14:paraId="7ECD9A80" w14:textId="77777777" w:rsidR="00111BF0" w:rsidRPr="00111BF0" w:rsidRDefault="00111BF0" w:rsidP="00111BF0">
            <w:pPr>
              <w:rPr>
                <w:sz w:val="18"/>
                <w:szCs w:val="18"/>
              </w:rPr>
            </w:pPr>
            <w:r w:rsidRPr="00111BF0">
              <w:rPr>
                <w:rFonts w:hint="eastAsia"/>
                <w:sz w:val="18"/>
                <w:szCs w:val="18"/>
              </w:rPr>
              <w:t>S</w:t>
            </w:r>
            <w:r w:rsidRPr="00111BF0">
              <w:rPr>
                <w:sz w:val="18"/>
                <w:szCs w:val="18"/>
              </w:rPr>
              <w:t>upport the proposal 1.1.3.</w:t>
            </w:r>
          </w:p>
          <w:p w14:paraId="30AD1D08" w14:textId="77777777" w:rsidR="00111BF0" w:rsidRPr="00111BF0" w:rsidRDefault="00111BF0" w:rsidP="00111BF0">
            <w:pPr>
              <w:rPr>
                <w:rFonts w:eastAsia="宋体"/>
                <w:sz w:val="18"/>
                <w:szCs w:val="18"/>
              </w:rPr>
            </w:pPr>
          </w:p>
          <w:p w14:paraId="7C3F918C" w14:textId="77777777" w:rsidR="00111BF0" w:rsidRPr="00111BF0" w:rsidRDefault="00111BF0" w:rsidP="00111BF0">
            <w:pPr>
              <w:rPr>
                <w:rFonts w:eastAsia="宋体"/>
                <w:sz w:val="18"/>
                <w:szCs w:val="18"/>
                <w:lang w:eastAsia="zh-CN"/>
              </w:rPr>
            </w:pPr>
          </w:p>
          <w:p w14:paraId="2DBF994D" w14:textId="77777777" w:rsidR="00111BF0" w:rsidRPr="00111BF0" w:rsidRDefault="00111BF0" w:rsidP="00111BF0">
            <w:pPr>
              <w:rPr>
                <w:rFonts w:eastAsia="宋体"/>
                <w:b/>
                <w:bCs/>
                <w:sz w:val="18"/>
                <w:szCs w:val="18"/>
                <w:lang w:eastAsia="zh-CN"/>
              </w:rPr>
            </w:pPr>
            <w:r w:rsidRPr="00111BF0">
              <w:rPr>
                <w:rFonts w:eastAsia="宋体" w:hint="eastAsia"/>
                <w:b/>
                <w:bCs/>
                <w:sz w:val="18"/>
                <w:szCs w:val="18"/>
                <w:lang w:eastAsia="zh-CN"/>
              </w:rPr>
              <w:t xml:space="preserve">Issue </w:t>
            </w:r>
            <w:r w:rsidRPr="00111BF0">
              <w:rPr>
                <w:rFonts w:eastAsia="宋体"/>
                <w:b/>
                <w:bCs/>
                <w:sz w:val="18"/>
                <w:szCs w:val="18"/>
                <w:lang w:eastAsia="zh-CN"/>
              </w:rPr>
              <w:t>1.2</w:t>
            </w:r>
          </w:p>
          <w:p w14:paraId="2A68F91D" w14:textId="77777777" w:rsidR="00111BF0" w:rsidRPr="00111BF0" w:rsidRDefault="00111BF0" w:rsidP="00111BF0">
            <w:pPr>
              <w:rPr>
                <w:rFonts w:eastAsiaTheme="minorEastAsia"/>
                <w:sz w:val="18"/>
                <w:szCs w:val="18"/>
              </w:rPr>
            </w:pPr>
            <w:r w:rsidRPr="00111BF0">
              <w:rPr>
                <w:rFonts w:hint="eastAsia"/>
                <w:sz w:val="18"/>
                <w:szCs w:val="18"/>
              </w:rPr>
              <w:t>W</w:t>
            </w:r>
            <w:r w:rsidRPr="00111BF0">
              <w:rPr>
                <w:sz w:val="18"/>
                <w:szCs w:val="18"/>
              </w:rPr>
              <w:t xml:space="preserve">e support the new MAC CE format to update the resource set (Alt-1). To reduce the latency, low layer update should be provided and the MAC CE may be the right choice to accomplish. The legacy MAC CE format does not support this. </w:t>
            </w:r>
            <w:r w:rsidRPr="00111BF0">
              <w:rPr>
                <w:rFonts w:eastAsiaTheme="minorEastAsia" w:hint="eastAsia"/>
                <w:sz w:val="18"/>
                <w:szCs w:val="18"/>
              </w:rPr>
              <w:t>R</w:t>
            </w:r>
            <w:r w:rsidRPr="00111BF0">
              <w:rPr>
                <w:rFonts w:eastAsiaTheme="minorEastAsia"/>
                <w:sz w:val="18"/>
                <w:szCs w:val="18"/>
              </w:rPr>
              <w:t xml:space="preserve">egarding Alt-2 the update should be supported and a large resource set may consume lots of CPUs. </w:t>
            </w:r>
          </w:p>
          <w:p w14:paraId="182994B8" w14:textId="77777777" w:rsidR="00111BF0" w:rsidRPr="00111BF0" w:rsidRDefault="00111BF0" w:rsidP="00111BF0">
            <w:pPr>
              <w:rPr>
                <w:rFonts w:eastAsia="宋体"/>
                <w:sz w:val="18"/>
                <w:szCs w:val="18"/>
              </w:rPr>
            </w:pPr>
          </w:p>
          <w:p w14:paraId="0E3B1FC1" w14:textId="77777777" w:rsidR="00111BF0" w:rsidRPr="00111BF0" w:rsidRDefault="00111BF0" w:rsidP="00111BF0">
            <w:pPr>
              <w:rPr>
                <w:rFonts w:eastAsia="宋体"/>
                <w:sz w:val="18"/>
                <w:szCs w:val="18"/>
              </w:rPr>
            </w:pPr>
          </w:p>
          <w:p w14:paraId="0D3DD87A" w14:textId="77777777" w:rsidR="00111BF0" w:rsidRPr="00111BF0" w:rsidRDefault="00111BF0" w:rsidP="00111BF0">
            <w:pPr>
              <w:rPr>
                <w:rFonts w:eastAsia="宋体"/>
                <w:sz w:val="18"/>
                <w:szCs w:val="18"/>
                <w:lang w:eastAsia="zh-CN"/>
              </w:rPr>
            </w:pPr>
          </w:p>
          <w:p w14:paraId="18A67DFD" w14:textId="77777777" w:rsidR="00111BF0" w:rsidRPr="00111BF0" w:rsidRDefault="00111BF0" w:rsidP="00111BF0">
            <w:pPr>
              <w:rPr>
                <w:rFonts w:eastAsia="宋体"/>
                <w:b/>
                <w:bCs/>
                <w:sz w:val="18"/>
                <w:szCs w:val="18"/>
                <w:lang w:eastAsia="zh-CN"/>
              </w:rPr>
            </w:pPr>
            <w:r w:rsidRPr="00111BF0">
              <w:rPr>
                <w:rFonts w:eastAsia="宋体" w:hint="eastAsia"/>
                <w:b/>
                <w:bCs/>
                <w:sz w:val="18"/>
                <w:szCs w:val="18"/>
                <w:lang w:eastAsia="zh-CN"/>
              </w:rPr>
              <w:t xml:space="preserve">Issue </w:t>
            </w:r>
            <w:r w:rsidRPr="00111BF0">
              <w:rPr>
                <w:rFonts w:eastAsia="宋体"/>
                <w:b/>
                <w:bCs/>
                <w:sz w:val="18"/>
                <w:szCs w:val="18"/>
                <w:lang w:eastAsia="zh-CN"/>
              </w:rPr>
              <w:t>1.3.1</w:t>
            </w:r>
          </w:p>
          <w:p w14:paraId="0A9F552E" w14:textId="121973CB" w:rsidR="00111BF0" w:rsidRPr="00111BF0" w:rsidRDefault="00022ED2" w:rsidP="00111BF0">
            <w:pPr>
              <w:rPr>
                <w:rFonts w:eastAsiaTheme="minorEastAsia"/>
                <w:sz w:val="18"/>
                <w:szCs w:val="18"/>
              </w:rPr>
            </w:pPr>
            <w:r>
              <w:rPr>
                <w:rFonts w:eastAsiaTheme="minorEastAsia"/>
                <w:sz w:val="18"/>
                <w:szCs w:val="18"/>
              </w:rPr>
              <w:t>Regarding</w:t>
            </w:r>
            <w:r w:rsidR="00111BF0" w:rsidRPr="00111BF0">
              <w:rPr>
                <w:rFonts w:eastAsiaTheme="minorEastAsia"/>
                <w:sz w:val="18"/>
                <w:szCs w:val="18"/>
              </w:rPr>
              <w:t xml:space="preserve"> the window restart and counter reset</w:t>
            </w:r>
            <w:r>
              <w:rPr>
                <w:rFonts w:eastAsiaTheme="minorEastAsia"/>
                <w:sz w:val="18"/>
                <w:szCs w:val="18"/>
              </w:rPr>
              <w:t>, i</w:t>
            </w:r>
            <w:r w:rsidR="00111BF0" w:rsidRPr="00111BF0">
              <w:rPr>
                <w:rFonts w:eastAsiaTheme="minorEastAsia"/>
                <w:sz w:val="18"/>
                <w:szCs w:val="18"/>
              </w:rPr>
              <w:t>n our view, if event-2 progresses a bit by transmitting any report, then the counter is reset.</w:t>
            </w:r>
          </w:p>
          <w:p w14:paraId="1D937A2A" w14:textId="77777777" w:rsidR="00111BF0" w:rsidRPr="00111BF0" w:rsidRDefault="00111BF0" w:rsidP="00111BF0">
            <w:pPr>
              <w:rPr>
                <w:rFonts w:eastAsiaTheme="minorEastAsia"/>
                <w:sz w:val="18"/>
                <w:szCs w:val="18"/>
              </w:rPr>
            </w:pPr>
            <w:r w:rsidRPr="00111BF0">
              <w:rPr>
                <w:rFonts w:eastAsiaTheme="minorEastAsia" w:hint="eastAsia"/>
                <w:sz w:val="18"/>
                <w:szCs w:val="18"/>
              </w:rPr>
              <w:t>I</w:t>
            </w:r>
            <w:r w:rsidRPr="00111BF0">
              <w:rPr>
                <w:rFonts w:eastAsiaTheme="minorEastAsia"/>
                <w:sz w:val="18"/>
                <w:szCs w:val="18"/>
              </w:rPr>
              <w:t>f RS resource is updated, then the window restarts. We share Samsung’s understanding of sliding window.</w:t>
            </w:r>
          </w:p>
          <w:p w14:paraId="3DC2566E" w14:textId="77777777" w:rsidR="00111BF0" w:rsidRPr="00111BF0" w:rsidRDefault="00111BF0" w:rsidP="00111BF0">
            <w:pPr>
              <w:rPr>
                <w:rFonts w:eastAsia="宋体"/>
                <w:sz w:val="18"/>
                <w:szCs w:val="18"/>
              </w:rPr>
            </w:pPr>
          </w:p>
          <w:p w14:paraId="637A8423" w14:textId="77777777" w:rsidR="00111BF0" w:rsidRPr="00111BF0" w:rsidRDefault="00111BF0" w:rsidP="00111BF0">
            <w:pPr>
              <w:rPr>
                <w:rFonts w:eastAsia="宋体"/>
                <w:sz w:val="18"/>
                <w:szCs w:val="18"/>
                <w:lang w:eastAsia="zh-CN"/>
              </w:rPr>
            </w:pPr>
          </w:p>
          <w:p w14:paraId="6E2C2C2C" w14:textId="77777777" w:rsidR="00111BF0" w:rsidRPr="00111BF0" w:rsidRDefault="00111BF0" w:rsidP="00111BF0">
            <w:pPr>
              <w:rPr>
                <w:rFonts w:eastAsia="宋体"/>
                <w:b/>
                <w:bCs/>
                <w:sz w:val="18"/>
                <w:szCs w:val="18"/>
                <w:lang w:eastAsia="zh-CN"/>
              </w:rPr>
            </w:pPr>
            <w:r w:rsidRPr="00111BF0">
              <w:rPr>
                <w:rFonts w:eastAsia="宋体" w:hint="eastAsia"/>
                <w:b/>
                <w:bCs/>
                <w:sz w:val="18"/>
                <w:szCs w:val="18"/>
                <w:lang w:eastAsia="zh-CN"/>
              </w:rPr>
              <w:t xml:space="preserve">Issue </w:t>
            </w:r>
            <w:r w:rsidRPr="00111BF0">
              <w:rPr>
                <w:rFonts w:eastAsia="宋体"/>
                <w:b/>
                <w:bCs/>
                <w:sz w:val="18"/>
                <w:szCs w:val="18"/>
                <w:lang w:eastAsia="zh-CN"/>
              </w:rPr>
              <w:t>1.3.2</w:t>
            </w:r>
          </w:p>
          <w:p w14:paraId="2FA77EAF" w14:textId="77777777" w:rsidR="00111BF0" w:rsidRPr="00111BF0" w:rsidRDefault="00111BF0" w:rsidP="00111BF0">
            <w:pPr>
              <w:rPr>
                <w:rFonts w:eastAsiaTheme="minorEastAsia"/>
                <w:sz w:val="18"/>
                <w:szCs w:val="18"/>
              </w:rPr>
            </w:pPr>
            <w:r w:rsidRPr="00111BF0">
              <w:rPr>
                <w:rFonts w:eastAsiaTheme="minorEastAsia" w:hint="eastAsia"/>
                <w:sz w:val="18"/>
                <w:szCs w:val="18"/>
              </w:rPr>
              <w:t>W</w:t>
            </w:r>
            <w:r w:rsidRPr="00111BF0">
              <w:rPr>
                <w:rFonts w:eastAsiaTheme="minorEastAsia"/>
                <w:sz w:val="18"/>
                <w:szCs w:val="18"/>
              </w:rPr>
              <w:t>e do not quite get the idea of Q1.3.2, because a resource set has a single periodicity for the current specification. We think that current RS is in the new beam set.</w:t>
            </w:r>
          </w:p>
          <w:p w14:paraId="47142AE2" w14:textId="47B3CC3A" w:rsidR="00111BF0" w:rsidRPr="00111BF0" w:rsidRDefault="00111BF0" w:rsidP="00111BF0">
            <w:pPr>
              <w:shd w:val="clear" w:color="auto" w:fill="FFFFFF"/>
              <w:snapToGrid w:val="0"/>
              <w:rPr>
                <w:sz w:val="18"/>
                <w:szCs w:val="18"/>
                <w:lang w:eastAsia="zh-CN"/>
              </w:rPr>
            </w:pPr>
            <w:r w:rsidRPr="00111BF0">
              <w:rPr>
                <w:rFonts w:eastAsia="宋体"/>
                <w:sz w:val="18"/>
                <w:szCs w:val="18"/>
                <w:lang w:eastAsia="zh-CN"/>
              </w:rPr>
              <w:t xml:space="preserve"> </w:t>
            </w:r>
          </w:p>
        </w:tc>
      </w:tr>
      <w:tr w:rsidR="00AA6302" w14:paraId="7A38B414" w14:textId="77777777">
        <w:trPr>
          <w:trHeight w:val="215"/>
        </w:trPr>
        <w:tc>
          <w:tcPr>
            <w:tcW w:w="1516" w:type="dxa"/>
          </w:tcPr>
          <w:p w14:paraId="2EA4EC78" w14:textId="5F4CFF5B" w:rsidR="00AA6302" w:rsidRPr="00111BF0" w:rsidRDefault="00AA6302" w:rsidP="00AA6302">
            <w:pPr>
              <w:snapToGrid w:val="0"/>
              <w:rPr>
                <w:rFonts w:eastAsia="Malgun Gothic"/>
                <w:sz w:val="18"/>
                <w:szCs w:val="18"/>
              </w:rPr>
            </w:pPr>
            <w:r>
              <w:rPr>
                <w:rFonts w:eastAsia="MS Mincho" w:hint="eastAsia"/>
                <w:sz w:val="18"/>
                <w:szCs w:val="18"/>
                <w:lang w:eastAsia="ja-JP"/>
              </w:rPr>
              <w:t>Sony</w:t>
            </w:r>
          </w:p>
        </w:tc>
        <w:tc>
          <w:tcPr>
            <w:tcW w:w="8469" w:type="dxa"/>
          </w:tcPr>
          <w:p w14:paraId="27ED2E83" w14:textId="77777777" w:rsidR="00AA6302" w:rsidRDefault="00AA6302" w:rsidP="00AA6302">
            <w:pPr>
              <w:rPr>
                <w:rFonts w:eastAsia="MS Mincho"/>
                <w:b/>
                <w:bCs/>
                <w:sz w:val="18"/>
                <w:szCs w:val="18"/>
                <w:lang w:eastAsia="ja-JP"/>
              </w:rPr>
            </w:pPr>
            <w:r>
              <w:rPr>
                <w:rFonts w:eastAsia="MS Mincho" w:hint="eastAsia"/>
                <w:b/>
                <w:bCs/>
                <w:sz w:val="18"/>
                <w:szCs w:val="18"/>
                <w:lang w:eastAsia="ja-JP"/>
              </w:rPr>
              <w:t xml:space="preserve">Issue 1.1.2: </w:t>
            </w:r>
            <w:r>
              <w:rPr>
                <w:rFonts w:eastAsia="MS Mincho" w:hint="eastAsia"/>
                <w:sz w:val="18"/>
                <w:szCs w:val="18"/>
                <w:lang w:eastAsia="ja-JP"/>
              </w:rPr>
              <w:t>S</w:t>
            </w:r>
            <w:r w:rsidRPr="004A184C">
              <w:rPr>
                <w:rFonts w:eastAsia="MS Mincho" w:hint="eastAsia"/>
                <w:sz w:val="18"/>
                <w:szCs w:val="18"/>
                <w:lang w:eastAsia="ja-JP"/>
              </w:rPr>
              <w:t xml:space="preserve">upport to confirm working </w:t>
            </w:r>
            <w:r w:rsidRPr="004A184C">
              <w:rPr>
                <w:rFonts w:eastAsia="MS Mincho"/>
                <w:sz w:val="18"/>
                <w:szCs w:val="18"/>
                <w:lang w:eastAsia="ja-JP"/>
              </w:rPr>
              <w:t>assumption.</w:t>
            </w:r>
          </w:p>
          <w:p w14:paraId="081073D7" w14:textId="511E1302" w:rsidR="00AA6302" w:rsidRPr="00111BF0" w:rsidRDefault="00AA6302" w:rsidP="00AA6302">
            <w:pPr>
              <w:rPr>
                <w:rFonts w:eastAsia="宋体"/>
                <w:b/>
                <w:bCs/>
                <w:sz w:val="18"/>
                <w:szCs w:val="18"/>
                <w:lang w:eastAsia="zh-CN"/>
              </w:rPr>
            </w:pPr>
            <w:r>
              <w:rPr>
                <w:rFonts w:eastAsia="MS Mincho" w:hint="eastAsia"/>
                <w:b/>
                <w:bCs/>
                <w:sz w:val="18"/>
                <w:szCs w:val="18"/>
                <w:lang w:eastAsia="ja-JP"/>
              </w:rPr>
              <w:t xml:space="preserve">Issue 1.1.3: </w:t>
            </w:r>
            <w:r w:rsidRPr="002013D5">
              <w:rPr>
                <w:rFonts w:eastAsia="MS Mincho" w:hint="eastAsia"/>
                <w:sz w:val="18"/>
                <w:szCs w:val="18"/>
                <w:lang w:eastAsia="ja-JP"/>
              </w:rPr>
              <w:t>Support</w:t>
            </w:r>
          </w:p>
        </w:tc>
      </w:tr>
      <w:tr w:rsidR="006E4692" w14:paraId="3B49F5F1" w14:textId="77777777">
        <w:trPr>
          <w:trHeight w:val="215"/>
        </w:trPr>
        <w:tc>
          <w:tcPr>
            <w:tcW w:w="1516" w:type="dxa"/>
          </w:tcPr>
          <w:p w14:paraId="5905666B" w14:textId="74F675FB" w:rsidR="006E4692" w:rsidRDefault="006E4692" w:rsidP="00AA6302">
            <w:pPr>
              <w:snapToGrid w:val="0"/>
              <w:rPr>
                <w:rFonts w:eastAsia="MS Mincho"/>
                <w:sz w:val="18"/>
                <w:szCs w:val="18"/>
                <w:lang w:eastAsia="ja-JP"/>
              </w:rPr>
            </w:pPr>
            <w:r>
              <w:rPr>
                <w:rFonts w:eastAsia="MS Mincho"/>
                <w:sz w:val="18"/>
                <w:szCs w:val="18"/>
                <w:lang w:eastAsia="ja-JP"/>
              </w:rPr>
              <w:t>Panasonic</w:t>
            </w:r>
          </w:p>
        </w:tc>
        <w:tc>
          <w:tcPr>
            <w:tcW w:w="8469" w:type="dxa"/>
          </w:tcPr>
          <w:p w14:paraId="2E191FBC" w14:textId="77777777" w:rsidR="006E4692" w:rsidRPr="008672B4" w:rsidRDefault="006E4692" w:rsidP="006E4692">
            <w:pPr>
              <w:tabs>
                <w:tab w:val="left" w:pos="1191"/>
              </w:tabs>
              <w:rPr>
                <w:rFonts w:cs="Times New Roman"/>
                <w:sz w:val="18"/>
                <w:szCs w:val="18"/>
                <w:lang w:val="en-CA"/>
              </w:rPr>
            </w:pPr>
            <w:r w:rsidRPr="008672B4">
              <w:rPr>
                <w:rFonts w:cs="Times New Roman"/>
                <w:b/>
                <w:bCs/>
                <w:sz w:val="18"/>
                <w:szCs w:val="18"/>
                <w:lang w:val="en-CA"/>
              </w:rPr>
              <w:t>Proposal 1.1.3:</w:t>
            </w:r>
            <w:r w:rsidRPr="008672B4">
              <w:rPr>
                <w:rFonts w:cs="Times New Roman"/>
                <w:sz w:val="18"/>
                <w:szCs w:val="18"/>
                <w:lang w:val="en-CA"/>
              </w:rPr>
              <w:t xml:space="preserve"> Regarding the following proposal: </w:t>
            </w:r>
          </w:p>
          <w:p w14:paraId="14E34B63" w14:textId="77777777" w:rsidR="006E4692" w:rsidRPr="008672B4" w:rsidRDefault="006E4692" w:rsidP="006E4692">
            <w:pPr>
              <w:shd w:val="clear" w:color="auto" w:fill="FFFFFF"/>
              <w:snapToGrid w:val="0"/>
              <w:ind w:left="1200"/>
              <w:rPr>
                <w:rFonts w:eastAsia="宋体" w:cs="Times New Roman"/>
                <w:sz w:val="18"/>
                <w:szCs w:val="18"/>
              </w:rPr>
            </w:pPr>
            <w:r w:rsidRPr="008672B4">
              <w:rPr>
                <w:rFonts w:eastAsia="宋体" w:cs="Times New Roman"/>
                <w:b/>
                <w:sz w:val="18"/>
                <w:szCs w:val="18"/>
                <w:highlight w:val="yellow"/>
                <w:u w:val="single"/>
              </w:rPr>
              <w:t>Proposal 1.1.3:</w:t>
            </w:r>
            <w:r w:rsidRPr="008672B4">
              <w:rPr>
                <w:rFonts w:eastAsia="宋体" w:cs="Times New Roman"/>
                <w:sz w:val="18"/>
                <w:szCs w:val="18"/>
              </w:rPr>
              <w:t xml:space="preserve"> </w:t>
            </w:r>
            <w:r w:rsidRPr="008672B4">
              <w:rPr>
                <w:rFonts w:eastAsia="Batang" w:cs="Times New Roman"/>
                <w:sz w:val="18"/>
                <w:szCs w:val="18"/>
                <w:lang w:val="en-GB" w:eastAsia="en-US"/>
              </w:rPr>
              <w:t>Regarding RS measurement for the current beam for Event 2, for enabling one of either Scheme-1 or Scheme-2 by NW in Option-2a, the following implicit manner is supported:</w:t>
            </w:r>
          </w:p>
          <w:p w14:paraId="6ECFD181" w14:textId="77777777" w:rsidR="006E4692" w:rsidRPr="008672B4" w:rsidRDefault="006E4692" w:rsidP="006E4692">
            <w:pPr>
              <w:pStyle w:val="ListParagraph"/>
              <w:numPr>
                <w:ilvl w:val="0"/>
                <w:numId w:val="16"/>
              </w:numPr>
              <w:snapToGrid w:val="0"/>
              <w:spacing w:after="0" w:line="240" w:lineRule="auto"/>
              <w:ind w:left="2160"/>
              <w:jc w:val="both"/>
              <w:rPr>
                <w:rFonts w:eastAsia="Batang" w:cs="Times New Roman"/>
                <w:sz w:val="18"/>
                <w:szCs w:val="18"/>
                <w:lang w:val="en-GB"/>
              </w:rPr>
            </w:pPr>
            <w:r w:rsidRPr="008672B4">
              <w:rPr>
                <w:rFonts w:eastAsia="Batang" w:cs="Times New Roman"/>
                <w:sz w:val="18"/>
                <w:szCs w:val="18"/>
                <w:lang w:val="en-GB"/>
              </w:rPr>
              <w:t>If the RS(s) for new beam are CSI-RS, Scheme-1 is enabled; otherwise, Scheme-2 is enabled.</w:t>
            </w:r>
          </w:p>
          <w:p w14:paraId="35A53913" w14:textId="77777777" w:rsidR="006E4692" w:rsidRPr="008672B4" w:rsidRDefault="006E4692" w:rsidP="006E4692">
            <w:pPr>
              <w:tabs>
                <w:tab w:val="left" w:pos="1191"/>
              </w:tabs>
              <w:rPr>
                <w:rFonts w:cs="Times New Roman"/>
                <w:sz w:val="18"/>
                <w:szCs w:val="18"/>
                <w:lang w:val="en-CA"/>
              </w:rPr>
            </w:pPr>
            <w:r w:rsidRPr="008672B4">
              <w:rPr>
                <w:rFonts w:cs="Times New Roman"/>
                <w:sz w:val="18"/>
                <w:szCs w:val="18"/>
                <w:lang w:val="en-CA"/>
              </w:rPr>
              <w:t xml:space="preserve"> </w:t>
            </w:r>
          </w:p>
          <w:p w14:paraId="1E8B6772" w14:textId="77777777" w:rsidR="006E4692" w:rsidRPr="008672B4" w:rsidRDefault="006E4692" w:rsidP="006E4692">
            <w:pPr>
              <w:tabs>
                <w:tab w:val="left" w:pos="1191"/>
              </w:tabs>
              <w:rPr>
                <w:rFonts w:cs="Times New Roman"/>
                <w:sz w:val="18"/>
                <w:szCs w:val="18"/>
              </w:rPr>
            </w:pPr>
            <w:r w:rsidRPr="008672B4">
              <w:rPr>
                <w:rFonts w:cs="Times New Roman"/>
                <w:sz w:val="18"/>
                <w:szCs w:val="18"/>
                <w:lang w:val="en-CA"/>
              </w:rPr>
              <w:t xml:space="preserve">What happens in the case that </w:t>
            </w:r>
            <w:r w:rsidRPr="008672B4">
              <w:rPr>
                <w:rFonts w:eastAsia="Batang" w:cs="Times New Roman"/>
                <w:sz w:val="18"/>
                <w:szCs w:val="18"/>
                <w:lang w:val="en-GB"/>
              </w:rPr>
              <w:t xml:space="preserve">the RS(s) for new beam are CSI-RS, and </w:t>
            </w:r>
            <w:r w:rsidRPr="008672B4">
              <w:rPr>
                <w:rFonts w:cs="Times New Roman"/>
                <w:sz w:val="18"/>
                <w:szCs w:val="18"/>
              </w:rPr>
              <w:t>only one TRS is configured in the indicated TCI state for the current beam?</w:t>
            </w:r>
          </w:p>
          <w:p w14:paraId="650C3636" w14:textId="77777777" w:rsidR="006E4692" w:rsidRPr="008672B4" w:rsidRDefault="006E4692" w:rsidP="006E4692">
            <w:pPr>
              <w:tabs>
                <w:tab w:val="left" w:pos="1191"/>
              </w:tabs>
              <w:rPr>
                <w:rFonts w:cs="Times New Roman"/>
                <w:sz w:val="18"/>
                <w:szCs w:val="18"/>
                <w:lang w:val="en-CA"/>
              </w:rPr>
            </w:pPr>
            <w:r w:rsidRPr="008672B4">
              <w:rPr>
                <w:rFonts w:cs="Times New Roman"/>
                <w:sz w:val="18"/>
                <w:szCs w:val="18"/>
              </w:rPr>
              <w:t>It seems this is not clear after reading Huawei’s Note 2 amendment:</w:t>
            </w:r>
          </w:p>
          <w:p w14:paraId="20889F7E" w14:textId="77777777" w:rsidR="006E4692" w:rsidRPr="008672B4" w:rsidRDefault="006E4692" w:rsidP="006E4692">
            <w:pPr>
              <w:tabs>
                <w:tab w:val="left" w:pos="1191"/>
              </w:tabs>
              <w:ind w:left="1191"/>
              <w:rPr>
                <w:rFonts w:cs="Times New Roman"/>
                <w:sz w:val="18"/>
                <w:szCs w:val="18"/>
              </w:rPr>
            </w:pPr>
            <w:r w:rsidRPr="008672B4">
              <w:rPr>
                <w:rFonts w:cs="Times New Roman"/>
                <w:sz w:val="18"/>
                <w:szCs w:val="18"/>
              </w:rPr>
              <w:t xml:space="preserve">Note 2: When only one TRS is configured in the indicated TCI state, Scheme-2 is used, that is, the RS for current beam is the SSB which is </w:t>
            </w:r>
            <w:proofErr w:type="spellStart"/>
            <w:r w:rsidRPr="008672B4">
              <w:rPr>
                <w:rFonts w:cs="Times New Roman"/>
                <w:sz w:val="18"/>
                <w:szCs w:val="18"/>
              </w:rPr>
              <w:t>QCLed</w:t>
            </w:r>
            <w:proofErr w:type="spellEnd"/>
            <w:r w:rsidRPr="008672B4">
              <w:rPr>
                <w:rFonts w:cs="Times New Roman"/>
                <w:sz w:val="18"/>
                <w:szCs w:val="18"/>
              </w:rPr>
              <w:t xml:space="preserve"> with the TRS in the indicated TCI state</w:t>
            </w:r>
          </w:p>
          <w:p w14:paraId="345B7180" w14:textId="77777777" w:rsidR="006E4692" w:rsidRPr="008672B4" w:rsidRDefault="006E4692" w:rsidP="006E4692">
            <w:pPr>
              <w:tabs>
                <w:tab w:val="left" w:pos="1191"/>
              </w:tabs>
              <w:rPr>
                <w:rFonts w:cs="Times New Roman"/>
                <w:sz w:val="18"/>
                <w:szCs w:val="18"/>
                <w:lang w:val="en-CA"/>
              </w:rPr>
            </w:pPr>
          </w:p>
          <w:p w14:paraId="331E1557" w14:textId="77777777" w:rsidR="006E4692" w:rsidRDefault="006E4692" w:rsidP="006E4692">
            <w:pPr>
              <w:tabs>
                <w:tab w:val="left" w:pos="1191"/>
              </w:tabs>
              <w:rPr>
                <w:rFonts w:cs="Times New Roman"/>
                <w:sz w:val="18"/>
                <w:szCs w:val="18"/>
                <w:lang w:val="en-CA"/>
              </w:rPr>
            </w:pPr>
            <w:r w:rsidRPr="008672B4">
              <w:rPr>
                <w:rFonts w:cs="Times New Roman"/>
                <w:b/>
                <w:bCs/>
                <w:sz w:val="18"/>
                <w:szCs w:val="18"/>
                <w:lang w:val="en-CA"/>
              </w:rPr>
              <w:t>Q1.2:</w:t>
            </w:r>
            <w:r w:rsidRPr="008672B4">
              <w:rPr>
                <w:rFonts w:cs="Times New Roman"/>
                <w:sz w:val="18"/>
                <w:szCs w:val="18"/>
                <w:lang w:val="en-CA"/>
              </w:rPr>
              <w:t xml:space="preserve"> The motivation for both alternatives is not clear. Just use the CSI-</w:t>
            </w:r>
            <w:proofErr w:type="spellStart"/>
            <w:r w:rsidRPr="008672B4">
              <w:rPr>
                <w:rFonts w:cs="Times New Roman"/>
                <w:sz w:val="18"/>
                <w:szCs w:val="18"/>
                <w:lang w:val="en-CA"/>
              </w:rPr>
              <w:t>ReportConfig</w:t>
            </w:r>
            <w:proofErr w:type="spellEnd"/>
            <w:r w:rsidRPr="008672B4">
              <w:rPr>
                <w:rFonts w:cs="Times New Roman"/>
                <w:sz w:val="18"/>
                <w:szCs w:val="18"/>
                <w:lang w:val="en-CA"/>
              </w:rPr>
              <w:t xml:space="preserve"> framework. We support neither alternative.</w:t>
            </w:r>
          </w:p>
          <w:p w14:paraId="0F70E40E" w14:textId="77777777" w:rsidR="006E4692" w:rsidRPr="008672B4" w:rsidRDefault="006E4692" w:rsidP="006E4692">
            <w:pPr>
              <w:tabs>
                <w:tab w:val="left" w:pos="1191"/>
              </w:tabs>
              <w:rPr>
                <w:rFonts w:cs="Times New Roman"/>
                <w:sz w:val="18"/>
                <w:szCs w:val="18"/>
                <w:lang w:val="en-CA"/>
              </w:rPr>
            </w:pPr>
          </w:p>
          <w:p w14:paraId="24257C48" w14:textId="77777777" w:rsidR="006E4692" w:rsidRPr="008672B4" w:rsidRDefault="006E4692" w:rsidP="006E4692">
            <w:pPr>
              <w:tabs>
                <w:tab w:val="left" w:pos="1191"/>
              </w:tabs>
              <w:rPr>
                <w:rFonts w:cs="Times New Roman"/>
                <w:sz w:val="18"/>
                <w:szCs w:val="18"/>
                <w:lang w:val="en-CA"/>
              </w:rPr>
            </w:pPr>
            <w:r w:rsidRPr="008672B4">
              <w:rPr>
                <w:rFonts w:cs="Times New Roman"/>
                <w:b/>
                <w:bCs/>
                <w:sz w:val="18"/>
                <w:szCs w:val="18"/>
                <w:lang w:val="en-CA"/>
              </w:rPr>
              <w:t>Proposal 1.3.1:</w:t>
            </w:r>
            <w:r w:rsidRPr="008672B4">
              <w:rPr>
                <w:rFonts w:cs="Times New Roman"/>
                <w:sz w:val="18"/>
                <w:szCs w:val="18"/>
                <w:lang w:val="en-CA"/>
              </w:rPr>
              <w:t xml:space="preserve"> This is becoming complicated. The counter and timer would be reset when either the event is triggered or when the current beam changes. We are not sure that this was specified for beam failure recovery procedure. </w:t>
            </w:r>
          </w:p>
          <w:p w14:paraId="3F36FB0D" w14:textId="77777777" w:rsidR="006E4692" w:rsidRPr="006E4692" w:rsidRDefault="006E4692" w:rsidP="00AA6302">
            <w:pPr>
              <w:rPr>
                <w:rFonts w:eastAsia="MS Mincho"/>
                <w:b/>
                <w:bCs/>
                <w:sz w:val="18"/>
                <w:szCs w:val="18"/>
                <w:lang w:val="en-CA" w:eastAsia="ja-JP"/>
              </w:rPr>
            </w:pPr>
          </w:p>
        </w:tc>
      </w:tr>
      <w:tr w:rsidR="00845077" w14:paraId="673D7CCD" w14:textId="77777777">
        <w:trPr>
          <w:trHeight w:val="215"/>
        </w:trPr>
        <w:tc>
          <w:tcPr>
            <w:tcW w:w="1516" w:type="dxa"/>
          </w:tcPr>
          <w:p w14:paraId="0F1F5C82" w14:textId="3410C203" w:rsidR="00845077" w:rsidRDefault="00845077" w:rsidP="00845077">
            <w:pPr>
              <w:snapToGrid w:val="0"/>
              <w:rPr>
                <w:rFonts w:eastAsia="MS Mincho"/>
                <w:sz w:val="18"/>
                <w:szCs w:val="18"/>
                <w:lang w:eastAsia="ja-JP"/>
              </w:rPr>
            </w:pPr>
            <w:proofErr w:type="spellStart"/>
            <w:r>
              <w:rPr>
                <w:rFonts w:eastAsia="宋体"/>
                <w:color w:val="0000FF"/>
                <w:sz w:val="18"/>
                <w:szCs w:val="18"/>
                <w:lang w:eastAsia="zh-CN"/>
              </w:rPr>
              <w:t>Mod_</w:t>
            </w:r>
            <w:r w:rsidR="00F9103B">
              <w:rPr>
                <w:rFonts w:eastAsia="宋体"/>
                <w:color w:val="0000FF"/>
                <w:sz w:val="18"/>
                <w:szCs w:val="18"/>
                <w:lang w:eastAsia="zh-CN"/>
              </w:rPr>
              <w:t>Final</w:t>
            </w:r>
            <w:proofErr w:type="spellEnd"/>
          </w:p>
        </w:tc>
        <w:tc>
          <w:tcPr>
            <w:tcW w:w="8469" w:type="dxa"/>
          </w:tcPr>
          <w:p w14:paraId="412C9ADA" w14:textId="7385AA5E" w:rsidR="00845077" w:rsidRPr="008672B4" w:rsidRDefault="00845077" w:rsidP="00845077">
            <w:pPr>
              <w:tabs>
                <w:tab w:val="left" w:pos="1191"/>
              </w:tabs>
              <w:rPr>
                <w:b/>
                <w:bCs/>
                <w:sz w:val="18"/>
                <w:szCs w:val="18"/>
                <w:lang w:val="en-CA"/>
              </w:rPr>
            </w:pPr>
            <w:r>
              <w:rPr>
                <w:color w:val="0000FF"/>
                <w:sz w:val="18"/>
                <w:szCs w:val="18"/>
                <w:lang w:eastAsia="zh-CN"/>
              </w:rPr>
              <w:t>Companies’ preference is captured.</w:t>
            </w:r>
          </w:p>
        </w:tc>
      </w:tr>
    </w:tbl>
    <w:p w14:paraId="2A1BCF99" w14:textId="77777777" w:rsidR="00F173C1" w:rsidRDefault="00F173C1">
      <w:pPr>
        <w:rPr>
          <w:szCs w:val="18"/>
        </w:rPr>
      </w:pPr>
    </w:p>
    <w:p w14:paraId="07F7EF30" w14:textId="77777777" w:rsidR="00F173C1" w:rsidRDefault="00F173C1">
      <w:pPr>
        <w:rPr>
          <w:szCs w:val="18"/>
        </w:rPr>
      </w:pPr>
    </w:p>
    <w:p w14:paraId="4D9FA64E" w14:textId="77777777" w:rsidR="00F173C1" w:rsidRDefault="00165D0F">
      <w:pPr>
        <w:pStyle w:val="Heading2"/>
        <w:rPr>
          <w:sz w:val="24"/>
          <w:szCs w:val="18"/>
        </w:rPr>
      </w:pPr>
      <w:r>
        <w:rPr>
          <w:sz w:val="24"/>
          <w:szCs w:val="18"/>
        </w:rPr>
        <w:lastRenderedPageBreak/>
        <w:t>Issue 2 – UL signaling content(s)</w:t>
      </w:r>
    </w:p>
    <w:p w14:paraId="00BBDC13" w14:textId="77777777" w:rsidR="00F173C1" w:rsidRDefault="00165D0F">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F173C1" w14:paraId="7C2D71D5"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6814B" w14:textId="77777777" w:rsidR="00F173C1" w:rsidRDefault="00165D0F">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B0386" w14:textId="77777777" w:rsidR="00F173C1" w:rsidRDefault="00165D0F">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2F27D" w14:textId="77777777" w:rsidR="00F173C1" w:rsidRDefault="00165D0F">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F173C1" w14:paraId="45064AB4"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6750311" w14:textId="77777777" w:rsidR="00F173C1" w:rsidRDefault="00165D0F">
            <w:pPr>
              <w:snapToGrid w:val="0"/>
              <w:rPr>
                <w:color w:val="000000" w:themeColor="text1"/>
                <w:sz w:val="18"/>
                <w:szCs w:val="18"/>
                <w:lang w:eastAsia="zh-CN"/>
              </w:rPr>
            </w:pPr>
            <w:r>
              <w:rPr>
                <w:color w:val="000000" w:themeColor="text1"/>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14:paraId="0203ABC6" w14:textId="77777777" w:rsidR="00F173C1" w:rsidRDefault="00165D0F">
            <w:pPr>
              <w:contextualSpacing/>
              <w:rPr>
                <w:sz w:val="18"/>
                <w:szCs w:val="18"/>
              </w:rPr>
            </w:pPr>
            <w:r>
              <w:rPr>
                <w:sz w:val="18"/>
                <w:szCs w:val="18"/>
              </w:rPr>
              <w:t>L1-RSRP report format —— range and step size of differential L1-RSRP</w:t>
            </w:r>
          </w:p>
        </w:tc>
        <w:tc>
          <w:tcPr>
            <w:tcW w:w="8068" w:type="dxa"/>
            <w:tcBorders>
              <w:top w:val="single" w:sz="4" w:space="0" w:color="auto"/>
              <w:left w:val="single" w:sz="4" w:space="0" w:color="auto"/>
              <w:bottom w:val="single" w:sz="4" w:space="0" w:color="auto"/>
              <w:right w:val="single" w:sz="4" w:space="0" w:color="auto"/>
            </w:tcBorders>
          </w:tcPr>
          <w:p w14:paraId="61E18380" w14:textId="77777777" w:rsidR="00F173C1" w:rsidRDefault="00165D0F">
            <w:pPr>
              <w:jc w:val="both"/>
              <w:rPr>
                <w:rFonts w:cs="Times"/>
                <w:b/>
                <w:bCs/>
                <w:sz w:val="18"/>
                <w:szCs w:val="18"/>
                <w:highlight w:val="green"/>
                <w:lang w:eastAsia="zh-CN"/>
              </w:rPr>
            </w:pPr>
            <w:r>
              <w:rPr>
                <w:rFonts w:cs="Times"/>
                <w:b/>
                <w:sz w:val="18"/>
                <w:szCs w:val="18"/>
                <w:highlight w:val="green"/>
              </w:rPr>
              <w:t>[</w:t>
            </w:r>
            <w:r>
              <w:rPr>
                <w:rFonts w:cs="Times"/>
                <w:b/>
                <w:bCs/>
                <w:sz w:val="18"/>
                <w:szCs w:val="18"/>
                <w:highlight w:val="green"/>
                <w:lang w:eastAsia="zh-CN"/>
              </w:rPr>
              <w:t>118] Agreement</w:t>
            </w:r>
          </w:p>
          <w:p w14:paraId="237EA4AA" w14:textId="77777777" w:rsidR="00F173C1" w:rsidRDefault="00165D0F">
            <w:pPr>
              <w:shd w:val="clear" w:color="auto" w:fill="FFFFFF"/>
              <w:adjustRightInd w:val="0"/>
              <w:snapToGrid w:val="0"/>
              <w:rPr>
                <w:rFonts w:eastAsia="宋体" w:cs="Times"/>
                <w:color w:val="000000"/>
                <w:sz w:val="18"/>
                <w:szCs w:val="18"/>
              </w:rPr>
            </w:pPr>
            <w:r>
              <w:rPr>
                <w:rFonts w:eastAsia="宋体" w:cs="Times"/>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F173C1" w14:paraId="5DC5B9B7" w14:textId="77777777">
              <w:trPr>
                <w:trHeight w:val="154"/>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7FCC19"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#1</w:t>
                  </w:r>
                </w:p>
              </w:tc>
            </w:tr>
            <w:tr w:rsidR="00F173C1" w14:paraId="16504F2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728B22"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#2</w:t>
                  </w:r>
                </w:p>
              </w:tc>
            </w:tr>
            <w:tr w:rsidR="00F173C1" w14:paraId="163DCEF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FA3130"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w:t>
                  </w:r>
                </w:p>
              </w:tc>
            </w:tr>
            <w:tr w:rsidR="00F173C1" w14:paraId="4AED7D2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3A7D80"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#N</w:t>
                  </w:r>
                </w:p>
              </w:tc>
            </w:tr>
            <w:tr w:rsidR="00F173C1" w14:paraId="494E1FE8"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E813D9"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L1-RSRP #1</w:t>
                  </w:r>
                </w:p>
              </w:tc>
            </w:tr>
            <w:tr w:rsidR="00F173C1" w14:paraId="6A6CC406"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2AEA56"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Differential L1-RSRP #2</w:t>
                  </w:r>
                </w:p>
              </w:tc>
            </w:tr>
            <w:tr w:rsidR="00F173C1" w14:paraId="161B6226"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A911C3"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w:t>
                  </w:r>
                </w:p>
              </w:tc>
            </w:tr>
            <w:tr w:rsidR="00F173C1" w14:paraId="5E954832"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910C65"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Differential L1-RSRP #N</w:t>
                  </w:r>
                </w:p>
              </w:tc>
            </w:tr>
            <w:tr w:rsidR="00F173C1" w14:paraId="28F54B7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FF8746"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 xml:space="preserve">Differential L1-RSRP for current beam, if </w:t>
                  </w:r>
                  <w:r>
                    <w:rPr>
                      <w:rFonts w:eastAsia="宋体" w:cs="Times"/>
                      <w:sz w:val="18"/>
                      <w:szCs w:val="18"/>
                    </w:rPr>
                    <w:t>report mode that current beam is always reported is enabled by RRC</w:t>
                  </w:r>
                </w:p>
              </w:tc>
            </w:tr>
            <w:tr w:rsidR="00F173C1" w14:paraId="5EE8E749"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5DEA0D"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sz w:val="18"/>
                      <w:szCs w:val="18"/>
                      <w:lang w:eastAsia="zh-CN"/>
                    </w:rPr>
                    <w:t>Note: Other contents are not precluded</w:t>
                  </w:r>
                </w:p>
              </w:tc>
            </w:tr>
          </w:tbl>
          <w:p w14:paraId="27FDD14F" w14:textId="77777777" w:rsidR="00F173C1" w:rsidRDefault="00165D0F">
            <w:pPr>
              <w:shd w:val="clear" w:color="auto" w:fill="FFFFFF"/>
              <w:adjustRightInd w:val="0"/>
              <w:snapToGrid w:val="0"/>
              <w:ind w:left="-1080"/>
              <w:rPr>
                <w:rFonts w:eastAsia="宋体" w:cs="Times"/>
                <w:color w:val="000000"/>
                <w:sz w:val="18"/>
                <w:szCs w:val="18"/>
              </w:rPr>
            </w:pPr>
            <w:r>
              <w:rPr>
                <w:rFonts w:eastAsia="宋体" w:cs="Times"/>
                <w:color w:val="000000"/>
                <w:sz w:val="18"/>
                <w:szCs w:val="18"/>
              </w:rPr>
              <w:t>.</w:t>
            </w:r>
          </w:p>
          <w:p w14:paraId="4F538BDB" w14:textId="77777777" w:rsidR="00F173C1" w:rsidRDefault="00165D0F">
            <w:pPr>
              <w:numPr>
                <w:ilvl w:val="2"/>
                <w:numId w:val="22"/>
              </w:numPr>
              <w:shd w:val="clear" w:color="auto" w:fill="FFFFFF"/>
              <w:tabs>
                <w:tab w:val="clear" w:pos="2160"/>
                <w:tab w:val="left" w:pos="1080"/>
              </w:tabs>
              <w:adjustRightInd w:val="0"/>
              <w:snapToGrid w:val="0"/>
              <w:ind w:left="1080"/>
              <w:rPr>
                <w:rFonts w:eastAsia="宋体" w:cs="Times"/>
                <w:sz w:val="18"/>
                <w:szCs w:val="18"/>
              </w:rPr>
            </w:pPr>
            <w:r>
              <w:rPr>
                <w:rFonts w:eastAsia="宋体" w:cs="Times"/>
                <w:color w:val="000000"/>
                <w:sz w:val="18"/>
                <w:szCs w:val="18"/>
              </w:rPr>
              <w:t>Differential L1-RSRP #2~#N/current beam is determined based on the difference between measured L1-RSRP corresponding to the CRI/SSBRI #2~#N/current beam and the measured L1-RSRP corresponding to CRI/SSBRI #1</w:t>
            </w:r>
          </w:p>
          <w:p w14:paraId="53292753" w14:textId="77777777" w:rsidR="00F173C1" w:rsidRDefault="00165D0F">
            <w:pPr>
              <w:numPr>
                <w:ilvl w:val="3"/>
                <w:numId w:val="22"/>
              </w:numPr>
              <w:shd w:val="clear" w:color="auto" w:fill="FFFFFF"/>
              <w:tabs>
                <w:tab w:val="clear" w:pos="2880"/>
                <w:tab w:val="left" w:pos="1800"/>
              </w:tabs>
              <w:adjustRightInd w:val="0"/>
              <w:snapToGrid w:val="0"/>
              <w:ind w:left="1800"/>
              <w:rPr>
                <w:rFonts w:eastAsia="宋体" w:cs="Times"/>
                <w:sz w:val="18"/>
                <w:szCs w:val="18"/>
              </w:rPr>
            </w:pPr>
            <w:r>
              <w:rPr>
                <w:rFonts w:eastAsia="宋体" w:cs="Times"/>
                <w:sz w:val="18"/>
                <w:szCs w:val="18"/>
              </w:rPr>
              <w:t xml:space="preserve">L1-RSRP#1 is the largest measured RSRP among reported ones, and an </w:t>
            </w:r>
            <w:r>
              <w:rPr>
                <w:rFonts w:eastAsia="宋体" w:cs="Times"/>
                <w:sz w:val="18"/>
                <w:szCs w:val="18"/>
                <w:lang w:eastAsia="zh-CN"/>
              </w:rPr>
              <w:t>absolute L1-RSRP.</w:t>
            </w:r>
          </w:p>
          <w:p w14:paraId="6CD68207" w14:textId="77777777" w:rsidR="00F173C1" w:rsidRDefault="00165D0F">
            <w:pPr>
              <w:numPr>
                <w:ilvl w:val="3"/>
                <w:numId w:val="22"/>
              </w:numPr>
              <w:shd w:val="clear" w:color="auto" w:fill="FFFFFF"/>
              <w:tabs>
                <w:tab w:val="clear" w:pos="2880"/>
                <w:tab w:val="left" w:pos="1800"/>
              </w:tabs>
              <w:adjustRightInd w:val="0"/>
              <w:snapToGrid w:val="0"/>
              <w:ind w:left="1800"/>
              <w:rPr>
                <w:rFonts w:eastAsia="宋体" w:cs="Times"/>
                <w:sz w:val="18"/>
                <w:szCs w:val="18"/>
                <w:highlight w:val="yellow"/>
              </w:rPr>
            </w:pPr>
            <w:r>
              <w:rPr>
                <w:rFonts w:eastAsia="宋体" w:cs="Times"/>
                <w:sz w:val="18"/>
                <w:szCs w:val="18"/>
                <w:highlight w:val="yellow"/>
              </w:rPr>
              <w:t>FFS: range and step size of differential L1-RSRP</w:t>
            </w:r>
          </w:p>
          <w:p w14:paraId="7C472F70" w14:textId="77777777" w:rsidR="00F173C1" w:rsidRDefault="00165D0F">
            <w:pPr>
              <w:numPr>
                <w:ilvl w:val="2"/>
                <w:numId w:val="22"/>
              </w:numPr>
              <w:shd w:val="clear" w:color="auto" w:fill="FFFFFF"/>
              <w:tabs>
                <w:tab w:val="clear" w:pos="2160"/>
                <w:tab w:val="left" w:pos="1080"/>
              </w:tabs>
              <w:adjustRightInd w:val="0"/>
              <w:snapToGrid w:val="0"/>
              <w:ind w:left="1080"/>
              <w:rPr>
                <w:rFonts w:eastAsia="宋体" w:cs="Times"/>
                <w:sz w:val="18"/>
                <w:szCs w:val="18"/>
              </w:rPr>
            </w:pPr>
            <w:r>
              <w:rPr>
                <w:rFonts w:eastAsia="宋体" w:cs="Times"/>
                <w:sz w:val="18"/>
                <w:szCs w:val="18"/>
              </w:rPr>
              <w:t xml:space="preserve">FFS: Whether/how to report additional indication of which CRI/SSBRI(s) satisfy the condition of Event-2. </w:t>
            </w:r>
          </w:p>
          <w:p w14:paraId="51F3E747" w14:textId="77777777" w:rsidR="00F173C1" w:rsidRDefault="00165D0F">
            <w:pPr>
              <w:numPr>
                <w:ilvl w:val="2"/>
                <w:numId w:val="22"/>
              </w:numPr>
              <w:shd w:val="clear" w:color="auto" w:fill="FFFFFF"/>
              <w:tabs>
                <w:tab w:val="clear" w:pos="2160"/>
                <w:tab w:val="left" w:pos="1080"/>
              </w:tabs>
              <w:adjustRightInd w:val="0"/>
              <w:snapToGrid w:val="0"/>
              <w:ind w:left="1080"/>
              <w:rPr>
                <w:rFonts w:eastAsia="宋体" w:cs="Times"/>
                <w:sz w:val="18"/>
                <w:szCs w:val="18"/>
              </w:rPr>
            </w:pPr>
            <w:r>
              <w:rPr>
                <w:rFonts w:eastAsia="宋体" w:cs="Times"/>
                <w:sz w:val="18"/>
                <w:szCs w:val="18"/>
                <w:lang w:eastAsia="zh-CN"/>
              </w:rPr>
              <w:t>FFS</w:t>
            </w:r>
            <w:r>
              <w:rPr>
                <w:rFonts w:eastAsia="宋体" w:cs="Times"/>
                <w:sz w:val="18"/>
                <w:szCs w:val="18"/>
              </w:rPr>
              <w:t>: Additional report content(s) (e.g., reporting configuration ID, indication for synchronization state, event ID, or cell ID).</w:t>
            </w:r>
          </w:p>
          <w:p w14:paraId="14FC77EC" w14:textId="77777777" w:rsidR="00F173C1" w:rsidRDefault="00F173C1">
            <w:pPr>
              <w:snapToGrid w:val="0"/>
              <w:rPr>
                <w:sz w:val="18"/>
                <w:szCs w:val="18"/>
                <w:highlight w:val="yellow"/>
                <w:lang w:eastAsia="zh-CN"/>
              </w:rPr>
            </w:pPr>
          </w:p>
          <w:tbl>
            <w:tblPr>
              <w:tblStyle w:val="TableGrid"/>
              <w:tblW w:w="0" w:type="auto"/>
              <w:tblLook w:val="04A0" w:firstRow="1" w:lastRow="0" w:firstColumn="1" w:lastColumn="0" w:noHBand="0" w:noVBand="1"/>
            </w:tblPr>
            <w:tblGrid>
              <w:gridCol w:w="7842"/>
            </w:tblGrid>
            <w:tr w:rsidR="00F173C1" w14:paraId="562FFF93" w14:textId="77777777">
              <w:tc>
                <w:tcPr>
                  <w:tcW w:w="9074" w:type="dxa"/>
                </w:tcPr>
                <w:p w14:paraId="34914624" w14:textId="77777777" w:rsidR="00F173C1" w:rsidRDefault="00165D0F">
                  <w:pPr>
                    <w:snapToGrid w:val="0"/>
                    <w:rPr>
                      <w:b/>
                      <w:i/>
                      <w:sz w:val="18"/>
                      <w:szCs w:val="18"/>
                      <w:u w:val="single"/>
                      <w:lang w:eastAsia="zh-CN"/>
                    </w:rPr>
                  </w:pPr>
                  <w:r>
                    <w:rPr>
                      <w:b/>
                      <w:i/>
                      <w:sz w:val="18"/>
                      <w:szCs w:val="18"/>
                      <w:u w:val="single"/>
                      <w:lang w:eastAsia="zh-CN"/>
                    </w:rPr>
                    <w:t>c.f. Section 5.2.1.4.3 in TS 38.214</w:t>
                  </w:r>
                </w:p>
                <w:p w14:paraId="443CAFC4" w14:textId="77777777" w:rsidR="00F173C1" w:rsidRDefault="00F173C1">
                  <w:pPr>
                    <w:snapToGrid w:val="0"/>
                    <w:rPr>
                      <w:sz w:val="18"/>
                      <w:szCs w:val="18"/>
                      <w:highlight w:val="yellow"/>
                      <w:lang w:eastAsia="zh-CN"/>
                    </w:rPr>
                  </w:pPr>
                </w:p>
                <w:p w14:paraId="672FC020" w14:textId="77777777" w:rsidR="00F173C1" w:rsidRDefault="00165D0F">
                  <w:pPr>
                    <w:rPr>
                      <w:rFonts w:cs="Times"/>
                      <w:color w:val="000000"/>
                      <w:sz w:val="18"/>
                      <w:szCs w:val="18"/>
                    </w:rPr>
                  </w:pPr>
                  <w:r>
                    <w:rPr>
                      <w:rFonts w:cs="Times"/>
                      <w:color w:val="000000"/>
                      <w:sz w:val="18"/>
                      <w:szCs w:val="18"/>
                    </w:rPr>
                    <w:t xml:space="preserve">For L1-RSRP reporting, if the higher layer parameter </w:t>
                  </w:r>
                  <w:proofErr w:type="spellStart"/>
                  <w:r>
                    <w:rPr>
                      <w:rFonts w:cs="Times"/>
                      <w:i/>
                      <w:color w:val="000000"/>
                      <w:sz w:val="18"/>
                      <w:szCs w:val="18"/>
                    </w:rPr>
                    <w:t>nrofReportedRS</w:t>
                  </w:r>
                  <w:proofErr w:type="spellEnd"/>
                  <w:r>
                    <w:rPr>
                      <w:rFonts w:cs="Times"/>
                      <w:color w:val="000000"/>
                      <w:sz w:val="18"/>
                      <w:szCs w:val="18"/>
                    </w:rPr>
                    <w:t xml:space="preserve"> in </w:t>
                  </w:r>
                  <w:r>
                    <w:rPr>
                      <w:rFonts w:cs="Times"/>
                      <w:i/>
                      <w:color w:val="000000"/>
                      <w:sz w:val="18"/>
                      <w:szCs w:val="18"/>
                    </w:rPr>
                    <w:t>CSI-</w:t>
                  </w:r>
                  <w:proofErr w:type="spellStart"/>
                  <w:r>
                    <w:rPr>
                      <w:rFonts w:cs="Times"/>
                      <w:i/>
                      <w:color w:val="000000"/>
                      <w:sz w:val="18"/>
                      <w:szCs w:val="18"/>
                    </w:rPr>
                    <w:t>ReportConfig</w:t>
                  </w:r>
                  <w:proofErr w:type="spellEnd"/>
                  <w:r>
                    <w:rPr>
                      <w:rFonts w:cs="Times"/>
                      <w:color w:val="000000"/>
                      <w:sz w:val="18"/>
                      <w:szCs w:val="18"/>
                    </w:rPr>
                    <w:t xml:space="preserve"> is configured to be one, or if the higher layer parameters </w:t>
                  </w:r>
                  <w:proofErr w:type="spellStart"/>
                  <w:r>
                    <w:rPr>
                      <w:rFonts w:cs="Times"/>
                      <w:i/>
                      <w:sz w:val="18"/>
                      <w:szCs w:val="18"/>
                    </w:rPr>
                    <w:t>nrOfReportedCells</w:t>
                  </w:r>
                  <w:proofErr w:type="spellEnd"/>
                  <w:r>
                    <w:rPr>
                      <w:rFonts w:cs="Times"/>
                      <w:color w:val="000000"/>
                      <w:sz w:val="18"/>
                      <w:szCs w:val="18"/>
                    </w:rPr>
                    <w:t xml:space="preserve"> and </w:t>
                  </w:r>
                  <w:proofErr w:type="spellStart"/>
                  <w:r>
                    <w:rPr>
                      <w:rFonts w:cs="Times"/>
                      <w:i/>
                      <w:sz w:val="18"/>
                      <w:szCs w:val="18"/>
                    </w:rPr>
                    <w:t>nrOfReportedRS-PerCell</w:t>
                  </w:r>
                  <w:proofErr w:type="spellEnd"/>
                  <w:r>
                    <w:rPr>
                      <w:rFonts w:cs="Times"/>
                      <w:color w:val="000000"/>
                      <w:sz w:val="18"/>
                      <w:szCs w:val="18"/>
                    </w:rPr>
                    <w:t xml:space="preserve"> are both configured to be one, the reported L1-RSRP value is defined by a 7-bit value in the range [-140, -44] dBm with 1dB step size, if the higher layer parameter </w:t>
                  </w:r>
                  <w:proofErr w:type="spellStart"/>
                  <w:r>
                    <w:rPr>
                      <w:rFonts w:cs="Times"/>
                      <w:i/>
                      <w:color w:val="000000"/>
                      <w:sz w:val="18"/>
                      <w:szCs w:val="18"/>
                    </w:rPr>
                    <w:t>nrofReportedRS</w:t>
                  </w:r>
                  <w:proofErr w:type="spellEnd"/>
                  <w:r>
                    <w:rPr>
                      <w:rFonts w:cs="Times"/>
                      <w:color w:val="000000"/>
                      <w:sz w:val="18"/>
                      <w:szCs w:val="18"/>
                    </w:rPr>
                    <w:t xml:space="preserve"> is c</w:t>
                  </w:r>
                  <w:r>
                    <w:rPr>
                      <w:rFonts w:cs="Times"/>
                      <w:sz w:val="18"/>
                      <w:szCs w:val="18"/>
                    </w:rPr>
                    <w:t xml:space="preserve">onfigured to be larger than one, or if the higher layer parameter </w:t>
                  </w:r>
                  <w:proofErr w:type="spellStart"/>
                  <w:r>
                    <w:rPr>
                      <w:rFonts w:cs="Times"/>
                      <w:i/>
                      <w:sz w:val="18"/>
                      <w:szCs w:val="18"/>
                    </w:rPr>
                    <w:t>groupBasedBeamReporting</w:t>
                  </w:r>
                  <w:proofErr w:type="spellEnd"/>
                  <w:r>
                    <w:rPr>
                      <w:rFonts w:cs="Times"/>
                      <w:sz w:val="18"/>
                      <w:szCs w:val="18"/>
                    </w:rPr>
                    <w:t xml:space="preserve"> is configured as 'enabled', or if the higher layer parameter </w:t>
                  </w:r>
                  <w:r>
                    <w:rPr>
                      <w:rFonts w:cs="Times"/>
                      <w:i/>
                      <w:iCs/>
                      <w:color w:val="000000"/>
                      <w:sz w:val="18"/>
                      <w:szCs w:val="18"/>
                    </w:rPr>
                    <w:t xml:space="preserve">groupBasedBeamReporting-r17 </w:t>
                  </w:r>
                  <w:r>
                    <w:rPr>
                      <w:rFonts w:cs="Times"/>
                      <w:color w:val="000000"/>
                      <w:sz w:val="18"/>
                      <w:szCs w:val="18"/>
                    </w:rPr>
                    <w:t xml:space="preserve">is configured, or if any of the higher layer parameters </w:t>
                  </w:r>
                  <w:proofErr w:type="spellStart"/>
                  <w:r>
                    <w:rPr>
                      <w:rFonts w:cs="Times"/>
                      <w:i/>
                      <w:sz w:val="18"/>
                      <w:szCs w:val="18"/>
                    </w:rPr>
                    <w:t>nrOfReportedCells</w:t>
                  </w:r>
                  <w:proofErr w:type="spellEnd"/>
                  <w:r>
                    <w:rPr>
                      <w:rFonts w:cs="Times"/>
                      <w:color w:val="000000"/>
                      <w:sz w:val="18"/>
                      <w:szCs w:val="18"/>
                    </w:rPr>
                    <w:t xml:space="preserve"> and </w:t>
                  </w:r>
                  <w:proofErr w:type="spellStart"/>
                  <w:r>
                    <w:rPr>
                      <w:rFonts w:cs="Times"/>
                      <w:i/>
                      <w:sz w:val="18"/>
                      <w:szCs w:val="18"/>
                    </w:rPr>
                    <w:t>nrOfReportedRS-PerCell</w:t>
                  </w:r>
                  <w:proofErr w:type="spellEnd"/>
                  <w:r>
                    <w:rPr>
                      <w:rFonts w:cs="Times"/>
                      <w:color w:val="000000"/>
                      <w:sz w:val="18"/>
                      <w:szCs w:val="18"/>
                    </w:rPr>
                    <w:t xml:space="preserve"> is c</w:t>
                  </w:r>
                  <w:r>
                    <w:rPr>
                      <w:rFonts w:cs="Times"/>
                      <w:sz w:val="18"/>
                      <w:szCs w:val="18"/>
                    </w:rPr>
                    <w:t>onfigured to be larger than one,</w:t>
                  </w:r>
                  <w:r>
                    <w:rPr>
                      <w:rFonts w:cs="Times"/>
                      <w:color w:val="000000"/>
                      <w:sz w:val="18"/>
                      <w:szCs w:val="18"/>
                    </w:rPr>
                    <w:t xml:space="preserve"> the UE shall use differential L1-RSRP based reporting, where the largest measured value of L1-RSRP is quantized to a 7-bit value in the range [-140, -44] dBm with 1dB step size, and </w:t>
                  </w:r>
                  <w:r>
                    <w:rPr>
                      <w:rFonts w:cs="Times"/>
                      <w:color w:val="000000"/>
                      <w:sz w:val="18"/>
                      <w:szCs w:val="18"/>
                      <w:highlight w:val="yellow"/>
                    </w:rPr>
                    <w:t>the differential L1-RSRP is quantized to a 4-bit value. The differential L1-RSRP value is computed with 2 dB step size</w:t>
                  </w:r>
                  <w:r>
                    <w:rPr>
                      <w:rFonts w:cs="Times"/>
                      <w:color w:val="000000"/>
                      <w:sz w:val="18"/>
                      <w:szCs w:val="18"/>
                    </w:rPr>
                    <w:t xml:space="preserve"> with a reference to the largest measured L1-RSRP value which is part of the same L1-RSRP reporting instance. The mapping between the reported L1-RSRP value and the measured quantity is described in [11, TS 38.133]. </w:t>
                  </w:r>
                </w:p>
                <w:p w14:paraId="2DEA883B" w14:textId="77777777" w:rsidR="00F173C1" w:rsidRDefault="00F173C1">
                  <w:pPr>
                    <w:snapToGrid w:val="0"/>
                    <w:rPr>
                      <w:sz w:val="18"/>
                      <w:szCs w:val="18"/>
                      <w:highlight w:val="yellow"/>
                      <w:lang w:eastAsia="zh-CN"/>
                    </w:rPr>
                  </w:pPr>
                </w:p>
                <w:p w14:paraId="19791BE6" w14:textId="77777777" w:rsidR="00F173C1" w:rsidRDefault="00F173C1">
                  <w:pPr>
                    <w:snapToGrid w:val="0"/>
                    <w:rPr>
                      <w:sz w:val="2"/>
                      <w:szCs w:val="18"/>
                      <w:highlight w:val="yellow"/>
                      <w:lang w:eastAsia="zh-CN"/>
                    </w:rPr>
                  </w:pPr>
                </w:p>
              </w:tc>
            </w:tr>
          </w:tbl>
          <w:p w14:paraId="0A6C8D03" w14:textId="77777777" w:rsidR="00F173C1" w:rsidRDefault="00165D0F">
            <w:pPr>
              <w:snapToGrid w:val="0"/>
              <w:rPr>
                <w:rFonts w:eastAsia="宋体"/>
                <w:b/>
                <w:color w:val="3333FF"/>
                <w:szCs w:val="20"/>
              </w:rPr>
            </w:pPr>
            <w:r>
              <w:rPr>
                <w:sz w:val="18"/>
                <w:szCs w:val="18"/>
                <w:highlight w:val="yellow"/>
                <w:lang w:eastAsia="zh-CN"/>
              </w:rPr>
              <w:t xml:space="preserve"> </w:t>
            </w:r>
            <w:r>
              <w:rPr>
                <w:rFonts w:eastAsia="宋体"/>
                <w:b/>
                <w:color w:val="3333FF"/>
                <w:szCs w:val="20"/>
              </w:rPr>
              <w:t xml:space="preserve"> </w:t>
            </w:r>
          </w:p>
          <w:p w14:paraId="016A6111" w14:textId="77777777" w:rsidR="00F173C1" w:rsidRDefault="00165D0F">
            <w:pPr>
              <w:snapToGrid w:val="0"/>
              <w:jc w:val="both"/>
              <w:rPr>
                <w:rFonts w:cs="Times"/>
                <w:color w:val="3333FF"/>
                <w:sz w:val="18"/>
                <w:szCs w:val="20"/>
                <w:lang w:val="de-DE"/>
              </w:rPr>
            </w:pPr>
            <w:r>
              <w:rPr>
                <w:rFonts w:cs="Times"/>
                <w:b/>
                <w:color w:val="3333FF"/>
                <w:sz w:val="18"/>
                <w:szCs w:val="20"/>
                <w:u w:val="single"/>
                <w:lang w:val="de-DE"/>
              </w:rPr>
              <w:t>FL Note</w:t>
            </w:r>
            <w:r>
              <w:rPr>
                <w:rFonts w:cs="Times"/>
                <w:color w:val="3333FF"/>
                <w:sz w:val="18"/>
                <w:szCs w:val="20"/>
                <w:lang w:val="de-DE"/>
              </w:rPr>
              <w:t xml:space="preserve">: </w:t>
            </w:r>
          </w:p>
          <w:p w14:paraId="691A8CC2" w14:textId="77777777" w:rsidR="00F173C1" w:rsidRDefault="00165D0F">
            <w:pPr>
              <w:pStyle w:val="ListParagraph"/>
              <w:numPr>
                <w:ilvl w:val="0"/>
                <w:numId w:val="15"/>
              </w:numPr>
              <w:snapToGrid w:val="0"/>
              <w:spacing w:after="0" w:line="240" w:lineRule="auto"/>
              <w:contextualSpacing/>
              <w:jc w:val="both"/>
              <w:rPr>
                <w:b/>
                <w:color w:val="3333FF"/>
                <w:sz w:val="18"/>
                <w:szCs w:val="20"/>
              </w:rPr>
            </w:pPr>
            <w:r>
              <w:rPr>
                <w:b/>
                <w:color w:val="3333FF"/>
                <w:sz w:val="18"/>
                <w:szCs w:val="20"/>
              </w:rPr>
              <w:t>Regarding range and step-size, one straight-forward solution is to reuse the legacy differential report: ‘the differential L1-RSRP is quantized to a 4-bit value with 2 dB step size’</w:t>
            </w:r>
            <w:r>
              <w:rPr>
                <w:rFonts w:hint="eastAsia"/>
                <w:b/>
                <w:color w:val="3333FF"/>
                <w:sz w:val="18"/>
                <w:szCs w:val="20"/>
              </w:rPr>
              <w:t>–</w:t>
            </w:r>
            <w:r>
              <w:rPr>
                <w:b/>
                <w:color w:val="3333FF"/>
                <w:sz w:val="18"/>
                <w:szCs w:val="20"/>
              </w:rPr>
              <w:t xml:space="preserve"> unless there is a critical problem behind that. </w:t>
            </w:r>
          </w:p>
          <w:p w14:paraId="3A96E889" w14:textId="77777777" w:rsidR="00F173C1" w:rsidRDefault="00F173C1">
            <w:pPr>
              <w:pStyle w:val="ListParagraph"/>
              <w:snapToGrid w:val="0"/>
              <w:spacing w:after="0" w:line="240" w:lineRule="auto"/>
              <w:jc w:val="both"/>
              <w:rPr>
                <w:rFonts w:eastAsia="Batang" w:cs="Times"/>
                <w:sz w:val="20"/>
                <w:szCs w:val="20"/>
              </w:rPr>
            </w:pPr>
          </w:p>
          <w:p w14:paraId="4A63B0F4" w14:textId="77777777" w:rsidR="00F173C1" w:rsidRDefault="00165D0F">
            <w:pPr>
              <w:snapToGrid w:val="0"/>
              <w:jc w:val="both"/>
              <w:rPr>
                <w:rFonts w:eastAsia="宋体" w:cs="Times"/>
                <w:sz w:val="20"/>
                <w:szCs w:val="20"/>
              </w:rPr>
            </w:pPr>
            <w:r>
              <w:rPr>
                <w:rFonts w:eastAsia="宋体" w:cs="Times"/>
                <w:b/>
                <w:sz w:val="20"/>
                <w:szCs w:val="20"/>
                <w:highlight w:val="yellow"/>
                <w:u w:val="single"/>
              </w:rPr>
              <w:t>Proposal 2.1:</w:t>
            </w:r>
            <w:r>
              <w:rPr>
                <w:rFonts w:eastAsia="宋体" w:cs="Times"/>
                <w:b/>
                <w:sz w:val="20"/>
                <w:szCs w:val="20"/>
              </w:rPr>
              <w:t> </w:t>
            </w:r>
            <w:r>
              <w:rPr>
                <w:rFonts w:eastAsia="宋体" w:cs="Times"/>
                <w:sz w:val="20"/>
                <w:szCs w:val="20"/>
              </w:rPr>
              <w:t>On UE-initiated/event-driven beam reporting, regarding L1-RSRP report format Option-3 depending on Event-2, down-select one of the following in RAN1#118bis:</w:t>
            </w:r>
          </w:p>
          <w:p w14:paraId="6D884AAB" w14:textId="77777777" w:rsidR="00F173C1" w:rsidRDefault="00165D0F">
            <w:pPr>
              <w:pStyle w:val="ListParagraph"/>
              <w:numPr>
                <w:ilvl w:val="0"/>
                <w:numId w:val="16"/>
              </w:numPr>
              <w:snapToGrid w:val="0"/>
              <w:spacing w:after="0" w:line="240" w:lineRule="auto"/>
              <w:contextualSpacing/>
              <w:jc w:val="both"/>
              <w:rPr>
                <w:rFonts w:cs="Times"/>
                <w:sz w:val="20"/>
                <w:szCs w:val="20"/>
              </w:rPr>
            </w:pPr>
            <w:r>
              <w:rPr>
                <w:rFonts w:cs="Times"/>
                <w:sz w:val="20"/>
                <w:szCs w:val="20"/>
              </w:rPr>
              <w:t>Option-1: The differential L1-RSRP is quantized to a 4-bit value with 2 dB step size</w:t>
            </w:r>
          </w:p>
          <w:p w14:paraId="20A56DA5" w14:textId="77777777" w:rsidR="00F173C1" w:rsidRDefault="00165D0F">
            <w:pPr>
              <w:pStyle w:val="ListParagraph"/>
              <w:numPr>
                <w:ilvl w:val="0"/>
                <w:numId w:val="16"/>
              </w:numPr>
              <w:snapToGrid w:val="0"/>
              <w:spacing w:after="0" w:line="240" w:lineRule="auto"/>
              <w:contextualSpacing/>
              <w:jc w:val="both"/>
              <w:rPr>
                <w:rFonts w:cs="Times"/>
                <w:sz w:val="20"/>
                <w:szCs w:val="20"/>
              </w:rPr>
            </w:pPr>
            <w:r>
              <w:rPr>
                <w:rFonts w:cs="Times"/>
                <w:sz w:val="20"/>
                <w:szCs w:val="20"/>
              </w:rPr>
              <w:t>Option-2: The differential L1-RSRP is quantized to a 5-bit value with 1 dB step size</w:t>
            </w:r>
          </w:p>
          <w:p w14:paraId="056C1F99" w14:textId="77777777" w:rsidR="00F173C1" w:rsidRDefault="00165D0F">
            <w:pPr>
              <w:snapToGrid w:val="0"/>
              <w:jc w:val="both"/>
              <w:rPr>
                <w:rFonts w:ascii="MicrosoftYaHei" w:eastAsia="Times New Roman" w:hAnsi="MicrosoftYaHei"/>
                <w:color w:val="000000"/>
                <w:sz w:val="20"/>
                <w:szCs w:val="20"/>
                <w:lang w:eastAsia="zh-CN"/>
              </w:rPr>
            </w:pPr>
            <w:r>
              <w:rPr>
                <w:rFonts w:ascii="MicrosoftYaHei" w:eastAsia="Times New Roman" w:hAnsi="MicrosoftYaHei"/>
                <w:color w:val="000000"/>
                <w:sz w:val="20"/>
                <w:szCs w:val="20"/>
                <w:lang w:eastAsia="zh-CN"/>
              </w:rPr>
              <w:t xml:space="preserve"> </w:t>
            </w:r>
          </w:p>
          <w:p w14:paraId="2004DD17" w14:textId="77777777" w:rsidR="00F173C1" w:rsidRDefault="00165D0F">
            <w:pPr>
              <w:snapToGrid w:val="0"/>
              <w:jc w:val="both"/>
              <w:rPr>
                <w:rFonts w:cs="Times"/>
                <w:color w:val="000000" w:themeColor="text1"/>
                <w:sz w:val="18"/>
                <w:szCs w:val="20"/>
                <w:u w:val="single"/>
                <w:lang w:val="de-DE"/>
              </w:rPr>
            </w:pPr>
            <w:r>
              <w:rPr>
                <w:rFonts w:cs="Times"/>
                <w:color w:val="000000" w:themeColor="text1"/>
                <w:sz w:val="18"/>
                <w:szCs w:val="20"/>
                <w:u w:val="single"/>
                <w:lang w:val="de-DE"/>
              </w:rPr>
              <w:t>Companies input for Proposal 2.1:</w:t>
            </w:r>
          </w:p>
          <w:p w14:paraId="75A29125" w14:textId="2441F521" w:rsidR="00F173C1" w:rsidRDefault="00165D0F">
            <w:pPr>
              <w:pStyle w:val="ListParagraph"/>
              <w:numPr>
                <w:ilvl w:val="0"/>
                <w:numId w:val="16"/>
              </w:numPr>
              <w:snapToGrid w:val="0"/>
              <w:spacing w:after="0" w:line="240" w:lineRule="auto"/>
              <w:contextualSpacing/>
              <w:jc w:val="both"/>
              <w:rPr>
                <w:rFonts w:eastAsia="Batang" w:cs="Times"/>
                <w:color w:val="000000" w:themeColor="text1"/>
                <w:sz w:val="18"/>
                <w:szCs w:val="20"/>
                <w:lang w:val="de-DE"/>
              </w:rPr>
            </w:pPr>
            <w:r>
              <w:rPr>
                <w:rFonts w:eastAsia="Batang" w:cs="Times"/>
                <w:color w:val="000000" w:themeColor="text1"/>
                <w:sz w:val="18"/>
                <w:szCs w:val="20"/>
                <w:lang w:val="de-DE"/>
              </w:rPr>
              <w:lastRenderedPageBreak/>
              <w:t>Option-1</w:t>
            </w:r>
            <w:r>
              <w:rPr>
                <w:rFonts w:eastAsia="等线" w:cs="Times" w:hint="eastAsia"/>
                <w:color w:val="000000" w:themeColor="text1"/>
                <w:sz w:val="18"/>
                <w:szCs w:val="20"/>
                <w:lang w:val="de-DE" w:eastAsia="zh-CN"/>
              </w:rPr>
              <w:t>:</w:t>
            </w:r>
            <w:r>
              <w:rPr>
                <w:rFonts w:eastAsia="等线" w:cs="Times"/>
                <w:color w:val="000000" w:themeColor="text1"/>
                <w:sz w:val="18"/>
                <w:szCs w:val="20"/>
                <w:lang w:val="de-DE" w:eastAsia="zh-CN"/>
              </w:rPr>
              <w:t xml:space="preserve"> </w:t>
            </w:r>
            <w:r>
              <w:rPr>
                <w:rFonts w:eastAsia="Batang" w:cs="Times"/>
                <w:color w:val="000000" w:themeColor="text1"/>
                <w:sz w:val="18"/>
                <w:szCs w:val="20"/>
                <w:lang w:val="de-DE"/>
              </w:rPr>
              <w:t xml:space="preserve">ZTE, OPPO, </w:t>
            </w:r>
            <w:r>
              <w:rPr>
                <w:rFonts w:eastAsia="Batang" w:cs="Times"/>
                <w:sz w:val="18"/>
                <w:szCs w:val="20"/>
                <w:lang w:val="de-DE"/>
              </w:rPr>
              <w:t>Samsung, xiaomi, Spreadtrum, Fujitsu, MediaTe</w:t>
            </w:r>
            <w:r>
              <w:rPr>
                <w:rFonts w:eastAsia="Batang" w:cs="Times"/>
                <w:color w:val="000000" w:themeColor="text1"/>
                <w:sz w:val="18"/>
                <w:szCs w:val="20"/>
                <w:lang w:val="de-DE"/>
              </w:rPr>
              <w:t>k, Qualcomm, Nokia, NEC, ETRI,</w:t>
            </w:r>
            <w:r w:rsidRPr="007A53A5">
              <w:rPr>
                <w:rFonts w:eastAsia="Batang" w:cs="Times"/>
                <w:sz w:val="18"/>
                <w:szCs w:val="20"/>
                <w:lang w:val="de-DE"/>
              </w:rPr>
              <w:t xml:space="preserve"> Lenovo, CATT, Apple, IDC, Huawei/HiSi, Sharp, NTT DOCOMO, FW, Intel, vivo, xiaomi, Ruijie, ETRI, KDDI, </w:t>
            </w:r>
            <w:r w:rsidRPr="007A53A5">
              <w:rPr>
                <w:rFonts w:eastAsiaTheme="minorEastAsia" w:cs="Times" w:hint="eastAsia"/>
                <w:sz w:val="18"/>
                <w:szCs w:val="20"/>
                <w:lang w:val="de-DE" w:eastAsia="zh-CN"/>
              </w:rPr>
              <w:t>CMCC</w:t>
            </w:r>
            <w:r w:rsidRPr="007A53A5">
              <w:rPr>
                <w:rFonts w:eastAsiaTheme="minorEastAsia" w:cs="Times"/>
                <w:sz w:val="18"/>
                <w:szCs w:val="20"/>
                <w:lang w:val="de-DE" w:eastAsia="zh-CN"/>
              </w:rPr>
              <w:t xml:space="preserve">, LG, Fujitsu, Nokia, NEC, Lenovo, Google, New H3C, Honor, </w:t>
            </w:r>
            <w:r w:rsidR="007A53A5">
              <w:rPr>
                <w:rFonts w:eastAsiaTheme="minorEastAsia" w:cs="Times"/>
                <w:color w:val="FF0000"/>
                <w:sz w:val="18"/>
                <w:szCs w:val="20"/>
                <w:lang w:val="de-DE" w:eastAsia="zh-CN"/>
              </w:rPr>
              <w:t xml:space="preserve">Transsion, </w:t>
            </w:r>
            <w:r w:rsidR="006F7996" w:rsidRPr="006F7996">
              <w:rPr>
                <w:rFonts w:eastAsia="MS Mincho"/>
                <w:sz w:val="18"/>
                <w:szCs w:val="18"/>
                <w:lang w:val="de-DE" w:eastAsia="ja-JP"/>
              </w:rPr>
              <w:t>TCL</w:t>
            </w:r>
          </w:p>
          <w:p w14:paraId="78A737D1" w14:textId="77777777" w:rsidR="00F173C1" w:rsidRDefault="00165D0F">
            <w:pPr>
              <w:pStyle w:val="ListParagraph"/>
              <w:numPr>
                <w:ilvl w:val="0"/>
                <w:numId w:val="16"/>
              </w:numPr>
              <w:snapToGrid w:val="0"/>
              <w:spacing w:after="0" w:line="240" w:lineRule="auto"/>
              <w:contextualSpacing/>
              <w:jc w:val="both"/>
              <w:rPr>
                <w:rFonts w:eastAsia="Batang" w:cs="Times"/>
                <w:color w:val="000000" w:themeColor="text1"/>
                <w:sz w:val="18"/>
                <w:szCs w:val="20"/>
                <w:lang w:val="de-DE"/>
              </w:rPr>
            </w:pPr>
            <w:r>
              <w:rPr>
                <w:rFonts w:eastAsia="Batang" w:cs="Times" w:hint="eastAsia"/>
                <w:color w:val="000000" w:themeColor="text1"/>
                <w:sz w:val="18"/>
                <w:szCs w:val="20"/>
                <w:lang w:val="de-DE"/>
              </w:rPr>
              <w:t>Opt</w:t>
            </w:r>
            <w:r>
              <w:rPr>
                <w:rFonts w:eastAsia="Batang" w:cs="Times"/>
                <w:color w:val="000000" w:themeColor="text1"/>
                <w:sz w:val="18"/>
                <w:szCs w:val="20"/>
                <w:lang w:val="de-DE"/>
              </w:rPr>
              <w:t xml:space="preserve">ion-2: Ericsson, </w:t>
            </w:r>
          </w:p>
          <w:p w14:paraId="42154509" w14:textId="77777777" w:rsidR="00F173C1" w:rsidRDefault="00F173C1">
            <w:pPr>
              <w:jc w:val="both"/>
              <w:rPr>
                <w:rFonts w:ascii="Times" w:eastAsia="Batang" w:hAnsi="Times"/>
                <w:b/>
                <w:sz w:val="20"/>
                <w:szCs w:val="20"/>
                <w:highlight w:val="green"/>
                <w:lang w:val="en-GB" w:eastAsia="en-US"/>
              </w:rPr>
            </w:pPr>
          </w:p>
        </w:tc>
      </w:tr>
      <w:tr w:rsidR="00F173C1" w14:paraId="20A4FC9B"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1D6CAC77" w14:textId="77777777" w:rsidR="00F173C1" w:rsidRDefault="00165D0F">
            <w:pPr>
              <w:snapToGrid w:val="0"/>
              <w:rPr>
                <w:color w:val="000000" w:themeColor="text1"/>
                <w:sz w:val="18"/>
                <w:szCs w:val="18"/>
                <w:lang w:eastAsia="zh-CN"/>
              </w:rPr>
            </w:pPr>
            <w:r>
              <w:rPr>
                <w:color w:val="000000" w:themeColor="text1"/>
                <w:sz w:val="18"/>
                <w:szCs w:val="18"/>
                <w:lang w:eastAsia="zh-CN"/>
              </w:rPr>
              <w:lastRenderedPageBreak/>
              <w:t>2.2</w:t>
            </w:r>
          </w:p>
        </w:tc>
        <w:tc>
          <w:tcPr>
            <w:tcW w:w="1341" w:type="dxa"/>
            <w:tcBorders>
              <w:top w:val="single" w:sz="4" w:space="0" w:color="auto"/>
              <w:left w:val="single" w:sz="4" w:space="0" w:color="auto"/>
              <w:bottom w:val="single" w:sz="4" w:space="0" w:color="auto"/>
              <w:right w:val="single" w:sz="4" w:space="0" w:color="auto"/>
            </w:tcBorders>
          </w:tcPr>
          <w:p w14:paraId="6D21193C" w14:textId="77777777" w:rsidR="00F173C1" w:rsidRDefault="00165D0F">
            <w:pPr>
              <w:contextualSpacing/>
              <w:rPr>
                <w:sz w:val="18"/>
                <w:szCs w:val="18"/>
              </w:rPr>
            </w:pPr>
            <w:r>
              <w:rPr>
                <w:sz w:val="18"/>
                <w:szCs w:val="18"/>
              </w:rPr>
              <w:t xml:space="preserve">L1-RSRP report format —— </w:t>
            </w:r>
            <w:r>
              <w:rPr>
                <w:rFonts w:hint="eastAsia"/>
                <w:sz w:val="18"/>
                <w:szCs w:val="18"/>
                <w:lang w:eastAsia="zh-CN"/>
              </w:rPr>
              <w:t>a</w:t>
            </w:r>
            <w:r>
              <w:rPr>
                <w:sz w:val="18"/>
                <w:szCs w:val="18"/>
              </w:rPr>
              <w:t>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14:paraId="29D201FE" w14:textId="77777777" w:rsidR="00F173C1" w:rsidRDefault="00165D0F">
            <w:pPr>
              <w:jc w:val="both"/>
              <w:rPr>
                <w:rFonts w:cs="Times"/>
                <w:b/>
                <w:bCs/>
                <w:sz w:val="18"/>
                <w:szCs w:val="18"/>
                <w:highlight w:val="green"/>
                <w:lang w:eastAsia="zh-CN"/>
              </w:rPr>
            </w:pPr>
            <w:r>
              <w:rPr>
                <w:rFonts w:cs="Times"/>
                <w:b/>
                <w:sz w:val="18"/>
                <w:szCs w:val="18"/>
                <w:highlight w:val="green"/>
              </w:rPr>
              <w:t>[</w:t>
            </w:r>
            <w:r>
              <w:rPr>
                <w:rFonts w:cs="Times"/>
                <w:b/>
                <w:bCs/>
                <w:sz w:val="18"/>
                <w:szCs w:val="18"/>
                <w:highlight w:val="green"/>
                <w:lang w:eastAsia="zh-CN"/>
              </w:rPr>
              <w:t>118] Agreement</w:t>
            </w:r>
          </w:p>
          <w:p w14:paraId="78A33607" w14:textId="77777777" w:rsidR="00F173C1" w:rsidRDefault="00165D0F">
            <w:pPr>
              <w:shd w:val="clear" w:color="auto" w:fill="FFFFFF"/>
              <w:adjustRightInd w:val="0"/>
              <w:snapToGrid w:val="0"/>
              <w:rPr>
                <w:rFonts w:eastAsia="宋体" w:cs="Times"/>
                <w:color w:val="000000"/>
                <w:sz w:val="18"/>
                <w:szCs w:val="18"/>
              </w:rPr>
            </w:pPr>
            <w:r>
              <w:rPr>
                <w:rFonts w:eastAsia="宋体" w:cs="Times"/>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F173C1" w14:paraId="02747C94" w14:textId="77777777">
              <w:trPr>
                <w:trHeight w:val="154"/>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5C92B2"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#1</w:t>
                  </w:r>
                </w:p>
              </w:tc>
            </w:tr>
            <w:tr w:rsidR="00F173C1" w14:paraId="121E3840"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DBD8EF"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#2</w:t>
                  </w:r>
                </w:p>
              </w:tc>
            </w:tr>
            <w:tr w:rsidR="00F173C1" w14:paraId="1094DF29"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609730"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w:t>
                  </w:r>
                </w:p>
              </w:tc>
            </w:tr>
            <w:tr w:rsidR="00F173C1" w14:paraId="0E977A0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41EFC0"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#N</w:t>
                  </w:r>
                </w:p>
              </w:tc>
            </w:tr>
            <w:tr w:rsidR="00F173C1" w14:paraId="313AF39C"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306FB9"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L1-RSRP #1</w:t>
                  </w:r>
                </w:p>
              </w:tc>
            </w:tr>
            <w:tr w:rsidR="00F173C1" w14:paraId="4FA6E681"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A074A0"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Differential L1-RSRP #2</w:t>
                  </w:r>
                </w:p>
              </w:tc>
            </w:tr>
            <w:tr w:rsidR="00F173C1" w14:paraId="1B313849"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E5CE89"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w:t>
                  </w:r>
                </w:p>
              </w:tc>
            </w:tr>
            <w:tr w:rsidR="00F173C1" w14:paraId="6F651B5F"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490C2E"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Differential L1-RSRP #N</w:t>
                  </w:r>
                </w:p>
              </w:tc>
            </w:tr>
            <w:tr w:rsidR="00F173C1" w14:paraId="3E0A0B7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D8037A"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color w:val="000000"/>
                      <w:sz w:val="18"/>
                      <w:szCs w:val="18"/>
                    </w:rPr>
                    <w:t xml:space="preserve">Differential L1-RSRP for current beam, if </w:t>
                  </w:r>
                  <w:r>
                    <w:rPr>
                      <w:rFonts w:eastAsia="宋体" w:cs="Times"/>
                      <w:sz w:val="18"/>
                      <w:szCs w:val="18"/>
                    </w:rPr>
                    <w:t>report mode that current beam is always reported is enabled by RRC</w:t>
                  </w:r>
                </w:p>
              </w:tc>
            </w:tr>
            <w:tr w:rsidR="00F173C1" w14:paraId="46DD61C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663A75" w14:textId="77777777" w:rsidR="00F173C1" w:rsidRDefault="00165D0F">
                  <w:pPr>
                    <w:shd w:val="clear" w:color="auto" w:fill="FFFFFF"/>
                    <w:adjustRightInd w:val="0"/>
                    <w:snapToGrid w:val="0"/>
                    <w:jc w:val="center"/>
                    <w:rPr>
                      <w:rFonts w:eastAsia="宋体" w:cs="Times"/>
                      <w:color w:val="000000"/>
                      <w:sz w:val="18"/>
                      <w:szCs w:val="18"/>
                    </w:rPr>
                  </w:pPr>
                  <w:r>
                    <w:rPr>
                      <w:rFonts w:eastAsia="宋体" w:cs="Times"/>
                      <w:sz w:val="18"/>
                      <w:szCs w:val="18"/>
                      <w:lang w:eastAsia="zh-CN"/>
                    </w:rPr>
                    <w:t>Note: Other contents are not precluded</w:t>
                  </w:r>
                </w:p>
              </w:tc>
            </w:tr>
          </w:tbl>
          <w:p w14:paraId="35FC45B7" w14:textId="77777777" w:rsidR="00F173C1" w:rsidRDefault="00165D0F">
            <w:pPr>
              <w:shd w:val="clear" w:color="auto" w:fill="FFFFFF"/>
              <w:adjustRightInd w:val="0"/>
              <w:snapToGrid w:val="0"/>
              <w:ind w:left="-1080"/>
              <w:rPr>
                <w:rFonts w:eastAsia="宋体" w:cs="Times"/>
                <w:color w:val="000000"/>
                <w:sz w:val="18"/>
                <w:szCs w:val="18"/>
              </w:rPr>
            </w:pPr>
            <w:r>
              <w:rPr>
                <w:rFonts w:eastAsia="宋体" w:cs="Times"/>
                <w:color w:val="000000"/>
                <w:sz w:val="18"/>
                <w:szCs w:val="18"/>
              </w:rPr>
              <w:t>.</w:t>
            </w:r>
          </w:p>
          <w:p w14:paraId="2A0B4916" w14:textId="77777777" w:rsidR="00F173C1" w:rsidRDefault="00165D0F">
            <w:pPr>
              <w:numPr>
                <w:ilvl w:val="2"/>
                <w:numId w:val="15"/>
              </w:numPr>
              <w:shd w:val="clear" w:color="auto" w:fill="FFFFFF"/>
              <w:tabs>
                <w:tab w:val="left" w:pos="1080"/>
              </w:tabs>
              <w:adjustRightInd w:val="0"/>
              <w:snapToGrid w:val="0"/>
              <w:rPr>
                <w:rFonts w:eastAsia="宋体" w:cs="Times"/>
                <w:sz w:val="18"/>
                <w:szCs w:val="18"/>
              </w:rPr>
            </w:pPr>
            <w:r>
              <w:rPr>
                <w:rFonts w:eastAsia="宋体" w:cs="Times"/>
                <w:color w:val="000000"/>
                <w:sz w:val="18"/>
                <w:szCs w:val="18"/>
              </w:rPr>
              <w:t>Differential L1-RSRP #2~#N/current beam is determined based on the difference between measured L1-RSRP corresponding to the CRI/SSBRI #2~#N/current beam and the measured L1-RSRP corresponding to CRI/SSBRI #1</w:t>
            </w:r>
          </w:p>
          <w:p w14:paraId="0DFF8F09" w14:textId="77777777" w:rsidR="00F173C1" w:rsidRDefault="00165D0F">
            <w:pPr>
              <w:numPr>
                <w:ilvl w:val="3"/>
                <w:numId w:val="15"/>
              </w:numPr>
              <w:shd w:val="clear" w:color="auto" w:fill="FFFFFF"/>
              <w:tabs>
                <w:tab w:val="left" w:pos="1800"/>
              </w:tabs>
              <w:adjustRightInd w:val="0"/>
              <w:snapToGrid w:val="0"/>
              <w:rPr>
                <w:rFonts w:eastAsia="宋体" w:cs="Times"/>
                <w:sz w:val="18"/>
                <w:szCs w:val="18"/>
              </w:rPr>
            </w:pPr>
            <w:r>
              <w:rPr>
                <w:rFonts w:eastAsia="宋体" w:cs="Times"/>
                <w:sz w:val="18"/>
                <w:szCs w:val="18"/>
              </w:rPr>
              <w:t xml:space="preserve">L1-RSRP#1 is the largest measured RSRP among reported ones, and an </w:t>
            </w:r>
            <w:r>
              <w:rPr>
                <w:rFonts w:eastAsia="宋体" w:cs="Times"/>
                <w:sz w:val="18"/>
                <w:szCs w:val="18"/>
                <w:lang w:eastAsia="zh-CN"/>
              </w:rPr>
              <w:t>absolute L1-RSRP.</w:t>
            </w:r>
          </w:p>
          <w:p w14:paraId="201F0F08" w14:textId="77777777" w:rsidR="00F173C1" w:rsidRDefault="00165D0F">
            <w:pPr>
              <w:numPr>
                <w:ilvl w:val="3"/>
                <w:numId w:val="15"/>
              </w:numPr>
              <w:shd w:val="clear" w:color="auto" w:fill="FFFFFF"/>
              <w:tabs>
                <w:tab w:val="left" w:pos="1800"/>
              </w:tabs>
              <w:adjustRightInd w:val="0"/>
              <w:snapToGrid w:val="0"/>
              <w:rPr>
                <w:rFonts w:eastAsia="宋体" w:cs="Times"/>
                <w:sz w:val="18"/>
                <w:szCs w:val="18"/>
              </w:rPr>
            </w:pPr>
            <w:r>
              <w:rPr>
                <w:rFonts w:eastAsia="宋体" w:cs="Times"/>
                <w:sz w:val="18"/>
                <w:szCs w:val="18"/>
              </w:rPr>
              <w:t>FFS: range and step size of differential L1-RSRP</w:t>
            </w:r>
          </w:p>
          <w:p w14:paraId="629079AD" w14:textId="77777777" w:rsidR="00F173C1" w:rsidRDefault="00165D0F">
            <w:pPr>
              <w:numPr>
                <w:ilvl w:val="2"/>
                <w:numId w:val="15"/>
              </w:numPr>
              <w:shd w:val="clear" w:color="auto" w:fill="FFFFFF"/>
              <w:tabs>
                <w:tab w:val="left" w:pos="1080"/>
              </w:tabs>
              <w:adjustRightInd w:val="0"/>
              <w:snapToGrid w:val="0"/>
              <w:rPr>
                <w:rFonts w:eastAsia="宋体" w:cs="Times"/>
                <w:sz w:val="18"/>
                <w:szCs w:val="18"/>
                <w:highlight w:val="yellow"/>
              </w:rPr>
            </w:pPr>
            <w:r>
              <w:rPr>
                <w:rFonts w:eastAsia="宋体" w:cs="Times"/>
                <w:sz w:val="18"/>
                <w:szCs w:val="18"/>
                <w:highlight w:val="yellow"/>
              </w:rPr>
              <w:t xml:space="preserve">FFS: Whether/how to report additional indication of which CRI/SSBRI(s) satisfy the condition of Event-2. </w:t>
            </w:r>
          </w:p>
          <w:p w14:paraId="5B98BE88" w14:textId="77777777" w:rsidR="00F173C1" w:rsidRDefault="00165D0F">
            <w:pPr>
              <w:numPr>
                <w:ilvl w:val="2"/>
                <w:numId w:val="15"/>
              </w:numPr>
              <w:shd w:val="clear" w:color="auto" w:fill="FFFFFF"/>
              <w:tabs>
                <w:tab w:val="left" w:pos="1080"/>
              </w:tabs>
              <w:adjustRightInd w:val="0"/>
              <w:snapToGrid w:val="0"/>
              <w:rPr>
                <w:rFonts w:eastAsia="宋体" w:cs="Times"/>
                <w:sz w:val="18"/>
                <w:szCs w:val="18"/>
              </w:rPr>
            </w:pPr>
            <w:r>
              <w:rPr>
                <w:rFonts w:eastAsia="宋体" w:cs="Times"/>
                <w:sz w:val="18"/>
                <w:szCs w:val="18"/>
                <w:lang w:eastAsia="zh-CN"/>
              </w:rPr>
              <w:t>FFS</w:t>
            </w:r>
            <w:r>
              <w:rPr>
                <w:rFonts w:eastAsia="宋体" w:cs="Times"/>
                <w:sz w:val="18"/>
                <w:szCs w:val="18"/>
              </w:rPr>
              <w:t>: Additional report content(s) (e.g., reporting configuration ID, indication for synchronization state, event ID, or cell ID).</w:t>
            </w:r>
          </w:p>
          <w:p w14:paraId="0DD25BB3" w14:textId="77777777" w:rsidR="00F173C1" w:rsidRDefault="00F173C1">
            <w:pPr>
              <w:jc w:val="both"/>
              <w:rPr>
                <w:rFonts w:ascii="Times" w:eastAsia="Batang" w:hAnsi="Times"/>
                <w:b/>
                <w:sz w:val="20"/>
                <w:szCs w:val="20"/>
                <w:highlight w:val="green"/>
                <w:lang w:eastAsia="en-US"/>
              </w:rPr>
            </w:pPr>
          </w:p>
          <w:p w14:paraId="5A1491E8" w14:textId="77777777" w:rsidR="00F173C1" w:rsidRDefault="00165D0F">
            <w:pPr>
              <w:snapToGrid w:val="0"/>
              <w:jc w:val="both"/>
              <w:rPr>
                <w:rFonts w:eastAsia="Batang"/>
                <w:color w:val="000000" w:themeColor="text1"/>
                <w:sz w:val="18"/>
                <w:szCs w:val="18"/>
                <w:u w:val="single"/>
                <w:lang w:eastAsia="en-US"/>
              </w:rPr>
            </w:pPr>
            <w:r>
              <w:rPr>
                <w:rFonts w:eastAsia="Batang"/>
                <w:sz w:val="18"/>
                <w:szCs w:val="18"/>
                <w:u w:val="single"/>
                <w:lang w:val="en-GB" w:eastAsia="en-US"/>
              </w:rPr>
              <w:t>FL Observations</w:t>
            </w:r>
            <w:r>
              <w:rPr>
                <w:rFonts w:eastAsia="Batang"/>
                <w:color w:val="000000" w:themeColor="text1"/>
                <w:sz w:val="18"/>
                <w:szCs w:val="18"/>
                <w:u w:val="single"/>
                <w:lang w:eastAsia="en-US"/>
              </w:rPr>
              <w:t>:</w:t>
            </w:r>
            <w:r>
              <w:rPr>
                <w:rFonts w:eastAsia="Batang"/>
                <w:color w:val="000000" w:themeColor="text1"/>
                <w:sz w:val="18"/>
                <w:szCs w:val="18"/>
                <w:lang w:eastAsia="en-US"/>
              </w:rPr>
              <w:t xml:space="preserve"> </w:t>
            </w:r>
            <w:r>
              <w:rPr>
                <w:color w:val="000000" w:themeColor="text1"/>
                <w:sz w:val="18"/>
                <w:szCs w:val="18"/>
              </w:rPr>
              <w:t>Additional indication of which CRI/SSBRI(s) satisfy the condition of Event-2 is reported per CRI/SSBRI;</w:t>
            </w:r>
          </w:p>
          <w:p w14:paraId="622E4DBE" w14:textId="682A39BF" w:rsidR="00F173C1" w:rsidRDefault="00165D0F">
            <w:pPr>
              <w:pStyle w:val="ListParagraph"/>
              <w:numPr>
                <w:ilvl w:val="0"/>
                <w:numId w:val="15"/>
              </w:numPr>
              <w:snapToGrid w:val="0"/>
              <w:spacing w:after="0" w:line="240" w:lineRule="auto"/>
              <w:contextualSpacing/>
              <w:jc w:val="both"/>
              <w:rPr>
                <w:rFonts w:eastAsia="Batang"/>
                <w:color w:val="000000" w:themeColor="text1"/>
                <w:sz w:val="18"/>
                <w:szCs w:val="18"/>
              </w:rPr>
            </w:pPr>
            <w:r>
              <w:rPr>
                <w:rFonts w:eastAsia="Batang"/>
                <w:color w:val="000000" w:themeColor="text1"/>
                <w:sz w:val="18"/>
                <w:szCs w:val="18"/>
              </w:rPr>
              <w:t>Supported by: Ericsson, ZTE, Fujitsu, NEC,</w:t>
            </w:r>
            <w:r>
              <w:rPr>
                <w:rFonts w:eastAsia="Batang"/>
                <w:color w:val="FF0000"/>
                <w:sz w:val="18"/>
                <w:szCs w:val="18"/>
              </w:rPr>
              <w:t xml:space="preserve"> </w:t>
            </w:r>
            <w:r>
              <w:rPr>
                <w:rFonts w:eastAsia="Batang"/>
                <w:sz w:val="18"/>
                <w:szCs w:val="18"/>
              </w:rPr>
              <w:t xml:space="preserve">Apple, </w:t>
            </w:r>
            <w:r>
              <w:rPr>
                <w:rFonts w:eastAsia="Batang"/>
                <w:color w:val="000000" w:themeColor="text1"/>
                <w:sz w:val="18"/>
                <w:szCs w:val="18"/>
              </w:rPr>
              <w:t>IDC,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FW (If not reporting RSRP of current beam), Sharp, Google, NTT DOCOMO, Intel, TCL, NICT, Fujitsu, Qualcomm (open), Intel, IDC, Google, </w:t>
            </w:r>
            <w:proofErr w:type="spellStart"/>
            <w:r w:rsidR="0055290A" w:rsidRPr="0055290A">
              <w:rPr>
                <w:rFonts w:eastAsia="Batang"/>
                <w:color w:val="FF0000"/>
                <w:sz w:val="18"/>
                <w:szCs w:val="18"/>
              </w:rPr>
              <w:t>Transsion</w:t>
            </w:r>
            <w:proofErr w:type="spellEnd"/>
            <w:r w:rsidR="0055290A" w:rsidRPr="0055290A">
              <w:rPr>
                <w:rFonts w:eastAsia="Batang"/>
                <w:color w:val="FF0000"/>
                <w:sz w:val="18"/>
                <w:szCs w:val="18"/>
              </w:rPr>
              <w:t xml:space="preserve">, </w:t>
            </w:r>
            <w:r w:rsidR="003D752E">
              <w:rPr>
                <w:rFonts w:eastAsia="MS Mincho" w:hint="eastAsia"/>
                <w:color w:val="FF0000"/>
                <w:sz w:val="18"/>
                <w:szCs w:val="18"/>
                <w:lang w:eastAsia="ja-JP"/>
              </w:rPr>
              <w:t>KDDI</w:t>
            </w:r>
            <w:r w:rsidR="005B51C1">
              <w:rPr>
                <w:rFonts w:eastAsia="MS Mincho"/>
                <w:color w:val="FF0000"/>
                <w:sz w:val="18"/>
                <w:szCs w:val="18"/>
                <w:lang w:eastAsia="ja-JP"/>
              </w:rPr>
              <w:t xml:space="preserve">, Panasonic, </w:t>
            </w:r>
          </w:p>
          <w:p w14:paraId="25695169" w14:textId="1165B83A" w:rsidR="00F173C1" w:rsidRDefault="00165D0F">
            <w:pPr>
              <w:pStyle w:val="ListParagraph"/>
              <w:numPr>
                <w:ilvl w:val="0"/>
                <w:numId w:val="15"/>
              </w:numPr>
              <w:snapToGrid w:val="0"/>
              <w:spacing w:after="0" w:line="240" w:lineRule="auto"/>
              <w:contextualSpacing/>
              <w:jc w:val="both"/>
              <w:rPr>
                <w:rFonts w:eastAsia="Batang"/>
                <w:color w:val="000000" w:themeColor="text1"/>
                <w:sz w:val="18"/>
                <w:szCs w:val="18"/>
              </w:rPr>
            </w:pPr>
            <w:r>
              <w:rPr>
                <w:rFonts w:eastAsia="Batang"/>
                <w:color w:val="000000" w:themeColor="text1"/>
                <w:sz w:val="18"/>
                <w:szCs w:val="18"/>
              </w:rPr>
              <w:t xml:space="preserve">Not supported by: OPPO, Samsung,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MediaTek, Nokia, ETRI, Lenovo, vivo, </w:t>
            </w:r>
            <w:r>
              <w:rPr>
                <w:rFonts w:eastAsiaTheme="minorEastAsia" w:hint="eastAsia"/>
                <w:color w:val="000000" w:themeColor="text1"/>
                <w:sz w:val="18"/>
                <w:szCs w:val="18"/>
                <w:lang w:eastAsia="zh-CN"/>
              </w:rPr>
              <w:t>CMCC</w:t>
            </w:r>
            <w:r>
              <w:rPr>
                <w:rFonts w:eastAsiaTheme="minorEastAsia"/>
                <w:color w:val="000000" w:themeColor="text1"/>
                <w:sz w:val="18"/>
                <w:szCs w:val="18"/>
                <w:lang w:eastAsia="zh-CN"/>
              </w:rPr>
              <w:t xml:space="preserve">, Panasonic, CATT, </w:t>
            </w:r>
            <w:proofErr w:type="spellStart"/>
            <w:r>
              <w:rPr>
                <w:rFonts w:eastAsiaTheme="minorEastAsia"/>
                <w:color w:val="000000" w:themeColor="text1"/>
                <w:sz w:val="18"/>
                <w:szCs w:val="18"/>
                <w:lang w:eastAsia="zh-CN"/>
              </w:rPr>
              <w:t>Spreadtrum</w:t>
            </w:r>
            <w:proofErr w:type="spellEnd"/>
            <w:r>
              <w:rPr>
                <w:rFonts w:eastAsiaTheme="minorEastAsia"/>
                <w:color w:val="000000" w:themeColor="text1"/>
                <w:sz w:val="18"/>
                <w:szCs w:val="18"/>
                <w:lang w:eastAsia="zh-CN"/>
              </w:rPr>
              <w:t xml:space="preserve">, Honor, </w:t>
            </w:r>
            <w:r w:rsidR="006F7996">
              <w:rPr>
                <w:rFonts w:eastAsia="MS Mincho"/>
                <w:sz w:val="18"/>
                <w:szCs w:val="18"/>
                <w:lang w:eastAsia="ja-JP"/>
              </w:rPr>
              <w:t>TCL</w:t>
            </w:r>
          </w:p>
          <w:p w14:paraId="5464E563" w14:textId="77777777" w:rsidR="00F173C1" w:rsidRDefault="00F173C1">
            <w:pPr>
              <w:jc w:val="both"/>
              <w:rPr>
                <w:rFonts w:ascii="Times" w:eastAsia="Batang" w:hAnsi="Times"/>
                <w:b/>
                <w:sz w:val="20"/>
                <w:szCs w:val="20"/>
                <w:highlight w:val="green"/>
                <w:lang w:eastAsia="en-US"/>
              </w:rPr>
            </w:pPr>
          </w:p>
          <w:p w14:paraId="3DC0E24E" w14:textId="77777777" w:rsidR="00F173C1" w:rsidRDefault="00165D0F">
            <w:pPr>
              <w:snapToGrid w:val="0"/>
              <w:rPr>
                <w:rFonts w:eastAsia="Batang"/>
                <w:color w:val="3333FF"/>
                <w:sz w:val="20"/>
                <w:szCs w:val="16"/>
                <w:lang w:eastAsia="en-US"/>
              </w:rPr>
            </w:pPr>
            <w:r>
              <w:rPr>
                <w:rFonts w:eastAsia="Batang"/>
                <w:b/>
                <w:color w:val="3333FF"/>
                <w:sz w:val="20"/>
                <w:szCs w:val="16"/>
                <w:u w:val="single"/>
                <w:lang w:eastAsia="en-US"/>
              </w:rPr>
              <w:t>FL Note</w:t>
            </w:r>
            <w:r>
              <w:rPr>
                <w:rFonts w:eastAsia="Batang"/>
                <w:color w:val="3333FF"/>
                <w:sz w:val="20"/>
                <w:szCs w:val="16"/>
                <w:lang w:eastAsia="en-US"/>
              </w:rPr>
              <w:t xml:space="preserve">: </w:t>
            </w:r>
          </w:p>
          <w:p w14:paraId="2BB68DEC" w14:textId="77777777" w:rsidR="00F173C1" w:rsidRDefault="00165D0F">
            <w:pPr>
              <w:pStyle w:val="ListParagraph"/>
              <w:numPr>
                <w:ilvl w:val="0"/>
                <w:numId w:val="15"/>
              </w:numPr>
              <w:snapToGrid w:val="0"/>
              <w:spacing w:after="0" w:line="240" w:lineRule="auto"/>
              <w:contextualSpacing/>
              <w:jc w:val="both"/>
              <w:rPr>
                <w:rFonts w:eastAsia="Batang"/>
                <w:b/>
                <w:sz w:val="18"/>
                <w:szCs w:val="18"/>
              </w:rPr>
            </w:pPr>
            <w:r>
              <w:rPr>
                <w:rFonts w:hint="eastAsia"/>
                <w:color w:val="3333FF"/>
                <w:sz w:val="20"/>
                <w:szCs w:val="16"/>
                <w:lang w:val="en-GB" w:eastAsia="zh-CN"/>
              </w:rPr>
              <w:t>Let</w:t>
            </w:r>
            <w:r>
              <w:rPr>
                <w:color w:val="3333FF"/>
                <w:sz w:val="20"/>
                <w:szCs w:val="16"/>
                <w:lang w:val="en-GB"/>
              </w:rPr>
              <w:t xml:space="preserve">’s check some more companies input. After that, we can have a compromise proposal for handling this topic. </w:t>
            </w:r>
          </w:p>
          <w:p w14:paraId="156F6A6F" w14:textId="77777777" w:rsidR="00F173C1" w:rsidRDefault="00165D0F">
            <w:pPr>
              <w:pStyle w:val="ListParagraph"/>
              <w:numPr>
                <w:ilvl w:val="1"/>
                <w:numId w:val="15"/>
              </w:numPr>
              <w:snapToGrid w:val="0"/>
              <w:spacing w:after="0" w:line="240" w:lineRule="auto"/>
              <w:contextualSpacing/>
              <w:jc w:val="both"/>
              <w:rPr>
                <w:color w:val="3333FF"/>
                <w:sz w:val="20"/>
                <w:szCs w:val="16"/>
                <w:lang w:val="en-GB"/>
              </w:rPr>
            </w:pPr>
            <w:r>
              <w:rPr>
                <w:color w:val="3333FF"/>
                <w:sz w:val="20"/>
                <w:szCs w:val="16"/>
                <w:lang w:val="en-GB"/>
              </w:rPr>
              <w:t>Some related evaluation results can be found in R1-2408610</w:t>
            </w:r>
            <w:r>
              <w:rPr>
                <w:rFonts w:hint="eastAsia"/>
                <w:color w:val="3333FF"/>
                <w:sz w:val="20"/>
                <w:szCs w:val="16"/>
                <w:lang w:val="en-GB" w:eastAsia="zh-CN"/>
              </w:rPr>
              <w:t>/</w:t>
            </w:r>
            <w:r>
              <w:rPr>
                <w:color w:val="3333FF"/>
                <w:sz w:val="20"/>
                <w:szCs w:val="16"/>
                <w:lang w:val="en-GB" w:eastAsia="zh-CN"/>
              </w:rPr>
              <w:t>Ericsson.</w:t>
            </w:r>
          </w:p>
          <w:p w14:paraId="6E52D3AD" w14:textId="77777777" w:rsidR="00F173C1" w:rsidRDefault="00165D0F">
            <w:pPr>
              <w:pStyle w:val="ListParagraph"/>
              <w:numPr>
                <w:ilvl w:val="1"/>
                <w:numId w:val="15"/>
              </w:numPr>
              <w:snapToGrid w:val="0"/>
              <w:spacing w:after="0" w:line="240" w:lineRule="auto"/>
              <w:contextualSpacing/>
              <w:jc w:val="both"/>
              <w:rPr>
                <w:color w:val="3333FF"/>
                <w:sz w:val="20"/>
                <w:szCs w:val="16"/>
                <w:lang w:val="en-GB"/>
              </w:rPr>
            </w:pPr>
            <w:r>
              <w:rPr>
                <w:color w:val="3333FF"/>
                <w:sz w:val="20"/>
                <w:szCs w:val="16"/>
                <w:lang w:val="en-GB"/>
              </w:rPr>
              <w:t>BTW, let’s stabilize report format for event-2 firstly, and then we have separate discussion on other report content(s) relevant to multi-event/multi-CC/pre-sync.</w:t>
            </w:r>
          </w:p>
          <w:p w14:paraId="7A8F8C41" w14:textId="77777777" w:rsidR="00F173C1" w:rsidRDefault="00F173C1">
            <w:pPr>
              <w:jc w:val="both"/>
              <w:rPr>
                <w:rFonts w:ascii="Times" w:eastAsia="Batang" w:hAnsi="Times"/>
                <w:b/>
                <w:sz w:val="20"/>
                <w:szCs w:val="20"/>
                <w:highlight w:val="green"/>
                <w:lang w:eastAsia="en-US"/>
              </w:rPr>
            </w:pPr>
          </w:p>
          <w:p w14:paraId="700495EB" w14:textId="77777777" w:rsidR="00F173C1" w:rsidRDefault="00165D0F">
            <w:pPr>
              <w:snapToGrid w:val="0"/>
              <w:jc w:val="both"/>
              <w:rPr>
                <w:rFonts w:cs="Times"/>
                <w:b/>
                <w:color w:val="0000FF"/>
                <w:sz w:val="20"/>
                <w:szCs w:val="18"/>
                <w:highlight w:val="yellow"/>
                <w:lang w:eastAsia="zh-CN"/>
              </w:rPr>
            </w:pPr>
            <w:r>
              <w:rPr>
                <w:rFonts w:cs="Times"/>
                <w:b/>
                <w:color w:val="0000FF"/>
                <w:sz w:val="20"/>
                <w:szCs w:val="18"/>
                <w:highlight w:val="yellow"/>
                <w:lang w:eastAsia="zh-CN"/>
              </w:rPr>
              <w:t>Q2.2: For additional report content(s), please share your preference on additional indication of which CRI/SSBRI(s) satisfy the condition of Event-2</w:t>
            </w:r>
          </w:p>
          <w:p w14:paraId="7AF83F65" w14:textId="77777777" w:rsidR="00F173C1" w:rsidRDefault="00F173C1">
            <w:pPr>
              <w:snapToGrid w:val="0"/>
              <w:jc w:val="both"/>
              <w:rPr>
                <w:rFonts w:ascii="Times" w:eastAsia="Batang" w:hAnsi="Times"/>
                <w:b/>
                <w:sz w:val="20"/>
                <w:szCs w:val="20"/>
                <w:highlight w:val="green"/>
              </w:rPr>
            </w:pPr>
          </w:p>
        </w:tc>
      </w:tr>
      <w:tr w:rsidR="00F173C1" w14:paraId="0E8986DC"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47B83F9" w14:textId="77777777" w:rsidR="00F173C1" w:rsidRDefault="00165D0F">
            <w:pPr>
              <w:snapToGrid w:val="0"/>
              <w:rPr>
                <w:color w:val="000000" w:themeColor="text1"/>
                <w:sz w:val="18"/>
                <w:szCs w:val="18"/>
                <w:lang w:eastAsia="zh-CN"/>
              </w:rPr>
            </w:pPr>
            <w:r>
              <w:rPr>
                <w:color w:val="000000" w:themeColor="text1"/>
                <w:sz w:val="18"/>
                <w:szCs w:val="18"/>
                <w:lang w:eastAsia="zh-CN"/>
              </w:rPr>
              <w:t>2.3</w:t>
            </w:r>
          </w:p>
        </w:tc>
        <w:tc>
          <w:tcPr>
            <w:tcW w:w="1341" w:type="dxa"/>
            <w:tcBorders>
              <w:top w:val="single" w:sz="4" w:space="0" w:color="auto"/>
              <w:left w:val="single" w:sz="4" w:space="0" w:color="auto"/>
              <w:bottom w:val="single" w:sz="4" w:space="0" w:color="auto"/>
              <w:right w:val="single" w:sz="4" w:space="0" w:color="auto"/>
            </w:tcBorders>
          </w:tcPr>
          <w:p w14:paraId="4182D41A" w14:textId="77777777" w:rsidR="00F173C1" w:rsidRDefault="00165D0F">
            <w:pPr>
              <w:contextualSpacing/>
              <w:rPr>
                <w:sz w:val="18"/>
                <w:szCs w:val="18"/>
              </w:rPr>
            </w:pPr>
            <w:r>
              <w:rPr>
                <w:sz w:val="18"/>
                <w:szCs w:val="18"/>
              </w:rPr>
              <w:t xml:space="preserve">L1-RSRP report format —— </w:t>
            </w:r>
            <w:r>
              <w:rPr>
                <w:rFonts w:hint="eastAsia"/>
                <w:sz w:val="18"/>
                <w:szCs w:val="18"/>
                <w:lang w:eastAsia="zh-CN"/>
              </w:rPr>
              <w:t>a</w:t>
            </w:r>
            <w:r>
              <w:rPr>
                <w:sz w:val="18"/>
                <w:szCs w:val="18"/>
              </w:rPr>
              <w:t>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14:paraId="530FD1D2" w14:textId="77777777" w:rsidR="00F173C1" w:rsidRDefault="00165D0F">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118] Agreement</w:t>
            </w:r>
          </w:p>
          <w:p w14:paraId="20F1401B" w14:textId="77777777" w:rsidR="00F173C1" w:rsidRDefault="00165D0F">
            <w:pPr>
              <w:shd w:val="clear" w:color="auto" w:fill="FFFFFF"/>
              <w:adjustRightInd w:val="0"/>
              <w:snapToGrid w:val="0"/>
              <w:rPr>
                <w:rFonts w:ascii="Times" w:eastAsia="宋体" w:hAnsi="Times" w:cs="Times"/>
                <w:sz w:val="18"/>
                <w:szCs w:val="18"/>
              </w:rPr>
            </w:pPr>
            <w:r>
              <w:rPr>
                <w:rFonts w:ascii="Times" w:eastAsia="宋体" w:hAnsi="Times" w:cs="Times"/>
                <w:sz w:val="18"/>
                <w:szCs w:val="18"/>
              </w:rPr>
              <w:t xml:space="preserve">On UE-initiated/event-driven beam reporting, regarding L1-RSRP report format Option-3 depending on Event-2, the candidate value of ‘N’ at least comprises {1, 2, 3, 4}  </w:t>
            </w:r>
          </w:p>
          <w:p w14:paraId="623504FA" w14:textId="77777777" w:rsidR="00F173C1" w:rsidRDefault="00165D0F">
            <w:pPr>
              <w:pStyle w:val="ListParagraph"/>
              <w:numPr>
                <w:ilvl w:val="0"/>
                <w:numId w:val="23"/>
              </w:numPr>
              <w:shd w:val="clear" w:color="auto" w:fill="FFFFFF"/>
              <w:adjustRightInd w:val="0"/>
              <w:snapToGrid w:val="0"/>
              <w:spacing w:after="0" w:line="257" w:lineRule="auto"/>
              <w:rPr>
                <w:rFonts w:ascii="Times" w:hAnsi="Times" w:cs="Times"/>
                <w:sz w:val="18"/>
                <w:szCs w:val="18"/>
                <w:highlight w:val="cyan"/>
              </w:rPr>
            </w:pPr>
            <w:r>
              <w:rPr>
                <w:rFonts w:ascii="Times" w:hAnsi="Times" w:cs="Times"/>
                <w:sz w:val="18"/>
                <w:szCs w:val="18"/>
                <w:highlight w:val="cyan"/>
              </w:rPr>
              <w:t>FFS: additional candidate value(s) of {5, 6, 7, 8}</w:t>
            </w:r>
          </w:p>
          <w:p w14:paraId="270CDB5D" w14:textId="77777777" w:rsidR="00F173C1" w:rsidRDefault="00165D0F">
            <w:pPr>
              <w:pStyle w:val="ListParagraph"/>
              <w:numPr>
                <w:ilvl w:val="0"/>
                <w:numId w:val="23"/>
              </w:numPr>
              <w:adjustRightInd w:val="0"/>
              <w:snapToGrid w:val="0"/>
              <w:spacing w:after="0" w:line="257" w:lineRule="auto"/>
              <w:rPr>
                <w:rFonts w:ascii="Times" w:hAnsi="Times" w:cs="Times"/>
                <w:sz w:val="18"/>
                <w:szCs w:val="18"/>
              </w:rPr>
            </w:pPr>
            <w:r>
              <w:rPr>
                <w:rFonts w:ascii="Times" w:hAnsi="Times" w:cs="Times"/>
                <w:sz w:val="18"/>
                <w:szCs w:val="18"/>
              </w:rPr>
              <w:t xml:space="preserve">FFS: If ‘N’ is not RRC configured, only one L1-RSRP and CRI/SSBRI are reported by default. </w:t>
            </w:r>
          </w:p>
          <w:p w14:paraId="334851E2" w14:textId="77777777" w:rsidR="00F173C1" w:rsidRDefault="00F173C1">
            <w:pPr>
              <w:jc w:val="both"/>
              <w:rPr>
                <w:rFonts w:ascii="Times" w:eastAsia="Batang" w:hAnsi="Times"/>
                <w:b/>
                <w:sz w:val="20"/>
                <w:szCs w:val="20"/>
                <w:highlight w:val="green"/>
                <w:lang w:eastAsia="en-US"/>
              </w:rPr>
            </w:pPr>
          </w:p>
          <w:p w14:paraId="787A0F6F" w14:textId="77777777" w:rsidR="00F173C1" w:rsidRDefault="00165D0F">
            <w:pPr>
              <w:snapToGrid w:val="0"/>
              <w:jc w:val="both"/>
              <w:rPr>
                <w:rFonts w:ascii="Times" w:eastAsia="Batang" w:hAnsi="Times" w:cs="Times"/>
                <w:color w:val="000000" w:themeColor="text1"/>
                <w:sz w:val="18"/>
                <w:szCs w:val="16"/>
                <w:u w:val="single"/>
                <w:lang w:eastAsia="en-US"/>
              </w:rPr>
            </w:pPr>
            <w:r>
              <w:rPr>
                <w:rFonts w:ascii="Times" w:eastAsia="Batang" w:hAnsi="Times" w:cs="Times"/>
                <w:sz w:val="18"/>
                <w:szCs w:val="16"/>
                <w:u w:val="single"/>
                <w:lang w:eastAsia="en-US"/>
              </w:rPr>
              <w:t xml:space="preserve">FL Observations: </w:t>
            </w:r>
            <w:r>
              <w:rPr>
                <w:sz w:val="18"/>
              </w:rPr>
              <w:t xml:space="preserve">The candidate value of ‘N’ can further comprise {5, 6, 7, 8}, besides for agreed candidate value of </w:t>
            </w:r>
            <w:r>
              <w:rPr>
                <w:color w:val="000000" w:themeColor="text1"/>
                <w:sz w:val="18"/>
              </w:rPr>
              <w:t>{1, 2, 3, 4};</w:t>
            </w:r>
          </w:p>
          <w:p w14:paraId="7DAF0856" w14:textId="162BD75A" w:rsidR="00F173C1" w:rsidRDefault="00165D0F">
            <w:pPr>
              <w:pStyle w:val="ListParagraph"/>
              <w:numPr>
                <w:ilvl w:val="0"/>
                <w:numId w:val="16"/>
              </w:numPr>
              <w:snapToGrid w:val="0"/>
              <w:spacing w:after="0" w:line="240" w:lineRule="auto"/>
              <w:contextualSpacing/>
              <w:jc w:val="both"/>
              <w:rPr>
                <w:rFonts w:ascii="Times" w:eastAsia="Batang" w:hAnsi="Times" w:cs="Times"/>
                <w:color w:val="000000" w:themeColor="text1"/>
                <w:sz w:val="18"/>
                <w:szCs w:val="16"/>
              </w:rPr>
            </w:pPr>
            <w:r>
              <w:rPr>
                <w:rFonts w:ascii="Times" w:eastAsia="Batang" w:hAnsi="Times" w:cs="Times" w:hint="eastAsia"/>
                <w:color w:val="000000" w:themeColor="text1"/>
                <w:sz w:val="18"/>
                <w:szCs w:val="16"/>
              </w:rPr>
              <w:lastRenderedPageBreak/>
              <w:t>Sup</w:t>
            </w:r>
            <w:r>
              <w:rPr>
                <w:rFonts w:ascii="Times" w:eastAsia="Batang" w:hAnsi="Times" w:cs="Times"/>
                <w:color w:val="000000" w:themeColor="text1"/>
                <w:sz w:val="18"/>
                <w:szCs w:val="16"/>
              </w:rPr>
              <w:t xml:space="preserve">ported by: Ericsson, ZTE, </w:t>
            </w:r>
            <w:proofErr w:type="spellStart"/>
            <w:r>
              <w:rPr>
                <w:rFonts w:ascii="Times" w:eastAsia="Batang" w:hAnsi="Times" w:cs="Times"/>
                <w:color w:val="000000" w:themeColor="text1"/>
                <w:sz w:val="18"/>
                <w:szCs w:val="16"/>
              </w:rPr>
              <w:t>xiaomi</w:t>
            </w:r>
            <w:proofErr w:type="spellEnd"/>
            <w:r>
              <w:rPr>
                <w:rFonts w:ascii="Times" w:eastAsia="Batang" w:hAnsi="Times" w:cs="Times"/>
                <w:color w:val="000000" w:themeColor="text1"/>
                <w:sz w:val="18"/>
                <w:szCs w:val="16"/>
              </w:rPr>
              <w:t>, MediaTek, Qualcomm, NEC, Lenovo, CATT, IDC, Huawei/</w:t>
            </w:r>
            <w:proofErr w:type="spellStart"/>
            <w:r>
              <w:rPr>
                <w:rFonts w:ascii="Times" w:eastAsia="Batang" w:hAnsi="Times" w:cs="Times"/>
                <w:color w:val="000000" w:themeColor="text1"/>
                <w:sz w:val="18"/>
                <w:szCs w:val="16"/>
              </w:rPr>
              <w:t>HiSi</w:t>
            </w:r>
            <w:proofErr w:type="spellEnd"/>
            <w:r>
              <w:rPr>
                <w:rFonts w:ascii="Times" w:eastAsia="Batang" w:hAnsi="Times" w:cs="Times"/>
                <w:color w:val="000000" w:themeColor="text1"/>
                <w:sz w:val="18"/>
                <w:szCs w:val="16"/>
              </w:rPr>
              <w:t xml:space="preserve">, NTT DOCOMO, </w:t>
            </w:r>
            <w:proofErr w:type="spellStart"/>
            <w:r>
              <w:rPr>
                <w:rFonts w:ascii="Times" w:eastAsia="Batang" w:hAnsi="Times" w:cs="Times"/>
                <w:color w:val="000000" w:themeColor="text1"/>
                <w:sz w:val="18"/>
                <w:szCs w:val="16"/>
              </w:rPr>
              <w:t>Futurewei</w:t>
            </w:r>
            <w:proofErr w:type="spellEnd"/>
            <w:r>
              <w:rPr>
                <w:rFonts w:ascii="Times" w:eastAsia="Batang" w:hAnsi="Times" w:cs="Times"/>
                <w:color w:val="000000" w:themeColor="text1"/>
                <w:sz w:val="18"/>
                <w:szCs w:val="16"/>
              </w:rPr>
              <w:t xml:space="preserve">, Intel, KDDI, </w:t>
            </w:r>
            <w:proofErr w:type="spellStart"/>
            <w:r>
              <w:rPr>
                <w:rFonts w:ascii="Times" w:eastAsia="Batang" w:hAnsi="Times" w:cs="Times"/>
                <w:color w:val="000000" w:themeColor="text1"/>
                <w:sz w:val="18"/>
                <w:szCs w:val="16"/>
              </w:rPr>
              <w:t>CEWiT</w:t>
            </w:r>
            <w:proofErr w:type="spellEnd"/>
            <w:r>
              <w:rPr>
                <w:rFonts w:ascii="Times" w:eastAsia="Batang" w:hAnsi="Times" w:cs="Times"/>
                <w:color w:val="000000" w:themeColor="text1"/>
                <w:sz w:val="18"/>
                <w:szCs w:val="16"/>
              </w:rPr>
              <w:t xml:space="preserve">, NICT, Sharp, Intel, </w:t>
            </w:r>
            <w:proofErr w:type="spellStart"/>
            <w:r w:rsidR="0055290A" w:rsidRPr="00AE4266">
              <w:rPr>
                <w:rFonts w:ascii="Times" w:eastAsia="Batang" w:hAnsi="Times" w:cs="Times"/>
                <w:color w:val="FF0000"/>
                <w:sz w:val="18"/>
                <w:szCs w:val="16"/>
              </w:rPr>
              <w:t>Transsion</w:t>
            </w:r>
            <w:proofErr w:type="spellEnd"/>
            <w:r w:rsidR="0055290A" w:rsidRPr="00AE4266">
              <w:rPr>
                <w:rFonts w:ascii="Times" w:eastAsia="Batang" w:hAnsi="Times" w:cs="Times"/>
                <w:color w:val="FF0000"/>
                <w:sz w:val="18"/>
                <w:szCs w:val="16"/>
              </w:rPr>
              <w:t xml:space="preserve">, </w:t>
            </w:r>
          </w:p>
          <w:p w14:paraId="3EDFC48D" w14:textId="77777777" w:rsidR="00F173C1" w:rsidRDefault="00165D0F">
            <w:pPr>
              <w:pStyle w:val="ListParagraph"/>
              <w:numPr>
                <w:ilvl w:val="0"/>
                <w:numId w:val="16"/>
              </w:numPr>
              <w:snapToGrid w:val="0"/>
              <w:spacing w:after="0" w:line="240" w:lineRule="auto"/>
              <w:contextualSpacing/>
              <w:jc w:val="both"/>
              <w:rPr>
                <w:rFonts w:ascii="Times" w:eastAsia="Batang" w:hAnsi="Times" w:cs="Times"/>
                <w:color w:val="FF0000"/>
                <w:sz w:val="18"/>
                <w:szCs w:val="16"/>
              </w:rPr>
            </w:pPr>
            <w:r>
              <w:rPr>
                <w:rFonts w:ascii="Times" w:eastAsia="Batang" w:hAnsi="Times" w:cs="Times"/>
                <w:color w:val="000000" w:themeColor="text1"/>
                <w:sz w:val="18"/>
                <w:szCs w:val="16"/>
              </w:rPr>
              <w:t xml:space="preserve">Not supported by: OPPO, Samsung, </w:t>
            </w:r>
            <w:proofErr w:type="spellStart"/>
            <w:r w:rsidRPr="0055290A">
              <w:rPr>
                <w:rFonts w:ascii="Times" w:eastAsia="Batang" w:hAnsi="Times" w:cs="Times"/>
                <w:sz w:val="18"/>
                <w:szCs w:val="16"/>
              </w:rPr>
              <w:t>Spreadtrum</w:t>
            </w:r>
            <w:proofErr w:type="spellEnd"/>
            <w:r w:rsidRPr="0055290A">
              <w:rPr>
                <w:rFonts w:ascii="Times" w:eastAsia="Batang" w:hAnsi="Times" w:cs="Times"/>
                <w:sz w:val="18"/>
                <w:szCs w:val="16"/>
              </w:rPr>
              <w:t xml:space="preserve">, Nokia, ETRI, Apple, Google, vivo, CMCC, TCL, </w:t>
            </w:r>
            <w:r w:rsidRPr="0055290A">
              <w:rPr>
                <w:rFonts w:ascii="Times" w:eastAsia="Batang" w:hAnsi="Times"/>
                <w:sz w:val="18"/>
                <w:szCs w:val="18"/>
                <w:lang w:val="en-GB"/>
              </w:rPr>
              <w:t xml:space="preserve">Honor, ETRI, Panasonic, Fujitsu, Panasonic, </w:t>
            </w:r>
          </w:p>
          <w:p w14:paraId="2984320F" w14:textId="77777777" w:rsidR="00F173C1" w:rsidRDefault="00F173C1">
            <w:pPr>
              <w:jc w:val="both"/>
              <w:rPr>
                <w:rFonts w:ascii="Times" w:eastAsia="Batang" w:hAnsi="Times"/>
                <w:b/>
                <w:color w:val="FF0000"/>
                <w:sz w:val="20"/>
                <w:szCs w:val="20"/>
                <w:highlight w:val="green"/>
                <w:lang w:eastAsia="en-US"/>
              </w:rPr>
            </w:pPr>
          </w:p>
          <w:p w14:paraId="4F814550" w14:textId="77777777" w:rsidR="00F173C1" w:rsidRDefault="00165D0F">
            <w:pPr>
              <w:snapToGrid w:val="0"/>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2D4CDC10" w14:textId="77777777" w:rsidR="00F173C1" w:rsidRDefault="00165D0F">
            <w:pPr>
              <w:pStyle w:val="ListParagraph"/>
              <w:numPr>
                <w:ilvl w:val="0"/>
                <w:numId w:val="15"/>
              </w:numPr>
              <w:snapToGrid w:val="0"/>
              <w:spacing w:after="0" w:line="240" w:lineRule="auto"/>
              <w:contextualSpacing/>
              <w:jc w:val="both"/>
              <w:rPr>
                <w:b/>
                <w:color w:val="3333FF"/>
                <w:sz w:val="20"/>
                <w:szCs w:val="20"/>
              </w:rPr>
            </w:pPr>
            <w:r>
              <w:rPr>
                <w:b/>
                <w:color w:val="3333FF"/>
                <w:sz w:val="20"/>
                <w:szCs w:val="20"/>
              </w:rPr>
              <w:t>While considering the usage of accommodating up to 8 activated TCI state(s) and the possible alignment for AI based BM, let’s try to go with majority views unless some critical issues are identified.</w:t>
            </w:r>
          </w:p>
          <w:p w14:paraId="78A32F05" w14:textId="77777777" w:rsidR="00F173C1" w:rsidRDefault="00F173C1">
            <w:pPr>
              <w:jc w:val="both"/>
              <w:rPr>
                <w:rFonts w:ascii="Times" w:eastAsia="Batang" w:hAnsi="Times" w:cs="Times"/>
                <w:b/>
                <w:sz w:val="18"/>
                <w:szCs w:val="18"/>
                <w:highlight w:val="green"/>
                <w:lang w:eastAsia="en-US"/>
              </w:rPr>
            </w:pPr>
          </w:p>
          <w:p w14:paraId="274FD186" w14:textId="77777777" w:rsidR="00F173C1" w:rsidRDefault="00165D0F">
            <w:pPr>
              <w:snapToGrid w:val="0"/>
              <w:jc w:val="both"/>
              <w:rPr>
                <w:rFonts w:eastAsia="宋体" w:cs="Times"/>
                <w:b/>
                <w:sz w:val="20"/>
                <w:szCs w:val="20"/>
              </w:rPr>
            </w:pPr>
            <w:r>
              <w:rPr>
                <w:rFonts w:eastAsia="宋体" w:cs="Times"/>
                <w:b/>
                <w:sz w:val="20"/>
                <w:szCs w:val="20"/>
                <w:highlight w:val="yellow"/>
                <w:u w:val="single"/>
              </w:rPr>
              <w:t>Proposed 2.3:</w:t>
            </w:r>
            <w:r>
              <w:rPr>
                <w:rFonts w:eastAsia="宋体" w:cs="Times"/>
                <w:b/>
                <w:sz w:val="20"/>
                <w:szCs w:val="20"/>
              </w:rPr>
              <w:t> </w:t>
            </w:r>
            <w:r>
              <w:rPr>
                <w:rFonts w:eastAsia="宋体" w:cs="Times"/>
                <w:sz w:val="20"/>
                <w:szCs w:val="20"/>
              </w:rPr>
              <w:t xml:space="preserve">On UE-initiated/event-driven beam reporting, regarding L1-RSRP report format Option-3 depending on Event-2, the candidate value of ‘N’ can further comprise </w:t>
            </w:r>
            <w:r>
              <w:rPr>
                <w:sz w:val="20"/>
              </w:rPr>
              <w:t xml:space="preserve">{5, 6, 7, 8}, besides for agreed candidate value of </w:t>
            </w:r>
            <w:r>
              <w:rPr>
                <w:color w:val="000000" w:themeColor="text1"/>
                <w:sz w:val="20"/>
              </w:rPr>
              <w:t>{1, 2, 3, 4}.</w:t>
            </w:r>
            <w:r>
              <w:rPr>
                <w:rFonts w:eastAsia="宋体" w:cs="Times"/>
                <w:b/>
                <w:sz w:val="20"/>
                <w:szCs w:val="20"/>
              </w:rPr>
              <w:t xml:space="preserve">  </w:t>
            </w:r>
          </w:p>
          <w:p w14:paraId="3C25BB26" w14:textId="77777777" w:rsidR="00F173C1" w:rsidRDefault="00F173C1">
            <w:pPr>
              <w:tabs>
                <w:tab w:val="left" w:pos="0"/>
              </w:tabs>
              <w:snapToGrid w:val="0"/>
              <w:contextualSpacing/>
              <w:jc w:val="both"/>
              <w:rPr>
                <w:rFonts w:ascii="Times" w:eastAsia="Batang" w:hAnsi="Times"/>
                <w:b/>
                <w:sz w:val="20"/>
                <w:szCs w:val="20"/>
                <w:highlight w:val="green"/>
              </w:rPr>
            </w:pPr>
          </w:p>
        </w:tc>
      </w:tr>
      <w:tr w:rsidR="00F173C1" w14:paraId="5F097B35" w14:textId="77777777">
        <w:trPr>
          <w:trHeight w:val="54"/>
        </w:trPr>
        <w:tc>
          <w:tcPr>
            <w:tcW w:w="576" w:type="dxa"/>
            <w:tcBorders>
              <w:top w:val="single" w:sz="4" w:space="0" w:color="auto"/>
              <w:left w:val="single" w:sz="4" w:space="0" w:color="auto"/>
              <w:bottom w:val="single" w:sz="4" w:space="0" w:color="auto"/>
              <w:right w:val="single" w:sz="4" w:space="0" w:color="auto"/>
            </w:tcBorders>
          </w:tcPr>
          <w:p w14:paraId="4D076888" w14:textId="77777777" w:rsidR="00F173C1" w:rsidRDefault="00165D0F">
            <w:pPr>
              <w:snapToGrid w:val="0"/>
              <w:rPr>
                <w:color w:val="000000" w:themeColor="text1"/>
                <w:sz w:val="18"/>
                <w:szCs w:val="18"/>
                <w:lang w:eastAsia="zh-CN"/>
              </w:rPr>
            </w:pPr>
            <w:r>
              <w:rPr>
                <w:color w:val="000000" w:themeColor="text1"/>
                <w:sz w:val="18"/>
                <w:szCs w:val="18"/>
                <w:lang w:eastAsia="zh-CN"/>
              </w:rPr>
              <w:lastRenderedPageBreak/>
              <w:t>2.4</w:t>
            </w:r>
          </w:p>
        </w:tc>
        <w:tc>
          <w:tcPr>
            <w:tcW w:w="1341" w:type="dxa"/>
            <w:tcBorders>
              <w:top w:val="single" w:sz="4" w:space="0" w:color="auto"/>
              <w:left w:val="single" w:sz="4" w:space="0" w:color="auto"/>
              <w:bottom w:val="single" w:sz="4" w:space="0" w:color="auto"/>
              <w:right w:val="single" w:sz="4" w:space="0" w:color="auto"/>
            </w:tcBorders>
          </w:tcPr>
          <w:p w14:paraId="3042159B" w14:textId="77777777" w:rsidR="00F173C1" w:rsidRDefault="00165D0F">
            <w:pPr>
              <w:contextualSpacing/>
              <w:rPr>
                <w:color w:val="000000" w:themeColor="text1"/>
                <w:sz w:val="18"/>
                <w:szCs w:val="18"/>
                <w:lang w:eastAsia="zh-CN"/>
              </w:rPr>
            </w:pPr>
            <w:r>
              <w:rPr>
                <w:color w:val="000000" w:themeColor="text1"/>
                <w:sz w:val="18"/>
                <w:szCs w:val="18"/>
                <w:lang w:eastAsia="zh-CN"/>
              </w:rPr>
              <w:t>Other pending issues</w:t>
            </w:r>
          </w:p>
        </w:tc>
        <w:tc>
          <w:tcPr>
            <w:tcW w:w="8068" w:type="dxa"/>
            <w:tcBorders>
              <w:top w:val="single" w:sz="4" w:space="0" w:color="auto"/>
              <w:left w:val="single" w:sz="4" w:space="0" w:color="auto"/>
              <w:bottom w:val="single" w:sz="4" w:space="0" w:color="auto"/>
              <w:right w:val="single" w:sz="4" w:space="0" w:color="auto"/>
            </w:tcBorders>
          </w:tcPr>
          <w:p w14:paraId="724399DF" w14:textId="77777777" w:rsidR="00F173C1" w:rsidRDefault="00165D0F">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2672F38E" w14:textId="77777777" w:rsidR="00F173C1" w:rsidRDefault="00165D0F">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22F64583" w14:textId="77777777" w:rsidR="00F173C1" w:rsidRDefault="00165D0F">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2.B: To introduce SINR based UEIBR procedure;</w:t>
            </w:r>
          </w:p>
          <w:p w14:paraId="5CD56B89" w14:textId="77777777" w:rsidR="00F173C1" w:rsidRDefault="00165D0F">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2.C: To introduce a default rule, if ‘N’ is not RRC configured: only one L1-RSRP and CRI/SSBRI are reported by default</w:t>
            </w:r>
          </w:p>
          <w:p w14:paraId="028B4269" w14:textId="77777777" w:rsidR="00F173C1" w:rsidRDefault="00165D0F">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2.D: To support MPE related information or UE capability value index as an additional content;</w:t>
            </w:r>
          </w:p>
          <w:p w14:paraId="337F6F3E" w14:textId="77777777" w:rsidR="00F173C1" w:rsidRDefault="00165D0F">
            <w:pPr>
              <w:pStyle w:val="ListParagraph"/>
              <w:numPr>
                <w:ilvl w:val="0"/>
                <w:numId w:val="18"/>
              </w:numPr>
              <w:tabs>
                <w:tab w:val="left" w:pos="314"/>
              </w:tabs>
              <w:suppressAutoHyphens/>
              <w:snapToGrid w:val="0"/>
              <w:spacing w:after="0"/>
              <w:rPr>
                <w:color w:val="0000FF"/>
                <w:sz w:val="18"/>
                <w:szCs w:val="18"/>
              </w:rPr>
            </w:pPr>
            <w:r>
              <w:rPr>
                <w:color w:val="0000FF"/>
                <w:sz w:val="18"/>
                <w:szCs w:val="18"/>
              </w:rPr>
              <w:t>…</w:t>
            </w:r>
          </w:p>
          <w:p w14:paraId="3ADB60BD" w14:textId="77777777" w:rsidR="00F173C1" w:rsidRDefault="00165D0F">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introducing additional Events besides for Event-2,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0D1AFA85" w14:textId="77777777" w:rsidR="00F173C1" w:rsidRDefault="00F173C1">
            <w:pPr>
              <w:tabs>
                <w:tab w:val="left" w:pos="314"/>
              </w:tabs>
              <w:suppressAutoHyphens/>
              <w:snapToGrid w:val="0"/>
              <w:contextualSpacing/>
              <w:rPr>
                <w:color w:val="000000" w:themeColor="text1"/>
                <w:sz w:val="18"/>
                <w:szCs w:val="18"/>
              </w:rPr>
            </w:pPr>
          </w:p>
        </w:tc>
      </w:tr>
    </w:tbl>
    <w:p w14:paraId="09C8979E" w14:textId="77777777" w:rsidR="00F173C1" w:rsidRDefault="00165D0F">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F173C1" w14:paraId="7BB5CE08"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6D496F" w14:textId="77777777" w:rsidR="00F173C1" w:rsidRDefault="00165D0F">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A71AA3" w14:textId="77777777" w:rsidR="00F173C1" w:rsidRDefault="00165D0F">
            <w:pPr>
              <w:snapToGrid w:val="0"/>
              <w:rPr>
                <w:b/>
                <w:sz w:val="18"/>
                <w:szCs w:val="18"/>
                <w:lang w:eastAsia="zh-CN"/>
              </w:rPr>
            </w:pPr>
            <w:r>
              <w:rPr>
                <w:b/>
                <w:sz w:val="18"/>
                <w:szCs w:val="18"/>
                <w:lang w:eastAsia="zh-CN"/>
              </w:rPr>
              <w:t>Input</w:t>
            </w:r>
          </w:p>
        </w:tc>
      </w:tr>
      <w:tr w:rsidR="00F173C1" w14:paraId="75D0947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8ADFB8D" w14:textId="77777777" w:rsidR="00F173C1" w:rsidRDefault="00165D0F">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15980041" w14:textId="77777777" w:rsidR="00F173C1" w:rsidRDefault="00165D0F">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2.1~2.3, if needed</w:t>
            </w:r>
            <w:r>
              <w:rPr>
                <w:rFonts w:eastAsia="PMingLiU"/>
                <w:color w:val="0000FF"/>
                <w:sz w:val="18"/>
                <w:szCs w:val="18"/>
                <w:lang w:eastAsia="zh-TW"/>
              </w:rPr>
              <w:t>.</w:t>
            </w:r>
          </w:p>
          <w:p w14:paraId="034E81A7" w14:textId="77777777" w:rsidR="00F173C1" w:rsidRDefault="00165D0F">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2.4, please review FL assessment, and any suggestions are welcome. </w:t>
            </w:r>
          </w:p>
        </w:tc>
      </w:tr>
      <w:tr w:rsidR="00F173C1" w14:paraId="4C7F107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DDBBCC5" w14:textId="77777777" w:rsidR="00F173C1" w:rsidRDefault="00165D0F">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CMCC</w:t>
            </w:r>
          </w:p>
        </w:tc>
        <w:tc>
          <w:tcPr>
            <w:tcW w:w="8479" w:type="dxa"/>
            <w:tcBorders>
              <w:top w:val="single" w:sz="4" w:space="0" w:color="auto"/>
              <w:left w:val="single" w:sz="4" w:space="0" w:color="auto"/>
              <w:bottom w:val="single" w:sz="4" w:space="0" w:color="auto"/>
              <w:right w:val="single" w:sz="4" w:space="0" w:color="auto"/>
            </w:tcBorders>
          </w:tcPr>
          <w:p w14:paraId="51E5BCCA" w14:textId="77777777" w:rsidR="00F173C1" w:rsidRDefault="00165D0F">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bCs/>
                <w:color w:val="000000" w:themeColor="text1"/>
                <w:sz w:val="18"/>
                <w:szCs w:val="18"/>
                <w:lang w:val="en-GB" w:eastAsia="zh-CN"/>
              </w:rPr>
              <w:t>Proposal 2.1</w:t>
            </w:r>
            <w:r>
              <w:rPr>
                <w:rFonts w:eastAsiaTheme="minorEastAsia"/>
                <w:color w:val="000000" w:themeColor="text1"/>
                <w:sz w:val="18"/>
                <w:szCs w:val="18"/>
                <w:lang w:val="en-GB" w:eastAsia="zh-CN"/>
              </w:rPr>
              <w:t>:</w:t>
            </w:r>
            <w:r>
              <w:rPr>
                <w:rFonts w:eastAsiaTheme="minorEastAsia" w:hint="eastAsia"/>
                <w:color w:val="000000" w:themeColor="text1"/>
                <w:sz w:val="18"/>
                <w:szCs w:val="18"/>
                <w:lang w:val="en-GB" w:eastAsia="zh-CN"/>
              </w:rPr>
              <w:t xml:space="preserve"> Option-1 is fine.</w:t>
            </w:r>
          </w:p>
          <w:p w14:paraId="75886872" w14:textId="77777777" w:rsidR="00F173C1" w:rsidRDefault="00F173C1">
            <w:pPr>
              <w:overflowPunct w:val="0"/>
              <w:autoSpaceDE w:val="0"/>
              <w:autoSpaceDN w:val="0"/>
              <w:adjustRightInd w:val="0"/>
              <w:textAlignment w:val="baseline"/>
              <w:rPr>
                <w:rFonts w:eastAsiaTheme="minorEastAsia"/>
                <w:color w:val="000000" w:themeColor="text1"/>
                <w:sz w:val="18"/>
                <w:szCs w:val="18"/>
                <w:lang w:val="en-GB" w:eastAsia="zh-CN"/>
              </w:rPr>
            </w:pPr>
          </w:p>
          <w:p w14:paraId="0D1BE02B" w14:textId="77777777" w:rsidR="00F173C1" w:rsidRDefault="00165D0F">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hint="eastAsia"/>
                <w:b/>
                <w:bCs/>
                <w:color w:val="000000" w:themeColor="text1"/>
                <w:sz w:val="18"/>
                <w:szCs w:val="18"/>
                <w:lang w:val="en-GB" w:eastAsia="zh-CN"/>
              </w:rPr>
              <w:t>Q2.2</w:t>
            </w:r>
            <w:r>
              <w:rPr>
                <w:rFonts w:eastAsiaTheme="minorEastAsia" w:hint="eastAsia"/>
                <w:color w:val="000000" w:themeColor="text1"/>
                <w:sz w:val="18"/>
                <w:szCs w:val="18"/>
                <w:lang w:val="en-GB" w:eastAsia="zh-CN"/>
              </w:rPr>
              <w:t xml:space="preserve">: </w:t>
            </w:r>
            <w:r>
              <w:rPr>
                <w:rFonts w:eastAsiaTheme="minorEastAsia"/>
                <w:color w:val="000000" w:themeColor="text1"/>
                <w:sz w:val="18"/>
                <w:szCs w:val="18"/>
                <w:lang w:val="en-GB" w:eastAsia="zh-CN"/>
              </w:rPr>
              <w:t>Not</w:t>
            </w:r>
            <w:r>
              <w:rPr>
                <w:rFonts w:eastAsiaTheme="minorEastAsia" w:hint="eastAsia"/>
                <w:color w:val="000000" w:themeColor="text1"/>
                <w:sz w:val="18"/>
                <w:szCs w:val="18"/>
                <w:lang w:val="en-GB" w:eastAsia="zh-CN"/>
              </w:rPr>
              <w:t xml:space="preserve"> support. If </w:t>
            </w:r>
            <w:proofErr w:type="spellStart"/>
            <w:r>
              <w:rPr>
                <w:rFonts w:eastAsiaTheme="minorEastAsia" w:hint="eastAsia"/>
                <w:color w:val="000000" w:themeColor="text1"/>
                <w:sz w:val="18"/>
                <w:szCs w:val="18"/>
                <w:lang w:val="en-GB" w:eastAsia="zh-CN"/>
              </w:rPr>
              <w:t>gNB</w:t>
            </w:r>
            <w:proofErr w:type="spellEnd"/>
            <w:r>
              <w:rPr>
                <w:rFonts w:eastAsiaTheme="minorEastAsia" w:hint="eastAsia"/>
                <w:color w:val="000000" w:themeColor="text1"/>
                <w:sz w:val="18"/>
                <w:szCs w:val="18"/>
                <w:lang w:val="en-GB" w:eastAsia="zh-CN"/>
              </w:rPr>
              <w:t xml:space="preserve"> would like to know </w:t>
            </w:r>
            <w:r>
              <w:rPr>
                <w:rFonts w:eastAsiaTheme="minorEastAsia"/>
                <w:color w:val="000000" w:themeColor="text1"/>
                <w:sz w:val="18"/>
                <w:szCs w:val="18"/>
                <w:lang w:val="en-GB" w:eastAsia="zh-CN"/>
              </w:rPr>
              <w:t>which CRI/SSBRI(s) satisfy the condition of Event-2</w:t>
            </w:r>
            <w:r>
              <w:rPr>
                <w:rFonts w:eastAsiaTheme="minorEastAsia" w:hint="eastAsia"/>
                <w:color w:val="000000" w:themeColor="text1"/>
                <w:sz w:val="18"/>
                <w:szCs w:val="18"/>
                <w:lang w:val="en-GB" w:eastAsia="zh-CN"/>
              </w:rPr>
              <w:t xml:space="preserve">, </w:t>
            </w:r>
            <w:proofErr w:type="spellStart"/>
            <w:r>
              <w:rPr>
                <w:rFonts w:eastAsiaTheme="minorEastAsia" w:hint="eastAsia"/>
                <w:color w:val="000000" w:themeColor="text1"/>
                <w:sz w:val="18"/>
                <w:szCs w:val="18"/>
                <w:lang w:val="en-GB" w:eastAsia="zh-CN"/>
              </w:rPr>
              <w:t>gNB</w:t>
            </w:r>
            <w:proofErr w:type="spellEnd"/>
            <w:r>
              <w:rPr>
                <w:rFonts w:eastAsiaTheme="minorEastAsia" w:hint="eastAsia"/>
                <w:color w:val="000000" w:themeColor="text1"/>
                <w:sz w:val="18"/>
                <w:szCs w:val="18"/>
                <w:lang w:val="en-GB" w:eastAsia="zh-CN"/>
              </w:rPr>
              <w:t xml:space="preserve"> could configure UE to report the L1-RSRP of current beam.</w:t>
            </w:r>
          </w:p>
          <w:p w14:paraId="017383C1" w14:textId="77777777" w:rsidR="00F173C1" w:rsidRDefault="00F173C1">
            <w:pPr>
              <w:overflowPunct w:val="0"/>
              <w:autoSpaceDE w:val="0"/>
              <w:autoSpaceDN w:val="0"/>
              <w:adjustRightInd w:val="0"/>
              <w:textAlignment w:val="baseline"/>
              <w:rPr>
                <w:rFonts w:eastAsiaTheme="minorEastAsia"/>
                <w:color w:val="000000" w:themeColor="text1"/>
                <w:sz w:val="18"/>
                <w:szCs w:val="18"/>
                <w:lang w:val="en-GB" w:eastAsia="zh-CN"/>
              </w:rPr>
            </w:pPr>
          </w:p>
          <w:p w14:paraId="47922415" w14:textId="77777777" w:rsidR="00F173C1" w:rsidRDefault="00165D0F">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bCs/>
                <w:color w:val="000000" w:themeColor="text1"/>
                <w:sz w:val="18"/>
                <w:szCs w:val="18"/>
                <w:lang w:val="en-GB" w:eastAsia="zh-CN"/>
              </w:rPr>
              <w:t>Proposed 2.3</w:t>
            </w:r>
            <w:r>
              <w:rPr>
                <w:rFonts w:eastAsiaTheme="minorEastAsia"/>
                <w:color w:val="000000" w:themeColor="text1"/>
                <w:sz w:val="18"/>
                <w:szCs w:val="18"/>
                <w:lang w:val="en-GB" w:eastAsia="zh-CN"/>
              </w:rPr>
              <w:t>:</w:t>
            </w:r>
            <w:r>
              <w:rPr>
                <w:rFonts w:eastAsiaTheme="minorEastAsia" w:hint="eastAsia"/>
                <w:color w:val="000000" w:themeColor="text1"/>
                <w:sz w:val="18"/>
                <w:szCs w:val="18"/>
                <w:lang w:val="en-GB" w:eastAsia="zh-CN"/>
              </w:rPr>
              <w:t xml:space="preserve"> Not support. The proposal is for Event-2 only, and we do not need to consider Event-7 here. </w:t>
            </w:r>
            <w:r>
              <w:rPr>
                <w:rFonts w:eastAsiaTheme="minorEastAsia"/>
                <w:color w:val="000000" w:themeColor="text1"/>
                <w:sz w:val="18"/>
                <w:szCs w:val="18"/>
                <w:lang w:val="en-GB" w:eastAsia="zh-CN"/>
              </w:rPr>
              <w:t xml:space="preserve">For Event-2, the candidate value of {1, 2, 3, 4} is enough to provide new beam information to </w:t>
            </w:r>
            <w:proofErr w:type="spellStart"/>
            <w:r>
              <w:rPr>
                <w:rFonts w:eastAsiaTheme="minorEastAsia"/>
                <w:color w:val="000000" w:themeColor="text1"/>
                <w:sz w:val="18"/>
                <w:szCs w:val="18"/>
                <w:lang w:val="en-GB" w:eastAsia="zh-CN"/>
              </w:rPr>
              <w:t>gNB</w:t>
            </w:r>
            <w:proofErr w:type="spellEnd"/>
            <w:r>
              <w:rPr>
                <w:rFonts w:eastAsiaTheme="minorEastAsia"/>
                <w:color w:val="000000" w:themeColor="text1"/>
                <w:sz w:val="18"/>
                <w:szCs w:val="18"/>
                <w:lang w:val="en-GB" w:eastAsia="zh-CN"/>
              </w:rPr>
              <w:t xml:space="preserve">. </w:t>
            </w:r>
            <w:r>
              <w:rPr>
                <w:rFonts w:eastAsiaTheme="minorEastAsia" w:hint="eastAsia"/>
                <w:color w:val="000000" w:themeColor="text1"/>
                <w:sz w:val="18"/>
                <w:szCs w:val="18"/>
                <w:lang w:val="en-GB" w:eastAsia="zh-CN"/>
              </w:rPr>
              <w:t xml:space="preserve">As legacy beam management, UE report up to 4 beams in L1-RSRP beam reporting, </w:t>
            </w:r>
            <w:proofErr w:type="spellStart"/>
            <w:r>
              <w:rPr>
                <w:rFonts w:eastAsiaTheme="minorEastAsia" w:hint="eastAsia"/>
                <w:color w:val="000000" w:themeColor="text1"/>
                <w:sz w:val="18"/>
                <w:szCs w:val="18"/>
                <w:lang w:val="en-GB" w:eastAsia="zh-CN"/>
              </w:rPr>
              <w:t>gNB</w:t>
            </w:r>
            <w:proofErr w:type="spellEnd"/>
            <w:r>
              <w:rPr>
                <w:rFonts w:eastAsiaTheme="minorEastAsia" w:hint="eastAsia"/>
                <w:color w:val="000000" w:themeColor="text1"/>
                <w:sz w:val="18"/>
                <w:szCs w:val="18"/>
                <w:lang w:val="en-GB" w:eastAsia="zh-CN"/>
              </w:rPr>
              <w:t xml:space="preserve"> could still activate up to 8 TCI states in MAC CE.</w:t>
            </w:r>
          </w:p>
        </w:tc>
      </w:tr>
      <w:tr w:rsidR="00F173C1" w14:paraId="46E325E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1A7C4E7" w14:textId="77777777" w:rsidR="00F173C1" w:rsidRDefault="00165D0F">
            <w:pPr>
              <w:snapToGrid w:val="0"/>
              <w:rPr>
                <w:rFonts w:eastAsiaTheme="minorEastAsia"/>
                <w:color w:val="000000" w:themeColor="text1"/>
                <w:sz w:val="18"/>
                <w:szCs w:val="18"/>
                <w:lang w:eastAsia="zh-CN"/>
              </w:rPr>
            </w:pPr>
            <w:r>
              <w:rPr>
                <w:sz w:val="18"/>
                <w:szCs w:val="18"/>
              </w:rPr>
              <w:t>MediaTek</w:t>
            </w:r>
          </w:p>
        </w:tc>
        <w:tc>
          <w:tcPr>
            <w:tcW w:w="8479" w:type="dxa"/>
            <w:tcBorders>
              <w:top w:val="single" w:sz="4" w:space="0" w:color="auto"/>
              <w:left w:val="single" w:sz="4" w:space="0" w:color="auto"/>
              <w:bottom w:val="single" w:sz="4" w:space="0" w:color="auto"/>
              <w:right w:val="single" w:sz="4" w:space="0" w:color="auto"/>
            </w:tcBorders>
          </w:tcPr>
          <w:p w14:paraId="5C39AEAE" w14:textId="77777777" w:rsidR="00F173C1" w:rsidRDefault="00165D0F">
            <w:pPr>
              <w:overflowPunct w:val="0"/>
              <w:autoSpaceDE w:val="0"/>
              <w:autoSpaceDN w:val="0"/>
              <w:adjustRightInd w:val="0"/>
              <w:textAlignment w:val="baseline"/>
              <w:rPr>
                <w:rFonts w:eastAsia="PMingLiU"/>
                <w:color w:val="000000" w:themeColor="text1"/>
                <w:sz w:val="18"/>
                <w:szCs w:val="18"/>
                <w:lang w:val="en-GB" w:eastAsia="zh-TW"/>
              </w:rPr>
            </w:pPr>
            <w:r>
              <w:rPr>
                <w:rFonts w:eastAsia="PMingLiU"/>
                <w:b/>
                <w:bCs/>
                <w:color w:val="000000" w:themeColor="text1"/>
                <w:sz w:val="18"/>
                <w:szCs w:val="18"/>
                <w:lang w:val="en-GB" w:eastAsia="zh-TW"/>
              </w:rPr>
              <w:t>Proposal 2.1</w:t>
            </w:r>
            <w:r>
              <w:rPr>
                <w:rFonts w:eastAsia="PMingLiU"/>
                <w:color w:val="000000" w:themeColor="text1"/>
                <w:sz w:val="18"/>
                <w:szCs w:val="18"/>
                <w:lang w:val="en-GB" w:eastAsia="zh-TW"/>
              </w:rPr>
              <w:t xml:space="preserve">: Support Proposal2.1 with Option-1. </w:t>
            </w:r>
          </w:p>
          <w:p w14:paraId="2BEF1E1B" w14:textId="77777777" w:rsidR="00F173C1" w:rsidRDefault="00F173C1">
            <w:pPr>
              <w:overflowPunct w:val="0"/>
              <w:autoSpaceDE w:val="0"/>
              <w:autoSpaceDN w:val="0"/>
              <w:adjustRightInd w:val="0"/>
              <w:textAlignment w:val="baseline"/>
              <w:rPr>
                <w:rFonts w:eastAsia="PMingLiU"/>
                <w:b/>
                <w:bCs/>
                <w:color w:val="000000" w:themeColor="text1"/>
                <w:sz w:val="18"/>
                <w:szCs w:val="18"/>
                <w:lang w:val="en-GB" w:eastAsia="zh-TW"/>
              </w:rPr>
            </w:pPr>
          </w:p>
          <w:p w14:paraId="0F62C3EF" w14:textId="77777777" w:rsidR="00F173C1" w:rsidRDefault="00165D0F">
            <w:pPr>
              <w:overflowPunct w:val="0"/>
              <w:autoSpaceDE w:val="0"/>
              <w:autoSpaceDN w:val="0"/>
              <w:adjustRightInd w:val="0"/>
              <w:textAlignment w:val="baseline"/>
              <w:rPr>
                <w:rFonts w:eastAsia="PMingLiU"/>
                <w:b/>
                <w:bCs/>
                <w:color w:val="000000" w:themeColor="text1"/>
                <w:sz w:val="18"/>
                <w:szCs w:val="18"/>
                <w:lang w:val="en-GB" w:eastAsia="zh-TW"/>
              </w:rPr>
            </w:pPr>
            <w:r>
              <w:rPr>
                <w:rFonts w:eastAsia="PMingLiU"/>
                <w:b/>
                <w:bCs/>
                <w:color w:val="000000" w:themeColor="text1"/>
                <w:sz w:val="18"/>
                <w:szCs w:val="18"/>
                <w:lang w:val="en-GB" w:eastAsia="zh-TW"/>
              </w:rPr>
              <w:t xml:space="preserve">Issue 2.2: </w:t>
            </w:r>
          </w:p>
          <w:p w14:paraId="5B035E4C" w14:textId="77777777" w:rsidR="00F173C1" w:rsidRDefault="00165D0F">
            <w:pPr>
              <w:overflowPunct w:val="0"/>
              <w:autoSpaceDE w:val="0"/>
              <w:autoSpaceDN w:val="0"/>
              <w:adjustRightInd w:val="0"/>
              <w:textAlignment w:val="baseline"/>
              <w:rPr>
                <w:rFonts w:eastAsia="PMingLiU"/>
                <w:color w:val="000000" w:themeColor="text1"/>
                <w:sz w:val="18"/>
                <w:szCs w:val="18"/>
                <w:lang w:val="en-GB" w:eastAsia="zh-TW"/>
              </w:rPr>
            </w:pPr>
            <w:bookmarkStart w:id="9" w:name="OLE_LINK92"/>
            <w:r>
              <w:rPr>
                <w:rFonts w:eastAsia="PMingLiU"/>
                <w:color w:val="000000" w:themeColor="text1"/>
                <w:sz w:val="18"/>
                <w:szCs w:val="18"/>
                <w:lang w:val="en-GB" w:eastAsia="zh-TW"/>
              </w:rPr>
              <w:t>Regarding the issue raised by DOCOMO/Apple/Ericsson, we think it is a corner case, especially when UE has adopted L1 filtering for determining the L1-RSRP.  That is, the L1-RSRP has comprehensively took the qualities of new beam(s) within a duration into account. Hence, we believe that it is unlikely that the non-</w:t>
            </w:r>
            <w:bookmarkStart w:id="10" w:name="OLE_LINK90"/>
            <w:r>
              <w:rPr>
                <w:rFonts w:eastAsia="PMingLiU"/>
                <w:color w:val="000000" w:themeColor="text1"/>
                <w:sz w:val="18"/>
                <w:szCs w:val="18"/>
                <w:lang w:val="en-GB" w:eastAsia="zh-TW"/>
              </w:rPr>
              <w:t>satisfied beam(s</w:t>
            </w:r>
            <w:bookmarkEnd w:id="10"/>
            <w:r>
              <w:rPr>
                <w:rFonts w:eastAsia="PMingLiU"/>
                <w:color w:val="000000" w:themeColor="text1"/>
                <w:sz w:val="18"/>
                <w:szCs w:val="18"/>
                <w:lang w:val="en-GB" w:eastAsia="zh-TW"/>
              </w:rPr>
              <w:t>) still has higher L1-RSRP value than the satisfied beam(s).</w:t>
            </w:r>
            <w:bookmarkEnd w:id="9"/>
          </w:p>
          <w:p w14:paraId="2B456579" w14:textId="77777777" w:rsidR="00F173C1" w:rsidRDefault="00165D0F">
            <w:pPr>
              <w:overflowPunct w:val="0"/>
              <w:autoSpaceDE w:val="0"/>
              <w:autoSpaceDN w:val="0"/>
              <w:adjustRightInd w:val="0"/>
              <w:textAlignment w:val="baseline"/>
              <w:rPr>
                <w:rFonts w:eastAsia="PMingLiU"/>
                <w:color w:val="000000" w:themeColor="text1"/>
                <w:sz w:val="18"/>
                <w:szCs w:val="18"/>
                <w:lang w:val="en-GB" w:eastAsia="zh-TW"/>
              </w:rPr>
            </w:pPr>
            <w:r>
              <w:rPr>
                <w:rFonts w:eastAsia="PMingLiU"/>
                <w:b/>
                <w:bCs/>
                <w:color w:val="000000" w:themeColor="text1"/>
                <w:sz w:val="18"/>
                <w:szCs w:val="18"/>
                <w:lang w:val="en-GB" w:eastAsia="zh-TW"/>
              </w:rPr>
              <w:br/>
              <w:t>Proposed 2.3</w:t>
            </w:r>
            <w:r>
              <w:rPr>
                <w:rFonts w:eastAsia="PMingLiU"/>
                <w:color w:val="000000" w:themeColor="text1"/>
                <w:sz w:val="18"/>
                <w:szCs w:val="18"/>
                <w:lang w:val="en-GB" w:eastAsia="zh-TW"/>
              </w:rPr>
              <w:t xml:space="preserve">: It may be not </w:t>
            </w:r>
            <w:bookmarkStart w:id="11" w:name="OLE_LINK93"/>
            <w:r>
              <w:rPr>
                <w:rFonts w:eastAsia="PMingLiU"/>
                <w:color w:val="000000" w:themeColor="text1"/>
                <w:sz w:val="18"/>
                <w:szCs w:val="18"/>
                <w:lang w:val="en-GB" w:eastAsia="zh-TW"/>
              </w:rPr>
              <w:t>needed for Even</w:t>
            </w:r>
            <w:bookmarkEnd w:id="11"/>
            <w:r>
              <w:rPr>
                <w:rFonts w:eastAsia="PMingLiU"/>
                <w:color w:val="000000" w:themeColor="text1"/>
                <w:sz w:val="18"/>
                <w:szCs w:val="18"/>
                <w:lang w:val="en-GB" w:eastAsia="zh-TW"/>
              </w:rPr>
              <w:t xml:space="preserve">t-2 but can be considered for Event-7. </w:t>
            </w:r>
          </w:p>
          <w:p w14:paraId="2052A0F6" w14:textId="77777777" w:rsidR="00F173C1" w:rsidRDefault="00165D0F">
            <w:pPr>
              <w:overflowPunct w:val="0"/>
              <w:autoSpaceDE w:val="0"/>
              <w:autoSpaceDN w:val="0"/>
              <w:adjustRightInd w:val="0"/>
              <w:textAlignment w:val="baseline"/>
              <w:rPr>
                <w:rFonts w:eastAsia="PMingLiU"/>
                <w:color w:val="0000FF"/>
                <w:sz w:val="18"/>
                <w:szCs w:val="18"/>
                <w:lang w:val="en-GB" w:eastAsia="zh-TW"/>
              </w:rPr>
            </w:pPr>
            <w:r>
              <w:rPr>
                <w:rFonts w:eastAsia="PMingLiU"/>
                <w:color w:val="0000FF"/>
                <w:sz w:val="18"/>
                <w:szCs w:val="18"/>
                <w:lang w:val="en-GB" w:eastAsia="zh-TW"/>
              </w:rPr>
              <w:t xml:space="preserve">[Mod]: Good point. From report format perspective, hopefully, we can have </w:t>
            </w:r>
            <w:proofErr w:type="gramStart"/>
            <w:r>
              <w:rPr>
                <w:rFonts w:eastAsia="PMingLiU"/>
                <w:color w:val="0000FF"/>
                <w:sz w:val="18"/>
                <w:szCs w:val="18"/>
                <w:lang w:val="en-GB" w:eastAsia="zh-TW"/>
              </w:rPr>
              <w:t>an</w:t>
            </w:r>
            <w:proofErr w:type="gramEnd"/>
            <w:r>
              <w:rPr>
                <w:rFonts w:eastAsia="PMingLiU"/>
                <w:color w:val="0000FF"/>
                <w:sz w:val="18"/>
                <w:szCs w:val="18"/>
                <w:lang w:val="en-GB" w:eastAsia="zh-TW"/>
              </w:rPr>
              <w:t xml:space="preserve"> unified one.</w:t>
            </w:r>
          </w:p>
          <w:p w14:paraId="1CF5B438" w14:textId="77777777" w:rsidR="00F173C1" w:rsidRDefault="00F173C1">
            <w:pPr>
              <w:overflowPunct w:val="0"/>
              <w:autoSpaceDE w:val="0"/>
              <w:autoSpaceDN w:val="0"/>
              <w:adjustRightInd w:val="0"/>
              <w:textAlignment w:val="baseline"/>
              <w:rPr>
                <w:rFonts w:eastAsia="PMingLiU"/>
                <w:color w:val="000000" w:themeColor="text1"/>
                <w:sz w:val="18"/>
                <w:szCs w:val="18"/>
                <w:lang w:val="en-GB" w:eastAsia="zh-TW"/>
              </w:rPr>
            </w:pPr>
          </w:p>
          <w:p w14:paraId="190F7A53" w14:textId="77777777" w:rsidR="00F173C1" w:rsidRDefault="00165D0F">
            <w:pPr>
              <w:overflowPunct w:val="0"/>
              <w:autoSpaceDE w:val="0"/>
              <w:autoSpaceDN w:val="0"/>
              <w:adjustRightInd w:val="0"/>
              <w:textAlignment w:val="baseline"/>
              <w:rPr>
                <w:rFonts w:eastAsia="PMingLiU"/>
                <w:color w:val="000000" w:themeColor="text1"/>
                <w:sz w:val="18"/>
                <w:szCs w:val="18"/>
                <w:lang w:val="en-GB" w:eastAsia="zh-TW"/>
              </w:rPr>
            </w:pPr>
            <w:r>
              <w:rPr>
                <w:rFonts w:eastAsia="PMingLiU"/>
                <w:b/>
                <w:bCs/>
                <w:color w:val="000000" w:themeColor="text1"/>
                <w:sz w:val="18"/>
                <w:szCs w:val="18"/>
                <w:lang w:val="en-GB" w:eastAsia="zh-TW"/>
              </w:rPr>
              <w:t>Issue 2.4</w:t>
            </w:r>
            <w:r>
              <w:rPr>
                <w:rFonts w:eastAsia="PMingLiU"/>
                <w:color w:val="000000" w:themeColor="text1"/>
                <w:sz w:val="18"/>
                <w:szCs w:val="18"/>
                <w:lang w:val="en-GB" w:eastAsia="zh-TW"/>
              </w:rPr>
              <w:t xml:space="preserve">: There is a critical issue to be discussed about “the timing </w:t>
            </w:r>
            <w:bookmarkStart w:id="12" w:name="OLE_LINK106"/>
            <w:r>
              <w:rPr>
                <w:rFonts w:eastAsia="PMingLiU"/>
                <w:color w:val="000000" w:themeColor="text1"/>
                <w:sz w:val="18"/>
                <w:szCs w:val="18"/>
                <w:lang w:val="en-GB" w:eastAsia="zh-TW"/>
              </w:rPr>
              <w:t>when UE should generate the beam report to be transmitted in the second PUSCH at</w:t>
            </w:r>
            <w:bookmarkEnd w:id="12"/>
            <w:r>
              <w:rPr>
                <w:rFonts w:eastAsia="PMingLiU"/>
                <w:color w:val="000000" w:themeColor="text1"/>
                <w:sz w:val="18"/>
                <w:szCs w:val="18"/>
                <w:lang w:val="en-GB" w:eastAsia="zh-TW"/>
              </w:rPr>
              <w:t xml:space="preserve">”. It shall be prioritized because the outcome of this issue will highly impact how we design the condition of the first PUCCH transmission and the second PUSCH transmission.  </w:t>
            </w:r>
          </w:p>
          <w:p w14:paraId="01D47B8D" w14:textId="77777777" w:rsidR="00F173C1" w:rsidRDefault="00165D0F">
            <w:pPr>
              <w:overflowPunct w:val="0"/>
              <w:autoSpaceDE w:val="0"/>
              <w:autoSpaceDN w:val="0"/>
              <w:adjustRightInd w:val="0"/>
              <w:textAlignment w:val="baseline"/>
              <w:rPr>
                <w:rFonts w:eastAsia="PMingLiU"/>
                <w:color w:val="000000" w:themeColor="text1"/>
                <w:sz w:val="18"/>
                <w:szCs w:val="18"/>
                <w:lang w:val="en-GB" w:eastAsia="zh-TW"/>
              </w:rPr>
            </w:pPr>
            <w:r>
              <w:rPr>
                <w:rFonts w:eastAsia="PMingLiU"/>
                <w:color w:val="000000" w:themeColor="text1"/>
                <w:sz w:val="18"/>
                <w:szCs w:val="18"/>
                <w:lang w:val="en-GB" w:eastAsia="zh-TW"/>
              </w:rPr>
              <w:t xml:space="preserve">As mentioned in our </w:t>
            </w:r>
            <w:proofErr w:type="spellStart"/>
            <w:r>
              <w:rPr>
                <w:rFonts w:eastAsia="PMingLiU"/>
                <w:color w:val="000000" w:themeColor="text1"/>
                <w:sz w:val="18"/>
                <w:szCs w:val="18"/>
                <w:lang w:val="en-GB" w:eastAsia="zh-TW"/>
              </w:rPr>
              <w:t>TDoc</w:t>
            </w:r>
            <w:proofErr w:type="spellEnd"/>
            <w:r>
              <w:rPr>
                <w:rFonts w:eastAsia="PMingLiU"/>
                <w:color w:val="000000" w:themeColor="text1"/>
                <w:sz w:val="18"/>
                <w:szCs w:val="18"/>
                <w:lang w:val="en-GB" w:eastAsia="zh-TW"/>
              </w:rPr>
              <w:t xml:space="preserve"> contribution, the agreement we made RAN1#117 for signalling content requires the UE must report </w:t>
            </w:r>
            <w:r>
              <w:rPr>
                <w:rFonts w:eastAsia="PMingLiU"/>
                <w:color w:val="FF0000"/>
                <w:sz w:val="18"/>
                <w:szCs w:val="18"/>
                <w:lang w:val="en-GB" w:eastAsia="zh-TW"/>
              </w:rPr>
              <w:t>at least one</w:t>
            </w:r>
            <w:bookmarkStart w:id="13" w:name="OLE_LINK105"/>
            <w:r>
              <w:rPr>
                <w:rFonts w:eastAsia="PMingLiU"/>
                <w:color w:val="FF0000"/>
                <w:sz w:val="18"/>
                <w:szCs w:val="18"/>
                <w:lang w:val="en-GB" w:eastAsia="zh-TW"/>
              </w:rPr>
              <w:t xml:space="preserve"> satisfied beam</w:t>
            </w:r>
            <w:r>
              <w:rPr>
                <w:rFonts w:eastAsia="PMingLiU"/>
                <w:b/>
                <w:bCs/>
                <w:color w:val="000000" w:themeColor="text1"/>
                <w:sz w:val="18"/>
                <w:szCs w:val="18"/>
                <w:lang w:val="en-GB" w:eastAsia="zh-TW"/>
              </w:rPr>
              <w:t xml:space="preserve"> </w:t>
            </w:r>
            <w:bookmarkEnd w:id="13"/>
            <w:r>
              <w:rPr>
                <w:rFonts w:eastAsia="PMingLiU"/>
                <w:color w:val="000000" w:themeColor="text1"/>
                <w:sz w:val="18"/>
                <w:szCs w:val="18"/>
                <w:lang w:val="en-GB" w:eastAsia="zh-TW"/>
              </w:rPr>
              <w:t xml:space="preserve">in each reporting instance. Due to uncertainty of when the second PUSCH will be available which is up to NW scheduling in Step-2, the event triggering condition may be not fulfilled and there is not any satisfied beam to be reported. </w:t>
            </w:r>
            <w:r>
              <w:rPr>
                <w:rFonts w:eastAsia="PMingLiU"/>
                <w:color w:val="FF0000"/>
                <w:sz w:val="18"/>
                <w:szCs w:val="18"/>
                <w:lang w:val="en-GB" w:eastAsia="zh-TW"/>
              </w:rPr>
              <w:t>That may happen for not only re-transmission case but also initial transmission case, in either Mode A or Mode B.</w:t>
            </w:r>
            <w:r>
              <w:rPr>
                <w:rFonts w:eastAsia="PMingLiU"/>
                <w:color w:val="000000" w:themeColor="text1"/>
                <w:sz w:val="18"/>
                <w:szCs w:val="18"/>
                <w:lang w:val="en-GB" w:eastAsia="zh-TW"/>
              </w:rPr>
              <w:t xml:space="preserve"> To ensure that the beam report in each second PUSCH </w:t>
            </w:r>
            <w:r>
              <w:rPr>
                <w:rFonts w:eastAsia="PMingLiU"/>
                <w:color w:val="000000" w:themeColor="text1"/>
                <w:sz w:val="18"/>
                <w:szCs w:val="18"/>
                <w:lang w:val="en-GB" w:eastAsia="zh-TW"/>
              </w:rPr>
              <w:lastRenderedPageBreak/>
              <w:t>that must contain at least a satisfied beam, we would like to study</w:t>
            </w:r>
            <w:r>
              <w:rPr>
                <w:rFonts w:eastAsia="PMingLiU"/>
                <w:b/>
                <w:bCs/>
                <w:color w:val="000000" w:themeColor="text1"/>
                <w:sz w:val="18"/>
                <w:szCs w:val="18"/>
                <w:lang w:val="en-GB" w:eastAsia="zh-TW"/>
              </w:rPr>
              <w:t xml:space="preserve"> </w:t>
            </w:r>
            <w:r>
              <w:rPr>
                <w:rFonts w:eastAsia="PMingLiU"/>
                <w:color w:val="000000" w:themeColor="text1"/>
                <w:sz w:val="18"/>
                <w:szCs w:val="18"/>
                <w:lang w:val="en-GB" w:eastAsia="zh-TW"/>
              </w:rPr>
              <w:t>when UE should generate the beam report to be transmitted in the second PUSCH:</w:t>
            </w:r>
          </w:p>
          <w:p w14:paraId="4F9488F1" w14:textId="77777777" w:rsidR="00F173C1" w:rsidRDefault="00165D0F">
            <w:pPr>
              <w:pStyle w:val="ListParagraph"/>
              <w:numPr>
                <w:ilvl w:val="0"/>
                <w:numId w:val="20"/>
              </w:numPr>
              <w:overflowPunct w:val="0"/>
              <w:autoSpaceDE w:val="0"/>
              <w:autoSpaceDN w:val="0"/>
              <w:adjustRightInd w:val="0"/>
              <w:contextualSpacing/>
              <w:textAlignment w:val="baseline"/>
              <w:rPr>
                <w:rFonts w:eastAsia="PMingLiU"/>
                <w:color w:val="000000" w:themeColor="text1"/>
                <w:sz w:val="18"/>
                <w:szCs w:val="18"/>
                <w:lang w:eastAsia="zh-TW"/>
              </w:rPr>
            </w:pPr>
            <w:bookmarkStart w:id="14" w:name="OLE_LINK132"/>
            <w:r>
              <w:rPr>
                <w:rFonts w:eastAsia="PMingLiU"/>
                <w:color w:val="000000" w:themeColor="text1"/>
                <w:sz w:val="18"/>
                <w:szCs w:val="18"/>
                <w:lang w:eastAsia="zh-TW"/>
              </w:rPr>
              <w:t xml:space="preserve">Alt-1: The UE generates the beam report based on the most recent measurement when UE sends the first PUCCH. (i.e., measurement at </w:t>
            </w:r>
            <m:oMath>
              <m:sSub>
                <m:sSubPr>
                  <m:ctrlPr>
                    <w:rPr>
                      <w:rFonts w:ascii="Cambria Math" w:eastAsia="PMingLiU" w:hAnsi="Cambria Math"/>
                      <w:color w:val="000000" w:themeColor="text1"/>
                      <w:sz w:val="18"/>
                      <w:szCs w:val="18"/>
                    </w:rPr>
                  </m:ctrlPr>
                </m:sSubPr>
                <m:e>
                  <m:r>
                    <w:rPr>
                      <w:rFonts w:ascii="Cambria Math" w:eastAsia="PMingLiU" w:hAnsi="Cambria Math"/>
                      <w:color w:val="000000" w:themeColor="text1"/>
                      <w:sz w:val="18"/>
                      <w:szCs w:val="18"/>
                      <w:lang w:eastAsia="zh-TW"/>
                    </w:rPr>
                    <m:t>t</m:t>
                  </m:r>
                </m:e>
                <m:sub>
                  <m:r>
                    <m:rPr>
                      <m:sty m:val="p"/>
                    </m:rPr>
                    <w:rPr>
                      <w:rFonts w:ascii="Cambria Math" w:eastAsia="PMingLiU" w:hAnsi="Cambria Math"/>
                      <w:color w:val="000000" w:themeColor="text1"/>
                      <w:sz w:val="18"/>
                      <w:szCs w:val="18"/>
                      <w:lang w:eastAsia="zh-TW"/>
                    </w:rPr>
                    <m:t>1</m:t>
                  </m:r>
                </m:sub>
              </m:sSub>
            </m:oMath>
            <w:r>
              <w:rPr>
                <w:rFonts w:eastAsia="PMingLiU"/>
                <w:color w:val="000000" w:themeColor="text1"/>
                <w:sz w:val="18"/>
                <w:szCs w:val="18"/>
                <w:lang w:eastAsia="zh-TW"/>
              </w:rPr>
              <w:t xml:space="preserve"> in the following illustration)</w:t>
            </w:r>
          </w:p>
          <w:p w14:paraId="105672A7" w14:textId="77777777" w:rsidR="00F173C1" w:rsidRDefault="00165D0F">
            <w:pPr>
              <w:pStyle w:val="ListParagraph"/>
              <w:numPr>
                <w:ilvl w:val="0"/>
                <w:numId w:val="20"/>
              </w:numPr>
              <w:overflowPunct w:val="0"/>
              <w:autoSpaceDE w:val="0"/>
              <w:autoSpaceDN w:val="0"/>
              <w:adjustRightInd w:val="0"/>
              <w:contextualSpacing/>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Alt-2: The UE generates the beam report based on the most recent measurement when event triggering condition is still satisfied. (i.e., measurement at </w:t>
            </w:r>
            <m:oMath>
              <m:sSub>
                <m:sSubPr>
                  <m:ctrlPr>
                    <w:rPr>
                      <w:rFonts w:ascii="Cambria Math" w:eastAsia="PMingLiU" w:hAnsi="Cambria Math"/>
                      <w:color w:val="000000" w:themeColor="text1"/>
                      <w:sz w:val="18"/>
                      <w:szCs w:val="18"/>
                    </w:rPr>
                  </m:ctrlPr>
                </m:sSubPr>
                <m:e>
                  <m:r>
                    <w:rPr>
                      <w:rFonts w:ascii="Cambria Math" w:eastAsia="PMingLiU" w:hAnsi="Cambria Math"/>
                      <w:color w:val="000000" w:themeColor="text1"/>
                      <w:sz w:val="18"/>
                      <w:szCs w:val="18"/>
                      <w:lang w:eastAsia="zh-TW"/>
                    </w:rPr>
                    <m:t>t</m:t>
                  </m:r>
                </m:e>
                <m:sub>
                  <m:r>
                    <m:rPr>
                      <m:sty m:val="p"/>
                    </m:rPr>
                    <w:rPr>
                      <w:rFonts w:ascii="Cambria Math" w:eastAsia="PMingLiU" w:hAnsi="Cambria Math"/>
                      <w:color w:val="000000" w:themeColor="text1"/>
                      <w:sz w:val="18"/>
                      <w:szCs w:val="18"/>
                      <w:lang w:eastAsia="zh-TW"/>
                    </w:rPr>
                    <m:t>2</m:t>
                  </m:r>
                </m:sub>
              </m:sSub>
            </m:oMath>
            <w:r>
              <w:rPr>
                <w:rFonts w:eastAsia="PMingLiU"/>
                <w:color w:val="000000" w:themeColor="text1"/>
                <w:sz w:val="18"/>
                <w:szCs w:val="18"/>
                <w:lang w:eastAsia="zh-TW"/>
              </w:rPr>
              <w:t xml:space="preserve"> in the following illustration)</w:t>
            </w:r>
          </w:p>
          <w:p w14:paraId="5F7926C4" w14:textId="77777777" w:rsidR="00F173C1" w:rsidRDefault="00165D0F">
            <w:pPr>
              <w:pStyle w:val="ListParagraph"/>
              <w:numPr>
                <w:ilvl w:val="0"/>
                <w:numId w:val="20"/>
              </w:numPr>
              <w:overflowPunct w:val="0"/>
              <w:autoSpaceDE w:val="0"/>
              <w:autoSpaceDN w:val="0"/>
              <w:adjustRightInd w:val="0"/>
              <w:contextualSpacing/>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Alt-3: The UE </w:t>
            </w:r>
            <w:bookmarkStart w:id="15" w:name="OLE_LINK207"/>
            <w:r>
              <w:rPr>
                <w:rFonts w:eastAsia="PMingLiU"/>
                <w:color w:val="000000" w:themeColor="text1"/>
                <w:sz w:val="18"/>
                <w:szCs w:val="18"/>
                <w:lang w:eastAsia="zh-TW"/>
              </w:rPr>
              <w:t>shall not send the second PUSCH, if the event triggering condition is not fulfilled when transmitting the second PUSCH</w:t>
            </w:r>
            <w:bookmarkEnd w:id="15"/>
            <w:r>
              <w:rPr>
                <w:rFonts w:eastAsia="PMingLiU"/>
                <w:color w:val="000000" w:themeColor="text1"/>
                <w:sz w:val="18"/>
                <w:szCs w:val="18"/>
                <w:lang w:eastAsia="zh-TW"/>
              </w:rPr>
              <w:t>.</w:t>
            </w:r>
          </w:p>
          <w:p w14:paraId="45D10C96" w14:textId="77777777" w:rsidR="00F173C1" w:rsidRDefault="00165D0F">
            <w:pPr>
              <w:pStyle w:val="ListParagraph"/>
              <w:numPr>
                <w:ilvl w:val="0"/>
                <w:numId w:val="20"/>
              </w:numPr>
              <w:overflowPunct w:val="0"/>
              <w:autoSpaceDE w:val="0"/>
              <w:autoSpaceDN w:val="0"/>
              <w:adjustRightInd w:val="0"/>
              <w:contextualSpacing/>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Alt-4: RAN1 clarify the RAN1#117 agreement as “At least one of N reported beam(s) should satisfy the condition of Event-2 when the UE sends the first PUCCH.”. Then, the UE generates the beam report based on the most recent measurement when transmitting the second PUSCH (i.e., measurement at </w:t>
            </w:r>
            <m:oMath>
              <m:sSub>
                <m:sSubPr>
                  <m:ctrlPr>
                    <w:rPr>
                      <w:rFonts w:ascii="Cambria Math" w:eastAsia="PMingLiU" w:hAnsi="Cambria Math"/>
                      <w:color w:val="000000" w:themeColor="text1"/>
                      <w:sz w:val="18"/>
                      <w:szCs w:val="18"/>
                    </w:rPr>
                  </m:ctrlPr>
                </m:sSubPr>
                <m:e>
                  <m:r>
                    <w:rPr>
                      <w:rFonts w:ascii="Cambria Math" w:eastAsia="PMingLiU" w:hAnsi="Cambria Math"/>
                      <w:color w:val="000000" w:themeColor="text1"/>
                      <w:sz w:val="18"/>
                      <w:szCs w:val="18"/>
                      <w:lang w:eastAsia="zh-TW"/>
                    </w:rPr>
                    <m:t>t</m:t>
                  </m:r>
                </m:e>
                <m:sub>
                  <m:r>
                    <m:rPr>
                      <m:sty m:val="p"/>
                    </m:rPr>
                    <w:rPr>
                      <w:rFonts w:ascii="Cambria Math" w:eastAsia="PMingLiU" w:hAnsi="Cambria Math"/>
                      <w:color w:val="000000" w:themeColor="text1"/>
                      <w:sz w:val="18"/>
                      <w:szCs w:val="18"/>
                      <w:lang w:eastAsia="zh-TW"/>
                    </w:rPr>
                    <m:t>3</m:t>
                  </m:r>
                </m:sub>
              </m:sSub>
            </m:oMath>
            <w:r>
              <w:rPr>
                <w:rFonts w:eastAsia="PMingLiU"/>
                <w:color w:val="000000" w:themeColor="text1"/>
                <w:sz w:val="18"/>
                <w:szCs w:val="18"/>
                <w:lang w:eastAsia="zh-TW"/>
              </w:rPr>
              <w:t xml:space="preserve"> in the following illustration)</w:t>
            </w:r>
            <w:bookmarkEnd w:id="14"/>
          </w:p>
          <w:p w14:paraId="7FDCB918" w14:textId="77777777" w:rsidR="00F173C1" w:rsidRDefault="00165D0F">
            <w:pPr>
              <w:tabs>
                <w:tab w:val="left" w:pos="901"/>
              </w:tabs>
              <w:overflowPunct w:val="0"/>
              <w:autoSpaceDE w:val="0"/>
              <w:autoSpaceDN w:val="0"/>
              <w:adjustRightInd w:val="0"/>
              <w:textAlignment w:val="baseline"/>
              <w:rPr>
                <w:color w:val="000000" w:themeColor="text1"/>
                <w:sz w:val="18"/>
                <w:szCs w:val="18"/>
                <w:lang w:eastAsia="zh-CN"/>
              </w:rPr>
            </w:pPr>
            <w:r>
              <w:rPr>
                <w:noProof/>
                <w:lang w:eastAsia="zh-CN"/>
              </w:rPr>
              <w:drawing>
                <wp:inline distT="0" distB="0" distL="0" distR="0" wp14:anchorId="76B840AD" wp14:editId="7359CFCD">
                  <wp:extent cx="2678430" cy="1247775"/>
                  <wp:effectExtent l="0" t="0" r="7620"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2678430" cy="1247775"/>
                          </a:xfrm>
                          <a:prstGeom prst="rect">
                            <a:avLst/>
                          </a:prstGeom>
                          <a:noFill/>
                          <a:ln>
                            <a:noFill/>
                          </a:ln>
                        </pic:spPr>
                      </pic:pic>
                    </a:graphicData>
                  </a:graphic>
                </wp:inline>
              </w:drawing>
            </w:r>
          </w:p>
          <w:p w14:paraId="51B5CF6B" w14:textId="77777777" w:rsidR="00F173C1" w:rsidRDefault="00165D0F">
            <w:pPr>
              <w:tabs>
                <w:tab w:val="left" w:pos="901"/>
              </w:tabs>
              <w:overflowPunct w:val="0"/>
              <w:autoSpaceDE w:val="0"/>
              <w:autoSpaceDN w:val="0"/>
              <w:adjustRightInd w:val="0"/>
              <w:textAlignment w:val="baseline"/>
              <w:rPr>
                <w:color w:val="000000" w:themeColor="text1"/>
                <w:sz w:val="18"/>
                <w:szCs w:val="18"/>
                <w:lang w:eastAsia="zh-CN"/>
              </w:rPr>
            </w:pPr>
            <w:r>
              <w:rPr>
                <w:rFonts w:eastAsia="PMingLiU"/>
                <w:color w:val="0000FF"/>
                <w:sz w:val="18"/>
                <w:szCs w:val="18"/>
                <w:lang w:val="en-GB" w:eastAsia="zh-TW"/>
              </w:rPr>
              <w:t>[Mod]: @all, please review above issue which may be discussed later.</w:t>
            </w:r>
          </w:p>
        </w:tc>
      </w:tr>
      <w:tr w:rsidR="00F173C1" w14:paraId="0EC60DD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3319CDC" w14:textId="77777777" w:rsidR="00F173C1" w:rsidRDefault="00165D0F">
            <w:pPr>
              <w:snapToGrid w:val="0"/>
              <w:rPr>
                <w:color w:val="0000FF"/>
                <w:sz w:val="18"/>
                <w:szCs w:val="18"/>
              </w:rPr>
            </w:pPr>
            <w:r>
              <w:rPr>
                <w:sz w:val="18"/>
                <w:szCs w:val="18"/>
              </w:rPr>
              <w:lastRenderedPageBreak/>
              <w:t>OPPO</w:t>
            </w:r>
          </w:p>
        </w:tc>
        <w:tc>
          <w:tcPr>
            <w:tcW w:w="8479" w:type="dxa"/>
            <w:tcBorders>
              <w:top w:val="single" w:sz="4" w:space="0" w:color="auto"/>
              <w:left w:val="single" w:sz="4" w:space="0" w:color="auto"/>
              <w:bottom w:val="single" w:sz="4" w:space="0" w:color="auto"/>
              <w:right w:val="single" w:sz="4" w:space="0" w:color="auto"/>
            </w:tcBorders>
          </w:tcPr>
          <w:p w14:paraId="715B4F27" w14:textId="77777777" w:rsidR="00F173C1" w:rsidRDefault="00165D0F">
            <w:pPr>
              <w:overflowPunct w:val="0"/>
              <w:autoSpaceDE w:val="0"/>
              <w:autoSpaceDN w:val="0"/>
              <w:adjustRightInd w:val="0"/>
              <w:textAlignment w:val="baseline"/>
              <w:rPr>
                <w:sz w:val="18"/>
                <w:szCs w:val="18"/>
              </w:rPr>
            </w:pPr>
            <w:r>
              <w:rPr>
                <w:sz w:val="18"/>
                <w:szCs w:val="18"/>
              </w:rPr>
              <w:t>Proposal 2.1: Support Option-1. No need to not follow the current specification.  Considering the accuracy of L1-RSRP measurement, changing to 1 dB does not give any benefit on L1-RSRP reporting, but only introduce more overhead.</w:t>
            </w:r>
          </w:p>
          <w:p w14:paraId="56F883F4" w14:textId="77777777" w:rsidR="00F173C1" w:rsidRDefault="00F173C1">
            <w:pPr>
              <w:overflowPunct w:val="0"/>
              <w:autoSpaceDE w:val="0"/>
              <w:autoSpaceDN w:val="0"/>
              <w:adjustRightInd w:val="0"/>
              <w:textAlignment w:val="baseline"/>
              <w:rPr>
                <w:sz w:val="18"/>
                <w:szCs w:val="18"/>
              </w:rPr>
            </w:pPr>
          </w:p>
          <w:p w14:paraId="16EAF9FD" w14:textId="77777777" w:rsidR="00F173C1" w:rsidRDefault="00165D0F">
            <w:pPr>
              <w:overflowPunct w:val="0"/>
              <w:autoSpaceDE w:val="0"/>
              <w:autoSpaceDN w:val="0"/>
              <w:adjustRightInd w:val="0"/>
              <w:textAlignment w:val="baseline"/>
              <w:rPr>
                <w:sz w:val="18"/>
                <w:szCs w:val="18"/>
              </w:rPr>
            </w:pPr>
            <w:r>
              <w:rPr>
                <w:sz w:val="18"/>
                <w:szCs w:val="18"/>
              </w:rPr>
              <w:t xml:space="preserve">Q2.2:  We have serious concerns on including additional indication. That is redundant redesign, which only complicate the spec and also increase the overhead. If the </w:t>
            </w:r>
            <w:proofErr w:type="spellStart"/>
            <w:r>
              <w:rPr>
                <w:sz w:val="18"/>
                <w:szCs w:val="18"/>
              </w:rPr>
              <w:t>gNB</w:t>
            </w:r>
            <w:proofErr w:type="spellEnd"/>
            <w:r>
              <w:rPr>
                <w:sz w:val="18"/>
                <w:szCs w:val="18"/>
              </w:rPr>
              <w:t xml:space="preserve"> needs such information, the </w:t>
            </w:r>
            <w:proofErr w:type="spellStart"/>
            <w:r>
              <w:rPr>
                <w:sz w:val="18"/>
                <w:szCs w:val="18"/>
              </w:rPr>
              <w:t>gNB</w:t>
            </w:r>
            <w:proofErr w:type="spellEnd"/>
            <w:r>
              <w:rPr>
                <w:sz w:val="18"/>
                <w:szCs w:val="18"/>
              </w:rPr>
              <w:t xml:space="preserve"> can configure the UE to report RSRP of current beam.</w:t>
            </w:r>
          </w:p>
          <w:p w14:paraId="4F852A4A" w14:textId="77777777" w:rsidR="00F173C1" w:rsidRDefault="00F173C1">
            <w:pPr>
              <w:overflowPunct w:val="0"/>
              <w:autoSpaceDE w:val="0"/>
              <w:autoSpaceDN w:val="0"/>
              <w:adjustRightInd w:val="0"/>
              <w:textAlignment w:val="baseline"/>
              <w:rPr>
                <w:sz w:val="18"/>
                <w:szCs w:val="18"/>
              </w:rPr>
            </w:pPr>
          </w:p>
          <w:p w14:paraId="42B42862" w14:textId="77777777" w:rsidR="00F173C1" w:rsidRDefault="00165D0F">
            <w:pPr>
              <w:overflowPunct w:val="0"/>
              <w:autoSpaceDE w:val="0"/>
              <w:autoSpaceDN w:val="0"/>
              <w:adjustRightInd w:val="0"/>
              <w:textAlignment w:val="baseline"/>
              <w:rPr>
                <w:sz w:val="18"/>
                <w:szCs w:val="18"/>
              </w:rPr>
            </w:pPr>
            <w:r>
              <w:rPr>
                <w:sz w:val="18"/>
                <w:szCs w:val="18"/>
              </w:rPr>
              <w:t>Proposal 2.3: Not support.  I would say the observation is there is no majority view and we should make conclusion there is no consensus.</w:t>
            </w:r>
          </w:p>
          <w:p w14:paraId="147E06BB" w14:textId="77777777" w:rsidR="00F173C1" w:rsidRDefault="00165D0F">
            <w:pPr>
              <w:overflowPunct w:val="0"/>
              <w:autoSpaceDE w:val="0"/>
              <w:autoSpaceDN w:val="0"/>
              <w:adjustRightInd w:val="0"/>
              <w:textAlignment w:val="baseline"/>
              <w:rPr>
                <w:sz w:val="18"/>
                <w:szCs w:val="18"/>
              </w:rPr>
            </w:pPr>
            <w:r>
              <w:rPr>
                <w:rFonts w:eastAsia="PMingLiU"/>
                <w:color w:val="0000FF"/>
                <w:sz w:val="18"/>
                <w:szCs w:val="18"/>
                <w:lang w:val="en-GB" w:eastAsia="zh-TW"/>
              </w:rPr>
              <w:t>[Mod]: If situation does not change, your suggestion may be the outcome!</w:t>
            </w:r>
          </w:p>
          <w:p w14:paraId="41D4E037" w14:textId="77777777" w:rsidR="00F173C1" w:rsidRDefault="00F173C1">
            <w:pPr>
              <w:overflowPunct w:val="0"/>
              <w:autoSpaceDE w:val="0"/>
              <w:autoSpaceDN w:val="0"/>
              <w:adjustRightInd w:val="0"/>
              <w:textAlignment w:val="baseline"/>
              <w:rPr>
                <w:color w:val="0000FF"/>
                <w:sz w:val="18"/>
                <w:szCs w:val="18"/>
              </w:rPr>
            </w:pPr>
          </w:p>
          <w:p w14:paraId="1EAA853C" w14:textId="77777777" w:rsidR="00F173C1" w:rsidRDefault="00F173C1">
            <w:pPr>
              <w:overflowPunct w:val="0"/>
              <w:autoSpaceDE w:val="0"/>
              <w:autoSpaceDN w:val="0"/>
              <w:adjustRightInd w:val="0"/>
              <w:textAlignment w:val="baseline"/>
              <w:rPr>
                <w:color w:val="0000FF"/>
                <w:sz w:val="18"/>
                <w:szCs w:val="18"/>
              </w:rPr>
            </w:pPr>
          </w:p>
        </w:tc>
      </w:tr>
      <w:tr w:rsidR="00F173C1" w14:paraId="756C363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F0CB52F" w14:textId="77777777" w:rsidR="00F173C1" w:rsidRDefault="00165D0F">
            <w:pPr>
              <w:snapToGrid w:val="0"/>
              <w:rPr>
                <w:rFonts w:eastAsiaTheme="minorEastAsia"/>
                <w:color w:val="000000" w:themeColor="text1"/>
                <w:sz w:val="18"/>
                <w:szCs w:val="18"/>
                <w:lang w:eastAsia="zh-CN"/>
              </w:rPr>
            </w:pPr>
            <w:r>
              <w:rPr>
                <w:rFonts w:eastAsia="Malgun Gothic" w:hint="eastAsia"/>
                <w:color w:val="000000" w:themeColor="text1"/>
                <w:sz w:val="18"/>
                <w:szCs w:val="18"/>
              </w:rPr>
              <w:t>LG</w:t>
            </w:r>
          </w:p>
        </w:tc>
        <w:tc>
          <w:tcPr>
            <w:tcW w:w="8479" w:type="dxa"/>
            <w:tcBorders>
              <w:top w:val="single" w:sz="4" w:space="0" w:color="auto"/>
              <w:left w:val="single" w:sz="4" w:space="0" w:color="auto"/>
              <w:bottom w:val="single" w:sz="4" w:space="0" w:color="auto"/>
              <w:right w:val="single" w:sz="4" w:space="0" w:color="auto"/>
            </w:tcBorders>
          </w:tcPr>
          <w:p w14:paraId="058FB700" w14:textId="77777777" w:rsidR="00F173C1" w:rsidRDefault="00165D0F">
            <w:pPr>
              <w:overflowPunct w:val="0"/>
              <w:autoSpaceDE w:val="0"/>
              <w:autoSpaceDN w:val="0"/>
              <w:adjustRightInd w:val="0"/>
              <w:textAlignment w:val="baseline"/>
              <w:rPr>
                <w:color w:val="000000" w:themeColor="text1"/>
                <w:sz w:val="18"/>
                <w:szCs w:val="18"/>
                <w:lang w:eastAsia="zh-CN"/>
              </w:rPr>
            </w:pPr>
            <w:r>
              <w:rPr>
                <w:sz w:val="18"/>
                <w:szCs w:val="18"/>
              </w:rPr>
              <w:t>Proposal 2.1: Support Option-1 since legacy is sufficient.</w:t>
            </w:r>
          </w:p>
        </w:tc>
      </w:tr>
      <w:tr w:rsidR="00F173C1" w14:paraId="487674C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367E2AC" w14:textId="77777777" w:rsidR="00F173C1" w:rsidRDefault="00165D0F">
            <w:pPr>
              <w:snapToGrid w:val="0"/>
              <w:rPr>
                <w:color w:val="000000" w:themeColor="text1"/>
                <w:sz w:val="18"/>
                <w:szCs w:val="18"/>
                <w:lang w:eastAsia="zh-CN"/>
              </w:rPr>
            </w:pPr>
            <w:r>
              <w:rPr>
                <w:rFonts w:eastAsiaTheme="minorEastAsia"/>
                <w:color w:val="000000" w:themeColor="text1"/>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536FB77A" w14:textId="77777777" w:rsidR="00F173C1" w:rsidRDefault="00165D0F">
            <w:pPr>
              <w:snapToGrid w:val="0"/>
              <w:rPr>
                <w:sz w:val="18"/>
                <w:szCs w:val="18"/>
              </w:rPr>
            </w:pPr>
            <w:r>
              <w:rPr>
                <w:b/>
                <w:sz w:val="18"/>
                <w:szCs w:val="18"/>
              </w:rPr>
              <w:t>Proposal 2.1:</w:t>
            </w:r>
            <w:r>
              <w:rPr>
                <w:sz w:val="18"/>
                <w:szCs w:val="18"/>
              </w:rPr>
              <w:t xml:space="preserve"> support Option-1</w:t>
            </w:r>
          </w:p>
          <w:p w14:paraId="7FDE98BC" w14:textId="77777777" w:rsidR="00F173C1" w:rsidRDefault="00F173C1">
            <w:pPr>
              <w:snapToGrid w:val="0"/>
              <w:rPr>
                <w:sz w:val="18"/>
                <w:szCs w:val="18"/>
              </w:rPr>
            </w:pPr>
          </w:p>
          <w:p w14:paraId="19966733" w14:textId="77777777" w:rsidR="00F173C1" w:rsidRDefault="00165D0F">
            <w:pPr>
              <w:snapToGrid w:val="0"/>
              <w:rPr>
                <w:sz w:val="18"/>
                <w:szCs w:val="18"/>
              </w:rPr>
            </w:pPr>
            <w:r>
              <w:rPr>
                <w:b/>
                <w:sz w:val="18"/>
                <w:szCs w:val="18"/>
              </w:rPr>
              <w:t>Proposal 2.3:</w:t>
            </w:r>
            <w:r>
              <w:rPr>
                <w:sz w:val="18"/>
                <w:szCs w:val="18"/>
              </w:rPr>
              <w:t xml:space="preserve"> we prefer up to 4. Based on the discussions, there seems no consensus to support additional values of 5, 6, 7 and 8.  </w:t>
            </w:r>
          </w:p>
          <w:p w14:paraId="3A01CF97" w14:textId="77777777" w:rsidR="00F173C1" w:rsidRDefault="00F173C1">
            <w:pPr>
              <w:snapToGrid w:val="0"/>
              <w:rPr>
                <w:sz w:val="18"/>
                <w:szCs w:val="18"/>
              </w:rPr>
            </w:pPr>
          </w:p>
          <w:p w14:paraId="7285B94E" w14:textId="77777777" w:rsidR="00F173C1" w:rsidRDefault="00165D0F">
            <w:pPr>
              <w:snapToGrid w:val="0"/>
              <w:jc w:val="both"/>
              <w:rPr>
                <w:sz w:val="18"/>
                <w:szCs w:val="18"/>
              </w:rPr>
            </w:pPr>
            <w:r>
              <w:rPr>
                <w:b/>
                <w:sz w:val="18"/>
                <w:szCs w:val="18"/>
              </w:rPr>
              <w:t xml:space="preserve">Q2.2: </w:t>
            </w:r>
            <w:r>
              <w:rPr>
                <w:sz w:val="18"/>
                <w:szCs w:val="18"/>
              </w:rPr>
              <w:t xml:space="preserve">We still have reservations about introducing addition indicator(s) in the beam report. The network only needs to know the channel conditions for the reported beams to determine whether/how to switch the beam – which beam(s) actually triggers the event is not important. Even if network would like to know such information, </w:t>
            </w:r>
            <w:proofErr w:type="spellStart"/>
            <w:r>
              <w:rPr>
                <w:sz w:val="18"/>
                <w:szCs w:val="18"/>
              </w:rPr>
              <w:t>gNB</w:t>
            </w:r>
            <w:proofErr w:type="spellEnd"/>
            <w:r>
              <w:rPr>
                <w:sz w:val="18"/>
                <w:szCs w:val="18"/>
              </w:rPr>
              <w:t xml:space="preserve"> can simply configure inclusion of current beam in the beam report – such mechanism has already been agreed. In addition, as we pointed out earlier, it would increase overhead which is not aligned with the objective of the WID. Therefore, we prefer not to have further indication(s) in the beam report.</w:t>
            </w:r>
          </w:p>
          <w:p w14:paraId="0F22E34B" w14:textId="77777777" w:rsidR="00F173C1" w:rsidRDefault="00165D0F">
            <w:pPr>
              <w:snapToGrid w:val="0"/>
              <w:rPr>
                <w:b/>
                <w:bCs/>
                <w:color w:val="000000" w:themeColor="text1"/>
                <w:sz w:val="18"/>
                <w:szCs w:val="18"/>
                <w:lang w:eastAsia="zh-CN"/>
              </w:rPr>
            </w:pPr>
            <w:r>
              <w:rPr>
                <w:rFonts w:eastAsia="PMingLiU"/>
                <w:color w:val="0000FF"/>
                <w:sz w:val="18"/>
                <w:szCs w:val="18"/>
                <w:lang w:val="en-GB" w:eastAsia="zh-TW"/>
              </w:rPr>
              <w:t>[Mod]: Got it.</w:t>
            </w:r>
          </w:p>
        </w:tc>
      </w:tr>
      <w:tr w:rsidR="00F173C1" w14:paraId="7366EFC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36A1F61" w14:textId="77777777" w:rsidR="00F173C1" w:rsidRDefault="00165D0F">
            <w:pPr>
              <w:snapToGrid w:val="0"/>
              <w:rPr>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19428B1B" w14:textId="77777777" w:rsidR="00F173C1" w:rsidRDefault="00165D0F">
            <w:pPr>
              <w:overflowPunct w:val="0"/>
              <w:autoSpaceDE w:val="0"/>
              <w:autoSpaceDN w:val="0"/>
              <w:adjustRightInd w:val="0"/>
              <w:textAlignment w:val="baseline"/>
              <w:rPr>
                <w:rFonts w:eastAsiaTheme="minorEastAsia"/>
                <w:b/>
                <w:bCs/>
                <w:color w:val="000000" w:themeColor="text1"/>
                <w:sz w:val="18"/>
                <w:szCs w:val="18"/>
                <w:u w:val="single"/>
                <w:lang w:val="en-GB" w:eastAsia="zh-CN"/>
              </w:rPr>
            </w:pPr>
            <w:r>
              <w:rPr>
                <w:rFonts w:eastAsiaTheme="minorEastAsia" w:hint="eastAsia"/>
                <w:b/>
                <w:bCs/>
                <w:color w:val="000000" w:themeColor="text1"/>
                <w:sz w:val="18"/>
                <w:szCs w:val="18"/>
                <w:u w:val="single"/>
                <w:lang w:val="en-GB" w:eastAsia="zh-CN"/>
              </w:rPr>
              <w:t>P</w:t>
            </w:r>
            <w:r>
              <w:rPr>
                <w:rFonts w:eastAsiaTheme="minorEastAsia"/>
                <w:b/>
                <w:bCs/>
                <w:color w:val="000000" w:themeColor="text1"/>
                <w:sz w:val="18"/>
                <w:szCs w:val="18"/>
                <w:u w:val="single"/>
                <w:lang w:val="en-GB" w:eastAsia="zh-CN"/>
              </w:rPr>
              <w:t>roposal 2.1</w:t>
            </w:r>
          </w:p>
          <w:p w14:paraId="28DF4D7F" w14:textId="77777777" w:rsidR="00F173C1" w:rsidRDefault="00165D0F">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Support and prefer Option-1</w:t>
            </w:r>
          </w:p>
          <w:p w14:paraId="19ACCDF1" w14:textId="77777777" w:rsidR="00F173C1" w:rsidRDefault="00F173C1">
            <w:pPr>
              <w:overflowPunct w:val="0"/>
              <w:autoSpaceDE w:val="0"/>
              <w:autoSpaceDN w:val="0"/>
              <w:adjustRightInd w:val="0"/>
              <w:textAlignment w:val="baseline"/>
              <w:rPr>
                <w:rFonts w:eastAsiaTheme="minorEastAsia"/>
                <w:color w:val="000000" w:themeColor="text1"/>
                <w:sz w:val="18"/>
                <w:szCs w:val="18"/>
                <w:lang w:val="en-GB" w:eastAsia="zh-CN"/>
              </w:rPr>
            </w:pPr>
          </w:p>
          <w:p w14:paraId="156550FF" w14:textId="77777777" w:rsidR="00F173C1" w:rsidRDefault="00165D0F">
            <w:pPr>
              <w:overflowPunct w:val="0"/>
              <w:autoSpaceDE w:val="0"/>
              <w:autoSpaceDN w:val="0"/>
              <w:adjustRightInd w:val="0"/>
              <w:textAlignment w:val="baseline"/>
              <w:rPr>
                <w:rFonts w:eastAsiaTheme="minorEastAsia"/>
                <w:b/>
                <w:bCs/>
                <w:color w:val="000000" w:themeColor="text1"/>
                <w:sz w:val="18"/>
                <w:szCs w:val="18"/>
                <w:u w:val="single"/>
                <w:lang w:val="en-GB" w:eastAsia="zh-CN"/>
              </w:rPr>
            </w:pPr>
            <w:r>
              <w:rPr>
                <w:rFonts w:eastAsiaTheme="minorEastAsia" w:hint="eastAsia"/>
                <w:b/>
                <w:bCs/>
                <w:color w:val="000000" w:themeColor="text1"/>
                <w:sz w:val="18"/>
                <w:szCs w:val="18"/>
                <w:u w:val="single"/>
                <w:lang w:val="en-GB" w:eastAsia="zh-CN"/>
              </w:rPr>
              <w:t>Q</w:t>
            </w:r>
            <w:r>
              <w:rPr>
                <w:rFonts w:eastAsiaTheme="minorEastAsia"/>
                <w:b/>
                <w:bCs/>
                <w:color w:val="000000" w:themeColor="text1"/>
                <w:sz w:val="18"/>
                <w:szCs w:val="18"/>
                <w:u w:val="single"/>
                <w:lang w:val="en-GB" w:eastAsia="zh-CN"/>
              </w:rPr>
              <w:t>2.2</w:t>
            </w:r>
          </w:p>
          <w:p w14:paraId="6AE1142F" w14:textId="77777777" w:rsidR="00F173C1" w:rsidRDefault="00165D0F">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We prefer no additional indication of which CRI/SSBRI(s) satisfy the condition of Event-2. With the report of L1-RSRP for current beam, the information in beam report is same as legacy, i.e., with only </w:t>
            </w:r>
            <w:r>
              <w:rPr>
                <w:sz w:val="18"/>
                <w:szCs w:val="18"/>
                <w:lang w:eastAsia="zh-CN"/>
              </w:rPr>
              <w:t>instantaneous</w:t>
            </w:r>
            <w:r>
              <w:rPr>
                <w:rFonts w:hint="eastAsia"/>
                <w:sz w:val="18"/>
                <w:szCs w:val="18"/>
                <w:lang w:eastAsia="zh-CN"/>
              </w:rPr>
              <w:t xml:space="preserve"> </w:t>
            </w:r>
            <w:r>
              <w:rPr>
                <w:rFonts w:eastAsiaTheme="minorEastAsia"/>
                <w:color w:val="000000" w:themeColor="text1"/>
                <w:sz w:val="18"/>
                <w:szCs w:val="18"/>
                <w:lang w:val="en-GB" w:eastAsia="zh-CN"/>
              </w:rPr>
              <w:t xml:space="preserve">L1-RSRP value. </w:t>
            </w:r>
          </w:p>
          <w:p w14:paraId="57D04F33" w14:textId="77777777" w:rsidR="00F173C1" w:rsidRDefault="00F173C1">
            <w:pPr>
              <w:overflowPunct w:val="0"/>
              <w:autoSpaceDE w:val="0"/>
              <w:autoSpaceDN w:val="0"/>
              <w:adjustRightInd w:val="0"/>
              <w:textAlignment w:val="baseline"/>
              <w:rPr>
                <w:rFonts w:eastAsiaTheme="minorEastAsia"/>
                <w:color w:val="000000" w:themeColor="text1"/>
                <w:sz w:val="18"/>
                <w:szCs w:val="18"/>
                <w:lang w:val="en-GB" w:eastAsia="zh-CN"/>
              </w:rPr>
            </w:pPr>
          </w:p>
          <w:p w14:paraId="6D7B4897" w14:textId="77777777" w:rsidR="00F173C1" w:rsidRDefault="00165D0F">
            <w:pPr>
              <w:overflowPunct w:val="0"/>
              <w:autoSpaceDE w:val="0"/>
              <w:autoSpaceDN w:val="0"/>
              <w:adjustRightInd w:val="0"/>
              <w:textAlignment w:val="baseline"/>
              <w:rPr>
                <w:rFonts w:eastAsiaTheme="minorEastAsia"/>
                <w:b/>
                <w:bCs/>
                <w:color w:val="000000" w:themeColor="text1"/>
                <w:sz w:val="18"/>
                <w:szCs w:val="18"/>
                <w:u w:val="single"/>
                <w:lang w:val="en-GB" w:eastAsia="zh-CN"/>
              </w:rPr>
            </w:pPr>
            <w:r>
              <w:rPr>
                <w:rFonts w:eastAsiaTheme="minorEastAsia" w:hint="eastAsia"/>
                <w:b/>
                <w:bCs/>
                <w:color w:val="000000" w:themeColor="text1"/>
                <w:sz w:val="18"/>
                <w:szCs w:val="18"/>
                <w:u w:val="single"/>
                <w:lang w:val="en-GB" w:eastAsia="zh-CN"/>
              </w:rPr>
              <w:t>P</w:t>
            </w:r>
            <w:r>
              <w:rPr>
                <w:rFonts w:eastAsiaTheme="minorEastAsia"/>
                <w:b/>
                <w:bCs/>
                <w:color w:val="000000" w:themeColor="text1"/>
                <w:sz w:val="18"/>
                <w:szCs w:val="18"/>
                <w:u w:val="single"/>
                <w:lang w:val="en-GB" w:eastAsia="zh-CN"/>
              </w:rPr>
              <w:t>roposal 2.3</w:t>
            </w:r>
          </w:p>
          <w:p w14:paraId="2D9CCCBB" w14:textId="77777777" w:rsidR="00F173C1" w:rsidRDefault="00165D0F">
            <w:pPr>
              <w:snapToGrid w:val="0"/>
              <w:rPr>
                <w:b/>
                <w:bCs/>
                <w:color w:val="000000" w:themeColor="text1"/>
                <w:sz w:val="18"/>
                <w:szCs w:val="18"/>
                <w:u w:val="single"/>
                <w:lang w:eastAsia="zh-CN"/>
              </w:rPr>
            </w:pPr>
            <w:r>
              <w:rPr>
                <w:rFonts w:eastAsiaTheme="minorEastAsia"/>
                <w:color w:val="000000" w:themeColor="text1"/>
                <w:sz w:val="18"/>
                <w:szCs w:val="18"/>
                <w:lang w:val="en-GB" w:eastAsia="zh-CN"/>
              </w:rPr>
              <w:t>We are fine to support it</w:t>
            </w:r>
          </w:p>
        </w:tc>
      </w:tr>
      <w:tr w:rsidR="00F173C1" w14:paraId="7B42A24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F09C14B" w14:textId="77777777" w:rsidR="00F173C1" w:rsidRDefault="00165D0F">
            <w:pPr>
              <w:snapToGrid w:val="0"/>
              <w:rPr>
                <w:rFonts w:eastAsia="Malgun Gothic"/>
                <w:color w:val="000000" w:themeColor="text1"/>
                <w:sz w:val="18"/>
                <w:szCs w:val="18"/>
              </w:rPr>
            </w:pPr>
            <w:r>
              <w:rPr>
                <w:rFonts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44493AD4" w14:textId="77777777" w:rsidR="00F173C1" w:rsidRDefault="00165D0F">
            <w:pPr>
              <w:snapToGrid w:val="0"/>
              <w:rPr>
                <w:sz w:val="18"/>
                <w:szCs w:val="18"/>
                <w:lang w:eastAsia="zh-CN"/>
              </w:rPr>
            </w:pPr>
            <w:r>
              <w:rPr>
                <w:b/>
                <w:sz w:val="18"/>
                <w:szCs w:val="18"/>
              </w:rPr>
              <w:t>Proposal 2.1:</w:t>
            </w:r>
            <w:r>
              <w:rPr>
                <w:sz w:val="18"/>
                <w:szCs w:val="18"/>
              </w:rPr>
              <w:t xml:space="preserve"> </w:t>
            </w:r>
            <w:r>
              <w:rPr>
                <w:rFonts w:hint="eastAsia"/>
                <w:sz w:val="18"/>
                <w:szCs w:val="18"/>
                <w:lang w:eastAsia="zh-CN"/>
              </w:rPr>
              <w:t>S</w:t>
            </w:r>
            <w:r>
              <w:rPr>
                <w:sz w:val="18"/>
                <w:szCs w:val="18"/>
              </w:rPr>
              <w:t>upport Option-1</w:t>
            </w:r>
            <w:r>
              <w:rPr>
                <w:rFonts w:hint="eastAsia"/>
                <w:sz w:val="18"/>
                <w:szCs w:val="18"/>
                <w:lang w:eastAsia="zh-CN"/>
              </w:rPr>
              <w:t>.</w:t>
            </w:r>
          </w:p>
          <w:p w14:paraId="4862B606" w14:textId="77777777" w:rsidR="00F173C1" w:rsidRDefault="00165D0F">
            <w:pPr>
              <w:snapToGrid w:val="0"/>
              <w:rPr>
                <w:sz w:val="18"/>
                <w:szCs w:val="18"/>
                <w:lang w:eastAsia="zh-CN"/>
              </w:rPr>
            </w:pPr>
            <w:r>
              <w:rPr>
                <w:b/>
                <w:sz w:val="18"/>
                <w:szCs w:val="18"/>
              </w:rPr>
              <w:t xml:space="preserve">Q2.2: </w:t>
            </w:r>
            <w:r>
              <w:rPr>
                <w:rFonts w:hint="eastAsia"/>
                <w:sz w:val="18"/>
                <w:szCs w:val="18"/>
                <w:lang w:eastAsia="zh-CN"/>
              </w:rPr>
              <w:t xml:space="preserve">Support the </w:t>
            </w:r>
            <w:r>
              <w:rPr>
                <w:sz w:val="18"/>
                <w:szCs w:val="18"/>
                <w:lang w:eastAsia="zh-CN"/>
              </w:rPr>
              <w:t>indication</w:t>
            </w:r>
            <w:r>
              <w:rPr>
                <w:rFonts w:hint="eastAsia"/>
                <w:sz w:val="18"/>
                <w:szCs w:val="18"/>
                <w:lang w:eastAsia="zh-CN"/>
              </w:rPr>
              <w:t>.</w:t>
            </w:r>
          </w:p>
          <w:p w14:paraId="0DEDEA4F" w14:textId="77777777" w:rsidR="00F173C1" w:rsidRDefault="00165D0F">
            <w:pPr>
              <w:snapToGrid w:val="0"/>
              <w:rPr>
                <w:rFonts w:eastAsia="Malgun Gothic"/>
                <w:color w:val="000000" w:themeColor="text1"/>
                <w:sz w:val="18"/>
                <w:szCs w:val="18"/>
              </w:rPr>
            </w:pPr>
            <w:r>
              <w:rPr>
                <w:b/>
                <w:sz w:val="18"/>
                <w:szCs w:val="18"/>
              </w:rPr>
              <w:t>Proposal 2.3:</w:t>
            </w:r>
            <w:r>
              <w:rPr>
                <w:rFonts w:hint="eastAsia"/>
                <w:b/>
                <w:sz w:val="18"/>
                <w:szCs w:val="18"/>
                <w:lang w:eastAsia="zh-CN"/>
              </w:rPr>
              <w:t xml:space="preserve"> </w:t>
            </w:r>
            <w:r>
              <w:rPr>
                <w:rFonts w:hint="eastAsia"/>
                <w:sz w:val="18"/>
                <w:szCs w:val="18"/>
                <w:lang w:eastAsia="zh-CN"/>
              </w:rPr>
              <w:t xml:space="preserve">The first </w:t>
            </w:r>
            <w:r>
              <w:rPr>
                <w:sz w:val="18"/>
                <w:szCs w:val="18"/>
              </w:rPr>
              <w:t>prefer</w:t>
            </w:r>
            <w:r>
              <w:rPr>
                <w:rFonts w:hint="eastAsia"/>
                <w:sz w:val="18"/>
                <w:szCs w:val="18"/>
                <w:lang w:eastAsia="zh-CN"/>
              </w:rPr>
              <w:t>ence is</w:t>
            </w:r>
            <w:r>
              <w:rPr>
                <w:sz w:val="18"/>
                <w:szCs w:val="18"/>
              </w:rPr>
              <w:t xml:space="preserve"> up to 4. </w:t>
            </w:r>
          </w:p>
        </w:tc>
      </w:tr>
      <w:tr w:rsidR="00F173C1" w14:paraId="13ADCB6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65865DE" w14:textId="77777777" w:rsidR="00F173C1" w:rsidRDefault="00165D0F">
            <w:pPr>
              <w:snapToGrid w:val="0"/>
              <w:rPr>
                <w:rFonts w:eastAsia="Malgun Gothic"/>
                <w:color w:val="000000" w:themeColor="text1"/>
                <w:sz w:val="18"/>
                <w:szCs w:val="18"/>
              </w:rPr>
            </w:pPr>
            <w:r>
              <w:rPr>
                <w:rFonts w:eastAsia="宋体" w:hint="eastAsia"/>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4848DB07" w14:textId="77777777" w:rsidR="00F173C1" w:rsidRDefault="00165D0F">
            <w:pPr>
              <w:jc w:val="both"/>
              <w:textAlignment w:val="baseline"/>
              <w:rPr>
                <w:rFonts w:eastAsia="宋体"/>
                <w:sz w:val="18"/>
                <w:szCs w:val="18"/>
                <w:lang w:eastAsia="zh-CN"/>
              </w:rPr>
            </w:pPr>
            <w:r>
              <w:rPr>
                <w:rFonts w:eastAsia="宋体" w:hint="eastAsia"/>
                <w:b/>
                <w:bCs/>
                <w:sz w:val="18"/>
                <w:szCs w:val="18"/>
                <w:lang w:eastAsia="zh-CN"/>
              </w:rPr>
              <w:t>Proposal 2.1:</w:t>
            </w:r>
            <w:r>
              <w:rPr>
                <w:rFonts w:eastAsia="宋体" w:hint="eastAsia"/>
                <w:sz w:val="18"/>
                <w:szCs w:val="18"/>
                <w:lang w:eastAsia="zh-CN"/>
              </w:rPr>
              <w:t xml:space="preserve"> Support Option-1.</w:t>
            </w:r>
          </w:p>
          <w:p w14:paraId="2E076C2B" w14:textId="77777777" w:rsidR="00F173C1" w:rsidRDefault="00F173C1">
            <w:pPr>
              <w:snapToGrid w:val="0"/>
              <w:jc w:val="both"/>
              <w:rPr>
                <w:rFonts w:eastAsia="Malgun Gothic"/>
                <w:color w:val="000000" w:themeColor="text1"/>
                <w:sz w:val="18"/>
                <w:szCs w:val="18"/>
              </w:rPr>
            </w:pPr>
          </w:p>
          <w:p w14:paraId="6DCD722E" w14:textId="77777777" w:rsidR="00F173C1" w:rsidRDefault="00165D0F">
            <w:pPr>
              <w:jc w:val="both"/>
              <w:textAlignment w:val="baseline"/>
              <w:rPr>
                <w:rFonts w:eastAsia="宋体"/>
                <w:sz w:val="18"/>
                <w:szCs w:val="18"/>
                <w:lang w:eastAsia="zh-CN"/>
              </w:rPr>
            </w:pPr>
            <w:r>
              <w:rPr>
                <w:rFonts w:eastAsia="宋体" w:hint="eastAsia"/>
                <w:b/>
                <w:bCs/>
                <w:sz w:val="18"/>
                <w:szCs w:val="18"/>
                <w:lang w:eastAsia="zh-CN"/>
              </w:rPr>
              <w:t>Q2.2:</w:t>
            </w:r>
            <w:r>
              <w:rPr>
                <w:rFonts w:eastAsia="宋体" w:hint="eastAsia"/>
                <w:sz w:val="18"/>
                <w:szCs w:val="18"/>
                <w:lang w:eastAsia="zh-CN"/>
              </w:rPr>
              <w:t xml:space="preserve"> As per our elaboration in pre-RAN1#118bis offline (cf. R1-2408137), we still believe the following two indications are critical especially from the perspective of </w:t>
            </w:r>
            <w:proofErr w:type="spellStart"/>
            <w:r>
              <w:rPr>
                <w:rFonts w:eastAsia="宋体" w:hint="eastAsia"/>
                <w:sz w:val="18"/>
                <w:szCs w:val="18"/>
                <w:lang w:eastAsia="zh-CN"/>
              </w:rPr>
              <w:t>gNB</w:t>
            </w:r>
            <w:proofErr w:type="spellEnd"/>
            <w:r>
              <w:rPr>
                <w:rFonts w:eastAsia="宋体" w:hint="eastAsia"/>
                <w:sz w:val="18"/>
                <w:szCs w:val="18"/>
                <w:lang w:eastAsia="zh-CN"/>
              </w:rPr>
              <w:t>. Otherwise, new beams reported by Rel-19 UEIBR would be quite marginal to the subsequent beam management as stated in WID.</w:t>
            </w:r>
          </w:p>
          <w:p w14:paraId="7DA23044" w14:textId="77777777" w:rsidR="00F173C1" w:rsidRDefault="00165D0F">
            <w:pPr>
              <w:numPr>
                <w:ilvl w:val="0"/>
                <w:numId w:val="24"/>
              </w:numPr>
              <w:snapToGrid w:val="0"/>
              <w:jc w:val="both"/>
              <w:rPr>
                <w:rFonts w:eastAsia="宋体"/>
                <w:sz w:val="18"/>
                <w:szCs w:val="18"/>
                <w:lang w:eastAsia="zh-CN"/>
              </w:rPr>
            </w:pPr>
            <w:r>
              <w:rPr>
                <w:rFonts w:eastAsia="宋体" w:hint="eastAsia"/>
                <w:sz w:val="18"/>
                <w:szCs w:val="18"/>
                <w:lang w:eastAsia="zh-CN"/>
              </w:rPr>
              <w:t>Indication-1 (beam quality indication): Whether quality of the reported new beam (i.e., L1-RSRP) becomes a threshold value better than the current beam.</w:t>
            </w:r>
          </w:p>
          <w:p w14:paraId="52228D93" w14:textId="77777777" w:rsidR="00F173C1" w:rsidRDefault="00165D0F">
            <w:pPr>
              <w:numPr>
                <w:ilvl w:val="0"/>
                <w:numId w:val="24"/>
              </w:numPr>
              <w:snapToGrid w:val="0"/>
              <w:jc w:val="both"/>
              <w:rPr>
                <w:rFonts w:eastAsia="宋体"/>
                <w:sz w:val="18"/>
                <w:szCs w:val="18"/>
                <w:lang w:eastAsia="zh-CN"/>
              </w:rPr>
            </w:pPr>
            <w:r>
              <w:rPr>
                <w:rFonts w:eastAsia="宋体" w:hint="eastAsia"/>
                <w:sz w:val="18"/>
                <w:szCs w:val="18"/>
                <w:lang w:eastAsia="zh-CN"/>
              </w:rPr>
              <w:t>Indication-2 (event evaluation indication): Whether the number of Event-2 instances for the reported new beam is greater than or equal to a configured number M within a time window.</w:t>
            </w:r>
          </w:p>
          <w:p w14:paraId="129E1766" w14:textId="77777777" w:rsidR="00F173C1" w:rsidRDefault="00165D0F">
            <w:pPr>
              <w:jc w:val="both"/>
              <w:textAlignment w:val="baseline"/>
              <w:rPr>
                <w:rFonts w:eastAsia="宋体"/>
                <w:sz w:val="18"/>
                <w:szCs w:val="18"/>
                <w:lang w:eastAsia="zh-CN"/>
              </w:rPr>
            </w:pPr>
            <w:r>
              <w:rPr>
                <w:rFonts w:eastAsia="宋体" w:hint="eastAsia"/>
                <w:sz w:val="18"/>
                <w:szCs w:val="18"/>
                <w:lang w:eastAsia="zh-CN"/>
              </w:rPr>
              <w:t>For indication-1, although it seems redundant when current beam is reported, it is duly needed if current beam is not reported, especially when current beam is always reported is not configured.</w:t>
            </w:r>
          </w:p>
          <w:p w14:paraId="55F4531C" w14:textId="77777777" w:rsidR="00F173C1" w:rsidRDefault="00165D0F">
            <w:pPr>
              <w:jc w:val="both"/>
              <w:textAlignment w:val="baseline"/>
              <w:rPr>
                <w:rFonts w:eastAsia="宋体"/>
                <w:sz w:val="18"/>
                <w:szCs w:val="18"/>
                <w:lang w:eastAsia="zh-CN"/>
              </w:rPr>
            </w:pPr>
            <w:r>
              <w:rPr>
                <w:rFonts w:eastAsia="宋体" w:hint="eastAsia"/>
                <w:sz w:val="18"/>
                <w:szCs w:val="18"/>
                <w:lang w:eastAsia="zh-CN"/>
              </w:rPr>
              <w:t xml:space="preserve">For indication-2, how to determine the reported L1-RSRP value of new beam (e.g., the latest measured value, the average measured value within time window, or the maximum measured value within time window) is totally up to UE implementation but transparent to </w:t>
            </w:r>
            <w:proofErr w:type="spellStart"/>
            <w:r>
              <w:rPr>
                <w:rFonts w:eastAsia="宋体" w:hint="eastAsia"/>
                <w:sz w:val="18"/>
                <w:szCs w:val="18"/>
                <w:lang w:eastAsia="zh-CN"/>
              </w:rPr>
              <w:t>gNB</w:t>
            </w:r>
            <w:proofErr w:type="spellEnd"/>
            <w:r>
              <w:rPr>
                <w:rFonts w:eastAsia="宋体" w:hint="eastAsia"/>
                <w:sz w:val="18"/>
                <w:szCs w:val="18"/>
                <w:lang w:eastAsia="zh-CN"/>
              </w:rPr>
              <w:t xml:space="preserve">. As a result, </w:t>
            </w:r>
            <w:proofErr w:type="spellStart"/>
            <w:r>
              <w:rPr>
                <w:rFonts w:eastAsia="宋体" w:hint="eastAsia"/>
                <w:sz w:val="18"/>
                <w:szCs w:val="18"/>
                <w:lang w:eastAsia="zh-CN"/>
              </w:rPr>
              <w:t>gNB</w:t>
            </w:r>
            <w:proofErr w:type="spellEnd"/>
            <w:r>
              <w:rPr>
                <w:rFonts w:eastAsia="宋体" w:hint="eastAsia"/>
                <w:sz w:val="18"/>
                <w:szCs w:val="18"/>
                <w:lang w:eastAsia="zh-CN"/>
              </w:rPr>
              <w:t xml:space="preserve"> cannot be realized the reported new beam with the largest L1-RSRP is stable or not, it may negatively lead to frequent beam reporting that deviate from the motivation of UEIBR in Rel-19.</w:t>
            </w:r>
          </w:p>
          <w:p w14:paraId="192535B6" w14:textId="77777777" w:rsidR="00F173C1" w:rsidRDefault="00F173C1">
            <w:pPr>
              <w:jc w:val="both"/>
              <w:textAlignment w:val="baseline"/>
              <w:rPr>
                <w:rFonts w:eastAsia="宋体"/>
                <w:sz w:val="18"/>
                <w:szCs w:val="18"/>
                <w:lang w:eastAsia="zh-CN"/>
              </w:rPr>
            </w:pPr>
          </w:p>
          <w:p w14:paraId="438A471B" w14:textId="77777777" w:rsidR="00F173C1" w:rsidRDefault="00165D0F">
            <w:pPr>
              <w:jc w:val="both"/>
              <w:textAlignment w:val="baseline"/>
              <w:rPr>
                <w:rFonts w:eastAsia="宋体"/>
                <w:sz w:val="18"/>
                <w:szCs w:val="18"/>
                <w:lang w:eastAsia="zh-CN"/>
              </w:rPr>
            </w:pPr>
            <w:r>
              <w:rPr>
                <w:rFonts w:eastAsia="宋体" w:hint="eastAsia"/>
                <w:b/>
                <w:bCs/>
                <w:sz w:val="18"/>
                <w:szCs w:val="18"/>
                <w:lang w:eastAsia="zh-CN"/>
              </w:rPr>
              <w:t>Proposal 2.3:</w:t>
            </w:r>
            <w:r>
              <w:rPr>
                <w:rFonts w:eastAsia="宋体" w:hint="eastAsia"/>
                <w:sz w:val="18"/>
                <w:szCs w:val="18"/>
                <w:lang w:eastAsia="zh-CN"/>
              </w:rPr>
              <w:t xml:space="preserve"> Support. </w:t>
            </w:r>
          </w:p>
          <w:p w14:paraId="2AD6B54B" w14:textId="77777777" w:rsidR="00F173C1" w:rsidRDefault="00165D0F">
            <w:pPr>
              <w:snapToGrid w:val="0"/>
              <w:rPr>
                <w:rFonts w:eastAsia="宋体"/>
                <w:sz w:val="18"/>
                <w:szCs w:val="18"/>
                <w:lang w:eastAsia="zh-CN"/>
              </w:rPr>
            </w:pPr>
            <w:r>
              <w:rPr>
                <w:rFonts w:eastAsia="宋体" w:hint="eastAsia"/>
                <w:sz w:val="18"/>
                <w:szCs w:val="18"/>
                <w:lang w:eastAsia="zh-CN"/>
              </w:rPr>
              <w:t>Firstly, we identify the benefit of having additional candidate value(s) of {5, 6, 7, 8} in Event 2 for updating the activated TCI state to align with the number of activated TCI states (e.g., up to 8 activated TCI states). Then, Event-7 can be triggered to update the activated TCI states besides the M-</w:t>
            </w:r>
            <w:proofErr w:type="spellStart"/>
            <w:r>
              <w:rPr>
                <w:rFonts w:eastAsia="宋体" w:hint="eastAsia"/>
                <w:sz w:val="18"/>
                <w:szCs w:val="18"/>
                <w:lang w:eastAsia="zh-CN"/>
              </w:rPr>
              <w:t>th</w:t>
            </w:r>
            <w:proofErr w:type="spellEnd"/>
            <w:r>
              <w:rPr>
                <w:rFonts w:eastAsia="宋体" w:hint="eastAsia"/>
                <w:sz w:val="18"/>
                <w:szCs w:val="18"/>
                <w:lang w:eastAsia="zh-CN"/>
              </w:rPr>
              <w:t xml:space="preserve"> best one, therefore the number of reported RSs should be up to 8 to align with the number of activated TCI states. Thereby, supporting additional candidate values of the number of reported RSs for Event-2 may be beneficial to have a unified design between Event-2 and Event-7, especially considering that it was stated in WA that to fully </w:t>
            </w:r>
            <w:proofErr w:type="spellStart"/>
            <w:r>
              <w:rPr>
                <w:rFonts w:eastAsia="宋体" w:hint="eastAsia"/>
                <w:sz w:val="18"/>
                <w:szCs w:val="18"/>
                <w:lang w:eastAsia="zh-CN"/>
              </w:rPr>
              <w:t>resue</w:t>
            </w:r>
            <w:proofErr w:type="spellEnd"/>
            <w:r>
              <w:rPr>
                <w:rFonts w:eastAsia="宋体" w:hint="eastAsia"/>
                <w:sz w:val="18"/>
                <w:szCs w:val="18"/>
                <w:lang w:eastAsia="zh-CN"/>
              </w:rPr>
              <w:t xml:space="preserve"> the design of Event-2 for both Event-7 and Event-1.</w:t>
            </w:r>
          </w:p>
          <w:p w14:paraId="09F5D9F6" w14:textId="77777777" w:rsidR="00F173C1" w:rsidRDefault="00F173C1">
            <w:pPr>
              <w:snapToGrid w:val="0"/>
              <w:rPr>
                <w:rFonts w:eastAsia="Malgun Gothic"/>
                <w:color w:val="000000" w:themeColor="text1"/>
                <w:sz w:val="18"/>
                <w:szCs w:val="18"/>
              </w:rPr>
            </w:pPr>
          </w:p>
          <w:p w14:paraId="37B7726F" w14:textId="77777777" w:rsidR="00F173C1" w:rsidRDefault="00F173C1">
            <w:pPr>
              <w:snapToGrid w:val="0"/>
              <w:rPr>
                <w:rFonts w:eastAsia="Malgun Gothic"/>
                <w:color w:val="000000" w:themeColor="text1"/>
                <w:sz w:val="18"/>
                <w:szCs w:val="18"/>
              </w:rPr>
            </w:pPr>
          </w:p>
        </w:tc>
      </w:tr>
      <w:tr w:rsidR="00F173C1" w14:paraId="46AB2F9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D61791A" w14:textId="77777777" w:rsidR="00F173C1" w:rsidRDefault="00165D0F">
            <w:pPr>
              <w:snapToGrid w:val="0"/>
              <w:rPr>
                <w:rFonts w:eastAsia="宋体"/>
                <w:color w:val="000000" w:themeColor="text1"/>
                <w:sz w:val="18"/>
                <w:szCs w:val="18"/>
                <w:lang w:eastAsia="zh-CN"/>
              </w:rPr>
            </w:pPr>
            <w:r>
              <w:rPr>
                <w:rFonts w:eastAsiaTheme="minorEastAsia"/>
                <w:color w:val="000000" w:themeColor="text1"/>
                <w:sz w:val="18"/>
                <w:szCs w:val="18"/>
                <w:lang w:eastAsia="zh-CN"/>
              </w:rPr>
              <w:lastRenderedPageBreak/>
              <w:t>Ericsson</w:t>
            </w:r>
          </w:p>
        </w:tc>
        <w:tc>
          <w:tcPr>
            <w:tcW w:w="8479" w:type="dxa"/>
            <w:tcBorders>
              <w:top w:val="single" w:sz="4" w:space="0" w:color="auto"/>
              <w:left w:val="single" w:sz="4" w:space="0" w:color="auto"/>
              <w:bottom w:val="single" w:sz="4" w:space="0" w:color="auto"/>
              <w:right w:val="single" w:sz="4" w:space="0" w:color="auto"/>
            </w:tcBorders>
          </w:tcPr>
          <w:p w14:paraId="6F6F9AE2" w14:textId="77777777" w:rsidR="00F173C1" w:rsidRDefault="00165D0F">
            <w:pPr>
              <w:snapToGrid w:val="0"/>
              <w:rPr>
                <w:rFonts w:eastAsia="Malgun Gothic"/>
                <w:color w:val="000000" w:themeColor="text1"/>
                <w:sz w:val="18"/>
                <w:szCs w:val="18"/>
              </w:rPr>
            </w:pPr>
            <w:r>
              <w:rPr>
                <w:rFonts w:eastAsia="Malgun Gothic"/>
                <w:color w:val="000000" w:themeColor="text1"/>
                <w:sz w:val="18"/>
                <w:szCs w:val="18"/>
              </w:rPr>
              <w:t xml:space="preserve">Q2.2: Support the indication. The graphs in our </w:t>
            </w:r>
            <w:proofErr w:type="spellStart"/>
            <w:r>
              <w:rPr>
                <w:rFonts w:eastAsia="Malgun Gothic"/>
                <w:color w:val="000000" w:themeColor="text1"/>
                <w:sz w:val="18"/>
                <w:szCs w:val="18"/>
              </w:rPr>
              <w:t>TDoc</w:t>
            </w:r>
            <w:proofErr w:type="spellEnd"/>
            <w:r>
              <w:rPr>
                <w:rFonts w:eastAsia="Malgun Gothic"/>
                <w:color w:val="000000" w:themeColor="text1"/>
                <w:sz w:val="18"/>
                <w:szCs w:val="18"/>
              </w:rPr>
              <w:t xml:space="preserve"> is an illustration, but the results in our LTM contribution are from a simulation, where we have implemented L1-filtering</w:t>
            </w:r>
          </w:p>
          <w:p w14:paraId="2795B209" w14:textId="77777777" w:rsidR="00F173C1" w:rsidRDefault="00165D0F">
            <w:pPr>
              <w:snapToGrid w:val="0"/>
              <w:rPr>
                <w:rFonts w:eastAsia="Malgun Gothic"/>
                <w:color w:val="000000" w:themeColor="text1"/>
                <w:sz w:val="18"/>
                <w:szCs w:val="18"/>
              </w:rPr>
            </w:pPr>
            <w:r>
              <w:rPr>
                <w:noProof/>
                <w:lang w:eastAsia="zh-CN"/>
              </w:rPr>
              <w:drawing>
                <wp:inline distT="0" distB="0" distL="0" distR="0" wp14:anchorId="392F0CCE" wp14:editId="635C9F58">
                  <wp:extent cx="4138295" cy="2392680"/>
                  <wp:effectExtent l="0" t="0" r="0" b="762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38295" cy="2392680"/>
                          </a:xfrm>
                          <a:prstGeom prst="rect">
                            <a:avLst/>
                          </a:prstGeom>
                          <a:noFill/>
                          <a:ln>
                            <a:noFill/>
                          </a:ln>
                        </pic:spPr>
                      </pic:pic>
                    </a:graphicData>
                  </a:graphic>
                </wp:inline>
              </w:drawing>
            </w:r>
          </w:p>
          <w:p w14:paraId="34DBC655" w14:textId="77777777" w:rsidR="00F173C1" w:rsidRDefault="00165D0F">
            <w:pPr>
              <w:snapToGrid w:val="0"/>
              <w:rPr>
                <w:rFonts w:eastAsia="Malgun Gothic"/>
                <w:color w:val="000000" w:themeColor="text1"/>
                <w:sz w:val="18"/>
                <w:szCs w:val="18"/>
              </w:rPr>
            </w:pPr>
            <w:r>
              <w:rPr>
                <w:rFonts w:eastAsia="Malgun Gothic"/>
                <w:color w:val="000000" w:themeColor="text1"/>
                <w:sz w:val="18"/>
                <w:szCs w:val="18"/>
              </w:rPr>
              <w:t>These simulation results illustrate how much the measurements vary, even after L1-filtering.</w:t>
            </w:r>
          </w:p>
          <w:p w14:paraId="6E547428" w14:textId="77777777" w:rsidR="00F173C1" w:rsidRDefault="00165D0F">
            <w:pPr>
              <w:snapToGrid w:val="0"/>
              <w:rPr>
                <w:rFonts w:eastAsia="Malgun Gothic"/>
                <w:color w:val="0000FF"/>
                <w:sz w:val="18"/>
                <w:szCs w:val="18"/>
              </w:rPr>
            </w:pPr>
            <w:r>
              <w:rPr>
                <w:rFonts w:eastAsia="Malgun Gothic"/>
                <w:color w:val="0000FF"/>
                <w:sz w:val="18"/>
                <w:szCs w:val="18"/>
              </w:rPr>
              <w:t xml:space="preserve">[Mod]: @all, please review above evaluation results from Ericsson. </w:t>
            </w:r>
          </w:p>
          <w:p w14:paraId="38F91519" w14:textId="77777777" w:rsidR="00F173C1" w:rsidRDefault="00165D0F">
            <w:pPr>
              <w:jc w:val="both"/>
              <w:textAlignment w:val="baseline"/>
              <w:rPr>
                <w:rFonts w:eastAsia="宋体"/>
                <w:b/>
                <w:bCs/>
                <w:sz w:val="18"/>
                <w:szCs w:val="18"/>
                <w:lang w:eastAsia="zh-CN"/>
              </w:rPr>
            </w:pPr>
            <w:r>
              <w:rPr>
                <w:rFonts w:eastAsia="Malgun Gothic"/>
                <w:color w:val="000000" w:themeColor="text1"/>
                <w:sz w:val="18"/>
                <w:szCs w:val="18"/>
              </w:rPr>
              <w:t xml:space="preserve">Proposal 2.3: Support </w:t>
            </w:r>
          </w:p>
        </w:tc>
      </w:tr>
      <w:tr w:rsidR="00F173C1" w14:paraId="0326813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04D3641" w14:textId="77777777" w:rsidR="00F173C1" w:rsidRDefault="00165D0F">
            <w:pPr>
              <w:snapToGrid w:val="0"/>
              <w:rPr>
                <w:rFonts w:eastAsiaTheme="minorEastAsia"/>
                <w:color w:val="000000" w:themeColor="text1"/>
                <w:sz w:val="18"/>
                <w:szCs w:val="18"/>
                <w:lang w:eastAsia="zh-CN"/>
              </w:rPr>
            </w:pPr>
            <w:r>
              <w:rPr>
                <w:rFonts w:eastAsia="宋体"/>
                <w:color w:val="0000FF"/>
                <w:sz w:val="18"/>
                <w:szCs w:val="18"/>
                <w:lang w:eastAsia="zh-CN"/>
              </w:rPr>
              <w:t>M</w:t>
            </w:r>
            <w:r>
              <w:rPr>
                <w:rFonts w:eastAsiaTheme="minorEastAsia"/>
                <w:color w:val="0000FF"/>
                <w:sz w:val="18"/>
                <w:szCs w:val="18"/>
                <w:lang w:eastAsia="zh-CN"/>
              </w:rPr>
              <w:t>od_V10</w:t>
            </w:r>
          </w:p>
        </w:tc>
        <w:tc>
          <w:tcPr>
            <w:tcW w:w="8479" w:type="dxa"/>
            <w:tcBorders>
              <w:top w:val="single" w:sz="4" w:space="0" w:color="auto"/>
              <w:left w:val="single" w:sz="4" w:space="0" w:color="auto"/>
              <w:bottom w:val="single" w:sz="4" w:space="0" w:color="auto"/>
              <w:right w:val="single" w:sz="4" w:space="0" w:color="auto"/>
            </w:tcBorders>
          </w:tcPr>
          <w:p w14:paraId="1D272E43" w14:textId="77777777" w:rsidR="00F173C1" w:rsidRDefault="00165D0F">
            <w:pPr>
              <w:jc w:val="both"/>
              <w:textAlignment w:val="baseline"/>
              <w:rPr>
                <w:rFonts w:eastAsiaTheme="minorEastAsia"/>
                <w:color w:val="000000" w:themeColor="text1"/>
                <w:sz w:val="18"/>
                <w:szCs w:val="18"/>
                <w:lang w:eastAsia="zh-CN"/>
              </w:rPr>
            </w:pPr>
            <w:r>
              <w:rPr>
                <w:rFonts w:eastAsia="宋体"/>
                <w:bCs/>
                <w:color w:val="0000FF"/>
                <w:sz w:val="18"/>
                <w:szCs w:val="18"/>
                <w:lang w:eastAsia="zh-CN"/>
              </w:rPr>
              <w:t>Capture companies’ input. Regarding issue 2.2/2.3, if situation does not change, the outcome may be non-consensus.</w:t>
            </w:r>
          </w:p>
        </w:tc>
      </w:tr>
      <w:tr w:rsidR="00F173C1" w14:paraId="4597AD2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7387372" w14:textId="77777777" w:rsidR="00F173C1" w:rsidRDefault="00165D0F">
            <w:pPr>
              <w:snapToGrid w:val="0"/>
              <w:rPr>
                <w:rFonts w:eastAsia="宋体"/>
                <w:color w:val="000000" w:themeColor="text1"/>
                <w:sz w:val="18"/>
                <w:szCs w:val="18"/>
                <w:lang w:eastAsia="zh-CN"/>
              </w:rPr>
            </w:pPr>
            <w:r>
              <w:rPr>
                <w:rFonts w:eastAsia="Malgun Gothic"/>
                <w:color w:val="000000" w:themeColor="text1"/>
                <w:sz w:val="18"/>
                <w:szCs w:val="18"/>
              </w:rPr>
              <w:t>NEC</w:t>
            </w:r>
          </w:p>
        </w:tc>
        <w:tc>
          <w:tcPr>
            <w:tcW w:w="8479" w:type="dxa"/>
            <w:tcBorders>
              <w:top w:val="single" w:sz="4" w:space="0" w:color="auto"/>
              <w:left w:val="single" w:sz="4" w:space="0" w:color="auto"/>
              <w:bottom w:val="single" w:sz="4" w:space="0" w:color="auto"/>
              <w:right w:val="single" w:sz="4" w:space="0" w:color="auto"/>
            </w:tcBorders>
          </w:tcPr>
          <w:p w14:paraId="4BB1D367" w14:textId="77777777" w:rsidR="00F173C1" w:rsidRDefault="00165D0F">
            <w:pPr>
              <w:snapToGrid w:val="0"/>
              <w:rPr>
                <w:sz w:val="18"/>
                <w:szCs w:val="18"/>
                <w:lang w:eastAsia="zh-CN"/>
              </w:rPr>
            </w:pPr>
            <w:r>
              <w:rPr>
                <w:b/>
                <w:sz w:val="18"/>
                <w:szCs w:val="18"/>
              </w:rPr>
              <w:t>Proposal 2.1:</w:t>
            </w:r>
            <w:r>
              <w:rPr>
                <w:sz w:val="18"/>
                <w:szCs w:val="18"/>
              </w:rPr>
              <w:t xml:space="preserve"> </w:t>
            </w:r>
            <w:r>
              <w:rPr>
                <w:sz w:val="18"/>
                <w:szCs w:val="18"/>
                <w:lang w:eastAsia="zh-CN"/>
              </w:rPr>
              <w:t>ok with</w:t>
            </w:r>
            <w:r>
              <w:rPr>
                <w:sz w:val="18"/>
                <w:szCs w:val="18"/>
              </w:rPr>
              <w:t xml:space="preserve"> Option-1</w:t>
            </w:r>
            <w:r>
              <w:rPr>
                <w:rFonts w:hint="eastAsia"/>
                <w:sz w:val="18"/>
                <w:szCs w:val="18"/>
                <w:lang w:eastAsia="zh-CN"/>
              </w:rPr>
              <w:t>.</w:t>
            </w:r>
          </w:p>
          <w:p w14:paraId="0007F1E9" w14:textId="77777777" w:rsidR="00F173C1" w:rsidRDefault="00165D0F">
            <w:pPr>
              <w:snapToGrid w:val="0"/>
              <w:rPr>
                <w:sz w:val="18"/>
                <w:szCs w:val="18"/>
                <w:lang w:eastAsia="zh-CN"/>
              </w:rPr>
            </w:pPr>
            <w:r>
              <w:rPr>
                <w:b/>
                <w:sz w:val="18"/>
                <w:szCs w:val="18"/>
              </w:rPr>
              <w:t xml:space="preserve">Q2.2: </w:t>
            </w:r>
            <w:r>
              <w:rPr>
                <w:rFonts w:hint="eastAsia"/>
                <w:sz w:val="18"/>
                <w:szCs w:val="18"/>
                <w:lang w:eastAsia="zh-CN"/>
              </w:rPr>
              <w:t xml:space="preserve">Support the </w:t>
            </w:r>
            <w:r>
              <w:rPr>
                <w:sz w:val="18"/>
                <w:szCs w:val="18"/>
                <w:lang w:eastAsia="zh-CN"/>
              </w:rPr>
              <w:t>additional indication, which can provide necessary information to network on how many new beams satisfying condition are found.</w:t>
            </w:r>
          </w:p>
          <w:p w14:paraId="4BD822CE" w14:textId="77777777" w:rsidR="00F173C1" w:rsidRDefault="00165D0F">
            <w:pPr>
              <w:snapToGrid w:val="0"/>
              <w:rPr>
                <w:sz w:val="18"/>
                <w:szCs w:val="18"/>
                <w:lang w:eastAsia="zh-CN"/>
              </w:rPr>
            </w:pPr>
            <w:r>
              <w:rPr>
                <w:sz w:val="18"/>
                <w:szCs w:val="18"/>
                <w:lang w:eastAsia="zh-CN"/>
              </w:rPr>
              <w:t xml:space="preserve">UE can assign those beams NOT satisfying the condition with out-of-range (e.g., 1111). </w:t>
            </w:r>
          </w:p>
          <w:p w14:paraId="3DBC044A" w14:textId="77777777" w:rsidR="00F173C1" w:rsidRDefault="00165D0F">
            <w:pPr>
              <w:snapToGrid w:val="0"/>
              <w:rPr>
                <w:sz w:val="18"/>
                <w:szCs w:val="18"/>
                <w:lang w:eastAsia="zh-CN"/>
              </w:rPr>
            </w:pPr>
            <w:r>
              <w:rPr>
                <w:sz w:val="18"/>
                <w:szCs w:val="18"/>
                <w:lang w:eastAsia="zh-CN"/>
              </w:rPr>
              <w:t xml:space="preserve">Or we can define a structure of beam report to do the indication, e.g., set a reference beam with second largest RSRP value as a pointer, and put those beams satisfying the condition before the reference beam, and those beams not satisfying the condition after the reference beam. </w:t>
            </w:r>
            <w:r>
              <w:rPr>
                <w:rFonts w:eastAsia="PMingLiU"/>
                <w:sz w:val="18"/>
                <w:szCs w:val="18"/>
                <w:lang w:eastAsia="zh-TW"/>
              </w:rPr>
              <w:t>In this case, we only need one indication bit for the reference beam to indicate whether it satisfying the condition or not</w:t>
            </w:r>
          </w:p>
          <w:p w14:paraId="70FD6EFC" w14:textId="77777777" w:rsidR="00F173C1" w:rsidRDefault="00165D0F">
            <w:pPr>
              <w:snapToGrid w:val="0"/>
              <w:rPr>
                <w:rFonts w:eastAsia="宋体"/>
                <w:color w:val="000000" w:themeColor="text1"/>
                <w:sz w:val="18"/>
                <w:szCs w:val="18"/>
                <w:lang w:eastAsia="zh-CN"/>
              </w:rPr>
            </w:pPr>
            <w:r>
              <w:rPr>
                <w:b/>
                <w:sz w:val="18"/>
                <w:szCs w:val="18"/>
              </w:rPr>
              <w:t>Proposal 2.3:</w:t>
            </w:r>
            <w:r>
              <w:rPr>
                <w:rFonts w:hint="eastAsia"/>
                <w:b/>
                <w:sz w:val="18"/>
                <w:szCs w:val="18"/>
                <w:lang w:eastAsia="zh-CN"/>
              </w:rPr>
              <w:t xml:space="preserve"> </w:t>
            </w:r>
            <w:r>
              <w:rPr>
                <w:sz w:val="18"/>
                <w:szCs w:val="18"/>
                <w:lang w:eastAsia="zh-CN"/>
              </w:rPr>
              <w:t>Support {5,6,7,8}</w:t>
            </w:r>
            <w:r>
              <w:rPr>
                <w:sz w:val="18"/>
                <w:szCs w:val="18"/>
              </w:rPr>
              <w:t xml:space="preserve">. </w:t>
            </w:r>
          </w:p>
        </w:tc>
      </w:tr>
      <w:tr w:rsidR="00F173C1" w14:paraId="2343004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6DAE239" w14:textId="77777777" w:rsidR="00F173C1" w:rsidRDefault="00165D0F">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FUTUREWEI</w:t>
            </w:r>
          </w:p>
        </w:tc>
        <w:tc>
          <w:tcPr>
            <w:tcW w:w="8479" w:type="dxa"/>
            <w:tcBorders>
              <w:top w:val="single" w:sz="4" w:space="0" w:color="auto"/>
              <w:left w:val="single" w:sz="4" w:space="0" w:color="auto"/>
              <w:bottom w:val="single" w:sz="4" w:space="0" w:color="auto"/>
              <w:right w:val="single" w:sz="4" w:space="0" w:color="auto"/>
            </w:tcBorders>
          </w:tcPr>
          <w:p w14:paraId="762586DC" w14:textId="77777777" w:rsidR="00F173C1" w:rsidRDefault="00165D0F">
            <w:pPr>
              <w:overflowPunct w:val="0"/>
              <w:autoSpaceDE w:val="0"/>
              <w:autoSpaceDN w:val="0"/>
              <w:adjustRightInd w:val="0"/>
              <w:textAlignment w:val="baseline"/>
              <w:rPr>
                <w:rFonts w:eastAsia="PMingLiU"/>
                <w:color w:val="000000" w:themeColor="text1"/>
                <w:sz w:val="18"/>
                <w:szCs w:val="18"/>
                <w:lang w:val="en-GB" w:eastAsia="zh-TW"/>
              </w:rPr>
            </w:pPr>
            <w:r>
              <w:rPr>
                <w:rFonts w:eastAsia="PMingLiU"/>
                <w:b/>
                <w:bCs/>
                <w:color w:val="000000" w:themeColor="text1"/>
                <w:sz w:val="18"/>
                <w:szCs w:val="18"/>
                <w:lang w:val="en-GB" w:eastAsia="zh-TW"/>
              </w:rPr>
              <w:t xml:space="preserve">Proposal 2.1: </w:t>
            </w:r>
            <w:r>
              <w:rPr>
                <w:rFonts w:eastAsia="PMingLiU"/>
                <w:color w:val="000000" w:themeColor="text1"/>
                <w:sz w:val="18"/>
                <w:szCs w:val="18"/>
                <w:lang w:val="en-GB" w:eastAsia="zh-TW"/>
              </w:rPr>
              <w:t xml:space="preserve">Support Option-1. </w:t>
            </w:r>
          </w:p>
          <w:p w14:paraId="18B3A42E" w14:textId="77777777" w:rsidR="00F173C1" w:rsidRDefault="00F173C1">
            <w:pPr>
              <w:overflowPunct w:val="0"/>
              <w:autoSpaceDE w:val="0"/>
              <w:autoSpaceDN w:val="0"/>
              <w:adjustRightInd w:val="0"/>
              <w:textAlignment w:val="baseline"/>
              <w:rPr>
                <w:rFonts w:eastAsia="PMingLiU"/>
                <w:b/>
                <w:bCs/>
                <w:color w:val="000000" w:themeColor="text1"/>
                <w:sz w:val="18"/>
                <w:szCs w:val="18"/>
                <w:lang w:val="en-GB" w:eastAsia="zh-TW"/>
              </w:rPr>
            </w:pPr>
          </w:p>
          <w:p w14:paraId="3EAE2EBC" w14:textId="77777777" w:rsidR="00F173C1" w:rsidRDefault="00165D0F">
            <w:pPr>
              <w:overflowPunct w:val="0"/>
              <w:autoSpaceDE w:val="0"/>
              <w:autoSpaceDN w:val="0"/>
              <w:adjustRightInd w:val="0"/>
              <w:textAlignment w:val="baseline"/>
              <w:rPr>
                <w:rFonts w:eastAsia="PMingLiU"/>
                <w:b/>
                <w:bCs/>
                <w:color w:val="000000" w:themeColor="text1"/>
                <w:sz w:val="18"/>
                <w:szCs w:val="18"/>
                <w:lang w:val="en-GB" w:eastAsia="zh-TW"/>
              </w:rPr>
            </w:pPr>
            <w:r>
              <w:rPr>
                <w:rFonts w:eastAsia="PMingLiU"/>
                <w:b/>
                <w:bCs/>
                <w:color w:val="000000" w:themeColor="text1"/>
                <w:sz w:val="18"/>
                <w:szCs w:val="18"/>
                <w:lang w:val="en-GB" w:eastAsia="zh-TW"/>
              </w:rPr>
              <w:t xml:space="preserve">Q2.2: </w:t>
            </w:r>
          </w:p>
          <w:p w14:paraId="3B43BAB6" w14:textId="77777777" w:rsidR="00F173C1" w:rsidRDefault="00165D0F">
            <w:pPr>
              <w:overflowPunct w:val="0"/>
              <w:autoSpaceDE w:val="0"/>
              <w:autoSpaceDN w:val="0"/>
              <w:adjustRightInd w:val="0"/>
              <w:textAlignment w:val="baseline"/>
              <w:rPr>
                <w:rFonts w:eastAsia="PMingLiU"/>
                <w:color w:val="000000" w:themeColor="text1"/>
                <w:sz w:val="18"/>
                <w:szCs w:val="18"/>
                <w:lang w:val="en-GB" w:eastAsia="zh-TW"/>
              </w:rPr>
            </w:pPr>
            <w:r>
              <w:rPr>
                <w:rFonts w:eastAsia="PMingLiU"/>
                <w:color w:val="000000" w:themeColor="text1"/>
                <w:sz w:val="18"/>
                <w:szCs w:val="18"/>
                <w:lang w:val="en-GB" w:eastAsia="zh-TW"/>
              </w:rPr>
              <w:t xml:space="preserve">Regarding whether/how to report additional indication </w:t>
            </w:r>
            <w:bookmarkStart w:id="16" w:name="OLE_LINK151"/>
            <w:r>
              <w:rPr>
                <w:rFonts w:eastAsia="PMingLiU"/>
                <w:color w:val="000000" w:themeColor="text1"/>
                <w:sz w:val="18"/>
                <w:szCs w:val="18"/>
                <w:lang w:val="en-GB" w:eastAsia="zh-TW"/>
              </w:rPr>
              <w:t xml:space="preserve">of </w:t>
            </w:r>
            <w:bookmarkStart w:id="17" w:name="OLE_LINK148"/>
            <w:r>
              <w:rPr>
                <w:rFonts w:eastAsia="PMingLiU"/>
                <w:color w:val="000000" w:themeColor="text1"/>
                <w:sz w:val="18"/>
                <w:szCs w:val="18"/>
                <w:lang w:val="en-GB" w:eastAsia="zh-TW"/>
              </w:rPr>
              <w:t>which CRI/SSBRI(s) satisfy the condition of Event 2</w:t>
            </w:r>
            <w:bookmarkEnd w:id="16"/>
            <w:bookmarkEnd w:id="17"/>
            <w:r>
              <w:rPr>
                <w:rFonts w:eastAsia="PMingLiU"/>
                <w:color w:val="000000" w:themeColor="text1"/>
                <w:sz w:val="18"/>
                <w:szCs w:val="18"/>
                <w:lang w:val="en-GB" w:eastAsia="zh-TW"/>
              </w:rPr>
              <w:t xml:space="preserve">, two different scenarios can be considered. From our point of view, in either of the two different scenarios, it has </w:t>
            </w:r>
            <w:bookmarkStart w:id="18" w:name="OLE_LINK11"/>
            <w:r>
              <w:rPr>
                <w:rFonts w:eastAsia="PMingLiU"/>
                <w:color w:val="000000" w:themeColor="text1"/>
                <w:sz w:val="18"/>
                <w:szCs w:val="18"/>
                <w:lang w:val="en-GB" w:eastAsia="zh-TW"/>
              </w:rPr>
              <w:lastRenderedPageBreak/>
              <w:t xml:space="preserve">benefits </w:t>
            </w:r>
            <w:bookmarkEnd w:id="18"/>
            <w:r>
              <w:rPr>
                <w:rFonts w:eastAsia="PMingLiU"/>
                <w:color w:val="000000" w:themeColor="text1"/>
                <w:sz w:val="18"/>
                <w:szCs w:val="18"/>
                <w:lang w:val="en-GB" w:eastAsia="zh-TW"/>
              </w:rPr>
              <w:t xml:space="preserve">for NW to know which CRI/SSBRI(s) satisfy the condition of Event 2 for next step action. </w:t>
            </w:r>
            <w:bookmarkStart w:id="19" w:name="OLE_LINK149"/>
            <w:r>
              <w:rPr>
                <w:rFonts w:eastAsia="PMingLiU"/>
                <w:color w:val="000000" w:themeColor="text1"/>
                <w:sz w:val="18"/>
                <w:szCs w:val="18"/>
                <w:lang w:val="en-GB" w:eastAsia="zh-TW"/>
              </w:rPr>
              <w:t>The first scenario is that the UEI/ED beam reporting already includes L1-RSRP value of current beam.</w:t>
            </w:r>
            <w:bookmarkEnd w:id="19"/>
            <w:r>
              <w:rPr>
                <w:rFonts w:eastAsia="PMingLiU"/>
                <w:color w:val="000000" w:themeColor="text1"/>
                <w:sz w:val="18"/>
                <w:szCs w:val="18"/>
                <w:lang w:val="en-GB" w:eastAsia="zh-TW"/>
              </w:rPr>
              <w:t xml:space="preserve"> In this case, </w:t>
            </w:r>
            <w:bookmarkStart w:id="20" w:name="OLE_LINK150"/>
            <w:r>
              <w:rPr>
                <w:rFonts w:eastAsia="PMingLiU"/>
                <w:color w:val="000000" w:themeColor="text1"/>
                <w:sz w:val="18"/>
                <w:szCs w:val="18"/>
                <w:lang w:val="en-GB" w:eastAsia="zh-TW"/>
              </w:rPr>
              <w:t xml:space="preserve">the NW can decide which CRI/SSBRI(s) satisfy the condition of Event 2 based on comparison of reported L1-RSRP values of new beams </w:t>
            </w:r>
            <w:bookmarkEnd w:id="20"/>
            <w:r>
              <w:rPr>
                <w:rFonts w:eastAsia="PMingLiU"/>
                <w:color w:val="000000" w:themeColor="text1"/>
                <w:sz w:val="18"/>
                <w:szCs w:val="18"/>
                <w:lang w:val="en-GB" w:eastAsia="zh-TW"/>
              </w:rPr>
              <w:t xml:space="preserve">and that of the current beam, and therefore the additional indication may not be needed. The second scenario is that the UEI/ED beam reporting doesn’t include L1-RSRP value of current beam. In this case, the NW can’t decide which CRI/SSBRI(s) satisfy the condition of Event 2 just based on the reported L1-RSRP values of new beams, and therefore the additional indication of which </w:t>
            </w:r>
            <w:bookmarkStart w:id="21" w:name="OLE_LINK152"/>
            <w:r>
              <w:rPr>
                <w:rFonts w:eastAsia="PMingLiU"/>
                <w:color w:val="000000" w:themeColor="text1"/>
                <w:sz w:val="18"/>
                <w:szCs w:val="18"/>
                <w:lang w:val="en-GB" w:eastAsia="zh-TW"/>
              </w:rPr>
              <w:t>CRI/SSBRI</w:t>
            </w:r>
            <w:bookmarkEnd w:id="21"/>
            <w:r>
              <w:rPr>
                <w:rFonts w:eastAsia="PMingLiU"/>
                <w:color w:val="000000" w:themeColor="text1"/>
                <w:sz w:val="18"/>
                <w:szCs w:val="18"/>
                <w:lang w:val="en-GB" w:eastAsia="zh-TW"/>
              </w:rPr>
              <w:t xml:space="preserve">(s) </w:t>
            </w:r>
            <w:bookmarkStart w:id="22" w:name="OLE_LINK153"/>
            <w:r>
              <w:rPr>
                <w:rFonts w:eastAsia="PMingLiU"/>
                <w:color w:val="000000" w:themeColor="text1"/>
                <w:sz w:val="18"/>
                <w:szCs w:val="18"/>
                <w:lang w:val="en-GB" w:eastAsia="zh-TW"/>
              </w:rPr>
              <w:t xml:space="preserve">satisfy the condition of Event 2 </w:t>
            </w:r>
            <w:bookmarkEnd w:id="22"/>
            <w:r>
              <w:rPr>
                <w:rFonts w:eastAsia="PMingLiU"/>
                <w:color w:val="000000" w:themeColor="text1"/>
                <w:sz w:val="18"/>
                <w:szCs w:val="18"/>
                <w:lang w:val="en-GB" w:eastAsia="zh-TW"/>
              </w:rPr>
              <w:t>may be needed.</w:t>
            </w:r>
          </w:p>
          <w:p w14:paraId="305EBED8" w14:textId="77777777" w:rsidR="00F173C1" w:rsidRDefault="00165D0F">
            <w:pPr>
              <w:overflowPunct w:val="0"/>
              <w:autoSpaceDE w:val="0"/>
              <w:autoSpaceDN w:val="0"/>
              <w:adjustRightInd w:val="0"/>
              <w:textAlignment w:val="baseline"/>
              <w:rPr>
                <w:rFonts w:eastAsia="PMingLiU"/>
                <w:color w:val="000000" w:themeColor="text1"/>
                <w:sz w:val="18"/>
                <w:szCs w:val="18"/>
                <w:lang w:val="en-GB" w:eastAsia="zh-TW"/>
              </w:rPr>
            </w:pPr>
            <w:r>
              <w:rPr>
                <w:rFonts w:eastAsia="PMingLiU"/>
                <w:b/>
                <w:bCs/>
                <w:color w:val="000000" w:themeColor="text1"/>
                <w:sz w:val="18"/>
                <w:szCs w:val="18"/>
                <w:lang w:val="en-GB" w:eastAsia="zh-TW"/>
              </w:rPr>
              <w:br/>
              <w:t xml:space="preserve">Proposed 2.3: </w:t>
            </w:r>
            <w:r>
              <w:rPr>
                <w:rFonts w:eastAsia="PMingLiU"/>
                <w:color w:val="000000" w:themeColor="text1"/>
                <w:sz w:val="18"/>
                <w:szCs w:val="18"/>
                <w:lang w:val="en-GB" w:eastAsia="zh-TW"/>
              </w:rPr>
              <w:t xml:space="preserve">Support. </w:t>
            </w:r>
          </w:p>
          <w:p w14:paraId="3DCC3F6F" w14:textId="77777777" w:rsidR="00F173C1" w:rsidRDefault="00F173C1">
            <w:pPr>
              <w:overflowPunct w:val="0"/>
              <w:autoSpaceDE w:val="0"/>
              <w:autoSpaceDN w:val="0"/>
              <w:adjustRightInd w:val="0"/>
              <w:textAlignment w:val="baseline"/>
              <w:rPr>
                <w:rFonts w:eastAsia="PMingLiU"/>
                <w:color w:val="000000" w:themeColor="text1"/>
                <w:sz w:val="18"/>
                <w:szCs w:val="18"/>
                <w:lang w:val="en-GB" w:eastAsia="zh-TW"/>
              </w:rPr>
            </w:pPr>
          </w:p>
          <w:p w14:paraId="5FAA4C6E" w14:textId="77777777" w:rsidR="00F173C1" w:rsidRDefault="00165D0F">
            <w:pPr>
              <w:snapToGrid w:val="0"/>
              <w:rPr>
                <w:rFonts w:eastAsia="Malgun Gothic"/>
                <w:color w:val="000000" w:themeColor="text1"/>
                <w:sz w:val="18"/>
                <w:szCs w:val="18"/>
              </w:rPr>
            </w:pPr>
            <w:r>
              <w:rPr>
                <w:rFonts w:eastAsia="PMingLiU"/>
                <w:b/>
                <w:bCs/>
                <w:color w:val="000000" w:themeColor="text1"/>
                <w:sz w:val="18"/>
                <w:szCs w:val="18"/>
                <w:lang w:val="en-GB" w:eastAsia="zh-TW"/>
              </w:rPr>
              <w:t>Issue 2.4</w:t>
            </w:r>
            <w:r>
              <w:rPr>
                <w:rFonts w:eastAsia="PMingLiU"/>
                <w:color w:val="000000" w:themeColor="text1"/>
                <w:sz w:val="18"/>
                <w:szCs w:val="18"/>
                <w:lang w:val="en-GB" w:eastAsia="zh-TW"/>
              </w:rPr>
              <w:t>: We are fine with FL’s Assessment.</w:t>
            </w:r>
          </w:p>
        </w:tc>
      </w:tr>
      <w:tr w:rsidR="00F173C1" w14:paraId="7DA1682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C6DDE2F" w14:textId="77777777" w:rsidR="00F173C1" w:rsidRDefault="00165D0F">
            <w:pPr>
              <w:snapToGrid w:val="0"/>
              <w:rPr>
                <w:color w:val="0000FF"/>
                <w:sz w:val="18"/>
                <w:szCs w:val="18"/>
                <w:lang w:eastAsia="zh-CN"/>
              </w:rPr>
            </w:pPr>
            <w:r>
              <w:rPr>
                <w:rFonts w:eastAsia="Malgun Gothic" w:hint="eastAsia"/>
                <w:color w:val="000000" w:themeColor="text1"/>
                <w:sz w:val="18"/>
                <w:szCs w:val="18"/>
              </w:rPr>
              <w:lastRenderedPageBreak/>
              <w:t>Qualcomm</w:t>
            </w:r>
          </w:p>
        </w:tc>
        <w:tc>
          <w:tcPr>
            <w:tcW w:w="8479" w:type="dxa"/>
            <w:tcBorders>
              <w:top w:val="single" w:sz="4" w:space="0" w:color="auto"/>
              <w:left w:val="single" w:sz="4" w:space="0" w:color="auto"/>
              <w:bottom w:val="single" w:sz="4" w:space="0" w:color="auto"/>
              <w:right w:val="single" w:sz="4" w:space="0" w:color="auto"/>
            </w:tcBorders>
          </w:tcPr>
          <w:p w14:paraId="7DF194BA" w14:textId="77777777" w:rsidR="00F173C1" w:rsidRDefault="00165D0F">
            <w:pPr>
              <w:snapToGrid w:val="0"/>
              <w:rPr>
                <w:rFonts w:eastAsia="宋体"/>
                <w:b/>
                <w:bCs/>
                <w:color w:val="000000" w:themeColor="text1"/>
                <w:sz w:val="18"/>
                <w:szCs w:val="18"/>
                <w:lang w:eastAsia="zh-CN"/>
              </w:rPr>
            </w:pPr>
            <w:r>
              <w:rPr>
                <w:rFonts w:eastAsia="宋体"/>
                <w:b/>
                <w:bCs/>
                <w:color w:val="000000" w:themeColor="text1"/>
                <w:sz w:val="18"/>
                <w:szCs w:val="18"/>
                <w:lang w:eastAsia="zh-CN"/>
              </w:rPr>
              <w:t xml:space="preserve">Issue 2.1 </w:t>
            </w:r>
          </w:p>
          <w:p w14:paraId="37E393BD" w14:textId="77777777" w:rsidR="00F173C1" w:rsidRDefault="00165D0F">
            <w:pPr>
              <w:snapToGrid w:val="0"/>
              <w:rPr>
                <w:rFonts w:eastAsia="宋体"/>
                <w:color w:val="000000" w:themeColor="text1"/>
                <w:sz w:val="18"/>
                <w:szCs w:val="18"/>
                <w:lang w:eastAsia="zh-CN"/>
              </w:rPr>
            </w:pPr>
            <w:r>
              <w:rPr>
                <w:rFonts w:eastAsia="宋体"/>
                <w:color w:val="000000" w:themeColor="text1"/>
                <w:sz w:val="18"/>
                <w:szCs w:val="18"/>
                <w:lang w:eastAsia="zh-CN"/>
              </w:rPr>
              <w:t>We support Proposal 2.1.</w:t>
            </w:r>
          </w:p>
          <w:p w14:paraId="30A7905A" w14:textId="77777777" w:rsidR="00F173C1" w:rsidRDefault="00F173C1">
            <w:pPr>
              <w:snapToGrid w:val="0"/>
              <w:rPr>
                <w:rFonts w:eastAsia="宋体"/>
                <w:color w:val="000000" w:themeColor="text1"/>
                <w:sz w:val="18"/>
                <w:szCs w:val="18"/>
                <w:lang w:eastAsia="zh-CN"/>
              </w:rPr>
            </w:pPr>
          </w:p>
          <w:p w14:paraId="2759AC9B" w14:textId="77777777" w:rsidR="00F173C1" w:rsidRDefault="00165D0F">
            <w:pPr>
              <w:snapToGrid w:val="0"/>
              <w:rPr>
                <w:rFonts w:eastAsia="宋体"/>
                <w:b/>
                <w:bCs/>
                <w:color w:val="000000" w:themeColor="text1"/>
                <w:sz w:val="18"/>
                <w:szCs w:val="18"/>
                <w:lang w:eastAsia="zh-CN"/>
              </w:rPr>
            </w:pPr>
            <w:r>
              <w:rPr>
                <w:rFonts w:eastAsia="宋体"/>
                <w:b/>
                <w:bCs/>
                <w:color w:val="000000" w:themeColor="text1"/>
                <w:sz w:val="18"/>
                <w:szCs w:val="18"/>
                <w:lang w:eastAsia="zh-CN"/>
              </w:rPr>
              <w:t>Issue 2.2</w:t>
            </w:r>
          </w:p>
          <w:p w14:paraId="363F7CF8" w14:textId="77777777" w:rsidR="00F173C1" w:rsidRDefault="00165D0F">
            <w:pPr>
              <w:snapToGrid w:val="0"/>
              <w:rPr>
                <w:rFonts w:eastAsia="宋体"/>
                <w:color w:val="000000" w:themeColor="text1"/>
                <w:sz w:val="18"/>
                <w:szCs w:val="18"/>
                <w:lang w:eastAsia="zh-CN"/>
              </w:rPr>
            </w:pPr>
            <w:r>
              <w:rPr>
                <w:rFonts w:eastAsia="宋体"/>
                <w:color w:val="000000" w:themeColor="text1"/>
                <w:sz w:val="18"/>
                <w:szCs w:val="18"/>
                <w:lang w:eastAsia="zh-CN"/>
              </w:rPr>
              <w:t>We are open to the discussion, but we don’t think adding the additional indication is the only or best solution to solve the issue. In our understanding, the motivation for the indication is lies in the observation that the reported beam qualities may not represent the true beam qualities during the evaluation window. However, if that is the case, if there are multiple reported beams satisfying the event condition, the network may not know which beam is the best one to switch to. Also, for the reported beams not satisfying the event condition, the network may not know what to do with them because they just provide one-shot information; unlike periodic beam reporting, where the network can track the time variation of beams over contiguous reporting, it is almost impossible in UEIBR.</w:t>
            </w:r>
          </w:p>
          <w:p w14:paraId="3CA9F496" w14:textId="77777777" w:rsidR="00F173C1" w:rsidRDefault="00165D0F">
            <w:pPr>
              <w:snapToGrid w:val="0"/>
              <w:rPr>
                <w:rFonts w:eastAsia="宋体"/>
                <w:color w:val="000000" w:themeColor="text1"/>
                <w:sz w:val="18"/>
                <w:szCs w:val="18"/>
                <w:lang w:eastAsia="zh-CN"/>
              </w:rPr>
            </w:pPr>
            <w:r>
              <w:rPr>
                <w:rFonts w:eastAsia="宋体"/>
                <w:color w:val="000000" w:themeColor="text1"/>
                <w:sz w:val="18"/>
                <w:szCs w:val="18"/>
                <w:lang w:eastAsia="zh-CN"/>
              </w:rPr>
              <w:t>In UEIBR, since the UE is the entity keeping track of the beams, we think it’s UE’s responsibility not to mislead the NW’s BM decision with improper reporting. Therefore, without additional indication, we believe it can be handled by UE implementation, e.g., proper L1 filtering.</w:t>
            </w:r>
          </w:p>
          <w:p w14:paraId="5F18E4B3" w14:textId="77777777" w:rsidR="00F173C1" w:rsidRDefault="00F173C1">
            <w:pPr>
              <w:snapToGrid w:val="0"/>
              <w:rPr>
                <w:rFonts w:eastAsia="宋体"/>
                <w:color w:val="000000" w:themeColor="text1"/>
                <w:sz w:val="18"/>
                <w:szCs w:val="18"/>
                <w:lang w:eastAsia="zh-CN"/>
              </w:rPr>
            </w:pPr>
          </w:p>
          <w:p w14:paraId="590A886F" w14:textId="77777777" w:rsidR="00F173C1" w:rsidRDefault="00165D0F">
            <w:pPr>
              <w:snapToGrid w:val="0"/>
              <w:rPr>
                <w:rFonts w:eastAsia="宋体"/>
                <w:b/>
                <w:bCs/>
                <w:color w:val="000000" w:themeColor="text1"/>
                <w:sz w:val="18"/>
                <w:szCs w:val="18"/>
                <w:lang w:eastAsia="zh-CN"/>
              </w:rPr>
            </w:pPr>
            <w:r>
              <w:rPr>
                <w:rFonts w:eastAsia="宋体"/>
                <w:b/>
                <w:bCs/>
                <w:color w:val="000000" w:themeColor="text1"/>
                <w:sz w:val="18"/>
                <w:szCs w:val="18"/>
                <w:lang w:eastAsia="zh-CN"/>
              </w:rPr>
              <w:t xml:space="preserve">Issue 2.3 </w:t>
            </w:r>
          </w:p>
          <w:p w14:paraId="0420E943" w14:textId="77777777" w:rsidR="00F173C1" w:rsidRDefault="00165D0F">
            <w:pPr>
              <w:snapToGrid w:val="0"/>
              <w:rPr>
                <w:color w:val="0000FF"/>
                <w:sz w:val="18"/>
                <w:szCs w:val="18"/>
                <w:lang w:eastAsia="zh-CN"/>
              </w:rPr>
            </w:pPr>
            <w:r>
              <w:rPr>
                <w:rFonts w:eastAsia="宋体"/>
                <w:color w:val="000000" w:themeColor="text1"/>
                <w:sz w:val="18"/>
                <w:szCs w:val="18"/>
                <w:lang w:eastAsia="zh-CN"/>
              </w:rPr>
              <w:t>We are okay with Proposal 2.3.</w:t>
            </w:r>
          </w:p>
        </w:tc>
      </w:tr>
      <w:tr w:rsidR="00F173C1" w14:paraId="139F8EC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424D46B" w14:textId="77777777" w:rsidR="00F173C1" w:rsidRDefault="00165D0F">
            <w:pPr>
              <w:snapToGrid w:val="0"/>
              <w:rPr>
                <w:rFonts w:eastAsia="宋体"/>
                <w:color w:val="000000" w:themeColor="text1"/>
                <w:sz w:val="18"/>
                <w:szCs w:val="18"/>
                <w:lang w:eastAsia="zh-CN"/>
              </w:rPr>
            </w:pPr>
            <w:r>
              <w:rPr>
                <w:rFonts w:eastAsia="宋体"/>
                <w:color w:val="000000" w:themeColor="text1"/>
                <w:sz w:val="18"/>
                <w:szCs w:val="18"/>
                <w:lang w:eastAsia="zh-CN"/>
              </w:rPr>
              <w:t xml:space="preserve">Huawei, </w:t>
            </w:r>
            <w:proofErr w:type="spellStart"/>
            <w:r>
              <w:rPr>
                <w:rFonts w:eastAsia="宋体"/>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03F5CE4A" w14:textId="77777777" w:rsidR="00F173C1" w:rsidRDefault="00165D0F">
            <w:pPr>
              <w:snapToGrid w:val="0"/>
              <w:rPr>
                <w:rFonts w:eastAsia="宋体"/>
                <w:color w:val="000000" w:themeColor="text1"/>
                <w:sz w:val="18"/>
                <w:szCs w:val="18"/>
                <w:lang w:eastAsia="zh-CN"/>
              </w:rPr>
            </w:pPr>
            <w:r>
              <w:rPr>
                <w:rFonts w:eastAsia="宋体"/>
                <w:b/>
                <w:color w:val="000000" w:themeColor="text1"/>
                <w:sz w:val="18"/>
                <w:szCs w:val="18"/>
                <w:lang w:eastAsia="zh-CN"/>
              </w:rPr>
              <w:t>Proposal 2.1:</w:t>
            </w:r>
            <w:r>
              <w:rPr>
                <w:rFonts w:eastAsia="宋体"/>
                <w:color w:val="000000" w:themeColor="text1"/>
                <w:sz w:val="18"/>
                <w:szCs w:val="18"/>
                <w:lang w:eastAsia="zh-CN"/>
              </w:rPr>
              <w:t xml:space="preserve"> Support Option-1. 2 dB step size is already more than enough considering the inaccuracy of the RSRP measurement.  </w:t>
            </w:r>
          </w:p>
          <w:p w14:paraId="07F78FF4" w14:textId="77777777" w:rsidR="00F173C1" w:rsidRDefault="00F173C1">
            <w:pPr>
              <w:snapToGrid w:val="0"/>
              <w:rPr>
                <w:rFonts w:eastAsia="宋体"/>
                <w:color w:val="000000" w:themeColor="text1"/>
                <w:sz w:val="18"/>
                <w:szCs w:val="18"/>
                <w:lang w:eastAsia="zh-CN"/>
              </w:rPr>
            </w:pPr>
          </w:p>
          <w:p w14:paraId="3F5A376B" w14:textId="77777777" w:rsidR="00F173C1" w:rsidRDefault="00165D0F">
            <w:pPr>
              <w:snapToGrid w:val="0"/>
              <w:jc w:val="both"/>
              <w:rPr>
                <w:sz w:val="18"/>
                <w:szCs w:val="18"/>
                <w:lang w:eastAsia="zh-CN"/>
              </w:rPr>
            </w:pPr>
            <w:r>
              <w:rPr>
                <w:rFonts w:eastAsia="宋体"/>
                <w:b/>
                <w:color w:val="000000" w:themeColor="text1"/>
                <w:sz w:val="18"/>
                <w:szCs w:val="18"/>
                <w:lang w:eastAsia="zh-CN"/>
              </w:rPr>
              <w:t>Q2.2:</w:t>
            </w:r>
            <w:r>
              <w:rPr>
                <w:rFonts w:eastAsia="宋体"/>
                <w:color w:val="000000" w:themeColor="text1"/>
                <w:sz w:val="18"/>
                <w:szCs w:val="18"/>
                <w:lang w:eastAsia="zh-CN"/>
              </w:rPr>
              <w:t xml:space="preserve"> </w:t>
            </w:r>
            <w:r>
              <w:rPr>
                <w:sz w:val="18"/>
                <w:szCs w:val="18"/>
                <w:lang w:eastAsia="zh-CN"/>
              </w:rPr>
              <w:t xml:space="preserve">Support additional indication of which CRI/SSBRI(s) satisfy the condition of Event-2. Note that this indication is needed when UE does not report RSRP of the current beam. </w:t>
            </w:r>
          </w:p>
          <w:p w14:paraId="030CCB0F" w14:textId="77777777" w:rsidR="00F173C1" w:rsidRDefault="00F173C1">
            <w:pPr>
              <w:snapToGrid w:val="0"/>
              <w:jc w:val="both"/>
              <w:rPr>
                <w:sz w:val="18"/>
                <w:szCs w:val="18"/>
                <w:lang w:eastAsia="zh-CN"/>
              </w:rPr>
            </w:pPr>
          </w:p>
          <w:p w14:paraId="1CD6A0FE" w14:textId="77777777" w:rsidR="00F173C1" w:rsidRDefault="00165D0F">
            <w:pPr>
              <w:snapToGrid w:val="0"/>
              <w:jc w:val="both"/>
              <w:rPr>
                <w:sz w:val="18"/>
                <w:szCs w:val="18"/>
                <w:lang w:eastAsia="zh-CN"/>
              </w:rPr>
            </w:pPr>
            <w:r>
              <w:rPr>
                <w:sz w:val="18"/>
                <w:szCs w:val="18"/>
                <w:lang w:eastAsia="zh-CN"/>
              </w:rPr>
              <w:t>I</w:t>
            </w:r>
            <w:r>
              <w:rPr>
                <w:rFonts w:hint="eastAsia"/>
                <w:sz w:val="18"/>
                <w:szCs w:val="18"/>
                <w:lang w:eastAsia="zh-CN"/>
              </w:rPr>
              <w:t>f</w:t>
            </w:r>
            <w:r>
              <w:rPr>
                <w:sz w:val="18"/>
                <w:szCs w:val="18"/>
                <w:lang w:eastAsia="zh-CN"/>
              </w:rPr>
              <w:t xml:space="preserve"> the RSRP of current beam is reported by UE, such additional indication is redundant since </w:t>
            </w:r>
            <w:proofErr w:type="spellStart"/>
            <w:r>
              <w:rPr>
                <w:sz w:val="18"/>
                <w:szCs w:val="18"/>
                <w:lang w:eastAsia="zh-CN"/>
              </w:rPr>
              <w:t>gNB</w:t>
            </w:r>
            <w:proofErr w:type="spellEnd"/>
            <w:r>
              <w:rPr>
                <w:sz w:val="18"/>
                <w:szCs w:val="18"/>
                <w:lang w:eastAsia="zh-CN"/>
              </w:rPr>
              <w:t xml:space="preserve"> can determine whether each reported new beam satisfies the condition of Event-2 according to the reported RSRP of current beam. However, i</w:t>
            </w:r>
            <w:r>
              <w:rPr>
                <w:rFonts w:hint="eastAsia"/>
                <w:sz w:val="18"/>
                <w:szCs w:val="18"/>
                <w:lang w:eastAsia="zh-CN"/>
              </w:rPr>
              <w:t>f</w:t>
            </w:r>
            <w:r>
              <w:rPr>
                <w:sz w:val="18"/>
                <w:szCs w:val="18"/>
                <w:lang w:eastAsia="zh-CN"/>
              </w:rPr>
              <w:t xml:space="preserve"> the RSRP of current beam is not reported, we think this addi</w:t>
            </w:r>
            <w:r>
              <w:rPr>
                <w:rFonts w:hint="eastAsia"/>
                <w:sz w:val="18"/>
                <w:szCs w:val="18"/>
                <w:lang w:eastAsia="zh-CN"/>
              </w:rPr>
              <w:t>tion</w:t>
            </w:r>
            <w:r>
              <w:rPr>
                <w:sz w:val="18"/>
                <w:szCs w:val="18"/>
                <w:lang w:eastAsia="zh-CN"/>
              </w:rPr>
              <w:t xml:space="preserve">al indication should be reported to let </w:t>
            </w:r>
            <w:proofErr w:type="spellStart"/>
            <w:r>
              <w:rPr>
                <w:sz w:val="18"/>
                <w:szCs w:val="18"/>
                <w:lang w:eastAsia="zh-CN"/>
              </w:rPr>
              <w:t>gNB</w:t>
            </w:r>
            <w:proofErr w:type="spellEnd"/>
            <w:r>
              <w:rPr>
                <w:sz w:val="18"/>
                <w:szCs w:val="18"/>
                <w:lang w:eastAsia="zh-CN"/>
              </w:rPr>
              <w:t xml:space="preserve"> determine which reported CRI/SSBRI(s) satisf</w:t>
            </w:r>
            <w:r>
              <w:rPr>
                <w:rFonts w:hint="eastAsia"/>
                <w:sz w:val="18"/>
                <w:szCs w:val="18"/>
                <w:lang w:eastAsia="zh-CN"/>
              </w:rPr>
              <w:t>y</w:t>
            </w:r>
            <w:r>
              <w:rPr>
                <w:sz w:val="18"/>
                <w:szCs w:val="18"/>
                <w:lang w:eastAsia="zh-CN"/>
              </w:rPr>
              <w:t xml:space="preserve"> the condition of Event-2. Without such indication, </w:t>
            </w:r>
            <w:proofErr w:type="spellStart"/>
            <w:r>
              <w:rPr>
                <w:sz w:val="18"/>
                <w:szCs w:val="18"/>
                <w:lang w:eastAsia="zh-CN"/>
              </w:rPr>
              <w:t>gNB</w:t>
            </w:r>
            <w:proofErr w:type="spellEnd"/>
            <w:r>
              <w:rPr>
                <w:sz w:val="18"/>
                <w:szCs w:val="18"/>
                <w:lang w:eastAsia="zh-CN"/>
              </w:rPr>
              <w:t xml:space="preserve"> can only know the first reported new beam is the configured-threshold better than the current beam. In such a case, if, for instance, due to a large interference to other </w:t>
            </w:r>
            <w:proofErr w:type="spellStart"/>
            <w:r>
              <w:rPr>
                <w:sz w:val="18"/>
                <w:szCs w:val="18"/>
                <w:lang w:eastAsia="zh-CN"/>
              </w:rPr>
              <w:t>Ues</w:t>
            </w:r>
            <w:proofErr w:type="spellEnd"/>
            <w:r>
              <w:rPr>
                <w:sz w:val="18"/>
                <w:szCs w:val="18"/>
                <w:lang w:eastAsia="zh-CN"/>
              </w:rPr>
              <w:t xml:space="preserve"> or an MPE issue, the first reported new beam cannot be used, </w:t>
            </w:r>
            <w:proofErr w:type="spellStart"/>
            <w:r>
              <w:rPr>
                <w:sz w:val="18"/>
                <w:szCs w:val="18"/>
                <w:lang w:eastAsia="zh-CN"/>
              </w:rPr>
              <w:t>gNB</w:t>
            </w:r>
            <w:proofErr w:type="spellEnd"/>
            <w:r>
              <w:rPr>
                <w:sz w:val="18"/>
                <w:szCs w:val="18"/>
                <w:lang w:eastAsia="zh-CN"/>
              </w:rPr>
              <w:t xml:space="preserve"> may not be able to use other reported beams either since it does not know whether or not they are the configured-threshold better than the current beam.</w:t>
            </w:r>
          </w:p>
          <w:p w14:paraId="70EAFFFF" w14:textId="77777777" w:rsidR="00F173C1" w:rsidRDefault="00F173C1">
            <w:pPr>
              <w:snapToGrid w:val="0"/>
              <w:jc w:val="both"/>
              <w:rPr>
                <w:sz w:val="18"/>
                <w:szCs w:val="18"/>
                <w:lang w:eastAsia="zh-CN"/>
              </w:rPr>
            </w:pPr>
          </w:p>
          <w:p w14:paraId="026BD4AC" w14:textId="77777777" w:rsidR="00F173C1" w:rsidRDefault="00165D0F">
            <w:pPr>
              <w:snapToGrid w:val="0"/>
              <w:jc w:val="both"/>
              <w:rPr>
                <w:sz w:val="18"/>
                <w:szCs w:val="18"/>
                <w:lang w:eastAsia="zh-CN"/>
              </w:rPr>
            </w:pPr>
            <w:r>
              <w:rPr>
                <w:rFonts w:hint="eastAsia"/>
                <w:sz w:val="18"/>
                <w:szCs w:val="18"/>
                <w:lang w:eastAsia="zh-CN"/>
              </w:rPr>
              <w:t>I</w:t>
            </w:r>
            <w:r>
              <w:rPr>
                <w:sz w:val="18"/>
                <w:szCs w:val="18"/>
                <w:lang w:eastAsia="zh-CN"/>
              </w:rPr>
              <w:t xml:space="preserve">n addition, we think </w:t>
            </w:r>
            <w:r>
              <w:rPr>
                <w:b/>
                <w:sz w:val="18"/>
                <w:szCs w:val="18"/>
                <w:lang w:eastAsia="zh-CN"/>
              </w:rPr>
              <w:t>the report should also include an indicator which indicate whether the current beam is reported or not</w:t>
            </w:r>
            <w:r>
              <w:rPr>
                <w:sz w:val="18"/>
                <w:szCs w:val="18"/>
                <w:lang w:eastAsia="zh-CN"/>
              </w:rPr>
              <w:t xml:space="preserve">, when “UE always reporting the current beam” is not enabled by RRC. Current beam can be uniquely identified by its associated SSBRI/CRI only if </w:t>
            </w:r>
            <w:proofErr w:type="spellStart"/>
            <w:r>
              <w:rPr>
                <w:sz w:val="18"/>
                <w:szCs w:val="18"/>
                <w:lang w:eastAsia="zh-CN"/>
              </w:rPr>
              <w:t>gNB</w:t>
            </w:r>
            <w:proofErr w:type="spellEnd"/>
            <w:r>
              <w:rPr>
                <w:sz w:val="18"/>
                <w:szCs w:val="18"/>
                <w:lang w:eastAsia="zh-CN"/>
              </w:rPr>
              <w:t xml:space="preserve"> can include the current beam RS (i.e., the QCL source RS of the indicated TCI state or the SSB </w:t>
            </w:r>
            <w:proofErr w:type="spellStart"/>
            <w:r>
              <w:rPr>
                <w:sz w:val="18"/>
                <w:szCs w:val="18"/>
                <w:lang w:eastAsia="zh-CN"/>
              </w:rPr>
              <w:t>QCLed</w:t>
            </w:r>
            <w:proofErr w:type="spellEnd"/>
            <w:r>
              <w:rPr>
                <w:sz w:val="18"/>
                <w:szCs w:val="18"/>
                <w:lang w:eastAsia="zh-CN"/>
              </w:rPr>
              <w:t xml:space="preserve"> with the QCL source) in the RRC configured RS resource set for the new beam measurement since, at least in the current specifications, the reported SSBRI/CRI is the local resource index within the configured resource set for measurement. However, this may not be possible for </w:t>
            </w:r>
            <w:proofErr w:type="spellStart"/>
            <w:r>
              <w:rPr>
                <w:sz w:val="18"/>
                <w:szCs w:val="18"/>
                <w:lang w:eastAsia="zh-CN"/>
              </w:rPr>
              <w:t>gNB</w:t>
            </w:r>
            <w:proofErr w:type="spellEnd"/>
            <w:r>
              <w:rPr>
                <w:sz w:val="18"/>
                <w:szCs w:val="18"/>
                <w:lang w:eastAsia="zh-CN"/>
              </w:rPr>
              <w:t xml:space="preserve"> since, for instance, </w:t>
            </w:r>
            <w:proofErr w:type="spellStart"/>
            <w:r>
              <w:rPr>
                <w:sz w:val="18"/>
                <w:szCs w:val="18"/>
                <w:lang w:eastAsia="zh-CN"/>
              </w:rPr>
              <w:t>gNB</w:t>
            </w:r>
            <w:proofErr w:type="spellEnd"/>
            <w:r>
              <w:rPr>
                <w:sz w:val="18"/>
                <w:szCs w:val="18"/>
                <w:lang w:eastAsia="zh-CN"/>
              </w:rPr>
              <w:t xml:space="preserve"> does not know the indicated TCI state at the time of RRC configuration of the CSI report, or </w:t>
            </w:r>
            <w:proofErr w:type="spellStart"/>
            <w:r>
              <w:rPr>
                <w:sz w:val="18"/>
                <w:szCs w:val="18"/>
                <w:lang w:eastAsia="zh-CN"/>
              </w:rPr>
              <w:t>gNB</w:t>
            </w:r>
            <w:proofErr w:type="spellEnd"/>
            <w:r>
              <w:rPr>
                <w:sz w:val="18"/>
                <w:szCs w:val="18"/>
                <w:lang w:eastAsia="zh-CN"/>
              </w:rPr>
              <w:t xml:space="preserve"> may activate a new resource set for new beam measurement which is previously configured and does not include the current beam RS.</w:t>
            </w:r>
          </w:p>
          <w:p w14:paraId="7DCA87B3" w14:textId="77777777" w:rsidR="00F173C1" w:rsidRDefault="00F173C1">
            <w:pPr>
              <w:snapToGrid w:val="0"/>
              <w:rPr>
                <w:rFonts w:eastAsia="宋体"/>
                <w:color w:val="000000" w:themeColor="text1"/>
                <w:sz w:val="18"/>
                <w:szCs w:val="18"/>
                <w:lang w:eastAsia="zh-CN"/>
              </w:rPr>
            </w:pPr>
          </w:p>
          <w:p w14:paraId="5DC4C73A" w14:textId="77777777" w:rsidR="00F173C1" w:rsidRDefault="00165D0F">
            <w:pPr>
              <w:snapToGrid w:val="0"/>
              <w:rPr>
                <w:rFonts w:eastAsia="宋体"/>
                <w:color w:val="000000" w:themeColor="text1"/>
                <w:sz w:val="18"/>
                <w:szCs w:val="18"/>
                <w:lang w:eastAsia="zh-CN"/>
              </w:rPr>
            </w:pPr>
            <w:r>
              <w:rPr>
                <w:rFonts w:eastAsia="宋体"/>
                <w:b/>
                <w:color w:val="000000" w:themeColor="text1"/>
                <w:sz w:val="18"/>
                <w:szCs w:val="18"/>
                <w:lang w:eastAsia="zh-CN"/>
              </w:rPr>
              <w:t>Proposal 2.3:</w:t>
            </w:r>
            <w:r>
              <w:rPr>
                <w:rFonts w:eastAsia="宋体"/>
                <w:color w:val="000000" w:themeColor="text1"/>
                <w:sz w:val="18"/>
                <w:szCs w:val="18"/>
                <w:lang w:eastAsia="zh-CN"/>
              </w:rPr>
              <w:t xml:space="preserve"> Support. </w:t>
            </w:r>
          </w:p>
          <w:p w14:paraId="611BEDBC" w14:textId="77777777" w:rsidR="00F173C1" w:rsidRDefault="00F173C1">
            <w:pPr>
              <w:snapToGrid w:val="0"/>
              <w:rPr>
                <w:rFonts w:eastAsia="宋体"/>
                <w:color w:val="000000" w:themeColor="text1"/>
                <w:sz w:val="18"/>
                <w:szCs w:val="18"/>
                <w:lang w:eastAsia="zh-CN"/>
              </w:rPr>
            </w:pPr>
          </w:p>
          <w:p w14:paraId="077C3432" w14:textId="77777777" w:rsidR="00F173C1" w:rsidRDefault="00165D0F">
            <w:pPr>
              <w:snapToGrid w:val="0"/>
              <w:rPr>
                <w:rFonts w:eastAsia="宋体"/>
                <w:color w:val="000000" w:themeColor="text1"/>
                <w:sz w:val="18"/>
                <w:szCs w:val="18"/>
                <w:lang w:eastAsia="zh-CN"/>
              </w:rPr>
            </w:pPr>
            <w:r>
              <w:rPr>
                <w:sz w:val="18"/>
                <w:szCs w:val="18"/>
                <w:lang w:eastAsia="zh-CN"/>
              </w:rPr>
              <w:t xml:space="preserve">It is noteworthy that beam report is conditional and thus report to </w:t>
            </w:r>
            <w:proofErr w:type="spellStart"/>
            <w:r>
              <w:rPr>
                <w:sz w:val="18"/>
                <w:szCs w:val="18"/>
                <w:lang w:eastAsia="zh-CN"/>
              </w:rPr>
              <w:t>gNB</w:t>
            </w:r>
            <w:proofErr w:type="spellEnd"/>
            <w:r>
              <w:rPr>
                <w:sz w:val="18"/>
                <w:szCs w:val="18"/>
                <w:lang w:eastAsia="zh-CN"/>
              </w:rPr>
              <w:t xml:space="preserve"> tend to be less frequent than legacy periodical reporting. Reporting more than 4 beams can provide more information of beam to </w:t>
            </w:r>
            <w:proofErr w:type="spellStart"/>
            <w:r>
              <w:rPr>
                <w:sz w:val="18"/>
                <w:szCs w:val="18"/>
                <w:lang w:eastAsia="zh-CN"/>
              </w:rPr>
              <w:t>gNB</w:t>
            </w:r>
            <w:proofErr w:type="spellEnd"/>
            <w:r>
              <w:rPr>
                <w:sz w:val="18"/>
                <w:szCs w:val="18"/>
                <w:lang w:eastAsia="zh-CN"/>
              </w:rPr>
              <w:t xml:space="preserve"> and thus support better </w:t>
            </w:r>
            <w:proofErr w:type="spellStart"/>
            <w:r>
              <w:rPr>
                <w:sz w:val="18"/>
                <w:szCs w:val="18"/>
                <w:lang w:eastAsia="zh-CN"/>
              </w:rPr>
              <w:t>gNB</w:t>
            </w:r>
            <w:proofErr w:type="spellEnd"/>
            <w:r>
              <w:rPr>
                <w:sz w:val="18"/>
                <w:szCs w:val="18"/>
                <w:lang w:eastAsia="zh-CN"/>
              </w:rPr>
              <w:t xml:space="preserve"> implementation (e.g., beam activation, beam prediction)</w:t>
            </w:r>
          </w:p>
          <w:p w14:paraId="42EB0F0C" w14:textId="77777777" w:rsidR="00F173C1" w:rsidRDefault="00F173C1">
            <w:pPr>
              <w:snapToGrid w:val="0"/>
              <w:rPr>
                <w:rFonts w:eastAsia="宋体"/>
                <w:color w:val="000000" w:themeColor="text1"/>
                <w:sz w:val="18"/>
                <w:szCs w:val="18"/>
                <w:lang w:eastAsia="zh-CN"/>
              </w:rPr>
            </w:pPr>
          </w:p>
          <w:p w14:paraId="4EAD11A1" w14:textId="77777777" w:rsidR="00F173C1" w:rsidRDefault="00165D0F">
            <w:pPr>
              <w:snapToGrid w:val="0"/>
              <w:rPr>
                <w:rFonts w:eastAsia="宋体"/>
                <w:b/>
                <w:color w:val="000000" w:themeColor="text1"/>
                <w:sz w:val="18"/>
                <w:szCs w:val="18"/>
                <w:lang w:eastAsia="zh-CN"/>
              </w:rPr>
            </w:pPr>
            <w:r>
              <w:rPr>
                <w:rFonts w:eastAsia="宋体"/>
                <w:b/>
                <w:color w:val="000000" w:themeColor="text1"/>
                <w:sz w:val="18"/>
                <w:szCs w:val="18"/>
                <w:lang w:eastAsia="zh-CN"/>
              </w:rPr>
              <w:t xml:space="preserve">Issue 2.4: </w:t>
            </w:r>
          </w:p>
          <w:p w14:paraId="608A3842" w14:textId="77777777" w:rsidR="00F173C1" w:rsidRDefault="00165D0F">
            <w:pPr>
              <w:spacing w:beforeLines="50" w:before="182"/>
              <w:rPr>
                <w:sz w:val="18"/>
                <w:szCs w:val="18"/>
                <w:lang w:eastAsia="zh-CN"/>
              </w:rPr>
            </w:pPr>
            <w:r>
              <w:rPr>
                <w:rFonts w:eastAsia="宋体"/>
                <w:b/>
                <w:color w:val="000000" w:themeColor="text1"/>
                <w:sz w:val="18"/>
                <w:szCs w:val="18"/>
                <w:lang w:eastAsia="zh-CN"/>
              </w:rPr>
              <w:t xml:space="preserve">Issue 2.A: </w:t>
            </w:r>
            <w:r>
              <w:rPr>
                <w:sz w:val="18"/>
                <w:szCs w:val="18"/>
                <w:lang w:eastAsia="zh-CN"/>
              </w:rPr>
              <w:t xml:space="preserve">we think SP/AP CSI-Rs need to be supported. </w:t>
            </w:r>
          </w:p>
          <w:p w14:paraId="319D35F6" w14:textId="77777777" w:rsidR="00F173C1" w:rsidRDefault="00165D0F">
            <w:pPr>
              <w:spacing w:beforeLines="50" w:before="182"/>
              <w:rPr>
                <w:sz w:val="18"/>
                <w:szCs w:val="18"/>
                <w:lang w:eastAsia="zh-CN"/>
              </w:rPr>
            </w:pPr>
            <w:r>
              <w:rPr>
                <w:sz w:val="18"/>
                <w:szCs w:val="18"/>
                <w:lang w:eastAsia="zh-CN"/>
              </w:rPr>
              <w:lastRenderedPageBreak/>
              <w:t xml:space="preserve">Supporting SP/AP CSI-RS provides a better flexibility for beam measurement. For example, when UE report that the quality of the current beam is lower than a threshold in Event-1, </w:t>
            </w:r>
            <w:proofErr w:type="spellStart"/>
            <w:r>
              <w:rPr>
                <w:sz w:val="18"/>
                <w:szCs w:val="18"/>
                <w:lang w:eastAsia="zh-CN"/>
              </w:rPr>
              <w:t>gNB</w:t>
            </w:r>
            <w:proofErr w:type="spellEnd"/>
            <w:r>
              <w:rPr>
                <w:sz w:val="18"/>
                <w:szCs w:val="18"/>
                <w:lang w:eastAsia="zh-CN"/>
              </w:rPr>
              <w:t xml:space="preserve"> can </w:t>
            </w:r>
            <w:r>
              <w:rPr>
                <w:rFonts w:hint="eastAsia"/>
                <w:sz w:val="18"/>
                <w:szCs w:val="18"/>
                <w:lang w:eastAsia="zh-CN"/>
              </w:rPr>
              <w:t>trigger/</w:t>
            </w:r>
            <w:r>
              <w:rPr>
                <w:sz w:val="18"/>
                <w:szCs w:val="18"/>
                <w:lang w:eastAsia="zh-CN"/>
              </w:rPr>
              <w:t xml:space="preserve">activate </w:t>
            </w:r>
            <w:r>
              <w:rPr>
                <w:rFonts w:hint="eastAsia"/>
                <w:sz w:val="18"/>
                <w:szCs w:val="18"/>
                <w:lang w:eastAsia="zh-CN"/>
              </w:rPr>
              <w:t>AP/SP</w:t>
            </w:r>
            <w:r>
              <w:rPr>
                <w:sz w:val="18"/>
                <w:szCs w:val="18"/>
                <w:lang w:eastAsia="zh-CN"/>
              </w:rPr>
              <w:t xml:space="preserve"> </w:t>
            </w:r>
            <w:r>
              <w:rPr>
                <w:rFonts w:hint="eastAsia"/>
                <w:sz w:val="18"/>
                <w:szCs w:val="18"/>
                <w:lang w:eastAsia="zh-CN"/>
              </w:rPr>
              <w:t>CSI-RS</w:t>
            </w:r>
            <w:r>
              <w:rPr>
                <w:sz w:val="18"/>
                <w:szCs w:val="18"/>
                <w:lang w:eastAsia="zh-CN"/>
              </w:rPr>
              <w:t xml:space="preserve"> </w:t>
            </w:r>
            <w:r>
              <w:rPr>
                <w:rFonts w:hint="eastAsia"/>
                <w:sz w:val="18"/>
                <w:szCs w:val="18"/>
                <w:lang w:eastAsia="zh-CN"/>
              </w:rPr>
              <w:t>to</w:t>
            </w:r>
            <w:r>
              <w:rPr>
                <w:sz w:val="18"/>
                <w:szCs w:val="18"/>
                <w:lang w:eastAsia="zh-CN"/>
              </w:rPr>
              <w:t xml:space="preserve"> quickly find a new beam e.g., using Event-2, and prevent the UE to go into a beam failure. If such mechanism is not devised, </w:t>
            </w:r>
            <w:proofErr w:type="spellStart"/>
            <w:r>
              <w:rPr>
                <w:sz w:val="18"/>
                <w:szCs w:val="18"/>
                <w:lang w:eastAsia="zh-CN"/>
              </w:rPr>
              <w:t>gNB</w:t>
            </w:r>
            <w:proofErr w:type="spellEnd"/>
            <w:r>
              <w:rPr>
                <w:sz w:val="18"/>
                <w:szCs w:val="18"/>
                <w:lang w:eastAsia="zh-CN"/>
              </w:rPr>
              <w:t xml:space="preserve"> needs to rely on periodic CSI-RS transmission and UE needs to measure all occasions of the periodic CSI-RS to see when Event-2 triggers a report. This would result in an unnecessary RS transmission overhead and UE complexity. In addition, as </w:t>
            </w:r>
            <w:r>
              <w:rPr>
                <w:rFonts w:hint="eastAsia"/>
                <w:sz w:val="18"/>
                <w:szCs w:val="18"/>
                <w:lang w:eastAsia="zh-CN"/>
              </w:rPr>
              <w:t>the</w:t>
            </w:r>
            <w:r>
              <w:rPr>
                <w:sz w:val="18"/>
                <w:szCs w:val="18"/>
                <w:lang w:eastAsia="zh-CN"/>
              </w:rPr>
              <w:t xml:space="preserve"> QCL RS </w:t>
            </w:r>
            <w:r>
              <w:rPr>
                <w:rFonts w:hint="eastAsia"/>
                <w:sz w:val="18"/>
                <w:szCs w:val="18"/>
                <w:lang w:eastAsia="zh-CN"/>
              </w:rPr>
              <w:t>of</w:t>
            </w:r>
            <w:r>
              <w:rPr>
                <w:sz w:val="18"/>
                <w:szCs w:val="18"/>
                <w:lang w:eastAsia="zh-CN"/>
              </w:rPr>
              <w:t xml:space="preserve"> the TCI stat</w:t>
            </w:r>
            <w:r>
              <w:rPr>
                <w:rFonts w:hint="eastAsia"/>
                <w:sz w:val="18"/>
                <w:szCs w:val="18"/>
                <w:lang w:eastAsia="zh-CN"/>
              </w:rPr>
              <w:t>e</w:t>
            </w:r>
            <w:r>
              <w:rPr>
                <w:sz w:val="18"/>
                <w:szCs w:val="18"/>
                <w:lang w:eastAsia="zh-CN"/>
              </w:rPr>
              <w:t xml:space="preserve"> can </w:t>
            </w:r>
            <w:r>
              <w:rPr>
                <w:rFonts w:hint="eastAsia"/>
                <w:sz w:val="18"/>
                <w:szCs w:val="18"/>
                <w:lang w:eastAsia="zh-CN"/>
              </w:rPr>
              <w:t>b</w:t>
            </w:r>
            <w:r>
              <w:rPr>
                <w:sz w:val="18"/>
                <w:szCs w:val="18"/>
                <w:lang w:eastAsia="zh-CN"/>
              </w:rPr>
              <w:t>e SP/AP CSI-RS</w:t>
            </w:r>
            <w:r>
              <w:rPr>
                <w:rFonts w:hint="eastAsia"/>
                <w:sz w:val="18"/>
                <w:szCs w:val="18"/>
                <w:lang w:eastAsia="zh-CN"/>
              </w:rPr>
              <w:t>,</w:t>
            </w:r>
            <w:r>
              <w:rPr>
                <w:sz w:val="18"/>
                <w:szCs w:val="18"/>
                <w:lang w:eastAsia="zh-CN"/>
              </w:rPr>
              <w:t xml:space="preserve"> if SP/AP CSI-RS is </w:t>
            </w:r>
            <w:r>
              <w:rPr>
                <w:rFonts w:hint="eastAsia"/>
                <w:sz w:val="18"/>
                <w:szCs w:val="18"/>
                <w:lang w:eastAsia="zh-CN"/>
              </w:rPr>
              <w:t>no</w:t>
            </w:r>
            <w:r>
              <w:rPr>
                <w:sz w:val="18"/>
                <w:szCs w:val="18"/>
                <w:lang w:eastAsia="zh-CN"/>
              </w:rPr>
              <w:t xml:space="preserve">t supported, there are scenarios that UE-initiated </w:t>
            </w:r>
            <w:r>
              <w:rPr>
                <w:rFonts w:hint="eastAsia"/>
                <w:sz w:val="18"/>
                <w:szCs w:val="18"/>
                <w:lang w:eastAsia="zh-CN"/>
              </w:rPr>
              <w:t>beam</w:t>
            </w:r>
            <w:r>
              <w:rPr>
                <w:sz w:val="18"/>
                <w:szCs w:val="18"/>
                <w:lang w:eastAsia="zh-CN"/>
              </w:rPr>
              <w:t xml:space="preserve"> reporting cannot work</w:t>
            </w:r>
            <w:r>
              <w:rPr>
                <w:rFonts w:hint="eastAsia"/>
                <w:sz w:val="18"/>
                <w:szCs w:val="18"/>
                <w:lang w:eastAsia="zh-CN"/>
              </w:rPr>
              <w:t>.</w:t>
            </w:r>
            <w:r>
              <w:rPr>
                <w:sz w:val="18"/>
                <w:szCs w:val="18"/>
                <w:lang w:eastAsia="zh-CN"/>
              </w:rPr>
              <w:t xml:space="preserve"> For </w:t>
            </w:r>
            <w:r>
              <w:rPr>
                <w:rFonts w:hint="eastAsia"/>
                <w:sz w:val="18"/>
                <w:szCs w:val="18"/>
                <w:lang w:eastAsia="zh-CN"/>
              </w:rPr>
              <w:t>example</w:t>
            </w:r>
            <w:r>
              <w:rPr>
                <w:sz w:val="18"/>
                <w:szCs w:val="18"/>
                <w:lang w:eastAsia="zh-CN"/>
              </w:rPr>
              <w:t xml:space="preserve">, if </w:t>
            </w:r>
            <w:r>
              <w:rPr>
                <w:rFonts w:hint="eastAsia"/>
                <w:sz w:val="18"/>
                <w:szCs w:val="18"/>
                <w:lang w:eastAsia="zh-CN"/>
              </w:rPr>
              <w:t>the</w:t>
            </w:r>
            <w:r>
              <w:rPr>
                <w:sz w:val="18"/>
                <w:szCs w:val="18"/>
                <w:lang w:eastAsia="zh-CN"/>
              </w:rPr>
              <w:t xml:space="preserve"> QCL RS </w:t>
            </w:r>
            <w:r>
              <w:rPr>
                <w:rFonts w:hint="eastAsia"/>
                <w:sz w:val="18"/>
                <w:szCs w:val="18"/>
                <w:lang w:eastAsia="zh-CN"/>
              </w:rPr>
              <w:t>of</w:t>
            </w:r>
            <w:r>
              <w:rPr>
                <w:sz w:val="18"/>
                <w:szCs w:val="18"/>
                <w:lang w:eastAsia="zh-CN"/>
              </w:rPr>
              <w:t xml:space="preserve"> indicated TCI stat</w:t>
            </w:r>
            <w:r>
              <w:rPr>
                <w:rFonts w:hint="eastAsia"/>
                <w:sz w:val="18"/>
                <w:szCs w:val="18"/>
                <w:lang w:eastAsia="zh-CN"/>
              </w:rPr>
              <w:t>e</w:t>
            </w:r>
            <w:r>
              <w:rPr>
                <w:sz w:val="18"/>
                <w:szCs w:val="18"/>
                <w:lang w:eastAsia="zh-CN"/>
              </w:rPr>
              <w:t xml:space="preserve"> </w:t>
            </w:r>
            <w:r>
              <w:rPr>
                <w:rFonts w:hint="eastAsia"/>
                <w:sz w:val="18"/>
                <w:szCs w:val="18"/>
                <w:lang w:eastAsia="zh-CN"/>
              </w:rPr>
              <w:t>is</w:t>
            </w:r>
            <w:r>
              <w:rPr>
                <w:sz w:val="18"/>
                <w:szCs w:val="18"/>
                <w:lang w:eastAsia="zh-CN"/>
              </w:rPr>
              <w:t xml:space="preserve"> an AP/SP CSI-RS</w:t>
            </w:r>
            <w:r>
              <w:rPr>
                <w:rFonts w:hint="eastAsia"/>
                <w:sz w:val="18"/>
                <w:szCs w:val="18"/>
                <w:lang w:eastAsia="zh-CN"/>
              </w:rPr>
              <w:t>,</w:t>
            </w:r>
            <w:r>
              <w:rPr>
                <w:sz w:val="18"/>
                <w:szCs w:val="18"/>
                <w:lang w:eastAsia="zh-CN"/>
              </w:rPr>
              <w:t xml:space="preserve"> UE cannot </w:t>
            </w:r>
            <w:r>
              <w:rPr>
                <w:rFonts w:hint="eastAsia"/>
                <w:sz w:val="18"/>
                <w:szCs w:val="18"/>
                <w:lang w:eastAsia="zh-CN"/>
              </w:rPr>
              <w:t>monito</w:t>
            </w:r>
            <w:r>
              <w:rPr>
                <w:sz w:val="18"/>
                <w:szCs w:val="18"/>
                <w:lang w:eastAsia="zh-CN"/>
              </w:rPr>
              <w:t xml:space="preserve">r </w:t>
            </w:r>
            <w:r>
              <w:rPr>
                <w:rFonts w:hint="eastAsia"/>
                <w:sz w:val="18"/>
                <w:szCs w:val="18"/>
                <w:lang w:eastAsia="zh-CN"/>
              </w:rPr>
              <w:t>the</w:t>
            </w:r>
            <w:r>
              <w:rPr>
                <w:sz w:val="18"/>
                <w:szCs w:val="18"/>
                <w:lang w:eastAsia="zh-CN"/>
              </w:rPr>
              <w:t xml:space="preserve"> quality </w:t>
            </w:r>
            <w:r>
              <w:rPr>
                <w:rFonts w:hint="eastAsia"/>
                <w:sz w:val="18"/>
                <w:szCs w:val="18"/>
                <w:lang w:eastAsia="zh-CN"/>
              </w:rPr>
              <w:t>of</w:t>
            </w:r>
            <w:r>
              <w:rPr>
                <w:sz w:val="18"/>
                <w:szCs w:val="18"/>
                <w:lang w:eastAsia="zh-CN"/>
              </w:rPr>
              <w:t xml:space="preserve"> current beam when they </w:t>
            </w:r>
            <w:r>
              <w:rPr>
                <w:rFonts w:hint="eastAsia"/>
                <w:sz w:val="18"/>
                <w:szCs w:val="18"/>
                <w:lang w:eastAsia="zh-CN"/>
              </w:rPr>
              <w:t>are</w:t>
            </w:r>
            <w:r>
              <w:rPr>
                <w:sz w:val="18"/>
                <w:szCs w:val="18"/>
                <w:lang w:eastAsia="zh-CN"/>
              </w:rPr>
              <w:t xml:space="preserve"> not </w:t>
            </w:r>
            <w:r>
              <w:rPr>
                <w:rFonts w:hint="eastAsia"/>
                <w:sz w:val="18"/>
                <w:szCs w:val="18"/>
                <w:lang w:eastAsia="zh-CN"/>
              </w:rPr>
              <w:t>supported</w:t>
            </w:r>
            <w:r>
              <w:rPr>
                <w:sz w:val="18"/>
                <w:szCs w:val="18"/>
                <w:lang w:eastAsia="zh-CN"/>
              </w:rPr>
              <w:t>.</w:t>
            </w:r>
          </w:p>
          <w:p w14:paraId="772BED1D" w14:textId="77777777" w:rsidR="00F173C1" w:rsidRDefault="00F173C1">
            <w:pPr>
              <w:overflowPunct w:val="0"/>
              <w:autoSpaceDE w:val="0"/>
              <w:autoSpaceDN w:val="0"/>
              <w:adjustRightInd w:val="0"/>
              <w:textAlignment w:val="baseline"/>
              <w:rPr>
                <w:rFonts w:eastAsiaTheme="minorEastAsia"/>
                <w:b/>
                <w:color w:val="000000" w:themeColor="text1"/>
                <w:sz w:val="18"/>
                <w:szCs w:val="18"/>
                <w:u w:val="single"/>
                <w:lang w:val="en-GB" w:eastAsia="zh-CN"/>
              </w:rPr>
            </w:pPr>
          </w:p>
          <w:p w14:paraId="6B346E10" w14:textId="77777777" w:rsidR="00F173C1" w:rsidRDefault="00165D0F">
            <w:pPr>
              <w:overflowPunct w:val="0"/>
              <w:autoSpaceDE w:val="0"/>
              <w:autoSpaceDN w:val="0"/>
              <w:adjustRightInd w:val="0"/>
              <w:textAlignment w:val="baseline"/>
              <w:rPr>
                <w:sz w:val="18"/>
                <w:szCs w:val="18"/>
                <w:lang w:eastAsia="zh-CN"/>
              </w:rPr>
            </w:pPr>
            <w:r>
              <w:rPr>
                <w:rFonts w:eastAsiaTheme="minorEastAsia" w:hint="eastAsia"/>
                <w:b/>
                <w:color w:val="000000" w:themeColor="text1"/>
                <w:sz w:val="18"/>
                <w:szCs w:val="18"/>
                <w:lang w:val="en-GB" w:eastAsia="zh-CN"/>
              </w:rPr>
              <w:t>I</w:t>
            </w:r>
            <w:r>
              <w:rPr>
                <w:rFonts w:eastAsiaTheme="minorEastAsia"/>
                <w:b/>
                <w:color w:val="000000" w:themeColor="text1"/>
                <w:sz w:val="18"/>
                <w:szCs w:val="18"/>
                <w:lang w:val="en-GB" w:eastAsia="zh-CN"/>
              </w:rPr>
              <w:t>ssue 2.C:</w:t>
            </w:r>
            <w:r>
              <w:rPr>
                <w:rFonts w:eastAsiaTheme="minorEastAsia"/>
                <w:b/>
                <w:color w:val="000000" w:themeColor="text1"/>
                <w:sz w:val="18"/>
                <w:szCs w:val="18"/>
                <w:u w:val="single"/>
                <w:lang w:val="en-GB" w:eastAsia="zh-CN"/>
              </w:rPr>
              <w:t xml:space="preserve"> </w:t>
            </w:r>
            <w:r>
              <w:rPr>
                <w:sz w:val="18"/>
                <w:szCs w:val="18"/>
                <w:lang w:eastAsia="zh-CN"/>
              </w:rPr>
              <w:t>Support having a default value of N since N is an optional parameter. Support N=1 for the case that UE is configured to always report the current beam. But, for the case that UE is not configured to always report the current beam, N = 1 by default may incur some problem. For example, when N = 1, if the UE report the current beam, the UE cannot report the new beam as N is the total number of reported current beam and new beam. So, we prefer N = 2 by default.</w:t>
            </w:r>
          </w:p>
          <w:p w14:paraId="556F57AB" w14:textId="77777777" w:rsidR="00F173C1" w:rsidRDefault="00F173C1">
            <w:pPr>
              <w:snapToGrid w:val="0"/>
              <w:rPr>
                <w:rFonts w:eastAsia="宋体"/>
                <w:b/>
                <w:color w:val="000000" w:themeColor="text1"/>
                <w:sz w:val="18"/>
                <w:szCs w:val="18"/>
                <w:lang w:eastAsia="zh-CN"/>
              </w:rPr>
            </w:pPr>
          </w:p>
          <w:p w14:paraId="2B831EB4" w14:textId="77777777" w:rsidR="00F173C1" w:rsidRDefault="00F173C1">
            <w:pPr>
              <w:snapToGrid w:val="0"/>
              <w:rPr>
                <w:rFonts w:eastAsia="宋体"/>
                <w:color w:val="000000" w:themeColor="text1"/>
                <w:sz w:val="18"/>
                <w:szCs w:val="18"/>
                <w:lang w:eastAsia="zh-CN"/>
              </w:rPr>
            </w:pPr>
          </w:p>
          <w:p w14:paraId="603DA23A" w14:textId="77777777" w:rsidR="00F173C1" w:rsidRDefault="00F173C1">
            <w:pPr>
              <w:snapToGrid w:val="0"/>
              <w:rPr>
                <w:rFonts w:eastAsia="宋体"/>
                <w:color w:val="000000" w:themeColor="text1"/>
                <w:sz w:val="18"/>
                <w:szCs w:val="18"/>
                <w:lang w:eastAsia="zh-CN"/>
              </w:rPr>
            </w:pPr>
          </w:p>
          <w:p w14:paraId="378565CF" w14:textId="77777777" w:rsidR="00F173C1" w:rsidRDefault="00F173C1">
            <w:pPr>
              <w:snapToGrid w:val="0"/>
              <w:rPr>
                <w:rFonts w:eastAsia="宋体"/>
                <w:color w:val="000000" w:themeColor="text1"/>
                <w:sz w:val="18"/>
                <w:szCs w:val="18"/>
                <w:lang w:eastAsia="zh-CN"/>
              </w:rPr>
            </w:pPr>
          </w:p>
        </w:tc>
      </w:tr>
      <w:tr w:rsidR="00F173C1" w14:paraId="123B882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B34C380" w14:textId="77777777" w:rsidR="00F173C1" w:rsidRDefault="00165D0F">
            <w:pPr>
              <w:snapToGrid w:val="0"/>
              <w:rPr>
                <w:color w:val="0000FF"/>
                <w:sz w:val="18"/>
                <w:szCs w:val="18"/>
                <w:lang w:eastAsia="zh-CN"/>
              </w:rPr>
            </w:pPr>
            <w:r>
              <w:rPr>
                <w:rFonts w:hint="eastAsia"/>
                <w:color w:val="000000" w:themeColor="text1"/>
                <w:sz w:val="18"/>
                <w:szCs w:val="18"/>
                <w:lang w:eastAsia="zh-CN"/>
              </w:rPr>
              <w:lastRenderedPageBreak/>
              <w:t>Lenovo</w:t>
            </w:r>
          </w:p>
        </w:tc>
        <w:tc>
          <w:tcPr>
            <w:tcW w:w="8479" w:type="dxa"/>
            <w:tcBorders>
              <w:top w:val="single" w:sz="4" w:space="0" w:color="auto"/>
              <w:left w:val="single" w:sz="4" w:space="0" w:color="auto"/>
              <w:bottom w:val="single" w:sz="4" w:space="0" w:color="auto"/>
              <w:right w:val="single" w:sz="4" w:space="0" w:color="auto"/>
            </w:tcBorders>
          </w:tcPr>
          <w:p w14:paraId="623CFE95" w14:textId="77777777" w:rsidR="00F173C1" w:rsidRDefault="00165D0F">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hint="eastAsia"/>
                <w:b/>
                <w:bCs/>
                <w:color w:val="000000" w:themeColor="text1"/>
                <w:sz w:val="18"/>
                <w:szCs w:val="18"/>
                <w:lang w:val="en-GB" w:eastAsia="zh-CN"/>
              </w:rPr>
              <w:t>P</w:t>
            </w:r>
            <w:r>
              <w:rPr>
                <w:rFonts w:eastAsiaTheme="minorEastAsia"/>
                <w:b/>
                <w:bCs/>
                <w:color w:val="000000" w:themeColor="text1"/>
                <w:sz w:val="18"/>
                <w:szCs w:val="18"/>
                <w:lang w:val="en-GB" w:eastAsia="zh-CN"/>
              </w:rPr>
              <w:t>roposal 2.1</w:t>
            </w:r>
            <w:r>
              <w:rPr>
                <w:rFonts w:eastAsiaTheme="minorEastAsia" w:hint="eastAsia"/>
                <w:b/>
                <w:bCs/>
                <w:color w:val="000000" w:themeColor="text1"/>
                <w:sz w:val="18"/>
                <w:szCs w:val="18"/>
                <w:lang w:val="en-GB" w:eastAsia="zh-CN"/>
              </w:rPr>
              <w:t>:</w:t>
            </w:r>
            <w:r>
              <w:rPr>
                <w:rFonts w:eastAsiaTheme="minorEastAsia" w:hint="eastAsia"/>
                <w:color w:val="000000" w:themeColor="text1"/>
                <w:sz w:val="18"/>
                <w:szCs w:val="18"/>
                <w:lang w:val="en-GB" w:eastAsia="zh-CN"/>
              </w:rPr>
              <w:t xml:space="preserve"> </w:t>
            </w:r>
            <w:r>
              <w:rPr>
                <w:rFonts w:eastAsiaTheme="minorEastAsia"/>
                <w:color w:val="000000" w:themeColor="text1"/>
                <w:sz w:val="18"/>
                <w:szCs w:val="18"/>
                <w:lang w:val="en-GB" w:eastAsia="zh-CN"/>
              </w:rPr>
              <w:t>Option-1</w:t>
            </w:r>
            <w:r>
              <w:rPr>
                <w:rFonts w:eastAsiaTheme="minorEastAsia" w:hint="eastAsia"/>
                <w:color w:val="000000" w:themeColor="text1"/>
                <w:sz w:val="18"/>
                <w:szCs w:val="18"/>
                <w:lang w:val="en-GB" w:eastAsia="zh-CN"/>
              </w:rPr>
              <w:t xml:space="preserve"> should be sufficient.</w:t>
            </w:r>
          </w:p>
          <w:p w14:paraId="58FF8859" w14:textId="77777777" w:rsidR="00F173C1" w:rsidRDefault="00F173C1">
            <w:pPr>
              <w:overflowPunct w:val="0"/>
              <w:autoSpaceDE w:val="0"/>
              <w:autoSpaceDN w:val="0"/>
              <w:adjustRightInd w:val="0"/>
              <w:textAlignment w:val="baseline"/>
              <w:rPr>
                <w:rFonts w:eastAsiaTheme="minorEastAsia"/>
                <w:color w:val="000000" w:themeColor="text1"/>
                <w:sz w:val="18"/>
                <w:szCs w:val="18"/>
                <w:lang w:val="en-GB" w:eastAsia="zh-CN"/>
              </w:rPr>
            </w:pPr>
          </w:p>
          <w:p w14:paraId="5E1E9F96" w14:textId="77777777" w:rsidR="00F173C1" w:rsidRDefault="00165D0F">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hint="eastAsia"/>
                <w:b/>
                <w:bCs/>
                <w:color w:val="000000" w:themeColor="text1"/>
                <w:sz w:val="18"/>
                <w:szCs w:val="18"/>
                <w:lang w:val="en-GB" w:eastAsia="zh-CN"/>
              </w:rPr>
              <w:t>Q2.2:</w:t>
            </w:r>
            <w:r>
              <w:rPr>
                <w:rFonts w:eastAsiaTheme="minorEastAsia" w:hint="eastAsia"/>
                <w:color w:val="000000" w:themeColor="text1"/>
                <w:sz w:val="18"/>
                <w:szCs w:val="18"/>
                <w:lang w:val="en-GB" w:eastAsia="zh-CN"/>
              </w:rPr>
              <w:t xml:space="preserve"> We don</w:t>
            </w:r>
            <w:r>
              <w:rPr>
                <w:rFonts w:eastAsiaTheme="minorEastAsia"/>
                <w:color w:val="000000" w:themeColor="text1"/>
                <w:sz w:val="18"/>
                <w:szCs w:val="18"/>
                <w:lang w:val="en-GB" w:eastAsia="zh-CN"/>
              </w:rPr>
              <w:t>’</w:t>
            </w:r>
            <w:r>
              <w:rPr>
                <w:rFonts w:eastAsiaTheme="minorEastAsia" w:hint="eastAsia"/>
                <w:color w:val="000000" w:themeColor="text1"/>
                <w:sz w:val="18"/>
                <w:szCs w:val="18"/>
                <w:lang w:val="en-GB" w:eastAsia="zh-CN"/>
              </w:rPr>
              <w:t xml:space="preserve">t support any additional indication in the beam report. The L1-RSRP of the new beams shall be reported in the beam report, if the NW want to know with beam is better than the current beam, it can indicate the UE to include the L1-RSRP corresponding to the current beam in the beam report or configure the current beam as one of the new beam RSs. </w:t>
            </w:r>
            <w:r>
              <w:rPr>
                <w:rFonts w:eastAsiaTheme="minorEastAsia"/>
                <w:color w:val="000000" w:themeColor="text1"/>
                <w:sz w:val="18"/>
                <w:szCs w:val="18"/>
                <w:lang w:val="en-GB" w:eastAsia="zh-CN"/>
              </w:rPr>
              <w:t>F</w:t>
            </w:r>
            <w:r>
              <w:rPr>
                <w:rFonts w:eastAsiaTheme="minorEastAsia" w:hint="eastAsia"/>
                <w:color w:val="000000" w:themeColor="text1"/>
                <w:sz w:val="18"/>
                <w:szCs w:val="18"/>
                <w:lang w:val="en-GB" w:eastAsia="zh-CN"/>
              </w:rPr>
              <w:t>urther, as agree with Samsung that this information may be useless for NW, and the NW only need to know the measurement results of those beams.</w:t>
            </w:r>
          </w:p>
          <w:p w14:paraId="57DD34DA" w14:textId="77777777" w:rsidR="00F173C1" w:rsidRDefault="00F173C1">
            <w:pPr>
              <w:overflowPunct w:val="0"/>
              <w:autoSpaceDE w:val="0"/>
              <w:autoSpaceDN w:val="0"/>
              <w:adjustRightInd w:val="0"/>
              <w:textAlignment w:val="baseline"/>
              <w:rPr>
                <w:rFonts w:eastAsiaTheme="minorEastAsia"/>
                <w:color w:val="000000" w:themeColor="text1"/>
                <w:sz w:val="18"/>
                <w:szCs w:val="18"/>
                <w:lang w:val="en-GB" w:eastAsia="zh-CN"/>
              </w:rPr>
            </w:pPr>
          </w:p>
          <w:p w14:paraId="5C417698" w14:textId="77777777" w:rsidR="00F173C1" w:rsidRDefault="00165D0F">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hint="eastAsia"/>
                <w:b/>
                <w:bCs/>
                <w:color w:val="000000" w:themeColor="text1"/>
                <w:sz w:val="18"/>
                <w:szCs w:val="18"/>
                <w:lang w:val="en-GB" w:eastAsia="zh-CN"/>
              </w:rPr>
              <w:t xml:space="preserve">Proposal 2.3: </w:t>
            </w:r>
            <w:r>
              <w:rPr>
                <w:rFonts w:eastAsiaTheme="minorEastAsia" w:hint="eastAsia"/>
                <w:color w:val="000000" w:themeColor="text1"/>
                <w:sz w:val="18"/>
                <w:szCs w:val="18"/>
                <w:lang w:val="en-GB" w:eastAsia="zh-CN"/>
              </w:rPr>
              <w:t>If event-2 targets the active TCI state updating, we are fine to introduce addition N values.</w:t>
            </w:r>
          </w:p>
          <w:p w14:paraId="566F9888" w14:textId="77777777" w:rsidR="00F173C1" w:rsidRDefault="00F173C1">
            <w:pPr>
              <w:snapToGrid w:val="0"/>
              <w:rPr>
                <w:color w:val="0000FF"/>
                <w:sz w:val="18"/>
                <w:szCs w:val="18"/>
                <w:lang w:val="en-GB" w:eastAsia="zh-CN"/>
              </w:rPr>
            </w:pPr>
          </w:p>
        </w:tc>
      </w:tr>
      <w:tr w:rsidR="00F173C1" w14:paraId="224FB51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0E3057B" w14:textId="77777777" w:rsidR="00F173C1" w:rsidRDefault="00165D0F">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w:t>
            </w:r>
            <w:r>
              <w:rPr>
                <w:rFonts w:eastAsia="MS Mincho"/>
                <w:color w:val="000000" w:themeColor="text1"/>
                <w:sz w:val="18"/>
                <w:szCs w:val="18"/>
                <w:lang w:eastAsia="ja-JP"/>
              </w:rPr>
              <w:t>harp</w:t>
            </w:r>
          </w:p>
        </w:tc>
        <w:tc>
          <w:tcPr>
            <w:tcW w:w="8479" w:type="dxa"/>
            <w:tcBorders>
              <w:top w:val="single" w:sz="4" w:space="0" w:color="auto"/>
              <w:left w:val="single" w:sz="4" w:space="0" w:color="auto"/>
              <w:bottom w:val="single" w:sz="4" w:space="0" w:color="auto"/>
              <w:right w:val="single" w:sz="4" w:space="0" w:color="auto"/>
            </w:tcBorders>
          </w:tcPr>
          <w:p w14:paraId="7055F3D5" w14:textId="77777777" w:rsidR="00F173C1" w:rsidRDefault="00165D0F">
            <w:pPr>
              <w:overflowPunct w:val="0"/>
              <w:autoSpaceDE w:val="0"/>
              <w:autoSpaceDN w:val="0"/>
              <w:adjustRightInd w:val="0"/>
              <w:textAlignment w:val="baseline"/>
              <w:rPr>
                <w:rFonts w:eastAsia="MS Mincho"/>
                <w:b/>
                <w:bCs/>
                <w:color w:val="000000" w:themeColor="text1"/>
                <w:sz w:val="18"/>
                <w:szCs w:val="18"/>
                <w:lang w:val="en-GB" w:eastAsia="ja-JP"/>
              </w:rPr>
            </w:pPr>
            <w:r>
              <w:rPr>
                <w:rFonts w:eastAsia="MS Mincho" w:hint="eastAsia"/>
                <w:b/>
                <w:bCs/>
                <w:color w:val="000000" w:themeColor="text1"/>
                <w:sz w:val="18"/>
                <w:szCs w:val="18"/>
                <w:lang w:val="en-GB" w:eastAsia="ja-JP"/>
              </w:rPr>
              <w:t>P</w:t>
            </w:r>
            <w:r>
              <w:rPr>
                <w:rFonts w:eastAsia="MS Mincho"/>
                <w:b/>
                <w:bCs/>
                <w:color w:val="000000" w:themeColor="text1"/>
                <w:sz w:val="18"/>
                <w:szCs w:val="18"/>
                <w:lang w:val="en-GB" w:eastAsia="ja-JP"/>
              </w:rPr>
              <w:t xml:space="preserve">roposal 2.1: </w:t>
            </w:r>
            <w:r>
              <w:rPr>
                <w:rFonts w:eastAsia="MS Mincho"/>
                <w:color w:val="000000" w:themeColor="text1"/>
                <w:sz w:val="18"/>
                <w:szCs w:val="18"/>
                <w:lang w:val="en-GB" w:eastAsia="ja-JP"/>
              </w:rPr>
              <w:t>We support Option 1 to align with the legacy.</w:t>
            </w:r>
          </w:p>
          <w:p w14:paraId="2C781C67" w14:textId="77777777" w:rsidR="00F173C1" w:rsidRDefault="00165D0F">
            <w:pPr>
              <w:overflowPunct w:val="0"/>
              <w:autoSpaceDE w:val="0"/>
              <w:autoSpaceDN w:val="0"/>
              <w:adjustRightInd w:val="0"/>
              <w:textAlignment w:val="baseline"/>
              <w:rPr>
                <w:rFonts w:eastAsia="MS Mincho"/>
                <w:b/>
                <w:bCs/>
                <w:color w:val="000000" w:themeColor="text1"/>
                <w:sz w:val="18"/>
                <w:szCs w:val="18"/>
                <w:lang w:val="en-GB" w:eastAsia="ja-JP"/>
              </w:rPr>
            </w:pPr>
            <w:r>
              <w:rPr>
                <w:rFonts w:eastAsia="MS Mincho" w:hint="eastAsia"/>
                <w:b/>
                <w:bCs/>
                <w:color w:val="000000" w:themeColor="text1"/>
                <w:sz w:val="18"/>
                <w:szCs w:val="18"/>
                <w:lang w:val="en-GB" w:eastAsia="ja-JP"/>
              </w:rPr>
              <w:t>Q</w:t>
            </w:r>
            <w:r>
              <w:rPr>
                <w:rFonts w:eastAsia="MS Mincho"/>
                <w:b/>
                <w:bCs/>
                <w:color w:val="000000" w:themeColor="text1"/>
                <w:sz w:val="18"/>
                <w:szCs w:val="18"/>
                <w:lang w:val="en-GB" w:eastAsia="ja-JP"/>
              </w:rPr>
              <w:t xml:space="preserve">2.2: </w:t>
            </w:r>
            <w:r>
              <w:rPr>
                <w:rFonts w:eastAsia="MS Mincho"/>
                <w:color w:val="000000" w:themeColor="text1"/>
                <w:sz w:val="18"/>
                <w:szCs w:val="18"/>
                <w:lang w:val="en-GB" w:eastAsia="ja-JP"/>
              </w:rPr>
              <w:t>Support the additional indication of which CRI/SSBRI(s) satisfy the condition of Event-2 is reported per CRI/SSBRI. As one of possibilities, L1-RSRP#1, which is the highest value, does not satisfy the condition on the configured number M of Event-2 instances. Namely, if the time window/counting are configured, the NW cannot identify which reported beam satisfy the condition of the configured number M. Therefore, in this case, the additional indication is needed.</w:t>
            </w:r>
          </w:p>
          <w:p w14:paraId="16E67629" w14:textId="77777777" w:rsidR="00F173C1" w:rsidRDefault="00165D0F">
            <w:pPr>
              <w:overflowPunct w:val="0"/>
              <w:autoSpaceDE w:val="0"/>
              <w:autoSpaceDN w:val="0"/>
              <w:adjustRightInd w:val="0"/>
              <w:textAlignment w:val="baseline"/>
              <w:rPr>
                <w:rFonts w:eastAsiaTheme="minorEastAsia"/>
                <w:b/>
                <w:bCs/>
                <w:color w:val="000000" w:themeColor="text1"/>
                <w:sz w:val="18"/>
                <w:szCs w:val="18"/>
                <w:lang w:val="en-GB" w:eastAsia="zh-CN"/>
              </w:rPr>
            </w:pPr>
            <w:r>
              <w:rPr>
                <w:rFonts w:eastAsia="MS Mincho"/>
                <w:b/>
                <w:bCs/>
                <w:color w:val="000000" w:themeColor="text1"/>
                <w:sz w:val="18"/>
                <w:szCs w:val="18"/>
                <w:lang w:val="en-GB" w:eastAsia="ja-JP"/>
              </w:rPr>
              <w:t xml:space="preserve">Proposal 2.3: </w:t>
            </w:r>
            <w:r>
              <w:rPr>
                <w:rFonts w:eastAsia="MS Mincho"/>
                <w:color w:val="000000" w:themeColor="text1"/>
                <w:sz w:val="18"/>
                <w:szCs w:val="18"/>
                <w:lang w:val="en-GB" w:eastAsia="ja-JP"/>
              </w:rPr>
              <w:t>We are OK to support.</w:t>
            </w:r>
          </w:p>
        </w:tc>
      </w:tr>
      <w:tr w:rsidR="00F173C1" w14:paraId="287A1DF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6E34E61" w14:textId="77777777" w:rsidR="00F173C1" w:rsidRDefault="00165D0F">
            <w:pPr>
              <w:snapToGrid w:val="0"/>
              <w:rPr>
                <w:color w:val="0000FF"/>
                <w:sz w:val="18"/>
                <w:szCs w:val="18"/>
                <w:lang w:eastAsia="zh-CN"/>
              </w:rPr>
            </w:pPr>
            <w:r>
              <w:rPr>
                <w:color w:val="000000" w:themeColor="text1"/>
                <w:sz w:val="18"/>
                <w:szCs w:val="18"/>
                <w:lang w:eastAsia="zh-CN"/>
              </w:rPr>
              <w:t>Panasonic</w:t>
            </w:r>
          </w:p>
        </w:tc>
        <w:tc>
          <w:tcPr>
            <w:tcW w:w="8479" w:type="dxa"/>
            <w:tcBorders>
              <w:top w:val="single" w:sz="4" w:space="0" w:color="auto"/>
              <w:left w:val="single" w:sz="4" w:space="0" w:color="auto"/>
              <w:bottom w:val="single" w:sz="4" w:space="0" w:color="auto"/>
              <w:right w:val="single" w:sz="4" w:space="0" w:color="auto"/>
            </w:tcBorders>
          </w:tcPr>
          <w:p w14:paraId="3942D853" w14:textId="77777777" w:rsidR="00F173C1" w:rsidRDefault="00165D0F">
            <w:pPr>
              <w:tabs>
                <w:tab w:val="left" w:pos="1191"/>
              </w:tabs>
              <w:rPr>
                <w:sz w:val="18"/>
                <w:szCs w:val="18"/>
                <w:lang w:val="en-CA"/>
              </w:rPr>
            </w:pPr>
            <w:r>
              <w:rPr>
                <w:b/>
                <w:bCs/>
                <w:sz w:val="18"/>
                <w:szCs w:val="18"/>
                <w:lang w:val="en-CA"/>
              </w:rPr>
              <w:t>Q2.2:</w:t>
            </w:r>
            <w:r>
              <w:rPr>
                <w:sz w:val="18"/>
                <w:szCs w:val="18"/>
                <w:lang w:val="en-CA"/>
              </w:rPr>
              <w:t xml:space="preserve"> the index and RSRP are reported. Even when current beam RSRP is not reported, from the known threshold and the known RSRP of the best beam, the NW can get a good idea about the quality of the other beams. No need for additional information. Otherwise support a different reporting type like Option 1 with variable beam numbers reported. </w:t>
            </w:r>
          </w:p>
          <w:p w14:paraId="5471B002" w14:textId="77777777" w:rsidR="00F173C1" w:rsidRDefault="00165D0F">
            <w:pPr>
              <w:tabs>
                <w:tab w:val="left" w:pos="1191"/>
              </w:tabs>
              <w:rPr>
                <w:sz w:val="20"/>
                <w:szCs w:val="20"/>
                <w:lang w:val="en-CA"/>
              </w:rPr>
            </w:pPr>
            <w:r>
              <w:rPr>
                <w:b/>
                <w:bCs/>
                <w:sz w:val="18"/>
                <w:szCs w:val="18"/>
                <w:lang w:val="en-CA"/>
              </w:rPr>
              <w:t>Proposal 2.3:</w:t>
            </w:r>
            <w:r>
              <w:rPr>
                <w:sz w:val="18"/>
                <w:szCs w:val="18"/>
                <w:lang w:val="en-CA"/>
              </w:rPr>
              <w:t xml:space="preserve"> Not support. In legacy beam management procedure, UE reports up to 4 beams in L1-RSRP beam reporting. </w:t>
            </w:r>
          </w:p>
        </w:tc>
      </w:tr>
      <w:tr w:rsidR="00F173C1" w14:paraId="0DE85B9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FDD1D8B" w14:textId="77777777" w:rsidR="00F173C1" w:rsidRDefault="00165D0F">
            <w:pPr>
              <w:snapToGrid w:val="0"/>
              <w:rPr>
                <w:color w:val="000000" w:themeColor="text1"/>
                <w:sz w:val="18"/>
                <w:szCs w:val="18"/>
                <w:lang w:eastAsia="zh-CN"/>
              </w:rPr>
            </w:pPr>
            <w:r>
              <w:rPr>
                <w:color w:val="000000" w:themeColor="text1"/>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10C344E6" w14:textId="77777777" w:rsidR="00F173C1" w:rsidRDefault="00165D0F">
            <w:pPr>
              <w:tabs>
                <w:tab w:val="left" w:pos="1191"/>
              </w:tabs>
              <w:rPr>
                <w:b/>
                <w:bCs/>
                <w:sz w:val="18"/>
                <w:szCs w:val="18"/>
                <w:lang w:val="en-CA"/>
              </w:rPr>
            </w:pPr>
            <w:r>
              <w:rPr>
                <w:b/>
                <w:bCs/>
                <w:sz w:val="18"/>
                <w:szCs w:val="18"/>
                <w:lang w:val="en-CA"/>
              </w:rPr>
              <w:t>Proposal 2.1: Option 1</w:t>
            </w:r>
          </w:p>
          <w:p w14:paraId="2E36F882" w14:textId="77777777" w:rsidR="00F173C1" w:rsidRDefault="00165D0F">
            <w:pPr>
              <w:tabs>
                <w:tab w:val="left" w:pos="1191"/>
              </w:tabs>
              <w:rPr>
                <w:b/>
                <w:bCs/>
                <w:sz w:val="18"/>
                <w:szCs w:val="18"/>
                <w:lang w:val="en-CA"/>
              </w:rPr>
            </w:pPr>
            <w:r>
              <w:rPr>
                <w:b/>
                <w:bCs/>
                <w:sz w:val="18"/>
                <w:szCs w:val="18"/>
                <w:lang w:val="en-CA"/>
              </w:rPr>
              <w:t xml:space="preserve">Proposal 2.2: </w:t>
            </w:r>
          </w:p>
        </w:tc>
      </w:tr>
      <w:tr w:rsidR="00F173C1" w14:paraId="396FEDD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60F34FC" w14:textId="77777777" w:rsidR="00F173C1" w:rsidRDefault="00165D0F">
            <w:pPr>
              <w:snapToGrid w:val="0"/>
              <w:rPr>
                <w:color w:val="000000" w:themeColor="text1"/>
                <w:sz w:val="18"/>
                <w:szCs w:val="18"/>
                <w:lang w:eastAsia="zh-CN"/>
              </w:rPr>
            </w:pPr>
            <w:r>
              <w:rPr>
                <w:rFonts w:eastAsia="MS Mincho" w:hint="eastAsia"/>
                <w:color w:val="000000" w:themeColor="text1"/>
                <w:sz w:val="18"/>
                <w:szCs w:val="18"/>
                <w:lang w:eastAsia="ja-JP"/>
              </w:rPr>
              <w:t>NTT DOCOMO</w:t>
            </w:r>
          </w:p>
        </w:tc>
        <w:tc>
          <w:tcPr>
            <w:tcW w:w="8479" w:type="dxa"/>
            <w:tcBorders>
              <w:top w:val="single" w:sz="4" w:space="0" w:color="auto"/>
              <w:left w:val="single" w:sz="4" w:space="0" w:color="auto"/>
              <w:bottom w:val="single" w:sz="4" w:space="0" w:color="auto"/>
              <w:right w:val="single" w:sz="4" w:space="0" w:color="auto"/>
            </w:tcBorders>
          </w:tcPr>
          <w:p w14:paraId="30705BB3" w14:textId="77777777" w:rsidR="00F173C1" w:rsidRDefault="00165D0F">
            <w:pPr>
              <w:snapToGrid w:val="0"/>
              <w:rPr>
                <w:rFonts w:eastAsia="宋体"/>
                <w:b/>
                <w:bCs/>
                <w:color w:val="000000" w:themeColor="text1"/>
                <w:sz w:val="18"/>
                <w:szCs w:val="18"/>
                <w:lang w:eastAsia="zh-CN"/>
              </w:rPr>
            </w:pPr>
            <w:r>
              <w:rPr>
                <w:rFonts w:eastAsia="宋体"/>
                <w:b/>
                <w:bCs/>
                <w:color w:val="000000" w:themeColor="text1"/>
                <w:sz w:val="18"/>
                <w:szCs w:val="18"/>
                <w:lang w:eastAsia="zh-CN"/>
              </w:rPr>
              <w:t xml:space="preserve">Issue 2.1 </w:t>
            </w:r>
          </w:p>
          <w:p w14:paraId="617AA5B0" w14:textId="77777777" w:rsidR="00F173C1" w:rsidRDefault="00165D0F">
            <w:pPr>
              <w:snapToGrid w:val="0"/>
              <w:rPr>
                <w:rFonts w:eastAsia="宋体"/>
                <w:color w:val="000000" w:themeColor="text1"/>
                <w:sz w:val="18"/>
                <w:szCs w:val="18"/>
                <w:lang w:eastAsia="zh-CN"/>
              </w:rPr>
            </w:pPr>
            <w:r>
              <w:rPr>
                <w:rFonts w:eastAsia="宋体"/>
                <w:color w:val="000000" w:themeColor="text1"/>
                <w:sz w:val="18"/>
                <w:szCs w:val="18"/>
                <w:lang w:eastAsia="zh-CN"/>
              </w:rPr>
              <w:t>We support Proposal 2.1.</w:t>
            </w:r>
          </w:p>
          <w:p w14:paraId="39332B9A" w14:textId="77777777" w:rsidR="00F173C1" w:rsidRDefault="00F173C1">
            <w:pPr>
              <w:snapToGrid w:val="0"/>
              <w:rPr>
                <w:rFonts w:eastAsia="宋体"/>
                <w:color w:val="000000" w:themeColor="text1"/>
                <w:sz w:val="18"/>
                <w:szCs w:val="18"/>
                <w:lang w:eastAsia="zh-CN"/>
              </w:rPr>
            </w:pPr>
          </w:p>
          <w:p w14:paraId="7B1C848A" w14:textId="77777777" w:rsidR="00F173C1" w:rsidRDefault="00165D0F">
            <w:pPr>
              <w:snapToGrid w:val="0"/>
              <w:rPr>
                <w:rFonts w:eastAsia="MS Mincho"/>
                <w:b/>
                <w:bCs/>
                <w:color w:val="000000" w:themeColor="text1"/>
                <w:sz w:val="18"/>
                <w:szCs w:val="18"/>
                <w:lang w:eastAsia="ja-JP"/>
              </w:rPr>
            </w:pPr>
            <w:r>
              <w:rPr>
                <w:rFonts w:eastAsia="宋体"/>
                <w:b/>
                <w:bCs/>
                <w:color w:val="000000" w:themeColor="text1"/>
                <w:sz w:val="18"/>
                <w:szCs w:val="18"/>
                <w:lang w:eastAsia="zh-CN"/>
              </w:rPr>
              <w:t>Issue 2.2</w:t>
            </w:r>
          </w:p>
          <w:p w14:paraId="10159AEC" w14:textId="77777777" w:rsidR="00F173C1" w:rsidRDefault="00165D0F">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 xml:space="preserve">We </w:t>
            </w:r>
            <w:r>
              <w:rPr>
                <w:rFonts w:eastAsia="MS Mincho"/>
                <w:color w:val="000000" w:themeColor="text1"/>
                <w:sz w:val="18"/>
                <w:szCs w:val="18"/>
                <w:lang w:eastAsia="ja-JP"/>
              </w:rPr>
              <w:t>think</w:t>
            </w:r>
            <w:r>
              <w:rPr>
                <w:rFonts w:eastAsia="MS Mincho" w:hint="eastAsia"/>
                <w:color w:val="000000" w:themeColor="text1"/>
                <w:sz w:val="18"/>
                <w:szCs w:val="18"/>
                <w:lang w:eastAsia="ja-JP"/>
              </w:rPr>
              <w:t xml:space="preserve"> that </w:t>
            </w:r>
            <w:r>
              <w:rPr>
                <w:rFonts w:eastAsia="MS Mincho"/>
                <w:color w:val="000000" w:themeColor="text1"/>
                <w:sz w:val="18"/>
                <w:szCs w:val="18"/>
                <w:lang w:eastAsia="ja-JP"/>
              </w:rPr>
              <w:t>additional indication of which CRI/SSBRI(s) satisfy the condition of Event-2</w:t>
            </w:r>
            <w:r>
              <w:rPr>
                <w:rFonts w:eastAsia="MS Mincho" w:hint="eastAsia"/>
                <w:color w:val="000000" w:themeColor="text1"/>
                <w:sz w:val="18"/>
                <w:szCs w:val="18"/>
                <w:lang w:eastAsia="ja-JP"/>
              </w:rPr>
              <w:t xml:space="preserve"> is essential. If there is no </w:t>
            </w:r>
            <w:r>
              <w:rPr>
                <w:rFonts w:eastAsia="MS Mincho"/>
                <w:color w:val="000000" w:themeColor="text1"/>
                <w:sz w:val="18"/>
                <w:szCs w:val="18"/>
                <w:lang w:eastAsia="ja-JP"/>
              </w:rPr>
              <w:t>additional</w:t>
            </w:r>
            <w:r>
              <w:rPr>
                <w:rFonts w:eastAsia="MS Mincho" w:hint="eastAsia"/>
                <w:color w:val="000000" w:themeColor="text1"/>
                <w:sz w:val="18"/>
                <w:szCs w:val="18"/>
                <w:lang w:eastAsia="ja-JP"/>
              </w:rPr>
              <w:t xml:space="preserve"> indication in the report, NW </w:t>
            </w:r>
            <w:r>
              <w:rPr>
                <w:rFonts w:eastAsia="MS Mincho"/>
                <w:color w:val="000000" w:themeColor="text1"/>
                <w:sz w:val="18"/>
                <w:szCs w:val="18"/>
                <w:lang w:eastAsia="ja-JP"/>
              </w:rPr>
              <w:t>cannot</w:t>
            </w:r>
            <w:r>
              <w:rPr>
                <w:rFonts w:eastAsia="MS Mincho" w:hint="eastAsia"/>
                <w:color w:val="000000" w:themeColor="text1"/>
                <w:sz w:val="18"/>
                <w:szCs w:val="18"/>
                <w:lang w:eastAsia="ja-JP"/>
              </w:rPr>
              <w:t xml:space="preserve"> know which beam is </w:t>
            </w:r>
            <w:r>
              <w:rPr>
                <w:rFonts w:eastAsia="MS Mincho"/>
                <w:color w:val="000000" w:themeColor="text1"/>
                <w:sz w:val="18"/>
                <w:szCs w:val="18"/>
                <w:lang w:eastAsia="ja-JP"/>
              </w:rPr>
              <w:t>potential</w:t>
            </w:r>
            <w:r>
              <w:rPr>
                <w:rFonts w:eastAsia="MS Mincho" w:hint="eastAsia"/>
                <w:color w:val="000000" w:themeColor="text1"/>
                <w:sz w:val="18"/>
                <w:szCs w:val="18"/>
                <w:lang w:eastAsia="ja-JP"/>
              </w:rPr>
              <w:t xml:space="preserve"> target beams, which means that UEIBR would not contribute to facilitating fast beam switching as in WID.</w:t>
            </w:r>
          </w:p>
          <w:p w14:paraId="27E4FBB8" w14:textId="77777777" w:rsidR="00F173C1" w:rsidRDefault="00165D0F">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A</w:t>
            </w:r>
            <w:r>
              <w:rPr>
                <w:rFonts w:eastAsia="MS Mincho"/>
                <w:color w:val="000000" w:themeColor="text1"/>
                <w:sz w:val="18"/>
                <w:szCs w:val="18"/>
                <w:lang w:eastAsia="ja-JP"/>
              </w:rPr>
              <w:t>n</w:t>
            </w:r>
            <w:r>
              <w:rPr>
                <w:rFonts w:eastAsia="MS Mincho" w:hint="eastAsia"/>
                <w:color w:val="000000" w:themeColor="text1"/>
                <w:sz w:val="18"/>
                <w:szCs w:val="18"/>
                <w:lang w:eastAsia="ja-JP"/>
              </w:rPr>
              <w:t>d we understand that two following arguments were raised from opponent.</w:t>
            </w:r>
          </w:p>
          <w:p w14:paraId="16998D39" w14:textId="77777777" w:rsidR="00F173C1" w:rsidRDefault="00F173C1">
            <w:pPr>
              <w:snapToGrid w:val="0"/>
              <w:rPr>
                <w:rFonts w:eastAsia="MS Mincho"/>
                <w:color w:val="000000" w:themeColor="text1"/>
                <w:sz w:val="18"/>
                <w:szCs w:val="18"/>
                <w:lang w:eastAsia="ja-JP"/>
              </w:rPr>
            </w:pPr>
          </w:p>
          <w:p w14:paraId="1BCB9335" w14:textId="77777777" w:rsidR="00F173C1" w:rsidRDefault="00165D0F">
            <w:pPr>
              <w:snapToGrid w:val="0"/>
              <w:rPr>
                <w:rFonts w:eastAsia="MS Mincho"/>
                <w:b/>
                <w:bCs/>
                <w:color w:val="000000" w:themeColor="text1"/>
                <w:sz w:val="18"/>
                <w:szCs w:val="18"/>
                <w:lang w:eastAsia="ja-JP"/>
              </w:rPr>
            </w:pPr>
            <w:r>
              <w:rPr>
                <w:rFonts w:eastAsia="MS Mincho" w:hint="eastAsia"/>
                <w:b/>
                <w:bCs/>
                <w:color w:val="000000" w:themeColor="text1"/>
                <w:sz w:val="18"/>
                <w:szCs w:val="18"/>
                <w:lang w:eastAsia="ja-JP"/>
              </w:rPr>
              <w:t>Argument 1. If current beam is always reported, NW can know which beams satisfy the condition.</w:t>
            </w:r>
          </w:p>
          <w:p w14:paraId="6BDB2760" w14:textId="77777777" w:rsidR="00F173C1" w:rsidRDefault="00165D0F">
            <w:pPr>
              <w:snapToGrid w:val="0"/>
              <w:rPr>
                <w:rFonts w:eastAsia="MS Mincho"/>
                <w:b/>
                <w:bCs/>
                <w:color w:val="000000" w:themeColor="text1"/>
                <w:sz w:val="18"/>
                <w:szCs w:val="18"/>
                <w:lang w:eastAsia="ja-JP"/>
              </w:rPr>
            </w:pPr>
            <w:r>
              <w:rPr>
                <w:rFonts w:eastAsia="MS Mincho" w:hint="eastAsia"/>
                <w:b/>
                <w:bCs/>
                <w:color w:val="000000" w:themeColor="text1"/>
                <w:sz w:val="18"/>
                <w:szCs w:val="18"/>
                <w:lang w:eastAsia="ja-JP"/>
              </w:rPr>
              <w:t xml:space="preserve">Argument 2. NW will use beam with the largest L1-RSRP regardless of whether </w:t>
            </w:r>
            <w:r>
              <w:rPr>
                <w:rFonts w:eastAsia="MS Mincho"/>
                <w:b/>
                <w:bCs/>
                <w:color w:val="000000" w:themeColor="text1"/>
                <w:sz w:val="18"/>
                <w:szCs w:val="18"/>
                <w:lang w:eastAsia="ja-JP"/>
              </w:rPr>
              <w:t>satisfying</w:t>
            </w:r>
            <w:r>
              <w:rPr>
                <w:rFonts w:eastAsia="MS Mincho" w:hint="eastAsia"/>
                <w:b/>
                <w:bCs/>
                <w:color w:val="000000" w:themeColor="text1"/>
                <w:sz w:val="18"/>
                <w:szCs w:val="18"/>
                <w:lang w:eastAsia="ja-JP"/>
              </w:rPr>
              <w:t xml:space="preserve"> the condition or not.</w:t>
            </w:r>
          </w:p>
          <w:p w14:paraId="518286E2" w14:textId="77777777" w:rsidR="00F173C1" w:rsidRDefault="00F173C1">
            <w:pPr>
              <w:snapToGrid w:val="0"/>
              <w:rPr>
                <w:rFonts w:eastAsia="MS Mincho"/>
                <w:color w:val="000000" w:themeColor="text1"/>
                <w:sz w:val="18"/>
                <w:szCs w:val="18"/>
                <w:lang w:eastAsia="ja-JP"/>
              </w:rPr>
            </w:pPr>
          </w:p>
          <w:p w14:paraId="177D736E" w14:textId="77777777" w:rsidR="00F173C1" w:rsidRDefault="00165D0F">
            <w:pPr>
              <w:snapToGrid w:val="0"/>
              <w:rPr>
                <w:rFonts w:eastAsia="MS Mincho"/>
                <w:b/>
                <w:bCs/>
                <w:strike/>
                <w:color w:val="000000" w:themeColor="text1"/>
                <w:sz w:val="18"/>
                <w:szCs w:val="18"/>
                <w:lang w:eastAsia="ja-JP"/>
              </w:rPr>
            </w:pPr>
            <w:r>
              <w:rPr>
                <w:rFonts w:eastAsia="MS Mincho" w:hint="eastAsia"/>
                <w:color w:val="000000" w:themeColor="text1"/>
                <w:sz w:val="18"/>
                <w:szCs w:val="18"/>
                <w:lang w:eastAsia="ja-JP"/>
              </w:rPr>
              <w:t xml:space="preserve">For the argument 1, we </w:t>
            </w:r>
            <w:r>
              <w:rPr>
                <w:rFonts w:eastAsia="MS Mincho"/>
                <w:color w:val="000000" w:themeColor="text1"/>
                <w:sz w:val="18"/>
                <w:szCs w:val="18"/>
                <w:lang w:eastAsia="ja-JP"/>
              </w:rPr>
              <w:t>think</w:t>
            </w:r>
            <w:r>
              <w:rPr>
                <w:rFonts w:eastAsia="MS Mincho" w:hint="eastAsia"/>
                <w:color w:val="000000" w:themeColor="text1"/>
                <w:sz w:val="18"/>
                <w:szCs w:val="18"/>
                <w:lang w:eastAsia="ja-JP"/>
              </w:rPr>
              <w:t xml:space="preserve"> </w:t>
            </w:r>
            <w:r>
              <w:rPr>
                <w:rFonts w:eastAsia="MS Mincho"/>
                <w:color w:val="000000" w:themeColor="text1"/>
                <w:sz w:val="18"/>
                <w:szCs w:val="18"/>
                <w:lang w:eastAsia="ja-JP"/>
              </w:rPr>
              <w:t>that</w:t>
            </w:r>
            <w:r>
              <w:rPr>
                <w:rFonts w:eastAsia="MS Mincho" w:hint="eastAsia"/>
                <w:color w:val="000000" w:themeColor="text1"/>
                <w:sz w:val="18"/>
                <w:szCs w:val="18"/>
                <w:lang w:eastAsia="ja-JP"/>
              </w:rPr>
              <w:t xml:space="preserve"> only when the configured value M for counter is 1, it is achieved. If more than 1 is configured,</w:t>
            </w:r>
            <w:r>
              <w:rPr>
                <w:rFonts w:eastAsiaTheme="minorEastAsia" w:hint="eastAsia"/>
                <w:color w:val="000000" w:themeColor="text1"/>
                <w:sz w:val="18"/>
                <w:szCs w:val="18"/>
                <w:lang w:eastAsia="zh-CN"/>
              </w:rPr>
              <w:t xml:space="preserve"> the L1-RSRP value of the reported and satisfied RS may not be higher than that of current beam, as the L1-RSRP of each RS varies with time</w:t>
            </w:r>
            <w:r>
              <w:rPr>
                <w:rFonts w:eastAsia="MS Mincho" w:hint="eastAsia"/>
                <w:color w:val="000000" w:themeColor="text1"/>
                <w:sz w:val="18"/>
                <w:szCs w:val="18"/>
                <w:lang w:eastAsia="ja-JP"/>
              </w:rPr>
              <w:t xml:space="preserve">. In the case, NW </w:t>
            </w:r>
            <w:r>
              <w:rPr>
                <w:rFonts w:eastAsia="MS Mincho"/>
                <w:color w:val="000000" w:themeColor="text1"/>
                <w:sz w:val="18"/>
                <w:szCs w:val="18"/>
                <w:lang w:eastAsia="ja-JP"/>
              </w:rPr>
              <w:t>cannot</w:t>
            </w:r>
            <w:r>
              <w:rPr>
                <w:rFonts w:eastAsia="MS Mincho" w:hint="eastAsia"/>
                <w:color w:val="000000" w:themeColor="text1"/>
                <w:sz w:val="18"/>
                <w:szCs w:val="18"/>
                <w:lang w:eastAsia="ja-JP"/>
              </w:rPr>
              <w:t xml:space="preserve"> select proper beam. Also, for argument 2, if the beam with the </w:t>
            </w:r>
            <w:r>
              <w:rPr>
                <w:rFonts w:eastAsia="MS Mincho"/>
                <w:color w:val="000000" w:themeColor="text1"/>
                <w:sz w:val="18"/>
                <w:szCs w:val="18"/>
                <w:lang w:eastAsia="ja-JP"/>
              </w:rPr>
              <w:t>largest</w:t>
            </w:r>
            <w:r>
              <w:rPr>
                <w:rFonts w:eastAsia="MS Mincho" w:hint="eastAsia"/>
                <w:color w:val="000000" w:themeColor="text1"/>
                <w:sz w:val="18"/>
                <w:szCs w:val="18"/>
                <w:lang w:eastAsia="ja-JP"/>
              </w:rPr>
              <w:t xml:space="preserve"> L1-RSRP is always selected in the case, it would waste counter and timer operations. </w:t>
            </w:r>
            <w:r>
              <w:rPr>
                <w:rFonts w:eastAsiaTheme="minorEastAsia" w:hint="eastAsia"/>
                <w:color w:val="000000" w:themeColor="text1"/>
                <w:sz w:val="18"/>
                <w:szCs w:val="18"/>
                <w:lang w:eastAsia="zh-CN"/>
              </w:rPr>
              <w:t xml:space="preserve">The RS with largest L1-RSRP may just have an instant best value when UE selects the value for reporting. </w:t>
            </w:r>
            <w:r>
              <w:rPr>
                <w:rFonts w:eastAsia="MS Mincho" w:hint="eastAsia"/>
                <w:color w:val="000000" w:themeColor="text1"/>
                <w:sz w:val="18"/>
                <w:szCs w:val="18"/>
                <w:lang w:eastAsia="ja-JP"/>
              </w:rPr>
              <w:t xml:space="preserve">Thus, we </w:t>
            </w:r>
            <w:r>
              <w:rPr>
                <w:rFonts w:eastAsia="MS Mincho"/>
                <w:color w:val="000000" w:themeColor="text1"/>
                <w:sz w:val="18"/>
                <w:szCs w:val="18"/>
                <w:lang w:eastAsia="ja-JP"/>
              </w:rPr>
              <w:t>think</w:t>
            </w:r>
            <w:r>
              <w:rPr>
                <w:rFonts w:eastAsia="MS Mincho" w:hint="eastAsia"/>
                <w:color w:val="000000" w:themeColor="text1"/>
                <w:sz w:val="18"/>
                <w:szCs w:val="18"/>
                <w:lang w:eastAsia="ja-JP"/>
              </w:rPr>
              <w:t xml:space="preserve"> that this indication should be supported. </w:t>
            </w:r>
          </w:p>
          <w:p w14:paraId="42C208F2" w14:textId="77777777" w:rsidR="00F173C1" w:rsidRDefault="00F173C1">
            <w:pPr>
              <w:snapToGrid w:val="0"/>
              <w:rPr>
                <w:rFonts w:eastAsia="宋体"/>
                <w:color w:val="000000" w:themeColor="text1"/>
                <w:sz w:val="18"/>
                <w:szCs w:val="18"/>
                <w:lang w:eastAsia="zh-CN"/>
              </w:rPr>
            </w:pPr>
          </w:p>
          <w:p w14:paraId="28DDF86B" w14:textId="77777777" w:rsidR="00F173C1" w:rsidRDefault="00165D0F">
            <w:pPr>
              <w:snapToGrid w:val="0"/>
              <w:rPr>
                <w:rFonts w:eastAsia="宋体"/>
                <w:b/>
                <w:bCs/>
                <w:color w:val="000000" w:themeColor="text1"/>
                <w:sz w:val="18"/>
                <w:szCs w:val="18"/>
                <w:lang w:eastAsia="zh-CN"/>
              </w:rPr>
            </w:pPr>
            <w:r>
              <w:rPr>
                <w:rFonts w:eastAsia="宋体"/>
                <w:b/>
                <w:bCs/>
                <w:color w:val="000000" w:themeColor="text1"/>
                <w:sz w:val="18"/>
                <w:szCs w:val="18"/>
                <w:lang w:eastAsia="zh-CN"/>
              </w:rPr>
              <w:lastRenderedPageBreak/>
              <w:t xml:space="preserve">Issue 2.3 </w:t>
            </w:r>
          </w:p>
          <w:p w14:paraId="668FE5CE" w14:textId="77777777" w:rsidR="00F173C1" w:rsidRDefault="00165D0F">
            <w:pPr>
              <w:tabs>
                <w:tab w:val="left" w:pos="1191"/>
              </w:tabs>
              <w:rPr>
                <w:b/>
                <w:bCs/>
                <w:sz w:val="18"/>
                <w:szCs w:val="18"/>
                <w:lang w:val="en-CA"/>
              </w:rPr>
            </w:pPr>
            <w:r>
              <w:rPr>
                <w:rFonts w:eastAsia="MS Mincho" w:hint="eastAsia"/>
                <w:color w:val="000000" w:themeColor="text1"/>
                <w:sz w:val="18"/>
                <w:szCs w:val="18"/>
                <w:lang w:eastAsia="ja-JP"/>
              </w:rPr>
              <w:t>Support</w:t>
            </w:r>
            <w:r>
              <w:rPr>
                <w:rFonts w:eastAsia="宋体"/>
                <w:color w:val="000000" w:themeColor="text1"/>
                <w:sz w:val="18"/>
                <w:szCs w:val="18"/>
                <w:lang w:eastAsia="zh-CN"/>
              </w:rPr>
              <w:t xml:space="preserve"> Proposal 2.3.</w:t>
            </w:r>
          </w:p>
        </w:tc>
      </w:tr>
      <w:tr w:rsidR="00F173C1" w14:paraId="650872C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6055C48" w14:textId="77777777" w:rsidR="00F173C1" w:rsidRDefault="00165D0F">
            <w:pPr>
              <w:snapToGrid w:val="0"/>
              <w:rPr>
                <w:rFonts w:eastAsia="MS Mincho"/>
                <w:color w:val="000000" w:themeColor="text1"/>
                <w:sz w:val="18"/>
                <w:szCs w:val="18"/>
                <w:lang w:eastAsia="ja-JP"/>
              </w:rPr>
            </w:pPr>
            <w:r>
              <w:rPr>
                <w:color w:val="000000" w:themeColor="text1"/>
                <w:sz w:val="18"/>
                <w:szCs w:val="18"/>
                <w:lang w:eastAsia="zh-CN"/>
              </w:rPr>
              <w:lastRenderedPageBreak/>
              <w:t>Intel</w:t>
            </w:r>
          </w:p>
        </w:tc>
        <w:tc>
          <w:tcPr>
            <w:tcW w:w="8479" w:type="dxa"/>
            <w:tcBorders>
              <w:top w:val="single" w:sz="4" w:space="0" w:color="auto"/>
              <w:left w:val="single" w:sz="4" w:space="0" w:color="auto"/>
              <w:bottom w:val="single" w:sz="4" w:space="0" w:color="auto"/>
              <w:right w:val="single" w:sz="4" w:space="0" w:color="auto"/>
            </w:tcBorders>
          </w:tcPr>
          <w:p w14:paraId="66B1E895" w14:textId="77777777" w:rsidR="00F173C1" w:rsidRDefault="00165D0F">
            <w:pPr>
              <w:tabs>
                <w:tab w:val="left" w:pos="1191"/>
              </w:tabs>
              <w:rPr>
                <w:sz w:val="18"/>
                <w:szCs w:val="18"/>
                <w:lang w:val="en-CA"/>
              </w:rPr>
            </w:pPr>
            <w:r>
              <w:rPr>
                <w:b/>
                <w:bCs/>
                <w:sz w:val="18"/>
                <w:szCs w:val="18"/>
                <w:lang w:val="en-CA"/>
              </w:rPr>
              <w:t xml:space="preserve">Proposal 2.1: </w:t>
            </w:r>
            <w:r>
              <w:rPr>
                <w:sz w:val="18"/>
                <w:szCs w:val="18"/>
                <w:lang w:val="en-CA"/>
              </w:rPr>
              <w:t>Option-1</w:t>
            </w:r>
          </w:p>
          <w:p w14:paraId="52347F55" w14:textId="77777777" w:rsidR="00F173C1" w:rsidRDefault="00165D0F">
            <w:pPr>
              <w:tabs>
                <w:tab w:val="left" w:pos="1191"/>
              </w:tabs>
              <w:rPr>
                <w:sz w:val="18"/>
                <w:szCs w:val="18"/>
                <w:lang w:val="en-CA"/>
              </w:rPr>
            </w:pPr>
            <w:r>
              <w:rPr>
                <w:b/>
                <w:bCs/>
                <w:sz w:val="18"/>
                <w:szCs w:val="18"/>
                <w:lang w:val="en-CA"/>
              </w:rPr>
              <w:t xml:space="preserve">Q2.2: </w:t>
            </w:r>
            <w:r>
              <w:rPr>
                <w:sz w:val="18"/>
                <w:szCs w:val="18"/>
                <w:lang w:val="en-CA"/>
              </w:rPr>
              <w:t>Our proposal is to indicate CRI/SSBRI that have higher L1-RSRP than threshold but did not trigger Event-2 (e.g. due to the timeline constraint). We think the best way to do this is to indicate with CRI/SSBRI did not trigger the event-2 (L1-RSRP including L1-RSRP of current beam can anyway be reported without additional indication)</w:t>
            </w:r>
          </w:p>
          <w:p w14:paraId="4305CC9A" w14:textId="77777777" w:rsidR="00F173C1" w:rsidRDefault="00165D0F">
            <w:pPr>
              <w:tabs>
                <w:tab w:val="left" w:pos="1191"/>
              </w:tabs>
              <w:rPr>
                <w:sz w:val="18"/>
                <w:szCs w:val="18"/>
                <w:lang w:val="en-CA"/>
              </w:rPr>
            </w:pPr>
            <w:r>
              <w:rPr>
                <w:b/>
                <w:bCs/>
                <w:sz w:val="18"/>
                <w:szCs w:val="18"/>
                <w:lang w:val="en-CA"/>
              </w:rPr>
              <w:t xml:space="preserve">Proposal 2.3: </w:t>
            </w:r>
            <w:r>
              <w:rPr>
                <w:sz w:val="18"/>
                <w:szCs w:val="18"/>
                <w:lang w:val="en-CA"/>
              </w:rPr>
              <w:t>OK</w:t>
            </w:r>
          </w:p>
          <w:p w14:paraId="5086F8ED" w14:textId="77777777" w:rsidR="00F173C1" w:rsidRDefault="00F173C1">
            <w:pPr>
              <w:snapToGrid w:val="0"/>
              <w:rPr>
                <w:rFonts w:eastAsia="宋体"/>
                <w:b/>
                <w:bCs/>
                <w:color w:val="000000" w:themeColor="text1"/>
                <w:sz w:val="18"/>
                <w:szCs w:val="18"/>
                <w:lang w:eastAsia="zh-CN"/>
              </w:rPr>
            </w:pPr>
          </w:p>
        </w:tc>
      </w:tr>
      <w:tr w:rsidR="00F173C1" w14:paraId="3DC2063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0288F4B" w14:textId="77777777" w:rsidR="00F173C1" w:rsidRDefault="00165D0F">
            <w:pPr>
              <w:snapToGrid w:val="0"/>
              <w:rPr>
                <w:color w:val="000000" w:themeColor="text1"/>
                <w:sz w:val="18"/>
                <w:szCs w:val="18"/>
                <w:lang w:eastAsia="zh-CN"/>
              </w:rPr>
            </w:pPr>
            <w:r>
              <w:rPr>
                <w:color w:val="000000" w:themeColor="text1"/>
                <w:sz w:val="18"/>
                <w:szCs w:val="18"/>
                <w:lang w:eastAsia="zh-CN"/>
              </w:rPr>
              <w:t>IDC</w:t>
            </w:r>
          </w:p>
        </w:tc>
        <w:tc>
          <w:tcPr>
            <w:tcW w:w="8479" w:type="dxa"/>
            <w:tcBorders>
              <w:top w:val="single" w:sz="4" w:space="0" w:color="auto"/>
              <w:left w:val="single" w:sz="4" w:space="0" w:color="auto"/>
              <w:bottom w:val="single" w:sz="4" w:space="0" w:color="auto"/>
              <w:right w:val="single" w:sz="4" w:space="0" w:color="auto"/>
            </w:tcBorders>
          </w:tcPr>
          <w:p w14:paraId="7F0DF6E6" w14:textId="77777777" w:rsidR="00F173C1" w:rsidRDefault="00165D0F">
            <w:pPr>
              <w:tabs>
                <w:tab w:val="left" w:pos="1191"/>
              </w:tabs>
              <w:rPr>
                <w:sz w:val="18"/>
                <w:szCs w:val="18"/>
                <w:lang w:val="en-CA"/>
              </w:rPr>
            </w:pPr>
            <w:r>
              <w:rPr>
                <w:sz w:val="18"/>
                <w:szCs w:val="18"/>
                <w:lang w:val="en-CA"/>
              </w:rPr>
              <w:t>P2.1: Support Option-1.</w:t>
            </w:r>
          </w:p>
          <w:p w14:paraId="55C5E0C5" w14:textId="77777777" w:rsidR="00F173C1" w:rsidRDefault="00165D0F">
            <w:pPr>
              <w:tabs>
                <w:tab w:val="left" w:pos="1191"/>
              </w:tabs>
              <w:rPr>
                <w:sz w:val="18"/>
                <w:szCs w:val="18"/>
                <w:lang w:val="en-CA"/>
              </w:rPr>
            </w:pPr>
            <w:r>
              <w:rPr>
                <w:sz w:val="18"/>
                <w:szCs w:val="18"/>
                <w:lang w:val="en-CA"/>
              </w:rPr>
              <w:t>Q2.2: Support the additional indication on which CRI/SSBRI(s) satisfy the condition.</w:t>
            </w:r>
          </w:p>
          <w:p w14:paraId="234CD224" w14:textId="77777777" w:rsidR="00F173C1" w:rsidRDefault="00165D0F">
            <w:pPr>
              <w:tabs>
                <w:tab w:val="left" w:pos="1191"/>
              </w:tabs>
              <w:rPr>
                <w:sz w:val="18"/>
                <w:szCs w:val="18"/>
                <w:lang w:val="en-CA"/>
              </w:rPr>
            </w:pPr>
            <w:r>
              <w:rPr>
                <w:sz w:val="18"/>
                <w:szCs w:val="18"/>
                <w:lang w:val="en-CA"/>
              </w:rPr>
              <w:t>P2.3: Support the candidate value of ‘N’ can further comprise {5, 6, 7, 8}, which is essential considering the agreed Event-7 as well, to have a unified design between Events 2 and 7.</w:t>
            </w:r>
          </w:p>
          <w:p w14:paraId="55266A1F" w14:textId="77777777" w:rsidR="00F173C1" w:rsidRDefault="00F173C1">
            <w:pPr>
              <w:tabs>
                <w:tab w:val="left" w:pos="1191"/>
              </w:tabs>
              <w:rPr>
                <w:sz w:val="18"/>
                <w:szCs w:val="18"/>
                <w:lang w:val="en-CA"/>
              </w:rPr>
            </w:pPr>
          </w:p>
        </w:tc>
      </w:tr>
      <w:tr w:rsidR="00F173C1" w14:paraId="705B394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7748B52" w14:textId="77777777" w:rsidR="00F173C1" w:rsidRDefault="00165D0F">
            <w:pPr>
              <w:snapToGrid w:val="0"/>
              <w:rPr>
                <w:color w:val="000000" w:themeColor="text1"/>
                <w:sz w:val="18"/>
                <w:szCs w:val="18"/>
                <w:lang w:eastAsia="zh-CN"/>
              </w:rPr>
            </w:pPr>
            <w:r>
              <w:rPr>
                <w:color w:val="000000" w:themeColor="text1"/>
                <w:sz w:val="18"/>
                <w:szCs w:val="18"/>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2D11BCDB" w14:textId="77777777" w:rsidR="00F173C1" w:rsidRDefault="00165D0F">
            <w:pPr>
              <w:tabs>
                <w:tab w:val="left" w:pos="1191"/>
              </w:tabs>
              <w:rPr>
                <w:sz w:val="18"/>
                <w:szCs w:val="18"/>
                <w:lang w:val="en-CA"/>
              </w:rPr>
            </w:pPr>
            <w:r>
              <w:rPr>
                <w:b/>
                <w:bCs/>
                <w:sz w:val="18"/>
                <w:szCs w:val="18"/>
                <w:lang w:val="en-CA"/>
              </w:rPr>
              <w:t>Proposal 2.1</w:t>
            </w:r>
            <w:r>
              <w:rPr>
                <w:sz w:val="18"/>
                <w:szCs w:val="18"/>
                <w:lang w:val="en-CA"/>
              </w:rPr>
              <w:t xml:space="preserve">: We can live with the majority views. </w:t>
            </w:r>
          </w:p>
          <w:p w14:paraId="1C86DEE6" w14:textId="77777777" w:rsidR="00F173C1" w:rsidRDefault="00165D0F">
            <w:pPr>
              <w:tabs>
                <w:tab w:val="left" w:pos="1191"/>
              </w:tabs>
              <w:rPr>
                <w:b/>
                <w:bCs/>
                <w:sz w:val="18"/>
                <w:szCs w:val="18"/>
                <w:lang w:val="en-CA"/>
              </w:rPr>
            </w:pPr>
            <w:r>
              <w:rPr>
                <w:b/>
                <w:bCs/>
                <w:sz w:val="18"/>
                <w:szCs w:val="18"/>
                <w:lang w:val="en-CA"/>
              </w:rPr>
              <w:br/>
              <w:t>Q2.2</w:t>
            </w:r>
            <w:r>
              <w:rPr>
                <w:sz w:val="18"/>
                <w:szCs w:val="18"/>
                <w:lang w:val="en-CA"/>
              </w:rPr>
              <w:t xml:space="preserve">: Additional indication is needed at least when counter of Event instances is used. Otherwise, NW may only assume the one with highest L1-RSRP is satisfied, even when N&gt;1. </w:t>
            </w:r>
          </w:p>
          <w:p w14:paraId="7D21E003" w14:textId="77777777" w:rsidR="00F173C1" w:rsidRDefault="00F173C1">
            <w:pPr>
              <w:tabs>
                <w:tab w:val="left" w:pos="1191"/>
              </w:tabs>
              <w:rPr>
                <w:b/>
                <w:bCs/>
                <w:sz w:val="18"/>
                <w:szCs w:val="18"/>
                <w:lang w:val="en-CA"/>
              </w:rPr>
            </w:pPr>
          </w:p>
          <w:p w14:paraId="179BD7B7" w14:textId="77777777" w:rsidR="00F173C1" w:rsidRDefault="00165D0F">
            <w:pPr>
              <w:tabs>
                <w:tab w:val="left" w:pos="1191"/>
              </w:tabs>
              <w:rPr>
                <w:b/>
                <w:bCs/>
                <w:sz w:val="18"/>
                <w:szCs w:val="18"/>
                <w:lang w:val="en-CA"/>
              </w:rPr>
            </w:pPr>
            <w:r>
              <w:rPr>
                <w:b/>
                <w:bCs/>
                <w:sz w:val="18"/>
                <w:szCs w:val="18"/>
                <w:lang w:val="en-CA"/>
              </w:rPr>
              <w:t>Proposal 2.3</w:t>
            </w:r>
            <w:r>
              <w:rPr>
                <w:sz w:val="18"/>
                <w:szCs w:val="18"/>
                <w:lang w:val="en-CA"/>
              </w:rPr>
              <w:t xml:space="preserve">: Why is “up to 8 activated TCI states” related here for Event-2? </w:t>
            </w:r>
          </w:p>
          <w:p w14:paraId="50AF4E49" w14:textId="77777777" w:rsidR="00F173C1" w:rsidRDefault="00F173C1">
            <w:pPr>
              <w:tabs>
                <w:tab w:val="left" w:pos="1191"/>
              </w:tabs>
              <w:rPr>
                <w:b/>
                <w:bCs/>
                <w:sz w:val="18"/>
                <w:szCs w:val="18"/>
                <w:lang w:val="en-CA"/>
              </w:rPr>
            </w:pPr>
          </w:p>
        </w:tc>
      </w:tr>
      <w:tr w:rsidR="00F173C1" w14:paraId="3921793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6B27006" w14:textId="77777777" w:rsidR="00F173C1" w:rsidRDefault="00165D0F">
            <w:pPr>
              <w:snapToGrid w:val="0"/>
              <w:rPr>
                <w:color w:val="000000" w:themeColor="text1"/>
                <w:sz w:val="18"/>
                <w:szCs w:val="18"/>
                <w:lang w:eastAsia="zh-CN"/>
              </w:rPr>
            </w:pPr>
            <w:r>
              <w:rPr>
                <w:rFonts w:eastAsiaTheme="minorEastAsia"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36809EC6" w14:textId="77777777" w:rsidR="00F173C1" w:rsidRDefault="00165D0F">
            <w:pPr>
              <w:overflowPunct w:val="0"/>
              <w:autoSpaceDE w:val="0"/>
              <w:autoSpaceDN w:val="0"/>
              <w:adjustRightInd w:val="0"/>
              <w:textAlignment w:val="baseline"/>
              <w:rPr>
                <w:rFonts w:eastAsia="PMingLiU"/>
                <w:color w:val="000000" w:themeColor="text1"/>
                <w:sz w:val="18"/>
                <w:szCs w:val="18"/>
                <w:lang w:val="en-GB" w:eastAsia="zh-TW"/>
              </w:rPr>
            </w:pPr>
            <w:r>
              <w:rPr>
                <w:rFonts w:eastAsia="PMingLiU"/>
                <w:b/>
                <w:bCs/>
                <w:color w:val="000000" w:themeColor="text1"/>
                <w:sz w:val="18"/>
                <w:szCs w:val="18"/>
                <w:lang w:val="en-GB" w:eastAsia="zh-TW"/>
              </w:rPr>
              <w:t>Proposal 2.1</w:t>
            </w:r>
            <w:r>
              <w:rPr>
                <w:rFonts w:eastAsia="PMingLiU"/>
                <w:color w:val="000000" w:themeColor="text1"/>
                <w:sz w:val="18"/>
                <w:szCs w:val="18"/>
                <w:lang w:val="en-GB" w:eastAsia="zh-TW"/>
              </w:rPr>
              <w:t xml:space="preserve">: Support Proposal2.1 with Option-1. </w:t>
            </w:r>
          </w:p>
          <w:p w14:paraId="7F57F0DC" w14:textId="77777777" w:rsidR="00F173C1" w:rsidRDefault="00F173C1">
            <w:pPr>
              <w:overflowPunct w:val="0"/>
              <w:autoSpaceDE w:val="0"/>
              <w:autoSpaceDN w:val="0"/>
              <w:adjustRightInd w:val="0"/>
              <w:textAlignment w:val="baseline"/>
              <w:rPr>
                <w:rFonts w:eastAsia="PMingLiU"/>
                <w:b/>
                <w:bCs/>
                <w:color w:val="000000" w:themeColor="text1"/>
                <w:sz w:val="18"/>
                <w:szCs w:val="18"/>
                <w:lang w:val="en-GB" w:eastAsia="zh-TW"/>
              </w:rPr>
            </w:pPr>
          </w:p>
          <w:p w14:paraId="6BC02D71" w14:textId="77777777" w:rsidR="00F173C1" w:rsidRDefault="00165D0F">
            <w:pPr>
              <w:overflowPunct w:val="0"/>
              <w:autoSpaceDE w:val="0"/>
              <w:autoSpaceDN w:val="0"/>
              <w:adjustRightInd w:val="0"/>
              <w:textAlignment w:val="baseline"/>
              <w:rPr>
                <w:rFonts w:eastAsia="PMingLiU"/>
                <w:b/>
                <w:bCs/>
                <w:color w:val="000000" w:themeColor="text1"/>
                <w:sz w:val="18"/>
                <w:szCs w:val="18"/>
                <w:lang w:val="en-GB" w:eastAsia="zh-TW"/>
              </w:rPr>
            </w:pPr>
            <w:r>
              <w:rPr>
                <w:rFonts w:eastAsiaTheme="minorEastAsia" w:hint="eastAsia"/>
                <w:b/>
                <w:bCs/>
                <w:color w:val="000000" w:themeColor="text1"/>
                <w:sz w:val="18"/>
                <w:szCs w:val="18"/>
                <w:lang w:val="en-GB" w:eastAsia="zh-CN"/>
              </w:rPr>
              <w:t>Q</w:t>
            </w:r>
            <w:r>
              <w:rPr>
                <w:rFonts w:eastAsia="PMingLiU"/>
                <w:b/>
                <w:bCs/>
                <w:color w:val="000000" w:themeColor="text1"/>
                <w:sz w:val="18"/>
                <w:szCs w:val="18"/>
                <w:lang w:val="en-GB" w:eastAsia="zh-TW"/>
              </w:rPr>
              <w:t xml:space="preserve"> 2.2: </w:t>
            </w:r>
          </w:p>
          <w:p w14:paraId="469C3C1D" w14:textId="77777777" w:rsidR="00F173C1" w:rsidRDefault="00165D0F">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hint="eastAsia"/>
                <w:color w:val="000000" w:themeColor="text1"/>
                <w:sz w:val="18"/>
                <w:szCs w:val="18"/>
                <w:lang w:val="en-GB" w:eastAsia="zh-CN"/>
              </w:rPr>
              <w:t xml:space="preserve">Not </w:t>
            </w:r>
            <w:r>
              <w:rPr>
                <w:rFonts w:eastAsiaTheme="minorEastAsia"/>
                <w:color w:val="000000" w:themeColor="text1"/>
                <w:sz w:val="18"/>
                <w:szCs w:val="18"/>
                <w:lang w:val="en-GB" w:eastAsia="zh-CN"/>
              </w:rPr>
              <w:t>essential</w:t>
            </w:r>
            <w:r>
              <w:rPr>
                <w:rFonts w:eastAsiaTheme="minorEastAsia" w:hint="eastAsia"/>
                <w:color w:val="000000" w:themeColor="text1"/>
                <w:sz w:val="18"/>
                <w:szCs w:val="18"/>
                <w:lang w:val="en-GB" w:eastAsia="zh-CN"/>
              </w:rPr>
              <w:t xml:space="preserve"> to indicate</w:t>
            </w:r>
            <w:r>
              <w:rPr>
                <w:rFonts w:eastAsiaTheme="minorEastAsia"/>
                <w:color w:val="000000" w:themeColor="text1"/>
                <w:sz w:val="18"/>
                <w:szCs w:val="18"/>
                <w:lang w:val="en-GB" w:eastAsia="zh-CN"/>
              </w:rPr>
              <w:t xml:space="preserve"> which CRI/SSBRI(s) satisfy the condition of Event-2</w:t>
            </w:r>
            <w:r>
              <w:rPr>
                <w:rFonts w:eastAsiaTheme="minorEastAsia" w:hint="eastAsia"/>
                <w:color w:val="000000" w:themeColor="text1"/>
                <w:sz w:val="18"/>
                <w:szCs w:val="18"/>
                <w:lang w:val="en-GB" w:eastAsia="zh-CN"/>
              </w:rPr>
              <w:t>.</w:t>
            </w:r>
          </w:p>
          <w:p w14:paraId="72BB0C4F" w14:textId="77777777" w:rsidR="00F173C1" w:rsidRDefault="00F173C1">
            <w:pPr>
              <w:snapToGrid w:val="0"/>
              <w:rPr>
                <w:b/>
                <w:sz w:val="18"/>
                <w:szCs w:val="18"/>
                <w:lang w:eastAsia="zh-CN"/>
              </w:rPr>
            </w:pPr>
          </w:p>
          <w:p w14:paraId="0CD4227F" w14:textId="77777777" w:rsidR="00F173C1" w:rsidRDefault="00165D0F">
            <w:pPr>
              <w:snapToGrid w:val="0"/>
              <w:rPr>
                <w:sz w:val="18"/>
                <w:szCs w:val="18"/>
                <w:lang w:eastAsia="zh-CN"/>
              </w:rPr>
            </w:pPr>
            <w:r>
              <w:rPr>
                <w:b/>
                <w:sz w:val="18"/>
                <w:szCs w:val="18"/>
              </w:rPr>
              <w:t>Proposal 2.3:</w:t>
            </w:r>
            <w:r>
              <w:rPr>
                <w:sz w:val="18"/>
                <w:szCs w:val="18"/>
              </w:rPr>
              <w:t xml:space="preserve"> </w:t>
            </w:r>
            <w:r>
              <w:rPr>
                <w:rFonts w:hint="eastAsia"/>
                <w:sz w:val="18"/>
                <w:szCs w:val="18"/>
                <w:lang w:eastAsia="zh-CN"/>
              </w:rPr>
              <w:t>Ok to support.</w:t>
            </w:r>
          </w:p>
          <w:p w14:paraId="413C15EA" w14:textId="77777777" w:rsidR="00F173C1" w:rsidRDefault="00F173C1">
            <w:pPr>
              <w:tabs>
                <w:tab w:val="left" w:pos="1191"/>
              </w:tabs>
              <w:rPr>
                <w:sz w:val="18"/>
                <w:szCs w:val="18"/>
                <w:lang w:val="en-CA"/>
              </w:rPr>
            </w:pPr>
          </w:p>
        </w:tc>
      </w:tr>
      <w:tr w:rsidR="00F173C1" w14:paraId="1F24B53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43315B5" w14:textId="77777777" w:rsidR="00F173C1" w:rsidRDefault="00165D0F">
            <w:pPr>
              <w:snapToGrid w:val="0"/>
              <w:rPr>
                <w:rFonts w:eastAsiaTheme="minorEastAsia"/>
                <w:color w:val="000000" w:themeColor="text1"/>
                <w:sz w:val="18"/>
                <w:szCs w:val="18"/>
                <w:lang w:eastAsia="zh-CN"/>
              </w:rPr>
            </w:pPr>
            <w:proofErr w:type="spellStart"/>
            <w:r>
              <w:rPr>
                <w:rFonts w:hint="eastAsia"/>
                <w:color w:val="000000" w:themeColor="text1"/>
                <w:sz w:val="18"/>
                <w:szCs w:val="18"/>
                <w:lang w:eastAsia="zh-CN"/>
              </w:rPr>
              <w:t>S</w:t>
            </w:r>
            <w:r>
              <w:rPr>
                <w:color w:val="000000" w:themeColor="text1"/>
                <w:sz w:val="18"/>
                <w:szCs w:val="18"/>
                <w:lang w:eastAsia="zh-CN"/>
              </w:rPr>
              <w:t>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46D4907A" w14:textId="77777777" w:rsidR="00F173C1" w:rsidRDefault="00165D0F">
            <w:pPr>
              <w:tabs>
                <w:tab w:val="left" w:pos="1191"/>
              </w:tabs>
              <w:rPr>
                <w:sz w:val="18"/>
                <w:szCs w:val="18"/>
                <w:lang w:val="en-CA" w:eastAsia="zh-CN"/>
              </w:rPr>
            </w:pPr>
            <w:r>
              <w:rPr>
                <w:rFonts w:hint="eastAsia"/>
                <w:sz w:val="18"/>
                <w:szCs w:val="18"/>
                <w:lang w:val="en-CA" w:eastAsia="zh-CN"/>
              </w:rPr>
              <w:t>P</w:t>
            </w:r>
            <w:r>
              <w:rPr>
                <w:sz w:val="18"/>
                <w:szCs w:val="18"/>
                <w:lang w:val="en-CA" w:eastAsia="zh-CN"/>
              </w:rPr>
              <w:t>roposal 2.1: Support Option-1.</w:t>
            </w:r>
          </w:p>
          <w:p w14:paraId="63B77C59" w14:textId="77777777" w:rsidR="00F173C1" w:rsidRDefault="00165D0F">
            <w:pPr>
              <w:tabs>
                <w:tab w:val="left" w:pos="1191"/>
              </w:tabs>
              <w:rPr>
                <w:sz w:val="18"/>
                <w:szCs w:val="18"/>
                <w:lang w:val="en-CA" w:eastAsia="zh-CN"/>
              </w:rPr>
            </w:pPr>
            <w:r>
              <w:rPr>
                <w:sz w:val="18"/>
                <w:szCs w:val="18"/>
                <w:lang w:val="en-CA" w:eastAsia="zh-CN"/>
              </w:rPr>
              <w:t xml:space="preserve">Q 2.2: Not support. It is not necessary to increase the UL report overhead for a corner case. If the </w:t>
            </w:r>
            <w:proofErr w:type="spellStart"/>
            <w:r>
              <w:rPr>
                <w:sz w:val="18"/>
                <w:szCs w:val="18"/>
                <w:lang w:val="en-CA" w:eastAsia="zh-CN"/>
              </w:rPr>
              <w:t>gNB</w:t>
            </w:r>
            <w:proofErr w:type="spellEnd"/>
            <w:r>
              <w:rPr>
                <w:sz w:val="18"/>
                <w:szCs w:val="18"/>
                <w:lang w:val="en-CA" w:eastAsia="zh-CN"/>
              </w:rPr>
              <w:t xml:space="preserve"> needs to know which new beams satisfy the condition of Event-2, why not configure the UE to report L1-RSRP of the current beam.</w:t>
            </w:r>
          </w:p>
          <w:p w14:paraId="112A4EFB" w14:textId="77777777" w:rsidR="00F173C1" w:rsidRDefault="00165D0F">
            <w:pPr>
              <w:tabs>
                <w:tab w:val="left" w:pos="1191"/>
              </w:tabs>
              <w:rPr>
                <w:sz w:val="18"/>
                <w:szCs w:val="18"/>
                <w:lang w:val="en-CA" w:eastAsia="zh-CN"/>
              </w:rPr>
            </w:pPr>
            <w:r>
              <w:rPr>
                <w:sz w:val="18"/>
                <w:szCs w:val="18"/>
                <w:lang w:val="en-CA" w:eastAsia="zh-CN"/>
              </w:rPr>
              <w:t>Proposal 2.3: For Event-2, the new beam(s) in UE initiated beam report is used to update the indicated TCI state. There is no need to introduce additional candidate N values of {5,6,7,8}, similar to the legacy beam reporting. If Event-7 is supported, we can further discuss whether it is necessary to report more than 4 new beams.</w:t>
            </w:r>
          </w:p>
        </w:tc>
      </w:tr>
      <w:tr w:rsidR="00F173C1" w14:paraId="2A0B0F5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E4819FA" w14:textId="77777777" w:rsidR="00F173C1" w:rsidRDefault="00165D0F">
            <w:pPr>
              <w:snapToGrid w:val="0"/>
              <w:rPr>
                <w:color w:val="000000" w:themeColor="text1"/>
                <w:sz w:val="18"/>
                <w:szCs w:val="18"/>
                <w:lang w:eastAsia="zh-CN"/>
              </w:rPr>
            </w:pPr>
            <w:r>
              <w:rPr>
                <w:color w:val="000000" w:themeColor="text1"/>
                <w:sz w:val="18"/>
                <w:szCs w:val="18"/>
                <w:lang w:eastAsia="zh-CN"/>
              </w:rPr>
              <w:t>New H3C</w:t>
            </w:r>
          </w:p>
        </w:tc>
        <w:tc>
          <w:tcPr>
            <w:tcW w:w="8479" w:type="dxa"/>
            <w:tcBorders>
              <w:top w:val="single" w:sz="4" w:space="0" w:color="auto"/>
              <w:left w:val="single" w:sz="4" w:space="0" w:color="auto"/>
              <w:bottom w:val="single" w:sz="4" w:space="0" w:color="auto"/>
              <w:right w:val="single" w:sz="4" w:space="0" w:color="auto"/>
            </w:tcBorders>
          </w:tcPr>
          <w:p w14:paraId="0F196B5B" w14:textId="77777777" w:rsidR="00F173C1" w:rsidRDefault="00165D0F">
            <w:pPr>
              <w:tabs>
                <w:tab w:val="left" w:pos="1191"/>
              </w:tabs>
              <w:rPr>
                <w:b/>
                <w:bCs/>
                <w:sz w:val="18"/>
                <w:szCs w:val="18"/>
                <w:lang w:val="en-CA"/>
              </w:rPr>
            </w:pPr>
            <w:r>
              <w:rPr>
                <w:b/>
                <w:bCs/>
                <w:sz w:val="18"/>
                <w:szCs w:val="18"/>
                <w:lang w:val="en-CA"/>
              </w:rPr>
              <w:t>Proposal 2.1: Option 1</w:t>
            </w:r>
          </w:p>
          <w:p w14:paraId="5D384C3C" w14:textId="77777777" w:rsidR="00F173C1" w:rsidRDefault="00165D0F">
            <w:pPr>
              <w:tabs>
                <w:tab w:val="left" w:pos="1191"/>
              </w:tabs>
              <w:rPr>
                <w:b/>
                <w:bCs/>
                <w:sz w:val="18"/>
                <w:szCs w:val="18"/>
                <w:lang w:val="en-CA"/>
              </w:rPr>
            </w:pPr>
            <w:r>
              <w:rPr>
                <w:b/>
                <w:bCs/>
                <w:sz w:val="18"/>
                <w:szCs w:val="18"/>
                <w:lang w:val="en-CA"/>
              </w:rPr>
              <w:t>Proposal 2.3: OK to support</w:t>
            </w:r>
          </w:p>
          <w:p w14:paraId="53D19341" w14:textId="77777777" w:rsidR="00F173C1" w:rsidRDefault="00F173C1">
            <w:pPr>
              <w:tabs>
                <w:tab w:val="left" w:pos="1191"/>
              </w:tabs>
              <w:rPr>
                <w:sz w:val="18"/>
                <w:szCs w:val="18"/>
                <w:lang w:val="en-CA" w:eastAsia="zh-CN"/>
              </w:rPr>
            </w:pPr>
          </w:p>
        </w:tc>
      </w:tr>
      <w:tr w:rsidR="00F173C1" w14:paraId="7AE984F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5573CB8" w14:textId="77777777" w:rsidR="00F173C1" w:rsidRDefault="00165D0F">
            <w:pPr>
              <w:snapToGrid w:val="0"/>
              <w:rPr>
                <w:color w:val="000000" w:themeColor="text1"/>
                <w:sz w:val="18"/>
                <w:szCs w:val="18"/>
                <w:lang w:eastAsia="zh-CN"/>
              </w:rPr>
            </w:pPr>
            <w:r>
              <w:rPr>
                <w:rFonts w:hint="eastAsia"/>
                <w:sz w:val="18"/>
                <w:szCs w:val="18"/>
                <w:lang w:eastAsia="zh-CN"/>
              </w:rPr>
              <w:t>HONOR</w:t>
            </w:r>
          </w:p>
        </w:tc>
        <w:tc>
          <w:tcPr>
            <w:tcW w:w="8479" w:type="dxa"/>
            <w:tcBorders>
              <w:top w:val="single" w:sz="4" w:space="0" w:color="auto"/>
              <w:left w:val="single" w:sz="4" w:space="0" w:color="auto"/>
              <w:bottom w:val="single" w:sz="4" w:space="0" w:color="auto"/>
              <w:right w:val="single" w:sz="4" w:space="0" w:color="auto"/>
            </w:tcBorders>
          </w:tcPr>
          <w:p w14:paraId="7EC10B59" w14:textId="77777777" w:rsidR="00F173C1" w:rsidRDefault="00165D0F">
            <w:pPr>
              <w:snapToGrid w:val="0"/>
              <w:rPr>
                <w:sz w:val="18"/>
                <w:szCs w:val="18"/>
                <w:lang w:eastAsia="zh-CN"/>
              </w:rPr>
            </w:pPr>
            <w:r>
              <w:rPr>
                <w:b/>
                <w:bCs/>
                <w:sz w:val="18"/>
                <w:szCs w:val="18"/>
                <w:lang w:eastAsia="zh-CN"/>
              </w:rPr>
              <w:t>Proposal</w:t>
            </w:r>
            <w:r>
              <w:rPr>
                <w:rFonts w:hint="eastAsia"/>
                <w:b/>
                <w:bCs/>
                <w:sz w:val="18"/>
                <w:szCs w:val="18"/>
                <w:lang w:eastAsia="zh-CN"/>
              </w:rPr>
              <w:t xml:space="preserve"> 2.1:</w:t>
            </w:r>
            <w:r>
              <w:rPr>
                <w:rFonts w:hint="eastAsia"/>
                <w:sz w:val="18"/>
                <w:szCs w:val="18"/>
                <w:lang w:eastAsia="zh-CN"/>
              </w:rPr>
              <w:t xml:space="preserve"> Option-1 is supported as legacy.</w:t>
            </w:r>
          </w:p>
          <w:p w14:paraId="4EDD517D" w14:textId="77777777" w:rsidR="00F173C1" w:rsidRDefault="00F173C1">
            <w:pPr>
              <w:snapToGrid w:val="0"/>
              <w:rPr>
                <w:sz w:val="18"/>
                <w:szCs w:val="18"/>
                <w:lang w:eastAsia="zh-CN"/>
              </w:rPr>
            </w:pPr>
          </w:p>
          <w:p w14:paraId="1B8C0181" w14:textId="77777777" w:rsidR="00F173C1" w:rsidRDefault="00165D0F">
            <w:pPr>
              <w:snapToGrid w:val="0"/>
              <w:rPr>
                <w:sz w:val="18"/>
                <w:szCs w:val="18"/>
                <w:lang w:eastAsia="zh-CN"/>
              </w:rPr>
            </w:pPr>
            <w:r>
              <w:rPr>
                <w:rFonts w:hint="eastAsia"/>
                <w:b/>
                <w:bCs/>
                <w:sz w:val="18"/>
                <w:szCs w:val="18"/>
                <w:lang w:eastAsia="zh-CN"/>
              </w:rPr>
              <w:t>Q2.2:</w:t>
            </w:r>
            <w:r>
              <w:rPr>
                <w:rFonts w:hint="eastAsia"/>
                <w:sz w:val="18"/>
                <w:szCs w:val="18"/>
                <w:lang w:eastAsia="zh-CN"/>
              </w:rPr>
              <w:t xml:space="preserve"> </w:t>
            </w:r>
            <w:r>
              <w:rPr>
                <w:sz w:val="18"/>
                <w:szCs w:val="18"/>
                <w:lang w:eastAsia="zh-CN"/>
              </w:rPr>
              <w:t>Not</w:t>
            </w:r>
            <w:r>
              <w:rPr>
                <w:rFonts w:hint="eastAsia"/>
                <w:sz w:val="18"/>
                <w:szCs w:val="18"/>
                <w:lang w:eastAsia="zh-CN"/>
              </w:rPr>
              <w:t xml:space="preserve"> support. </w:t>
            </w:r>
          </w:p>
          <w:p w14:paraId="65226437" w14:textId="77777777" w:rsidR="00F173C1" w:rsidRDefault="00165D0F">
            <w:pPr>
              <w:snapToGrid w:val="0"/>
              <w:rPr>
                <w:sz w:val="18"/>
                <w:szCs w:val="18"/>
                <w:lang w:eastAsia="zh-CN"/>
              </w:rPr>
            </w:pPr>
            <w:r>
              <w:rPr>
                <w:sz w:val="18"/>
                <w:szCs w:val="18"/>
                <w:lang w:eastAsia="zh-CN"/>
              </w:rPr>
              <w:t>Regarding the additional indication of which CRI/SSBRI(s) satisfy the condition of Event-2, we do not think it is a necessary information in the content design. If the report mode that the current beam is always is enabled by RRC, network always knows which CRI/SSBRI(s) satisfy the condition of Event-2. So generally, it can be implemented by network.</w:t>
            </w:r>
          </w:p>
          <w:p w14:paraId="736B6E37" w14:textId="77777777" w:rsidR="00F173C1" w:rsidRDefault="00F173C1">
            <w:pPr>
              <w:snapToGrid w:val="0"/>
              <w:rPr>
                <w:sz w:val="18"/>
                <w:szCs w:val="18"/>
                <w:lang w:eastAsia="zh-CN"/>
              </w:rPr>
            </w:pPr>
          </w:p>
          <w:p w14:paraId="7B7024D2" w14:textId="77777777" w:rsidR="00F173C1" w:rsidRDefault="00165D0F">
            <w:pPr>
              <w:snapToGrid w:val="0"/>
              <w:rPr>
                <w:b/>
                <w:bCs/>
                <w:sz w:val="18"/>
                <w:szCs w:val="18"/>
                <w:lang w:eastAsia="zh-CN"/>
              </w:rPr>
            </w:pPr>
            <w:r>
              <w:rPr>
                <w:rFonts w:hint="eastAsia"/>
                <w:b/>
                <w:bCs/>
                <w:sz w:val="18"/>
                <w:szCs w:val="18"/>
                <w:lang w:eastAsia="zh-CN"/>
              </w:rPr>
              <w:t xml:space="preserve">Proposal 2.3: </w:t>
            </w:r>
            <w:r>
              <w:rPr>
                <w:rFonts w:hint="eastAsia"/>
                <w:sz w:val="18"/>
                <w:szCs w:val="18"/>
                <w:lang w:eastAsia="zh-CN"/>
              </w:rPr>
              <w:t>Not support for Event-2.</w:t>
            </w:r>
          </w:p>
          <w:p w14:paraId="18417B43" w14:textId="77777777" w:rsidR="00F173C1" w:rsidRDefault="00165D0F">
            <w:pPr>
              <w:snapToGrid w:val="0"/>
              <w:rPr>
                <w:sz w:val="18"/>
                <w:szCs w:val="18"/>
                <w:lang w:eastAsia="zh-CN"/>
              </w:rPr>
            </w:pPr>
            <w:r>
              <w:rPr>
                <w:sz w:val="18"/>
                <w:szCs w:val="18"/>
                <w:lang w:eastAsia="zh-CN"/>
              </w:rPr>
              <w:t>Regarding candidate value of ‘N’, we think {5, 6, 7, 8} takes too much unnecessary</w:t>
            </w:r>
            <w:r>
              <w:rPr>
                <w:rFonts w:hint="eastAsia"/>
                <w:sz w:val="18"/>
                <w:szCs w:val="18"/>
                <w:lang w:eastAsia="zh-CN"/>
              </w:rPr>
              <w:t xml:space="preserve"> overhead</w:t>
            </w:r>
            <w:r>
              <w:rPr>
                <w:sz w:val="18"/>
                <w:szCs w:val="18"/>
                <w:lang w:eastAsia="zh-CN"/>
              </w:rPr>
              <w:t xml:space="preserve">. For instance, 4 reported beams are enough to make network get information to switch beams, if necessary, in Event-2. </w:t>
            </w:r>
          </w:p>
          <w:p w14:paraId="23226D44" w14:textId="77777777" w:rsidR="00F173C1" w:rsidRDefault="00F173C1">
            <w:pPr>
              <w:snapToGrid w:val="0"/>
              <w:rPr>
                <w:sz w:val="18"/>
                <w:szCs w:val="18"/>
                <w:lang w:eastAsia="zh-CN"/>
              </w:rPr>
            </w:pPr>
          </w:p>
          <w:p w14:paraId="7AC69ED2" w14:textId="77777777" w:rsidR="00F173C1" w:rsidRDefault="00165D0F">
            <w:pPr>
              <w:snapToGrid w:val="0"/>
              <w:rPr>
                <w:sz w:val="18"/>
                <w:szCs w:val="18"/>
                <w:lang w:eastAsia="zh-CN"/>
              </w:rPr>
            </w:pPr>
            <w:r>
              <w:rPr>
                <w:sz w:val="18"/>
                <w:szCs w:val="18"/>
                <w:lang w:eastAsia="zh-CN"/>
              </w:rPr>
              <w:t>The default value of ‘N’ should be defined as {1} if not configured.</w:t>
            </w:r>
          </w:p>
          <w:p w14:paraId="30C7C551" w14:textId="77777777" w:rsidR="00F173C1" w:rsidRDefault="00F173C1">
            <w:pPr>
              <w:tabs>
                <w:tab w:val="left" w:pos="1191"/>
              </w:tabs>
              <w:rPr>
                <w:b/>
                <w:bCs/>
                <w:sz w:val="18"/>
                <w:szCs w:val="18"/>
                <w:lang w:val="en-CA"/>
              </w:rPr>
            </w:pPr>
          </w:p>
        </w:tc>
      </w:tr>
      <w:tr w:rsidR="00F173C1" w14:paraId="238601E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B9F2869" w14:textId="77777777" w:rsidR="00F173C1" w:rsidRDefault="00165D0F">
            <w:pPr>
              <w:snapToGrid w:val="0"/>
              <w:rPr>
                <w:sz w:val="18"/>
                <w:szCs w:val="18"/>
                <w:lang w:eastAsia="zh-CN"/>
              </w:rPr>
            </w:pPr>
            <w:r>
              <w:rPr>
                <w:rFonts w:hint="eastAsia"/>
                <w:sz w:val="18"/>
                <w:szCs w:val="18"/>
                <w:lang w:eastAsia="zh-CN"/>
              </w:rPr>
              <w:t>v</w:t>
            </w:r>
            <w:r>
              <w:rPr>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53DE29D2" w14:textId="77777777" w:rsidR="00F173C1" w:rsidRDefault="00165D0F">
            <w:pPr>
              <w:snapToGrid w:val="0"/>
              <w:rPr>
                <w:sz w:val="18"/>
                <w:szCs w:val="18"/>
                <w:lang w:eastAsia="zh-CN"/>
              </w:rPr>
            </w:pPr>
            <w:r>
              <w:rPr>
                <w:rFonts w:hint="eastAsia"/>
                <w:b/>
                <w:sz w:val="18"/>
                <w:szCs w:val="18"/>
                <w:lang w:eastAsia="zh-CN"/>
              </w:rPr>
              <w:t>P</w:t>
            </w:r>
            <w:r>
              <w:rPr>
                <w:b/>
                <w:sz w:val="18"/>
                <w:szCs w:val="18"/>
                <w:lang w:eastAsia="zh-CN"/>
              </w:rPr>
              <w:t xml:space="preserve">roposal 2.1: </w:t>
            </w:r>
            <w:r>
              <w:rPr>
                <w:sz w:val="18"/>
                <w:szCs w:val="18"/>
                <w:lang w:eastAsia="zh-CN"/>
              </w:rPr>
              <w:t>Support Option-1</w:t>
            </w:r>
          </w:p>
          <w:p w14:paraId="0CF749DD" w14:textId="77777777" w:rsidR="00F173C1" w:rsidRDefault="00F173C1">
            <w:pPr>
              <w:snapToGrid w:val="0"/>
              <w:rPr>
                <w:sz w:val="18"/>
                <w:szCs w:val="18"/>
                <w:lang w:eastAsia="zh-CN"/>
              </w:rPr>
            </w:pPr>
          </w:p>
          <w:p w14:paraId="05D95E55" w14:textId="77777777" w:rsidR="00F173C1" w:rsidRDefault="00165D0F">
            <w:pPr>
              <w:snapToGrid w:val="0"/>
              <w:rPr>
                <w:b/>
                <w:sz w:val="18"/>
                <w:szCs w:val="18"/>
                <w:lang w:eastAsia="zh-CN"/>
              </w:rPr>
            </w:pPr>
            <w:r>
              <w:rPr>
                <w:b/>
                <w:sz w:val="18"/>
                <w:szCs w:val="18"/>
                <w:lang w:eastAsia="zh-CN"/>
              </w:rPr>
              <w:t xml:space="preserve">Q 2.2: </w:t>
            </w:r>
          </w:p>
          <w:p w14:paraId="7F049B72" w14:textId="77777777" w:rsidR="00F173C1" w:rsidRDefault="00165D0F">
            <w:pPr>
              <w:snapToGrid w:val="0"/>
              <w:jc w:val="both"/>
              <w:rPr>
                <w:sz w:val="18"/>
                <w:szCs w:val="18"/>
                <w:lang w:eastAsia="zh-CN"/>
              </w:rPr>
            </w:pPr>
            <w:r>
              <w:rPr>
                <w:sz w:val="18"/>
                <w:szCs w:val="18"/>
                <w:lang w:eastAsia="zh-CN"/>
              </w:rPr>
              <w:t>It is</w:t>
            </w:r>
            <w:r>
              <w:rPr>
                <w:color w:val="0000FF"/>
                <w:sz w:val="18"/>
                <w:szCs w:val="18"/>
                <w:lang w:eastAsia="zh-CN"/>
              </w:rPr>
              <w:t xml:space="preserve"> </w:t>
            </w:r>
            <w:r>
              <w:rPr>
                <w:sz w:val="18"/>
                <w:szCs w:val="18"/>
                <w:lang w:eastAsia="zh-CN"/>
              </w:rPr>
              <w:t xml:space="preserve">unnecessary to introduce additional indication of which CRI/SSBRI(s) satisfy the condition of Event-2 in the report content. If the current beam is configured to be always reported, the network could evaluate which CRI/SSBRI(s) satisfy the condition of Event-2 by comparing measurement results of the current beam and new beam(s), and then may perform TCI state switch based on the reported new beam(s) that satisfies the condition of Event-2. If the current beam is not configured to be always reported, the </w:t>
            </w:r>
            <w:r>
              <w:rPr>
                <w:rFonts w:hint="eastAsia"/>
                <w:sz w:val="18"/>
                <w:szCs w:val="18"/>
                <w:lang w:eastAsia="zh-CN"/>
              </w:rPr>
              <w:t>network</w:t>
            </w:r>
            <w:r>
              <w:rPr>
                <w:sz w:val="18"/>
                <w:szCs w:val="18"/>
                <w:lang w:eastAsia="zh-CN"/>
              </w:rPr>
              <w:t xml:space="preserve"> could perform TCI state switch based on the reported new beam with largest L1-RSRP measurement value. </w:t>
            </w:r>
          </w:p>
          <w:p w14:paraId="6ECC69EF" w14:textId="77777777" w:rsidR="00F173C1" w:rsidRDefault="00F173C1">
            <w:pPr>
              <w:snapToGrid w:val="0"/>
              <w:jc w:val="both"/>
              <w:rPr>
                <w:color w:val="0000FF"/>
                <w:sz w:val="18"/>
                <w:szCs w:val="18"/>
                <w:lang w:eastAsia="zh-CN"/>
              </w:rPr>
            </w:pPr>
          </w:p>
          <w:p w14:paraId="3308E9E4" w14:textId="77777777" w:rsidR="00F173C1" w:rsidRDefault="00165D0F">
            <w:pPr>
              <w:snapToGrid w:val="0"/>
              <w:jc w:val="both"/>
              <w:rPr>
                <w:b/>
                <w:sz w:val="18"/>
                <w:szCs w:val="18"/>
                <w:lang w:eastAsia="zh-CN"/>
              </w:rPr>
            </w:pPr>
            <w:r>
              <w:rPr>
                <w:rFonts w:hint="eastAsia"/>
                <w:b/>
                <w:sz w:val="18"/>
                <w:szCs w:val="18"/>
                <w:lang w:eastAsia="zh-CN"/>
              </w:rPr>
              <w:t>P</w:t>
            </w:r>
            <w:r>
              <w:rPr>
                <w:b/>
                <w:sz w:val="18"/>
                <w:szCs w:val="18"/>
                <w:lang w:eastAsia="zh-CN"/>
              </w:rPr>
              <w:t xml:space="preserve">roposal 2.3: </w:t>
            </w:r>
          </w:p>
          <w:p w14:paraId="7801913D" w14:textId="77777777" w:rsidR="00F173C1" w:rsidRDefault="00165D0F">
            <w:pPr>
              <w:snapToGrid w:val="0"/>
              <w:jc w:val="both"/>
              <w:rPr>
                <w:sz w:val="18"/>
                <w:szCs w:val="18"/>
                <w:lang w:eastAsia="zh-CN"/>
              </w:rPr>
            </w:pPr>
            <w:r>
              <w:rPr>
                <w:sz w:val="18"/>
                <w:szCs w:val="18"/>
                <w:lang w:eastAsia="zh-CN"/>
              </w:rPr>
              <w:t xml:space="preserve">In our view, the usage of Event-2 is to facilitate TCI state switch, rather than TCI state activation. If the maximum candidate value of N is increased to 8, Event-2 could also be used for TCI state activation. And the most </w:t>
            </w:r>
            <w:r>
              <w:rPr>
                <w:sz w:val="18"/>
                <w:szCs w:val="18"/>
                <w:lang w:eastAsia="zh-CN"/>
              </w:rPr>
              <w:lastRenderedPageBreak/>
              <w:t>straightforward approach is updating all of activated TCI state by the best reported new beams. Thus, Event-7 is unnecessary to be supported additionally.</w:t>
            </w:r>
          </w:p>
          <w:p w14:paraId="6F2DC0F3" w14:textId="77777777" w:rsidR="00F173C1" w:rsidRDefault="00F173C1">
            <w:pPr>
              <w:snapToGrid w:val="0"/>
              <w:jc w:val="both"/>
              <w:rPr>
                <w:sz w:val="18"/>
                <w:szCs w:val="18"/>
                <w:lang w:eastAsia="zh-CN"/>
              </w:rPr>
            </w:pPr>
          </w:p>
          <w:p w14:paraId="49502AC7" w14:textId="77777777" w:rsidR="00F173C1" w:rsidRDefault="00165D0F">
            <w:pPr>
              <w:snapToGrid w:val="0"/>
              <w:rPr>
                <w:b/>
                <w:bCs/>
                <w:sz w:val="18"/>
                <w:szCs w:val="18"/>
                <w:lang w:eastAsia="zh-CN"/>
              </w:rPr>
            </w:pPr>
            <w:r>
              <w:rPr>
                <w:b/>
                <w:sz w:val="18"/>
                <w:szCs w:val="18"/>
                <w:lang w:eastAsia="zh-CN"/>
              </w:rPr>
              <w:t xml:space="preserve">Issue 2.C:  </w:t>
            </w:r>
            <w:r>
              <w:rPr>
                <w:sz w:val="18"/>
                <w:szCs w:val="18"/>
                <w:lang w:eastAsia="zh-CN"/>
              </w:rPr>
              <w:t xml:space="preserve">Fine with the default rule if N is not configured.  </w:t>
            </w:r>
          </w:p>
        </w:tc>
      </w:tr>
      <w:tr w:rsidR="00F173C1" w14:paraId="6E8E27C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7043DE1" w14:textId="77777777" w:rsidR="00F173C1" w:rsidRDefault="00165D0F">
            <w:pPr>
              <w:snapToGrid w:val="0"/>
              <w:rPr>
                <w:sz w:val="18"/>
                <w:szCs w:val="18"/>
                <w:lang w:eastAsia="zh-CN"/>
              </w:rPr>
            </w:pPr>
            <w:r>
              <w:rPr>
                <w:rFonts w:eastAsia="宋体"/>
                <w:color w:val="0000FF"/>
                <w:sz w:val="18"/>
                <w:szCs w:val="18"/>
                <w:lang w:eastAsia="zh-CN"/>
              </w:rPr>
              <w:lastRenderedPageBreak/>
              <w:t>M</w:t>
            </w:r>
            <w:r>
              <w:rPr>
                <w:rFonts w:eastAsiaTheme="minorEastAsia"/>
                <w:color w:val="0000FF"/>
                <w:sz w:val="18"/>
                <w:szCs w:val="18"/>
                <w:lang w:eastAsia="zh-CN"/>
              </w:rPr>
              <w:t>od_V28</w:t>
            </w:r>
          </w:p>
        </w:tc>
        <w:tc>
          <w:tcPr>
            <w:tcW w:w="8479" w:type="dxa"/>
            <w:tcBorders>
              <w:top w:val="single" w:sz="4" w:space="0" w:color="auto"/>
              <w:left w:val="single" w:sz="4" w:space="0" w:color="auto"/>
              <w:bottom w:val="single" w:sz="4" w:space="0" w:color="auto"/>
              <w:right w:val="single" w:sz="4" w:space="0" w:color="auto"/>
            </w:tcBorders>
          </w:tcPr>
          <w:p w14:paraId="28C6D2B5" w14:textId="77777777" w:rsidR="00F173C1" w:rsidRDefault="00165D0F">
            <w:pPr>
              <w:snapToGrid w:val="0"/>
              <w:rPr>
                <w:b/>
                <w:sz w:val="18"/>
                <w:szCs w:val="18"/>
                <w:lang w:eastAsia="zh-CN"/>
              </w:rPr>
            </w:pPr>
            <w:r>
              <w:rPr>
                <w:rFonts w:eastAsia="宋体"/>
                <w:bCs/>
                <w:color w:val="0000FF"/>
                <w:sz w:val="18"/>
                <w:szCs w:val="18"/>
                <w:lang w:eastAsia="zh-CN"/>
              </w:rPr>
              <w:t xml:space="preserve">Capture companies’ input. </w:t>
            </w:r>
          </w:p>
        </w:tc>
      </w:tr>
      <w:tr w:rsidR="00F173C1" w14:paraId="511D82A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E997FDE" w14:textId="77777777" w:rsidR="00F173C1" w:rsidRDefault="00165D0F">
            <w:pPr>
              <w:snapToGrid w:val="0"/>
              <w:rPr>
                <w:rFonts w:eastAsia="宋体"/>
                <w:color w:val="0000FF"/>
                <w:sz w:val="18"/>
                <w:szCs w:val="18"/>
                <w:lang w:eastAsia="zh-CN"/>
              </w:rPr>
            </w:pPr>
            <w:proofErr w:type="spellStart"/>
            <w:r>
              <w:rPr>
                <w:rFonts w:eastAsia="宋体" w:hint="eastAsia"/>
                <w:sz w:val="18"/>
                <w:szCs w:val="18"/>
                <w:lang w:eastAsia="zh-CN"/>
              </w:rPr>
              <w:t>Transsion</w:t>
            </w:r>
            <w:proofErr w:type="spellEnd"/>
          </w:p>
        </w:tc>
        <w:tc>
          <w:tcPr>
            <w:tcW w:w="8479" w:type="dxa"/>
            <w:tcBorders>
              <w:top w:val="single" w:sz="4" w:space="0" w:color="auto"/>
              <w:left w:val="single" w:sz="4" w:space="0" w:color="auto"/>
              <w:bottom w:val="single" w:sz="4" w:space="0" w:color="auto"/>
              <w:right w:val="single" w:sz="4" w:space="0" w:color="auto"/>
            </w:tcBorders>
          </w:tcPr>
          <w:p w14:paraId="41CB61DB" w14:textId="77777777" w:rsidR="00F173C1" w:rsidRDefault="00165D0F">
            <w:pPr>
              <w:snapToGrid w:val="0"/>
              <w:rPr>
                <w:bCs/>
                <w:sz w:val="18"/>
                <w:szCs w:val="18"/>
                <w:lang w:eastAsia="zh-CN"/>
              </w:rPr>
            </w:pPr>
            <w:r>
              <w:rPr>
                <w:rFonts w:hint="eastAsia"/>
                <w:b/>
                <w:sz w:val="18"/>
                <w:szCs w:val="18"/>
                <w:lang w:eastAsia="zh-CN"/>
              </w:rPr>
              <w:t>Proposal 2.1</w:t>
            </w:r>
            <w:r>
              <w:rPr>
                <w:rFonts w:hint="eastAsia"/>
                <w:bCs/>
                <w:sz w:val="18"/>
                <w:szCs w:val="18"/>
                <w:lang w:eastAsia="zh-CN"/>
              </w:rPr>
              <w:t>: Support Option-1. 2</w:t>
            </w:r>
            <w:proofErr w:type="gramStart"/>
            <w:r>
              <w:rPr>
                <w:rFonts w:hint="eastAsia"/>
                <w:bCs/>
                <w:sz w:val="18"/>
                <w:szCs w:val="18"/>
                <w:lang w:eastAsia="zh-CN"/>
              </w:rPr>
              <w:t>dB  step</w:t>
            </w:r>
            <w:proofErr w:type="gramEnd"/>
            <w:r>
              <w:rPr>
                <w:rFonts w:hint="eastAsia"/>
                <w:bCs/>
                <w:sz w:val="18"/>
                <w:szCs w:val="18"/>
                <w:lang w:eastAsia="zh-CN"/>
              </w:rPr>
              <w:t xml:space="preserve"> size as legacy is sufficient.</w:t>
            </w:r>
          </w:p>
          <w:p w14:paraId="3275F237" w14:textId="77777777" w:rsidR="00F173C1" w:rsidRDefault="00165D0F">
            <w:pPr>
              <w:snapToGrid w:val="0"/>
              <w:rPr>
                <w:bCs/>
                <w:sz w:val="18"/>
                <w:szCs w:val="18"/>
                <w:lang w:eastAsia="zh-CN"/>
              </w:rPr>
            </w:pPr>
            <w:r>
              <w:rPr>
                <w:rFonts w:hint="eastAsia"/>
                <w:b/>
                <w:sz w:val="18"/>
                <w:szCs w:val="18"/>
                <w:lang w:eastAsia="zh-CN"/>
              </w:rPr>
              <w:t>Q2.2</w:t>
            </w:r>
            <w:r>
              <w:rPr>
                <w:rFonts w:hint="eastAsia"/>
                <w:bCs/>
                <w:sz w:val="18"/>
                <w:szCs w:val="18"/>
                <w:lang w:eastAsia="zh-CN"/>
              </w:rPr>
              <w:t>: Support to report additional indication of which CRI/SSBRI(s) satisfy the condition.</w:t>
            </w:r>
          </w:p>
          <w:p w14:paraId="71D9F1C8" w14:textId="77777777" w:rsidR="00F173C1" w:rsidRDefault="00165D0F">
            <w:pPr>
              <w:snapToGrid w:val="0"/>
              <w:rPr>
                <w:rFonts w:eastAsia="宋体"/>
                <w:bCs/>
                <w:color w:val="0000FF"/>
                <w:sz w:val="18"/>
                <w:szCs w:val="18"/>
                <w:lang w:eastAsia="zh-CN"/>
              </w:rPr>
            </w:pPr>
            <w:r>
              <w:rPr>
                <w:rFonts w:hint="eastAsia"/>
                <w:b/>
                <w:sz w:val="18"/>
                <w:szCs w:val="18"/>
                <w:lang w:eastAsia="zh-CN"/>
              </w:rPr>
              <w:t>Proposal 2.3</w:t>
            </w:r>
            <w:r>
              <w:rPr>
                <w:rFonts w:hint="eastAsia"/>
                <w:bCs/>
                <w:sz w:val="18"/>
                <w:szCs w:val="18"/>
                <w:lang w:eastAsia="zh-CN"/>
              </w:rPr>
              <w:t>: Ok to support.</w:t>
            </w:r>
          </w:p>
        </w:tc>
      </w:tr>
      <w:tr w:rsidR="00D87CF5" w14:paraId="5B5F4B1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34DF5C1" w14:textId="633F48CC" w:rsidR="00D87CF5" w:rsidRDefault="00D87CF5" w:rsidP="00D87CF5">
            <w:pPr>
              <w:snapToGrid w:val="0"/>
              <w:rPr>
                <w:rFonts w:eastAsia="宋体"/>
                <w:sz w:val="18"/>
                <w:szCs w:val="18"/>
                <w:lang w:eastAsia="zh-CN"/>
              </w:rPr>
            </w:pPr>
            <w:r>
              <w:rPr>
                <w:color w:val="000000" w:themeColor="text1"/>
                <w:sz w:val="18"/>
                <w:szCs w:val="18"/>
                <w:lang w:eastAsia="zh-CN"/>
              </w:rPr>
              <w:t xml:space="preserve">Apple </w:t>
            </w:r>
          </w:p>
        </w:tc>
        <w:tc>
          <w:tcPr>
            <w:tcW w:w="8479" w:type="dxa"/>
            <w:tcBorders>
              <w:top w:val="single" w:sz="4" w:space="0" w:color="auto"/>
              <w:left w:val="single" w:sz="4" w:space="0" w:color="auto"/>
              <w:bottom w:val="single" w:sz="4" w:space="0" w:color="auto"/>
              <w:right w:val="single" w:sz="4" w:space="0" w:color="auto"/>
            </w:tcBorders>
          </w:tcPr>
          <w:p w14:paraId="2CC03F7A" w14:textId="77777777" w:rsidR="00D87CF5" w:rsidRDefault="00D87CF5" w:rsidP="00D87CF5">
            <w:pPr>
              <w:tabs>
                <w:tab w:val="left" w:pos="1191"/>
              </w:tabs>
              <w:rPr>
                <w:b/>
                <w:bCs/>
                <w:sz w:val="18"/>
                <w:szCs w:val="18"/>
                <w:lang w:val="en-CA"/>
              </w:rPr>
            </w:pPr>
            <w:r>
              <w:rPr>
                <w:b/>
                <w:bCs/>
                <w:sz w:val="18"/>
                <w:szCs w:val="18"/>
                <w:lang w:val="en-CA"/>
              </w:rPr>
              <w:t xml:space="preserve">Proposal 2.1: </w:t>
            </w:r>
            <w:r w:rsidRPr="00012D9C">
              <w:rPr>
                <w:sz w:val="18"/>
                <w:szCs w:val="18"/>
                <w:lang w:val="en-CA"/>
              </w:rPr>
              <w:t>Opt.1.</w:t>
            </w:r>
            <w:r>
              <w:rPr>
                <w:b/>
                <w:bCs/>
                <w:sz w:val="18"/>
                <w:szCs w:val="18"/>
                <w:lang w:val="en-CA"/>
              </w:rPr>
              <w:t xml:space="preserve"> </w:t>
            </w:r>
          </w:p>
          <w:p w14:paraId="664FFA11" w14:textId="77777777" w:rsidR="00D87CF5" w:rsidRDefault="00D87CF5" w:rsidP="00D87CF5">
            <w:pPr>
              <w:tabs>
                <w:tab w:val="left" w:pos="1191"/>
              </w:tabs>
              <w:rPr>
                <w:sz w:val="18"/>
                <w:szCs w:val="18"/>
                <w:lang w:val="en-CA"/>
              </w:rPr>
            </w:pPr>
            <w:r w:rsidRPr="00447A12">
              <w:rPr>
                <w:b/>
                <w:bCs/>
                <w:sz w:val="18"/>
                <w:szCs w:val="18"/>
                <w:lang w:val="en-CA"/>
              </w:rPr>
              <w:t>Q2.2:</w:t>
            </w:r>
            <w:r>
              <w:rPr>
                <w:b/>
                <w:bCs/>
                <w:sz w:val="18"/>
                <w:szCs w:val="18"/>
                <w:lang w:val="en-CA"/>
              </w:rPr>
              <w:t xml:space="preserve"> </w:t>
            </w:r>
            <w:r>
              <w:rPr>
                <w:sz w:val="18"/>
                <w:szCs w:val="18"/>
                <w:lang w:val="en-CA"/>
              </w:rPr>
              <w:t xml:space="preserve">Our preference is to support indicating the qualified CRI/SSBRI. </w:t>
            </w:r>
          </w:p>
          <w:p w14:paraId="25395AB5" w14:textId="22CC0547" w:rsidR="00D87CF5" w:rsidRDefault="00D87CF5" w:rsidP="00D87CF5">
            <w:pPr>
              <w:tabs>
                <w:tab w:val="left" w:pos="1191"/>
              </w:tabs>
              <w:rPr>
                <w:rFonts w:eastAsia="宋体"/>
                <w:sz w:val="18"/>
                <w:szCs w:val="18"/>
                <w:lang w:eastAsia="zh-CN"/>
              </w:rPr>
            </w:pPr>
            <w:r>
              <w:rPr>
                <w:rFonts w:eastAsia="宋体"/>
                <w:sz w:val="18"/>
                <w:szCs w:val="18"/>
                <w:lang w:eastAsia="zh-CN"/>
              </w:rPr>
              <w:t>When the L1-RSRP of current beam is not included in the report</w:t>
            </w:r>
            <w:r w:rsidRPr="00AB7ABF">
              <w:rPr>
                <w:rFonts w:eastAsia="宋体"/>
                <w:sz w:val="18"/>
                <w:szCs w:val="18"/>
                <w:lang w:eastAsia="zh-CN"/>
              </w:rPr>
              <w:t xml:space="preserve">, the additional </w:t>
            </w:r>
            <w:proofErr w:type="spellStart"/>
            <w:r>
              <w:rPr>
                <w:rFonts w:eastAsia="宋体"/>
                <w:sz w:val="18"/>
                <w:szCs w:val="18"/>
                <w:lang w:eastAsia="zh-CN"/>
              </w:rPr>
              <w:t>indiction</w:t>
            </w:r>
            <w:proofErr w:type="spellEnd"/>
            <w:r>
              <w:rPr>
                <w:rFonts w:eastAsia="宋体"/>
                <w:sz w:val="18"/>
                <w:szCs w:val="18"/>
                <w:lang w:eastAsia="zh-CN"/>
              </w:rPr>
              <w:t xml:space="preserve"> </w:t>
            </w:r>
            <w:r w:rsidRPr="00AB7ABF">
              <w:rPr>
                <w:rFonts w:eastAsia="宋体"/>
                <w:sz w:val="18"/>
                <w:szCs w:val="18"/>
                <w:lang w:eastAsia="zh-CN"/>
              </w:rPr>
              <w:t xml:space="preserve">is needed to indicate whether the reported beam meets the event triggering condition. Without this information, the NW </w:t>
            </w:r>
            <w:proofErr w:type="spellStart"/>
            <w:r w:rsidRPr="00AB7ABF">
              <w:rPr>
                <w:rFonts w:eastAsia="宋体"/>
                <w:sz w:val="18"/>
                <w:szCs w:val="18"/>
                <w:lang w:eastAsia="zh-CN"/>
              </w:rPr>
              <w:t>can not</w:t>
            </w:r>
            <w:proofErr w:type="spellEnd"/>
            <w:r w:rsidRPr="00AB7ABF">
              <w:rPr>
                <w:rFonts w:eastAsia="宋体"/>
                <w:sz w:val="18"/>
                <w:szCs w:val="18"/>
                <w:lang w:eastAsia="zh-CN"/>
              </w:rPr>
              <w:t xml:space="preserve"> properly utilize the UE-initiated beam reporting to update the indicated TCI-state, rendering the mode without current beam reporting unworkable.</w:t>
            </w:r>
            <w:r>
              <w:rPr>
                <w:rFonts w:eastAsia="宋体"/>
                <w:sz w:val="18"/>
                <w:szCs w:val="18"/>
                <w:lang w:eastAsia="zh-CN"/>
              </w:rPr>
              <w:t xml:space="preserve"> Even for the case that the L1-RSRP of current beam is configured to be included in the report</w:t>
            </w:r>
            <w:r w:rsidRPr="00AB7ABF">
              <w:rPr>
                <w:rFonts w:eastAsia="宋体"/>
                <w:sz w:val="18"/>
                <w:szCs w:val="18"/>
                <w:lang w:eastAsia="zh-CN"/>
              </w:rPr>
              <w:t>,</w:t>
            </w:r>
            <w:r>
              <w:rPr>
                <w:rFonts w:eastAsia="宋体"/>
                <w:sz w:val="18"/>
                <w:szCs w:val="18"/>
                <w:lang w:eastAsia="zh-CN"/>
              </w:rPr>
              <w:t xml:space="preserve"> it is still possible that the L1-RSRP of unqualified beam is larger than the threshold as illustrated in </w:t>
            </w:r>
            <w:proofErr w:type="spellStart"/>
            <w:r>
              <w:rPr>
                <w:rFonts w:eastAsia="宋体"/>
                <w:sz w:val="18"/>
                <w:szCs w:val="18"/>
                <w:lang w:eastAsia="zh-CN"/>
              </w:rPr>
              <w:t>Ericssion’s</w:t>
            </w:r>
            <w:proofErr w:type="spellEnd"/>
            <w:r>
              <w:rPr>
                <w:rFonts w:eastAsia="宋体"/>
                <w:sz w:val="18"/>
                <w:szCs w:val="18"/>
                <w:lang w:eastAsia="zh-CN"/>
              </w:rPr>
              <w:t xml:space="preserve"> figure above. We believe this can NOT be avoided purely based on L1-RSRP filtering implementation. </w:t>
            </w:r>
          </w:p>
          <w:p w14:paraId="07F32713" w14:textId="01DEB4DA" w:rsidR="0055290A" w:rsidRPr="0055290A" w:rsidRDefault="0055290A" w:rsidP="00D87CF5">
            <w:pPr>
              <w:tabs>
                <w:tab w:val="left" w:pos="1191"/>
              </w:tabs>
              <w:rPr>
                <w:rFonts w:eastAsia="宋体"/>
                <w:color w:val="0000FF"/>
                <w:sz w:val="18"/>
                <w:szCs w:val="18"/>
                <w:lang w:eastAsia="zh-CN"/>
              </w:rPr>
            </w:pPr>
            <w:r>
              <w:rPr>
                <w:rFonts w:eastAsia="宋体"/>
                <w:color w:val="0000FF"/>
                <w:sz w:val="18"/>
                <w:szCs w:val="18"/>
                <w:lang w:eastAsia="zh-CN"/>
              </w:rPr>
              <w:t xml:space="preserve">[Mod]: Per my initial assessment, some offline warm-up discussion may be needed before making final discussion. Companies’ arguments may not be on the same page. </w:t>
            </w:r>
          </w:p>
          <w:p w14:paraId="2459A740" w14:textId="77777777" w:rsidR="00D87CF5" w:rsidRPr="00C17E0C" w:rsidRDefault="00D87CF5" w:rsidP="00D87CF5">
            <w:pPr>
              <w:tabs>
                <w:tab w:val="left" w:pos="1191"/>
              </w:tabs>
              <w:rPr>
                <w:sz w:val="18"/>
                <w:szCs w:val="18"/>
                <w:lang w:val="en-CA"/>
              </w:rPr>
            </w:pPr>
          </w:p>
          <w:p w14:paraId="1E71FF65" w14:textId="77777777" w:rsidR="00D87CF5" w:rsidRDefault="00D87CF5" w:rsidP="00D87CF5">
            <w:pPr>
              <w:tabs>
                <w:tab w:val="left" w:pos="1191"/>
              </w:tabs>
              <w:rPr>
                <w:sz w:val="18"/>
                <w:szCs w:val="18"/>
                <w:lang w:val="en-CA"/>
              </w:rPr>
            </w:pPr>
            <w:r>
              <w:rPr>
                <w:b/>
                <w:bCs/>
                <w:sz w:val="18"/>
                <w:szCs w:val="18"/>
                <w:lang w:val="en-CA"/>
              </w:rPr>
              <w:t xml:space="preserve">Proposal </w:t>
            </w:r>
            <w:proofErr w:type="gramStart"/>
            <w:r>
              <w:rPr>
                <w:b/>
                <w:bCs/>
                <w:sz w:val="18"/>
                <w:szCs w:val="18"/>
                <w:lang w:val="en-CA"/>
              </w:rPr>
              <w:t>2.3:</w:t>
            </w:r>
            <w:r w:rsidRPr="004D56C4">
              <w:rPr>
                <w:b/>
                <w:bCs/>
                <w:sz w:val="18"/>
                <w:szCs w:val="18"/>
                <w:lang w:val="en-CA"/>
              </w:rPr>
              <w:t>Not</w:t>
            </w:r>
            <w:proofErr w:type="gramEnd"/>
            <w:r w:rsidRPr="004D56C4">
              <w:rPr>
                <w:b/>
                <w:bCs/>
                <w:sz w:val="18"/>
                <w:szCs w:val="18"/>
                <w:lang w:val="en-CA"/>
              </w:rPr>
              <w:t xml:space="preserve"> support.</w:t>
            </w:r>
            <w:r>
              <w:rPr>
                <w:sz w:val="18"/>
                <w:szCs w:val="18"/>
                <w:lang w:val="en-CA"/>
              </w:rPr>
              <w:t xml:space="preserve"> We do not think there is ‘majority view’ given 13 companies show ‘not support’. </w:t>
            </w:r>
          </w:p>
          <w:p w14:paraId="68FA29CE" w14:textId="1B77A0C1" w:rsidR="00D87CF5" w:rsidRPr="00025A78" w:rsidRDefault="00D87CF5" w:rsidP="00025A78">
            <w:pPr>
              <w:snapToGrid w:val="0"/>
              <w:jc w:val="both"/>
              <w:rPr>
                <w:rFonts w:eastAsia="宋体"/>
                <w:sz w:val="18"/>
                <w:szCs w:val="18"/>
                <w:lang w:eastAsia="zh-CN"/>
              </w:rPr>
            </w:pPr>
            <w:r w:rsidRPr="00A242FD">
              <w:rPr>
                <w:rFonts w:eastAsia="宋体"/>
                <w:sz w:val="18"/>
                <w:szCs w:val="18"/>
                <w:lang w:eastAsia="zh-CN"/>
              </w:rPr>
              <w:t xml:space="preserve">The main motivation is to enable activation of up to 8 TCI-States. However, it should be noted that up to 8 TCI-states has been supported since Release-15, where the maximum number of reported beams in a single NW-initiated report is up to 4. Even keeping up to 4 reports in a UEIBR instance, NW can select 8 TCI-states based on UE-initiated beam reports </w:t>
            </w:r>
            <w:proofErr w:type="spellStart"/>
            <w:r w:rsidRPr="00A242FD">
              <w:rPr>
                <w:rFonts w:eastAsia="宋体"/>
                <w:sz w:val="18"/>
                <w:szCs w:val="18"/>
                <w:lang w:eastAsia="zh-CN"/>
              </w:rPr>
              <w:t>assocated</w:t>
            </w:r>
            <w:proofErr w:type="spellEnd"/>
            <w:r w:rsidRPr="00A242FD">
              <w:rPr>
                <w:rFonts w:eastAsia="宋体"/>
                <w:sz w:val="18"/>
                <w:szCs w:val="18"/>
                <w:lang w:eastAsia="zh-CN"/>
              </w:rPr>
              <w:t xml:space="preserve"> with different events or a combination of NW-initiated and UE-initiated beam reporting. Additionally, in real </w:t>
            </w:r>
            <w:proofErr w:type="spellStart"/>
            <w:r w:rsidRPr="00A242FD">
              <w:rPr>
                <w:rFonts w:eastAsia="宋体"/>
                <w:sz w:val="18"/>
                <w:szCs w:val="18"/>
                <w:lang w:eastAsia="zh-CN"/>
              </w:rPr>
              <w:t>deployement</w:t>
            </w:r>
            <w:proofErr w:type="spellEnd"/>
            <w:r w:rsidRPr="00A242FD">
              <w:rPr>
                <w:rFonts w:eastAsia="宋体"/>
                <w:sz w:val="18"/>
                <w:szCs w:val="18"/>
                <w:lang w:eastAsia="zh-CN"/>
              </w:rPr>
              <w:t xml:space="preserve"> scenarios, the </w:t>
            </w:r>
            <w:proofErr w:type="spellStart"/>
            <w:r w:rsidRPr="00A242FD">
              <w:rPr>
                <w:rFonts w:eastAsia="宋体"/>
                <w:sz w:val="18"/>
                <w:szCs w:val="18"/>
                <w:lang w:eastAsia="zh-CN"/>
              </w:rPr>
              <w:t>probility</w:t>
            </w:r>
            <w:proofErr w:type="spellEnd"/>
            <w:r w:rsidRPr="00A242FD">
              <w:rPr>
                <w:rFonts w:eastAsia="宋体"/>
                <w:sz w:val="18"/>
                <w:szCs w:val="18"/>
                <w:lang w:eastAsia="zh-CN"/>
              </w:rPr>
              <w:t xml:space="preserve"> of having more than 4 </w:t>
            </w:r>
            <w:proofErr w:type="gramStart"/>
            <w:r w:rsidRPr="00A242FD">
              <w:rPr>
                <w:rFonts w:eastAsia="宋体"/>
                <w:sz w:val="18"/>
                <w:szCs w:val="18"/>
                <w:lang w:eastAsia="zh-CN"/>
              </w:rPr>
              <w:t>candidate</w:t>
            </w:r>
            <w:proofErr w:type="gramEnd"/>
            <w:r w:rsidRPr="00A242FD">
              <w:rPr>
                <w:rFonts w:eastAsia="宋体"/>
                <w:sz w:val="18"/>
                <w:szCs w:val="18"/>
                <w:lang w:eastAsia="zh-CN"/>
              </w:rPr>
              <w:t xml:space="preserve"> beam </w:t>
            </w:r>
            <w:proofErr w:type="spellStart"/>
            <w:r w:rsidRPr="00A242FD">
              <w:rPr>
                <w:rFonts w:eastAsia="宋体"/>
                <w:sz w:val="18"/>
                <w:szCs w:val="18"/>
                <w:lang w:eastAsia="zh-CN"/>
              </w:rPr>
              <w:t>simutaneously</w:t>
            </w:r>
            <w:proofErr w:type="spellEnd"/>
            <w:r w:rsidRPr="00A242FD">
              <w:rPr>
                <w:rFonts w:eastAsia="宋体"/>
                <w:sz w:val="18"/>
                <w:szCs w:val="18"/>
                <w:lang w:eastAsia="zh-CN"/>
              </w:rPr>
              <w:t xml:space="preserve"> offset better than the current beam</w:t>
            </w:r>
            <w:r>
              <w:rPr>
                <w:rFonts w:eastAsia="宋体"/>
                <w:sz w:val="18"/>
                <w:szCs w:val="18"/>
                <w:lang w:eastAsia="zh-CN"/>
              </w:rPr>
              <w:t xml:space="preserve"> or better </w:t>
            </w:r>
            <w:proofErr w:type="spellStart"/>
            <w:r>
              <w:rPr>
                <w:rFonts w:eastAsia="宋体"/>
                <w:sz w:val="18"/>
                <w:szCs w:val="18"/>
                <w:lang w:eastAsia="zh-CN"/>
              </w:rPr>
              <w:t>then</w:t>
            </w:r>
            <w:proofErr w:type="spellEnd"/>
            <w:r>
              <w:rPr>
                <w:rFonts w:eastAsia="宋体"/>
                <w:sz w:val="18"/>
                <w:szCs w:val="18"/>
                <w:lang w:eastAsia="zh-CN"/>
              </w:rPr>
              <w:t xml:space="preserve"> the ‘M-</w:t>
            </w:r>
            <w:proofErr w:type="spellStart"/>
            <w:r>
              <w:rPr>
                <w:rFonts w:eastAsia="宋体"/>
                <w:sz w:val="18"/>
                <w:szCs w:val="18"/>
                <w:lang w:eastAsia="zh-CN"/>
              </w:rPr>
              <w:t>th</w:t>
            </w:r>
            <w:proofErr w:type="spellEnd"/>
            <w:r>
              <w:rPr>
                <w:rFonts w:eastAsia="宋体"/>
                <w:sz w:val="18"/>
                <w:szCs w:val="18"/>
                <w:lang w:eastAsia="zh-CN"/>
              </w:rPr>
              <w:t>’ active beam</w:t>
            </w:r>
            <w:r w:rsidRPr="00A242FD">
              <w:rPr>
                <w:rFonts w:eastAsia="宋体"/>
                <w:sz w:val="18"/>
                <w:szCs w:val="18"/>
                <w:lang w:eastAsia="zh-CN"/>
              </w:rPr>
              <w:t xml:space="preserve"> </w:t>
            </w:r>
            <w:r>
              <w:rPr>
                <w:rFonts w:eastAsia="宋体"/>
                <w:sz w:val="18"/>
                <w:szCs w:val="18"/>
                <w:lang w:eastAsia="zh-CN"/>
              </w:rPr>
              <w:t>is quite low</w:t>
            </w:r>
            <w:r w:rsidRPr="00A242FD">
              <w:rPr>
                <w:rFonts w:eastAsia="宋体"/>
                <w:sz w:val="18"/>
                <w:szCs w:val="18"/>
                <w:lang w:eastAsia="zh-CN"/>
              </w:rPr>
              <w:t xml:space="preserve"> in our </w:t>
            </w:r>
            <w:r>
              <w:rPr>
                <w:rFonts w:eastAsia="宋体"/>
                <w:sz w:val="18"/>
                <w:szCs w:val="18"/>
                <w:lang w:eastAsia="zh-CN"/>
              </w:rPr>
              <w:t xml:space="preserve">FR2 </w:t>
            </w:r>
            <w:r w:rsidRPr="00A242FD">
              <w:rPr>
                <w:rFonts w:eastAsia="宋体"/>
                <w:sz w:val="18"/>
                <w:szCs w:val="18"/>
                <w:lang w:eastAsia="zh-CN"/>
              </w:rPr>
              <w:t xml:space="preserve">field observation.  </w:t>
            </w:r>
          </w:p>
          <w:p w14:paraId="20D9B772" w14:textId="77777777" w:rsidR="00D87CF5" w:rsidRDefault="00D87CF5" w:rsidP="00D87CF5">
            <w:pPr>
              <w:snapToGrid w:val="0"/>
              <w:rPr>
                <w:b/>
                <w:sz w:val="18"/>
                <w:szCs w:val="18"/>
                <w:lang w:eastAsia="zh-CN"/>
              </w:rPr>
            </w:pPr>
          </w:p>
        </w:tc>
      </w:tr>
      <w:tr w:rsidR="00025A78" w14:paraId="2CD13A6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7CB730A" w14:textId="19CE8E95" w:rsidR="00025A78" w:rsidRDefault="00025A78" w:rsidP="00025A78">
            <w:pPr>
              <w:snapToGrid w:val="0"/>
              <w:rPr>
                <w:color w:val="000000" w:themeColor="text1"/>
                <w:sz w:val="18"/>
                <w:szCs w:val="18"/>
                <w:lang w:eastAsia="zh-CN"/>
              </w:rPr>
            </w:pPr>
            <w:r>
              <w:rPr>
                <w:rFonts w:eastAsia="宋体"/>
                <w:color w:val="0000FF"/>
                <w:sz w:val="18"/>
                <w:szCs w:val="18"/>
                <w:lang w:eastAsia="zh-CN"/>
              </w:rPr>
              <w:t>M</w:t>
            </w:r>
            <w:r>
              <w:rPr>
                <w:rFonts w:eastAsiaTheme="minorEastAsia"/>
                <w:color w:val="0000FF"/>
                <w:sz w:val="18"/>
                <w:szCs w:val="18"/>
                <w:lang w:eastAsia="zh-CN"/>
              </w:rPr>
              <w:t>od_V32</w:t>
            </w:r>
          </w:p>
        </w:tc>
        <w:tc>
          <w:tcPr>
            <w:tcW w:w="8479" w:type="dxa"/>
            <w:tcBorders>
              <w:top w:val="single" w:sz="4" w:space="0" w:color="auto"/>
              <w:left w:val="single" w:sz="4" w:space="0" w:color="auto"/>
              <w:bottom w:val="single" w:sz="4" w:space="0" w:color="auto"/>
              <w:right w:val="single" w:sz="4" w:space="0" w:color="auto"/>
            </w:tcBorders>
          </w:tcPr>
          <w:p w14:paraId="230909FF" w14:textId="4C84F35B" w:rsidR="00025A78" w:rsidRDefault="00025A78" w:rsidP="00025A78">
            <w:pPr>
              <w:tabs>
                <w:tab w:val="left" w:pos="1191"/>
              </w:tabs>
              <w:rPr>
                <w:b/>
                <w:bCs/>
                <w:sz w:val="18"/>
                <w:szCs w:val="18"/>
                <w:lang w:val="en-CA"/>
              </w:rPr>
            </w:pPr>
            <w:r>
              <w:rPr>
                <w:rFonts w:eastAsia="宋体"/>
                <w:bCs/>
                <w:color w:val="0000FF"/>
                <w:sz w:val="18"/>
                <w:szCs w:val="18"/>
                <w:lang w:eastAsia="zh-CN"/>
              </w:rPr>
              <w:t xml:space="preserve">Capture companies’ input. </w:t>
            </w:r>
          </w:p>
        </w:tc>
      </w:tr>
      <w:tr w:rsidR="00111BF0" w14:paraId="5001D6A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C44149B" w14:textId="20B86AD8" w:rsidR="00111BF0" w:rsidRPr="00111BF0" w:rsidRDefault="00111BF0" w:rsidP="00111BF0">
            <w:pPr>
              <w:snapToGrid w:val="0"/>
              <w:rPr>
                <w:rFonts w:eastAsia="宋体"/>
                <w:sz w:val="18"/>
                <w:szCs w:val="18"/>
                <w:lang w:eastAsia="zh-CN"/>
              </w:rPr>
            </w:pPr>
            <w:r w:rsidRPr="00111BF0">
              <w:rPr>
                <w:rFonts w:eastAsiaTheme="minorEastAsia" w:hint="eastAsia"/>
                <w:sz w:val="18"/>
                <w:szCs w:val="18"/>
              </w:rPr>
              <w:t>E</w:t>
            </w:r>
            <w:r w:rsidRPr="00111BF0">
              <w:rPr>
                <w:rFonts w:eastAsiaTheme="minorEastAsia"/>
                <w:sz w:val="18"/>
                <w:szCs w:val="18"/>
              </w:rPr>
              <w:t>TRI</w:t>
            </w:r>
          </w:p>
        </w:tc>
        <w:tc>
          <w:tcPr>
            <w:tcW w:w="8479" w:type="dxa"/>
            <w:tcBorders>
              <w:top w:val="single" w:sz="4" w:space="0" w:color="auto"/>
              <w:left w:val="single" w:sz="4" w:space="0" w:color="auto"/>
              <w:bottom w:val="single" w:sz="4" w:space="0" w:color="auto"/>
              <w:right w:val="single" w:sz="4" w:space="0" w:color="auto"/>
            </w:tcBorders>
          </w:tcPr>
          <w:p w14:paraId="5DE7AEFE" w14:textId="77777777" w:rsidR="00111BF0" w:rsidRPr="00111BF0" w:rsidRDefault="00111BF0" w:rsidP="00111BF0">
            <w:pPr>
              <w:rPr>
                <w:rFonts w:eastAsiaTheme="minorEastAsia"/>
                <w:b/>
                <w:sz w:val="18"/>
                <w:szCs w:val="18"/>
              </w:rPr>
            </w:pPr>
            <w:r w:rsidRPr="00111BF0">
              <w:rPr>
                <w:rFonts w:eastAsiaTheme="minorEastAsia"/>
                <w:b/>
                <w:sz w:val="18"/>
                <w:szCs w:val="18"/>
              </w:rPr>
              <w:t>Issue 2.1</w:t>
            </w:r>
          </w:p>
          <w:p w14:paraId="1C312DE7" w14:textId="77777777" w:rsidR="00111BF0" w:rsidRPr="00111BF0" w:rsidRDefault="00111BF0" w:rsidP="00111BF0">
            <w:pPr>
              <w:rPr>
                <w:rFonts w:eastAsiaTheme="minorEastAsia"/>
                <w:sz w:val="18"/>
                <w:szCs w:val="18"/>
              </w:rPr>
            </w:pPr>
            <w:r w:rsidRPr="00111BF0">
              <w:rPr>
                <w:rFonts w:eastAsiaTheme="minorEastAsia" w:hint="eastAsia"/>
                <w:sz w:val="18"/>
                <w:szCs w:val="18"/>
              </w:rPr>
              <w:t>W</w:t>
            </w:r>
            <w:r w:rsidRPr="00111BF0">
              <w:rPr>
                <w:rFonts w:eastAsiaTheme="minorEastAsia"/>
                <w:sz w:val="18"/>
                <w:szCs w:val="18"/>
              </w:rPr>
              <w:t>e support proposal 2.1</w:t>
            </w:r>
          </w:p>
          <w:p w14:paraId="25BAB26A" w14:textId="77777777" w:rsidR="00111BF0" w:rsidRPr="00111BF0" w:rsidRDefault="00111BF0" w:rsidP="00111BF0">
            <w:pPr>
              <w:rPr>
                <w:rFonts w:eastAsiaTheme="minorEastAsia"/>
                <w:sz w:val="18"/>
                <w:szCs w:val="18"/>
              </w:rPr>
            </w:pPr>
          </w:p>
          <w:p w14:paraId="065B4887" w14:textId="77777777" w:rsidR="00111BF0" w:rsidRPr="00111BF0" w:rsidRDefault="00111BF0" w:rsidP="00111BF0">
            <w:pPr>
              <w:rPr>
                <w:rFonts w:eastAsiaTheme="minorEastAsia"/>
                <w:b/>
                <w:sz w:val="18"/>
                <w:szCs w:val="18"/>
              </w:rPr>
            </w:pPr>
            <w:r w:rsidRPr="00111BF0">
              <w:rPr>
                <w:rFonts w:eastAsiaTheme="minorEastAsia" w:hint="eastAsia"/>
                <w:b/>
                <w:sz w:val="18"/>
                <w:szCs w:val="18"/>
              </w:rPr>
              <w:t>I</w:t>
            </w:r>
            <w:r w:rsidRPr="00111BF0">
              <w:rPr>
                <w:rFonts w:eastAsiaTheme="minorEastAsia"/>
                <w:b/>
                <w:sz w:val="18"/>
                <w:szCs w:val="18"/>
              </w:rPr>
              <w:t>ssue 2.2</w:t>
            </w:r>
          </w:p>
          <w:p w14:paraId="76FA2979" w14:textId="77777777" w:rsidR="00111BF0" w:rsidRPr="00111BF0" w:rsidRDefault="00111BF0" w:rsidP="00111BF0">
            <w:pPr>
              <w:rPr>
                <w:rFonts w:eastAsiaTheme="minorEastAsia"/>
                <w:sz w:val="18"/>
                <w:szCs w:val="18"/>
              </w:rPr>
            </w:pPr>
            <w:r w:rsidRPr="00111BF0">
              <w:rPr>
                <w:rFonts w:eastAsiaTheme="minorEastAsia" w:hint="eastAsia"/>
                <w:sz w:val="18"/>
                <w:szCs w:val="18"/>
              </w:rPr>
              <w:t>B</w:t>
            </w:r>
            <w:r w:rsidRPr="00111BF0">
              <w:rPr>
                <w:rFonts w:eastAsiaTheme="minorEastAsia"/>
                <w:sz w:val="18"/>
                <w:szCs w:val="18"/>
              </w:rPr>
              <w:t>efore going into Q2.2, we think the RSRP calculation is done at difference times. The event-2 triggering, the first report, and the second report do have a different timing, the satisfaction is assessed at the triggering event-2. Based on this analysis, we think that the additional indication is not necessary. Rather we should clarify the timing of having RSRP.</w:t>
            </w:r>
          </w:p>
          <w:p w14:paraId="7615FD44" w14:textId="77777777" w:rsidR="00111BF0" w:rsidRPr="00111BF0" w:rsidRDefault="00111BF0" w:rsidP="00111BF0">
            <w:pPr>
              <w:rPr>
                <w:rFonts w:eastAsiaTheme="minorEastAsia"/>
                <w:sz w:val="18"/>
                <w:szCs w:val="18"/>
              </w:rPr>
            </w:pPr>
          </w:p>
          <w:p w14:paraId="44A212B6" w14:textId="77777777" w:rsidR="00111BF0" w:rsidRPr="00111BF0" w:rsidRDefault="00111BF0" w:rsidP="00111BF0">
            <w:pPr>
              <w:rPr>
                <w:rFonts w:eastAsiaTheme="minorEastAsia"/>
                <w:b/>
                <w:sz w:val="18"/>
                <w:szCs w:val="18"/>
              </w:rPr>
            </w:pPr>
            <w:r w:rsidRPr="00111BF0">
              <w:rPr>
                <w:rFonts w:eastAsiaTheme="minorEastAsia" w:hint="eastAsia"/>
                <w:b/>
                <w:sz w:val="18"/>
                <w:szCs w:val="18"/>
              </w:rPr>
              <w:t>I</w:t>
            </w:r>
            <w:r w:rsidRPr="00111BF0">
              <w:rPr>
                <w:rFonts w:eastAsiaTheme="minorEastAsia"/>
                <w:b/>
                <w:sz w:val="18"/>
                <w:szCs w:val="18"/>
              </w:rPr>
              <w:t>ssue 2.3</w:t>
            </w:r>
          </w:p>
          <w:p w14:paraId="18B4B772" w14:textId="77777777" w:rsidR="00111BF0" w:rsidRPr="00111BF0" w:rsidRDefault="00111BF0" w:rsidP="00111BF0">
            <w:pPr>
              <w:rPr>
                <w:rFonts w:eastAsiaTheme="minorEastAsia"/>
                <w:sz w:val="18"/>
                <w:szCs w:val="18"/>
              </w:rPr>
            </w:pPr>
            <w:r w:rsidRPr="00111BF0">
              <w:rPr>
                <w:rFonts w:eastAsiaTheme="minorEastAsia" w:hint="eastAsia"/>
                <w:sz w:val="18"/>
                <w:szCs w:val="18"/>
              </w:rPr>
              <w:t>O</w:t>
            </w:r>
            <w:r w:rsidRPr="00111BF0">
              <w:rPr>
                <w:rFonts w:eastAsiaTheme="minorEastAsia"/>
                <w:sz w:val="18"/>
                <w:szCs w:val="18"/>
              </w:rPr>
              <w:t>kay to support proposal 2.3.</w:t>
            </w:r>
          </w:p>
          <w:p w14:paraId="67EE5665" w14:textId="77777777" w:rsidR="00111BF0" w:rsidRPr="00111BF0" w:rsidRDefault="00111BF0" w:rsidP="00111BF0">
            <w:pPr>
              <w:rPr>
                <w:rFonts w:eastAsiaTheme="minorEastAsia"/>
                <w:sz w:val="18"/>
                <w:szCs w:val="18"/>
              </w:rPr>
            </w:pPr>
          </w:p>
          <w:p w14:paraId="1AD7486A" w14:textId="77777777" w:rsidR="00111BF0" w:rsidRPr="00111BF0" w:rsidRDefault="00111BF0" w:rsidP="00111BF0">
            <w:pPr>
              <w:tabs>
                <w:tab w:val="left" w:pos="1191"/>
              </w:tabs>
              <w:rPr>
                <w:rFonts w:eastAsia="宋体"/>
                <w:bCs/>
                <w:sz w:val="18"/>
                <w:szCs w:val="18"/>
                <w:lang w:eastAsia="zh-CN"/>
              </w:rPr>
            </w:pPr>
          </w:p>
        </w:tc>
      </w:tr>
      <w:tr w:rsidR="00D84119" w14:paraId="5DB04AB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AA174A7" w14:textId="1850BC8B" w:rsidR="00D84119" w:rsidRPr="00D84119" w:rsidRDefault="00D84119" w:rsidP="00111BF0">
            <w:pPr>
              <w:snapToGrid w:val="0"/>
              <w:rPr>
                <w:rFonts w:eastAsia="MS Mincho"/>
                <w:sz w:val="18"/>
                <w:szCs w:val="18"/>
                <w:lang w:eastAsia="ja-JP"/>
              </w:rPr>
            </w:pPr>
            <w:r>
              <w:rPr>
                <w:rFonts w:eastAsia="MS Mincho" w:hint="eastAsia"/>
                <w:sz w:val="18"/>
                <w:szCs w:val="18"/>
                <w:lang w:eastAsia="ja-JP"/>
              </w:rPr>
              <w:t>KDDI</w:t>
            </w:r>
          </w:p>
        </w:tc>
        <w:tc>
          <w:tcPr>
            <w:tcW w:w="8479" w:type="dxa"/>
            <w:tcBorders>
              <w:top w:val="single" w:sz="4" w:space="0" w:color="auto"/>
              <w:left w:val="single" w:sz="4" w:space="0" w:color="auto"/>
              <w:bottom w:val="single" w:sz="4" w:space="0" w:color="auto"/>
              <w:right w:val="single" w:sz="4" w:space="0" w:color="auto"/>
            </w:tcBorders>
          </w:tcPr>
          <w:p w14:paraId="51ACC67C" w14:textId="77777777" w:rsidR="00D84119" w:rsidRDefault="00D84119" w:rsidP="00111BF0">
            <w:pPr>
              <w:rPr>
                <w:rFonts w:eastAsia="MS Mincho"/>
                <w:bCs/>
                <w:sz w:val="18"/>
                <w:szCs w:val="18"/>
                <w:lang w:eastAsia="ja-JP"/>
              </w:rPr>
            </w:pPr>
            <w:r>
              <w:rPr>
                <w:rFonts w:eastAsia="MS Mincho" w:hint="eastAsia"/>
                <w:b/>
                <w:sz w:val="18"/>
                <w:szCs w:val="18"/>
                <w:lang w:eastAsia="ja-JP"/>
              </w:rPr>
              <w:t>Proposal2.1:</w:t>
            </w:r>
            <w:r w:rsidRPr="00D84119">
              <w:rPr>
                <w:rFonts w:eastAsia="MS Mincho" w:hint="eastAsia"/>
                <w:bCs/>
                <w:sz w:val="18"/>
                <w:szCs w:val="18"/>
                <w:lang w:eastAsia="ja-JP"/>
              </w:rPr>
              <w:t xml:space="preserve"> We support this proposal and prefer option-1. </w:t>
            </w:r>
          </w:p>
          <w:p w14:paraId="117C3EC4" w14:textId="515A97EA" w:rsidR="00D84119" w:rsidRDefault="00D84119" w:rsidP="00D84119">
            <w:pPr>
              <w:rPr>
                <w:rFonts w:eastAsia="MS Mincho"/>
                <w:bCs/>
                <w:sz w:val="18"/>
                <w:szCs w:val="18"/>
                <w:lang w:eastAsia="ja-JP"/>
              </w:rPr>
            </w:pPr>
            <w:r>
              <w:rPr>
                <w:rFonts w:eastAsia="MS Mincho" w:hint="eastAsia"/>
                <w:b/>
                <w:sz w:val="18"/>
                <w:szCs w:val="18"/>
                <w:lang w:eastAsia="ja-JP"/>
              </w:rPr>
              <w:t>Q2.2:</w:t>
            </w:r>
            <w:r w:rsidRPr="00D84119">
              <w:rPr>
                <w:rFonts w:eastAsia="MS Mincho" w:hint="eastAsia"/>
                <w:bCs/>
                <w:sz w:val="18"/>
                <w:szCs w:val="18"/>
                <w:lang w:eastAsia="ja-JP"/>
              </w:rPr>
              <w:t xml:space="preserve"> We support</w:t>
            </w:r>
            <w:r>
              <w:rPr>
                <w:rFonts w:eastAsia="MS Mincho" w:hint="eastAsia"/>
                <w:bCs/>
                <w:sz w:val="18"/>
                <w:szCs w:val="18"/>
                <w:lang w:eastAsia="ja-JP"/>
              </w:rPr>
              <w:t xml:space="preserve"> additional indication. Even if the L1-RSRP of the </w:t>
            </w:r>
            <w:r>
              <w:rPr>
                <w:rFonts w:eastAsia="MS Mincho"/>
                <w:bCs/>
                <w:sz w:val="18"/>
                <w:szCs w:val="18"/>
                <w:lang w:eastAsia="ja-JP"/>
              </w:rPr>
              <w:t>current</w:t>
            </w:r>
            <w:r>
              <w:rPr>
                <w:rFonts w:eastAsia="MS Mincho" w:hint="eastAsia"/>
                <w:bCs/>
                <w:sz w:val="18"/>
                <w:szCs w:val="18"/>
                <w:lang w:eastAsia="ja-JP"/>
              </w:rPr>
              <w:t xml:space="preserve"> beam is reported, the NW cannot </w:t>
            </w:r>
            <w:r>
              <w:rPr>
                <w:rFonts w:eastAsia="MS Mincho"/>
                <w:bCs/>
                <w:sz w:val="18"/>
                <w:szCs w:val="18"/>
                <w:lang w:eastAsia="ja-JP"/>
              </w:rPr>
              <w:t>identify</w:t>
            </w:r>
            <w:r>
              <w:rPr>
                <w:rFonts w:eastAsia="MS Mincho" w:hint="eastAsia"/>
                <w:bCs/>
                <w:sz w:val="18"/>
                <w:szCs w:val="18"/>
                <w:lang w:eastAsia="ja-JP"/>
              </w:rPr>
              <w:t xml:space="preserve"> which beam(s) satisfy the condition of Event-2 when the counter M &gt;1. </w:t>
            </w:r>
          </w:p>
          <w:p w14:paraId="5F04FED0" w14:textId="308BDF88" w:rsidR="00D84119" w:rsidRPr="00D84119" w:rsidRDefault="00D84119" w:rsidP="00111BF0">
            <w:pPr>
              <w:rPr>
                <w:rFonts w:eastAsia="MS Mincho"/>
                <w:b/>
                <w:sz w:val="18"/>
                <w:szCs w:val="18"/>
                <w:lang w:eastAsia="ja-JP"/>
              </w:rPr>
            </w:pPr>
            <w:r w:rsidRPr="00D84119">
              <w:rPr>
                <w:rFonts w:eastAsia="MS Mincho" w:hint="eastAsia"/>
                <w:b/>
                <w:sz w:val="18"/>
                <w:szCs w:val="18"/>
                <w:lang w:eastAsia="ja-JP"/>
              </w:rPr>
              <w:t xml:space="preserve">Proposal 2.3: </w:t>
            </w:r>
            <w:r w:rsidRPr="00D84119">
              <w:rPr>
                <w:rFonts w:eastAsia="MS Mincho" w:hint="eastAsia"/>
                <w:bCs/>
                <w:sz w:val="18"/>
                <w:szCs w:val="18"/>
                <w:lang w:eastAsia="ja-JP"/>
              </w:rPr>
              <w:t>We</w:t>
            </w:r>
            <w:r>
              <w:rPr>
                <w:rFonts w:eastAsia="MS Mincho" w:hint="eastAsia"/>
                <w:bCs/>
                <w:sz w:val="18"/>
                <w:szCs w:val="18"/>
                <w:lang w:eastAsia="ja-JP"/>
              </w:rPr>
              <w:t xml:space="preserve"> support. </w:t>
            </w:r>
          </w:p>
        </w:tc>
      </w:tr>
      <w:tr w:rsidR="00B6181F" w14:paraId="719D612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D1B4186" w14:textId="2FCFDA49" w:rsidR="00B6181F" w:rsidRDefault="00B6181F" w:rsidP="00111BF0">
            <w:pPr>
              <w:snapToGrid w:val="0"/>
              <w:rPr>
                <w:rFonts w:eastAsia="MS Mincho"/>
                <w:sz w:val="18"/>
                <w:szCs w:val="18"/>
                <w:lang w:eastAsia="ja-JP"/>
              </w:rPr>
            </w:pPr>
            <w:r>
              <w:rPr>
                <w:rFonts w:eastAsia="MS Mincho"/>
                <w:sz w:val="18"/>
                <w:szCs w:val="18"/>
                <w:lang w:eastAsia="ja-JP"/>
              </w:rPr>
              <w:t>Panasonic</w:t>
            </w:r>
          </w:p>
        </w:tc>
        <w:tc>
          <w:tcPr>
            <w:tcW w:w="8479" w:type="dxa"/>
            <w:tcBorders>
              <w:top w:val="single" w:sz="4" w:space="0" w:color="auto"/>
              <w:left w:val="single" w:sz="4" w:space="0" w:color="auto"/>
              <w:bottom w:val="single" w:sz="4" w:space="0" w:color="auto"/>
              <w:right w:val="single" w:sz="4" w:space="0" w:color="auto"/>
            </w:tcBorders>
          </w:tcPr>
          <w:p w14:paraId="53F5E62E" w14:textId="26B9DAAF" w:rsidR="00B6181F" w:rsidRPr="008672B4" w:rsidRDefault="00B6181F" w:rsidP="00B6181F">
            <w:pPr>
              <w:tabs>
                <w:tab w:val="left" w:pos="1191"/>
              </w:tabs>
              <w:rPr>
                <w:rFonts w:cs="Times New Roman"/>
                <w:sz w:val="18"/>
                <w:szCs w:val="18"/>
                <w:lang w:val="en-CA"/>
              </w:rPr>
            </w:pPr>
            <w:r w:rsidRPr="008672B4">
              <w:rPr>
                <w:rFonts w:cs="Times New Roman"/>
                <w:sz w:val="18"/>
                <w:szCs w:val="18"/>
                <w:lang w:val="en-CA"/>
              </w:rPr>
              <w:t xml:space="preserve">Issue 2.4: We think that it is important to support </w:t>
            </w:r>
            <w:r>
              <w:rPr>
                <w:rFonts w:cs="Times New Roman"/>
                <w:sz w:val="18"/>
                <w:szCs w:val="18"/>
                <w:lang w:val="en-CA"/>
              </w:rPr>
              <w:t xml:space="preserve">reporting </w:t>
            </w:r>
            <w:r w:rsidRPr="008672B4">
              <w:rPr>
                <w:rFonts w:cs="Times New Roman"/>
                <w:sz w:val="18"/>
                <w:szCs w:val="18"/>
                <w:lang w:val="en-CA"/>
              </w:rPr>
              <w:t xml:space="preserve">UE capability value index as an additional content especially in FR2 operation. </w:t>
            </w:r>
          </w:p>
          <w:p w14:paraId="59AD8A3E" w14:textId="77777777" w:rsidR="00B6181F" w:rsidRPr="00B6181F" w:rsidRDefault="00B6181F" w:rsidP="00111BF0">
            <w:pPr>
              <w:rPr>
                <w:rFonts w:eastAsia="MS Mincho"/>
                <w:b/>
                <w:sz w:val="18"/>
                <w:szCs w:val="18"/>
                <w:lang w:val="en-CA" w:eastAsia="ja-JP"/>
              </w:rPr>
            </w:pPr>
          </w:p>
        </w:tc>
      </w:tr>
      <w:tr w:rsidR="00554D43" w14:paraId="0569E3D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6F99317" w14:textId="06AE5635" w:rsidR="00554D43" w:rsidRDefault="00554D43" w:rsidP="00554D43">
            <w:pPr>
              <w:snapToGrid w:val="0"/>
              <w:rPr>
                <w:rFonts w:eastAsia="MS Mincho"/>
                <w:sz w:val="18"/>
                <w:szCs w:val="18"/>
                <w:lang w:eastAsia="ja-JP"/>
              </w:rPr>
            </w:pPr>
            <w:r>
              <w:rPr>
                <w:rFonts w:eastAsia="MS Mincho"/>
                <w:sz w:val="18"/>
                <w:szCs w:val="18"/>
                <w:lang w:eastAsia="ja-JP"/>
              </w:rPr>
              <w:t>TCL</w:t>
            </w:r>
          </w:p>
        </w:tc>
        <w:tc>
          <w:tcPr>
            <w:tcW w:w="8479" w:type="dxa"/>
            <w:tcBorders>
              <w:top w:val="single" w:sz="4" w:space="0" w:color="auto"/>
              <w:left w:val="single" w:sz="4" w:space="0" w:color="auto"/>
              <w:bottom w:val="single" w:sz="4" w:space="0" w:color="auto"/>
              <w:right w:val="single" w:sz="4" w:space="0" w:color="auto"/>
            </w:tcBorders>
          </w:tcPr>
          <w:p w14:paraId="692DDD1C" w14:textId="77777777" w:rsidR="00554D43" w:rsidRPr="005C0F03" w:rsidRDefault="00554D43" w:rsidP="00554D43">
            <w:pPr>
              <w:snapToGrid w:val="0"/>
              <w:rPr>
                <w:sz w:val="18"/>
                <w:szCs w:val="18"/>
                <w:lang w:val="en-CA"/>
              </w:rPr>
            </w:pPr>
            <w:r w:rsidRPr="005C0F03">
              <w:rPr>
                <w:sz w:val="18"/>
                <w:szCs w:val="18"/>
                <w:lang w:val="en-CA"/>
              </w:rPr>
              <w:t>Proposal 2.1: Support option-1.</w:t>
            </w:r>
          </w:p>
          <w:p w14:paraId="1F885B4F" w14:textId="77777777" w:rsidR="00554D43" w:rsidRPr="005C0F03" w:rsidRDefault="00554D43" w:rsidP="00554D43">
            <w:pPr>
              <w:snapToGrid w:val="0"/>
              <w:rPr>
                <w:sz w:val="18"/>
                <w:szCs w:val="18"/>
                <w:lang w:val="en-CA"/>
              </w:rPr>
            </w:pPr>
            <w:r w:rsidRPr="005C0F03">
              <w:rPr>
                <w:sz w:val="18"/>
                <w:szCs w:val="18"/>
                <w:lang w:val="en-CA"/>
              </w:rPr>
              <w:t>Q2.2: It is not necessary to report this indication.</w:t>
            </w:r>
          </w:p>
          <w:p w14:paraId="6F8CBE35" w14:textId="4D239AE6" w:rsidR="00554D43" w:rsidRPr="008672B4" w:rsidRDefault="00554D43" w:rsidP="00554D43">
            <w:pPr>
              <w:tabs>
                <w:tab w:val="left" w:pos="1191"/>
              </w:tabs>
              <w:rPr>
                <w:sz w:val="18"/>
                <w:szCs w:val="18"/>
                <w:lang w:val="en-CA"/>
              </w:rPr>
            </w:pPr>
            <w:r w:rsidRPr="005C0F03">
              <w:rPr>
                <w:sz w:val="18"/>
                <w:szCs w:val="18"/>
                <w:lang w:val="en-CA"/>
              </w:rPr>
              <w:t>Proposal 2.3: Support.</w:t>
            </w:r>
          </w:p>
        </w:tc>
      </w:tr>
      <w:tr w:rsidR="00B34CFA" w14:paraId="2415C7E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8F42D34" w14:textId="140FBFD3" w:rsidR="00B34CFA" w:rsidRDefault="00B34CFA" w:rsidP="00B34CFA">
            <w:pPr>
              <w:snapToGrid w:val="0"/>
              <w:rPr>
                <w:rFonts w:eastAsia="MS Mincho"/>
                <w:sz w:val="18"/>
                <w:szCs w:val="18"/>
                <w:lang w:eastAsia="ja-JP"/>
              </w:rPr>
            </w:pPr>
            <w:proofErr w:type="spellStart"/>
            <w:r>
              <w:rPr>
                <w:rFonts w:eastAsia="宋体"/>
                <w:color w:val="0000FF"/>
                <w:sz w:val="18"/>
                <w:szCs w:val="18"/>
                <w:lang w:eastAsia="zh-CN"/>
              </w:rPr>
              <w:t>M</w:t>
            </w:r>
            <w:r>
              <w:rPr>
                <w:rFonts w:eastAsiaTheme="minorEastAsia"/>
                <w:color w:val="0000FF"/>
                <w:sz w:val="18"/>
                <w:szCs w:val="18"/>
                <w:lang w:eastAsia="zh-CN"/>
              </w:rPr>
              <w:t>od_</w:t>
            </w:r>
            <w:r w:rsidR="00F9103B">
              <w:rPr>
                <w:rFonts w:eastAsiaTheme="minorEastAsia"/>
                <w:color w:val="0000FF"/>
                <w:sz w:val="18"/>
                <w:szCs w:val="18"/>
                <w:lang w:eastAsia="zh-CN"/>
              </w:rPr>
              <w:t>Final</w:t>
            </w:r>
            <w:proofErr w:type="spellEnd"/>
          </w:p>
        </w:tc>
        <w:tc>
          <w:tcPr>
            <w:tcW w:w="8479" w:type="dxa"/>
            <w:tcBorders>
              <w:top w:val="single" w:sz="4" w:space="0" w:color="auto"/>
              <w:left w:val="single" w:sz="4" w:space="0" w:color="auto"/>
              <w:bottom w:val="single" w:sz="4" w:space="0" w:color="auto"/>
              <w:right w:val="single" w:sz="4" w:space="0" w:color="auto"/>
            </w:tcBorders>
          </w:tcPr>
          <w:p w14:paraId="5A770C0A" w14:textId="29A9E9BD" w:rsidR="00B34CFA" w:rsidRPr="008672B4" w:rsidRDefault="00B34CFA" w:rsidP="00B34CFA">
            <w:pPr>
              <w:tabs>
                <w:tab w:val="left" w:pos="1191"/>
              </w:tabs>
              <w:rPr>
                <w:sz w:val="18"/>
                <w:szCs w:val="18"/>
                <w:lang w:val="en-CA"/>
              </w:rPr>
            </w:pPr>
            <w:r>
              <w:rPr>
                <w:rFonts w:eastAsia="宋体"/>
                <w:bCs/>
                <w:color w:val="0000FF"/>
                <w:sz w:val="18"/>
                <w:szCs w:val="18"/>
                <w:lang w:eastAsia="zh-CN"/>
              </w:rPr>
              <w:t xml:space="preserve">Capture companies’ input. </w:t>
            </w:r>
          </w:p>
        </w:tc>
      </w:tr>
    </w:tbl>
    <w:p w14:paraId="74298027" w14:textId="77777777" w:rsidR="00F173C1" w:rsidRDefault="00F173C1">
      <w:pPr>
        <w:rPr>
          <w:rFonts w:eastAsia="Batang"/>
          <w:b/>
          <w:bCs/>
          <w:iCs/>
          <w:color w:val="000000" w:themeColor="text1"/>
          <w:sz w:val="20"/>
          <w:szCs w:val="20"/>
          <w:lang w:eastAsia="en-US"/>
        </w:rPr>
      </w:pPr>
    </w:p>
    <w:p w14:paraId="7726494F" w14:textId="77777777" w:rsidR="00F173C1" w:rsidRDefault="00165D0F">
      <w:pPr>
        <w:pStyle w:val="Heading2"/>
        <w:rPr>
          <w:sz w:val="24"/>
          <w:szCs w:val="18"/>
        </w:rPr>
      </w:pPr>
      <w:r>
        <w:rPr>
          <w:sz w:val="24"/>
          <w:szCs w:val="18"/>
        </w:rPr>
        <w:t>Issue 3 – UL signaling medium/container</w:t>
      </w:r>
    </w:p>
    <w:p w14:paraId="12D7402E" w14:textId="77777777" w:rsidR="00F173C1" w:rsidRDefault="00165D0F">
      <w:pPr>
        <w:pStyle w:val="Caption"/>
        <w:spacing w:before="240"/>
        <w:jc w:val="center"/>
      </w:pPr>
      <w:r>
        <w:t>Table 3-1 Summary for Issue 3</w:t>
      </w:r>
    </w:p>
    <w:tbl>
      <w:tblPr>
        <w:tblStyle w:val="TableGrid"/>
        <w:tblW w:w="9962" w:type="dxa"/>
        <w:tblLook w:val="04A0" w:firstRow="1" w:lastRow="0" w:firstColumn="1" w:lastColumn="0" w:noHBand="0" w:noVBand="1"/>
      </w:tblPr>
      <w:tblGrid>
        <w:gridCol w:w="576"/>
        <w:gridCol w:w="1446"/>
        <w:gridCol w:w="7940"/>
      </w:tblGrid>
      <w:tr w:rsidR="00F173C1" w14:paraId="2F5550F7"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5EE83" w14:textId="77777777" w:rsidR="00F173C1" w:rsidRDefault="00165D0F">
            <w:pPr>
              <w:snapToGrid w:val="0"/>
              <w:jc w:val="both"/>
              <w:rPr>
                <w:b/>
                <w:sz w:val="18"/>
                <w:szCs w:val="18"/>
                <w:lang w:eastAsia="zh-CN"/>
              </w:rPr>
            </w:pPr>
            <w:r>
              <w:rPr>
                <w:b/>
                <w:sz w:val="18"/>
                <w:szCs w:val="18"/>
                <w:lang w:eastAsia="zh-CN"/>
              </w:rPr>
              <w:t>#</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C1492" w14:textId="77777777" w:rsidR="00F173C1" w:rsidRDefault="00165D0F">
            <w:pPr>
              <w:snapToGrid w:val="0"/>
              <w:jc w:val="both"/>
              <w:rPr>
                <w:b/>
                <w:sz w:val="18"/>
                <w:szCs w:val="18"/>
                <w:lang w:eastAsia="zh-CN"/>
              </w:rPr>
            </w:pPr>
            <w:r>
              <w:rPr>
                <w:b/>
                <w:sz w:val="18"/>
                <w:szCs w:val="18"/>
                <w:lang w:eastAsia="zh-CN"/>
              </w:rPr>
              <w:t>Issue</w:t>
            </w:r>
          </w:p>
        </w:tc>
        <w:tc>
          <w:tcPr>
            <w:tcW w:w="7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DFDFB" w14:textId="77777777" w:rsidR="00F173C1" w:rsidRDefault="00165D0F">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F173C1" w14:paraId="6C845AC2"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70FD1D8" w14:textId="77777777" w:rsidR="00F173C1" w:rsidRDefault="00165D0F">
            <w:pPr>
              <w:snapToGrid w:val="0"/>
              <w:rPr>
                <w:color w:val="000000" w:themeColor="text1"/>
                <w:sz w:val="18"/>
                <w:szCs w:val="18"/>
              </w:rPr>
            </w:pPr>
            <w:r>
              <w:rPr>
                <w:color w:val="000000" w:themeColor="text1"/>
                <w:sz w:val="18"/>
                <w:szCs w:val="18"/>
              </w:rPr>
              <w:lastRenderedPageBreak/>
              <w:t>3.1.1</w:t>
            </w:r>
          </w:p>
        </w:tc>
        <w:tc>
          <w:tcPr>
            <w:tcW w:w="1446" w:type="dxa"/>
            <w:tcBorders>
              <w:top w:val="single" w:sz="4" w:space="0" w:color="auto"/>
              <w:left w:val="single" w:sz="4" w:space="0" w:color="auto"/>
              <w:bottom w:val="single" w:sz="4" w:space="0" w:color="auto"/>
              <w:right w:val="single" w:sz="4" w:space="0" w:color="auto"/>
            </w:tcBorders>
          </w:tcPr>
          <w:p w14:paraId="34F23B90" w14:textId="77777777" w:rsidR="00F173C1" w:rsidRDefault="00165D0F">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To confirm WA</w:t>
            </w:r>
          </w:p>
        </w:tc>
        <w:tc>
          <w:tcPr>
            <w:tcW w:w="7940" w:type="dxa"/>
            <w:tcBorders>
              <w:top w:val="single" w:sz="4" w:space="0" w:color="auto"/>
              <w:left w:val="single" w:sz="4" w:space="0" w:color="auto"/>
              <w:bottom w:val="single" w:sz="4" w:space="0" w:color="auto"/>
              <w:right w:val="single" w:sz="4" w:space="0" w:color="auto"/>
            </w:tcBorders>
          </w:tcPr>
          <w:p w14:paraId="4BE3D2F6" w14:textId="77777777" w:rsidR="00F173C1" w:rsidRDefault="00165D0F">
            <w:pPr>
              <w:shd w:val="clear" w:color="auto" w:fill="FFFFFF"/>
              <w:snapToGrid w:val="0"/>
              <w:rPr>
                <w:rFonts w:eastAsia="宋体"/>
                <w:b/>
                <w:bCs/>
                <w:color w:val="000000"/>
                <w:sz w:val="18"/>
                <w:szCs w:val="18"/>
              </w:rPr>
            </w:pPr>
            <w:r>
              <w:rPr>
                <w:rFonts w:eastAsia="宋体"/>
                <w:b/>
                <w:bCs/>
                <w:color w:val="000000"/>
                <w:sz w:val="18"/>
                <w:szCs w:val="18"/>
                <w:highlight w:val="darkYellow"/>
              </w:rPr>
              <w:t>[117] Working Assumption</w:t>
            </w:r>
          </w:p>
          <w:p w14:paraId="7E21046D" w14:textId="77777777" w:rsidR="00F173C1" w:rsidRDefault="00165D0F">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14:paraId="53B3BA5D" w14:textId="77777777" w:rsidR="00F173C1" w:rsidRDefault="00165D0F">
            <w:pPr>
              <w:pStyle w:val="ListParagraph"/>
              <w:numPr>
                <w:ilvl w:val="0"/>
                <w:numId w:val="25"/>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14:paraId="310169DD" w14:textId="77777777" w:rsidR="00F173C1" w:rsidRDefault="00165D0F">
            <w:pPr>
              <w:pStyle w:val="ListParagraph"/>
              <w:numPr>
                <w:ilvl w:val="1"/>
                <w:numId w:val="25"/>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1E47023A" w14:textId="77777777" w:rsidR="00F173C1" w:rsidRDefault="00165D0F">
            <w:pPr>
              <w:pStyle w:val="ListParagraph"/>
              <w:numPr>
                <w:ilvl w:val="0"/>
                <w:numId w:val="25"/>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14:paraId="252D34BA" w14:textId="77777777" w:rsidR="00F173C1" w:rsidRDefault="00165D0F">
            <w:pPr>
              <w:pStyle w:val="ListParagraph"/>
              <w:numPr>
                <w:ilvl w:val="1"/>
                <w:numId w:val="25"/>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524C8C40" w14:textId="77777777" w:rsidR="00F173C1" w:rsidRDefault="00165D0F">
            <w:pPr>
              <w:pStyle w:val="ListParagraph"/>
              <w:numPr>
                <w:ilvl w:val="0"/>
                <w:numId w:val="25"/>
              </w:numPr>
              <w:shd w:val="clear" w:color="auto" w:fill="FFFFFF"/>
              <w:snapToGrid w:val="0"/>
              <w:spacing w:after="0" w:line="240" w:lineRule="auto"/>
              <w:rPr>
                <w:color w:val="000000" w:themeColor="text1"/>
                <w:sz w:val="18"/>
                <w:szCs w:val="18"/>
              </w:rPr>
            </w:pPr>
            <w:r>
              <w:rPr>
                <w:color w:val="000000" w:themeColor="text1"/>
                <w:sz w:val="18"/>
                <w:szCs w:val="18"/>
              </w:rPr>
              <w:t>FFS: Whether/how to support multi-bit indication in the first PUCCH for mode-A and mode-B, e.g., when multi-event(s) are approved.</w:t>
            </w:r>
          </w:p>
          <w:p w14:paraId="5DAD546E" w14:textId="77777777" w:rsidR="00F173C1" w:rsidRDefault="00165D0F">
            <w:pPr>
              <w:pStyle w:val="ListParagraph"/>
              <w:numPr>
                <w:ilvl w:val="0"/>
                <w:numId w:val="25"/>
              </w:numPr>
              <w:shd w:val="clear" w:color="auto" w:fill="FFFFFF"/>
              <w:snapToGrid w:val="0"/>
              <w:spacing w:after="0" w:line="240" w:lineRule="auto"/>
              <w:rPr>
                <w:sz w:val="18"/>
                <w:szCs w:val="18"/>
              </w:rPr>
            </w:pPr>
            <w:r>
              <w:rPr>
                <w:sz w:val="18"/>
                <w:szCs w:val="18"/>
              </w:rPr>
              <w:t>FFS: details on the dedicated RRC signaling</w:t>
            </w:r>
          </w:p>
          <w:p w14:paraId="5D8CF05A" w14:textId="77777777" w:rsidR="00F173C1" w:rsidRDefault="00165D0F">
            <w:pPr>
              <w:pStyle w:val="ListParagraph"/>
              <w:numPr>
                <w:ilvl w:val="0"/>
                <w:numId w:val="25"/>
              </w:numPr>
              <w:shd w:val="clear" w:color="auto" w:fill="FFFFFF"/>
              <w:snapToGrid w:val="0"/>
              <w:spacing w:after="0" w:line="240" w:lineRule="auto"/>
              <w:rPr>
                <w:sz w:val="18"/>
                <w:szCs w:val="18"/>
              </w:rPr>
            </w:pPr>
            <w:r>
              <w:rPr>
                <w:sz w:val="18"/>
                <w:szCs w:val="18"/>
              </w:rPr>
              <w:t>Above applies at least for the single CC case.</w:t>
            </w:r>
          </w:p>
          <w:p w14:paraId="02ED9839" w14:textId="77777777" w:rsidR="00F173C1" w:rsidRDefault="00F173C1">
            <w:pPr>
              <w:snapToGrid w:val="0"/>
              <w:rPr>
                <w:rFonts w:eastAsia="Times New Roman"/>
                <w:color w:val="000000"/>
                <w:sz w:val="18"/>
                <w:szCs w:val="18"/>
                <w:lang w:eastAsia="zh-CN"/>
              </w:rPr>
            </w:pPr>
          </w:p>
          <w:p w14:paraId="6FF568EB" w14:textId="77777777" w:rsidR="00F173C1" w:rsidRDefault="00165D0F">
            <w:pPr>
              <w:snapToGrid w:val="0"/>
              <w:rPr>
                <w:rFonts w:ascii="Times" w:eastAsia="Batang" w:hAnsi="Times" w:cs="Times"/>
                <w:color w:val="3333FF"/>
                <w:sz w:val="18"/>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18"/>
                <w:szCs w:val="16"/>
                <w:lang w:val="de-DE" w:eastAsia="en-US"/>
              </w:rPr>
              <w:t xml:space="preserve">: </w:t>
            </w:r>
          </w:p>
          <w:p w14:paraId="34C6F1A4" w14:textId="77777777" w:rsidR="00F173C1" w:rsidRDefault="00165D0F">
            <w:pPr>
              <w:pStyle w:val="ListParagraph"/>
              <w:numPr>
                <w:ilvl w:val="0"/>
                <w:numId w:val="15"/>
              </w:numPr>
              <w:snapToGrid w:val="0"/>
              <w:spacing w:after="0" w:line="240" w:lineRule="auto"/>
              <w:contextualSpacing/>
              <w:jc w:val="both"/>
              <w:rPr>
                <w:b/>
                <w:color w:val="3333FF"/>
                <w:sz w:val="18"/>
                <w:szCs w:val="20"/>
              </w:rPr>
            </w:pPr>
            <w:r>
              <w:rPr>
                <w:b/>
                <w:color w:val="3333FF"/>
                <w:sz w:val="18"/>
                <w:szCs w:val="20"/>
              </w:rPr>
              <w:t>While considering the related issue of introducing multi-event is stabilized, let’s further check the above WA this meeting.</w:t>
            </w:r>
          </w:p>
          <w:p w14:paraId="4F30EB22" w14:textId="77777777" w:rsidR="00F173C1" w:rsidRDefault="00F173C1">
            <w:pPr>
              <w:snapToGrid w:val="0"/>
              <w:rPr>
                <w:rFonts w:eastAsia="Times New Roman"/>
                <w:color w:val="000000"/>
                <w:sz w:val="18"/>
                <w:szCs w:val="18"/>
                <w:lang w:eastAsia="zh-CN"/>
              </w:rPr>
            </w:pPr>
          </w:p>
          <w:p w14:paraId="22B946ED" w14:textId="77777777" w:rsidR="00F173C1" w:rsidRDefault="00165D0F">
            <w:pPr>
              <w:snapToGrid w:val="0"/>
              <w:jc w:val="both"/>
              <w:rPr>
                <w:rFonts w:cs="Times"/>
                <w:b/>
                <w:color w:val="0000FF"/>
                <w:sz w:val="20"/>
                <w:szCs w:val="20"/>
                <w:highlight w:val="yellow"/>
                <w:lang w:eastAsia="zh-CN"/>
              </w:rPr>
            </w:pPr>
            <w:r>
              <w:rPr>
                <w:rFonts w:cs="Times"/>
                <w:b/>
                <w:color w:val="0000FF"/>
                <w:sz w:val="20"/>
                <w:szCs w:val="20"/>
                <w:highlight w:val="yellow"/>
                <w:lang w:eastAsia="zh-CN"/>
              </w:rPr>
              <w:t xml:space="preserve">Q3.1.1: </w:t>
            </w:r>
            <w:r>
              <w:rPr>
                <w:rFonts w:cs="Times"/>
                <w:color w:val="0000FF"/>
                <w:sz w:val="20"/>
                <w:szCs w:val="20"/>
                <w:highlight w:val="yellow"/>
                <w:lang w:eastAsia="zh-CN"/>
              </w:rPr>
              <w:t>Please share your views on whether/how to confirm the above WA:</w:t>
            </w:r>
          </w:p>
          <w:p w14:paraId="38E2C831" w14:textId="77777777" w:rsidR="00F173C1" w:rsidRDefault="00F173C1">
            <w:pPr>
              <w:snapToGrid w:val="0"/>
              <w:rPr>
                <w:rFonts w:eastAsia="Times New Roman"/>
                <w:color w:val="000000"/>
                <w:sz w:val="18"/>
                <w:szCs w:val="18"/>
                <w:lang w:eastAsia="zh-CN"/>
              </w:rPr>
            </w:pPr>
          </w:p>
          <w:p w14:paraId="6F26CE53" w14:textId="77777777" w:rsidR="00F173C1" w:rsidRDefault="00165D0F">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14:paraId="3EC62DC7" w14:textId="278025F0" w:rsidR="00F173C1" w:rsidRPr="000F2CDD" w:rsidRDefault="00165D0F">
            <w:pPr>
              <w:pStyle w:val="ListParagraph"/>
              <w:numPr>
                <w:ilvl w:val="0"/>
                <w:numId w:val="26"/>
              </w:numPr>
              <w:snapToGrid w:val="0"/>
              <w:spacing w:after="0" w:line="240" w:lineRule="auto"/>
              <w:contextualSpacing/>
              <w:jc w:val="both"/>
              <w:rPr>
                <w:sz w:val="18"/>
                <w:szCs w:val="20"/>
                <w:lang w:eastAsia="zh-CN"/>
              </w:rPr>
            </w:pPr>
            <w:r>
              <w:rPr>
                <w:color w:val="000000" w:themeColor="text1"/>
                <w:sz w:val="18"/>
                <w:szCs w:val="20"/>
                <w:lang w:eastAsia="zh-CN"/>
              </w:rPr>
              <w:t xml:space="preserve">Confirmed by: </w:t>
            </w:r>
            <w:r w:rsidRPr="000F2CDD">
              <w:rPr>
                <w:sz w:val="18"/>
                <w:szCs w:val="20"/>
                <w:lang w:eastAsia="zh-CN"/>
              </w:rPr>
              <w:t xml:space="preserve">Samsung, Nokia, Qualcomm, Ericsson, </w:t>
            </w:r>
            <w:proofErr w:type="spellStart"/>
            <w:r w:rsidRPr="000F2CDD">
              <w:rPr>
                <w:sz w:val="18"/>
                <w:szCs w:val="20"/>
                <w:lang w:eastAsia="zh-CN"/>
              </w:rPr>
              <w:t>Spreadtrum</w:t>
            </w:r>
            <w:proofErr w:type="spellEnd"/>
            <w:r w:rsidRPr="000F2CDD">
              <w:rPr>
                <w:sz w:val="18"/>
                <w:szCs w:val="20"/>
                <w:lang w:eastAsia="zh-CN"/>
              </w:rPr>
              <w:t xml:space="preserve">, Intel, </w:t>
            </w:r>
            <w:proofErr w:type="spellStart"/>
            <w:r w:rsidRPr="000F2CDD">
              <w:rPr>
                <w:sz w:val="18"/>
                <w:szCs w:val="20"/>
                <w:lang w:eastAsia="zh-CN"/>
              </w:rPr>
              <w:t>xiaomi</w:t>
            </w:r>
            <w:proofErr w:type="spellEnd"/>
            <w:r w:rsidRPr="000F2CDD">
              <w:rPr>
                <w:sz w:val="18"/>
                <w:szCs w:val="20"/>
                <w:lang w:eastAsia="zh-CN"/>
              </w:rPr>
              <w:t>, CATT, Lenovo, TCL, RUIJIE NETWORKS,</w:t>
            </w:r>
            <w:r w:rsidRPr="000F2CDD">
              <w:rPr>
                <w:sz w:val="22"/>
              </w:rPr>
              <w:t xml:space="preserve"> </w:t>
            </w:r>
            <w:proofErr w:type="spellStart"/>
            <w:r w:rsidRPr="000F2CDD">
              <w:rPr>
                <w:sz w:val="18"/>
                <w:szCs w:val="20"/>
                <w:lang w:eastAsia="zh-CN"/>
              </w:rPr>
              <w:t>ASUSTeK</w:t>
            </w:r>
            <w:proofErr w:type="spellEnd"/>
            <w:r w:rsidRPr="000F2CDD">
              <w:rPr>
                <w:sz w:val="18"/>
                <w:szCs w:val="20"/>
                <w:lang w:eastAsia="zh-CN"/>
              </w:rPr>
              <w:t xml:space="preserve">, OPPO, ZTE, </w:t>
            </w:r>
            <w:r w:rsidRPr="000F2CDD">
              <w:rPr>
                <w:rFonts w:eastAsia="MS Mincho" w:hint="eastAsia"/>
                <w:sz w:val="18"/>
                <w:szCs w:val="20"/>
                <w:lang w:eastAsia="ja-JP"/>
              </w:rPr>
              <w:t>NTT DOCOMO</w:t>
            </w:r>
            <w:r w:rsidRPr="000F2CDD">
              <w:rPr>
                <w:rFonts w:eastAsia="MS Mincho"/>
                <w:sz w:val="18"/>
                <w:szCs w:val="20"/>
                <w:lang w:eastAsia="ja-JP"/>
              </w:rPr>
              <w:t xml:space="preserve">, </w:t>
            </w:r>
            <w:proofErr w:type="spellStart"/>
            <w:r w:rsidRPr="000F2CDD">
              <w:rPr>
                <w:rFonts w:eastAsia="MS Mincho"/>
                <w:sz w:val="18"/>
                <w:szCs w:val="20"/>
                <w:lang w:eastAsia="ja-JP"/>
              </w:rPr>
              <w:t>Futurewei</w:t>
            </w:r>
            <w:proofErr w:type="spellEnd"/>
            <w:r w:rsidRPr="000F2CDD">
              <w:rPr>
                <w:rFonts w:eastAsia="MS Mincho"/>
                <w:sz w:val="18"/>
                <w:szCs w:val="20"/>
                <w:lang w:eastAsia="ja-JP"/>
              </w:rPr>
              <w:t>, Huawei/</w:t>
            </w:r>
            <w:proofErr w:type="spellStart"/>
            <w:r w:rsidRPr="000F2CDD">
              <w:rPr>
                <w:rFonts w:eastAsia="MS Mincho"/>
                <w:sz w:val="18"/>
                <w:szCs w:val="20"/>
                <w:lang w:eastAsia="ja-JP"/>
              </w:rPr>
              <w:t>HiSi</w:t>
            </w:r>
            <w:proofErr w:type="spellEnd"/>
            <w:r w:rsidRPr="000F2CDD">
              <w:rPr>
                <w:rFonts w:eastAsia="MS Mincho"/>
                <w:sz w:val="18"/>
                <w:szCs w:val="20"/>
                <w:lang w:eastAsia="ja-JP"/>
              </w:rPr>
              <w:t xml:space="preserve">, Sharp, Panasonic, New H3C, </w:t>
            </w:r>
            <w:proofErr w:type="spellStart"/>
            <w:r w:rsidR="000F2CDD">
              <w:rPr>
                <w:rFonts w:eastAsia="MS Mincho"/>
                <w:color w:val="FF0000"/>
                <w:sz w:val="18"/>
                <w:szCs w:val="20"/>
                <w:lang w:eastAsia="ja-JP"/>
              </w:rPr>
              <w:t>Transsion</w:t>
            </w:r>
            <w:proofErr w:type="spellEnd"/>
            <w:r w:rsidR="000F2CDD">
              <w:rPr>
                <w:rFonts w:eastAsia="MS Mincho"/>
                <w:color w:val="FF0000"/>
                <w:sz w:val="18"/>
                <w:szCs w:val="20"/>
                <w:lang w:eastAsia="ja-JP"/>
              </w:rPr>
              <w:t xml:space="preserve">, Apple, </w:t>
            </w:r>
            <w:r w:rsidR="00C93F49">
              <w:rPr>
                <w:rFonts w:eastAsia="MS Mincho"/>
                <w:color w:val="FF0000"/>
                <w:sz w:val="18"/>
                <w:szCs w:val="20"/>
                <w:lang w:eastAsia="ja-JP"/>
              </w:rPr>
              <w:t xml:space="preserve">ETRI, Sony, </w:t>
            </w:r>
          </w:p>
          <w:p w14:paraId="53D70D39" w14:textId="77777777" w:rsidR="00F173C1" w:rsidRPr="000F2CDD" w:rsidRDefault="00165D0F">
            <w:pPr>
              <w:pStyle w:val="ListParagraph"/>
              <w:numPr>
                <w:ilvl w:val="0"/>
                <w:numId w:val="26"/>
              </w:numPr>
              <w:snapToGrid w:val="0"/>
              <w:spacing w:after="0" w:line="240" w:lineRule="auto"/>
              <w:contextualSpacing/>
              <w:jc w:val="both"/>
              <w:rPr>
                <w:sz w:val="18"/>
                <w:szCs w:val="20"/>
              </w:rPr>
            </w:pPr>
            <w:r w:rsidRPr="000F2CDD">
              <w:rPr>
                <w:sz w:val="18"/>
                <w:szCs w:val="20"/>
              </w:rPr>
              <w:t>Not confirmed/postponed by: vivo,</w:t>
            </w:r>
            <w:r w:rsidRPr="000F2CDD">
              <w:rPr>
                <w:rFonts w:hint="eastAsia"/>
                <w:sz w:val="18"/>
                <w:szCs w:val="20"/>
                <w:lang w:eastAsia="zh-CN"/>
              </w:rPr>
              <w:t xml:space="preserve"> CMCC</w:t>
            </w:r>
            <w:r w:rsidRPr="000F2CDD">
              <w:rPr>
                <w:sz w:val="18"/>
                <w:szCs w:val="20"/>
                <w:lang w:eastAsia="zh-CN"/>
              </w:rPr>
              <w:t xml:space="preserve">, LG </w:t>
            </w:r>
          </w:p>
          <w:p w14:paraId="7C232D0E" w14:textId="77777777" w:rsidR="00F173C1" w:rsidRDefault="00F173C1">
            <w:pPr>
              <w:snapToGrid w:val="0"/>
              <w:contextualSpacing/>
              <w:jc w:val="both"/>
              <w:rPr>
                <w:rFonts w:eastAsia="宋体"/>
                <w:b/>
                <w:bCs/>
                <w:color w:val="000000"/>
                <w:sz w:val="18"/>
                <w:szCs w:val="18"/>
                <w:highlight w:val="darkYellow"/>
              </w:rPr>
            </w:pPr>
          </w:p>
        </w:tc>
      </w:tr>
      <w:tr w:rsidR="00F173C1" w14:paraId="4313B9DA"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2C9ABB3D" w14:textId="77777777" w:rsidR="00F173C1" w:rsidRDefault="00165D0F">
            <w:pPr>
              <w:snapToGrid w:val="0"/>
              <w:rPr>
                <w:color w:val="000000" w:themeColor="text1"/>
                <w:sz w:val="18"/>
                <w:szCs w:val="18"/>
              </w:rPr>
            </w:pPr>
            <w:r>
              <w:rPr>
                <w:color w:val="000000" w:themeColor="text1"/>
                <w:sz w:val="18"/>
                <w:szCs w:val="18"/>
              </w:rPr>
              <w:t>3.1.2</w:t>
            </w:r>
          </w:p>
        </w:tc>
        <w:tc>
          <w:tcPr>
            <w:tcW w:w="1446" w:type="dxa"/>
            <w:tcBorders>
              <w:top w:val="single" w:sz="4" w:space="0" w:color="auto"/>
              <w:left w:val="single" w:sz="4" w:space="0" w:color="auto"/>
              <w:bottom w:val="single" w:sz="4" w:space="0" w:color="auto"/>
              <w:right w:val="single" w:sz="4" w:space="0" w:color="auto"/>
            </w:tcBorders>
          </w:tcPr>
          <w:p w14:paraId="470DE941" w14:textId="77777777" w:rsidR="00F173C1" w:rsidRDefault="00165D0F">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UCI type on first PUCCH</w:t>
            </w:r>
          </w:p>
        </w:tc>
        <w:tc>
          <w:tcPr>
            <w:tcW w:w="7940" w:type="dxa"/>
            <w:tcBorders>
              <w:top w:val="single" w:sz="4" w:space="0" w:color="auto"/>
              <w:left w:val="single" w:sz="4" w:space="0" w:color="auto"/>
              <w:bottom w:val="single" w:sz="4" w:space="0" w:color="auto"/>
              <w:right w:val="single" w:sz="4" w:space="0" w:color="auto"/>
            </w:tcBorders>
          </w:tcPr>
          <w:p w14:paraId="7BBA3123" w14:textId="77777777" w:rsidR="00F173C1" w:rsidRDefault="00165D0F">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30FBF358" w14:textId="77777777" w:rsidR="00F173C1" w:rsidRDefault="00165D0F">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Mode-A</w:t>
            </w:r>
            <w:r>
              <w:rPr>
                <w:rFonts w:ascii="Times" w:hAnsi="Times" w:cs="Times"/>
                <w:color w:val="000000"/>
                <w:sz w:val="18"/>
                <w:szCs w:val="18"/>
              </w:rPr>
              <w:t xml:space="preserve">, down-select one of the following </w:t>
            </w:r>
          </w:p>
          <w:p w14:paraId="4CB33289" w14:textId="77777777" w:rsidR="00F173C1" w:rsidRDefault="00165D0F">
            <w:pPr>
              <w:pStyle w:val="ListParagraph"/>
              <w:numPr>
                <w:ilvl w:val="0"/>
                <w:numId w:val="18"/>
              </w:numPr>
              <w:shd w:val="clear" w:color="auto" w:fill="FFFFFF"/>
              <w:adjustRightInd w:val="0"/>
              <w:snapToGrid w:val="0"/>
              <w:spacing w:after="0" w:line="240" w:lineRule="auto"/>
              <w:jc w:val="both"/>
              <w:rPr>
                <w:rFonts w:ascii="Times" w:hAnsi="Times" w:cs="Times"/>
                <w:b/>
                <w:bCs/>
                <w:iCs/>
                <w:sz w:val="18"/>
                <w:szCs w:val="18"/>
                <w:u w:val="single"/>
              </w:rPr>
            </w:pPr>
            <w:r>
              <w:rPr>
                <w:rFonts w:ascii="Times" w:hAnsi="Times" w:cs="Times"/>
                <w:color w:val="000000"/>
                <w:sz w:val="18"/>
                <w:szCs w:val="18"/>
              </w:rPr>
              <w:t>Alt-</w:t>
            </w:r>
            <w:r>
              <w:rPr>
                <w:rFonts w:ascii="Times" w:hAnsi="Times" w:cs="Times"/>
                <w:sz w:val="18"/>
                <w:szCs w:val="18"/>
              </w:rPr>
              <w:t xml:space="preserve">1 (dedicated SR for mode-A): Introduce RRC parameter, e.g., </w:t>
            </w:r>
            <w:proofErr w:type="spellStart"/>
            <w:r>
              <w:rPr>
                <w:rFonts w:ascii="Times" w:hAnsi="Times" w:cs="Times"/>
                <w:i/>
                <w:sz w:val="18"/>
                <w:szCs w:val="18"/>
              </w:rPr>
              <w:t>reportResourceRequest</w:t>
            </w:r>
            <w:proofErr w:type="spellEnd"/>
            <w:r>
              <w:rPr>
                <w:rFonts w:ascii="Times" w:hAnsi="Times" w:cs="Times"/>
                <w:i/>
                <w:sz w:val="18"/>
                <w:szCs w:val="18"/>
              </w:rPr>
              <w:t>-UEIBR</w:t>
            </w:r>
            <w:r>
              <w:rPr>
                <w:rFonts w:ascii="Times" w:hAnsi="Times" w:cs="Times"/>
                <w:sz w:val="18"/>
                <w:szCs w:val="18"/>
              </w:rPr>
              <w:t>, corresponding to the one-bit indication in the first PUCCH channel</w:t>
            </w:r>
          </w:p>
          <w:p w14:paraId="11A69B1F" w14:textId="77777777" w:rsidR="00F173C1" w:rsidRDefault="00165D0F">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3F99B693" w14:textId="77777777" w:rsidR="00F173C1" w:rsidRDefault="00165D0F">
            <w:pPr>
              <w:pStyle w:val="ListParagraph"/>
              <w:numPr>
                <w:ilvl w:val="2"/>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Note: The detailed signaling is up to RAN2.</w:t>
            </w:r>
          </w:p>
          <w:p w14:paraId="06FDF5BB" w14:textId="77777777" w:rsidR="00F173C1" w:rsidRDefault="00165D0F">
            <w:pPr>
              <w:pStyle w:val="ListParagraph"/>
              <w:numPr>
                <w:ilvl w:val="0"/>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ModeA</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57C8AF9E" w14:textId="77777777" w:rsidR="00F173C1" w:rsidRDefault="00165D0F">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49063270" w14:textId="77777777" w:rsidR="00F173C1" w:rsidRDefault="00165D0F">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e.g., reuse encoding mechanism of positive/negative SR.</w:t>
            </w:r>
          </w:p>
          <w:p w14:paraId="0DC9DE10" w14:textId="77777777" w:rsidR="00F173C1" w:rsidRDefault="00165D0F">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The dedicated RRC parameter at least comprises the following:</w:t>
            </w:r>
          </w:p>
          <w:p w14:paraId="1458CA75" w14:textId="77777777" w:rsidR="00F173C1" w:rsidRDefault="00165D0F">
            <w:pPr>
              <w:pStyle w:val="ListParagraph"/>
              <w:numPr>
                <w:ilvl w:val="2"/>
                <w:numId w:val="18"/>
              </w:numPr>
              <w:shd w:val="clear" w:color="auto" w:fill="FFFFFF"/>
              <w:adjustRightInd w:val="0"/>
              <w:snapToGrid w:val="0"/>
              <w:spacing w:after="0" w:line="240" w:lineRule="auto"/>
              <w:jc w:val="both"/>
              <w:rPr>
                <w:rFonts w:ascii="Times" w:hAnsi="Times" w:cs="Times"/>
                <w:i/>
                <w:sz w:val="18"/>
                <w:szCs w:val="18"/>
              </w:rPr>
            </w:pPr>
            <w:proofErr w:type="spellStart"/>
            <w:r>
              <w:rPr>
                <w:rFonts w:ascii="Times" w:hAnsi="Times" w:cs="Times"/>
                <w:i/>
                <w:sz w:val="18"/>
                <w:szCs w:val="18"/>
              </w:rPr>
              <w:t>periodicityAndOffset</w:t>
            </w:r>
            <w:proofErr w:type="spellEnd"/>
          </w:p>
          <w:p w14:paraId="2D5B9849" w14:textId="77777777" w:rsidR="00F173C1" w:rsidRDefault="00165D0F">
            <w:pPr>
              <w:pStyle w:val="ListParagraph"/>
              <w:numPr>
                <w:ilvl w:val="2"/>
                <w:numId w:val="18"/>
              </w:numPr>
              <w:shd w:val="clear" w:color="auto" w:fill="FFFFFF"/>
              <w:adjustRightInd w:val="0"/>
              <w:snapToGrid w:val="0"/>
              <w:spacing w:after="0" w:line="240" w:lineRule="auto"/>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r>
              <w:rPr>
                <w:rFonts w:ascii="Times" w:hAnsi="Times" w:cs="Times"/>
                <w:i/>
                <w:sz w:val="18"/>
                <w:szCs w:val="18"/>
              </w:rPr>
              <w:t xml:space="preserve"> </w:t>
            </w:r>
          </w:p>
          <w:p w14:paraId="2DEE01B0" w14:textId="77777777" w:rsidR="00F173C1" w:rsidRDefault="00165D0F">
            <w:pPr>
              <w:pStyle w:val="ListParagraph"/>
              <w:numPr>
                <w:ilvl w:val="0"/>
                <w:numId w:val="18"/>
              </w:numPr>
              <w:shd w:val="clear" w:color="auto" w:fill="FFFFFF"/>
              <w:adjustRightInd w:val="0"/>
              <w:snapToGrid w:val="0"/>
              <w:spacing w:after="0" w:line="240" w:lineRule="auto"/>
              <w:jc w:val="both"/>
              <w:rPr>
                <w:rFonts w:ascii="Times" w:hAnsi="Times" w:cs="Times"/>
                <w:color w:val="000000"/>
                <w:sz w:val="18"/>
                <w:szCs w:val="18"/>
              </w:rPr>
            </w:pPr>
            <w:r>
              <w:rPr>
                <w:rFonts w:ascii="Times" w:hAnsi="Times" w:cs="Times"/>
                <w:color w:val="000000"/>
                <w:sz w:val="18"/>
                <w:szCs w:val="18"/>
              </w:rPr>
              <w:t>Above applies at least for the single CC case.</w:t>
            </w:r>
          </w:p>
          <w:p w14:paraId="1EC37643" w14:textId="77777777" w:rsidR="00F173C1" w:rsidRDefault="00F173C1"/>
          <w:p w14:paraId="4B9C9A18" w14:textId="77777777" w:rsidR="00F173C1" w:rsidRDefault="00165D0F">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51D05592" w14:textId="77777777" w:rsidR="00F173C1" w:rsidRDefault="00165D0F">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Mode-B</w:t>
            </w:r>
            <w:r>
              <w:rPr>
                <w:rFonts w:ascii="Times" w:hAnsi="Times" w:cs="Times"/>
                <w:color w:val="000000"/>
                <w:sz w:val="18"/>
                <w:szCs w:val="18"/>
              </w:rPr>
              <w:t xml:space="preserve">, down-select one of the following </w:t>
            </w:r>
          </w:p>
          <w:p w14:paraId="406FAD7D" w14:textId="77777777" w:rsidR="00F173C1" w:rsidRDefault="00165D0F">
            <w:pPr>
              <w:pStyle w:val="ListParagraph"/>
              <w:numPr>
                <w:ilvl w:val="0"/>
                <w:numId w:val="18"/>
              </w:numPr>
              <w:shd w:val="clear" w:color="auto" w:fill="FFFFFF"/>
              <w:adjustRightInd w:val="0"/>
              <w:snapToGrid w:val="0"/>
              <w:spacing w:after="0" w:line="240" w:lineRule="auto"/>
              <w:jc w:val="both"/>
              <w:rPr>
                <w:rFonts w:ascii="Times" w:hAnsi="Times" w:cs="Times"/>
                <w:b/>
                <w:bCs/>
                <w:iCs/>
                <w:sz w:val="18"/>
                <w:szCs w:val="18"/>
                <w:u w:val="single"/>
              </w:rPr>
            </w:pPr>
            <w:r>
              <w:rPr>
                <w:rFonts w:ascii="Times" w:hAnsi="Times" w:cs="Times"/>
                <w:color w:val="000000"/>
                <w:sz w:val="18"/>
                <w:szCs w:val="18"/>
              </w:rPr>
              <w:t xml:space="preserve">Alt </w:t>
            </w:r>
            <w:r>
              <w:rPr>
                <w:rFonts w:ascii="Times" w:hAnsi="Times" w:cs="Times"/>
                <w:sz w:val="18"/>
                <w:szCs w:val="18"/>
              </w:rPr>
              <w:t xml:space="preserve">1 (dedicated SR for mode-B): Introduce RRC parameter, e.g., </w:t>
            </w:r>
            <w:proofErr w:type="spellStart"/>
            <w:r>
              <w:rPr>
                <w:rFonts w:ascii="Times" w:hAnsi="Times" w:cs="Times"/>
                <w:i/>
                <w:iCs/>
                <w:sz w:val="18"/>
                <w:szCs w:val="18"/>
              </w:rPr>
              <w:t>reportNotification</w:t>
            </w:r>
            <w:proofErr w:type="spellEnd"/>
            <w:r>
              <w:rPr>
                <w:rFonts w:ascii="Times" w:hAnsi="Times" w:cs="Times"/>
                <w:i/>
                <w:iCs/>
                <w:sz w:val="18"/>
                <w:szCs w:val="18"/>
              </w:rPr>
              <w:t>-UEIBR</w:t>
            </w:r>
            <w:r>
              <w:rPr>
                <w:rFonts w:ascii="Times" w:hAnsi="Times" w:cs="Times"/>
                <w:sz w:val="18"/>
                <w:szCs w:val="18"/>
              </w:rPr>
              <w:t>, corresponding to the one-bit indication in the first PUCCH channel</w:t>
            </w:r>
          </w:p>
          <w:p w14:paraId="175F5A05" w14:textId="77777777" w:rsidR="00F173C1" w:rsidRDefault="00165D0F">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400D41D7" w14:textId="77777777" w:rsidR="00F173C1" w:rsidRDefault="00165D0F">
            <w:pPr>
              <w:pStyle w:val="ListParagraph"/>
              <w:numPr>
                <w:ilvl w:val="2"/>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Note: The detailed signaling is up to RAN2.</w:t>
            </w:r>
          </w:p>
          <w:p w14:paraId="57A3AEA5" w14:textId="77777777" w:rsidR="00F173C1" w:rsidRDefault="00165D0F">
            <w:pPr>
              <w:pStyle w:val="ListParagraph"/>
              <w:numPr>
                <w:ilvl w:val="0"/>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ModeB</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3D6FCC1B" w14:textId="77777777" w:rsidR="00F173C1" w:rsidRDefault="00165D0F">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04F5EB53" w14:textId="77777777" w:rsidR="00F173C1" w:rsidRDefault="00165D0F">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xml:space="preserve">, e.g., reuse encoding mechanism of positive/negative SR. </w:t>
            </w:r>
          </w:p>
          <w:p w14:paraId="69517583" w14:textId="77777777" w:rsidR="00F173C1" w:rsidRDefault="00165D0F">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The dedicated RRC parameter at least comprises the following:</w:t>
            </w:r>
          </w:p>
          <w:p w14:paraId="751622CA" w14:textId="77777777" w:rsidR="00F173C1" w:rsidRDefault="00165D0F">
            <w:pPr>
              <w:pStyle w:val="ListParagraph"/>
              <w:numPr>
                <w:ilvl w:val="2"/>
                <w:numId w:val="18"/>
              </w:numPr>
              <w:shd w:val="clear" w:color="auto" w:fill="FFFFFF"/>
              <w:adjustRightInd w:val="0"/>
              <w:snapToGrid w:val="0"/>
              <w:spacing w:after="0" w:line="240" w:lineRule="auto"/>
              <w:jc w:val="both"/>
              <w:rPr>
                <w:rFonts w:ascii="Times" w:hAnsi="Times" w:cs="Times"/>
                <w:i/>
                <w:sz w:val="18"/>
                <w:szCs w:val="18"/>
              </w:rPr>
            </w:pPr>
            <w:proofErr w:type="spellStart"/>
            <w:r>
              <w:rPr>
                <w:rFonts w:ascii="Times" w:hAnsi="Times" w:cs="Times"/>
                <w:i/>
                <w:sz w:val="18"/>
                <w:szCs w:val="18"/>
              </w:rPr>
              <w:t>periodicityAndOffset</w:t>
            </w:r>
            <w:proofErr w:type="spellEnd"/>
          </w:p>
          <w:p w14:paraId="6D41976A" w14:textId="77777777" w:rsidR="00F173C1" w:rsidRDefault="00165D0F">
            <w:pPr>
              <w:pStyle w:val="ListParagraph"/>
              <w:numPr>
                <w:ilvl w:val="2"/>
                <w:numId w:val="18"/>
              </w:numPr>
              <w:shd w:val="clear" w:color="auto" w:fill="FFFFFF"/>
              <w:adjustRightInd w:val="0"/>
              <w:snapToGrid w:val="0"/>
              <w:spacing w:after="0" w:line="240" w:lineRule="auto"/>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p>
          <w:p w14:paraId="085ABD44" w14:textId="77777777" w:rsidR="00F173C1" w:rsidRDefault="00165D0F">
            <w:pPr>
              <w:pStyle w:val="ListParagraph"/>
              <w:numPr>
                <w:ilvl w:val="0"/>
                <w:numId w:val="18"/>
              </w:numPr>
              <w:shd w:val="clear" w:color="auto" w:fill="FFFFFF"/>
              <w:adjustRightInd w:val="0"/>
              <w:snapToGrid w:val="0"/>
              <w:spacing w:after="0" w:line="240" w:lineRule="auto"/>
              <w:jc w:val="both"/>
              <w:rPr>
                <w:rFonts w:ascii="Times" w:hAnsi="Times" w:cs="Times"/>
                <w:color w:val="000000"/>
                <w:sz w:val="18"/>
                <w:szCs w:val="18"/>
              </w:rPr>
            </w:pPr>
            <w:r>
              <w:rPr>
                <w:rFonts w:ascii="Times" w:hAnsi="Times" w:cs="Times"/>
                <w:color w:val="000000"/>
                <w:sz w:val="18"/>
                <w:szCs w:val="18"/>
              </w:rPr>
              <w:t>Above is at least applied to a single CC case.</w:t>
            </w:r>
          </w:p>
          <w:p w14:paraId="1C1B81A4" w14:textId="77777777" w:rsidR="00F173C1" w:rsidRDefault="00F173C1"/>
          <w:p w14:paraId="6649434C" w14:textId="77777777" w:rsidR="00F173C1" w:rsidRDefault="00165D0F">
            <w:pPr>
              <w:snapToGrid w:val="0"/>
              <w:jc w:val="both"/>
              <w:rPr>
                <w:rFonts w:eastAsia="Batang"/>
                <w:color w:val="000000" w:themeColor="text1"/>
                <w:sz w:val="18"/>
                <w:szCs w:val="18"/>
                <w:u w:val="single"/>
                <w:lang w:eastAsia="en-US"/>
              </w:rPr>
            </w:pPr>
            <w:r>
              <w:rPr>
                <w:rFonts w:eastAsia="Batang"/>
                <w:sz w:val="18"/>
                <w:szCs w:val="18"/>
                <w:u w:val="single"/>
                <w:lang w:val="en-GB" w:eastAsia="en-US"/>
              </w:rPr>
              <w:lastRenderedPageBreak/>
              <w:t>FL Observations</w:t>
            </w:r>
            <w:r>
              <w:rPr>
                <w:rFonts w:eastAsia="Batang"/>
                <w:color w:val="000000" w:themeColor="text1"/>
                <w:sz w:val="18"/>
                <w:szCs w:val="18"/>
                <w:u w:val="single"/>
                <w:lang w:eastAsia="en-US"/>
              </w:rPr>
              <w:t>:</w:t>
            </w:r>
            <w:r>
              <w:rPr>
                <w:rFonts w:eastAsia="Batang"/>
                <w:color w:val="000000" w:themeColor="text1"/>
                <w:sz w:val="18"/>
                <w:szCs w:val="18"/>
                <w:lang w:eastAsia="en-US"/>
              </w:rPr>
              <w:t xml:space="preserve"> Regarding </w:t>
            </w:r>
            <w:r>
              <w:rPr>
                <w:rFonts w:ascii="Times" w:eastAsia="宋体" w:hAnsi="Times" w:cs="Times"/>
                <w:color w:val="000000"/>
                <w:sz w:val="18"/>
                <w:szCs w:val="18"/>
              </w:rPr>
              <w:t>the dedicated RRC signaling for first PUCCH channel configuration</w:t>
            </w:r>
          </w:p>
          <w:p w14:paraId="23A7A8D5" w14:textId="77777777" w:rsidR="00F173C1" w:rsidRDefault="00165D0F">
            <w:pPr>
              <w:pStyle w:val="ListParagraph"/>
              <w:numPr>
                <w:ilvl w:val="0"/>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Mode-A:</w:t>
            </w:r>
          </w:p>
          <w:p w14:paraId="7204AE45" w14:textId="77777777" w:rsidR="00F173C1" w:rsidRDefault="00165D0F">
            <w:pPr>
              <w:pStyle w:val="ListParagraph"/>
              <w:numPr>
                <w:ilvl w:val="1"/>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Alt-1 (</w:t>
            </w:r>
            <w:r>
              <w:rPr>
                <w:rFonts w:ascii="Times" w:hAnsi="Times" w:cs="Times"/>
                <w:sz w:val="18"/>
                <w:szCs w:val="18"/>
              </w:rPr>
              <w:t>dedicated SR</w:t>
            </w:r>
            <w:r>
              <w:rPr>
                <w:rFonts w:eastAsia="Batang"/>
                <w:color w:val="000000" w:themeColor="text1"/>
                <w:sz w:val="18"/>
                <w:szCs w:val="18"/>
              </w:rPr>
              <w:t xml:space="preserve">): ZTE, E///, Intel, ETRI,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vivo, IDC, Fujitsu, Apple, Lenovo, </w:t>
            </w:r>
            <w:proofErr w:type="spellStart"/>
            <w:r>
              <w:rPr>
                <w:rFonts w:eastAsia="Batang"/>
                <w:color w:val="000000" w:themeColor="text1"/>
                <w:sz w:val="18"/>
                <w:szCs w:val="18"/>
              </w:rPr>
              <w:t>Futurewei</w:t>
            </w:r>
            <w:proofErr w:type="spellEnd"/>
            <w:r>
              <w:rPr>
                <w:rFonts w:eastAsia="Batang"/>
                <w:color w:val="000000" w:themeColor="text1"/>
                <w:sz w:val="18"/>
                <w:szCs w:val="18"/>
              </w:rPr>
              <w:t xml:space="preserve">, Meta, Sharp, </w:t>
            </w:r>
            <w:proofErr w:type="spellStart"/>
            <w:r>
              <w:rPr>
                <w:rFonts w:eastAsia="Batang"/>
                <w:color w:val="000000" w:themeColor="text1"/>
                <w:sz w:val="18"/>
                <w:szCs w:val="18"/>
              </w:rPr>
              <w:t>Spreadtrum</w:t>
            </w:r>
            <w:proofErr w:type="spellEnd"/>
            <w:r>
              <w:rPr>
                <w:rFonts w:eastAsia="Batang"/>
                <w:color w:val="000000" w:themeColor="text1"/>
                <w:sz w:val="18"/>
                <w:szCs w:val="18"/>
              </w:rPr>
              <w:t>, NICT,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w:t>
            </w:r>
            <w:proofErr w:type="spellStart"/>
            <w:r>
              <w:rPr>
                <w:rFonts w:eastAsia="Batang"/>
                <w:color w:val="000000" w:themeColor="text1"/>
                <w:sz w:val="18"/>
                <w:szCs w:val="18"/>
              </w:rPr>
              <w:t>Transsion</w:t>
            </w:r>
            <w:proofErr w:type="spellEnd"/>
            <w:r>
              <w:rPr>
                <w:rFonts w:eastAsia="Batang"/>
                <w:color w:val="000000" w:themeColor="text1"/>
                <w:sz w:val="18"/>
                <w:szCs w:val="18"/>
              </w:rPr>
              <w:t xml:space="preserve">, CATT,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w:t>
            </w:r>
            <w:proofErr w:type="spellStart"/>
            <w:r>
              <w:rPr>
                <w:rFonts w:eastAsia="Batang"/>
                <w:color w:val="000000" w:themeColor="text1"/>
                <w:sz w:val="18"/>
                <w:szCs w:val="18"/>
              </w:rPr>
              <w:t>ASUSTeK</w:t>
            </w:r>
            <w:proofErr w:type="spellEnd"/>
            <w:r>
              <w:rPr>
                <w:rFonts w:eastAsia="Batang"/>
                <w:color w:val="000000" w:themeColor="text1"/>
                <w:sz w:val="18"/>
                <w:szCs w:val="18"/>
              </w:rPr>
              <w:t>,</w:t>
            </w:r>
          </w:p>
          <w:p w14:paraId="389E846E" w14:textId="77777777" w:rsidR="00F173C1" w:rsidRDefault="00165D0F">
            <w:pPr>
              <w:pStyle w:val="ListParagraph"/>
              <w:numPr>
                <w:ilvl w:val="1"/>
                <w:numId w:val="16"/>
              </w:numPr>
              <w:snapToGrid w:val="0"/>
              <w:spacing w:after="0"/>
              <w:ind w:hanging="475"/>
              <w:rPr>
                <w:rFonts w:eastAsia="Batang"/>
                <w:color w:val="000000" w:themeColor="text1"/>
                <w:sz w:val="18"/>
                <w:szCs w:val="18"/>
              </w:rPr>
            </w:pPr>
            <w:r>
              <w:rPr>
                <w:rFonts w:eastAsia="Batang"/>
                <w:color w:val="000000" w:themeColor="text1"/>
                <w:sz w:val="18"/>
                <w:szCs w:val="18"/>
              </w:rPr>
              <w:t xml:space="preserve">Alt-2 </w:t>
            </w:r>
            <w:r>
              <w:rPr>
                <w:rFonts w:ascii="Times" w:hAnsi="Times" w:cs="Times"/>
                <w:sz w:val="18"/>
                <w:szCs w:val="18"/>
              </w:rPr>
              <w:t>(new UCI type)</w:t>
            </w:r>
            <w:r>
              <w:rPr>
                <w:rFonts w:eastAsia="Batang"/>
                <w:color w:val="000000" w:themeColor="text1"/>
                <w:sz w:val="18"/>
                <w:szCs w:val="18"/>
              </w:rPr>
              <w:t xml:space="preserve">: Samsung, Qualcomm, NEC, Nokia, Google, </w:t>
            </w:r>
            <w:proofErr w:type="spellStart"/>
            <w:r>
              <w:rPr>
                <w:rFonts w:eastAsia="Batang"/>
                <w:color w:val="000000" w:themeColor="text1"/>
                <w:sz w:val="18"/>
                <w:szCs w:val="18"/>
              </w:rPr>
              <w:t>CEWiT</w:t>
            </w:r>
            <w:proofErr w:type="spellEnd"/>
            <w:r>
              <w:rPr>
                <w:rFonts w:eastAsia="Batang"/>
                <w:color w:val="000000" w:themeColor="text1"/>
                <w:sz w:val="18"/>
                <w:szCs w:val="18"/>
              </w:rPr>
              <w:t>, LG, Panasonic, Sony, NTT DOCOMO, OPPO, TCL, Honor,</w:t>
            </w:r>
            <w:r>
              <w:rPr>
                <w:rFonts w:eastAsiaTheme="minorEastAsia" w:hint="eastAsia"/>
                <w:color w:val="000000" w:themeColor="text1"/>
                <w:sz w:val="18"/>
                <w:szCs w:val="18"/>
                <w:lang w:eastAsia="zh-CN"/>
              </w:rPr>
              <w:t xml:space="preserve"> CMCC</w:t>
            </w:r>
          </w:p>
          <w:p w14:paraId="344B3113" w14:textId="77777777" w:rsidR="00F173C1" w:rsidRDefault="00165D0F">
            <w:pPr>
              <w:pStyle w:val="ListParagraph"/>
              <w:numPr>
                <w:ilvl w:val="0"/>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Mode-B:</w:t>
            </w:r>
          </w:p>
          <w:p w14:paraId="43A679D2" w14:textId="77777777" w:rsidR="00F173C1" w:rsidRDefault="00165D0F">
            <w:pPr>
              <w:pStyle w:val="ListParagraph"/>
              <w:numPr>
                <w:ilvl w:val="1"/>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Alt-1 (</w:t>
            </w:r>
            <w:r>
              <w:rPr>
                <w:rFonts w:ascii="Times" w:hAnsi="Times" w:cs="Times"/>
                <w:sz w:val="18"/>
                <w:szCs w:val="18"/>
              </w:rPr>
              <w:t>dedicated SR)</w:t>
            </w:r>
            <w:r>
              <w:rPr>
                <w:rFonts w:eastAsia="Batang"/>
                <w:color w:val="000000" w:themeColor="text1"/>
                <w:sz w:val="18"/>
                <w:szCs w:val="18"/>
              </w:rPr>
              <w:t xml:space="preserve">: ZTE, Intel, ETRI, vivo, Fujitsu, CATT, </w:t>
            </w:r>
            <w:proofErr w:type="spellStart"/>
            <w:r>
              <w:rPr>
                <w:rFonts w:eastAsia="Batang"/>
                <w:color w:val="000000" w:themeColor="text1"/>
                <w:sz w:val="18"/>
                <w:szCs w:val="18"/>
              </w:rPr>
              <w:t>Futurewei</w:t>
            </w:r>
            <w:proofErr w:type="spellEnd"/>
            <w:r>
              <w:rPr>
                <w:rFonts w:eastAsia="Batang"/>
                <w:color w:val="000000" w:themeColor="text1"/>
                <w:sz w:val="18"/>
                <w:szCs w:val="18"/>
              </w:rPr>
              <w:t xml:space="preserve">, </w:t>
            </w:r>
            <w:proofErr w:type="spellStart"/>
            <w:r>
              <w:rPr>
                <w:rFonts w:eastAsia="Batang"/>
                <w:color w:val="000000" w:themeColor="text1"/>
                <w:sz w:val="18"/>
                <w:szCs w:val="18"/>
              </w:rPr>
              <w:t>Spreadtrum</w:t>
            </w:r>
            <w:proofErr w:type="spellEnd"/>
            <w:r>
              <w:rPr>
                <w:rFonts w:eastAsia="Batang"/>
                <w:color w:val="000000" w:themeColor="text1"/>
                <w:sz w:val="18"/>
                <w:szCs w:val="18"/>
              </w:rPr>
              <w:t xml:space="preserve">, E///, Sharp,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w:t>
            </w:r>
          </w:p>
          <w:p w14:paraId="649C57E9" w14:textId="77777777" w:rsidR="00F173C1" w:rsidRDefault="00165D0F">
            <w:pPr>
              <w:pStyle w:val="ListParagraph"/>
              <w:numPr>
                <w:ilvl w:val="1"/>
                <w:numId w:val="16"/>
              </w:numPr>
              <w:snapToGrid w:val="0"/>
              <w:spacing w:after="0"/>
              <w:ind w:hanging="475"/>
              <w:rPr>
                <w:rFonts w:eastAsia="Batang"/>
                <w:color w:val="000000" w:themeColor="text1"/>
                <w:sz w:val="18"/>
                <w:szCs w:val="18"/>
              </w:rPr>
            </w:pPr>
            <w:r>
              <w:rPr>
                <w:rFonts w:eastAsia="Batang"/>
                <w:color w:val="000000" w:themeColor="text1"/>
                <w:sz w:val="18"/>
                <w:szCs w:val="18"/>
              </w:rPr>
              <w:t xml:space="preserve">Alt-2 </w:t>
            </w:r>
            <w:r>
              <w:rPr>
                <w:rFonts w:ascii="Times" w:hAnsi="Times" w:cs="Times"/>
                <w:sz w:val="18"/>
                <w:szCs w:val="18"/>
              </w:rPr>
              <w:t>(new UCI type)</w:t>
            </w:r>
            <w:r>
              <w:rPr>
                <w:rFonts w:eastAsia="Batang"/>
                <w:color w:val="000000" w:themeColor="text1"/>
                <w:sz w:val="18"/>
                <w:szCs w:val="18"/>
              </w:rPr>
              <w:t xml:space="preserve">: OPPO, Qualcomm,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Samsung, NEC, Nokia, IDC, Apple, Lenovo, Google, Meta, </w:t>
            </w:r>
            <w:proofErr w:type="spellStart"/>
            <w:r>
              <w:rPr>
                <w:rFonts w:eastAsia="Batang"/>
                <w:color w:val="000000" w:themeColor="text1"/>
                <w:sz w:val="18"/>
                <w:szCs w:val="18"/>
              </w:rPr>
              <w:t>CEWiT</w:t>
            </w:r>
            <w:proofErr w:type="spellEnd"/>
            <w:r>
              <w:rPr>
                <w:rFonts w:eastAsia="Batang"/>
                <w:color w:val="000000" w:themeColor="text1"/>
                <w:sz w:val="18"/>
                <w:szCs w:val="18"/>
              </w:rPr>
              <w:t>, LG, NTT DOCOMO, NICT,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Panasonic, </w:t>
            </w:r>
            <w:proofErr w:type="spellStart"/>
            <w:r>
              <w:rPr>
                <w:rFonts w:eastAsia="Batang"/>
                <w:color w:val="000000" w:themeColor="text1"/>
                <w:sz w:val="18"/>
                <w:szCs w:val="18"/>
              </w:rPr>
              <w:t>Transsion</w:t>
            </w:r>
            <w:proofErr w:type="spellEnd"/>
            <w:r>
              <w:rPr>
                <w:rFonts w:eastAsia="Batang"/>
                <w:color w:val="000000" w:themeColor="text1"/>
                <w:sz w:val="18"/>
                <w:szCs w:val="18"/>
              </w:rPr>
              <w:t xml:space="preserve">, TCL, Sony, CMCC, Honor, </w:t>
            </w:r>
            <w:proofErr w:type="spellStart"/>
            <w:r>
              <w:rPr>
                <w:rFonts w:eastAsia="Batang"/>
                <w:color w:val="000000" w:themeColor="text1"/>
                <w:sz w:val="18"/>
                <w:szCs w:val="18"/>
              </w:rPr>
              <w:t>ASUSTeK</w:t>
            </w:r>
            <w:proofErr w:type="spellEnd"/>
            <w:r>
              <w:rPr>
                <w:rFonts w:eastAsia="Batang"/>
                <w:color w:val="000000" w:themeColor="text1"/>
                <w:sz w:val="18"/>
                <w:szCs w:val="18"/>
              </w:rPr>
              <w:t xml:space="preserve">,    </w:t>
            </w:r>
          </w:p>
          <w:p w14:paraId="5CE571B1" w14:textId="77777777" w:rsidR="00F173C1" w:rsidRDefault="00165D0F">
            <w:pPr>
              <w:pStyle w:val="ListParagraph"/>
              <w:numPr>
                <w:ilvl w:val="0"/>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 xml:space="preserve">Unified solution (i.e., same Alt for both mode-A and mode-B with necessary refinement): ZTE, Ericsson, Samsung, MediaTek, Intel, vivo, Fujitsu, </w:t>
            </w:r>
            <w:proofErr w:type="spellStart"/>
            <w:r>
              <w:rPr>
                <w:rFonts w:eastAsia="Batang"/>
                <w:color w:val="000000" w:themeColor="text1"/>
                <w:sz w:val="18"/>
                <w:szCs w:val="18"/>
              </w:rPr>
              <w:t>Spreadtrum</w:t>
            </w:r>
            <w:proofErr w:type="spellEnd"/>
            <w:r>
              <w:rPr>
                <w:rFonts w:eastAsia="Batang"/>
                <w:color w:val="000000" w:themeColor="text1"/>
                <w:sz w:val="18"/>
                <w:szCs w:val="18"/>
              </w:rPr>
              <w:t xml:space="preserve">, Honor, Qualcomm, NTT DOCOMO, </w:t>
            </w:r>
            <w:r>
              <w:rPr>
                <w:rFonts w:eastAsia="Batang" w:hint="eastAsia"/>
                <w:color w:val="000000" w:themeColor="text1"/>
                <w:sz w:val="18"/>
                <w:szCs w:val="18"/>
              </w:rPr>
              <w:t>Fu</w:t>
            </w:r>
            <w:r>
              <w:rPr>
                <w:rFonts w:eastAsia="Batang"/>
                <w:color w:val="000000" w:themeColor="text1"/>
                <w:sz w:val="18"/>
                <w:szCs w:val="18"/>
              </w:rPr>
              <w:t xml:space="preserve">turewei, Nokia, </w:t>
            </w:r>
            <w:r>
              <w:rPr>
                <w:rFonts w:eastAsia="Batang" w:hint="eastAsia"/>
                <w:color w:val="000000" w:themeColor="text1"/>
                <w:sz w:val="18"/>
                <w:szCs w:val="18"/>
              </w:rPr>
              <w:t>OPPO</w:t>
            </w:r>
            <w:r>
              <w:rPr>
                <w:rFonts w:eastAsia="Batang"/>
                <w:color w:val="000000" w:themeColor="text1"/>
                <w:sz w:val="18"/>
                <w:szCs w:val="18"/>
              </w:rPr>
              <w:t xml:space="preserve">, CMCC, CATT, TCL, NEC, LG,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Sony, ETRI, </w:t>
            </w:r>
          </w:p>
          <w:p w14:paraId="69476A4A" w14:textId="77777777" w:rsidR="00F173C1" w:rsidRDefault="00F173C1"/>
          <w:p w14:paraId="73C594A9" w14:textId="77777777" w:rsidR="00F173C1" w:rsidRDefault="00165D0F">
            <w:pPr>
              <w:snapToGrid w:val="0"/>
              <w:rPr>
                <w:rFonts w:eastAsia="宋体"/>
                <w:b/>
                <w:iCs/>
                <w:color w:val="3333FF"/>
                <w:sz w:val="20"/>
                <w:szCs w:val="20"/>
                <w:lang w:val="en-GB" w:eastAsia="en-US"/>
              </w:rPr>
            </w:pPr>
            <w:r>
              <w:rPr>
                <w:rFonts w:eastAsia="宋体"/>
                <w:b/>
                <w:iCs/>
                <w:color w:val="3333FF"/>
                <w:sz w:val="20"/>
                <w:szCs w:val="20"/>
                <w:u w:val="single"/>
                <w:lang w:val="en-GB" w:eastAsia="en-US"/>
              </w:rPr>
              <w:t>FL Note</w:t>
            </w:r>
            <w:r>
              <w:rPr>
                <w:rFonts w:eastAsia="宋体"/>
                <w:b/>
                <w:iCs/>
                <w:color w:val="3333FF"/>
                <w:sz w:val="20"/>
                <w:szCs w:val="20"/>
                <w:lang w:val="en-GB" w:eastAsia="en-US"/>
              </w:rPr>
              <w:t xml:space="preserve">: </w:t>
            </w:r>
          </w:p>
          <w:p w14:paraId="7DE51A4A" w14:textId="77777777" w:rsidR="00F173C1" w:rsidRDefault="00165D0F">
            <w:pPr>
              <w:pStyle w:val="ListParagraph"/>
              <w:numPr>
                <w:ilvl w:val="0"/>
                <w:numId w:val="18"/>
              </w:numPr>
              <w:snapToGrid w:val="0"/>
              <w:spacing w:after="0" w:line="240" w:lineRule="auto"/>
              <w:contextualSpacing/>
              <w:jc w:val="both"/>
              <w:rPr>
                <w:b/>
                <w:color w:val="3333FF"/>
                <w:sz w:val="20"/>
                <w:szCs w:val="20"/>
              </w:rPr>
            </w:pPr>
            <w:r>
              <w:rPr>
                <w:b/>
                <w:color w:val="3333FF"/>
                <w:sz w:val="20"/>
                <w:szCs w:val="20"/>
              </w:rPr>
              <w:t xml:space="preserve">Firstly, per previous offline/online, down-selecting between Alt-1 (dedicated SR) and Alt-2 (new UCI) for dedicated RRC signaling on 1-bit first PUCCH for Mode-A and mode-B may be controversial: </w:t>
            </w:r>
          </w:p>
          <w:p w14:paraId="592E95AC" w14:textId="77777777" w:rsidR="00F173C1" w:rsidRDefault="00165D0F">
            <w:pPr>
              <w:pStyle w:val="ListParagraph"/>
              <w:numPr>
                <w:ilvl w:val="1"/>
                <w:numId w:val="18"/>
              </w:numPr>
              <w:snapToGrid w:val="0"/>
              <w:spacing w:after="0" w:line="240" w:lineRule="auto"/>
              <w:contextualSpacing/>
              <w:jc w:val="both"/>
              <w:rPr>
                <w:b/>
                <w:color w:val="3333FF"/>
                <w:sz w:val="20"/>
                <w:szCs w:val="20"/>
              </w:rPr>
            </w:pPr>
            <w:r>
              <w:rPr>
                <w:b/>
                <w:color w:val="3333FF"/>
                <w:sz w:val="20"/>
                <w:szCs w:val="20"/>
              </w:rPr>
              <w:t>If being based on rule of going with the majority, Alt-1 (dedicated SR) looks a good choice for mode-A, and Alt-2 (new UCI) for mode-B; meanwhile, a list of companies strongly prefers to have a unified solution for both modes for avoiding duplicated efforts.</w:t>
            </w:r>
          </w:p>
          <w:p w14:paraId="6B30CD03" w14:textId="77777777" w:rsidR="00F173C1" w:rsidRDefault="00165D0F">
            <w:pPr>
              <w:pStyle w:val="ListParagraph"/>
              <w:numPr>
                <w:ilvl w:val="0"/>
                <w:numId w:val="18"/>
              </w:numPr>
              <w:snapToGrid w:val="0"/>
              <w:spacing w:after="0" w:line="240" w:lineRule="auto"/>
              <w:contextualSpacing/>
              <w:jc w:val="both"/>
              <w:rPr>
                <w:b/>
                <w:color w:val="3333FF"/>
                <w:sz w:val="20"/>
                <w:szCs w:val="20"/>
              </w:rPr>
            </w:pPr>
            <w:r>
              <w:rPr>
                <w:b/>
                <w:color w:val="3333FF"/>
                <w:sz w:val="20"/>
                <w:szCs w:val="20"/>
              </w:rPr>
              <w:t xml:space="preserve">Under these ‘tough’ circumstances, some progress on depicting the details of first-PUCCH transmission mechanism may be beneficial for final down-selection. </w:t>
            </w:r>
          </w:p>
          <w:p w14:paraId="4A35CAA6" w14:textId="77777777" w:rsidR="00F173C1" w:rsidRDefault="00165D0F">
            <w:pPr>
              <w:pStyle w:val="ListParagraph"/>
              <w:numPr>
                <w:ilvl w:val="0"/>
                <w:numId w:val="18"/>
              </w:numPr>
              <w:snapToGrid w:val="0"/>
              <w:spacing w:after="0" w:line="240" w:lineRule="auto"/>
              <w:contextualSpacing/>
              <w:jc w:val="both"/>
              <w:rPr>
                <w:b/>
                <w:color w:val="3333FF"/>
                <w:sz w:val="20"/>
                <w:szCs w:val="20"/>
              </w:rPr>
            </w:pPr>
            <w:r>
              <w:rPr>
                <w:b/>
                <w:color w:val="3333FF"/>
                <w:sz w:val="20"/>
                <w:szCs w:val="20"/>
              </w:rPr>
              <w:t>Based on above analysis, it is recommended companies to focus on the following issue 3.1.3, 3.1.4, and 3.3.2.</w:t>
            </w:r>
          </w:p>
          <w:p w14:paraId="0CAC24FD" w14:textId="77777777" w:rsidR="00F173C1" w:rsidRDefault="00F173C1">
            <w:pPr>
              <w:shd w:val="clear" w:color="auto" w:fill="FFFFFF"/>
              <w:adjustRightInd w:val="0"/>
              <w:snapToGrid w:val="0"/>
              <w:jc w:val="both"/>
              <w:rPr>
                <w:b/>
                <w:bCs/>
                <w:color w:val="000000"/>
                <w:sz w:val="18"/>
                <w:szCs w:val="18"/>
                <w:highlight w:val="darkYellow"/>
              </w:rPr>
            </w:pPr>
          </w:p>
        </w:tc>
      </w:tr>
      <w:tr w:rsidR="00F173C1" w14:paraId="243192C3"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66CDC605" w14:textId="77777777" w:rsidR="00F173C1" w:rsidRDefault="00165D0F">
            <w:pPr>
              <w:snapToGrid w:val="0"/>
              <w:rPr>
                <w:color w:val="000000" w:themeColor="text1"/>
                <w:sz w:val="18"/>
                <w:szCs w:val="18"/>
              </w:rPr>
            </w:pPr>
            <w:r>
              <w:rPr>
                <w:color w:val="000000" w:themeColor="text1"/>
                <w:sz w:val="18"/>
                <w:szCs w:val="18"/>
              </w:rPr>
              <w:lastRenderedPageBreak/>
              <w:t>3.1.3</w:t>
            </w:r>
          </w:p>
        </w:tc>
        <w:tc>
          <w:tcPr>
            <w:tcW w:w="1446" w:type="dxa"/>
            <w:tcBorders>
              <w:top w:val="single" w:sz="4" w:space="0" w:color="auto"/>
              <w:left w:val="single" w:sz="4" w:space="0" w:color="auto"/>
              <w:bottom w:val="single" w:sz="4" w:space="0" w:color="auto"/>
              <w:right w:val="single" w:sz="4" w:space="0" w:color="auto"/>
            </w:tcBorders>
          </w:tcPr>
          <w:p w14:paraId="7F32A83F" w14:textId="77777777" w:rsidR="00F173C1" w:rsidRDefault="00165D0F">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940" w:type="dxa"/>
            <w:tcBorders>
              <w:top w:val="single" w:sz="4" w:space="0" w:color="auto"/>
              <w:left w:val="single" w:sz="4" w:space="0" w:color="auto"/>
              <w:bottom w:val="single" w:sz="4" w:space="0" w:color="auto"/>
              <w:right w:val="single" w:sz="4" w:space="0" w:color="auto"/>
            </w:tcBorders>
          </w:tcPr>
          <w:p w14:paraId="556D7172" w14:textId="77777777" w:rsidR="00F173C1" w:rsidRDefault="00165D0F">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62A6064B" w14:textId="77777777" w:rsidR="00F173C1" w:rsidRDefault="00165D0F">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164C49F5" w14:textId="77777777" w:rsidR="00F173C1" w:rsidRDefault="00165D0F">
            <w:pPr>
              <w:numPr>
                <w:ilvl w:val="0"/>
                <w:numId w:val="18"/>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UCI multiplexing/dropping/prioritization rule</w:t>
            </w:r>
          </w:p>
          <w:p w14:paraId="07BE0643" w14:textId="77777777" w:rsidR="00F173C1" w:rsidRDefault="00165D0F">
            <w:pPr>
              <w:pStyle w:val="ListParagraph"/>
              <w:numPr>
                <w:ilvl w:val="0"/>
                <w:numId w:val="18"/>
              </w:numPr>
              <w:shd w:val="clear" w:color="auto" w:fill="FFFFFF"/>
              <w:adjustRightInd w:val="0"/>
              <w:snapToGrid w:val="0"/>
              <w:spacing w:after="0" w:line="240" w:lineRule="auto"/>
              <w:jc w:val="both"/>
              <w:rPr>
                <w:rFonts w:ascii="Times" w:hAnsi="Times" w:cs="Times"/>
                <w:sz w:val="18"/>
                <w:szCs w:val="18"/>
                <w:highlight w:val="yellow"/>
              </w:rPr>
            </w:pPr>
            <w:r>
              <w:rPr>
                <w:rFonts w:ascii="Times" w:hAnsi="Times" w:cs="Times"/>
                <w:sz w:val="18"/>
                <w:szCs w:val="18"/>
                <w:highlight w:val="yellow"/>
              </w:rPr>
              <w:t>Conditions for the transmission of the first PUCCH.</w:t>
            </w:r>
          </w:p>
          <w:p w14:paraId="2002EC0B" w14:textId="77777777" w:rsidR="00F173C1" w:rsidRDefault="00165D0F">
            <w:pPr>
              <w:numPr>
                <w:ilvl w:val="0"/>
                <w:numId w:val="18"/>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2B262236" w14:textId="77777777" w:rsidR="00F173C1" w:rsidRDefault="00165D0F">
            <w:pPr>
              <w:numPr>
                <w:ilvl w:val="0"/>
                <w:numId w:val="18"/>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Whether/how to re-transmit the first PUCCH channel.</w:t>
            </w:r>
          </w:p>
          <w:p w14:paraId="70FB3EA4" w14:textId="77777777" w:rsidR="00F173C1" w:rsidRDefault="00165D0F">
            <w:pPr>
              <w:numPr>
                <w:ilvl w:val="0"/>
                <w:numId w:val="18"/>
              </w:numPr>
              <w:adjustRightInd w:val="0"/>
              <w:snapToGrid w:val="0"/>
              <w:jc w:val="both"/>
              <w:textAlignment w:val="center"/>
              <w:rPr>
                <w:rFonts w:ascii="Times" w:eastAsia="PMingLiU" w:hAnsi="Times" w:cs="Times"/>
                <w:sz w:val="18"/>
                <w:szCs w:val="18"/>
                <w:highlight w:val="yellow"/>
                <w:shd w:val="clear" w:color="auto" w:fill="FFFFFF"/>
                <w:lang w:eastAsia="zh-TW"/>
              </w:rPr>
            </w:pPr>
            <w:r>
              <w:rPr>
                <w:rFonts w:ascii="Times" w:eastAsia="PMingLiU" w:hAnsi="Times" w:cs="Times"/>
                <w:sz w:val="18"/>
                <w:szCs w:val="18"/>
                <w:highlight w:val="yellow"/>
                <w:shd w:val="clear" w:color="auto" w:fill="FFFFFF"/>
                <w:lang w:eastAsia="zh-TW"/>
              </w:rPr>
              <w:t>Whether/how to apply prohibit-timer or maximum number of (re)transmission(s) for first PUCCH channel.</w:t>
            </w:r>
          </w:p>
          <w:p w14:paraId="719F0F4A" w14:textId="77777777" w:rsidR="00F173C1" w:rsidRDefault="00F173C1">
            <w:pPr>
              <w:shd w:val="clear" w:color="auto" w:fill="FFFFFF"/>
              <w:snapToGrid w:val="0"/>
              <w:rPr>
                <w:rFonts w:eastAsia="宋体"/>
                <w:b/>
                <w:bCs/>
                <w:color w:val="000000"/>
                <w:sz w:val="18"/>
                <w:szCs w:val="18"/>
                <w:highlight w:val="darkYellow"/>
              </w:rPr>
            </w:pPr>
          </w:p>
          <w:p w14:paraId="7E1A7181" w14:textId="77777777" w:rsidR="00F173C1" w:rsidRDefault="00165D0F">
            <w:pPr>
              <w:snapToGrid w:val="0"/>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p>
          <w:p w14:paraId="57816A28" w14:textId="77777777" w:rsidR="00F173C1" w:rsidRDefault="00165D0F">
            <w:pPr>
              <w:pStyle w:val="ListParagraph"/>
              <w:numPr>
                <w:ilvl w:val="0"/>
                <w:numId w:val="18"/>
              </w:numPr>
              <w:snapToGrid w:val="0"/>
              <w:spacing w:after="0" w:line="240" w:lineRule="auto"/>
              <w:contextualSpacing/>
              <w:rPr>
                <w:b/>
                <w:iCs/>
                <w:color w:val="3333FF"/>
                <w:sz w:val="18"/>
                <w:szCs w:val="20"/>
                <w:lang w:val="en-GB"/>
              </w:rPr>
            </w:pPr>
            <w:r>
              <w:rPr>
                <w:b/>
                <w:iCs/>
                <w:color w:val="3333FF"/>
                <w:sz w:val="18"/>
                <w:szCs w:val="20"/>
                <w:lang w:val="en-GB"/>
              </w:rPr>
              <w:t xml:space="preserve">For mode-A, </w:t>
            </w:r>
            <w:proofErr w:type="spellStart"/>
            <w:r>
              <w:rPr>
                <w:b/>
                <w:iCs/>
                <w:color w:val="3333FF"/>
                <w:sz w:val="18"/>
                <w:szCs w:val="20"/>
                <w:lang w:val="en-GB"/>
              </w:rPr>
              <w:t>gNB</w:t>
            </w:r>
            <w:proofErr w:type="spellEnd"/>
            <w:r>
              <w:rPr>
                <w:b/>
                <w:iCs/>
                <w:color w:val="3333FF"/>
                <w:sz w:val="18"/>
                <w:szCs w:val="20"/>
                <w:lang w:val="en-GB"/>
              </w:rPr>
              <w:t xml:space="preserve"> response should be considered as the UL-grant DCI in step-2, and (re)-transmission for mode-A seems to have super majority support; </w:t>
            </w:r>
          </w:p>
          <w:p w14:paraId="1AD269F5" w14:textId="77777777" w:rsidR="00F173C1" w:rsidRDefault="00165D0F">
            <w:pPr>
              <w:pStyle w:val="ListParagraph"/>
              <w:numPr>
                <w:ilvl w:val="0"/>
                <w:numId w:val="18"/>
              </w:numPr>
              <w:snapToGrid w:val="0"/>
              <w:spacing w:after="0" w:line="240" w:lineRule="auto"/>
              <w:contextualSpacing/>
              <w:rPr>
                <w:b/>
                <w:iCs/>
                <w:color w:val="3333FF"/>
                <w:sz w:val="18"/>
                <w:szCs w:val="20"/>
                <w:lang w:val="en-GB"/>
              </w:rPr>
            </w:pPr>
            <w:r>
              <w:rPr>
                <w:b/>
                <w:iCs/>
                <w:color w:val="3333FF"/>
                <w:sz w:val="18"/>
                <w:szCs w:val="20"/>
                <w:lang w:val="en-GB"/>
              </w:rPr>
              <w:t xml:space="preserve">Then, for mode-B, one reasonable argument that the transmission for first-PUCCH should have sufficient gaps before the next transmission even if its corresponding trigger event is determined again. </w:t>
            </w:r>
          </w:p>
          <w:p w14:paraId="1537A549" w14:textId="77777777" w:rsidR="00F173C1" w:rsidRDefault="00165D0F">
            <w:pPr>
              <w:pStyle w:val="ListParagraph"/>
              <w:numPr>
                <w:ilvl w:val="0"/>
                <w:numId w:val="18"/>
              </w:numPr>
              <w:snapToGrid w:val="0"/>
              <w:spacing w:after="0" w:line="240" w:lineRule="auto"/>
              <w:contextualSpacing/>
              <w:rPr>
                <w:b/>
                <w:iCs/>
                <w:color w:val="3333FF"/>
                <w:sz w:val="18"/>
                <w:szCs w:val="20"/>
                <w:lang w:val="en-GB"/>
              </w:rPr>
            </w:pPr>
            <w:r>
              <w:rPr>
                <w:b/>
                <w:iCs/>
                <w:color w:val="3333FF"/>
                <w:sz w:val="18"/>
                <w:szCs w:val="20"/>
                <w:lang w:val="en-GB"/>
              </w:rPr>
              <w:t xml:space="preserve">Based on that, for both mode-A and mode-B, we may also need this prohibit timer for saving UL resource and giving </w:t>
            </w:r>
            <w:proofErr w:type="spellStart"/>
            <w:r>
              <w:rPr>
                <w:b/>
                <w:iCs/>
                <w:color w:val="3333FF"/>
                <w:sz w:val="18"/>
                <w:szCs w:val="20"/>
                <w:lang w:val="en-GB"/>
              </w:rPr>
              <w:t>gNB</w:t>
            </w:r>
            <w:proofErr w:type="spellEnd"/>
            <w:r>
              <w:rPr>
                <w:b/>
                <w:iCs/>
                <w:color w:val="3333FF"/>
                <w:sz w:val="18"/>
                <w:szCs w:val="20"/>
                <w:lang w:val="en-GB"/>
              </w:rPr>
              <w:t xml:space="preserve"> sufficient time for re-scheduling/updating. </w:t>
            </w:r>
          </w:p>
          <w:p w14:paraId="12CCADBA" w14:textId="77777777" w:rsidR="00F173C1" w:rsidRDefault="00F173C1">
            <w:pPr>
              <w:shd w:val="clear" w:color="auto" w:fill="FFFFFF"/>
              <w:snapToGrid w:val="0"/>
              <w:rPr>
                <w:rFonts w:eastAsia="宋体"/>
                <w:b/>
                <w:bCs/>
                <w:color w:val="000000"/>
                <w:sz w:val="18"/>
                <w:szCs w:val="18"/>
                <w:highlight w:val="darkYellow"/>
                <w:lang w:val="en-GB"/>
              </w:rPr>
            </w:pPr>
          </w:p>
          <w:p w14:paraId="513161A1" w14:textId="77777777" w:rsidR="00F173C1" w:rsidRDefault="00165D0F">
            <w:pPr>
              <w:shd w:val="clear" w:color="auto" w:fill="FFFFFF"/>
              <w:snapToGrid w:val="0"/>
              <w:rPr>
                <w:sz w:val="20"/>
                <w:szCs w:val="20"/>
                <w:u w:val="single"/>
              </w:rPr>
            </w:pPr>
            <w:r>
              <w:rPr>
                <w:rFonts w:hint="eastAsia"/>
                <w:b/>
                <w:bCs/>
                <w:sz w:val="20"/>
                <w:szCs w:val="20"/>
                <w:highlight w:val="yellow"/>
                <w:u w:val="single"/>
              </w:rPr>
              <w:t xml:space="preserve">Proposal </w:t>
            </w:r>
            <w:r>
              <w:rPr>
                <w:b/>
                <w:bCs/>
                <w:sz w:val="20"/>
                <w:szCs w:val="20"/>
                <w:highlight w:val="yellow"/>
                <w:u w:val="single"/>
              </w:rPr>
              <w:t xml:space="preserve">3.1.3 </w:t>
            </w:r>
            <w:r>
              <w:rPr>
                <w:rFonts w:hint="eastAsia"/>
                <w:b/>
                <w:bCs/>
                <w:sz w:val="20"/>
                <w:szCs w:val="20"/>
                <w:highlight w:val="yellow"/>
                <w:u w:val="single"/>
              </w:rPr>
              <w:t>(first PUCCH transmission)</w:t>
            </w:r>
            <w:r>
              <w:rPr>
                <w:b/>
                <w:bCs/>
                <w:sz w:val="20"/>
                <w:szCs w:val="20"/>
                <w:highlight w:val="yellow"/>
                <w:u w:val="single"/>
              </w:rPr>
              <w:t>:</w:t>
            </w:r>
          </w:p>
          <w:p w14:paraId="6E7B4C01" w14:textId="77777777" w:rsidR="00F173C1" w:rsidRDefault="00165D0F">
            <w:pPr>
              <w:shd w:val="clear" w:color="auto" w:fill="FFFFFF"/>
              <w:snapToGrid w:val="0"/>
              <w:rPr>
                <w:sz w:val="20"/>
                <w:szCs w:val="20"/>
              </w:rPr>
            </w:pPr>
            <w:r>
              <w:rPr>
                <w:sz w:val="20"/>
                <w:szCs w:val="20"/>
              </w:rPr>
              <w:t>On beam report transmission procedure for UE -initiated/event-driven beam reporting for a CSI report configuration, regarding both Mode-A and Mode-B, introduce a prohibit timer for first PUCCH transmission</w:t>
            </w:r>
          </w:p>
          <w:p w14:paraId="0B1FBF7F" w14:textId="77777777" w:rsidR="00F173C1" w:rsidRDefault="00165D0F">
            <w:pPr>
              <w:pStyle w:val="ListParagraph"/>
              <w:widowControl w:val="0"/>
              <w:numPr>
                <w:ilvl w:val="0"/>
                <w:numId w:val="27"/>
              </w:numPr>
              <w:shd w:val="clear" w:color="auto" w:fill="FFFFFF"/>
              <w:snapToGrid w:val="0"/>
              <w:spacing w:after="0" w:line="259" w:lineRule="auto"/>
              <w:contextualSpacing/>
              <w:jc w:val="both"/>
              <w:rPr>
                <w:sz w:val="20"/>
                <w:szCs w:val="20"/>
              </w:rPr>
            </w:pPr>
            <w:r>
              <w:rPr>
                <w:sz w:val="20"/>
                <w:szCs w:val="20"/>
              </w:rPr>
              <w:t xml:space="preserve">For mode-A: In the case that triggering-event associated with the CSI report configuration is determined, if the prohibit timer is NOT running, </w:t>
            </w:r>
            <w:r>
              <w:rPr>
                <w:rStyle w:val="Strong"/>
                <w:sz w:val="20"/>
                <w:szCs w:val="20"/>
              </w:rPr>
              <w:t xml:space="preserve">till a DCI format scheduling a second PUSCH carrying the beam report for the CSI report configuration is detected by the UE, </w:t>
            </w:r>
            <w:r>
              <w:rPr>
                <w:sz w:val="20"/>
                <w:szCs w:val="20"/>
              </w:rPr>
              <w:t>the UE can transmit first PUCCH and then start the prohibit timer;</w:t>
            </w:r>
          </w:p>
          <w:p w14:paraId="5C022BA6" w14:textId="77777777" w:rsidR="00F173C1" w:rsidRDefault="00165D0F">
            <w:pPr>
              <w:pStyle w:val="ListParagraph"/>
              <w:widowControl w:val="0"/>
              <w:numPr>
                <w:ilvl w:val="0"/>
                <w:numId w:val="27"/>
              </w:numPr>
              <w:shd w:val="clear" w:color="auto" w:fill="FFFFFF"/>
              <w:snapToGrid w:val="0"/>
              <w:spacing w:after="0" w:line="259" w:lineRule="auto"/>
              <w:contextualSpacing/>
              <w:jc w:val="both"/>
              <w:rPr>
                <w:sz w:val="20"/>
                <w:szCs w:val="20"/>
              </w:rPr>
            </w:pPr>
            <w:r>
              <w:rPr>
                <w:sz w:val="20"/>
                <w:szCs w:val="20"/>
              </w:rPr>
              <w:t xml:space="preserve">For mode-B: In the case that triggering-event associated with the CSI report </w:t>
            </w:r>
            <w:r>
              <w:rPr>
                <w:sz w:val="20"/>
                <w:szCs w:val="20"/>
              </w:rPr>
              <w:lastRenderedPageBreak/>
              <w:t>configuration is determined, if the prohibit timer is NOT running, the UE can transmit first PUCCH and then start the prohibit timer;</w:t>
            </w:r>
          </w:p>
          <w:p w14:paraId="5A516834" w14:textId="77777777" w:rsidR="00F173C1" w:rsidRDefault="00165D0F">
            <w:pPr>
              <w:widowControl w:val="0"/>
              <w:shd w:val="clear" w:color="auto" w:fill="FFFFFF"/>
              <w:snapToGrid w:val="0"/>
              <w:spacing w:line="259" w:lineRule="auto"/>
              <w:contextualSpacing/>
              <w:jc w:val="both"/>
              <w:rPr>
                <w:color w:val="FF0000"/>
                <w:sz w:val="20"/>
                <w:szCs w:val="20"/>
              </w:rPr>
            </w:pPr>
            <w:r>
              <w:rPr>
                <w:color w:val="FF0000"/>
                <w:sz w:val="20"/>
                <w:szCs w:val="20"/>
              </w:rPr>
              <w:t xml:space="preserve">FFS: Whether/how to re-evaluate triggering-event associated with the CSI report configuration before the repeated transmissions of the first PUCCH. </w:t>
            </w:r>
          </w:p>
          <w:p w14:paraId="0017781F" w14:textId="77777777" w:rsidR="00F173C1" w:rsidRDefault="00165D0F">
            <w:pPr>
              <w:shd w:val="clear" w:color="auto" w:fill="FFFFFF"/>
              <w:snapToGrid w:val="0"/>
              <w:rPr>
                <w:sz w:val="20"/>
                <w:szCs w:val="20"/>
              </w:rPr>
            </w:pPr>
            <w:r>
              <w:rPr>
                <w:sz w:val="20"/>
                <w:szCs w:val="20"/>
              </w:rPr>
              <w:t>Note: If the prohibit timer is running, the first PUCCH is not allowed to be transmitted.</w:t>
            </w:r>
          </w:p>
          <w:p w14:paraId="1F67FFF3" w14:textId="77777777" w:rsidR="00F173C1" w:rsidRDefault="00F173C1">
            <w:pPr>
              <w:snapToGrid w:val="0"/>
              <w:jc w:val="both"/>
              <w:rPr>
                <w:rFonts w:eastAsia="宋体"/>
                <w:b/>
                <w:color w:val="3333FF"/>
                <w:sz w:val="20"/>
                <w:szCs w:val="20"/>
                <w:lang w:eastAsia="en-US"/>
              </w:rPr>
            </w:pPr>
          </w:p>
          <w:p w14:paraId="73D2DA14" w14:textId="77B8B914" w:rsidR="00F173C1" w:rsidRPr="00C24F8E" w:rsidRDefault="00165D0F">
            <w:pPr>
              <w:snapToGrid w:val="0"/>
              <w:jc w:val="both"/>
              <w:rPr>
                <w:rFonts w:eastAsia="MS Mincho"/>
                <w:color w:val="FF0000"/>
                <w:sz w:val="18"/>
                <w:szCs w:val="20"/>
                <w:lang w:eastAsia="ja-JP"/>
              </w:rPr>
            </w:pPr>
            <w:r>
              <w:rPr>
                <w:color w:val="000000" w:themeColor="text1"/>
                <w:sz w:val="18"/>
                <w:szCs w:val="20"/>
              </w:rPr>
              <w:t>Supported by</w:t>
            </w:r>
            <w:r>
              <w:rPr>
                <w:sz w:val="18"/>
                <w:szCs w:val="20"/>
              </w:rPr>
              <w:t xml:space="preserve">: Huawei, Sharp, Google, Intel, ZTE (with update), Samsung, MediaTek (with update), NEC, Panasonic, OPPO (not for mode-B), LGE, </w:t>
            </w:r>
            <w:proofErr w:type="spellStart"/>
            <w:r>
              <w:rPr>
                <w:sz w:val="18"/>
                <w:szCs w:val="20"/>
              </w:rPr>
              <w:t>xiaomi</w:t>
            </w:r>
            <w:proofErr w:type="spellEnd"/>
            <w:r>
              <w:rPr>
                <w:sz w:val="18"/>
                <w:szCs w:val="20"/>
              </w:rPr>
              <w:t xml:space="preserve"> (not for </w:t>
            </w:r>
            <w:r w:rsidRPr="00C24F8E">
              <w:rPr>
                <w:sz w:val="18"/>
                <w:szCs w:val="20"/>
              </w:rPr>
              <w:t>mode-B), Fujitsu (</w:t>
            </w:r>
            <w:r w:rsidRPr="00C24F8E">
              <w:rPr>
                <w:rFonts w:cs="Times"/>
                <w:bCs/>
                <w:sz w:val="18"/>
                <w:szCs w:val="18"/>
                <w:lang w:eastAsia="zh-CN"/>
              </w:rPr>
              <w:t>“</w:t>
            </w:r>
            <w:r w:rsidRPr="00C24F8E">
              <w:rPr>
                <w:rFonts w:cs="Times" w:hint="eastAsia"/>
                <w:bCs/>
                <w:sz w:val="18"/>
                <w:szCs w:val="18"/>
                <w:lang w:eastAsia="zh-CN"/>
              </w:rPr>
              <w:t xml:space="preserve">till the PUSCH </w:t>
            </w:r>
            <w:r w:rsidRPr="00C24F8E">
              <w:rPr>
                <w:rFonts w:cs="Times"/>
                <w:bCs/>
                <w:sz w:val="18"/>
                <w:szCs w:val="18"/>
                <w:lang w:eastAsia="zh-CN"/>
              </w:rPr>
              <w:t>carrying</w:t>
            </w:r>
            <w:r w:rsidRPr="00C24F8E">
              <w:rPr>
                <w:rFonts w:cs="Times" w:hint="eastAsia"/>
                <w:bCs/>
                <w:sz w:val="18"/>
                <w:szCs w:val="18"/>
                <w:lang w:eastAsia="zh-CN"/>
              </w:rPr>
              <w:t xml:space="preserve"> the beam report is transmitted</w:t>
            </w:r>
            <w:r w:rsidRPr="00C24F8E">
              <w:rPr>
                <w:rFonts w:cs="Times"/>
                <w:bCs/>
                <w:sz w:val="18"/>
                <w:szCs w:val="18"/>
                <w:lang w:eastAsia="zh-CN"/>
              </w:rPr>
              <w:t>”</w:t>
            </w:r>
            <w:r w:rsidRPr="00C24F8E">
              <w:rPr>
                <w:sz w:val="18"/>
                <w:szCs w:val="20"/>
              </w:rPr>
              <w:t>)</w:t>
            </w:r>
            <w:r w:rsidRPr="00C24F8E">
              <w:rPr>
                <w:rFonts w:eastAsia="MS Mincho" w:hint="eastAsia"/>
                <w:sz w:val="18"/>
                <w:szCs w:val="20"/>
                <w:lang w:eastAsia="ja-JP"/>
              </w:rPr>
              <w:t>, NTT DOCOMO</w:t>
            </w:r>
            <w:r w:rsidRPr="00C24F8E">
              <w:rPr>
                <w:rFonts w:eastAsia="MS Mincho"/>
                <w:sz w:val="18"/>
                <w:szCs w:val="20"/>
                <w:lang w:eastAsia="ja-JP"/>
              </w:rPr>
              <w:t xml:space="preserve">, </w:t>
            </w:r>
            <w:r w:rsidRPr="00C24F8E">
              <w:rPr>
                <w:rFonts w:hint="eastAsia"/>
                <w:sz w:val="18"/>
                <w:szCs w:val="20"/>
              </w:rPr>
              <w:t>S</w:t>
            </w:r>
            <w:r w:rsidRPr="00C24F8E">
              <w:rPr>
                <w:sz w:val="18"/>
                <w:szCs w:val="20"/>
              </w:rPr>
              <w:t>harp,</w:t>
            </w:r>
            <w:r w:rsidRPr="00C24F8E">
              <w:rPr>
                <w:rFonts w:eastAsia="MS Mincho"/>
                <w:sz w:val="18"/>
                <w:szCs w:val="20"/>
                <w:lang w:eastAsia="ja-JP"/>
              </w:rPr>
              <w:t xml:space="preserve"> Intel, IDC, Google, Honor (not for mode-B), </w:t>
            </w:r>
            <w:proofErr w:type="spellStart"/>
            <w:r w:rsidR="00C24F8E">
              <w:rPr>
                <w:rFonts w:eastAsia="MS Mincho"/>
                <w:color w:val="FF0000"/>
                <w:sz w:val="18"/>
                <w:szCs w:val="20"/>
                <w:lang w:eastAsia="ja-JP"/>
              </w:rPr>
              <w:t>Transsion</w:t>
            </w:r>
            <w:proofErr w:type="spellEnd"/>
            <w:r w:rsidR="00C24F8E">
              <w:rPr>
                <w:rFonts w:eastAsia="MS Mincho"/>
                <w:color w:val="FF0000"/>
                <w:sz w:val="18"/>
                <w:szCs w:val="20"/>
                <w:lang w:eastAsia="ja-JP"/>
              </w:rPr>
              <w:t>,</w:t>
            </w:r>
            <w:r w:rsidR="000715E0">
              <w:rPr>
                <w:rFonts w:eastAsia="MS Mincho"/>
                <w:color w:val="FF0000"/>
                <w:sz w:val="18"/>
                <w:szCs w:val="20"/>
                <w:lang w:eastAsia="ja-JP"/>
              </w:rPr>
              <w:t xml:space="preserve"> </w:t>
            </w:r>
            <w:proofErr w:type="gramStart"/>
            <w:r w:rsidR="000715E0">
              <w:rPr>
                <w:rFonts w:eastAsia="MS Mincho"/>
                <w:color w:val="FF0000"/>
                <w:sz w:val="18"/>
                <w:szCs w:val="20"/>
                <w:lang w:eastAsia="ja-JP"/>
              </w:rPr>
              <w:t xml:space="preserve">Apple, </w:t>
            </w:r>
            <w:r w:rsidR="00C24F8E">
              <w:rPr>
                <w:rFonts w:eastAsia="MS Mincho"/>
                <w:color w:val="FF0000"/>
                <w:sz w:val="18"/>
                <w:szCs w:val="20"/>
                <w:lang w:eastAsia="ja-JP"/>
              </w:rPr>
              <w:t xml:space="preserve"> </w:t>
            </w:r>
            <w:r w:rsidR="00C93F49">
              <w:rPr>
                <w:rFonts w:eastAsia="MS Mincho"/>
                <w:color w:val="FF0000"/>
                <w:sz w:val="18"/>
                <w:szCs w:val="20"/>
                <w:lang w:eastAsia="ja-JP"/>
              </w:rPr>
              <w:t>ETRI</w:t>
            </w:r>
            <w:proofErr w:type="gramEnd"/>
            <w:r w:rsidR="00C93F49">
              <w:rPr>
                <w:rFonts w:eastAsia="MS Mincho"/>
                <w:color w:val="FF0000"/>
                <w:sz w:val="18"/>
                <w:szCs w:val="20"/>
                <w:lang w:eastAsia="ja-JP"/>
              </w:rPr>
              <w:t xml:space="preserve">, Sony, </w:t>
            </w:r>
          </w:p>
          <w:p w14:paraId="7B051FB5" w14:textId="77777777" w:rsidR="00F173C1" w:rsidRDefault="00165D0F">
            <w:pPr>
              <w:snapToGrid w:val="0"/>
              <w:jc w:val="both"/>
              <w:rPr>
                <w:rFonts w:eastAsia="MS Mincho"/>
                <w:sz w:val="18"/>
                <w:szCs w:val="20"/>
                <w:lang w:eastAsia="ja-JP"/>
              </w:rPr>
            </w:pPr>
            <w:r>
              <w:rPr>
                <w:rFonts w:eastAsia="MS Mincho"/>
                <w:sz w:val="18"/>
                <w:szCs w:val="20"/>
                <w:lang w:eastAsia="ja-JP"/>
              </w:rPr>
              <w:t xml:space="preserve">Not supported by: Panasonic, </w:t>
            </w:r>
          </w:p>
          <w:p w14:paraId="0E9E58EB" w14:textId="77777777" w:rsidR="00F173C1" w:rsidRDefault="00F173C1">
            <w:pPr>
              <w:shd w:val="clear" w:color="auto" w:fill="FFFFFF"/>
              <w:snapToGrid w:val="0"/>
              <w:rPr>
                <w:rFonts w:eastAsia="宋体"/>
                <w:b/>
                <w:bCs/>
                <w:color w:val="000000"/>
                <w:sz w:val="18"/>
                <w:szCs w:val="18"/>
                <w:highlight w:val="darkYellow"/>
              </w:rPr>
            </w:pPr>
          </w:p>
          <w:p w14:paraId="6BC5F414" w14:textId="77777777" w:rsidR="00F173C1" w:rsidRDefault="00F173C1">
            <w:pPr>
              <w:shd w:val="clear" w:color="auto" w:fill="FFFFFF"/>
              <w:snapToGrid w:val="0"/>
              <w:rPr>
                <w:rFonts w:eastAsia="宋体"/>
                <w:b/>
                <w:bCs/>
                <w:color w:val="000000"/>
                <w:sz w:val="18"/>
                <w:szCs w:val="18"/>
                <w:highlight w:val="darkYellow"/>
              </w:rPr>
            </w:pPr>
          </w:p>
        </w:tc>
      </w:tr>
      <w:tr w:rsidR="00F173C1" w14:paraId="4C4B4873"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1CD8011C" w14:textId="77777777" w:rsidR="00F173C1" w:rsidRDefault="00165D0F">
            <w:pPr>
              <w:snapToGrid w:val="0"/>
              <w:rPr>
                <w:color w:val="000000" w:themeColor="text1"/>
                <w:sz w:val="18"/>
                <w:szCs w:val="18"/>
              </w:rPr>
            </w:pPr>
            <w:r>
              <w:rPr>
                <w:color w:val="000000" w:themeColor="text1"/>
                <w:sz w:val="18"/>
                <w:szCs w:val="18"/>
              </w:rPr>
              <w:lastRenderedPageBreak/>
              <w:t>3.1.4</w:t>
            </w:r>
          </w:p>
        </w:tc>
        <w:tc>
          <w:tcPr>
            <w:tcW w:w="1446" w:type="dxa"/>
            <w:tcBorders>
              <w:top w:val="single" w:sz="4" w:space="0" w:color="auto"/>
              <w:left w:val="single" w:sz="4" w:space="0" w:color="auto"/>
              <w:bottom w:val="single" w:sz="4" w:space="0" w:color="auto"/>
              <w:right w:val="single" w:sz="4" w:space="0" w:color="auto"/>
            </w:tcBorders>
          </w:tcPr>
          <w:p w14:paraId="25AF407A" w14:textId="77777777" w:rsidR="00F173C1" w:rsidRDefault="00165D0F">
            <w:pPr>
              <w:contextualSpacing/>
              <w:rPr>
                <w:rFonts w:ascii="Times" w:eastAsia="PMingLiU" w:hAnsi="Times" w:cs="Times"/>
                <w:sz w:val="18"/>
                <w:szCs w:val="18"/>
                <w:shd w:val="clear" w:color="auto" w:fill="FFFFFF"/>
                <w:lang w:eastAsia="zh-TW"/>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UCI multiplexing/</w:t>
            </w:r>
          </w:p>
          <w:p w14:paraId="4F494FBA" w14:textId="77777777" w:rsidR="00F173C1" w:rsidRDefault="00165D0F">
            <w:pPr>
              <w:contextualSpacing/>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dropping/</w:t>
            </w:r>
          </w:p>
          <w:p w14:paraId="4A847061" w14:textId="77777777" w:rsidR="00F173C1" w:rsidRDefault="00165D0F">
            <w:pPr>
              <w:contextualSpacing/>
              <w:rPr>
                <w:sz w:val="18"/>
                <w:szCs w:val="18"/>
                <w:lang w:eastAsia="zh-CN"/>
              </w:rPr>
            </w:pPr>
            <w:r>
              <w:rPr>
                <w:rFonts w:ascii="Times" w:eastAsia="PMingLiU" w:hAnsi="Times" w:cs="Times"/>
                <w:sz w:val="18"/>
                <w:szCs w:val="18"/>
                <w:shd w:val="clear" w:color="auto" w:fill="FFFFFF"/>
                <w:lang w:eastAsia="zh-TW"/>
              </w:rPr>
              <w:t>prioritization</w:t>
            </w:r>
          </w:p>
          <w:p w14:paraId="55D822F6" w14:textId="77777777" w:rsidR="00F173C1" w:rsidRDefault="00F173C1">
            <w:pPr>
              <w:contextualSpacing/>
              <w:rPr>
                <w:sz w:val="18"/>
                <w:szCs w:val="18"/>
              </w:rPr>
            </w:pPr>
          </w:p>
          <w:p w14:paraId="5FC21C85" w14:textId="77777777" w:rsidR="00F173C1" w:rsidRDefault="00F173C1">
            <w:pPr>
              <w:contextualSpacing/>
              <w:rPr>
                <w:sz w:val="18"/>
                <w:szCs w:val="18"/>
              </w:rPr>
            </w:pPr>
          </w:p>
          <w:p w14:paraId="34CCFC66" w14:textId="77777777" w:rsidR="00F173C1" w:rsidRDefault="00F173C1">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36FBA5FA" w14:textId="77777777" w:rsidR="00F173C1" w:rsidRDefault="00165D0F">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6F1B4840" w14:textId="77777777" w:rsidR="00F173C1" w:rsidRDefault="00165D0F">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04AFB6B1" w14:textId="77777777" w:rsidR="00F173C1" w:rsidRDefault="00165D0F">
            <w:pPr>
              <w:numPr>
                <w:ilvl w:val="0"/>
                <w:numId w:val="18"/>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UCI multiplexing/dropping/prioritization rule</w:t>
            </w:r>
          </w:p>
          <w:p w14:paraId="640045F1" w14:textId="77777777" w:rsidR="00F173C1" w:rsidRDefault="00165D0F">
            <w:pPr>
              <w:pStyle w:val="ListParagraph"/>
              <w:numPr>
                <w:ilvl w:val="0"/>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Conditions for the transmission of the first PUCCH.</w:t>
            </w:r>
          </w:p>
          <w:p w14:paraId="79881DBE" w14:textId="77777777" w:rsidR="00F173C1" w:rsidRDefault="00165D0F">
            <w:pPr>
              <w:numPr>
                <w:ilvl w:val="0"/>
                <w:numId w:val="18"/>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75E9F124" w14:textId="77777777" w:rsidR="00F173C1" w:rsidRDefault="00165D0F">
            <w:pPr>
              <w:numPr>
                <w:ilvl w:val="0"/>
                <w:numId w:val="18"/>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Whether/how to re-transmit the first PUCCH channel.</w:t>
            </w:r>
          </w:p>
          <w:p w14:paraId="2AD4DA4E" w14:textId="77777777" w:rsidR="00F173C1" w:rsidRDefault="00165D0F">
            <w:pPr>
              <w:numPr>
                <w:ilvl w:val="0"/>
                <w:numId w:val="18"/>
              </w:numPr>
              <w:adjustRightInd w:val="0"/>
              <w:snapToGrid w:val="0"/>
              <w:jc w:val="both"/>
              <w:textAlignment w:val="center"/>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Whether/how to apply prohibit-timer or maximum number of (re)transmission(s) for first PUCCH channel.</w:t>
            </w:r>
          </w:p>
          <w:p w14:paraId="42C7AF4A" w14:textId="77777777" w:rsidR="00F173C1" w:rsidRDefault="00F173C1">
            <w:pPr>
              <w:shd w:val="clear" w:color="auto" w:fill="FFFFFF"/>
              <w:snapToGrid w:val="0"/>
              <w:rPr>
                <w:rFonts w:eastAsia="宋体"/>
                <w:b/>
                <w:bCs/>
                <w:color w:val="000000"/>
                <w:sz w:val="18"/>
                <w:szCs w:val="18"/>
                <w:highlight w:val="darkYellow"/>
              </w:rPr>
            </w:pPr>
          </w:p>
          <w:p w14:paraId="019C7245" w14:textId="77777777" w:rsidR="00F173C1" w:rsidRDefault="00165D0F">
            <w:pPr>
              <w:snapToGrid w:val="0"/>
              <w:jc w:val="both"/>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First of all, let’s try to identify critical cases firstly, and per companies’ input, we have the following. Please share your views on that. Then, we can identify a way-forward solution for handling them later.</w:t>
            </w:r>
          </w:p>
          <w:p w14:paraId="69D86002" w14:textId="77777777" w:rsidR="00F173C1" w:rsidRDefault="00F173C1">
            <w:pPr>
              <w:shd w:val="clear" w:color="auto" w:fill="FFFFFF"/>
              <w:snapToGrid w:val="0"/>
              <w:jc w:val="both"/>
              <w:rPr>
                <w:rFonts w:eastAsia="宋体"/>
                <w:b/>
                <w:bCs/>
                <w:color w:val="000000"/>
                <w:sz w:val="18"/>
                <w:szCs w:val="18"/>
                <w:highlight w:val="darkYellow"/>
                <w:lang w:val="en-GB"/>
              </w:rPr>
            </w:pPr>
          </w:p>
          <w:p w14:paraId="2CE82D9B" w14:textId="77777777" w:rsidR="00F173C1" w:rsidRDefault="00165D0F">
            <w:pPr>
              <w:snapToGrid w:val="0"/>
              <w:jc w:val="both"/>
              <w:rPr>
                <w:rFonts w:cs="Times"/>
                <w:color w:val="0000FF"/>
                <w:sz w:val="20"/>
                <w:szCs w:val="20"/>
                <w:highlight w:val="yellow"/>
                <w:lang w:eastAsia="zh-CN"/>
              </w:rPr>
            </w:pPr>
            <w:r>
              <w:rPr>
                <w:rFonts w:cs="Times"/>
                <w:b/>
                <w:color w:val="0000FF"/>
                <w:sz w:val="20"/>
                <w:szCs w:val="20"/>
                <w:highlight w:val="yellow"/>
                <w:lang w:eastAsia="zh-CN"/>
              </w:rPr>
              <w:t xml:space="preserve">Q3.1.4: </w:t>
            </w:r>
            <w:r>
              <w:rPr>
                <w:rFonts w:cs="Times"/>
                <w:color w:val="0000FF"/>
                <w:sz w:val="20"/>
                <w:szCs w:val="20"/>
                <w:highlight w:val="yellow"/>
                <w:lang w:eastAsia="zh-CN"/>
              </w:rPr>
              <w:t>Please share your views on how to handle the following case via UCI multiplexing, dropping or prioritization:</w:t>
            </w:r>
          </w:p>
          <w:p w14:paraId="622A626E" w14:textId="77777777" w:rsidR="00F173C1" w:rsidRDefault="00165D0F">
            <w:pPr>
              <w:pStyle w:val="ListParagraph"/>
              <w:numPr>
                <w:ilvl w:val="0"/>
                <w:numId w:val="18"/>
              </w:numPr>
              <w:snapToGrid w:val="0"/>
              <w:spacing w:after="0" w:line="257" w:lineRule="auto"/>
              <w:ind w:left="950" w:hanging="475"/>
              <w:jc w:val="both"/>
              <w:rPr>
                <w:rFonts w:cs="Times"/>
                <w:color w:val="0000FF"/>
                <w:sz w:val="20"/>
                <w:szCs w:val="20"/>
                <w:highlight w:val="yellow"/>
                <w:lang w:eastAsia="zh-CN"/>
              </w:rPr>
            </w:pPr>
            <w:r>
              <w:rPr>
                <w:rFonts w:cs="Times"/>
                <w:color w:val="0000FF"/>
                <w:sz w:val="20"/>
                <w:szCs w:val="20"/>
                <w:highlight w:val="yellow"/>
                <w:lang w:eastAsia="zh-CN"/>
              </w:rPr>
              <w:t xml:space="preserve">Case-1: The 1-bit first PUCCH is collided/overlapped with a PUCCH carrying normal SR and LLR.  </w:t>
            </w:r>
          </w:p>
          <w:p w14:paraId="0F0F0EF9" w14:textId="77777777" w:rsidR="00F173C1" w:rsidRDefault="00165D0F">
            <w:pPr>
              <w:pStyle w:val="ListParagraph"/>
              <w:numPr>
                <w:ilvl w:val="0"/>
                <w:numId w:val="18"/>
              </w:numPr>
              <w:snapToGrid w:val="0"/>
              <w:jc w:val="both"/>
              <w:rPr>
                <w:rFonts w:cs="Times"/>
                <w:color w:val="0000FF"/>
                <w:sz w:val="20"/>
                <w:szCs w:val="20"/>
                <w:highlight w:val="yellow"/>
                <w:lang w:eastAsia="zh-CN"/>
              </w:rPr>
            </w:pPr>
            <w:r>
              <w:rPr>
                <w:rFonts w:cs="Times"/>
                <w:color w:val="0000FF"/>
                <w:sz w:val="20"/>
                <w:szCs w:val="20"/>
                <w:highlight w:val="yellow"/>
                <w:lang w:eastAsia="zh-CN"/>
              </w:rPr>
              <w:t>Case-2: The 1-bit first PUCCH is collided/overlapped with a PUSCH.</w:t>
            </w:r>
          </w:p>
          <w:p w14:paraId="4FBE2758" w14:textId="77777777" w:rsidR="00F173C1" w:rsidRDefault="00F173C1">
            <w:pPr>
              <w:shd w:val="clear" w:color="auto" w:fill="FFFFFF"/>
              <w:snapToGrid w:val="0"/>
              <w:rPr>
                <w:rFonts w:eastAsia="宋体"/>
                <w:b/>
                <w:bCs/>
                <w:color w:val="000000"/>
                <w:sz w:val="18"/>
                <w:szCs w:val="18"/>
                <w:highlight w:val="darkYellow"/>
              </w:rPr>
            </w:pPr>
          </w:p>
          <w:p w14:paraId="4CF84059" w14:textId="77777777" w:rsidR="00F173C1" w:rsidRDefault="00165D0F">
            <w:pPr>
              <w:shd w:val="clear" w:color="auto" w:fill="FFFFFF"/>
              <w:snapToGrid w:val="0"/>
              <w:rPr>
                <w:rFonts w:ascii="Times" w:eastAsia="PMingLiU" w:hAnsi="Times" w:cs="Times"/>
                <w:sz w:val="20"/>
                <w:szCs w:val="18"/>
                <w:shd w:val="clear" w:color="auto" w:fill="FFFFFF"/>
                <w:lang w:eastAsia="zh-TW"/>
              </w:rPr>
            </w:pPr>
            <w:r>
              <w:rPr>
                <w:rFonts w:hint="eastAsia"/>
                <w:b/>
                <w:bCs/>
                <w:sz w:val="20"/>
                <w:szCs w:val="20"/>
                <w:highlight w:val="yellow"/>
                <w:u w:val="single"/>
              </w:rPr>
              <w:t xml:space="preserve">Proposal </w:t>
            </w:r>
            <w:r>
              <w:rPr>
                <w:b/>
                <w:bCs/>
                <w:sz w:val="20"/>
                <w:szCs w:val="20"/>
                <w:highlight w:val="yellow"/>
                <w:u w:val="single"/>
              </w:rPr>
              <w:t xml:space="preserve">3.1.4: </w:t>
            </w:r>
            <w:r>
              <w:rPr>
                <w:rFonts w:ascii="Times" w:eastAsia="PMingLiU" w:hAnsi="Times" w:cs="Times"/>
                <w:sz w:val="20"/>
                <w:szCs w:val="18"/>
                <w:shd w:val="clear" w:color="auto" w:fill="FFFFFF"/>
                <w:lang w:eastAsia="zh-TW"/>
              </w:rPr>
              <w:t xml:space="preserve">On beam report transmission procedure for UE-initiated/event-driven beam reporting, regarding </w:t>
            </w:r>
            <w:r>
              <w:rPr>
                <w:rFonts w:ascii="Times" w:eastAsia="PMingLiU" w:hAnsi="Times" w:cs="Times"/>
                <w:b/>
                <w:bCs/>
                <w:sz w:val="20"/>
                <w:szCs w:val="18"/>
                <w:shd w:val="clear" w:color="auto" w:fill="FFFFFF"/>
                <w:lang w:eastAsia="zh-TW"/>
              </w:rPr>
              <w:t>Mode-A and Mode-B</w:t>
            </w:r>
            <w:r>
              <w:rPr>
                <w:rFonts w:ascii="Times" w:eastAsia="PMingLiU" w:hAnsi="Times" w:cs="Times"/>
                <w:sz w:val="20"/>
                <w:szCs w:val="18"/>
                <w:shd w:val="clear" w:color="auto" w:fill="FFFFFF"/>
                <w:lang w:eastAsia="zh-TW"/>
              </w:rPr>
              <w:t>, the 1-bit first PUCCH transmission reuse the same encoding mechanism of positive/negative SR, and reuse the same UCI multiplexing, dropping or prioritization as SR, except that the following cases may be further studied:</w:t>
            </w:r>
          </w:p>
          <w:p w14:paraId="6AC966F4" w14:textId="77777777" w:rsidR="00F173C1" w:rsidRDefault="00165D0F">
            <w:pPr>
              <w:pStyle w:val="ListParagraph"/>
              <w:numPr>
                <w:ilvl w:val="0"/>
                <w:numId w:val="18"/>
              </w:numPr>
              <w:snapToGrid w:val="0"/>
              <w:spacing w:after="0" w:line="257" w:lineRule="auto"/>
              <w:ind w:left="950" w:hanging="475"/>
              <w:jc w:val="both"/>
              <w:rPr>
                <w:rFonts w:cs="Times"/>
                <w:sz w:val="20"/>
                <w:szCs w:val="20"/>
                <w:lang w:eastAsia="zh-CN"/>
              </w:rPr>
            </w:pPr>
            <w:r>
              <w:rPr>
                <w:rFonts w:cs="Times"/>
                <w:sz w:val="20"/>
                <w:szCs w:val="20"/>
                <w:lang w:eastAsia="zh-CN"/>
              </w:rPr>
              <w:t xml:space="preserve">Case-1: The 1-bit first PUCCH is collided/overlapped with a PUCCH carrying normal SR and LLR </w:t>
            </w:r>
          </w:p>
          <w:p w14:paraId="4B7F8990" w14:textId="77777777" w:rsidR="00F173C1" w:rsidRDefault="00165D0F" w:rsidP="004C63D6">
            <w:pPr>
              <w:pStyle w:val="ListParagraph"/>
              <w:numPr>
                <w:ilvl w:val="0"/>
                <w:numId w:val="18"/>
              </w:numPr>
              <w:adjustRightInd w:val="0"/>
              <w:snapToGrid w:val="0"/>
              <w:spacing w:after="0" w:line="257" w:lineRule="auto"/>
              <w:ind w:left="950" w:hanging="475"/>
              <w:jc w:val="both"/>
              <w:rPr>
                <w:rFonts w:cs="Times"/>
                <w:sz w:val="20"/>
                <w:szCs w:val="20"/>
                <w:lang w:eastAsia="zh-CN"/>
              </w:rPr>
            </w:pPr>
            <w:r>
              <w:rPr>
                <w:rFonts w:cs="Times"/>
                <w:sz w:val="20"/>
                <w:szCs w:val="20"/>
                <w:lang w:eastAsia="zh-CN"/>
              </w:rPr>
              <w:t>Case-2: The 1-bit first PUCCH is collided/overlapped with a PUSCH</w:t>
            </w:r>
          </w:p>
          <w:p w14:paraId="76CD3AF1" w14:textId="77777777" w:rsidR="00F173C1" w:rsidRDefault="00165D0F" w:rsidP="004C63D6">
            <w:pPr>
              <w:pStyle w:val="ListParagraph"/>
              <w:numPr>
                <w:ilvl w:val="0"/>
                <w:numId w:val="18"/>
              </w:numPr>
              <w:adjustRightInd w:val="0"/>
              <w:snapToGrid w:val="0"/>
              <w:spacing w:after="0" w:line="257" w:lineRule="auto"/>
              <w:ind w:left="950" w:hanging="475"/>
              <w:jc w:val="both"/>
              <w:rPr>
                <w:rFonts w:cs="Times"/>
                <w:color w:val="FF0000"/>
                <w:sz w:val="20"/>
                <w:szCs w:val="20"/>
                <w:lang w:eastAsia="zh-CN"/>
              </w:rPr>
            </w:pPr>
            <w:r>
              <w:rPr>
                <w:rFonts w:cs="Times"/>
                <w:color w:val="FF0000"/>
                <w:sz w:val="20"/>
                <w:szCs w:val="20"/>
                <w:lang w:eastAsia="zh-CN"/>
              </w:rPr>
              <w:t xml:space="preserve">Case-3: The 1-bit first PUCCH(s) corresponding to different CSI </w:t>
            </w:r>
            <w:r>
              <w:rPr>
                <w:rFonts w:ascii="Times" w:eastAsia="PMingLiU" w:hAnsi="Times" w:cs="Times"/>
                <w:color w:val="FF0000"/>
                <w:sz w:val="20"/>
                <w:szCs w:val="18"/>
                <w:shd w:val="clear" w:color="auto" w:fill="FFFFFF"/>
                <w:lang w:eastAsia="zh-TW"/>
              </w:rPr>
              <w:t xml:space="preserve">configuration for UE-initiated/event-driven beam reporting </w:t>
            </w:r>
            <w:proofErr w:type="gramStart"/>
            <w:r>
              <w:rPr>
                <w:rFonts w:ascii="Times" w:eastAsia="PMingLiU" w:hAnsi="Times" w:cs="Times"/>
                <w:color w:val="FF0000"/>
                <w:sz w:val="20"/>
                <w:szCs w:val="18"/>
                <w:shd w:val="clear" w:color="auto" w:fill="FFFFFF"/>
                <w:lang w:eastAsia="zh-TW"/>
              </w:rPr>
              <w:t>are</w:t>
            </w:r>
            <w:proofErr w:type="gramEnd"/>
            <w:r>
              <w:rPr>
                <w:rFonts w:cs="Times"/>
                <w:color w:val="FF0000"/>
                <w:sz w:val="20"/>
                <w:szCs w:val="20"/>
                <w:lang w:eastAsia="zh-CN"/>
              </w:rPr>
              <w:t xml:space="preserve"> collided.</w:t>
            </w:r>
          </w:p>
          <w:p w14:paraId="3A5B2364" w14:textId="77777777" w:rsidR="00F173C1" w:rsidRDefault="00F173C1">
            <w:pPr>
              <w:shd w:val="clear" w:color="auto" w:fill="FFFFFF"/>
              <w:snapToGrid w:val="0"/>
              <w:rPr>
                <w:rFonts w:eastAsia="宋体"/>
                <w:b/>
                <w:bCs/>
                <w:color w:val="000000"/>
                <w:sz w:val="18"/>
                <w:szCs w:val="18"/>
                <w:highlight w:val="darkYellow"/>
              </w:rPr>
            </w:pPr>
          </w:p>
          <w:p w14:paraId="5569861F" w14:textId="77777777" w:rsidR="00F173C1" w:rsidRDefault="00F173C1">
            <w:pPr>
              <w:shd w:val="clear" w:color="auto" w:fill="FFFFFF"/>
              <w:snapToGrid w:val="0"/>
              <w:rPr>
                <w:rFonts w:eastAsia="宋体"/>
                <w:b/>
                <w:bCs/>
                <w:color w:val="000000"/>
                <w:sz w:val="18"/>
                <w:szCs w:val="18"/>
                <w:highlight w:val="darkYellow"/>
              </w:rPr>
            </w:pPr>
          </w:p>
        </w:tc>
      </w:tr>
      <w:tr w:rsidR="00F173C1" w14:paraId="0E9CAE5B"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F2740E9" w14:textId="77777777" w:rsidR="00F173C1" w:rsidRDefault="00165D0F">
            <w:pPr>
              <w:snapToGrid w:val="0"/>
              <w:rPr>
                <w:color w:val="000000" w:themeColor="text1"/>
                <w:sz w:val="18"/>
                <w:szCs w:val="18"/>
              </w:rPr>
            </w:pPr>
            <w:r>
              <w:rPr>
                <w:color w:val="000000" w:themeColor="text1"/>
                <w:sz w:val="18"/>
                <w:szCs w:val="18"/>
              </w:rPr>
              <w:t>3.2.1</w:t>
            </w:r>
          </w:p>
        </w:tc>
        <w:tc>
          <w:tcPr>
            <w:tcW w:w="1446" w:type="dxa"/>
            <w:tcBorders>
              <w:top w:val="single" w:sz="4" w:space="0" w:color="auto"/>
              <w:left w:val="single" w:sz="4" w:space="0" w:color="auto"/>
              <w:bottom w:val="single" w:sz="4" w:space="0" w:color="auto"/>
              <w:right w:val="single" w:sz="4" w:space="0" w:color="auto"/>
            </w:tcBorders>
          </w:tcPr>
          <w:p w14:paraId="1FF22262" w14:textId="77777777" w:rsidR="00F173C1" w:rsidRDefault="00165D0F">
            <w:pPr>
              <w:contextualSpacing/>
              <w:rPr>
                <w:sz w:val="18"/>
                <w:szCs w:val="18"/>
              </w:rPr>
            </w:pPr>
            <w:r>
              <w:rPr>
                <w:sz w:val="18"/>
                <w:szCs w:val="18"/>
              </w:rPr>
              <w:t xml:space="preserve">Details on Step-2&amp;3 in Mode-A, </w:t>
            </w:r>
            <w:r>
              <w:rPr>
                <w:rFonts w:hint="eastAsia"/>
                <w:sz w:val="18"/>
                <w:szCs w:val="18"/>
                <w:lang w:eastAsia="zh-CN"/>
              </w:rPr>
              <w:t>——</w:t>
            </w:r>
            <w:r>
              <w:rPr>
                <w:rFonts w:hint="eastAsia"/>
                <w:sz w:val="18"/>
                <w:szCs w:val="18"/>
                <w:lang w:eastAsia="zh-CN"/>
              </w:rPr>
              <w:t xml:space="preserve"> </w:t>
            </w:r>
            <w:r>
              <w:rPr>
                <w:sz w:val="18"/>
                <w:szCs w:val="18"/>
              </w:rPr>
              <w:t>triggering UEI beam report</w:t>
            </w:r>
          </w:p>
          <w:p w14:paraId="271DC71F" w14:textId="77777777" w:rsidR="00F173C1" w:rsidRDefault="00F173C1">
            <w:pPr>
              <w:contextualSpacing/>
              <w:rPr>
                <w:sz w:val="18"/>
                <w:szCs w:val="18"/>
              </w:rPr>
            </w:pPr>
          </w:p>
          <w:p w14:paraId="3C6CA89C" w14:textId="77777777" w:rsidR="00F173C1" w:rsidRDefault="00F173C1">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2F8D32ED" w14:textId="77777777" w:rsidR="00F173C1" w:rsidRDefault="00165D0F">
            <w:pPr>
              <w:rPr>
                <w:rFonts w:cs="Times"/>
                <w:b/>
                <w:bCs/>
                <w:sz w:val="18"/>
                <w:szCs w:val="18"/>
                <w:highlight w:val="green"/>
                <w:lang w:eastAsia="zh-CN"/>
              </w:rPr>
            </w:pPr>
            <w:r>
              <w:rPr>
                <w:b/>
                <w:bCs/>
                <w:sz w:val="18"/>
                <w:szCs w:val="18"/>
                <w:highlight w:val="green"/>
                <w:lang w:eastAsia="zh-CN"/>
              </w:rPr>
              <w:t xml:space="preserve">[118] </w:t>
            </w:r>
            <w:r>
              <w:rPr>
                <w:rFonts w:cs="Times"/>
                <w:b/>
                <w:bCs/>
                <w:sz w:val="18"/>
                <w:szCs w:val="18"/>
                <w:highlight w:val="green"/>
                <w:lang w:eastAsia="zh-CN"/>
              </w:rPr>
              <w:t>Agreement</w:t>
            </w:r>
          </w:p>
          <w:p w14:paraId="56E78829" w14:textId="77777777" w:rsidR="00F173C1" w:rsidRDefault="00165D0F">
            <w:pPr>
              <w:shd w:val="clear" w:color="auto" w:fill="FFFFFF"/>
              <w:adjustRightInd w:val="0"/>
              <w:snapToGrid w:val="0"/>
              <w:rPr>
                <w:rFonts w:eastAsia="宋体"/>
                <w:color w:val="000000"/>
                <w:sz w:val="18"/>
                <w:szCs w:val="18"/>
              </w:rPr>
            </w:pPr>
            <w:r>
              <w:rPr>
                <w:rFonts w:eastAsia="宋体"/>
                <w:color w:val="000000"/>
                <w:sz w:val="18"/>
                <w:szCs w:val="18"/>
              </w:rPr>
              <w:t>On beam report transmission procedure for UE-initiated/event-driven beam reporting, regarding the triggering procedure in Step-2 of Mode-A, select one of the following options</w:t>
            </w:r>
          </w:p>
          <w:p w14:paraId="0B5F737A" w14:textId="77777777" w:rsidR="00F173C1" w:rsidRDefault="00165D0F">
            <w:pPr>
              <w:numPr>
                <w:ilvl w:val="0"/>
                <w:numId w:val="27"/>
              </w:numPr>
              <w:tabs>
                <w:tab w:val="left" w:pos="720"/>
              </w:tabs>
              <w:adjustRightInd w:val="0"/>
              <w:snapToGrid w:val="0"/>
              <w:jc w:val="both"/>
              <w:rPr>
                <w:color w:val="000000"/>
                <w:sz w:val="18"/>
                <w:szCs w:val="18"/>
              </w:rPr>
            </w:pPr>
            <w:r>
              <w:rPr>
                <w:color w:val="000000"/>
                <w:sz w:val="18"/>
                <w:szCs w:val="18"/>
              </w:rPr>
              <w:t>Option-1: Introduce a new 1-bit field in DCI format 0_1/0_2 to trigger the transmission of the UEI beam report</w:t>
            </w:r>
          </w:p>
          <w:p w14:paraId="67DDB5FB" w14:textId="77777777" w:rsidR="00F173C1" w:rsidRDefault="00165D0F">
            <w:pPr>
              <w:numPr>
                <w:ilvl w:val="1"/>
                <w:numId w:val="27"/>
              </w:numPr>
              <w:tabs>
                <w:tab w:val="left" w:pos="720"/>
              </w:tabs>
              <w:adjustRightInd w:val="0"/>
              <w:snapToGrid w:val="0"/>
              <w:jc w:val="both"/>
              <w:rPr>
                <w:color w:val="000000"/>
                <w:sz w:val="18"/>
                <w:szCs w:val="18"/>
              </w:rPr>
            </w:pPr>
            <w:r>
              <w:rPr>
                <w:color w:val="000000"/>
                <w:sz w:val="18"/>
                <w:szCs w:val="18"/>
              </w:rPr>
              <w:t>FFS: DCI format 0_3</w:t>
            </w:r>
          </w:p>
          <w:p w14:paraId="3F9B53E5" w14:textId="77777777" w:rsidR="00F173C1" w:rsidRDefault="00165D0F">
            <w:pPr>
              <w:numPr>
                <w:ilvl w:val="0"/>
                <w:numId w:val="27"/>
              </w:numPr>
              <w:tabs>
                <w:tab w:val="left" w:pos="720"/>
              </w:tabs>
              <w:adjustRightInd w:val="0"/>
              <w:snapToGrid w:val="0"/>
              <w:jc w:val="both"/>
              <w:rPr>
                <w:color w:val="000000"/>
                <w:sz w:val="18"/>
                <w:szCs w:val="18"/>
              </w:rPr>
            </w:pPr>
            <w:r>
              <w:rPr>
                <w:color w:val="000000"/>
                <w:sz w:val="18"/>
                <w:szCs w:val="18"/>
              </w:rPr>
              <w:t>Option-2: Reuse CSI request field in DCI format 0_1/0_2 to trigger the transmission of the UEI beam report</w:t>
            </w:r>
          </w:p>
          <w:p w14:paraId="44EE5FBE" w14:textId="77777777" w:rsidR="00F173C1" w:rsidRDefault="00165D0F">
            <w:pPr>
              <w:numPr>
                <w:ilvl w:val="1"/>
                <w:numId w:val="27"/>
              </w:numPr>
              <w:tabs>
                <w:tab w:val="left" w:pos="720"/>
              </w:tabs>
              <w:adjustRightInd w:val="0"/>
              <w:snapToGrid w:val="0"/>
              <w:jc w:val="both"/>
              <w:rPr>
                <w:color w:val="000000"/>
                <w:sz w:val="18"/>
                <w:szCs w:val="18"/>
              </w:rPr>
            </w:pPr>
            <w:r>
              <w:rPr>
                <w:color w:val="000000"/>
                <w:sz w:val="18"/>
                <w:szCs w:val="18"/>
              </w:rPr>
              <w:t>FFS: DCI format 0_3</w:t>
            </w:r>
          </w:p>
          <w:p w14:paraId="07DBD6EA" w14:textId="77777777" w:rsidR="00F173C1" w:rsidRDefault="00165D0F">
            <w:pPr>
              <w:numPr>
                <w:ilvl w:val="0"/>
                <w:numId w:val="27"/>
              </w:numPr>
              <w:tabs>
                <w:tab w:val="left" w:pos="720"/>
              </w:tabs>
              <w:adjustRightInd w:val="0"/>
              <w:snapToGrid w:val="0"/>
              <w:jc w:val="both"/>
              <w:rPr>
                <w:color w:val="000000"/>
                <w:sz w:val="18"/>
                <w:szCs w:val="18"/>
              </w:rPr>
            </w:pPr>
            <w:r>
              <w:rPr>
                <w:color w:val="000000"/>
                <w:sz w:val="18"/>
                <w:szCs w:val="18"/>
              </w:rPr>
              <w:t xml:space="preserve">FFS: Whether/how to handle the case that multiple CSI report configuration(s) for the </w:t>
            </w:r>
            <w:r>
              <w:rPr>
                <w:rFonts w:eastAsia="宋体"/>
                <w:color w:val="000000"/>
                <w:sz w:val="18"/>
                <w:szCs w:val="18"/>
              </w:rPr>
              <w:t>UE-initiated/event-driven</w:t>
            </w:r>
            <w:r>
              <w:rPr>
                <w:color w:val="000000"/>
                <w:sz w:val="18"/>
                <w:szCs w:val="18"/>
              </w:rPr>
              <w:t xml:space="preserve"> beam report are associated with the same first PUCCH resource and/or the same scheduled PUSCH</w:t>
            </w:r>
          </w:p>
          <w:p w14:paraId="17D08F26" w14:textId="77777777" w:rsidR="00F173C1" w:rsidRDefault="00F173C1">
            <w:pPr>
              <w:shd w:val="clear" w:color="auto" w:fill="FFFFFF"/>
              <w:snapToGrid w:val="0"/>
              <w:rPr>
                <w:rFonts w:eastAsia="宋体"/>
                <w:b/>
                <w:bCs/>
                <w:color w:val="000000"/>
                <w:sz w:val="18"/>
                <w:szCs w:val="18"/>
                <w:highlight w:val="darkYellow"/>
              </w:rPr>
            </w:pPr>
          </w:p>
          <w:p w14:paraId="37106ADD" w14:textId="77777777" w:rsidR="00F173C1" w:rsidRDefault="00F173C1">
            <w:pPr>
              <w:shd w:val="clear" w:color="auto" w:fill="FFFFFF"/>
              <w:snapToGrid w:val="0"/>
              <w:rPr>
                <w:rFonts w:eastAsia="宋体"/>
                <w:b/>
                <w:bCs/>
                <w:color w:val="000000"/>
                <w:sz w:val="18"/>
                <w:szCs w:val="18"/>
                <w:highlight w:val="darkYellow"/>
              </w:rPr>
            </w:pPr>
          </w:p>
          <w:p w14:paraId="0BE073C2" w14:textId="77777777" w:rsidR="00F173C1" w:rsidRDefault="00165D0F">
            <w:pPr>
              <w:snapToGrid w:val="0"/>
              <w:jc w:val="both"/>
              <w:rPr>
                <w:rFonts w:eastAsia="Batang"/>
                <w:color w:val="000000" w:themeColor="text1"/>
                <w:sz w:val="18"/>
                <w:szCs w:val="18"/>
                <w:u w:val="single"/>
                <w:lang w:eastAsia="en-US"/>
              </w:rPr>
            </w:pPr>
            <w:r>
              <w:rPr>
                <w:rFonts w:eastAsia="Batang"/>
                <w:sz w:val="18"/>
                <w:szCs w:val="18"/>
                <w:u w:val="single"/>
                <w:lang w:val="en-GB" w:eastAsia="en-US"/>
              </w:rPr>
              <w:t>FL Observations</w:t>
            </w:r>
            <w:r>
              <w:rPr>
                <w:rFonts w:eastAsia="Batang"/>
                <w:color w:val="000000" w:themeColor="text1"/>
                <w:sz w:val="18"/>
                <w:szCs w:val="18"/>
                <w:u w:val="single"/>
                <w:lang w:eastAsia="en-US"/>
              </w:rPr>
              <w:t>:</w:t>
            </w:r>
            <w:r>
              <w:rPr>
                <w:rFonts w:eastAsia="Batang"/>
                <w:color w:val="000000" w:themeColor="text1"/>
                <w:sz w:val="18"/>
                <w:szCs w:val="18"/>
                <w:lang w:eastAsia="en-US"/>
              </w:rPr>
              <w:t xml:space="preserve"> Regarding the </w:t>
            </w:r>
            <w:r>
              <w:rPr>
                <w:rFonts w:eastAsia="宋体"/>
                <w:color w:val="000000"/>
                <w:sz w:val="18"/>
                <w:szCs w:val="18"/>
              </w:rPr>
              <w:t>triggering procedure in Step-2 of Mode-A</w:t>
            </w:r>
          </w:p>
          <w:p w14:paraId="3CC59A4A" w14:textId="77777777" w:rsidR="00F173C1" w:rsidRDefault="00165D0F">
            <w:pPr>
              <w:pStyle w:val="ListParagraph"/>
              <w:numPr>
                <w:ilvl w:val="0"/>
                <w:numId w:val="27"/>
              </w:numPr>
              <w:snapToGrid w:val="0"/>
              <w:spacing w:after="0" w:line="240" w:lineRule="auto"/>
              <w:jc w:val="both"/>
              <w:rPr>
                <w:rFonts w:eastAsia="Batang"/>
                <w:color w:val="000000" w:themeColor="text1"/>
                <w:sz w:val="18"/>
                <w:szCs w:val="18"/>
              </w:rPr>
            </w:pPr>
            <w:r>
              <w:rPr>
                <w:color w:val="000000"/>
                <w:sz w:val="18"/>
                <w:szCs w:val="18"/>
              </w:rPr>
              <w:t>Option-1</w:t>
            </w:r>
            <w:r>
              <w:rPr>
                <w:rFonts w:eastAsia="Batang"/>
                <w:color w:val="000000" w:themeColor="text1"/>
                <w:sz w:val="18"/>
                <w:szCs w:val="18"/>
              </w:rPr>
              <w:t>: Samsung, ZTE,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w:t>
            </w:r>
            <w:proofErr w:type="spellStart"/>
            <w:r>
              <w:rPr>
                <w:rFonts w:eastAsia="Batang"/>
                <w:color w:val="000000" w:themeColor="text1"/>
                <w:sz w:val="18"/>
                <w:szCs w:val="18"/>
              </w:rPr>
              <w:t>Transsion</w:t>
            </w:r>
            <w:proofErr w:type="spellEnd"/>
            <w:r>
              <w:rPr>
                <w:rFonts w:eastAsia="Batang"/>
                <w:color w:val="000000" w:themeColor="text1"/>
                <w:sz w:val="18"/>
                <w:szCs w:val="18"/>
              </w:rPr>
              <w:t xml:space="preserve"> (1</w:t>
            </w:r>
            <w:r>
              <w:rPr>
                <w:rFonts w:eastAsia="Batang"/>
                <w:color w:val="000000" w:themeColor="text1"/>
                <w:sz w:val="18"/>
                <w:szCs w:val="18"/>
                <w:vertAlign w:val="superscript"/>
              </w:rPr>
              <w:t>st</w:t>
            </w:r>
            <w:r>
              <w:rPr>
                <w:rFonts w:eastAsia="Batang"/>
                <w:color w:val="000000" w:themeColor="text1"/>
                <w:sz w:val="18"/>
                <w:szCs w:val="18"/>
              </w:rPr>
              <w:t xml:space="preserve">), Sharp, </w:t>
            </w:r>
          </w:p>
          <w:p w14:paraId="03BCE74C" w14:textId="77777777" w:rsidR="00F173C1" w:rsidRDefault="00165D0F">
            <w:pPr>
              <w:pStyle w:val="ListParagraph"/>
              <w:numPr>
                <w:ilvl w:val="0"/>
                <w:numId w:val="27"/>
              </w:numPr>
              <w:snapToGrid w:val="0"/>
              <w:spacing w:after="0" w:line="240" w:lineRule="auto"/>
              <w:jc w:val="both"/>
              <w:rPr>
                <w:rFonts w:eastAsia="Batang"/>
                <w:color w:val="000000" w:themeColor="text1"/>
                <w:sz w:val="18"/>
                <w:szCs w:val="18"/>
              </w:rPr>
            </w:pPr>
            <w:r>
              <w:rPr>
                <w:rFonts w:eastAsia="Batang"/>
                <w:color w:val="000000" w:themeColor="text1"/>
                <w:sz w:val="18"/>
                <w:szCs w:val="18"/>
              </w:rPr>
              <w:lastRenderedPageBreak/>
              <w:t xml:space="preserve">Option-2: Qualcomm, NTT DOCOMO, Nokia, Ericsson, </w:t>
            </w:r>
            <w:proofErr w:type="spellStart"/>
            <w:r>
              <w:rPr>
                <w:rFonts w:eastAsia="Batang"/>
                <w:color w:val="000000" w:themeColor="text1"/>
                <w:sz w:val="18"/>
                <w:szCs w:val="18"/>
              </w:rPr>
              <w:t>Spreadtrum</w:t>
            </w:r>
            <w:proofErr w:type="spellEnd"/>
            <w:r>
              <w:rPr>
                <w:rFonts w:eastAsia="Batang"/>
                <w:color w:val="000000" w:themeColor="text1"/>
                <w:sz w:val="18"/>
                <w:szCs w:val="18"/>
              </w:rPr>
              <w:t xml:space="preserve">, CMCC,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Fujitsu, </w:t>
            </w:r>
            <w:proofErr w:type="spellStart"/>
            <w:r>
              <w:rPr>
                <w:rFonts w:eastAsia="Batang"/>
                <w:color w:val="000000" w:themeColor="text1"/>
                <w:sz w:val="18"/>
                <w:szCs w:val="18"/>
              </w:rPr>
              <w:t>Transsion</w:t>
            </w:r>
            <w:proofErr w:type="spellEnd"/>
            <w:r>
              <w:rPr>
                <w:rFonts w:eastAsia="Batang"/>
                <w:color w:val="000000" w:themeColor="text1"/>
                <w:sz w:val="18"/>
                <w:szCs w:val="18"/>
              </w:rPr>
              <w:t xml:space="preserve"> (2nd), Lenovo, Intel, LGE,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Sony, </w:t>
            </w:r>
            <w:r>
              <w:rPr>
                <w:rFonts w:eastAsia="Batang" w:hint="eastAsia"/>
                <w:color w:val="000000" w:themeColor="text1"/>
                <w:sz w:val="18"/>
                <w:szCs w:val="18"/>
              </w:rPr>
              <w:t>ETRI</w:t>
            </w:r>
            <w:r>
              <w:rPr>
                <w:rFonts w:eastAsia="Batang"/>
                <w:color w:val="000000" w:themeColor="text1"/>
                <w:sz w:val="18"/>
                <w:szCs w:val="18"/>
              </w:rPr>
              <w:t xml:space="preserve">, Panasonic, </w:t>
            </w:r>
            <w:proofErr w:type="spellStart"/>
            <w:r>
              <w:rPr>
                <w:rFonts w:eastAsia="Batang"/>
                <w:color w:val="000000" w:themeColor="text1"/>
                <w:sz w:val="18"/>
                <w:szCs w:val="18"/>
              </w:rPr>
              <w:t>ASUSTeK</w:t>
            </w:r>
            <w:proofErr w:type="spellEnd"/>
            <w:r>
              <w:rPr>
                <w:rFonts w:eastAsia="Batang"/>
                <w:color w:val="000000" w:themeColor="text1"/>
                <w:sz w:val="18"/>
                <w:szCs w:val="18"/>
              </w:rPr>
              <w:t xml:space="preserve">, </w:t>
            </w:r>
            <w:r>
              <w:rPr>
                <w:rFonts w:eastAsia="Batang"/>
                <w:color w:val="FF0000"/>
                <w:sz w:val="18"/>
                <w:szCs w:val="18"/>
              </w:rPr>
              <w:t xml:space="preserve">MediaTek, </w:t>
            </w:r>
          </w:p>
          <w:p w14:paraId="0101FCFF" w14:textId="77777777" w:rsidR="00F173C1" w:rsidRDefault="00F173C1">
            <w:pPr>
              <w:shd w:val="clear" w:color="auto" w:fill="FFFFFF"/>
              <w:snapToGrid w:val="0"/>
              <w:rPr>
                <w:rFonts w:eastAsia="宋体"/>
                <w:b/>
                <w:bCs/>
                <w:color w:val="000000"/>
                <w:sz w:val="18"/>
                <w:szCs w:val="18"/>
                <w:highlight w:val="darkYellow"/>
              </w:rPr>
            </w:pPr>
          </w:p>
          <w:p w14:paraId="44536075" w14:textId="77777777" w:rsidR="00F173C1" w:rsidRDefault="00165D0F">
            <w:pPr>
              <w:snapToGrid w:val="0"/>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It seems that the system can work well if going with either way. Let’s try to go with majority views.</w:t>
            </w:r>
          </w:p>
          <w:p w14:paraId="4DA84D95" w14:textId="77777777" w:rsidR="00F173C1" w:rsidRDefault="00F173C1">
            <w:pPr>
              <w:shd w:val="clear" w:color="auto" w:fill="FFFFFF"/>
              <w:snapToGrid w:val="0"/>
              <w:rPr>
                <w:rFonts w:eastAsia="宋体"/>
                <w:b/>
                <w:bCs/>
                <w:color w:val="000000"/>
                <w:sz w:val="18"/>
                <w:szCs w:val="18"/>
                <w:highlight w:val="darkYellow"/>
                <w:lang w:val="en-GB"/>
              </w:rPr>
            </w:pPr>
          </w:p>
          <w:p w14:paraId="4CB533B5" w14:textId="77777777" w:rsidR="00F173C1" w:rsidRDefault="00165D0F">
            <w:pPr>
              <w:shd w:val="clear" w:color="auto" w:fill="FFFFFF"/>
              <w:snapToGrid w:val="0"/>
              <w:rPr>
                <w:sz w:val="20"/>
                <w:szCs w:val="20"/>
              </w:rPr>
            </w:pPr>
            <w:r>
              <w:rPr>
                <w:rFonts w:hint="eastAsia"/>
                <w:b/>
                <w:bCs/>
                <w:sz w:val="20"/>
                <w:szCs w:val="20"/>
                <w:highlight w:val="yellow"/>
                <w:u w:val="single"/>
              </w:rPr>
              <w:t xml:space="preserve">Proposal </w:t>
            </w:r>
            <w:r>
              <w:rPr>
                <w:b/>
                <w:bCs/>
                <w:sz w:val="20"/>
                <w:szCs w:val="20"/>
                <w:highlight w:val="yellow"/>
                <w:u w:val="single"/>
              </w:rPr>
              <w:t>3.2.1:</w:t>
            </w:r>
            <w:r>
              <w:rPr>
                <w:b/>
                <w:bCs/>
                <w:sz w:val="20"/>
                <w:szCs w:val="20"/>
                <w:u w:val="single"/>
              </w:rPr>
              <w:t xml:space="preserve"> </w:t>
            </w:r>
            <w:r>
              <w:rPr>
                <w:sz w:val="20"/>
                <w:szCs w:val="20"/>
              </w:rPr>
              <w:t>On beam report transmission procedure for UE-initiated/event-driven beam reporting, regarding the triggering procedure in Step-2 of Mode-A, Option-2 is supported</w:t>
            </w:r>
          </w:p>
          <w:p w14:paraId="5E8D73C7" w14:textId="77777777" w:rsidR="00F173C1" w:rsidRDefault="00165D0F">
            <w:pPr>
              <w:pStyle w:val="ListParagraph"/>
              <w:widowControl w:val="0"/>
              <w:numPr>
                <w:ilvl w:val="0"/>
                <w:numId w:val="27"/>
              </w:numPr>
              <w:shd w:val="clear" w:color="auto" w:fill="FFFFFF"/>
              <w:snapToGrid w:val="0"/>
              <w:spacing w:line="259" w:lineRule="auto"/>
              <w:contextualSpacing/>
              <w:jc w:val="both"/>
              <w:rPr>
                <w:sz w:val="20"/>
                <w:szCs w:val="20"/>
              </w:rPr>
            </w:pPr>
            <w:r>
              <w:rPr>
                <w:sz w:val="20"/>
                <w:szCs w:val="20"/>
              </w:rPr>
              <w:t>Option-2: Reuse CSI request field in DCI format 0_1/0_2 to trigger the transmission of the UEI beam report</w:t>
            </w:r>
          </w:p>
          <w:p w14:paraId="739F8F01" w14:textId="77777777" w:rsidR="00F173C1" w:rsidRDefault="00165D0F">
            <w:pPr>
              <w:pStyle w:val="ListParagraph"/>
              <w:widowControl w:val="0"/>
              <w:numPr>
                <w:ilvl w:val="1"/>
                <w:numId w:val="27"/>
              </w:numPr>
              <w:shd w:val="clear" w:color="auto" w:fill="FFFFFF"/>
              <w:snapToGrid w:val="0"/>
              <w:spacing w:after="0"/>
              <w:jc w:val="both"/>
              <w:rPr>
                <w:sz w:val="20"/>
                <w:szCs w:val="18"/>
              </w:rPr>
            </w:pPr>
            <w:r>
              <w:rPr>
                <w:sz w:val="20"/>
                <w:szCs w:val="18"/>
              </w:rPr>
              <w:t>If a CSI trigger state associated with UEI beam report configuration(s) is indicated by the CSI request field in DCI format 0_1/0_2, the UE transmits the corresponding UEI beam report(s) in the second PUSCH scheduled by the DCI format 0_1/0_2</w:t>
            </w:r>
          </w:p>
          <w:p w14:paraId="4B3E00EA" w14:textId="77777777" w:rsidR="00F173C1" w:rsidRDefault="00165D0F">
            <w:pPr>
              <w:pStyle w:val="ListParagraph"/>
              <w:widowControl w:val="0"/>
              <w:numPr>
                <w:ilvl w:val="1"/>
                <w:numId w:val="27"/>
              </w:numPr>
              <w:shd w:val="clear" w:color="auto" w:fill="FFFFFF"/>
              <w:snapToGrid w:val="0"/>
              <w:spacing w:after="0" w:line="259" w:lineRule="auto"/>
              <w:jc w:val="both"/>
              <w:rPr>
                <w:sz w:val="20"/>
                <w:szCs w:val="20"/>
              </w:rPr>
            </w:pPr>
            <w:r>
              <w:rPr>
                <w:sz w:val="20"/>
                <w:szCs w:val="20"/>
              </w:rPr>
              <w:t>FFS: DCI format 0_3</w:t>
            </w:r>
          </w:p>
          <w:p w14:paraId="24B5EBE6" w14:textId="77777777" w:rsidR="00F173C1" w:rsidRDefault="00165D0F">
            <w:pPr>
              <w:pStyle w:val="ListParagraph"/>
              <w:widowControl w:val="0"/>
              <w:numPr>
                <w:ilvl w:val="0"/>
                <w:numId w:val="27"/>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722796B1" w14:textId="77777777" w:rsidR="00F173C1" w:rsidRDefault="00F173C1">
            <w:pPr>
              <w:shd w:val="clear" w:color="auto" w:fill="FFFFFF"/>
              <w:snapToGrid w:val="0"/>
              <w:rPr>
                <w:rFonts w:eastAsia="宋体"/>
                <w:b/>
                <w:bCs/>
                <w:color w:val="000000"/>
                <w:sz w:val="18"/>
                <w:szCs w:val="18"/>
                <w:highlight w:val="darkYellow"/>
              </w:rPr>
            </w:pPr>
          </w:p>
          <w:p w14:paraId="73CCF0B8" w14:textId="1310835B" w:rsidR="00F173C1" w:rsidRDefault="00165D0F">
            <w:pPr>
              <w:snapToGrid w:val="0"/>
              <w:jc w:val="both"/>
              <w:rPr>
                <w:rFonts w:eastAsia="MS Mincho"/>
                <w:color w:val="000000" w:themeColor="text1"/>
                <w:sz w:val="18"/>
                <w:szCs w:val="18"/>
                <w:lang w:eastAsia="ja-JP"/>
              </w:rPr>
            </w:pPr>
            <w:r>
              <w:rPr>
                <w:rFonts w:eastAsia="Batang"/>
                <w:color w:val="000000" w:themeColor="text1"/>
                <w:sz w:val="18"/>
                <w:szCs w:val="18"/>
                <w:lang w:eastAsia="en-US"/>
              </w:rPr>
              <w:t xml:space="preserve">Supported by: </w:t>
            </w:r>
            <w:r>
              <w:rPr>
                <w:rFonts w:eastAsia="Batang"/>
                <w:color w:val="FF0000"/>
                <w:sz w:val="18"/>
                <w:szCs w:val="18"/>
                <w:lang w:eastAsia="en-US"/>
              </w:rPr>
              <w:t xml:space="preserve">CMCC, MediaTek, OPPO, LG (no FFS), </w:t>
            </w:r>
            <w:proofErr w:type="spellStart"/>
            <w:r>
              <w:rPr>
                <w:rFonts w:eastAsia="Batang"/>
                <w:color w:val="FF0000"/>
                <w:sz w:val="18"/>
                <w:szCs w:val="18"/>
                <w:lang w:eastAsia="en-US"/>
              </w:rPr>
              <w:t>xiaomi</w:t>
            </w:r>
            <w:proofErr w:type="spellEnd"/>
            <w:r>
              <w:rPr>
                <w:rFonts w:eastAsia="Batang"/>
                <w:color w:val="FF0000"/>
                <w:sz w:val="18"/>
                <w:szCs w:val="18"/>
                <w:lang w:eastAsia="en-US"/>
              </w:rPr>
              <w:t xml:space="preserve">, Fujitsu, ZTE (in principle), Ericsson, </w:t>
            </w:r>
            <w:r>
              <w:rPr>
                <w:rFonts w:eastAsia="MS Mincho" w:hint="eastAsia"/>
                <w:color w:val="FF0000"/>
                <w:sz w:val="18"/>
                <w:szCs w:val="18"/>
                <w:lang w:eastAsia="ja-JP"/>
              </w:rPr>
              <w:t>NTT DOCOMO</w:t>
            </w:r>
            <w:r>
              <w:rPr>
                <w:rFonts w:eastAsia="MS Mincho"/>
                <w:color w:val="FF0000"/>
                <w:sz w:val="18"/>
                <w:szCs w:val="18"/>
                <w:lang w:eastAsia="ja-JP"/>
              </w:rPr>
              <w:t xml:space="preserve">, NEC, </w:t>
            </w:r>
            <w:proofErr w:type="spellStart"/>
            <w:r>
              <w:rPr>
                <w:rFonts w:eastAsia="MS Mincho"/>
                <w:color w:val="FF0000"/>
                <w:sz w:val="18"/>
                <w:szCs w:val="18"/>
                <w:lang w:eastAsia="ja-JP"/>
              </w:rPr>
              <w:t>Futurewei</w:t>
            </w:r>
            <w:proofErr w:type="spellEnd"/>
            <w:r>
              <w:rPr>
                <w:rFonts w:eastAsia="MS Mincho"/>
                <w:color w:val="FF0000"/>
                <w:sz w:val="18"/>
                <w:szCs w:val="18"/>
                <w:lang w:eastAsia="ja-JP"/>
              </w:rPr>
              <w:t>, Qualcomm, Huawei/</w:t>
            </w:r>
            <w:proofErr w:type="spellStart"/>
            <w:r>
              <w:rPr>
                <w:rFonts w:eastAsia="MS Mincho"/>
                <w:color w:val="FF0000"/>
                <w:sz w:val="18"/>
                <w:szCs w:val="18"/>
                <w:lang w:eastAsia="ja-JP"/>
              </w:rPr>
              <w:t>HiSi</w:t>
            </w:r>
            <w:proofErr w:type="spellEnd"/>
            <w:r>
              <w:rPr>
                <w:rFonts w:eastAsia="MS Mincho"/>
                <w:color w:val="FF0000"/>
                <w:sz w:val="18"/>
                <w:szCs w:val="18"/>
                <w:lang w:eastAsia="ja-JP"/>
              </w:rPr>
              <w:t xml:space="preserve">, Lenovo, Sharp, Panasonic, Intel, IDC, Google, CATT, </w:t>
            </w:r>
            <w:proofErr w:type="spellStart"/>
            <w:r>
              <w:rPr>
                <w:rFonts w:eastAsia="MS Mincho"/>
                <w:color w:val="FF0000"/>
                <w:sz w:val="18"/>
                <w:szCs w:val="18"/>
                <w:lang w:eastAsia="ja-JP"/>
              </w:rPr>
              <w:t>Spreadtrum</w:t>
            </w:r>
            <w:proofErr w:type="spellEnd"/>
            <w:r>
              <w:rPr>
                <w:rFonts w:eastAsia="MS Mincho"/>
                <w:color w:val="FF0000"/>
                <w:sz w:val="18"/>
                <w:szCs w:val="18"/>
                <w:lang w:eastAsia="ja-JP"/>
              </w:rPr>
              <w:t xml:space="preserve">, New H3C, Honor, vivo, </w:t>
            </w:r>
            <w:proofErr w:type="spellStart"/>
            <w:r w:rsidR="00FD773C">
              <w:rPr>
                <w:rFonts w:eastAsia="MS Mincho"/>
                <w:color w:val="FF0000"/>
                <w:sz w:val="18"/>
                <w:szCs w:val="18"/>
                <w:lang w:eastAsia="ja-JP"/>
              </w:rPr>
              <w:t>Transsion</w:t>
            </w:r>
            <w:proofErr w:type="spellEnd"/>
            <w:r w:rsidR="00FD773C">
              <w:rPr>
                <w:rFonts w:eastAsia="MS Mincho"/>
                <w:color w:val="FF0000"/>
                <w:sz w:val="18"/>
                <w:szCs w:val="18"/>
                <w:lang w:eastAsia="ja-JP"/>
              </w:rPr>
              <w:t xml:space="preserve">, Apple, </w:t>
            </w:r>
            <w:r w:rsidR="00C93F49">
              <w:rPr>
                <w:rFonts w:eastAsia="MS Mincho"/>
                <w:color w:val="FF0000"/>
                <w:sz w:val="18"/>
                <w:szCs w:val="18"/>
                <w:lang w:eastAsia="ja-JP"/>
              </w:rPr>
              <w:t xml:space="preserve">ETRI, Sony, </w:t>
            </w:r>
          </w:p>
          <w:p w14:paraId="183BBCC1" w14:textId="77777777" w:rsidR="00F173C1" w:rsidRDefault="00165D0F">
            <w:pPr>
              <w:snapToGrid w:val="0"/>
              <w:jc w:val="both"/>
              <w:rPr>
                <w:rFonts w:eastAsia="MS Mincho"/>
                <w:color w:val="000000" w:themeColor="text1"/>
                <w:sz w:val="18"/>
                <w:szCs w:val="18"/>
                <w:lang w:eastAsia="ja-JP"/>
              </w:rPr>
            </w:pPr>
            <w:r>
              <w:rPr>
                <w:rFonts w:eastAsia="Batang"/>
                <w:color w:val="000000" w:themeColor="text1"/>
                <w:sz w:val="18"/>
                <w:szCs w:val="18"/>
                <w:lang w:eastAsia="en-US"/>
              </w:rPr>
              <w:t xml:space="preserve">Not supported by: </w:t>
            </w:r>
            <w:r>
              <w:rPr>
                <w:rFonts w:eastAsia="Batang"/>
                <w:color w:val="FF0000"/>
                <w:sz w:val="18"/>
                <w:szCs w:val="18"/>
                <w:lang w:eastAsia="en-US"/>
              </w:rPr>
              <w:t xml:space="preserve">Samsung, </w:t>
            </w:r>
          </w:p>
          <w:p w14:paraId="46C4FFF8" w14:textId="77777777" w:rsidR="00F173C1" w:rsidRDefault="00F173C1">
            <w:pPr>
              <w:shd w:val="clear" w:color="auto" w:fill="FFFFFF"/>
              <w:snapToGrid w:val="0"/>
              <w:rPr>
                <w:rFonts w:eastAsia="宋体"/>
                <w:b/>
                <w:bCs/>
                <w:color w:val="000000"/>
                <w:sz w:val="18"/>
                <w:szCs w:val="18"/>
                <w:highlight w:val="darkYellow"/>
              </w:rPr>
            </w:pPr>
          </w:p>
        </w:tc>
      </w:tr>
      <w:tr w:rsidR="00F173C1" w14:paraId="51D97D0A"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2BD983B2" w14:textId="77777777" w:rsidR="00F173C1" w:rsidRDefault="00165D0F">
            <w:pPr>
              <w:snapToGrid w:val="0"/>
              <w:rPr>
                <w:color w:val="000000" w:themeColor="text1"/>
                <w:sz w:val="18"/>
                <w:szCs w:val="18"/>
              </w:rPr>
            </w:pPr>
            <w:r>
              <w:rPr>
                <w:color w:val="000000" w:themeColor="text1"/>
                <w:sz w:val="18"/>
                <w:szCs w:val="18"/>
              </w:rPr>
              <w:lastRenderedPageBreak/>
              <w:t>3.3.1</w:t>
            </w:r>
          </w:p>
        </w:tc>
        <w:tc>
          <w:tcPr>
            <w:tcW w:w="1446" w:type="dxa"/>
            <w:tcBorders>
              <w:top w:val="single" w:sz="4" w:space="0" w:color="auto"/>
              <w:left w:val="single" w:sz="4" w:space="0" w:color="auto"/>
              <w:bottom w:val="single" w:sz="4" w:space="0" w:color="auto"/>
              <w:right w:val="single" w:sz="4" w:space="0" w:color="auto"/>
            </w:tcBorders>
          </w:tcPr>
          <w:p w14:paraId="529E04B3" w14:textId="77777777" w:rsidR="00F173C1" w:rsidRDefault="00165D0F">
            <w:pPr>
              <w:contextualSpacing/>
              <w:rPr>
                <w:sz w:val="18"/>
                <w:szCs w:val="18"/>
              </w:rPr>
            </w:pPr>
            <w:r>
              <w:rPr>
                <w:sz w:val="18"/>
                <w:szCs w:val="18"/>
              </w:rPr>
              <w:t>Details on Step-2 in Mode-B</w:t>
            </w:r>
          </w:p>
          <w:p w14:paraId="13273A58" w14:textId="77777777" w:rsidR="00F173C1" w:rsidRDefault="00165D0F">
            <w:pPr>
              <w:contextualSpacing/>
              <w:rPr>
                <w:sz w:val="18"/>
                <w:szCs w:val="18"/>
              </w:rPr>
            </w:pPr>
            <w:r>
              <w:rPr>
                <w:rFonts w:hint="eastAsia"/>
                <w:sz w:val="18"/>
                <w:szCs w:val="18"/>
                <w:lang w:eastAsia="zh-CN"/>
              </w:rPr>
              <w:t>——</w:t>
            </w:r>
            <w:r>
              <w:rPr>
                <w:sz w:val="18"/>
                <w:szCs w:val="18"/>
              </w:rPr>
              <w:t>Type-1 CG-PUSCH carrying UL-SCH/UCI</w:t>
            </w:r>
          </w:p>
          <w:p w14:paraId="62F60A59" w14:textId="77777777" w:rsidR="00F173C1" w:rsidRDefault="00F173C1">
            <w:pPr>
              <w:contextualSpacing/>
              <w:rPr>
                <w:sz w:val="18"/>
                <w:szCs w:val="18"/>
              </w:rPr>
            </w:pPr>
          </w:p>
          <w:p w14:paraId="13F7E402" w14:textId="77777777" w:rsidR="00F173C1" w:rsidRDefault="00F173C1">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27F2D4E1" w14:textId="77777777" w:rsidR="00F173C1" w:rsidRDefault="00165D0F">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29DD7F66" w14:textId="77777777" w:rsidR="00F173C1" w:rsidRDefault="00165D0F">
            <w:pPr>
              <w:shd w:val="clear" w:color="auto" w:fill="FFFFFF"/>
              <w:adjustRightInd w:val="0"/>
              <w:snapToGrid w:val="0"/>
              <w:jc w:val="both"/>
              <w:rPr>
                <w:rFonts w:ascii="Times" w:eastAsia="宋体" w:hAnsi="Times" w:cs="Times"/>
                <w:sz w:val="18"/>
                <w:szCs w:val="20"/>
              </w:rPr>
            </w:pPr>
            <w:r>
              <w:rPr>
                <w:rFonts w:ascii="Times" w:eastAsia="Times New Roman" w:hAnsi="Times" w:cs="Times"/>
                <w:sz w:val="18"/>
              </w:rPr>
              <w:t xml:space="preserve">On beam report transmission procedure for </w:t>
            </w:r>
            <w:r>
              <w:rPr>
                <w:rFonts w:ascii="Times" w:eastAsia="Malgun Gothic" w:hAnsi="Times" w:cs="Times"/>
                <w:sz w:val="18"/>
              </w:rPr>
              <w:t>UE-initiated/event-driven beam report</w:t>
            </w:r>
            <w:r>
              <w:rPr>
                <w:rFonts w:ascii="Times" w:eastAsia="Times New Roman" w:hAnsi="Times" w:cs="Times"/>
                <w:sz w:val="18"/>
              </w:rPr>
              <w:t xml:space="preserve">ing, for the case </w:t>
            </w:r>
            <w:r>
              <w:rPr>
                <w:rFonts w:ascii="Times" w:hAnsi="Times" w:cs="Times"/>
                <w:sz w:val="18"/>
              </w:rPr>
              <w:t xml:space="preserve">the pre-configured Type-1 CG PUSCH </w:t>
            </w:r>
            <w:r>
              <w:rPr>
                <w:rFonts w:ascii="Times" w:hAnsi="Times" w:cs="Times"/>
                <w:sz w:val="18"/>
                <w:szCs w:val="20"/>
              </w:rPr>
              <w:t>carry the beam report,</w:t>
            </w:r>
            <w:r>
              <w:rPr>
                <w:rFonts w:ascii="Times" w:hAnsi="Times" w:cs="Times"/>
                <w:sz w:val="18"/>
              </w:rPr>
              <w:t xml:space="preserve"> for the second UL channel in </w:t>
            </w:r>
            <w:r>
              <w:rPr>
                <w:rFonts w:ascii="Times" w:eastAsia="Times New Roman" w:hAnsi="Times" w:cs="Times"/>
                <w:b/>
                <w:sz w:val="18"/>
              </w:rPr>
              <w:t>Mode-B</w:t>
            </w:r>
            <w:r>
              <w:rPr>
                <w:rFonts w:ascii="Times" w:hAnsi="Times" w:cs="Times"/>
                <w:sz w:val="18"/>
              </w:rPr>
              <w:t>, at least one or both of the following should be supported:</w:t>
            </w:r>
          </w:p>
          <w:p w14:paraId="316D46B8" w14:textId="77777777" w:rsidR="00F173C1" w:rsidRDefault="00165D0F">
            <w:pPr>
              <w:numPr>
                <w:ilvl w:val="0"/>
                <w:numId w:val="14"/>
              </w:numPr>
              <w:tabs>
                <w:tab w:val="left" w:pos="720"/>
              </w:tabs>
              <w:adjustRightInd w:val="0"/>
              <w:snapToGrid w:val="0"/>
              <w:jc w:val="both"/>
              <w:rPr>
                <w:rFonts w:ascii="Times" w:hAnsi="Times" w:cs="Times"/>
                <w:sz w:val="18"/>
                <w:szCs w:val="20"/>
              </w:rPr>
            </w:pPr>
            <w:r>
              <w:rPr>
                <w:rFonts w:ascii="Times" w:hAnsi="Times" w:cs="Times"/>
                <w:sz w:val="18"/>
                <w:szCs w:val="20"/>
              </w:rPr>
              <w:t>Option-1: The same Type-1 CG PUSCH can carry UL-SCH and the beam report.</w:t>
            </w:r>
          </w:p>
          <w:p w14:paraId="483ED271" w14:textId="77777777" w:rsidR="00F173C1" w:rsidRDefault="00165D0F">
            <w:pPr>
              <w:numPr>
                <w:ilvl w:val="0"/>
                <w:numId w:val="14"/>
              </w:numPr>
              <w:tabs>
                <w:tab w:val="left" w:pos="720"/>
              </w:tabs>
              <w:adjustRightInd w:val="0"/>
              <w:snapToGrid w:val="0"/>
              <w:jc w:val="both"/>
              <w:rPr>
                <w:rFonts w:ascii="Times" w:hAnsi="Times" w:cs="Times"/>
                <w:sz w:val="18"/>
                <w:szCs w:val="20"/>
              </w:rPr>
            </w:pPr>
            <w:r>
              <w:rPr>
                <w:rFonts w:ascii="Times" w:hAnsi="Times" w:cs="Times"/>
                <w:sz w:val="18"/>
                <w:szCs w:val="20"/>
              </w:rPr>
              <w:t>Option-2: The Type-1 CG PUSCH is a dedicated type-1 CG PUSCH for carrying the beam report</w:t>
            </w:r>
          </w:p>
          <w:p w14:paraId="2D1C0B79" w14:textId="77777777" w:rsidR="00F173C1" w:rsidRDefault="00165D0F">
            <w:pPr>
              <w:numPr>
                <w:ilvl w:val="1"/>
                <w:numId w:val="14"/>
              </w:numPr>
              <w:tabs>
                <w:tab w:val="left" w:pos="720"/>
              </w:tabs>
              <w:adjustRightInd w:val="0"/>
              <w:snapToGrid w:val="0"/>
              <w:jc w:val="both"/>
              <w:rPr>
                <w:rFonts w:ascii="Times" w:hAnsi="Times" w:cs="Times"/>
                <w:sz w:val="18"/>
                <w:szCs w:val="20"/>
              </w:rPr>
            </w:pPr>
            <w:r>
              <w:rPr>
                <w:rFonts w:ascii="Times" w:hAnsi="Times" w:cs="Times"/>
                <w:sz w:val="18"/>
                <w:szCs w:val="20"/>
              </w:rPr>
              <w:t>Note: This PUSCH can NOT carry UL-SCH. This PUSCH can NOT carry any other UCI.</w:t>
            </w:r>
          </w:p>
          <w:p w14:paraId="27F0F34E" w14:textId="77777777" w:rsidR="00F173C1" w:rsidRDefault="00F173C1">
            <w:pPr>
              <w:shd w:val="clear" w:color="auto" w:fill="FFFFFF"/>
              <w:snapToGrid w:val="0"/>
              <w:jc w:val="both"/>
              <w:rPr>
                <w:rFonts w:eastAsia="宋体"/>
                <w:bCs/>
                <w:color w:val="000000"/>
                <w:sz w:val="18"/>
                <w:szCs w:val="18"/>
              </w:rPr>
            </w:pPr>
          </w:p>
          <w:p w14:paraId="61B2C2B6" w14:textId="77777777" w:rsidR="00F173C1" w:rsidRDefault="00165D0F">
            <w:pPr>
              <w:snapToGrid w:val="0"/>
              <w:jc w:val="both"/>
              <w:rPr>
                <w:rFonts w:eastAsia="宋体"/>
                <w:b/>
                <w:iCs/>
                <w:color w:val="3333FF"/>
                <w:sz w:val="20"/>
                <w:szCs w:val="20"/>
                <w:lang w:val="en-GB" w:eastAsia="en-US"/>
              </w:rPr>
            </w:pPr>
            <w:r>
              <w:rPr>
                <w:rFonts w:eastAsia="宋体"/>
                <w:b/>
                <w:iCs/>
                <w:color w:val="3333FF"/>
                <w:sz w:val="20"/>
                <w:szCs w:val="20"/>
                <w:u w:val="single"/>
                <w:lang w:val="en-GB" w:eastAsia="en-US"/>
              </w:rPr>
              <w:t>FL Note</w:t>
            </w:r>
            <w:r>
              <w:rPr>
                <w:rFonts w:eastAsia="宋体"/>
                <w:b/>
                <w:iCs/>
                <w:color w:val="3333FF"/>
                <w:sz w:val="20"/>
                <w:szCs w:val="20"/>
                <w:lang w:val="en-GB" w:eastAsia="en-US"/>
              </w:rPr>
              <w:t xml:space="preserve">: </w:t>
            </w:r>
          </w:p>
          <w:p w14:paraId="21E4B5FB" w14:textId="77777777" w:rsidR="00F173C1" w:rsidRDefault="00165D0F">
            <w:pPr>
              <w:pStyle w:val="ListParagraph"/>
              <w:numPr>
                <w:ilvl w:val="0"/>
                <w:numId w:val="15"/>
              </w:numPr>
              <w:snapToGrid w:val="0"/>
              <w:spacing w:after="0" w:line="257" w:lineRule="auto"/>
              <w:jc w:val="both"/>
              <w:rPr>
                <w:color w:val="3333FF"/>
                <w:sz w:val="20"/>
                <w:szCs w:val="20"/>
              </w:rPr>
            </w:pPr>
            <w:r>
              <w:rPr>
                <w:color w:val="3333FF"/>
                <w:sz w:val="20"/>
                <w:szCs w:val="20"/>
              </w:rPr>
              <w:t xml:space="preserve">Regarding pre-configured Type-1 CG PUSCH carrying the beam report, dedicated or non-dedicated resource(s) may have different usages: the former may save pre-configured resource overhead (legacy UCI multiplexing rule for Type-1 CG PUSCH is reused), and then the latter has a simplified UCI multiplexing rule but still with dropping rule(s). </w:t>
            </w:r>
          </w:p>
          <w:p w14:paraId="5E262D4E" w14:textId="77777777" w:rsidR="00F173C1" w:rsidRDefault="00165D0F">
            <w:pPr>
              <w:pStyle w:val="ListParagraph"/>
              <w:numPr>
                <w:ilvl w:val="0"/>
                <w:numId w:val="15"/>
              </w:numPr>
              <w:snapToGrid w:val="0"/>
              <w:spacing w:after="0" w:line="257" w:lineRule="auto"/>
              <w:jc w:val="both"/>
              <w:rPr>
                <w:b/>
                <w:iCs/>
                <w:color w:val="3333FF"/>
                <w:sz w:val="20"/>
                <w:szCs w:val="20"/>
                <w:lang w:val="en-GB"/>
              </w:rPr>
            </w:pPr>
            <w:r>
              <w:rPr>
                <w:color w:val="3333FF"/>
                <w:sz w:val="20"/>
                <w:szCs w:val="20"/>
              </w:rPr>
              <w:t xml:space="preserve">Per FL assessment, assuming that there is no critical issue for each </w:t>
            </w:r>
            <w:proofErr w:type="gramStart"/>
            <w:r>
              <w:rPr>
                <w:color w:val="3333FF"/>
                <w:sz w:val="20"/>
                <w:szCs w:val="20"/>
              </w:rPr>
              <w:t>options</w:t>
            </w:r>
            <w:proofErr w:type="gramEnd"/>
            <w:r>
              <w:rPr>
                <w:color w:val="3333FF"/>
                <w:sz w:val="20"/>
                <w:szCs w:val="20"/>
              </w:rPr>
              <w:t>, let’s try to go with majority views.</w:t>
            </w:r>
          </w:p>
          <w:p w14:paraId="79A50258" w14:textId="77777777" w:rsidR="00F173C1" w:rsidRDefault="00F173C1">
            <w:pPr>
              <w:snapToGrid w:val="0"/>
              <w:jc w:val="both"/>
              <w:rPr>
                <w:rFonts w:eastAsia="宋体"/>
                <w:b/>
                <w:color w:val="3333FF"/>
                <w:sz w:val="20"/>
                <w:szCs w:val="20"/>
                <w:lang w:eastAsia="en-US"/>
              </w:rPr>
            </w:pPr>
          </w:p>
          <w:p w14:paraId="4A57D138" w14:textId="77777777" w:rsidR="00F173C1" w:rsidRDefault="00165D0F">
            <w:pPr>
              <w:rPr>
                <w:rFonts w:eastAsia="宋体"/>
                <w:color w:val="000000"/>
                <w:sz w:val="20"/>
                <w:szCs w:val="20"/>
              </w:rPr>
            </w:pPr>
            <w:r>
              <w:rPr>
                <w:b/>
                <w:bCs/>
                <w:sz w:val="20"/>
                <w:szCs w:val="20"/>
                <w:highlight w:val="yellow"/>
                <w:u w:val="single"/>
              </w:rPr>
              <w:t xml:space="preserve">Updated proposal 3.3.1 (in </w:t>
            </w:r>
            <w:r>
              <w:rPr>
                <w:b/>
                <w:bCs/>
                <w:color w:val="FF0000"/>
                <w:sz w:val="20"/>
                <w:szCs w:val="20"/>
                <w:highlight w:val="yellow"/>
                <w:u w:val="single"/>
              </w:rPr>
              <w:t>red</w:t>
            </w:r>
            <w:r>
              <w:rPr>
                <w:b/>
                <w:bCs/>
                <w:sz w:val="20"/>
                <w:szCs w:val="20"/>
                <w:highlight w:val="yellow"/>
                <w:u w:val="single"/>
              </w:rPr>
              <w:t>):</w:t>
            </w:r>
          </w:p>
          <w:p w14:paraId="260236B9" w14:textId="77777777" w:rsidR="00F173C1" w:rsidRDefault="00165D0F">
            <w:pPr>
              <w:shd w:val="clear" w:color="auto" w:fill="FFFFFF"/>
              <w:adjustRightInd w:val="0"/>
              <w:snapToGrid w:val="0"/>
              <w:rPr>
                <w:rFonts w:ascii="Times" w:eastAsia="宋体" w:hAnsi="Times" w:cs="Times"/>
                <w:sz w:val="20"/>
                <w:szCs w:val="20"/>
              </w:rPr>
            </w:pPr>
            <w:r>
              <w:rPr>
                <w:rFonts w:ascii="Times" w:eastAsia="Times New Roman" w:hAnsi="Times" w:cs="Times"/>
                <w:sz w:val="20"/>
                <w:szCs w:val="20"/>
              </w:rPr>
              <w:t xml:space="preserve">On beam report transmission procedure for </w:t>
            </w:r>
            <w:r>
              <w:rPr>
                <w:rFonts w:ascii="Times" w:eastAsia="Malgun Gothic" w:hAnsi="Times" w:cs="Times"/>
                <w:sz w:val="20"/>
                <w:szCs w:val="20"/>
              </w:rPr>
              <w:t>UE-initiated/event-driven beam report</w:t>
            </w:r>
            <w:r>
              <w:rPr>
                <w:rFonts w:ascii="Times" w:eastAsia="Times New Roman" w:hAnsi="Times" w:cs="Times"/>
                <w:sz w:val="20"/>
                <w:szCs w:val="20"/>
              </w:rPr>
              <w:t xml:space="preserve">ing, for the case </w:t>
            </w:r>
            <w:r>
              <w:rPr>
                <w:rFonts w:ascii="Times" w:hAnsi="Times" w:cs="Times"/>
                <w:sz w:val="20"/>
                <w:szCs w:val="20"/>
              </w:rPr>
              <w:t xml:space="preserve">the pre-configured Type-1 CG PUSCH carry the beam report, for the second UL channel in </w:t>
            </w:r>
            <w:r>
              <w:rPr>
                <w:rFonts w:ascii="Times" w:eastAsia="Times New Roman" w:hAnsi="Times" w:cs="Times"/>
                <w:b/>
                <w:sz w:val="20"/>
                <w:szCs w:val="20"/>
              </w:rPr>
              <w:t>Mode-B</w:t>
            </w:r>
            <w:r>
              <w:rPr>
                <w:rFonts w:ascii="Times" w:hAnsi="Times" w:cs="Times"/>
                <w:sz w:val="20"/>
                <w:szCs w:val="20"/>
              </w:rPr>
              <w:t xml:space="preserve">, at least one </w:t>
            </w:r>
            <w:r>
              <w:rPr>
                <w:rFonts w:ascii="Times" w:hAnsi="Times" w:cs="Times"/>
                <w:strike/>
                <w:color w:val="FF0000"/>
                <w:sz w:val="20"/>
                <w:szCs w:val="20"/>
              </w:rPr>
              <w:t>or both</w:t>
            </w:r>
            <w:r>
              <w:rPr>
                <w:rFonts w:ascii="Times" w:hAnsi="Times" w:cs="Times"/>
                <w:color w:val="FF0000"/>
                <w:sz w:val="20"/>
                <w:szCs w:val="20"/>
              </w:rPr>
              <w:t xml:space="preserve"> </w:t>
            </w:r>
            <w:r>
              <w:rPr>
                <w:rFonts w:ascii="Times" w:hAnsi="Times" w:cs="Times"/>
                <w:sz w:val="20"/>
                <w:szCs w:val="20"/>
              </w:rPr>
              <w:t>of the following should be supported:</w:t>
            </w:r>
          </w:p>
          <w:p w14:paraId="3DFA27D5" w14:textId="77777777" w:rsidR="00F173C1" w:rsidRDefault="00165D0F">
            <w:pPr>
              <w:numPr>
                <w:ilvl w:val="0"/>
                <w:numId w:val="18"/>
              </w:numPr>
              <w:tabs>
                <w:tab w:val="left" w:pos="720"/>
              </w:tabs>
              <w:adjustRightInd w:val="0"/>
              <w:snapToGrid w:val="0"/>
              <w:spacing w:line="259" w:lineRule="auto"/>
              <w:jc w:val="both"/>
              <w:rPr>
                <w:rFonts w:ascii="Times" w:hAnsi="Times" w:cs="Times"/>
                <w:sz w:val="20"/>
                <w:szCs w:val="20"/>
              </w:rPr>
            </w:pPr>
            <w:r>
              <w:rPr>
                <w:rFonts w:ascii="Times" w:hAnsi="Times" w:cs="Times"/>
                <w:sz w:val="20"/>
                <w:szCs w:val="20"/>
              </w:rPr>
              <w:t>Option-1: The same Type-1 CG PUSCH can carry UL-SCH</w:t>
            </w:r>
            <w:r>
              <w:rPr>
                <w:rFonts w:ascii="Times" w:hAnsi="Times" w:cs="Times"/>
                <w:color w:val="FF0000"/>
                <w:sz w:val="20"/>
                <w:szCs w:val="20"/>
              </w:rPr>
              <w:t>, any other UCI</w:t>
            </w:r>
            <w:r>
              <w:rPr>
                <w:rFonts w:ascii="Times" w:hAnsi="Times" w:cs="Times"/>
                <w:sz w:val="20"/>
                <w:szCs w:val="20"/>
              </w:rPr>
              <w:t>, and the beam report.</w:t>
            </w:r>
          </w:p>
          <w:p w14:paraId="40D6DAF0" w14:textId="77777777" w:rsidR="00F173C1" w:rsidRDefault="00165D0F">
            <w:pPr>
              <w:numPr>
                <w:ilvl w:val="0"/>
                <w:numId w:val="18"/>
              </w:numPr>
              <w:tabs>
                <w:tab w:val="left" w:pos="720"/>
              </w:tabs>
              <w:adjustRightInd w:val="0"/>
              <w:snapToGrid w:val="0"/>
              <w:spacing w:line="259" w:lineRule="auto"/>
              <w:jc w:val="both"/>
              <w:rPr>
                <w:rFonts w:ascii="Times" w:hAnsi="Times" w:cs="Times"/>
                <w:sz w:val="20"/>
                <w:szCs w:val="20"/>
              </w:rPr>
            </w:pPr>
            <w:r>
              <w:rPr>
                <w:rFonts w:ascii="Times" w:hAnsi="Times" w:cs="Times"/>
                <w:sz w:val="20"/>
                <w:szCs w:val="20"/>
              </w:rPr>
              <w:t>Option-2: The Type-1 CG PUSCH is a dedicated type-1 CG PUSCH for carrying the beam report</w:t>
            </w:r>
          </w:p>
          <w:p w14:paraId="0D9A0ABF" w14:textId="77777777" w:rsidR="00F173C1" w:rsidRDefault="00165D0F">
            <w:pPr>
              <w:numPr>
                <w:ilvl w:val="1"/>
                <w:numId w:val="18"/>
              </w:numPr>
              <w:tabs>
                <w:tab w:val="left" w:pos="720"/>
              </w:tabs>
              <w:adjustRightInd w:val="0"/>
              <w:snapToGrid w:val="0"/>
              <w:jc w:val="both"/>
              <w:rPr>
                <w:rFonts w:eastAsia="宋体"/>
                <w:color w:val="000000"/>
                <w:sz w:val="20"/>
                <w:szCs w:val="20"/>
              </w:rPr>
            </w:pPr>
            <w:r>
              <w:rPr>
                <w:rFonts w:ascii="Times" w:hAnsi="Times" w:cs="Times"/>
                <w:sz w:val="20"/>
                <w:szCs w:val="20"/>
              </w:rPr>
              <w:t xml:space="preserve"> Note: This PUSCH can NOT carry UL-SCH. This PUSCH can NOT carry any other UCI.</w:t>
            </w:r>
          </w:p>
          <w:p w14:paraId="699B07E4" w14:textId="77777777" w:rsidR="00F173C1" w:rsidRDefault="00165D0F">
            <w:pPr>
              <w:numPr>
                <w:ilvl w:val="0"/>
                <w:numId w:val="18"/>
              </w:numPr>
              <w:tabs>
                <w:tab w:val="left" w:pos="720"/>
              </w:tabs>
              <w:adjustRightInd w:val="0"/>
              <w:snapToGrid w:val="0"/>
              <w:spacing w:line="259" w:lineRule="auto"/>
              <w:jc w:val="both"/>
              <w:rPr>
                <w:rFonts w:ascii="Times" w:hAnsi="Times" w:cs="Times"/>
                <w:color w:val="FF0000"/>
                <w:sz w:val="20"/>
                <w:szCs w:val="20"/>
              </w:rPr>
            </w:pPr>
            <w:r>
              <w:rPr>
                <w:rFonts w:ascii="Times" w:hAnsi="Times" w:cs="Times"/>
                <w:color w:val="FF0000"/>
                <w:sz w:val="20"/>
                <w:szCs w:val="20"/>
              </w:rPr>
              <w:t>Option-3: The Type-1 CG PUSCH is a dedicated type-1 CG PUSCH for carrying the beam report</w:t>
            </w:r>
          </w:p>
          <w:p w14:paraId="7B8AB31B" w14:textId="77777777" w:rsidR="00F173C1" w:rsidRDefault="00165D0F">
            <w:pPr>
              <w:numPr>
                <w:ilvl w:val="1"/>
                <w:numId w:val="18"/>
              </w:numPr>
              <w:tabs>
                <w:tab w:val="left" w:pos="720"/>
              </w:tabs>
              <w:adjustRightInd w:val="0"/>
              <w:snapToGrid w:val="0"/>
              <w:jc w:val="both"/>
              <w:rPr>
                <w:rFonts w:eastAsia="宋体"/>
                <w:color w:val="FF0000"/>
                <w:sz w:val="20"/>
                <w:szCs w:val="20"/>
              </w:rPr>
            </w:pPr>
            <w:r>
              <w:rPr>
                <w:rFonts w:ascii="Times" w:hAnsi="Times" w:cs="Times"/>
                <w:color w:val="FF0000"/>
                <w:sz w:val="20"/>
                <w:szCs w:val="20"/>
              </w:rPr>
              <w:t xml:space="preserve">Note: This PUSCH can NOT carry UL-SCH. </w:t>
            </w:r>
          </w:p>
          <w:p w14:paraId="130607A0" w14:textId="77777777" w:rsidR="00F173C1" w:rsidRDefault="00165D0F">
            <w:pPr>
              <w:tabs>
                <w:tab w:val="left" w:pos="720"/>
              </w:tabs>
              <w:adjustRightInd w:val="0"/>
              <w:snapToGrid w:val="0"/>
              <w:rPr>
                <w:rFonts w:ascii="Times" w:hAnsi="Times" w:cs="Times"/>
                <w:color w:val="FF0000"/>
                <w:sz w:val="20"/>
                <w:szCs w:val="20"/>
              </w:rPr>
            </w:pPr>
            <w:r>
              <w:rPr>
                <w:rFonts w:ascii="Times" w:hAnsi="Times" w:cs="Times"/>
                <w:color w:val="FF0000"/>
                <w:sz w:val="20"/>
                <w:szCs w:val="20"/>
              </w:rPr>
              <w:t xml:space="preserve">FFS: whether Type-1 CG PUSCH can be transmitted if the pre-configured Type-1 CG PUSCH does NOT carry the beam report </w:t>
            </w:r>
          </w:p>
          <w:p w14:paraId="695F3F7E" w14:textId="77777777" w:rsidR="00F173C1" w:rsidRDefault="00F173C1">
            <w:pPr>
              <w:snapToGrid w:val="0"/>
              <w:jc w:val="both"/>
              <w:rPr>
                <w:rFonts w:eastAsia="宋体"/>
                <w:b/>
                <w:color w:val="3333FF"/>
                <w:sz w:val="20"/>
                <w:szCs w:val="20"/>
                <w:lang w:eastAsia="en-US"/>
              </w:rPr>
            </w:pPr>
          </w:p>
          <w:p w14:paraId="0613B1B9" w14:textId="77777777" w:rsidR="00F173C1" w:rsidRDefault="00165D0F">
            <w:pPr>
              <w:snapToGrid w:val="0"/>
              <w:jc w:val="both"/>
              <w:rPr>
                <w:rFonts w:ascii="Times" w:eastAsia="Batang" w:hAnsi="Times" w:cs="Times"/>
                <w:sz w:val="18"/>
                <w:szCs w:val="16"/>
                <w:u w:val="single"/>
                <w:lang w:val="de-DE" w:eastAsia="en-US"/>
              </w:rPr>
            </w:pPr>
            <w:r>
              <w:rPr>
                <w:rFonts w:ascii="Times" w:eastAsia="Batang" w:hAnsi="Times" w:cs="Times"/>
                <w:sz w:val="18"/>
                <w:szCs w:val="16"/>
                <w:u w:val="single"/>
                <w:lang w:val="de-DE" w:eastAsia="en-US"/>
              </w:rPr>
              <w:t xml:space="preserve">FL Observations: </w:t>
            </w:r>
          </w:p>
          <w:p w14:paraId="3C95BDBB" w14:textId="77777777" w:rsidR="00F173C1" w:rsidRDefault="00165D0F">
            <w:pPr>
              <w:pStyle w:val="ListParagraph"/>
              <w:numPr>
                <w:ilvl w:val="0"/>
                <w:numId w:val="18"/>
              </w:numPr>
              <w:snapToGrid w:val="0"/>
              <w:spacing w:after="0" w:line="240" w:lineRule="auto"/>
              <w:contextualSpacing/>
              <w:jc w:val="both"/>
              <w:rPr>
                <w:sz w:val="18"/>
                <w:lang w:val="de-DE"/>
              </w:rPr>
            </w:pPr>
            <w:r>
              <w:rPr>
                <w:sz w:val="18"/>
                <w:lang w:val="de-DE"/>
              </w:rPr>
              <w:lastRenderedPageBreak/>
              <w:t xml:space="preserve">Option-1: Ericsson, ZTE, OPPO, xiaomi, MediaTek, Nokia, NEC, Apple, IDC, Huawei/HiSi, Sharp, NTT DOCOMO, Intel, TCL, </w:t>
            </w:r>
            <w:r>
              <w:rPr>
                <w:color w:val="FF0000"/>
                <w:sz w:val="18"/>
                <w:lang w:val="de-DE"/>
              </w:rPr>
              <w:t xml:space="preserve">NEC,  vivo, </w:t>
            </w:r>
          </w:p>
          <w:p w14:paraId="579C7943" w14:textId="5896E0F0" w:rsidR="00F173C1" w:rsidRPr="006E4692" w:rsidRDefault="00165D0F">
            <w:pPr>
              <w:pStyle w:val="ListParagraph"/>
              <w:numPr>
                <w:ilvl w:val="0"/>
                <w:numId w:val="18"/>
              </w:numPr>
              <w:snapToGrid w:val="0"/>
              <w:spacing w:after="0" w:line="240" w:lineRule="auto"/>
              <w:contextualSpacing/>
              <w:jc w:val="both"/>
              <w:rPr>
                <w:sz w:val="18"/>
              </w:rPr>
            </w:pPr>
            <w:r w:rsidRPr="006E4692">
              <w:rPr>
                <w:sz w:val="18"/>
              </w:rPr>
              <w:t xml:space="preserve">Option-2: </w:t>
            </w:r>
            <w:proofErr w:type="spellStart"/>
            <w:r w:rsidRPr="006E4692">
              <w:rPr>
                <w:sz w:val="18"/>
              </w:rPr>
              <w:t>xiaomi</w:t>
            </w:r>
            <w:proofErr w:type="spellEnd"/>
            <w:r w:rsidRPr="006E4692">
              <w:rPr>
                <w:sz w:val="18"/>
              </w:rPr>
              <w:t xml:space="preserve">, Fujitsu, CATT, Google, Futurewei, CMCC, Panasonic, Lenovo, </w:t>
            </w:r>
            <w:proofErr w:type="spellStart"/>
            <w:r w:rsidR="0034374A" w:rsidRPr="006E4692">
              <w:rPr>
                <w:sz w:val="18"/>
              </w:rPr>
              <w:t>Transsion</w:t>
            </w:r>
            <w:proofErr w:type="spellEnd"/>
            <w:r w:rsidR="0034374A" w:rsidRPr="006E4692">
              <w:rPr>
                <w:sz w:val="18"/>
              </w:rPr>
              <w:t>,</w:t>
            </w:r>
          </w:p>
          <w:p w14:paraId="28E4E060" w14:textId="77777777" w:rsidR="00F173C1" w:rsidRDefault="00165D0F">
            <w:pPr>
              <w:pStyle w:val="ListParagraph"/>
              <w:numPr>
                <w:ilvl w:val="1"/>
                <w:numId w:val="18"/>
              </w:numPr>
              <w:snapToGrid w:val="0"/>
              <w:spacing w:after="0" w:line="240" w:lineRule="auto"/>
              <w:contextualSpacing/>
              <w:jc w:val="both"/>
              <w:rPr>
                <w:sz w:val="18"/>
                <w:lang w:val="de-DE"/>
              </w:rPr>
            </w:pPr>
            <w:r>
              <w:rPr>
                <w:sz w:val="18"/>
                <w:lang w:val="de-DE"/>
              </w:rPr>
              <w:t>Concerned by Samsung,</w:t>
            </w:r>
          </w:p>
          <w:p w14:paraId="6F807EF7" w14:textId="76A8A5F8" w:rsidR="00F173C1" w:rsidRPr="006E4692" w:rsidRDefault="00165D0F">
            <w:pPr>
              <w:pStyle w:val="ListParagraph"/>
              <w:numPr>
                <w:ilvl w:val="0"/>
                <w:numId w:val="18"/>
              </w:numPr>
              <w:snapToGrid w:val="0"/>
              <w:spacing w:after="0" w:line="240" w:lineRule="auto"/>
              <w:contextualSpacing/>
              <w:jc w:val="both"/>
              <w:rPr>
                <w:sz w:val="18"/>
              </w:rPr>
            </w:pPr>
            <w:r w:rsidRPr="006E4692">
              <w:rPr>
                <w:sz w:val="18"/>
              </w:rPr>
              <w:t xml:space="preserve">Option-3: Samsung, Qualcomm, Google, NTT DOCOMO, </w:t>
            </w:r>
            <w:r w:rsidRPr="006E4692">
              <w:rPr>
                <w:color w:val="FF0000"/>
                <w:sz w:val="18"/>
              </w:rPr>
              <w:t xml:space="preserve">CATT, HONOR, </w:t>
            </w:r>
            <w:proofErr w:type="spellStart"/>
            <w:r w:rsidR="0034374A" w:rsidRPr="006E4692">
              <w:rPr>
                <w:color w:val="FF0000"/>
                <w:sz w:val="18"/>
              </w:rPr>
              <w:t>Transsion</w:t>
            </w:r>
            <w:proofErr w:type="spellEnd"/>
            <w:r w:rsidR="0034374A" w:rsidRPr="006E4692">
              <w:rPr>
                <w:color w:val="FF0000"/>
                <w:sz w:val="18"/>
              </w:rPr>
              <w:t xml:space="preserve">, </w:t>
            </w:r>
          </w:p>
          <w:p w14:paraId="2F93BD7F" w14:textId="77777777" w:rsidR="00F173C1" w:rsidRPr="006E4692" w:rsidRDefault="00F173C1">
            <w:pPr>
              <w:snapToGrid w:val="0"/>
              <w:contextualSpacing/>
              <w:jc w:val="both"/>
              <w:rPr>
                <w:sz w:val="18"/>
              </w:rPr>
            </w:pPr>
          </w:p>
        </w:tc>
      </w:tr>
      <w:tr w:rsidR="00F173C1" w14:paraId="0CC28944"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1F9EC28D" w14:textId="77777777" w:rsidR="00F173C1" w:rsidRDefault="00165D0F">
            <w:pPr>
              <w:snapToGrid w:val="0"/>
              <w:rPr>
                <w:color w:val="000000" w:themeColor="text1"/>
                <w:sz w:val="18"/>
                <w:szCs w:val="18"/>
              </w:rPr>
            </w:pPr>
            <w:r>
              <w:rPr>
                <w:color w:val="000000" w:themeColor="text1"/>
                <w:sz w:val="18"/>
                <w:szCs w:val="18"/>
              </w:rPr>
              <w:lastRenderedPageBreak/>
              <w:t>3.3.2</w:t>
            </w:r>
          </w:p>
        </w:tc>
        <w:tc>
          <w:tcPr>
            <w:tcW w:w="1446" w:type="dxa"/>
            <w:tcBorders>
              <w:top w:val="single" w:sz="4" w:space="0" w:color="auto"/>
              <w:left w:val="single" w:sz="4" w:space="0" w:color="auto"/>
              <w:bottom w:val="single" w:sz="4" w:space="0" w:color="auto"/>
              <w:right w:val="single" w:sz="4" w:space="0" w:color="auto"/>
            </w:tcBorders>
          </w:tcPr>
          <w:p w14:paraId="289A4D80" w14:textId="77777777" w:rsidR="00F173C1" w:rsidRDefault="00165D0F">
            <w:pPr>
              <w:contextualSpacing/>
              <w:rPr>
                <w:sz w:val="18"/>
                <w:szCs w:val="18"/>
              </w:rPr>
            </w:pPr>
            <w:r>
              <w:rPr>
                <w:sz w:val="18"/>
                <w:szCs w:val="18"/>
              </w:rPr>
              <w:t>Details on Step-2 in Mode-B</w:t>
            </w:r>
          </w:p>
          <w:p w14:paraId="429BFCC5" w14:textId="77777777" w:rsidR="00F173C1" w:rsidRDefault="00165D0F">
            <w:pPr>
              <w:contextualSpacing/>
              <w:rPr>
                <w:sz w:val="18"/>
                <w:szCs w:val="18"/>
              </w:rPr>
            </w:pPr>
            <w:r>
              <w:rPr>
                <w:rFonts w:hint="eastAsia"/>
                <w:sz w:val="18"/>
                <w:szCs w:val="18"/>
                <w:lang w:eastAsia="zh-CN"/>
              </w:rPr>
              <w:t>——</w:t>
            </w:r>
            <w:r>
              <w:rPr>
                <w:rFonts w:ascii="Times" w:eastAsia="宋体" w:hAnsi="Times" w:cs="Times"/>
                <w:color w:val="000000"/>
                <w:sz w:val="18"/>
                <w:szCs w:val="18"/>
              </w:rPr>
              <w:t>resource mapping</w:t>
            </w:r>
          </w:p>
          <w:p w14:paraId="753CE02A" w14:textId="77777777" w:rsidR="00F173C1" w:rsidRDefault="00F173C1">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3B7099DA" w14:textId="77777777" w:rsidR="00F173C1" w:rsidRDefault="00165D0F">
            <w:pPr>
              <w:rPr>
                <w:rFonts w:ascii="Times" w:hAnsi="Times" w:cs="Times"/>
                <w:b/>
                <w:bCs/>
                <w:sz w:val="18"/>
                <w:szCs w:val="18"/>
                <w:highlight w:val="green"/>
                <w:lang w:eastAsia="zh-CN"/>
              </w:rPr>
            </w:pPr>
            <w:bookmarkStart w:id="23" w:name="_Hlk178337973"/>
            <w:r>
              <w:rPr>
                <w:rFonts w:ascii="Times" w:hAnsi="Times" w:cs="Times"/>
                <w:b/>
                <w:bCs/>
                <w:sz w:val="18"/>
                <w:szCs w:val="18"/>
                <w:highlight w:val="green"/>
                <w:lang w:eastAsia="zh-CN"/>
              </w:rPr>
              <w:t>[118] Agreement</w:t>
            </w:r>
          </w:p>
          <w:p w14:paraId="69CB1DEE" w14:textId="77777777" w:rsidR="00F173C1" w:rsidRDefault="00165D0F">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30481638" w14:textId="77777777" w:rsidR="00F173C1" w:rsidRDefault="00165D0F">
            <w:pPr>
              <w:numPr>
                <w:ilvl w:val="0"/>
                <w:numId w:val="14"/>
              </w:numPr>
              <w:tabs>
                <w:tab w:val="left" w:pos="720"/>
              </w:tabs>
              <w:snapToGrid w:val="0"/>
              <w:jc w:val="both"/>
              <w:rPr>
                <w:rFonts w:ascii="Times" w:hAnsi="Times" w:cs="Times"/>
                <w:sz w:val="18"/>
                <w:szCs w:val="18"/>
              </w:rPr>
            </w:pPr>
            <w:r>
              <w:rPr>
                <w:rFonts w:ascii="Times" w:hAnsi="Times" w:cs="Times"/>
                <w:sz w:val="18"/>
                <w:szCs w:val="18"/>
              </w:rPr>
              <w:t>Option-1 (one-to-one): Only one first PUCCH resource and only one pre-configured resource for second UL channel can be associated with the CSI report configuration for UE-initiated/event-driven beam reporting.</w:t>
            </w:r>
          </w:p>
          <w:p w14:paraId="58892541" w14:textId="77777777" w:rsidR="00F173C1" w:rsidRDefault="00165D0F">
            <w:pPr>
              <w:numPr>
                <w:ilvl w:val="1"/>
                <w:numId w:val="14"/>
              </w:numPr>
              <w:snapToGrid w:val="0"/>
              <w:jc w:val="both"/>
              <w:rPr>
                <w:rFonts w:ascii="Times" w:hAnsi="Times" w:cs="Times"/>
                <w:sz w:val="18"/>
                <w:szCs w:val="18"/>
              </w:rPr>
            </w:pPr>
            <w:r>
              <w:rPr>
                <w:rFonts w:ascii="Times" w:hAnsi="Times" w:cs="Times"/>
                <w:sz w:val="18"/>
                <w:szCs w:val="18"/>
              </w:rPr>
              <w:t>Option-1A: Same periodicity between first PUCCH resource and pre-configured resource for second UL channel.</w:t>
            </w:r>
          </w:p>
          <w:p w14:paraId="20671052" w14:textId="77777777" w:rsidR="00F173C1" w:rsidRDefault="00165D0F">
            <w:pPr>
              <w:numPr>
                <w:ilvl w:val="1"/>
                <w:numId w:val="14"/>
              </w:numPr>
              <w:snapToGrid w:val="0"/>
              <w:jc w:val="both"/>
              <w:rPr>
                <w:rFonts w:ascii="Times" w:hAnsi="Times" w:cs="Times"/>
                <w:sz w:val="18"/>
                <w:szCs w:val="18"/>
              </w:rPr>
            </w:pPr>
            <w:r>
              <w:rPr>
                <w:rFonts w:ascii="Times" w:hAnsi="Times" w:cs="Times"/>
                <w:sz w:val="18"/>
                <w:szCs w:val="18"/>
              </w:rPr>
              <w:t>Option-1B: No restriction in terms of periodicity.</w:t>
            </w:r>
          </w:p>
          <w:p w14:paraId="2CE9EE3C" w14:textId="77777777" w:rsidR="00F173C1" w:rsidRDefault="00165D0F">
            <w:pPr>
              <w:numPr>
                <w:ilvl w:val="0"/>
                <w:numId w:val="14"/>
              </w:numPr>
              <w:tabs>
                <w:tab w:val="left" w:pos="720"/>
              </w:tabs>
              <w:snapToGrid w:val="0"/>
              <w:jc w:val="both"/>
              <w:rPr>
                <w:rFonts w:ascii="Times" w:hAnsi="Times" w:cs="Times"/>
                <w:sz w:val="18"/>
                <w:szCs w:val="18"/>
              </w:rPr>
            </w:pPr>
            <w:r>
              <w:rPr>
                <w:rFonts w:ascii="Times" w:hAnsi="Times" w:cs="Times"/>
                <w:sz w:val="18"/>
                <w:szCs w:val="18"/>
              </w:rPr>
              <w:t>Option-2 (one-to-M): Only one first PUCCH resource and one or more pre-configured resource(s) for second UL channel can be associated with CSI report configuration for UE-initiated/event-driven beam reporting.</w:t>
            </w:r>
          </w:p>
          <w:p w14:paraId="25654279" w14:textId="77777777" w:rsidR="00F173C1" w:rsidRDefault="00F173C1">
            <w:pPr>
              <w:tabs>
                <w:tab w:val="left" w:pos="720"/>
              </w:tabs>
              <w:snapToGrid w:val="0"/>
              <w:jc w:val="both"/>
              <w:rPr>
                <w:rFonts w:ascii="Times" w:hAnsi="Times" w:cs="Times"/>
                <w:sz w:val="18"/>
                <w:szCs w:val="18"/>
              </w:rPr>
            </w:pPr>
          </w:p>
          <w:p w14:paraId="38B3EB28" w14:textId="77777777" w:rsidR="00F173C1" w:rsidRDefault="00165D0F">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69513725" w14:textId="77777777" w:rsidR="00F173C1" w:rsidRDefault="00165D0F">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6BBD6992" w14:textId="77777777" w:rsidR="00F173C1" w:rsidRDefault="00165D0F">
            <w:pPr>
              <w:numPr>
                <w:ilvl w:val="0"/>
                <w:numId w:val="18"/>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UCI multiplexing/dropping/prioritization rule</w:t>
            </w:r>
          </w:p>
          <w:p w14:paraId="5C87EBCA" w14:textId="77777777" w:rsidR="00F173C1" w:rsidRDefault="00165D0F">
            <w:pPr>
              <w:pStyle w:val="ListParagraph"/>
              <w:numPr>
                <w:ilvl w:val="0"/>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Conditions for the transmission of the first PUCCH.</w:t>
            </w:r>
          </w:p>
          <w:p w14:paraId="656D97D8" w14:textId="77777777" w:rsidR="00F173C1" w:rsidRDefault="00165D0F">
            <w:pPr>
              <w:numPr>
                <w:ilvl w:val="0"/>
                <w:numId w:val="18"/>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Whether the PUCCH resource in the first PUCCH channel can be associated with multiple CSI report configurations for UE-initiated/event-driven beam reporting from one or multiple CC(s).</w:t>
            </w:r>
          </w:p>
          <w:p w14:paraId="38673626" w14:textId="77777777" w:rsidR="00F173C1" w:rsidRDefault="00165D0F">
            <w:pPr>
              <w:numPr>
                <w:ilvl w:val="0"/>
                <w:numId w:val="18"/>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Whether/how to re-transmit the first PUCCH channel.</w:t>
            </w:r>
          </w:p>
          <w:p w14:paraId="6A95333B" w14:textId="77777777" w:rsidR="00F173C1" w:rsidRDefault="00165D0F">
            <w:pPr>
              <w:numPr>
                <w:ilvl w:val="0"/>
                <w:numId w:val="18"/>
              </w:numPr>
              <w:adjustRightInd w:val="0"/>
              <w:snapToGrid w:val="0"/>
              <w:jc w:val="both"/>
              <w:textAlignment w:val="center"/>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Whether/how to apply prohibit-timer or maximum number of (re)transmission(s) for first PUCCH channel.</w:t>
            </w:r>
          </w:p>
          <w:p w14:paraId="78DB600E" w14:textId="77777777" w:rsidR="00F173C1" w:rsidRDefault="00F173C1">
            <w:pPr>
              <w:tabs>
                <w:tab w:val="left" w:pos="720"/>
              </w:tabs>
              <w:snapToGrid w:val="0"/>
              <w:jc w:val="both"/>
              <w:rPr>
                <w:rFonts w:ascii="Times" w:hAnsi="Times" w:cs="Times"/>
                <w:sz w:val="18"/>
                <w:szCs w:val="18"/>
              </w:rPr>
            </w:pPr>
          </w:p>
          <w:p w14:paraId="1301026F" w14:textId="77777777" w:rsidR="00F173C1" w:rsidRDefault="00165D0F">
            <w:pPr>
              <w:rPr>
                <w:rFonts w:cs="Times"/>
                <w:b/>
                <w:bCs/>
                <w:sz w:val="18"/>
                <w:szCs w:val="18"/>
                <w:highlight w:val="green"/>
                <w:lang w:eastAsia="zh-CN"/>
              </w:rPr>
            </w:pPr>
            <w:r>
              <w:rPr>
                <w:b/>
                <w:bCs/>
                <w:sz w:val="18"/>
                <w:szCs w:val="18"/>
                <w:highlight w:val="green"/>
                <w:lang w:eastAsia="zh-CN"/>
              </w:rPr>
              <w:t xml:space="preserve">[118] </w:t>
            </w:r>
            <w:r>
              <w:rPr>
                <w:rFonts w:cs="Times"/>
                <w:b/>
                <w:bCs/>
                <w:sz w:val="18"/>
                <w:szCs w:val="18"/>
                <w:highlight w:val="green"/>
                <w:lang w:eastAsia="zh-CN"/>
              </w:rPr>
              <w:t>Agreement</w:t>
            </w:r>
          </w:p>
          <w:p w14:paraId="28C70DDB" w14:textId="77777777" w:rsidR="00F173C1" w:rsidRDefault="00165D0F">
            <w:pPr>
              <w:shd w:val="clear" w:color="auto" w:fill="FFFFFF"/>
              <w:adjustRightInd w:val="0"/>
              <w:snapToGrid w:val="0"/>
              <w:rPr>
                <w:rFonts w:eastAsia="宋体"/>
                <w:color w:val="000000"/>
                <w:sz w:val="18"/>
                <w:szCs w:val="18"/>
              </w:rPr>
            </w:pPr>
            <w:r>
              <w:rPr>
                <w:rFonts w:eastAsia="宋体"/>
                <w:color w:val="000000"/>
                <w:sz w:val="18"/>
                <w:szCs w:val="18"/>
              </w:rPr>
              <w:t>On beam report transmission procedure for UE-initiated/event-driven beam reporting, regarding the triggering procedure in Step-2 of Mode-A, select one of the following options</w:t>
            </w:r>
          </w:p>
          <w:p w14:paraId="776B4081" w14:textId="77777777" w:rsidR="00F173C1" w:rsidRDefault="00165D0F">
            <w:pPr>
              <w:numPr>
                <w:ilvl w:val="0"/>
                <w:numId w:val="14"/>
              </w:numPr>
              <w:tabs>
                <w:tab w:val="left" w:pos="720"/>
              </w:tabs>
              <w:adjustRightInd w:val="0"/>
              <w:snapToGrid w:val="0"/>
              <w:jc w:val="both"/>
              <w:rPr>
                <w:color w:val="000000"/>
                <w:sz w:val="18"/>
                <w:szCs w:val="18"/>
              </w:rPr>
            </w:pPr>
            <w:r>
              <w:rPr>
                <w:color w:val="000000"/>
                <w:sz w:val="18"/>
                <w:szCs w:val="18"/>
              </w:rPr>
              <w:t>Option-1: Introduce a new 1-bit field in DCI format 0_1/0_2 to trigger the transmission of the UEI beam report</w:t>
            </w:r>
          </w:p>
          <w:p w14:paraId="68968CAC" w14:textId="77777777" w:rsidR="00F173C1" w:rsidRDefault="00165D0F">
            <w:pPr>
              <w:numPr>
                <w:ilvl w:val="1"/>
                <w:numId w:val="14"/>
              </w:numPr>
              <w:tabs>
                <w:tab w:val="left" w:pos="720"/>
              </w:tabs>
              <w:adjustRightInd w:val="0"/>
              <w:snapToGrid w:val="0"/>
              <w:jc w:val="both"/>
              <w:rPr>
                <w:color w:val="000000"/>
                <w:sz w:val="18"/>
                <w:szCs w:val="18"/>
              </w:rPr>
            </w:pPr>
            <w:r>
              <w:rPr>
                <w:color w:val="000000"/>
                <w:sz w:val="18"/>
                <w:szCs w:val="18"/>
              </w:rPr>
              <w:t>FFS: DCI format 0_3</w:t>
            </w:r>
          </w:p>
          <w:p w14:paraId="729F8D67" w14:textId="77777777" w:rsidR="00F173C1" w:rsidRDefault="00165D0F">
            <w:pPr>
              <w:numPr>
                <w:ilvl w:val="0"/>
                <w:numId w:val="14"/>
              </w:numPr>
              <w:tabs>
                <w:tab w:val="left" w:pos="720"/>
              </w:tabs>
              <w:adjustRightInd w:val="0"/>
              <w:snapToGrid w:val="0"/>
              <w:jc w:val="both"/>
              <w:rPr>
                <w:color w:val="000000"/>
                <w:sz w:val="18"/>
                <w:szCs w:val="18"/>
              </w:rPr>
            </w:pPr>
            <w:r>
              <w:rPr>
                <w:color w:val="000000"/>
                <w:sz w:val="18"/>
                <w:szCs w:val="18"/>
              </w:rPr>
              <w:t>Option-2: Reuse CSI request field in DCI format 0_1/0_2 to trigger the transmission of the UEI beam report</w:t>
            </w:r>
          </w:p>
          <w:p w14:paraId="6E00B056" w14:textId="77777777" w:rsidR="00F173C1" w:rsidRDefault="00165D0F">
            <w:pPr>
              <w:numPr>
                <w:ilvl w:val="1"/>
                <w:numId w:val="14"/>
              </w:numPr>
              <w:tabs>
                <w:tab w:val="left" w:pos="720"/>
              </w:tabs>
              <w:adjustRightInd w:val="0"/>
              <w:snapToGrid w:val="0"/>
              <w:jc w:val="both"/>
              <w:rPr>
                <w:color w:val="000000"/>
                <w:sz w:val="18"/>
                <w:szCs w:val="18"/>
              </w:rPr>
            </w:pPr>
            <w:r>
              <w:rPr>
                <w:color w:val="000000"/>
                <w:sz w:val="18"/>
                <w:szCs w:val="18"/>
              </w:rPr>
              <w:t>FFS: DCI format 0_3</w:t>
            </w:r>
          </w:p>
          <w:p w14:paraId="2B79C01D" w14:textId="77777777" w:rsidR="00F173C1" w:rsidRDefault="00165D0F">
            <w:pPr>
              <w:numPr>
                <w:ilvl w:val="0"/>
                <w:numId w:val="14"/>
              </w:numPr>
              <w:tabs>
                <w:tab w:val="left" w:pos="720"/>
              </w:tabs>
              <w:adjustRightInd w:val="0"/>
              <w:snapToGrid w:val="0"/>
              <w:jc w:val="both"/>
              <w:rPr>
                <w:color w:val="000000"/>
                <w:sz w:val="18"/>
                <w:szCs w:val="18"/>
                <w:highlight w:val="yellow"/>
              </w:rPr>
            </w:pPr>
            <w:r>
              <w:rPr>
                <w:color w:val="000000"/>
                <w:sz w:val="18"/>
                <w:szCs w:val="18"/>
                <w:highlight w:val="yellow"/>
              </w:rPr>
              <w:t xml:space="preserve">FFS: Whether/how to handle the case that multiple CSI report configuration(s) for the </w:t>
            </w:r>
            <w:r>
              <w:rPr>
                <w:rFonts w:eastAsia="宋体"/>
                <w:color w:val="000000"/>
                <w:sz w:val="18"/>
                <w:szCs w:val="18"/>
                <w:highlight w:val="yellow"/>
              </w:rPr>
              <w:t>UE-initiated/event-driven</w:t>
            </w:r>
            <w:r>
              <w:rPr>
                <w:color w:val="000000"/>
                <w:sz w:val="18"/>
                <w:szCs w:val="18"/>
                <w:highlight w:val="yellow"/>
              </w:rPr>
              <w:t xml:space="preserve"> beam report are associated with the same first PUCCH resource and/or the same scheduled PUSCH</w:t>
            </w:r>
          </w:p>
          <w:p w14:paraId="78CBEF86" w14:textId="77777777" w:rsidR="00F173C1" w:rsidRDefault="00F173C1">
            <w:pPr>
              <w:tabs>
                <w:tab w:val="left" w:pos="720"/>
              </w:tabs>
              <w:snapToGrid w:val="0"/>
              <w:jc w:val="both"/>
              <w:rPr>
                <w:rFonts w:ascii="Times" w:hAnsi="Times" w:cs="Times"/>
                <w:sz w:val="18"/>
                <w:szCs w:val="18"/>
              </w:rPr>
            </w:pPr>
          </w:p>
          <w:p w14:paraId="42B0E376" w14:textId="77777777" w:rsidR="00F173C1" w:rsidRDefault="00F173C1">
            <w:pPr>
              <w:shd w:val="clear" w:color="auto" w:fill="FFFFFF"/>
              <w:snapToGrid w:val="0"/>
              <w:jc w:val="both"/>
              <w:rPr>
                <w:rFonts w:eastAsia="宋体"/>
                <w:b/>
                <w:bCs/>
                <w:color w:val="000000"/>
                <w:sz w:val="18"/>
                <w:szCs w:val="18"/>
                <w:highlight w:val="darkGray"/>
              </w:rPr>
            </w:pPr>
          </w:p>
          <w:p w14:paraId="17130268" w14:textId="77777777" w:rsidR="00F173C1" w:rsidRDefault="00165D0F">
            <w:pPr>
              <w:snapToGrid w:val="0"/>
              <w:jc w:val="both"/>
              <w:rPr>
                <w:rFonts w:ascii="Times" w:eastAsia="Batang" w:hAnsi="Times" w:cs="Times"/>
                <w:sz w:val="18"/>
                <w:szCs w:val="16"/>
                <w:u w:val="single"/>
                <w:lang w:val="de-DE" w:eastAsia="en-US"/>
              </w:rPr>
            </w:pPr>
            <w:r>
              <w:rPr>
                <w:rFonts w:ascii="Times" w:eastAsia="Batang" w:hAnsi="Times" w:cs="Times"/>
                <w:sz w:val="18"/>
                <w:szCs w:val="16"/>
                <w:u w:val="single"/>
                <w:lang w:val="de-DE" w:eastAsia="en-US"/>
              </w:rPr>
              <w:t xml:space="preserve">FL Observations: </w:t>
            </w:r>
          </w:p>
          <w:p w14:paraId="4F500FC5" w14:textId="77777777" w:rsidR="00F173C1" w:rsidRDefault="00165D0F">
            <w:pPr>
              <w:numPr>
                <w:ilvl w:val="0"/>
                <w:numId w:val="28"/>
              </w:numPr>
              <w:shd w:val="clear" w:color="auto" w:fill="FFFFFF"/>
              <w:snapToGrid w:val="0"/>
              <w:jc w:val="both"/>
              <w:rPr>
                <w:rFonts w:eastAsia="宋体"/>
                <w:bCs/>
                <w:sz w:val="18"/>
                <w:szCs w:val="18"/>
              </w:rPr>
            </w:pPr>
            <w:r>
              <w:rPr>
                <w:rFonts w:eastAsia="宋体"/>
                <w:bCs/>
                <w:sz w:val="18"/>
                <w:szCs w:val="18"/>
                <w:lang w:val="en-GB"/>
              </w:rPr>
              <w:t>Option-1 (one-to-one) (24 in total):</w:t>
            </w:r>
          </w:p>
          <w:p w14:paraId="4D79D70D" w14:textId="23014E4E" w:rsidR="00F173C1" w:rsidRDefault="00165D0F">
            <w:pPr>
              <w:numPr>
                <w:ilvl w:val="1"/>
                <w:numId w:val="28"/>
              </w:numPr>
              <w:shd w:val="clear" w:color="auto" w:fill="FFFFFF"/>
              <w:snapToGrid w:val="0"/>
              <w:jc w:val="both"/>
              <w:rPr>
                <w:rFonts w:eastAsia="宋体"/>
                <w:bCs/>
                <w:sz w:val="18"/>
                <w:szCs w:val="18"/>
              </w:rPr>
            </w:pPr>
            <w:r>
              <w:rPr>
                <w:rFonts w:eastAsia="宋体"/>
                <w:bCs/>
                <w:sz w:val="18"/>
                <w:szCs w:val="18"/>
                <w:lang w:val="en-GB"/>
              </w:rPr>
              <w:t>Option-1A (Same periodicity): Huawei/</w:t>
            </w:r>
            <w:proofErr w:type="spellStart"/>
            <w:r>
              <w:rPr>
                <w:rFonts w:eastAsia="宋体"/>
                <w:bCs/>
                <w:sz w:val="18"/>
                <w:szCs w:val="18"/>
                <w:lang w:val="en-GB"/>
              </w:rPr>
              <w:t>HiSi</w:t>
            </w:r>
            <w:proofErr w:type="spellEnd"/>
            <w:r>
              <w:rPr>
                <w:rFonts w:eastAsia="宋体"/>
                <w:bCs/>
                <w:sz w:val="18"/>
                <w:szCs w:val="18"/>
                <w:lang w:val="en-GB"/>
              </w:rPr>
              <w:t xml:space="preserve">, Intel, </w:t>
            </w:r>
            <w:proofErr w:type="spellStart"/>
            <w:r>
              <w:rPr>
                <w:rFonts w:eastAsia="宋体"/>
                <w:bCs/>
                <w:sz w:val="18"/>
                <w:szCs w:val="18"/>
                <w:lang w:val="en-GB"/>
              </w:rPr>
              <w:t>Spreadtrum</w:t>
            </w:r>
            <w:proofErr w:type="spellEnd"/>
            <w:r>
              <w:rPr>
                <w:rFonts w:eastAsia="宋体"/>
                <w:bCs/>
                <w:sz w:val="18"/>
                <w:szCs w:val="18"/>
                <w:lang w:val="en-GB"/>
              </w:rPr>
              <w:t xml:space="preserve">, vivo, MediaTek, CATT, </w:t>
            </w:r>
            <w:proofErr w:type="spellStart"/>
            <w:r>
              <w:rPr>
                <w:rFonts w:eastAsia="宋体"/>
                <w:bCs/>
                <w:sz w:val="18"/>
                <w:szCs w:val="18"/>
                <w:lang w:val="en-GB"/>
              </w:rPr>
              <w:t>Transsion</w:t>
            </w:r>
            <w:proofErr w:type="spellEnd"/>
            <w:r>
              <w:rPr>
                <w:rFonts w:eastAsia="宋体"/>
                <w:bCs/>
                <w:sz w:val="18"/>
                <w:szCs w:val="18"/>
                <w:lang w:val="en-GB"/>
              </w:rPr>
              <w:t xml:space="preserve">, Apple, OPPO, Fujitsu, NTT DOCOMO, TCL, </w:t>
            </w:r>
            <w:proofErr w:type="spellStart"/>
            <w:r>
              <w:rPr>
                <w:rFonts w:eastAsia="宋体"/>
                <w:bCs/>
                <w:sz w:val="18"/>
                <w:szCs w:val="18"/>
                <w:lang w:val="en-GB"/>
              </w:rPr>
              <w:t>Honor</w:t>
            </w:r>
            <w:proofErr w:type="spellEnd"/>
            <w:r>
              <w:rPr>
                <w:rFonts w:eastAsia="宋体"/>
                <w:bCs/>
                <w:sz w:val="18"/>
                <w:szCs w:val="18"/>
                <w:lang w:val="en-GB"/>
              </w:rPr>
              <w:t xml:space="preserve">, </w:t>
            </w:r>
            <w:proofErr w:type="spellStart"/>
            <w:r>
              <w:rPr>
                <w:rFonts w:eastAsia="宋体"/>
                <w:bCs/>
                <w:sz w:val="18"/>
                <w:szCs w:val="18"/>
                <w:lang w:val="en-GB"/>
              </w:rPr>
              <w:t>Ruijie</w:t>
            </w:r>
            <w:proofErr w:type="spellEnd"/>
            <w:r>
              <w:rPr>
                <w:rFonts w:eastAsia="宋体"/>
                <w:bCs/>
                <w:sz w:val="18"/>
                <w:szCs w:val="18"/>
                <w:lang w:val="en-GB"/>
              </w:rPr>
              <w:t>, NICT (open)</w:t>
            </w:r>
            <w:r w:rsidR="0034374A">
              <w:rPr>
                <w:rFonts w:eastAsia="宋体"/>
                <w:bCs/>
                <w:sz w:val="18"/>
                <w:szCs w:val="18"/>
                <w:lang w:val="en-GB"/>
              </w:rPr>
              <w:t xml:space="preserve">, </w:t>
            </w:r>
          </w:p>
          <w:p w14:paraId="563BE96F" w14:textId="77777777" w:rsidR="00F173C1" w:rsidRDefault="00165D0F">
            <w:pPr>
              <w:numPr>
                <w:ilvl w:val="1"/>
                <w:numId w:val="28"/>
              </w:numPr>
              <w:shd w:val="clear" w:color="auto" w:fill="FFFFFF"/>
              <w:snapToGrid w:val="0"/>
              <w:jc w:val="both"/>
              <w:rPr>
                <w:rFonts w:eastAsia="宋体"/>
                <w:bCs/>
                <w:sz w:val="18"/>
                <w:szCs w:val="18"/>
              </w:rPr>
            </w:pPr>
            <w:r>
              <w:rPr>
                <w:rFonts w:eastAsia="宋体"/>
                <w:bCs/>
                <w:sz w:val="18"/>
                <w:szCs w:val="18"/>
                <w:lang w:val="en-GB"/>
              </w:rPr>
              <w:t xml:space="preserve">Option-1B (No restriction): ZTE, Samsung, Intel, IDC, Ericsson, MediaTek (Open), Qualcomm, NEC, ETRI, Nokia, Apple, IDC, Sharp, CATT, </w:t>
            </w:r>
            <w:proofErr w:type="spellStart"/>
            <w:r>
              <w:rPr>
                <w:rFonts w:eastAsia="宋体"/>
                <w:bCs/>
                <w:sz w:val="18"/>
                <w:szCs w:val="18"/>
                <w:lang w:val="en-GB"/>
              </w:rPr>
              <w:t>ASUSTeK</w:t>
            </w:r>
            <w:proofErr w:type="spellEnd"/>
            <w:r>
              <w:rPr>
                <w:rFonts w:eastAsia="宋体"/>
                <w:bCs/>
                <w:sz w:val="18"/>
                <w:szCs w:val="18"/>
                <w:lang w:val="en-GB"/>
              </w:rPr>
              <w:t xml:space="preserve">, NICT (Open), </w:t>
            </w:r>
            <w:r>
              <w:rPr>
                <w:rFonts w:eastAsia="宋体"/>
                <w:bCs/>
                <w:color w:val="FF0000"/>
                <w:sz w:val="18"/>
                <w:szCs w:val="18"/>
                <w:lang w:val="en-GB"/>
              </w:rPr>
              <w:t xml:space="preserve">CMCC, </w:t>
            </w:r>
            <w:proofErr w:type="spellStart"/>
            <w:r>
              <w:rPr>
                <w:rFonts w:eastAsia="宋体"/>
                <w:bCs/>
                <w:color w:val="FF0000"/>
                <w:sz w:val="18"/>
                <w:szCs w:val="18"/>
                <w:lang w:val="en-GB"/>
              </w:rPr>
              <w:t>xiaomi</w:t>
            </w:r>
            <w:proofErr w:type="spellEnd"/>
            <w:r>
              <w:rPr>
                <w:rFonts w:eastAsia="宋体"/>
                <w:bCs/>
                <w:color w:val="FF0000"/>
                <w:sz w:val="18"/>
                <w:szCs w:val="18"/>
                <w:lang w:val="en-GB"/>
              </w:rPr>
              <w:t xml:space="preserve">, </w:t>
            </w:r>
            <w:r>
              <w:rPr>
                <w:rFonts w:eastAsia="MS Mincho" w:hint="eastAsia"/>
                <w:bCs/>
                <w:color w:val="FF0000"/>
                <w:sz w:val="18"/>
                <w:szCs w:val="18"/>
                <w:lang w:val="en-GB" w:eastAsia="ja-JP"/>
              </w:rPr>
              <w:t xml:space="preserve">NTT </w:t>
            </w:r>
            <w:proofErr w:type="gramStart"/>
            <w:r>
              <w:rPr>
                <w:rFonts w:eastAsia="MS Mincho" w:hint="eastAsia"/>
                <w:bCs/>
                <w:color w:val="FF0000"/>
                <w:sz w:val="18"/>
                <w:szCs w:val="18"/>
                <w:lang w:val="en-GB" w:eastAsia="ja-JP"/>
              </w:rPr>
              <w:t>DOCOMO(</w:t>
            </w:r>
            <w:proofErr w:type="gramEnd"/>
            <w:r>
              <w:rPr>
                <w:rFonts w:eastAsia="MS Mincho" w:hint="eastAsia"/>
                <w:bCs/>
                <w:color w:val="FF0000"/>
                <w:sz w:val="18"/>
                <w:szCs w:val="18"/>
                <w:lang w:val="en-GB" w:eastAsia="ja-JP"/>
              </w:rPr>
              <w:t>open)</w:t>
            </w:r>
            <w:r>
              <w:rPr>
                <w:rFonts w:eastAsia="MS Mincho"/>
                <w:bCs/>
                <w:color w:val="FF0000"/>
                <w:sz w:val="18"/>
                <w:szCs w:val="18"/>
                <w:lang w:val="en-GB" w:eastAsia="ja-JP"/>
              </w:rPr>
              <w:t xml:space="preserve">, Panasonic, </w:t>
            </w:r>
          </w:p>
          <w:p w14:paraId="53772DC0" w14:textId="77777777" w:rsidR="00F173C1" w:rsidRDefault="00165D0F">
            <w:pPr>
              <w:numPr>
                <w:ilvl w:val="0"/>
                <w:numId w:val="28"/>
              </w:numPr>
              <w:shd w:val="clear" w:color="auto" w:fill="FFFFFF"/>
              <w:snapToGrid w:val="0"/>
              <w:jc w:val="both"/>
              <w:rPr>
                <w:rFonts w:eastAsia="宋体"/>
                <w:bCs/>
                <w:sz w:val="18"/>
                <w:szCs w:val="18"/>
              </w:rPr>
            </w:pPr>
            <w:r>
              <w:rPr>
                <w:rFonts w:eastAsia="宋体"/>
                <w:bCs/>
                <w:sz w:val="18"/>
                <w:szCs w:val="18"/>
                <w:lang w:val="en-GB"/>
              </w:rPr>
              <w:t>Option-2 (one-to-M) (9): Samsung, Google, IDC, CATT, CMCC, Futurewei, Sony, Nokia, ETRI,</w:t>
            </w:r>
            <w:r>
              <w:t xml:space="preserve"> </w:t>
            </w:r>
            <w:proofErr w:type="spellStart"/>
            <w:r>
              <w:rPr>
                <w:rFonts w:eastAsia="宋体"/>
                <w:bCs/>
                <w:sz w:val="18"/>
                <w:szCs w:val="18"/>
                <w:lang w:val="en-GB"/>
              </w:rPr>
              <w:t>ASUSTeK</w:t>
            </w:r>
            <w:proofErr w:type="spellEnd"/>
          </w:p>
          <w:bookmarkEnd w:id="23"/>
          <w:p w14:paraId="1E230435" w14:textId="77777777" w:rsidR="00F173C1" w:rsidRDefault="00F173C1">
            <w:pPr>
              <w:snapToGrid w:val="0"/>
              <w:jc w:val="both"/>
              <w:rPr>
                <w:rFonts w:eastAsia="宋体"/>
                <w:b/>
                <w:bCs/>
                <w:color w:val="000000"/>
                <w:sz w:val="18"/>
                <w:szCs w:val="18"/>
                <w:highlight w:val="darkGray"/>
              </w:rPr>
            </w:pPr>
          </w:p>
          <w:p w14:paraId="4065167B" w14:textId="77777777" w:rsidR="00F173C1" w:rsidRDefault="00165D0F">
            <w:pPr>
              <w:snapToGrid w:val="0"/>
              <w:jc w:val="both"/>
              <w:rPr>
                <w:rFonts w:eastAsia="宋体"/>
                <w:b/>
                <w:iCs/>
                <w:color w:val="3333FF"/>
                <w:sz w:val="20"/>
                <w:szCs w:val="20"/>
                <w:lang w:val="en-GB" w:eastAsia="en-US"/>
              </w:rPr>
            </w:pPr>
            <w:r>
              <w:rPr>
                <w:rFonts w:eastAsia="宋体"/>
                <w:b/>
                <w:iCs/>
                <w:color w:val="3333FF"/>
                <w:sz w:val="20"/>
                <w:szCs w:val="20"/>
                <w:u w:val="single"/>
                <w:lang w:val="en-GB" w:eastAsia="en-US"/>
              </w:rPr>
              <w:t>FL Note</w:t>
            </w:r>
            <w:r>
              <w:rPr>
                <w:rFonts w:eastAsia="宋体"/>
                <w:b/>
                <w:iCs/>
                <w:color w:val="3333FF"/>
                <w:sz w:val="20"/>
                <w:szCs w:val="20"/>
                <w:lang w:val="en-GB" w:eastAsia="en-US"/>
              </w:rPr>
              <w:t xml:space="preserve">: </w:t>
            </w:r>
          </w:p>
          <w:p w14:paraId="011C537D" w14:textId="77777777" w:rsidR="00F173C1" w:rsidRDefault="00165D0F">
            <w:pPr>
              <w:pStyle w:val="ListParagraph"/>
              <w:numPr>
                <w:ilvl w:val="0"/>
                <w:numId w:val="26"/>
              </w:numPr>
              <w:snapToGrid w:val="0"/>
              <w:spacing w:after="0" w:line="240" w:lineRule="auto"/>
              <w:contextualSpacing/>
              <w:jc w:val="both"/>
              <w:rPr>
                <w:b/>
                <w:color w:val="3333FF"/>
                <w:sz w:val="20"/>
                <w:szCs w:val="20"/>
              </w:rPr>
            </w:pPr>
            <w:r>
              <w:rPr>
                <w:b/>
                <w:color w:val="3333FF"/>
                <w:sz w:val="20"/>
                <w:szCs w:val="20"/>
              </w:rPr>
              <w:t>Regarding for resource mapping/configuration between first and second channels, Option-1 (one-to-one) has majority support, and then we may further check companies input for whether we need to have a rule of the same periodicity between first and second UL channel(s).</w:t>
            </w:r>
          </w:p>
          <w:p w14:paraId="36BB9DFB" w14:textId="77777777" w:rsidR="00F173C1" w:rsidRDefault="00165D0F">
            <w:pPr>
              <w:pStyle w:val="ListParagraph"/>
              <w:numPr>
                <w:ilvl w:val="1"/>
                <w:numId w:val="26"/>
              </w:numPr>
              <w:snapToGrid w:val="0"/>
              <w:spacing w:after="0" w:line="240" w:lineRule="auto"/>
              <w:contextualSpacing/>
              <w:jc w:val="both"/>
              <w:rPr>
                <w:b/>
                <w:color w:val="3333FF"/>
                <w:sz w:val="20"/>
                <w:szCs w:val="20"/>
              </w:rPr>
            </w:pPr>
            <w:r>
              <w:rPr>
                <w:b/>
                <w:color w:val="3333FF"/>
                <w:sz w:val="20"/>
                <w:szCs w:val="20"/>
              </w:rPr>
              <w:t xml:space="preserve">Please pay attention to comments from QC: When the first and second UL channels are in different CCs, the SCSs and slot formats for the first and second UL channels may differ. … allowing different periodicities between </w:t>
            </w:r>
            <w:r>
              <w:rPr>
                <w:b/>
                <w:color w:val="3333FF"/>
                <w:sz w:val="20"/>
                <w:szCs w:val="20"/>
              </w:rPr>
              <w:lastRenderedPageBreak/>
              <w:t>the first and second UL channels, particularly with a shorter period for the second UL channel, can decrease the average time gap between the associated first and second channels and improve latency.</w:t>
            </w:r>
          </w:p>
          <w:p w14:paraId="56A8692B" w14:textId="77777777" w:rsidR="00F173C1" w:rsidRDefault="00F173C1">
            <w:pPr>
              <w:snapToGrid w:val="0"/>
              <w:jc w:val="both"/>
              <w:rPr>
                <w:rFonts w:eastAsia="宋体"/>
                <w:b/>
                <w:color w:val="3333FF"/>
                <w:sz w:val="20"/>
                <w:szCs w:val="20"/>
                <w:lang w:eastAsia="en-US"/>
              </w:rPr>
            </w:pPr>
          </w:p>
          <w:p w14:paraId="15D78AC3" w14:textId="77777777" w:rsidR="00F173C1" w:rsidRDefault="00F173C1">
            <w:pPr>
              <w:snapToGrid w:val="0"/>
              <w:jc w:val="both"/>
              <w:rPr>
                <w:rFonts w:eastAsia="宋体"/>
                <w:b/>
                <w:color w:val="3333FF"/>
                <w:sz w:val="20"/>
                <w:szCs w:val="20"/>
                <w:lang w:eastAsia="en-US"/>
              </w:rPr>
            </w:pPr>
          </w:p>
          <w:p w14:paraId="08F32326" w14:textId="77777777" w:rsidR="00F173C1" w:rsidRDefault="00165D0F">
            <w:pPr>
              <w:shd w:val="clear" w:color="auto" w:fill="FFFFFF"/>
              <w:jc w:val="both"/>
              <w:rPr>
                <w:rFonts w:eastAsia="宋体"/>
                <w:sz w:val="20"/>
                <w:szCs w:val="20"/>
              </w:rPr>
            </w:pPr>
            <w:r>
              <w:rPr>
                <w:rFonts w:eastAsia="宋体"/>
                <w:b/>
                <w:bCs/>
                <w:iCs/>
                <w:color w:val="000000"/>
                <w:sz w:val="20"/>
                <w:szCs w:val="20"/>
                <w:highlight w:val="yellow"/>
                <w:u w:val="single"/>
              </w:rPr>
              <w:t>Proposed 3.3.2:</w:t>
            </w:r>
            <w:r>
              <w:rPr>
                <w:rFonts w:eastAsia="宋体"/>
                <w:color w:val="000000"/>
                <w:sz w:val="20"/>
                <w:szCs w:val="20"/>
              </w:rPr>
              <w:t xml:space="preserve"> </w:t>
            </w:r>
            <w:r>
              <w:rPr>
                <w:rFonts w:eastAsia="宋体"/>
                <w:sz w:val="20"/>
                <w:szCs w:val="20"/>
              </w:rPr>
              <w:t xml:space="preserve">On beam report transmission procedure for UE-initiated/event-driven beam reporting, </w:t>
            </w:r>
            <w:r>
              <w:rPr>
                <w:rFonts w:eastAsia="宋体"/>
                <w:sz w:val="20"/>
                <w:szCs w:val="20"/>
                <w:lang w:val="en-GB"/>
              </w:rPr>
              <w:t xml:space="preserve">resource mapping/configuration between first and second UL channel in Mode-B, at least Option-1 is supported  </w:t>
            </w:r>
          </w:p>
          <w:p w14:paraId="72982724" w14:textId="77777777" w:rsidR="00F173C1" w:rsidRDefault="00165D0F">
            <w:pPr>
              <w:numPr>
                <w:ilvl w:val="0"/>
                <w:numId w:val="29"/>
              </w:numPr>
              <w:shd w:val="clear" w:color="auto" w:fill="FFFFFF"/>
              <w:jc w:val="both"/>
              <w:rPr>
                <w:rFonts w:eastAsia="宋体"/>
                <w:sz w:val="20"/>
                <w:szCs w:val="20"/>
              </w:rPr>
            </w:pPr>
            <w:r>
              <w:rPr>
                <w:rFonts w:eastAsia="宋体"/>
                <w:sz w:val="20"/>
                <w:szCs w:val="20"/>
                <w:lang w:val="en-GB"/>
              </w:rPr>
              <w:t>Option-1 (one-to-one): Only one periodic PUCCH resource for the first channel and only one pre-configured resource for second UL channel can be associated with the CSI report configuration for UE-initiated/event-driven beam reporting.</w:t>
            </w:r>
          </w:p>
          <w:p w14:paraId="52229513" w14:textId="77777777" w:rsidR="00F173C1" w:rsidRDefault="00165D0F">
            <w:pPr>
              <w:numPr>
                <w:ilvl w:val="1"/>
                <w:numId w:val="29"/>
              </w:numPr>
              <w:shd w:val="clear" w:color="auto" w:fill="FFFFFF"/>
              <w:jc w:val="both"/>
              <w:rPr>
                <w:rFonts w:eastAsia="宋体"/>
                <w:sz w:val="20"/>
                <w:szCs w:val="20"/>
              </w:rPr>
            </w:pPr>
            <w:r>
              <w:rPr>
                <w:rFonts w:eastAsia="宋体"/>
                <w:sz w:val="20"/>
                <w:szCs w:val="20"/>
                <w:lang w:val="en-GB"/>
              </w:rPr>
              <w:t>Down-select one of the following in RAN1#118bis</w:t>
            </w:r>
          </w:p>
          <w:p w14:paraId="13BDE3A1" w14:textId="77777777" w:rsidR="00F173C1" w:rsidRDefault="00165D0F">
            <w:pPr>
              <w:numPr>
                <w:ilvl w:val="2"/>
                <w:numId w:val="29"/>
              </w:numPr>
              <w:shd w:val="clear" w:color="auto" w:fill="FFFFFF"/>
              <w:jc w:val="both"/>
              <w:rPr>
                <w:rFonts w:eastAsia="宋体"/>
                <w:sz w:val="20"/>
                <w:szCs w:val="20"/>
              </w:rPr>
            </w:pPr>
            <w:r>
              <w:rPr>
                <w:rFonts w:eastAsia="宋体"/>
                <w:sz w:val="20"/>
                <w:szCs w:val="20"/>
                <w:lang w:val="en-GB"/>
              </w:rPr>
              <w:t>Option-1A: Same periodicity between first PUCCH resource and pre-configured resource for second UL channel.</w:t>
            </w:r>
          </w:p>
          <w:p w14:paraId="76D25646" w14:textId="77777777" w:rsidR="00F173C1" w:rsidRDefault="00165D0F">
            <w:pPr>
              <w:numPr>
                <w:ilvl w:val="2"/>
                <w:numId w:val="29"/>
              </w:numPr>
              <w:shd w:val="clear" w:color="auto" w:fill="FFFFFF"/>
              <w:jc w:val="both"/>
              <w:rPr>
                <w:rFonts w:eastAsia="宋体"/>
                <w:sz w:val="20"/>
                <w:szCs w:val="20"/>
              </w:rPr>
            </w:pPr>
            <w:r>
              <w:rPr>
                <w:rFonts w:eastAsia="宋体"/>
                <w:sz w:val="20"/>
                <w:szCs w:val="20"/>
                <w:lang w:val="en-GB"/>
              </w:rPr>
              <w:t>Option-1B: No restriction in terms of periodicity.</w:t>
            </w:r>
          </w:p>
          <w:p w14:paraId="7E44C3DF" w14:textId="77777777" w:rsidR="00F173C1" w:rsidRDefault="00165D0F">
            <w:pPr>
              <w:numPr>
                <w:ilvl w:val="0"/>
                <w:numId w:val="29"/>
              </w:numPr>
              <w:shd w:val="clear" w:color="auto" w:fill="FFFFFF"/>
              <w:jc w:val="both"/>
              <w:rPr>
                <w:rFonts w:eastAsia="宋体"/>
                <w:sz w:val="20"/>
                <w:szCs w:val="20"/>
              </w:rPr>
            </w:pPr>
            <w:r>
              <w:rPr>
                <w:rFonts w:eastAsia="宋体"/>
                <w:sz w:val="20"/>
                <w:szCs w:val="20"/>
              </w:rPr>
              <w:t>FFS: Enhancement on the second PUSCH carrying multiple beam reports corresponding to different UEI report configurations, if the PUCCH resource in the first PUCCH channel can be associated with multiple UEI report configurations configured in one or multiple CC(s).</w:t>
            </w:r>
          </w:p>
          <w:p w14:paraId="2F1B3960" w14:textId="77777777" w:rsidR="00F173C1" w:rsidRDefault="00F173C1">
            <w:pPr>
              <w:snapToGrid w:val="0"/>
              <w:jc w:val="both"/>
              <w:rPr>
                <w:rFonts w:eastAsia="宋体"/>
                <w:b/>
                <w:color w:val="3333FF"/>
                <w:sz w:val="20"/>
                <w:szCs w:val="20"/>
                <w:lang w:eastAsia="en-US"/>
              </w:rPr>
            </w:pPr>
          </w:p>
          <w:p w14:paraId="4274D8FD" w14:textId="293163F4" w:rsidR="00F173C1" w:rsidRDefault="00165D0F">
            <w:pPr>
              <w:shd w:val="clear" w:color="auto" w:fill="FFFFFF"/>
              <w:tabs>
                <w:tab w:val="left" w:pos="720"/>
              </w:tabs>
              <w:snapToGrid w:val="0"/>
              <w:jc w:val="both"/>
              <w:rPr>
                <w:rFonts w:eastAsia="宋体"/>
                <w:bCs/>
                <w:sz w:val="18"/>
                <w:szCs w:val="18"/>
                <w:lang w:eastAsia="zh-CN"/>
              </w:rPr>
            </w:pPr>
            <w:r>
              <w:rPr>
                <w:rFonts w:eastAsia="宋体"/>
                <w:bCs/>
                <w:sz w:val="18"/>
                <w:szCs w:val="18"/>
                <w:lang w:val="en-GB"/>
              </w:rPr>
              <w:t>Supported by: Huawei/</w:t>
            </w:r>
            <w:proofErr w:type="spellStart"/>
            <w:r>
              <w:rPr>
                <w:rFonts w:eastAsia="宋体"/>
                <w:bCs/>
                <w:sz w:val="18"/>
                <w:szCs w:val="18"/>
                <w:lang w:val="en-GB"/>
              </w:rPr>
              <w:t>HiSi</w:t>
            </w:r>
            <w:proofErr w:type="spellEnd"/>
            <w:r w:rsidRPr="005E7422">
              <w:rPr>
                <w:rFonts w:eastAsia="宋体"/>
                <w:bCs/>
                <w:color w:val="000000" w:themeColor="text1"/>
                <w:sz w:val="18"/>
                <w:szCs w:val="18"/>
                <w:lang w:val="en-GB"/>
              </w:rPr>
              <w:t xml:space="preserve">, Ericsson, Lenovo, Fujitsu, NEC, Sharp, Apple, OPPO, NTT DOCOMO, ZTE, Intel, </w:t>
            </w:r>
            <w:proofErr w:type="spellStart"/>
            <w:r w:rsidRPr="005E7422">
              <w:rPr>
                <w:rFonts w:eastAsia="宋体"/>
                <w:bCs/>
                <w:color w:val="000000" w:themeColor="text1"/>
                <w:sz w:val="18"/>
                <w:szCs w:val="18"/>
                <w:lang w:val="en-GB"/>
              </w:rPr>
              <w:t>Spreadtrum</w:t>
            </w:r>
            <w:proofErr w:type="spellEnd"/>
            <w:r w:rsidRPr="005E7422">
              <w:rPr>
                <w:rFonts w:eastAsia="宋体"/>
                <w:bCs/>
                <w:color w:val="000000" w:themeColor="text1"/>
                <w:sz w:val="18"/>
                <w:szCs w:val="18"/>
                <w:lang w:val="en-GB"/>
              </w:rPr>
              <w:t xml:space="preserve">, vivo, MediaTek, CATT, </w:t>
            </w:r>
            <w:proofErr w:type="spellStart"/>
            <w:r w:rsidRPr="005E7422">
              <w:rPr>
                <w:rFonts w:eastAsia="宋体"/>
                <w:bCs/>
                <w:color w:val="000000" w:themeColor="text1"/>
                <w:sz w:val="18"/>
                <w:szCs w:val="18"/>
                <w:lang w:val="en-GB"/>
              </w:rPr>
              <w:t>Transsion</w:t>
            </w:r>
            <w:proofErr w:type="spellEnd"/>
            <w:r w:rsidRPr="005E7422">
              <w:rPr>
                <w:rFonts w:eastAsia="宋体"/>
                <w:bCs/>
                <w:color w:val="000000" w:themeColor="text1"/>
                <w:sz w:val="18"/>
                <w:szCs w:val="18"/>
                <w:lang w:val="en-GB"/>
              </w:rPr>
              <w:t>, Xiaomi, OPPO, Fujitsu, Samsung, IDC, Qualcomm, ETRI, Nokia</w:t>
            </w:r>
            <w:r w:rsidRPr="005E7422">
              <w:rPr>
                <w:rFonts w:eastAsia="宋体" w:hint="eastAsia"/>
                <w:bCs/>
                <w:color w:val="000000" w:themeColor="text1"/>
                <w:sz w:val="18"/>
                <w:szCs w:val="18"/>
                <w:lang w:val="en-GB" w:eastAsia="zh-CN"/>
              </w:rPr>
              <w:t>, CMCC</w:t>
            </w:r>
            <w:r w:rsidRPr="005E7422">
              <w:rPr>
                <w:rFonts w:eastAsia="宋体"/>
                <w:bCs/>
                <w:color w:val="000000" w:themeColor="text1"/>
                <w:sz w:val="18"/>
                <w:szCs w:val="18"/>
                <w:lang w:val="en-GB" w:eastAsia="zh-CN"/>
              </w:rPr>
              <w:t xml:space="preserve">, Futurewei, New H3C, </w:t>
            </w:r>
            <w:r w:rsidR="00C93F49">
              <w:rPr>
                <w:rFonts w:eastAsia="宋体"/>
                <w:bCs/>
                <w:color w:val="000000" w:themeColor="text1"/>
                <w:sz w:val="18"/>
                <w:szCs w:val="18"/>
                <w:lang w:val="en-GB" w:eastAsia="zh-CN"/>
              </w:rPr>
              <w:t xml:space="preserve">Sony, ETRI, </w:t>
            </w:r>
          </w:p>
          <w:p w14:paraId="17B535D5" w14:textId="77777777" w:rsidR="00F173C1" w:rsidRDefault="00165D0F">
            <w:pPr>
              <w:snapToGrid w:val="0"/>
              <w:jc w:val="both"/>
              <w:rPr>
                <w:rFonts w:eastAsia="宋体"/>
                <w:b/>
                <w:sz w:val="20"/>
                <w:szCs w:val="20"/>
                <w:lang w:eastAsia="en-US"/>
              </w:rPr>
            </w:pPr>
            <w:r>
              <w:rPr>
                <w:rFonts w:eastAsia="宋体"/>
                <w:bCs/>
                <w:sz w:val="18"/>
                <w:szCs w:val="18"/>
                <w:lang w:val="en-GB"/>
              </w:rPr>
              <w:t xml:space="preserve">Not supported by: </w:t>
            </w:r>
            <w:r>
              <w:rPr>
                <w:rFonts w:eastAsia="宋体" w:hint="eastAsia"/>
                <w:bCs/>
                <w:sz w:val="18"/>
                <w:szCs w:val="18"/>
                <w:lang w:val="en-GB" w:eastAsia="zh-CN"/>
              </w:rPr>
              <w:t>G</w:t>
            </w:r>
            <w:r>
              <w:rPr>
                <w:rFonts w:eastAsia="宋体"/>
                <w:bCs/>
                <w:sz w:val="18"/>
                <w:szCs w:val="18"/>
                <w:lang w:val="en-GB"/>
              </w:rPr>
              <w:t>oogle</w:t>
            </w:r>
          </w:p>
          <w:p w14:paraId="1DDEF0A4" w14:textId="77777777" w:rsidR="00F173C1" w:rsidRDefault="00F173C1">
            <w:pPr>
              <w:shd w:val="clear" w:color="auto" w:fill="FFFFFF"/>
              <w:snapToGrid w:val="0"/>
              <w:rPr>
                <w:rFonts w:eastAsia="宋体"/>
                <w:b/>
                <w:bCs/>
                <w:color w:val="000000"/>
                <w:sz w:val="18"/>
                <w:szCs w:val="18"/>
                <w:highlight w:val="darkYellow"/>
              </w:rPr>
            </w:pPr>
          </w:p>
        </w:tc>
      </w:tr>
      <w:tr w:rsidR="00F173C1" w14:paraId="60258D19"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1E18A656" w14:textId="77777777" w:rsidR="00F173C1" w:rsidRDefault="00165D0F">
            <w:pPr>
              <w:snapToGrid w:val="0"/>
              <w:rPr>
                <w:color w:val="000000" w:themeColor="text1"/>
                <w:sz w:val="18"/>
                <w:szCs w:val="18"/>
              </w:rPr>
            </w:pPr>
            <w:r>
              <w:rPr>
                <w:color w:val="000000" w:themeColor="text1"/>
                <w:sz w:val="18"/>
                <w:szCs w:val="18"/>
              </w:rPr>
              <w:lastRenderedPageBreak/>
              <w:t>3.3.3</w:t>
            </w:r>
          </w:p>
        </w:tc>
        <w:tc>
          <w:tcPr>
            <w:tcW w:w="1446" w:type="dxa"/>
            <w:tcBorders>
              <w:top w:val="single" w:sz="4" w:space="0" w:color="auto"/>
              <w:left w:val="single" w:sz="4" w:space="0" w:color="auto"/>
              <w:bottom w:val="single" w:sz="4" w:space="0" w:color="auto"/>
              <w:right w:val="single" w:sz="4" w:space="0" w:color="auto"/>
            </w:tcBorders>
          </w:tcPr>
          <w:p w14:paraId="32B1E04C" w14:textId="77777777" w:rsidR="00F173C1" w:rsidRDefault="00165D0F">
            <w:pPr>
              <w:contextualSpacing/>
              <w:rPr>
                <w:sz w:val="18"/>
                <w:szCs w:val="18"/>
              </w:rPr>
            </w:pPr>
            <w:r>
              <w:rPr>
                <w:sz w:val="18"/>
                <w:szCs w:val="18"/>
              </w:rPr>
              <w:t>Details on Step-2 in Mode-B</w:t>
            </w:r>
          </w:p>
          <w:p w14:paraId="6CF6A025" w14:textId="77777777" w:rsidR="00F173C1" w:rsidRDefault="00165D0F">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14:paraId="4C6A91CB" w14:textId="77777777" w:rsidR="00F173C1" w:rsidRDefault="00F173C1">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2F67F73B" w14:textId="77777777" w:rsidR="00F173C1" w:rsidRDefault="00165D0F">
            <w:pPr>
              <w:rPr>
                <w:b/>
                <w:bCs/>
                <w:sz w:val="20"/>
                <w:szCs w:val="18"/>
              </w:rPr>
            </w:pPr>
            <w:r>
              <w:rPr>
                <w:b/>
                <w:bCs/>
                <w:sz w:val="20"/>
                <w:szCs w:val="18"/>
                <w:highlight w:val="green"/>
                <w:lang w:eastAsia="zh-CN"/>
              </w:rPr>
              <w:t xml:space="preserve">[118] </w:t>
            </w:r>
            <w:r>
              <w:rPr>
                <w:b/>
                <w:bCs/>
                <w:sz w:val="20"/>
                <w:szCs w:val="18"/>
                <w:highlight w:val="green"/>
              </w:rPr>
              <w:t>Agreement</w:t>
            </w:r>
          </w:p>
          <w:p w14:paraId="42846E25" w14:textId="77777777" w:rsidR="00F173C1" w:rsidRDefault="00165D0F">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 xml:space="preserve">transmission procedure for UE-initiated/event-driven beam reporting, regarding Mode-B, UEI beam report is carried on a first available transmission occasion of the second UL channel </w:t>
            </w:r>
            <w:r>
              <w:rPr>
                <w:rFonts w:eastAsia="宋体"/>
                <w:sz w:val="20"/>
                <w:szCs w:val="18"/>
                <w:highlight w:val="yellow"/>
              </w:rPr>
              <w:t>X symbols</w:t>
            </w:r>
            <w:r>
              <w:rPr>
                <w:rFonts w:eastAsia="宋体"/>
                <w:sz w:val="20"/>
                <w:szCs w:val="18"/>
              </w:rPr>
              <w:t xml:space="preserve"> after sending the last symbol of report notification on the first PUCCH channel.</w:t>
            </w:r>
          </w:p>
          <w:p w14:paraId="6D8267DE" w14:textId="77777777" w:rsidR="00F173C1" w:rsidRDefault="00F173C1">
            <w:pPr>
              <w:rPr>
                <w:rFonts w:ascii="Times" w:hAnsi="Times" w:cs="Times"/>
                <w:b/>
                <w:bCs/>
                <w:sz w:val="18"/>
                <w:szCs w:val="18"/>
                <w:highlight w:val="green"/>
                <w:lang w:eastAsia="zh-CN"/>
              </w:rPr>
            </w:pPr>
          </w:p>
          <w:p w14:paraId="3ED7951A" w14:textId="77777777" w:rsidR="00F173C1" w:rsidRDefault="00F173C1">
            <w:pPr>
              <w:rPr>
                <w:rFonts w:ascii="Times" w:hAnsi="Times" w:cs="Times"/>
                <w:b/>
                <w:bCs/>
                <w:sz w:val="18"/>
                <w:szCs w:val="18"/>
                <w:highlight w:val="green"/>
                <w:lang w:eastAsia="zh-CN"/>
              </w:rPr>
            </w:pPr>
          </w:p>
          <w:p w14:paraId="6F7FDE09" w14:textId="77777777" w:rsidR="00F173C1" w:rsidRDefault="00165D0F">
            <w:pPr>
              <w:snapToGrid w:val="0"/>
              <w:jc w:val="both"/>
              <w:rPr>
                <w:rFonts w:ascii="Times" w:eastAsia="Batang" w:hAnsi="Times" w:cs="Times"/>
                <w:sz w:val="18"/>
                <w:szCs w:val="16"/>
                <w:u w:val="single"/>
                <w:lang w:eastAsia="en-US"/>
              </w:rPr>
            </w:pPr>
            <w:r>
              <w:rPr>
                <w:rFonts w:ascii="Times" w:eastAsia="Batang" w:hAnsi="Times" w:cs="Times"/>
                <w:sz w:val="18"/>
                <w:szCs w:val="16"/>
                <w:u w:val="single"/>
                <w:lang w:eastAsia="en-US"/>
              </w:rPr>
              <w:t xml:space="preserve">FL Observations: </w:t>
            </w:r>
            <w:r>
              <w:rPr>
                <w:rFonts w:ascii="Times" w:eastAsia="Batang" w:hAnsi="Times" w:cs="Times"/>
                <w:sz w:val="18"/>
                <w:szCs w:val="16"/>
                <w:lang w:eastAsia="en-US"/>
              </w:rPr>
              <w:t xml:space="preserve">On the value of X symbols for </w:t>
            </w:r>
            <w:proofErr w:type="gramStart"/>
            <w:r>
              <w:rPr>
                <w:rFonts w:ascii="Times" w:eastAsia="Batang" w:hAnsi="Times" w:cs="Times"/>
                <w:sz w:val="18"/>
                <w:szCs w:val="16"/>
                <w:lang w:eastAsia="en-US"/>
              </w:rPr>
              <w:t>determining  available</w:t>
            </w:r>
            <w:proofErr w:type="gramEnd"/>
            <w:r>
              <w:rPr>
                <w:rFonts w:ascii="Times" w:eastAsia="Batang" w:hAnsi="Times" w:cs="Times"/>
                <w:sz w:val="18"/>
                <w:szCs w:val="16"/>
                <w:lang w:eastAsia="en-US"/>
              </w:rPr>
              <w:t xml:space="preserve"> transmission occasion of the second UL channel</w:t>
            </w:r>
          </w:p>
          <w:p w14:paraId="1775E613" w14:textId="77777777" w:rsidR="00F173C1" w:rsidRDefault="00165D0F">
            <w:pPr>
              <w:pStyle w:val="ListParagraph"/>
              <w:numPr>
                <w:ilvl w:val="0"/>
                <w:numId w:val="14"/>
              </w:numPr>
              <w:shd w:val="clear" w:color="auto" w:fill="FFFFFF"/>
              <w:snapToGrid w:val="0"/>
              <w:spacing w:after="0" w:line="257" w:lineRule="auto"/>
              <w:jc w:val="both"/>
              <w:rPr>
                <w:bCs/>
                <w:sz w:val="18"/>
                <w:szCs w:val="18"/>
                <w:lang w:val="en-GB"/>
              </w:rPr>
            </w:pPr>
            <w:r>
              <w:rPr>
                <w:bCs/>
                <w:sz w:val="18"/>
                <w:szCs w:val="18"/>
                <w:lang w:val="en-GB"/>
              </w:rPr>
              <w:t>Option-1: configured by RRC subject to a corresponding UE capability.</w:t>
            </w:r>
          </w:p>
          <w:p w14:paraId="21082279" w14:textId="4E5ED652" w:rsidR="00F173C1" w:rsidRDefault="00165D0F">
            <w:pPr>
              <w:pStyle w:val="ListParagraph"/>
              <w:numPr>
                <w:ilvl w:val="1"/>
                <w:numId w:val="14"/>
              </w:numPr>
              <w:shd w:val="clear" w:color="auto" w:fill="FFFFFF"/>
              <w:snapToGrid w:val="0"/>
              <w:spacing w:after="0" w:line="257" w:lineRule="auto"/>
              <w:jc w:val="both"/>
              <w:rPr>
                <w:bCs/>
                <w:sz w:val="18"/>
                <w:szCs w:val="18"/>
                <w:lang w:val="en-GB"/>
              </w:rPr>
            </w:pPr>
            <w:r>
              <w:rPr>
                <w:bCs/>
                <w:sz w:val="18"/>
                <w:szCs w:val="18"/>
                <w:lang w:val="en-GB"/>
              </w:rPr>
              <w:t xml:space="preserve">Supported by: Samsung, vivo, MediaTek, </w:t>
            </w:r>
            <w:proofErr w:type="spellStart"/>
            <w:r>
              <w:rPr>
                <w:bCs/>
                <w:sz w:val="18"/>
                <w:szCs w:val="18"/>
                <w:lang w:val="en-GB"/>
              </w:rPr>
              <w:t>xiaomi</w:t>
            </w:r>
            <w:proofErr w:type="spellEnd"/>
            <w:r>
              <w:rPr>
                <w:bCs/>
                <w:sz w:val="18"/>
                <w:szCs w:val="18"/>
                <w:lang w:val="en-GB"/>
              </w:rPr>
              <w:t xml:space="preserve">, Fujitsu, NEC, </w:t>
            </w:r>
            <w:proofErr w:type="spellStart"/>
            <w:r>
              <w:rPr>
                <w:bCs/>
                <w:sz w:val="18"/>
                <w:szCs w:val="18"/>
                <w:lang w:val="en-GB"/>
              </w:rPr>
              <w:t>Futurewei</w:t>
            </w:r>
            <w:proofErr w:type="spellEnd"/>
            <w:r>
              <w:rPr>
                <w:bCs/>
                <w:sz w:val="18"/>
                <w:szCs w:val="18"/>
                <w:lang w:val="en-GB"/>
              </w:rPr>
              <w:t>, Huawei/</w:t>
            </w:r>
            <w:proofErr w:type="spellStart"/>
            <w:r>
              <w:rPr>
                <w:bCs/>
                <w:sz w:val="18"/>
                <w:szCs w:val="18"/>
                <w:lang w:val="en-GB"/>
              </w:rPr>
              <w:t>HiSi</w:t>
            </w:r>
            <w:proofErr w:type="spellEnd"/>
            <w:r>
              <w:rPr>
                <w:bCs/>
                <w:sz w:val="18"/>
                <w:szCs w:val="18"/>
                <w:lang w:val="en-GB"/>
              </w:rPr>
              <w:t xml:space="preserve">, Lenovo, Sharp, Google, </w:t>
            </w:r>
            <w:r w:rsidR="006B1192">
              <w:rPr>
                <w:bCs/>
                <w:sz w:val="18"/>
                <w:szCs w:val="18"/>
                <w:lang w:val="en-GB"/>
              </w:rPr>
              <w:t xml:space="preserve">Apple, </w:t>
            </w:r>
          </w:p>
          <w:p w14:paraId="501F3EF1" w14:textId="77777777" w:rsidR="00F173C1" w:rsidRDefault="00165D0F">
            <w:pPr>
              <w:pStyle w:val="ListParagraph"/>
              <w:numPr>
                <w:ilvl w:val="0"/>
                <w:numId w:val="14"/>
              </w:numPr>
              <w:shd w:val="clear" w:color="auto" w:fill="FFFFFF"/>
              <w:snapToGrid w:val="0"/>
              <w:spacing w:after="0" w:line="257" w:lineRule="auto"/>
              <w:jc w:val="both"/>
              <w:rPr>
                <w:bCs/>
                <w:sz w:val="18"/>
                <w:szCs w:val="18"/>
                <w:lang w:val="en-GB"/>
              </w:rPr>
            </w:pPr>
            <w:r>
              <w:rPr>
                <w:bCs/>
                <w:sz w:val="18"/>
                <w:szCs w:val="18"/>
                <w:lang w:val="en-GB"/>
              </w:rPr>
              <w:t xml:space="preserve">Option-2: X is subject to a corresponding UE capability </w:t>
            </w:r>
            <w:r>
              <w:rPr>
                <w:rFonts w:hint="eastAsia"/>
                <w:bCs/>
                <w:sz w:val="18"/>
                <w:szCs w:val="18"/>
                <w:lang w:val="en-GB" w:eastAsia="zh-CN"/>
              </w:rPr>
              <w:t>only</w:t>
            </w:r>
          </w:p>
          <w:p w14:paraId="59BE8C39" w14:textId="77777777" w:rsidR="00F173C1" w:rsidRDefault="00165D0F">
            <w:pPr>
              <w:pStyle w:val="ListParagraph"/>
              <w:numPr>
                <w:ilvl w:val="1"/>
                <w:numId w:val="14"/>
              </w:numPr>
              <w:shd w:val="clear" w:color="auto" w:fill="FFFFFF"/>
              <w:snapToGrid w:val="0"/>
              <w:spacing w:after="0" w:line="257" w:lineRule="auto"/>
              <w:jc w:val="both"/>
              <w:rPr>
                <w:bCs/>
                <w:sz w:val="18"/>
                <w:szCs w:val="18"/>
                <w:lang w:val="en-GB"/>
              </w:rPr>
            </w:pPr>
            <w:r>
              <w:rPr>
                <w:bCs/>
                <w:sz w:val="18"/>
                <w:szCs w:val="18"/>
                <w:lang w:val="en-GB"/>
              </w:rPr>
              <w:t xml:space="preserve">Supported by: Ericsson, </w:t>
            </w:r>
          </w:p>
          <w:p w14:paraId="7E165D64" w14:textId="77777777" w:rsidR="00F173C1" w:rsidRDefault="00165D0F">
            <w:pPr>
              <w:shd w:val="clear" w:color="auto" w:fill="FFFFFF"/>
              <w:snapToGrid w:val="0"/>
              <w:spacing w:line="257" w:lineRule="auto"/>
              <w:jc w:val="both"/>
              <w:rPr>
                <w:bCs/>
                <w:sz w:val="18"/>
                <w:szCs w:val="18"/>
                <w:lang w:val="en-GB"/>
              </w:rPr>
            </w:pPr>
            <w:r>
              <w:rPr>
                <w:bCs/>
                <w:sz w:val="18"/>
                <w:szCs w:val="18"/>
                <w:lang w:val="en-GB"/>
              </w:rPr>
              <w:t>Then, we may have the following pending issue:</w:t>
            </w:r>
          </w:p>
          <w:p w14:paraId="3B09BABE" w14:textId="77777777" w:rsidR="00F173C1" w:rsidRDefault="00165D0F">
            <w:pPr>
              <w:pStyle w:val="ListParagraph"/>
              <w:numPr>
                <w:ilvl w:val="0"/>
                <w:numId w:val="14"/>
              </w:numPr>
              <w:shd w:val="clear" w:color="auto" w:fill="FFFFFF"/>
              <w:snapToGrid w:val="0"/>
              <w:spacing w:after="0" w:line="257" w:lineRule="auto"/>
              <w:jc w:val="both"/>
              <w:rPr>
                <w:bCs/>
                <w:sz w:val="18"/>
                <w:szCs w:val="18"/>
                <w:lang w:val="en-GB"/>
              </w:rPr>
            </w:pPr>
            <w:r>
              <w:rPr>
                <w:bCs/>
                <w:sz w:val="18"/>
                <w:szCs w:val="18"/>
                <w:lang w:val="en-GB"/>
              </w:rPr>
              <w:t>The candidate value of X</w:t>
            </w:r>
          </w:p>
          <w:p w14:paraId="7F4DD6C6" w14:textId="77777777" w:rsidR="00F173C1" w:rsidRDefault="00165D0F">
            <w:pPr>
              <w:pStyle w:val="ListParagraph"/>
              <w:numPr>
                <w:ilvl w:val="1"/>
                <w:numId w:val="14"/>
              </w:numPr>
              <w:shd w:val="clear" w:color="auto" w:fill="FFFFFF"/>
              <w:snapToGrid w:val="0"/>
              <w:spacing w:line="257" w:lineRule="auto"/>
              <w:jc w:val="both"/>
              <w:rPr>
                <w:bCs/>
                <w:sz w:val="18"/>
                <w:szCs w:val="18"/>
                <w:lang w:val="en-GB"/>
              </w:rPr>
            </w:pPr>
            <w:r>
              <w:rPr>
                <w:bCs/>
                <w:sz w:val="18"/>
                <w:szCs w:val="18"/>
                <w:lang w:val="en-GB"/>
              </w:rPr>
              <w:t>{0, 1, …}: ZTE</w:t>
            </w:r>
          </w:p>
          <w:p w14:paraId="68355C45" w14:textId="77777777" w:rsidR="00F173C1" w:rsidRDefault="00165D0F">
            <w:pPr>
              <w:pStyle w:val="ListParagraph"/>
              <w:numPr>
                <w:ilvl w:val="0"/>
                <w:numId w:val="14"/>
              </w:numPr>
              <w:shd w:val="clear" w:color="auto" w:fill="FFFFFF"/>
              <w:snapToGrid w:val="0"/>
              <w:spacing w:line="257" w:lineRule="auto"/>
              <w:jc w:val="both"/>
              <w:rPr>
                <w:bCs/>
                <w:sz w:val="18"/>
                <w:szCs w:val="18"/>
                <w:lang w:val="en-GB"/>
              </w:rPr>
            </w:pPr>
            <w:r>
              <w:rPr>
                <w:bCs/>
                <w:sz w:val="18"/>
                <w:szCs w:val="18"/>
                <w:lang w:val="en-GB"/>
              </w:rPr>
              <w:t>…</w:t>
            </w:r>
          </w:p>
          <w:p w14:paraId="6221A3F2" w14:textId="77777777" w:rsidR="00F173C1" w:rsidRDefault="00F173C1">
            <w:pPr>
              <w:shd w:val="clear" w:color="auto" w:fill="FFFFFF"/>
              <w:snapToGrid w:val="0"/>
              <w:spacing w:line="257" w:lineRule="auto"/>
              <w:ind w:left="360"/>
              <w:jc w:val="both"/>
              <w:rPr>
                <w:bCs/>
                <w:sz w:val="18"/>
                <w:szCs w:val="18"/>
                <w:lang w:val="en-GB"/>
              </w:rPr>
            </w:pPr>
          </w:p>
          <w:p w14:paraId="3F9B75CC" w14:textId="77777777" w:rsidR="00F173C1" w:rsidRDefault="00165D0F">
            <w:pPr>
              <w:snapToGrid w:val="0"/>
              <w:jc w:val="both"/>
              <w:rPr>
                <w:rFonts w:eastAsia="宋体"/>
                <w:b/>
                <w:iCs/>
                <w:color w:val="3333FF"/>
                <w:sz w:val="20"/>
                <w:szCs w:val="20"/>
                <w:lang w:val="en-GB" w:eastAsia="en-US"/>
              </w:rPr>
            </w:pPr>
            <w:r>
              <w:rPr>
                <w:rFonts w:eastAsia="宋体"/>
                <w:b/>
                <w:iCs/>
                <w:color w:val="3333FF"/>
                <w:sz w:val="20"/>
                <w:szCs w:val="20"/>
                <w:u w:val="single"/>
                <w:lang w:val="en-GB" w:eastAsia="en-US"/>
              </w:rPr>
              <w:t>FL Note</w:t>
            </w:r>
            <w:r>
              <w:rPr>
                <w:rFonts w:eastAsia="宋体"/>
                <w:b/>
                <w:iCs/>
                <w:color w:val="3333FF"/>
                <w:sz w:val="20"/>
                <w:szCs w:val="20"/>
                <w:lang w:val="en-GB" w:eastAsia="en-US"/>
              </w:rPr>
              <w:t xml:space="preserve">: </w:t>
            </w:r>
          </w:p>
          <w:p w14:paraId="4A02E8C1" w14:textId="77777777" w:rsidR="00F173C1" w:rsidRDefault="00165D0F">
            <w:pPr>
              <w:pStyle w:val="ListParagraph"/>
              <w:numPr>
                <w:ilvl w:val="0"/>
                <w:numId w:val="26"/>
              </w:numPr>
              <w:snapToGrid w:val="0"/>
              <w:spacing w:after="0" w:line="240" w:lineRule="auto"/>
              <w:contextualSpacing/>
              <w:jc w:val="both"/>
              <w:rPr>
                <w:b/>
                <w:color w:val="3333FF"/>
                <w:sz w:val="20"/>
                <w:szCs w:val="20"/>
              </w:rPr>
            </w:pPr>
            <w:r>
              <w:rPr>
                <w:b/>
                <w:color w:val="3333FF"/>
                <w:sz w:val="20"/>
                <w:szCs w:val="20"/>
              </w:rPr>
              <w:t xml:space="preserve">Since lack of companies’ input, let’s further check the temperature and then identify way-forward solution. </w:t>
            </w:r>
          </w:p>
          <w:p w14:paraId="6CA7FF30" w14:textId="77777777" w:rsidR="00F173C1" w:rsidRDefault="00165D0F">
            <w:pPr>
              <w:pStyle w:val="ListParagraph"/>
              <w:numPr>
                <w:ilvl w:val="0"/>
                <w:numId w:val="26"/>
              </w:numPr>
              <w:snapToGrid w:val="0"/>
              <w:spacing w:after="0" w:line="240" w:lineRule="auto"/>
              <w:contextualSpacing/>
              <w:jc w:val="both"/>
              <w:rPr>
                <w:b/>
                <w:color w:val="3333FF"/>
                <w:sz w:val="20"/>
                <w:szCs w:val="20"/>
              </w:rPr>
            </w:pPr>
            <w:r>
              <w:rPr>
                <w:b/>
                <w:color w:val="3333FF"/>
                <w:sz w:val="20"/>
                <w:szCs w:val="20"/>
              </w:rPr>
              <w:t>BTW, one company in [11] would like to clarify the definition of the definition of the “first available transmission occasion” of the second channel.</w:t>
            </w:r>
          </w:p>
          <w:p w14:paraId="03F5D4CB" w14:textId="77777777" w:rsidR="00F173C1" w:rsidRDefault="00F173C1">
            <w:pPr>
              <w:rPr>
                <w:rFonts w:ascii="Times" w:hAnsi="Times" w:cs="Times"/>
                <w:b/>
                <w:bCs/>
                <w:sz w:val="18"/>
                <w:szCs w:val="18"/>
                <w:highlight w:val="green"/>
                <w:lang w:eastAsia="zh-CN"/>
              </w:rPr>
            </w:pPr>
          </w:p>
          <w:p w14:paraId="08F12912" w14:textId="77777777" w:rsidR="00F173C1" w:rsidRDefault="00165D0F">
            <w:pPr>
              <w:snapToGrid w:val="0"/>
              <w:jc w:val="both"/>
              <w:rPr>
                <w:rFonts w:cs="Times"/>
                <w:color w:val="0000FF"/>
                <w:sz w:val="20"/>
                <w:szCs w:val="20"/>
                <w:highlight w:val="yellow"/>
                <w:lang w:eastAsia="zh-CN"/>
              </w:rPr>
            </w:pPr>
            <w:r>
              <w:rPr>
                <w:rFonts w:cs="Times"/>
                <w:b/>
                <w:color w:val="0000FF"/>
                <w:sz w:val="20"/>
                <w:szCs w:val="20"/>
                <w:highlight w:val="yellow"/>
                <w:lang w:eastAsia="zh-CN"/>
              </w:rPr>
              <w:t xml:space="preserve">Q3.3.3: </w:t>
            </w:r>
            <w:r>
              <w:rPr>
                <w:rFonts w:cs="Times"/>
                <w:color w:val="0000FF"/>
                <w:sz w:val="20"/>
                <w:szCs w:val="20"/>
                <w:highlight w:val="yellow"/>
                <w:lang w:eastAsia="zh-CN"/>
              </w:rPr>
              <w:t>Please share your views on the value of X symbols</w:t>
            </w:r>
            <w:r>
              <w:rPr>
                <w:highlight w:val="yellow"/>
              </w:rPr>
              <w:t xml:space="preserve"> </w:t>
            </w:r>
            <w:r>
              <w:rPr>
                <w:rFonts w:cs="Times"/>
                <w:color w:val="0000FF"/>
                <w:sz w:val="20"/>
                <w:szCs w:val="20"/>
                <w:highlight w:val="yellow"/>
                <w:lang w:eastAsia="zh-CN"/>
              </w:rPr>
              <w:t>for determining available transmission occasion of the second UL channel.</w:t>
            </w:r>
          </w:p>
          <w:p w14:paraId="26C1494B" w14:textId="77777777" w:rsidR="00F173C1" w:rsidRDefault="00F173C1">
            <w:pPr>
              <w:rPr>
                <w:rFonts w:ascii="Times" w:hAnsi="Times" w:cs="Times"/>
                <w:b/>
                <w:bCs/>
                <w:sz w:val="18"/>
                <w:szCs w:val="18"/>
                <w:highlight w:val="green"/>
                <w:lang w:eastAsia="zh-CN"/>
              </w:rPr>
            </w:pPr>
          </w:p>
        </w:tc>
      </w:tr>
    </w:tbl>
    <w:p w14:paraId="1BA2E388" w14:textId="77777777" w:rsidR="00F173C1" w:rsidRDefault="00165D0F">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06"/>
        <w:gridCol w:w="8479"/>
      </w:tblGrid>
      <w:tr w:rsidR="00F173C1" w14:paraId="30ED54DC"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2FF9E04" w14:textId="77777777" w:rsidR="00F173C1" w:rsidRDefault="00165D0F">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35DCF7A" w14:textId="77777777" w:rsidR="00F173C1" w:rsidRDefault="00165D0F">
            <w:pPr>
              <w:snapToGrid w:val="0"/>
              <w:rPr>
                <w:b/>
                <w:sz w:val="18"/>
                <w:szCs w:val="18"/>
                <w:lang w:eastAsia="zh-CN"/>
              </w:rPr>
            </w:pPr>
            <w:r>
              <w:rPr>
                <w:b/>
                <w:sz w:val="18"/>
                <w:szCs w:val="18"/>
                <w:lang w:eastAsia="zh-CN"/>
              </w:rPr>
              <w:t>Input</w:t>
            </w:r>
          </w:p>
        </w:tc>
      </w:tr>
      <w:tr w:rsidR="00F173C1" w14:paraId="44F1AC9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BDD5816" w14:textId="77777777" w:rsidR="00F173C1" w:rsidRDefault="00165D0F">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15890781" w14:textId="77777777" w:rsidR="00F173C1" w:rsidRDefault="00165D0F">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F173C1" w14:paraId="4D72BDD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676F6B3" w14:textId="77777777" w:rsidR="00F173C1" w:rsidRDefault="00165D0F">
            <w:pPr>
              <w:snapToGrid w:val="0"/>
              <w:rPr>
                <w:color w:val="000000" w:themeColor="text1"/>
                <w:sz w:val="18"/>
                <w:szCs w:val="18"/>
                <w:lang w:eastAsia="zh-CN"/>
              </w:rPr>
            </w:pPr>
            <w:r>
              <w:rPr>
                <w:rFonts w:hint="eastAsia"/>
                <w:color w:val="000000" w:themeColor="text1"/>
                <w:sz w:val="18"/>
                <w:szCs w:val="18"/>
                <w:lang w:eastAsia="zh-CN"/>
              </w:rPr>
              <w:lastRenderedPageBreak/>
              <w:t>CMCC</w:t>
            </w:r>
          </w:p>
        </w:tc>
        <w:tc>
          <w:tcPr>
            <w:tcW w:w="8479" w:type="dxa"/>
            <w:tcBorders>
              <w:top w:val="single" w:sz="4" w:space="0" w:color="auto"/>
              <w:left w:val="single" w:sz="4" w:space="0" w:color="auto"/>
              <w:bottom w:val="single" w:sz="4" w:space="0" w:color="auto"/>
              <w:right w:val="single" w:sz="4" w:space="0" w:color="auto"/>
            </w:tcBorders>
          </w:tcPr>
          <w:p w14:paraId="1CE2DC57" w14:textId="77777777" w:rsidR="00F173C1" w:rsidRDefault="00165D0F">
            <w:pPr>
              <w:snapToGrid w:val="0"/>
              <w:rPr>
                <w:color w:val="000000" w:themeColor="text1"/>
                <w:sz w:val="18"/>
                <w:szCs w:val="18"/>
                <w:lang w:eastAsia="zh-CN"/>
              </w:rPr>
            </w:pPr>
            <w:r>
              <w:rPr>
                <w:b/>
                <w:bCs/>
                <w:color w:val="000000" w:themeColor="text1"/>
                <w:sz w:val="18"/>
                <w:szCs w:val="18"/>
                <w:lang w:eastAsia="zh-CN"/>
              </w:rPr>
              <w:t>Q3.1.1</w:t>
            </w:r>
            <w:r>
              <w:rPr>
                <w:color w:val="000000" w:themeColor="text1"/>
                <w:sz w:val="18"/>
                <w:szCs w:val="18"/>
                <w:lang w:eastAsia="zh-CN"/>
              </w:rPr>
              <w:t>:</w:t>
            </w:r>
            <w:r>
              <w:rPr>
                <w:rFonts w:hint="eastAsia"/>
                <w:color w:val="000000" w:themeColor="text1"/>
                <w:sz w:val="18"/>
                <w:szCs w:val="18"/>
                <w:lang w:eastAsia="zh-CN"/>
              </w:rPr>
              <w:t xml:space="preserve"> Postpone the </w:t>
            </w:r>
            <w:r>
              <w:rPr>
                <w:color w:val="000000" w:themeColor="text1"/>
                <w:sz w:val="18"/>
                <w:szCs w:val="18"/>
                <w:lang w:eastAsia="zh-CN"/>
              </w:rPr>
              <w:t>discussion</w:t>
            </w:r>
            <w:r>
              <w:rPr>
                <w:rFonts w:hint="eastAsia"/>
                <w:color w:val="000000" w:themeColor="text1"/>
                <w:sz w:val="18"/>
                <w:szCs w:val="18"/>
                <w:lang w:eastAsia="zh-CN"/>
              </w:rPr>
              <w:t xml:space="preserve"> and prefer to have a unified design for multi-CC/event, if supported.</w:t>
            </w:r>
          </w:p>
          <w:p w14:paraId="462BA8A2" w14:textId="77777777" w:rsidR="00F173C1" w:rsidRDefault="00165D0F">
            <w:pPr>
              <w:snapToGrid w:val="0"/>
              <w:rPr>
                <w:color w:val="0000FF"/>
                <w:sz w:val="18"/>
                <w:szCs w:val="18"/>
                <w:lang w:eastAsia="zh-CN"/>
              </w:rPr>
            </w:pPr>
            <w:r>
              <w:rPr>
                <w:color w:val="0000FF"/>
                <w:sz w:val="18"/>
                <w:szCs w:val="18"/>
                <w:lang w:eastAsia="zh-CN"/>
              </w:rPr>
              <w:t>[Mod]: There are a list of WAs in this UEIBM. Definitely it is not good, and FYI, I will try to close all pending WA(s).</w:t>
            </w:r>
          </w:p>
          <w:p w14:paraId="13F11D14" w14:textId="77777777" w:rsidR="00F173C1" w:rsidRDefault="00F173C1">
            <w:pPr>
              <w:snapToGrid w:val="0"/>
              <w:rPr>
                <w:color w:val="000000" w:themeColor="text1"/>
                <w:sz w:val="18"/>
                <w:szCs w:val="18"/>
                <w:lang w:eastAsia="zh-CN"/>
              </w:rPr>
            </w:pPr>
          </w:p>
          <w:p w14:paraId="23F55405" w14:textId="77777777" w:rsidR="00F173C1" w:rsidRDefault="00165D0F">
            <w:pPr>
              <w:snapToGrid w:val="0"/>
              <w:rPr>
                <w:color w:val="000000" w:themeColor="text1"/>
                <w:sz w:val="18"/>
                <w:szCs w:val="18"/>
                <w:lang w:eastAsia="zh-CN"/>
              </w:rPr>
            </w:pPr>
            <w:r>
              <w:rPr>
                <w:rFonts w:hint="eastAsia"/>
                <w:b/>
                <w:bCs/>
                <w:color w:val="000000" w:themeColor="text1"/>
                <w:sz w:val="18"/>
                <w:szCs w:val="18"/>
                <w:lang w:eastAsia="zh-CN"/>
              </w:rPr>
              <w:t>Proposal 3.1.3</w:t>
            </w:r>
            <w:r>
              <w:rPr>
                <w:rFonts w:hint="eastAsia"/>
                <w:color w:val="000000" w:themeColor="text1"/>
                <w:sz w:val="18"/>
                <w:szCs w:val="18"/>
                <w:lang w:eastAsia="zh-CN"/>
              </w:rPr>
              <w:t xml:space="preserve">: If </w:t>
            </w:r>
            <w:r>
              <w:rPr>
                <w:color w:val="000000" w:themeColor="text1"/>
                <w:sz w:val="18"/>
                <w:szCs w:val="18"/>
                <w:lang w:eastAsia="zh-CN"/>
              </w:rPr>
              <w:t xml:space="preserve">another new beam </w:t>
            </w:r>
            <w:r>
              <w:rPr>
                <w:rFonts w:hint="eastAsia"/>
                <w:color w:val="000000" w:themeColor="text1"/>
                <w:sz w:val="18"/>
                <w:szCs w:val="18"/>
                <w:lang w:eastAsia="zh-CN"/>
              </w:rPr>
              <w:t xml:space="preserve">is found that </w:t>
            </w:r>
            <w:r>
              <w:rPr>
                <w:color w:val="000000" w:themeColor="text1"/>
                <w:sz w:val="18"/>
                <w:szCs w:val="18"/>
                <w:lang w:eastAsia="zh-CN"/>
              </w:rPr>
              <w:t>satisf</w:t>
            </w:r>
            <w:r>
              <w:rPr>
                <w:rFonts w:hint="eastAsia"/>
                <w:color w:val="000000" w:themeColor="text1"/>
                <w:sz w:val="18"/>
                <w:szCs w:val="18"/>
                <w:lang w:eastAsia="zh-CN"/>
              </w:rPr>
              <w:t>ies</w:t>
            </w:r>
            <w:r>
              <w:rPr>
                <w:color w:val="000000" w:themeColor="text1"/>
                <w:sz w:val="18"/>
                <w:szCs w:val="18"/>
                <w:lang w:eastAsia="zh-CN"/>
              </w:rPr>
              <w:t xml:space="preserve"> the condition of event-2, </w:t>
            </w:r>
            <w:r>
              <w:rPr>
                <w:rFonts w:hint="eastAsia"/>
                <w:color w:val="000000" w:themeColor="text1"/>
                <w:sz w:val="18"/>
                <w:szCs w:val="18"/>
                <w:lang w:eastAsia="zh-CN"/>
              </w:rPr>
              <w:t>whether UE could transmit the first PUCCH and then restart the prohibit timer?</w:t>
            </w:r>
          </w:p>
          <w:p w14:paraId="15A50FCC" w14:textId="77777777" w:rsidR="00F173C1" w:rsidRDefault="00165D0F">
            <w:pPr>
              <w:snapToGrid w:val="0"/>
              <w:rPr>
                <w:color w:val="0000FF"/>
                <w:sz w:val="18"/>
                <w:szCs w:val="18"/>
                <w:lang w:eastAsia="zh-CN"/>
              </w:rPr>
            </w:pPr>
            <w:r>
              <w:rPr>
                <w:color w:val="0000FF"/>
                <w:sz w:val="18"/>
                <w:szCs w:val="18"/>
                <w:lang w:eastAsia="zh-CN"/>
              </w:rPr>
              <w:t>[Mod]: Yes, if the prohibit timer is not running.</w:t>
            </w:r>
          </w:p>
          <w:p w14:paraId="785BBFA0" w14:textId="77777777" w:rsidR="00F173C1" w:rsidRDefault="00F173C1">
            <w:pPr>
              <w:snapToGrid w:val="0"/>
              <w:rPr>
                <w:color w:val="000000" w:themeColor="text1"/>
                <w:sz w:val="18"/>
                <w:szCs w:val="18"/>
                <w:lang w:eastAsia="zh-CN"/>
              </w:rPr>
            </w:pPr>
          </w:p>
          <w:p w14:paraId="72D35801" w14:textId="77777777" w:rsidR="00F173C1" w:rsidRDefault="00165D0F">
            <w:pPr>
              <w:snapToGrid w:val="0"/>
              <w:rPr>
                <w:color w:val="000000" w:themeColor="text1"/>
                <w:sz w:val="18"/>
                <w:szCs w:val="18"/>
                <w:lang w:eastAsia="zh-CN"/>
              </w:rPr>
            </w:pPr>
            <w:r>
              <w:rPr>
                <w:b/>
                <w:bCs/>
                <w:color w:val="000000" w:themeColor="text1"/>
                <w:sz w:val="18"/>
                <w:szCs w:val="18"/>
                <w:lang w:eastAsia="zh-CN"/>
              </w:rPr>
              <w:t>Q3.1.</w:t>
            </w:r>
            <w:r>
              <w:rPr>
                <w:rFonts w:hint="eastAsia"/>
                <w:b/>
                <w:bCs/>
                <w:color w:val="000000" w:themeColor="text1"/>
                <w:sz w:val="18"/>
                <w:szCs w:val="18"/>
                <w:lang w:eastAsia="zh-CN"/>
              </w:rPr>
              <w:t>4</w:t>
            </w:r>
            <w:r>
              <w:rPr>
                <w:color w:val="000000" w:themeColor="text1"/>
                <w:sz w:val="18"/>
                <w:szCs w:val="18"/>
                <w:lang w:eastAsia="zh-CN"/>
              </w:rPr>
              <w:t>:</w:t>
            </w:r>
            <w:r>
              <w:rPr>
                <w:rFonts w:hint="eastAsia"/>
                <w:color w:val="000000" w:themeColor="text1"/>
                <w:sz w:val="18"/>
                <w:szCs w:val="18"/>
                <w:lang w:eastAsia="zh-CN"/>
              </w:rPr>
              <w:t xml:space="preserve"> </w:t>
            </w:r>
          </w:p>
          <w:p w14:paraId="30E41A5F" w14:textId="77777777" w:rsidR="00F173C1" w:rsidRDefault="00165D0F">
            <w:pPr>
              <w:snapToGrid w:val="0"/>
              <w:rPr>
                <w:color w:val="000000" w:themeColor="text1"/>
                <w:sz w:val="18"/>
                <w:szCs w:val="18"/>
                <w:lang w:eastAsia="zh-CN"/>
              </w:rPr>
            </w:pPr>
            <w:r>
              <w:rPr>
                <w:rFonts w:hint="eastAsia"/>
                <w:color w:val="000000" w:themeColor="text1"/>
                <w:sz w:val="18"/>
                <w:szCs w:val="18"/>
                <w:lang w:eastAsia="zh-CN"/>
              </w:rPr>
              <w:t xml:space="preserve">Case-1: </w:t>
            </w:r>
            <w:r>
              <w:rPr>
                <w:color w:val="000000" w:themeColor="text1"/>
                <w:sz w:val="18"/>
                <w:szCs w:val="18"/>
                <w:lang w:eastAsia="zh-CN"/>
              </w:rPr>
              <w:t>In the configuration where the SR transmission occasions overlap with a transmission of a PUCCH with HARQ-ACK information from the UE in the slot or overlap with a transmission of a PUCCH with CSI report(s) from the UE in the slot, SR and PUCCH may be multiplexed. When first PUCCH collides with other PUCCH that does not carry SR, reuse the dropping/multiplexing rule specified in Rel-15 for collision handling between SR and other PUCCH. If first PUCCH and K PUCCHs carrying K SRs collide with other PUCCH carrying HARQ/ACK or CSI in a resource using PUCCH format 2, 3 and 4, the Rel-15 rule defined for multiplexing K+1 SRs is used.</w:t>
            </w:r>
          </w:p>
          <w:p w14:paraId="39D479AA" w14:textId="77777777" w:rsidR="00F173C1" w:rsidRDefault="00165D0F">
            <w:pPr>
              <w:snapToGrid w:val="0"/>
              <w:rPr>
                <w:color w:val="000000" w:themeColor="text1"/>
                <w:sz w:val="18"/>
                <w:szCs w:val="18"/>
                <w:lang w:eastAsia="zh-CN"/>
              </w:rPr>
            </w:pPr>
            <w:r>
              <w:rPr>
                <w:rFonts w:hint="eastAsia"/>
                <w:color w:val="000000" w:themeColor="text1"/>
                <w:sz w:val="18"/>
                <w:szCs w:val="18"/>
                <w:lang w:eastAsia="zh-CN"/>
              </w:rPr>
              <w:t>Case-2: When t</w:t>
            </w:r>
            <w:r>
              <w:rPr>
                <w:color w:val="000000" w:themeColor="text1"/>
                <w:sz w:val="18"/>
                <w:szCs w:val="18"/>
                <w:lang w:eastAsia="zh-CN"/>
              </w:rPr>
              <w:t>he 1-bit first PUCCH is collided/overlapped with a PUSCH</w:t>
            </w:r>
            <w:r>
              <w:rPr>
                <w:rFonts w:hint="eastAsia"/>
                <w:color w:val="000000" w:themeColor="text1"/>
                <w:sz w:val="18"/>
                <w:szCs w:val="18"/>
                <w:lang w:eastAsia="zh-CN"/>
              </w:rPr>
              <w:t>,</w:t>
            </w:r>
            <w:r>
              <w:rPr>
                <w:color w:val="000000" w:themeColor="text1"/>
                <w:sz w:val="18"/>
                <w:szCs w:val="18"/>
                <w:lang w:eastAsia="zh-CN"/>
              </w:rPr>
              <w:t xml:space="preserve"> the first PUCCH </w:t>
            </w:r>
            <w:r>
              <w:rPr>
                <w:rFonts w:hint="eastAsia"/>
                <w:color w:val="000000" w:themeColor="text1"/>
                <w:sz w:val="18"/>
                <w:szCs w:val="18"/>
                <w:lang w:eastAsia="zh-CN"/>
              </w:rPr>
              <w:t>is</w:t>
            </w:r>
            <w:r>
              <w:rPr>
                <w:color w:val="000000" w:themeColor="text1"/>
                <w:sz w:val="18"/>
                <w:szCs w:val="18"/>
                <w:lang w:eastAsia="zh-CN"/>
              </w:rPr>
              <w:t xml:space="preserve"> multiplexed on PUSCH.</w:t>
            </w:r>
          </w:p>
          <w:p w14:paraId="274C4FB8" w14:textId="77777777" w:rsidR="00F173C1" w:rsidRDefault="00F173C1">
            <w:pPr>
              <w:snapToGrid w:val="0"/>
              <w:rPr>
                <w:color w:val="000000" w:themeColor="text1"/>
                <w:sz w:val="18"/>
                <w:szCs w:val="18"/>
                <w:lang w:eastAsia="zh-CN"/>
              </w:rPr>
            </w:pPr>
          </w:p>
          <w:p w14:paraId="359AFAF8" w14:textId="77777777" w:rsidR="00F173C1" w:rsidRDefault="00165D0F">
            <w:pPr>
              <w:snapToGrid w:val="0"/>
              <w:rPr>
                <w:color w:val="000000" w:themeColor="text1"/>
                <w:sz w:val="18"/>
                <w:szCs w:val="18"/>
                <w:lang w:eastAsia="zh-CN"/>
              </w:rPr>
            </w:pPr>
            <w:r>
              <w:rPr>
                <w:rFonts w:hint="eastAsia"/>
                <w:b/>
                <w:bCs/>
                <w:color w:val="000000" w:themeColor="text1"/>
                <w:sz w:val="18"/>
                <w:szCs w:val="18"/>
                <w:lang w:eastAsia="zh-CN"/>
              </w:rPr>
              <w:t>Proposal 3.2.1</w:t>
            </w:r>
            <w:r>
              <w:rPr>
                <w:rFonts w:hint="eastAsia"/>
                <w:color w:val="000000" w:themeColor="text1"/>
                <w:sz w:val="18"/>
                <w:szCs w:val="18"/>
                <w:lang w:eastAsia="zh-CN"/>
              </w:rPr>
              <w:t xml:space="preserve">: Support. </w:t>
            </w:r>
          </w:p>
          <w:p w14:paraId="159ACD9E" w14:textId="77777777" w:rsidR="00F173C1" w:rsidRDefault="00F173C1">
            <w:pPr>
              <w:snapToGrid w:val="0"/>
              <w:rPr>
                <w:color w:val="000000" w:themeColor="text1"/>
                <w:sz w:val="18"/>
                <w:szCs w:val="18"/>
                <w:lang w:eastAsia="zh-CN"/>
              </w:rPr>
            </w:pPr>
          </w:p>
          <w:p w14:paraId="6ECEF1D9" w14:textId="77777777" w:rsidR="00F173C1" w:rsidRDefault="00165D0F">
            <w:pPr>
              <w:snapToGrid w:val="0"/>
              <w:rPr>
                <w:color w:val="000000" w:themeColor="text1"/>
                <w:sz w:val="18"/>
                <w:szCs w:val="18"/>
                <w:lang w:eastAsia="zh-CN"/>
              </w:rPr>
            </w:pPr>
            <w:r>
              <w:rPr>
                <w:b/>
                <w:bCs/>
                <w:color w:val="000000" w:themeColor="text1"/>
                <w:sz w:val="18"/>
                <w:szCs w:val="18"/>
                <w:lang w:eastAsia="zh-CN"/>
              </w:rPr>
              <w:t>Updated proposal 3.3.1</w:t>
            </w:r>
            <w:r>
              <w:rPr>
                <w:rFonts w:hint="eastAsia"/>
                <w:color w:val="000000" w:themeColor="text1"/>
                <w:sz w:val="18"/>
                <w:szCs w:val="18"/>
                <w:lang w:eastAsia="zh-CN"/>
              </w:rPr>
              <w:t xml:space="preserve">: Support Option-2. For Option-1, </w:t>
            </w:r>
            <w:r>
              <w:rPr>
                <w:color w:val="000000" w:themeColor="text1"/>
                <w:sz w:val="18"/>
                <w:szCs w:val="18"/>
                <w:lang w:eastAsia="zh-CN"/>
              </w:rPr>
              <w:t xml:space="preserve">when </w:t>
            </w:r>
            <w:r>
              <w:rPr>
                <w:rFonts w:hint="eastAsia"/>
                <w:color w:val="000000" w:themeColor="text1"/>
                <w:sz w:val="18"/>
                <w:szCs w:val="18"/>
                <w:lang w:eastAsia="zh-CN"/>
              </w:rPr>
              <w:t>UL-SCH</w:t>
            </w:r>
            <w:r>
              <w:rPr>
                <w:color w:val="000000" w:themeColor="text1"/>
                <w:sz w:val="18"/>
                <w:szCs w:val="18"/>
                <w:lang w:eastAsia="zh-CN"/>
              </w:rPr>
              <w:t xml:space="preserve">, </w:t>
            </w:r>
            <w:r>
              <w:rPr>
                <w:rFonts w:hint="eastAsia"/>
                <w:color w:val="000000" w:themeColor="text1"/>
                <w:sz w:val="18"/>
                <w:szCs w:val="18"/>
                <w:lang w:eastAsia="zh-CN"/>
              </w:rPr>
              <w:t>other UC</w:t>
            </w:r>
            <w:r>
              <w:rPr>
                <w:color w:val="000000" w:themeColor="text1"/>
                <w:sz w:val="18"/>
                <w:szCs w:val="18"/>
                <w:lang w:eastAsia="zh-CN"/>
              </w:rPr>
              <w:t>I</w:t>
            </w:r>
            <w:r>
              <w:rPr>
                <w:rFonts w:hint="eastAsia"/>
                <w:color w:val="000000" w:themeColor="text1"/>
                <w:sz w:val="18"/>
                <w:szCs w:val="18"/>
                <w:lang w:eastAsia="zh-CN"/>
              </w:rPr>
              <w:t>, and beam report</w:t>
            </w:r>
            <w:r>
              <w:rPr>
                <w:color w:val="000000" w:themeColor="text1"/>
                <w:sz w:val="18"/>
                <w:szCs w:val="18"/>
                <w:lang w:eastAsia="zh-CN"/>
              </w:rPr>
              <w:t xml:space="preserve"> are multiplexed onto the CG-PUSCH, they are mapping the resource according to priority rules as the current specifications, which may lead to the dropping of CSI. The loss of CSI could result in the failure of UEI beam report transmission on the second channel.</w:t>
            </w:r>
          </w:p>
          <w:p w14:paraId="14210EAA" w14:textId="77777777" w:rsidR="00F173C1" w:rsidRDefault="00F173C1">
            <w:pPr>
              <w:snapToGrid w:val="0"/>
              <w:rPr>
                <w:color w:val="000000" w:themeColor="text1"/>
                <w:sz w:val="18"/>
                <w:szCs w:val="18"/>
                <w:lang w:eastAsia="zh-CN"/>
              </w:rPr>
            </w:pPr>
          </w:p>
          <w:p w14:paraId="533C5AC3" w14:textId="77777777" w:rsidR="00F173C1" w:rsidRDefault="00165D0F">
            <w:pPr>
              <w:snapToGrid w:val="0"/>
              <w:rPr>
                <w:color w:val="000000" w:themeColor="text1"/>
                <w:sz w:val="18"/>
                <w:szCs w:val="18"/>
                <w:lang w:eastAsia="zh-CN"/>
              </w:rPr>
            </w:pPr>
            <w:r>
              <w:rPr>
                <w:b/>
                <w:bCs/>
                <w:color w:val="000000" w:themeColor="text1"/>
                <w:sz w:val="18"/>
                <w:szCs w:val="18"/>
                <w:lang w:eastAsia="zh-CN"/>
              </w:rPr>
              <w:t>Proposed 3.3.2</w:t>
            </w:r>
            <w:r>
              <w:rPr>
                <w:color w:val="000000" w:themeColor="text1"/>
                <w:sz w:val="18"/>
                <w:szCs w:val="18"/>
                <w:lang w:eastAsia="zh-CN"/>
              </w:rPr>
              <w:t>:</w:t>
            </w:r>
            <w:r>
              <w:rPr>
                <w:rFonts w:hint="eastAsia"/>
                <w:color w:val="000000" w:themeColor="text1"/>
                <w:sz w:val="18"/>
                <w:szCs w:val="18"/>
                <w:lang w:eastAsia="zh-CN"/>
              </w:rPr>
              <w:t xml:space="preserve"> Support Option-1B. The restriction is not needed, it can be left to </w:t>
            </w:r>
            <w:proofErr w:type="spellStart"/>
            <w:r>
              <w:rPr>
                <w:rFonts w:hint="eastAsia"/>
                <w:color w:val="000000" w:themeColor="text1"/>
                <w:sz w:val="18"/>
                <w:szCs w:val="18"/>
                <w:lang w:eastAsia="zh-CN"/>
              </w:rPr>
              <w:t>gNB</w:t>
            </w:r>
            <w:proofErr w:type="spellEnd"/>
            <w:r>
              <w:rPr>
                <w:rFonts w:hint="eastAsia"/>
                <w:color w:val="000000" w:themeColor="text1"/>
                <w:sz w:val="18"/>
                <w:szCs w:val="18"/>
                <w:lang w:eastAsia="zh-CN"/>
              </w:rPr>
              <w:t xml:space="preserve"> configuration.</w:t>
            </w:r>
          </w:p>
        </w:tc>
      </w:tr>
      <w:tr w:rsidR="00F173C1" w14:paraId="15FBAA3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5EA84A7" w14:textId="77777777" w:rsidR="00F173C1" w:rsidRDefault="00165D0F">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50EFCB71" w14:textId="77777777" w:rsidR="00F173C1" w:rsidRDefault="00165D0F">
            <w:pPr>
              <w:snapToGrid w:val="0"/>
              <w:rPr>
                <w:rFonts w:eastAsia="PMingLiU"/>
                <w:b/>
                <w:bCs/>
                <w:color w:val="000000" w:themeColor="text1"/>
                <w:sz w:val="18"/>
                <w:szCs w:val="18"/>
                <w:lang w:eastAsia="zh-TW"/>
              </w:rPr>
            </w:pPr>
            <w:bookmarkStart w:id="24" w:name="OLE_LINK193"/>
            <w:r>
              <w:rPr>
                <w:rFonts w:eastAsia="PMingLiU"/>
                <w:b/>
                <w:bCs/>
                <w:color w:val="000000" w:themeColor="text1"/>
                <w:sz w:val="18"/>
                <w:szCs w:val="18"/>
                <w:lang w:eastAsia="zh-TW"/>
              </w:rPr>
              <w:t xml:space="preserve">Issue 3.1.1: </w:t>
            </w:r>
            <w:r>
              <w:rPr>
                <w:rFonts w:eastAsia="PMingLiU"/>
                <w:color w:val="000000" w:themeColor="text1"/>
                <w:sz w:val="18"/>
                <w:szCs w:val="18"/>
                <w:lang w:eastAsia="zh-TW"/>
              </w:rPr>
              <w:t>Support to confirm the WA</w:t>
            </w:r>
          </w:p>
          <w:p w14:paraId="1A5C808D" w14:textId="77777777" w:rsidR="00F173C1" w:rsidRDefault="00165D0F">
            <w:pPr>
              <w:snapToGrid w:val="0"/>
              <w:rPr>
                <w:rFonts w:eastAsia="PMingLiU"/>
                <w:color w:val="000000" w:themeColor="text1"/>
                <w:sz w:val="18"/>
                <w:szCs w:val="18"/>
                <w:lang w:eastAsia="zh-TW"/>
              </w:rPr>
            </w:pPr>
            <w:r>
              <w:rPr>
                <w:rFonts w:eastAsia="PMingLiU"/>
                <w:color w:val="000000" w:themeColor="text1"/>
                <w:sz w:val="18"/>
                <w:szCs w:val="18"/>
                <w:lang w:eastAsia="zh-TW"/>
              </w:rPr>
              <w:t>In our understanding, the first PUCCH is used to simply indicate there is a beam report to be transmitted, such that one-bit indication as the first PUCCH is sufficient. Even for multiple report configurations sharing one single PUCCH resource for the first PUCCH, the multi-bit indication is still unnecessary because the uncertainty of number of beam reports(s) to be carried in a second PUCCH can be addressed by the other solutions (e.g., always reserving enough fields for all the associated report configurations, or selecting/prioritizing one beam report.)</w:t>
            </w:r>
          </w:p>
          <w:p w14:paraId="69BC542C" w14:textId="77777777" w:rsidR="00F173C1" w:rsidRDefault="00F173C1">
            <w:pPr>
              <w:snapToGrid w:val="0"/>
              <w:rPr>
                <w:rFonts w:eastAsia="PMingLiU"/>
                <w:b/>
                <w:bCs/>
                <w:color w:val="000000" w:themeColor="text1"/>
                <w:sz w:val="18"/>
                <w:szCs w:val="18"/>
                <w:lang w:eastAsia="zh-TW"/>
              </w:rPr>
            </w:pPr>
          </w:p>
          <w:p w14:paraId="78F6099A" w14:textId="77777777" w:rsidR="00F173C1" w:rsidRDefault="00165D0F">
            <w:pPr>
              <w:snapToGrid w:val="0"/>
              <w:rPr>
                <w:rFonts w:eastAsia="PMingLiU"/>
                <w:b/>
                <w:bCs/>
                <w:color w:val="000000" w:themeColor="text1"/>
                <w:sz w:val="18"/>
                <w:szCs w:val="18"/>
                <w:lang w:eastAsia="zh-TW"/>
              </w:rPr>
            </w:pPr>
            <w:r>
              <w:rPr>
                <w:rFonts w:eastAsia="PMingLiU"/>
                <w:b/>
                <w:bCs/>
                <w:color w:val="000000" w:themeColor="text1"/>
                <w:sz w:val="18"/>
                <w:szCs w:val="18"/>
                <w:lang w:eastAsia="zh-TW"/>
              </w:rPr>
              <w:t xml:space="preserve">Proposal 3.1.3: </w:t>
            </w:r>
            <w:r>
              <w:rPr>
                <w:rFonts w:eastAsia="PMingLiU"/>
                <w:color w:val="000000" w:themeColor="text1"/>
                <w:sz w:val="18"/>
                <w:szCs w:val="18"/>
                <w:lang w:eastAsia="zh-TW"/>
              </w:rPr>
              <w:t xml:space="preserve">Support the proposal with updates. </w:t>
            </w:r>
          </w:p>
          <w:p w14:paraId="11DB4F2F" w14:textId="77777777" w:rsidR="00F173C1" w:rsidRDefault="00165D0F">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We are supportive for repeated transmission of the first PUCCH with applying the prohibit timer, because re-transmission of the first PUCCH should be useful for any miss detection at </w:t>
            </w:r>
            <w:proofErr w:type="spellStart"/>
            <w:r>
              <w:rPr>
                <w:rFonts w:eastAsia="PMingLiU"/>
                <w:color w:val="000000" w:themeColor="text1"/>
                <w:sz w:val="18"/>
                <w:szCs w:val="18"/>
                <w:lang w:eastAsia="zh-TW"/>
              </w:rPr>
              <w:t>gNB</w:t>
            </w:r>
            <w:proofErr w:type="spellEnd"/>
            <w:r>
              <w:rPr>
                <w:rFonts w:eastAsia="PMingLiU"/>
                <w:color w:val="000000" w:themeColor="text1"/>
                <w:sz w:val="18"/>
                <w:szCs w:val="18"/>
                <w:lang w:eastAsia="zh-TW"/>
              </w:rPr>
              <w:t xml:space="preserve"> side. </w:t>
            </w:r>
          </w:p>
          <w:p w14:paraId="257989AE" w14:textId="77777777" w:rsidR="00F173C1" w:rsidRDefault="00165D0F">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However, for Mode A in the proposal, we don’t think that the first PUCCH transmission shall be always prohibited after the UE detected the DCI. From our view, it is too restrictive since UE may detect other </w:t>
            </w:r>
            <w:bookmarkStart w:id="25" w:name="OLE_LINK140"/>
            <w:r>
              <w:rPr>
                <w:rFonts w:eastAsia="PMingLiU"/>
                <w:color w:val="000000" w:themeColor="text1"/>
                <w:sz w:val="18"/>
                <w:szCs w:val="18"/>
                <w:lang w:eastAsia="zh-TW"/>
              </w:rPr>
              <w:t xml:space="preserve">satisfied beam(s) </w:t>
            </w:r>
            <w:bookmarkEnd w:id="25"/>
            <w:r>
              <w:rPr>
                <w:rFonts w:eastAsia="PMingLiU"/>
                <w:color w:val="000000" w:themeColor="text1"/>
                <w:sz w:val="18"/>
                <w:szCs w:val="18"/>
                <w:lang w:eastAsia="zh-TW"/>
              </w:rPr>
              <w:t xml:space="preserve">in the future. Under such restriction, UE doesn’t have another opportunity to report any satisfied beam(s) anymore, which will be harmful for system performance. Hence, we suggest having more discussion and further studying such restriction is needed or not. </w:t>
            </w:r>
          </w:p>
          <w:tbl>
            <w:tblPr>
              <w:tblStyle w:val="TableGrid"/>
              <w:tblW w:w="0" w:type="auto"/>
              <w:tblLook w:val="04A0" w:firstRow="1" w:lastRow="0" w:firstColumn="1" w:lastColumn="0" w:noHBand="0" w:noVBand="1"/>
            </w:tblPr>
            <w:tblGrid>
              <w:gridCol w:w="8253"/>
            </w:tblGrid>
            <w:tr w:rsidR="00F173C1" w14:paraId="2C288237" w14:textId="77777777">
              <w:tc>
                <w:tcPr>
                  <w:tcW w:w="8253" w:type="dxa"/>
                  <w:tcBorders>
                    <w:top w:val="single" w:sz="4" w:space="0" w:color="auto"/>
                    <w:left w:val="single" w:sz="4" w:space="0" w:color="auto"/>
                    <w:bottom w:val="single" w:sz="4" w:space="0" w:color="auto"/>
                    <w:right w:val="single" w:sz="4" w:space="0" w:color="auto"/>
                  </w:tcBorders>
                </w:tcPr>
                <w:p w14:paraId="42A39640" w14:textId="77777777" w:rsidR="00F173C1" w:rsidRDefault="00165D0F">
                  <w:pPr>
                    <w:shd w:val="clear" w:color="auto" w:fill="FFFFFF"/>
                    <w:snapToGrid w:val="0"/>
                    <w:rPr>
                      <w:sz w:val="18"/>
                      <w:szCs w:val="18"/>
                      <w:u w:val="single"/>
                    </w:rPr>
                  </w:pPr>
                  <w:bookmarkStart w:id="26" w:name="OLE_LINK138"/>
                  <w:r>
                    <w:rPr>
                      <w:b/>
                      <w:bCs/>
                      <w:sz w:val="18"/>
                      <w:szCs w:val="18"/>
                      <w:highlight w:val="yellow"/>
                      <w:u w:val="single"/>
                    </w:rPr>
                    <w:t>Proposal 3.1.3 (first PUCCH transmission):</w:t>
                  </w:r>
                </w:p>
                <w:p w14:paraId="18C7FE61" w14:textId="77777777" w:rsidR="00F173C1" w:rsidRDefault="00165D0F">
                  <w:pPr>
                    <w:shd w:val="clear" w:color="auto" w:fill="FFFFFF"/>
                    <w:snapToGrid w:val="0"/>
                    <w:rPr>
                      <w:sz w:val="18"/>
                      <w:szCs w:val="18"/>
                    </w:rPr>
                  </w:pPr>
                  <w:r>
                    <w:rPr>
                      <w:sz w:val="18"/>
                      <w:szCs w:val="18"/>
                    </w:rPr>
                    <w:t>On beam report transmission procedure for UE -initiated/event-driven beam reporting for a CSI report configuration, regarding both Mode-A and Mode-B, introduce a prohibit timer for first PUCCH transmission</w:t>
                  </w:r>
                </w:p>
                <w:p w14:paraId="4B767CA5" w14:textId="77777777" w:rsidR="00F173C1" w:rsidRDefault="00165D0F">
                  <w:pPr>
                    <w:pStyle w:val="ListParagraph"/>
                    <w:widowControl w:val="0"/>
                    <w:numPr>
                      <w:ilvl w:val="0"/>
                      <w:numId w:val="27"/>
                    </w:numPr>
                    <w:shd w:val="clear" w:color="auto" w:fill="FFFFFF"/>
                    <w:snapToGrid w:val="0"/>
                    <w:spacing w:line="254" w:lineRule="auto"/>
                    <w:jc w:val="both"/>
                    <w:rPr>
                      <w:strike/>
                      <w:color w:val="FF0000"/>
                      <w:sz w:val="20"/>
                      <w:szCs w:val="20"/>
                    </w:rPr>
                  </w:pPr>
                  <w:r>
                    <w:rPr>
                      <w:sz w:val="18"/>
                      <w:szCs w:val="18"/>
                    </w:rPr>
                    <w:t xml:space="preserve">For mode-A </w:t>
                  </w:r>
                  <w:r>
                    <w:rPr>
                      <w:color w:val="FF0000"/>
                      <w:sz w:val="18"/>
                      <w:szCs w:val="18"/>
                    </w:rPr>
                    <w:t>and Mode B</w:t>
                  </w:r>
                  <w:r>
                    <w:rPr>
                      <w:sz w:val="18"/>
                      <w:szCs w:val="18"/>
                    </w:rPr>
                    <w:t>: In the case that triggering-event associated with the CSI report configuration is determined, if the prohibit timer is NOT running, the UE can transmit first PUCCH and then start the prohibit timer</w:t>
                  </w:r>
                  <w:r>
                    <w:rPr>
                      <w:sz w:val="16"/>
                      <w:szCs w:val="16"/>
                    </w:rPr>
                    <w:t xml:space="preserve"> </w:t>
                  </w:r>
                  <w:r>
                    <w:rPr>
                      <w:rStyle w:val="Strong"/>
                      <w:strike/>
                      <w:color w:val="FF0000"/>
                      <w:sz w:val="18"/>
                      <w:szCs w:val="18"/>
                    </w:rPr>
                    <w:t>till a DCI format scheduling a second PUSCH carrying the beam report for the CSI report configuration is detected by the UE</w:t>
                  </w:r>
                  <w:r>
                    <w:rPr>
                      <w:strike/>
                      <w:color w:val="FF0000"/>
                      <w:sz w:val="18"/>
                      <w:szCs w:val="18"/>
                    </w:rPr>
                    <w:t>;</w:t>
                  </w:r>
                </w:p>
                <w:p w14:paraId="1B98A2A1" w14:textId="77777777" w:rsidR="00F173C1" w:rsidRDefault="00165D0F">
                  <w:pPr>
                    <w:pStyle w:val="ListParagraph"/>
                    <w:widowControl w:val="0"/>
                    <w:numPr>
                      <w:ilvl w:val="0"/>
                      <w:numId w:val="27"/>
                    </w:numPr>
                    <w:shd w:val="clear" w:color="auto" w:fill="FFFFFF"/>
                    <w:snapToGrid w:val="0"/>
                    <w:spacing w:line="254" w:lineRule="auto"/>
                    <w:contextualSpacing/>
                    <w:jc w:val="both"/>
                    <w:rPr>
                      <w:color w:val="FF0000"/>
                      <w:sz w:val="18"/>
                      <w:szCs w:val="18"/>
                    </w:rPr>
                  </w:pPr>
                  <w:r>
                    <w:rPr>
                      <w:color w:val="FF0000"/>
                      <w:sz w:val="18"/>
                      <w:szCs w:val="18"/>
                    </w:rPr>
                    <w:t>FFS: For Mode-A</w:t>
                  </w:r>
                  <w:r>
                    <w:rPr>
                      <w:rFonts w:eastAsia="PMingLiU"/>
                      <w:color w:val="FF0000"/>
                      <w:sz w:val="18"/>
                      <w:szCs w:val="18"/>
                      <w:lang w:eastAsia="zh-TW"/>
                    </w:rPr>
                    <w:t xml:space="preserve">, </w:t>
                  </w:r>
                  <w:r>
                    <w:rPr>
                      <w:color w:val="FF0000"/>
                      <w:sz w:val="18"/>
                      <w:szCs w:val="18"/>
                    </w:rPr>
                    <w:t xml:space="preserve">if the prohibit timer is not running, whether to the UE can transmit the first PUCCH after a DCI format scheduling a second PUSCH carrying the beam report for the CSI report configuration is detected by the UE </w:t>
                  </w:r>
                </w:p>
                <w:p w14:paraId="49A3C86A" w14:textId="77777777" w:rsidR="00F173C1" w:rsidRDefault="00165D0F">
                  <w:pPr>
                    <w:pStyle w:val="ListParagraph"/>
                    <w:widowControl w:val="0"/>
                    <w:numPr>
                      <w:ilvl w:val="0"/>
                      <w:numId w:val="27"/>
                    </w:numPr>
                    <w:shd w:val="clear" w:color="auto" w:fill="FFFFFF"/>
                    <w:snapToGrid w:val="0"/>
                    <w:spacing w:line="254" w:lineRule="auto"/>
                    <w:contextualSpacing/>
                    <w:jc w:val="both"/>
                    <w:rPr>
                      <w:strike/>
                      <w:sz w:val="18"/>
                      <w:szCs w:val="18"/>
                    </w:rPr>
                  </w:pPr>
                  <w:r>
                    <w:rPr>
                      <w:strike/>
                      <w:sz w:val="18"/>
                      <w:szCs w:val="18"/>
                    </w:rPr>
                    <w:t>For mode-B: In the case that triggering-event associated with the CSI report configuration is determined, if the prohibit timer is NOT running, the UE can transmit first PUCCH and then start the prohibit timer;</w:t>
                  </w:r>
                </w:p>
                <w:p w14:paraId="2B4C60C0" w14:textId="77777777" w:rsidR="00F173C1" w:rsidRDefault="00165D0F">
                  <w:pPr>
                    <w:snapToGrid w:val="0"/>
                    <w:rPr>
                      <w:rFonts w:eastAsia="Malgun Gothic"/>
                      <w:sz w:val="18"/>
                      <w:szCs w:val="18"/>
                    </w:rPr>
                  </w:pPr>
                  <w:r>
                    <w:rPr>
                      <w:sz w:val="18"/>
                      <w:szCs w:val="18"/>
                    </w:rPr>
                    <w:t>Note: If the prohibit timer is running, the first PUCCH is not allowed to be transmitted.</w:t>
                  </w:r>
                  <w:bookmarkEnd w:id="26"/>
                </w:p>
              </w:tc>
            </w:tr>
          </w:tbl>
          <w:p w14:paraId="29183101" w14:textId="77777777" w:rsidR="00F173C1" w:rsidRDefault="00165D0F">
            <w:pPr>
              <w:snapToGrid w:val="0"/>
              <w:rPr>
                <w:color w:val="0000FF"/>
                <w:sz w:val="18"/>
                <w:szCs w:val="18"/>
                <w:lang w:eastAsia="zh-CN"/>
              </w:rPr>
            </w:pPr>
            <w:r>
              <w:rPr>
                <w:color w:val="0000FF"/>
                <w:sz w:val="18"/>
                <w:szCs w:val="18"/>
                <w:lang w:eastAsia="zh-CN"/>
              </w:rPr>
              <w:t>[Mod]: Before capturing your input, I would like to check other’s views firstly.</w:t>
            </w:r>
          </w:p>
          <w:p w14:paraId="201CAF9C" w14:textId="77777777" w:rsidR="00F173C1" w:rsidRDefault="00F173C1">
            <w:pPr>
              <w:snapToGrid w:val="0"/>
              <w:rPr>
                <w:rFonts w:eastAsia="PMingLiU"/>
                <w:color w:val="000000" w:themeColor="text1"/>
                <w:sz w:val="18"/>
                <w:szCs w:val="18"/>
                <w:lang w:eastAsia="zh-TW"/>
              </w:rPr>
            </w:pPr>
          </w:p>
          <w:p w14:paraId="0789A8A6" w14:textId="77777777" w:rsidR="00F173C1" w:rsidRDefault="00165D0F">
            <w:pPr>
              <w:snapToGrid w:val="0"/>
              <w:rPr>
                <w:rFonts w:eastAsia="PMingLiU"/>
                <w:b/>
                <w:bCs/>
                <w:color w:val="000000" w:themeColor="text1"/>
                <w:sz w:val="18"/>
                <w:szCs w:val="18"/>
                <w:lang w:eastAsia="zh-TW"/>
              </w:rPr>
            </w:pPr>
            <w:r>
              <w:rPr>
                <w:rFonts w:eastAsia="PMingLiU"/>
                <w:b/>
                <w:bCs/>
                <w:color w:val="000000" w:themeColor="text1"/>
                <w:sz w:val="18"/>
                <w:szCs w:val="18"/>
                <w:lang w:eastAsia="zh-TW"/>
              </w:rPr>
              <w:t xml:space="preserve">Issue 3.1.4: </w:t>
            </w:r>
            <w:r>
              <w:rPr>
                <w:rFonts w:eastAsia="PMingLiU"/>
                <w:color w:val="000000" w:themeColor="text1"/>
                <w:sz w:val="18"/>
                <w:szCs w:val="18"/>
                <w:lang w:eastAsia="zh-TW"/>
              </w:rPr>
              <w:t>Prefer to deprioritize.</w:t>
            </w:r>
          </w:p>
          <w:p w14:paraId="4717ABE4" w14:textId="77777777" w:rsidR="00F173C1" w:rsidRDefault="00165D0F">
            <w:pPr>
              <w:snapToGrid w:val="0"/>
              <w:jc w:val="both"/>
              <w:rPr>
                <w:rFonts w:eastAsia="PMingLiU"/>
                <w:color w:val="000000" w:themeColor="text1"/>
                <w:sz w:val="18"/>
                <w:szCs w:val="18"/>
                <w:lang w:eastAsia="zh-TW"/>
              </w:rPr>
            </w:pPr>
            <w:r>
              <w:rPr>
                <w:rFonts w:eastAsia="PMingLiU"/>
                <w:color w:val="000000" w:themeColor="text1"/>
                <w:sz w:val="18"/>
                <w:szCs w:val="18"/>
                <w:lang w:eastAsia="zh-TW"/>
              </w:rPr>
              <w:t>We are fine with studying the issues, but it is not urgent at this stage considering that there are several issues regarding reporting procedure to be solved. In principle, we prefer to leverage multiplexing rule of the SR as the starting point and further study whether any enhancement is needed. At least for Case-2, the first PUCCH is allowed to be piggybacked on the overlapped PUSCH if the PUSCH is not for UEI/ED beam reporting.</w:t>
            </w:r>
          </w:p>
          <w:p w14:paraId="722A1D85" w14:textId="77777777" w:rsidR="00F173C1" w:rsidRDefault="00F173C1">
            <w:pPr>
              <w:snapToGrid w:val="0"/>
              <w:rPr>
                <w:rFonts w:eastAsia="PMingLiU"/>
                <w:color w:val="000000" w:themeColor="text1"/>
                <w:sz w:val="18"/>
                <w:szCs w:val="18"/>
                <w:lang w:eastAsia="zh-TW"/>
              </w:rPr>
            </w:pPr>
          </w:p>
          <w:p w14:paraId="54BB7366" w14:textId="77777777" w:rsidR="00F173C1" w:rsidRDefault="00165D0F">
            <w:pPr>
              <w:shd w:val="clear" w:color="auto" w:fill="FFFFFF"/>
              <w:snapToGrid w:val="0"/>
              <w:rPr>
                <w:rFonts w:eastAsia="PMingLiU"/>
                <w:b/>
                <w:bCs/>
                <w:color w:val="000000" w:themeColor="text1"/>
                <w:sz w:val="18"/>
                <w:szCs w:val="18"/>
                <w:lang w:eastAsia="zh-TW"/>
              </w:rPr>
            </w:pPr>
            <w:bookmarkStart w:id="27" w:name="OLE_LINK156"/>
            <w:r>
              <w:rPr>
                <w:rFonts w:eastAsia="PMingLiU"/>
                <w:b/>
                <w:bCs/>
                <w:color w:val="000000" w:themeColor="text1"/>
                <w:sz w:val="18"/>
                <w:szCs w:val="18"/>
                <w:lang w:eastAsia="zh-TW"/>
              </w:rPr>
              <w:t>Proposal 3.2.1</w:t>
            </w:r>
            <w:bookmarkEnd w:id="27"/>
            <w:r>
              <w:rPr>
                <w:rFonts w:eastAsia="PMingLiU"/>
                <w:b/>
                <w:bCs/>
                <w:color w:val="000000" w:themeColor="text1"/>
                <w:sz w:val="18"/>
                <w:szCs w:val="18"/>
                <w:lang w:eastAsia="zh-TW"/>
              </w:rPr>
              <w:t xml:space="preserve">: </w:t>
            </w:r>
            <w:r>
              <w:rPr>
                <w:rFonts w:eastAsia="PMingLiU"/>
                <w:color w:val="000000" w:themeColor="text1"/>
                <w:sz w:val="18"/>
                <w:szCs w:val="18"/>
                <w:lang w:eastAsia="zh-TW"/>
              </w:rPr>
              <w:t>Support with updates.</w:t>
            </w:r>
          </w:p>
          <w:p w14:paraId="3646E21A" w14:textId="77777777" w:rsidR="00F173C1" w:rsidRDefault="00165D0F">
            <w:pPr>
              <w:shd w:val="clear" w:color="auto" w:fill="FFFFFF"/>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Option-2 can achieve the outcome of Option-1, by associating all the CSI report configurations for UEI/ED beam reporting configured in one CC with one single trigger state. We don’t see the need to introduce a new field. </w:t>
            </w:r>
          </w:p>
          <w:p w14:paraId="585CD550" w14:textId="77777777" w:rsidR="00F173C1" w:rsidRDefault="00165D0F">
            <w:pPr>
              <w:shd w:val="clear" w:color="auto" w:fill="FFFFFF"/>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Regarding how to indicate via the CSI request field, it is straightforward to follow legacy indication framework by indicating a trigger state which is associated with a CSI report configuration for UEI/ED beam reporting. And we are fine with defining a/some trigger state(s) dedicated to UEI/ED beam reporting. Hence, we suggest adding and updating the proposal as follows: </w:t>
            </w:r>
          </w:p>
          <w:tbl>
            <w:tblPr>
              <w:tblStyle w:val="TableGrid"/>
              <w:tblW w:w="0" w:type="auto"/>
              <w:tblLook w:val="04A0" w:firstRow="1" w:lastRow="0" w:firstColumn="1" w:lastColumn="0" w:noHBand="0" w:noVBand="1"/>
            </w:tblPr>
            <w:tblGrid>
              <w:gridCol w:w="8253"/>
            </w:tblGrid>
            <w:tr w:rsidR="00F173C1" w14:paraId="3F5A11F3" w14:textId="77777777">
              <w:tc>
                <w:tcPr>
                  <w:tcW w:w="8253" w:type="dxa"/>
                  <w:tcBorders>
                    <w:top w:val="single" w:sz="4" w:space="0" w:color="auto"/>
                    <w:left w:val="single" w:sz="4" w:space="0" w:color="auto"/>
                    <w:bottom w:val="single" w:sz="4" w:space="0" w:color="auto"/>
                    <w:right w:val="single" w:sz="4" w:space="0" w:color="auto"/>
                  </w:tcBorders>
                </w:tcPr>
                <w:p w14:paraId="7C703E0B" w14:textId="77777777" w:rsidR="00F173C1" w:rsidRDefault="00165D0F">
                  <w:pPr>
                    <w:shd w:val="clear" w:color="auto" w:fill="FFFFFF"/>
                    <w:snapToGrid w:val="0"/>
                    <w:rPr>
                      <w:sz w:val="18"/>
                      <w:szCs w:val="18"/>
                    </w:rPr>
                  </w:pPr>
                  <w:bookmarkStart w:id="28" w:name="OLE_LINK165"/>
                  <w:r>
                    <w:rPr>
                      <w:b/>
                      <w:bCs/>
                      <w:sz w:val="18"/>
                      <w:szCs w:val="18"/>
                      <w:highlight w:val="yellow"/>
                      <w:u w:val="single"/>
                    </w:rPr>
                    <w:t>Proposal 3.2.1:</w:t>
                  </w:r>
                  <w:r>
                    <w:rPr>
                      <w:b/>
                      <w:bCs/>
                      <w:sz w:val="18"/>
                      <w:szCs w:val="18"/>
                      <w:u w:val="single"/>
                    </w:rPr>
                    <w:t xml:space="preserve"> </w:t>
                  </w:r>
                  <w:r>
                    <w:rPr>
                      <w:sz w:val="18"/>
                      <w:szCs w:val="18"/>
                    </w:rPr>
                    <w:t>On beam report transmission procedure for UE-initiated/event-driven beam reporting, regarding the triggering procedure in Step-2 of Mode-A, Option-2 is supported</w:t>
                  </w:r>
                </w:p>
                <w:p w14:paraId="79091FFB" w14:textId="77777777" w:rsidR="00F173C1" w:rsidRDefault="00165D0F">
                  <w:pPr>
                    <w:pStyle w:val="ListParagraph"/>
                    <w:widowControl w:val="0"/>
                    <w:numPr>
                      <w:ilvl w:val="0"/>
                      <w:numId w:val="27"/>
                    </w:numPr>
                    <w:shd w:val="clear" w:color="auto" w:fill="FFFFFF"/>
                    <w:snapToGrid w:val="0"/>
                    <w:jc w:val="both"/>
                    <w:rPr>
                      <w:color w:val="FF0000"/>
                      <w:sz w:val="18"/>
                      <w:szCs w:val="18"/>
                    </w:rPr>
                  </w:pPr>
                  <w:r>
                    <w:rPr>
                      <w:sz w:val="18"/>
                      <w:szCs w:val="18"/>
                    </w:rPr>
                    <w:t xml:space="preserve">Option-2: Reuse CSI request field in DCI format 0_1/0_2 to trigger the transmission of the UEI beam report </w:t>
                  </w:r>
                </w:p>
                <w:p w14:paraId="6E1CE747" w14:textId="77777777" w:rsidR="00F173C1" w:rsidRDefault="00165D0F">
                  <w:pPr>
                    <w:pStyle w:val="ListParagraph"/>
                    <w:widowControl w:val="0"/>
                    <w:numPr>
                      <w:ilvl w:val="1"/>
                      <w:numId w:val="27"/>
                    </w:numPr>
                    <w:shd w:val="clear" w:color="auto" w:fill="FFFFFF"/>
                    <w:snapToGrid w:val="0"/>
                    <w:spacing w:after="0"/>
                    <w:ind w:left="1434" w:hanging="357"/>
                    <w:jc w:val="both"/>
                    <w:rPr>
                      <w:color w:val="FF0000"/>
                      <w:sz w:val="18"/>
                      <w:szCs w:val="18"/>
                    </w:rPr>
                  </w:pPr>
                  <w:bookmarkStart w:id="29" w:name="OLE_LINK169"/>
                  <w:bookmarkStart w:id="30" w:name="OLE_LINK168"/>
                  <w:r>
                    <w:rPr>
                      <w:color w:val="FF0000"/>
                      <w:sz w:val="18"/>
                      <w:szCs w:val="18"/>
                    </w:rPr>
                    <w:t xml:space="preserve">If a CSI trigger state associated with UEI beam report configuration(s) is indicated by </w:t>
                  </w:r>
                  <w:proofErr w:type="gramStart"/>
                  <w:r>
                    <w:rPr>
                      <w:color w:val="FF0000"/>
                      <w:sz w:val="18"/>
                      <w:szCs w:val="18"/>
                    </w:rPr>
                    <w:t>the  CSI</w:t>
                  </w:r>
                  <w:proofErr w:type="gramEnd"/>
                  <w:r>
                    <w:rPr>
                      <w:color w:val="FF0000"/>
                      <w:sz w:val="18"/>
                      <w:szCs w:val="18"/>
                    </w:rPr>
                    <w:t xml:space="preserve"> request field in DCI format 0_1/0_2, the UE transmits the corresponding UEI beam report(s) in the second PUSCH scheduled by the DCI format 0_1/0_2</w:t>
                  </w:r>
                  <w:bookmarkEnd w:id="29"/>
                  <w:bookmarkEnd w:id="30"/>
                </w:p>
                <w:p w14:paraId="65E17BD0" w14:textId="77777777" w:rsidR="00F173C1" w:rsidRDefault="00165D0F">
                  <w:pPr>
                    <w:pStyle w:val="ListParagraph"/>
                    <w:widowControl w:val="0"/>
                    <w:numPr>
                      <w:ilvl w:val="1"/>
                      <w:numId w:val="27"/>
                    </w:numPr>
                    <w:shd w:val="clear" w:color="auto" w:fill="FFFFFF"/>
                    <w:snapToGrid w:val="0"/>
                    <w:spacing w:after="0"/>
                    <w:jc w:val="both"/>
                    <w:rPr>
                      <w:sz w:val="18"/>
                      <w:szCs w:val="18"/>
                    </w:rPr>
                  </w:pPr>
                  <w:r>
                    <w:rPr>
                      <w:sz w:val="18"/>
                      <w:szCs w:val="18"/>
                    </w:rPr>
                    <w:t>FFS: DCI format 0_3</w:t>
                  </w:r>
                </w:p>
                <w:p w14:paraId="1657BF7E" w14:textId="77777777" w:rsidR="00F173C1" w:rsidRDefault="00165D0F">
                  <w:pPr>
                    <w:pStyle w:val="ListParagraph"/>
                    <w:widowControl w:val="0"/>
                    <w:numPr>
                      <w:ilvl w:val="1"/>
                      <w:numId w:val="27"/>
                    </w:numPr>
                    <w:shd w:val="clear" w:color="auto" w:fill="FFFFFF"/>
                    <w:snapToGrid w:val="0"/>
                    <w:spacing w:after="0"/>
                    <w:jc w:val="both"/>
                    <w:rPr>
                      <w:sz w:val="18"/>
                      <w:szCs w:val="18"/>
                    </w:rPr>
                  </w:pPr>
                  <w:r>
                    <w:rPr>
                      <w:color w:val="FF0000"/>
                      <w:sz w:val="18"/>
                      <w:szCs w:val="18"/>
                    </w:rPr>
                    <w:t>FFS</w:t>
                  </w:r>
                  <w:r>
                    <w:rPr>
                      <w:color w:val="000000" w:themeColor="text1"/>
                      <w:sz w:val="18"/>
                      <w:szCs w:val="18"/>
                    </w:rPr>
                    <w:t xml:space="preserve">: Whether </w:t>
                  </w:r>
                  <w:r>
                    <w:rPr>
                      <w:rFonts w:eastAsia="PMingLiU"/>
                      <w:color w:val="FF0000"/>
                      <w:sz w:val="18"/>
                      <w:szCs w:val="18"/>
                      <w:lang w:eastAsia="zh-TW"/>
                    </w:rPr>
                    <w:t xml:space="preserve">a </w:t>
                  </w:r>
                  <w:r>
                    <w:rPr>
                      <w:color w:val="000000" w:themeColor="text1"/>
                      <w:sz w:val="18"/>
                      <w:szCs w:val="18"/>
                    </w:rPr>
                    <w:t xml:space="preserve">CSI trigger state </w:t>
                  </w:r>
                  <w:r>
                    <w:rPr>
                      <w:strike/>
                      <w:color w:val="FF0000"/>
                      <w:sz w:val="18"/>
                      <w:szCs w:val="18"/>
                    </w:rPr>
                    <w:t xml:space="preserve">codepoint in the CSI request field </w:t>
                  </w:r>
                  <w:r>
                    <w:rPr>
                      <w:color w:val="000000" w:themeColor="text1"/>
                      <w:sz w:val="18"/>
                      <w:szCs w:val="18"/>
                    </w:rPr>
                    <w:t>should be dedicated to UE-initiated/event-driven beam reporting, i.e., not associated with legacy AP-CSI report configuration</w:t>
                  </w:r>
                  <w:bookmarkEnd w:id="28"/>
                </w:p>
              </w:tc>
            </w:tr>
          </w:tbl>
          <w:p w14:paraId="7D6F748F" w14:textId="77777777" w:rsidR="00F173C1" w:rsidRDefault="00165D0F">
            <w:pPr>
              <w:shd w:val="clear" w:color="auto" w:fill="FFFFFF"/>
              <w:snapToGrid w:val="0"/>
              <w:rPr>
                <w:rFonts w:eastAsia="PMingLiU"/>
                <w:color w:val="0000FF"/>
                <w:sz w:val="18"/>
                <w:szCs w:val="18"/>
                <w:lang w:eastAsia="zh-TW"/>
              </w:rPr>
            </w:pPr>
            <w:r>
              <w:rPr>
                <w:rFonts w:eastAsia="PMingLiU"/>
                <w:color w:val="0000FF"/>
                <w:sz w:val="18"/>
                <w:szCs w:val="18"/>
                <w:lang w:eastAsia="zh-TW"/>
              </w:rPr>
              <w:t>[Mod]: Done! Thanks.</w:t>
            </w:r>
          </w:p>
          <w:p w14:paraId="37D7979F" w14:textId="77777777" w:rsidR="00F173C1" w:rsidRDefault="00F173C1">
            <w:pPr>
              <w:shd w:val="clear" w:color="auto" w:fill="FFFFFF"/>
              <w:snapToGrid w:val="0"/>
              <w:rPr>
                <w:rFonts w:eastAsia="PMingLiU"/>
                <w:color w:val="000000" w:themeColor="text1"/>
                <w:sz w:val="18"/>
                <w:szCs w:val="18"/>
                <w:lang w:eastAsia="zh-TW"/>
              </w:rPr>
            </w:pPr>
          </w:p>
          <w:p w14:paraId="64E08A66" w14:textId="77777777" w:rsidR="00F173C1" w:rsidRDefault="00165D0F">
            <w:pPr>
              <w:shd w:val="clear" w:color="auto" w:fill="FFFFFF"/>
              <w:snapToGrid w:val="0"/>
              <w:rPr>
                <w:rFonts w:eastAsia="PMingLiU"/>
                <w:b/>
                <w:bCs/>
                <w:color w:val="000000" w:themeColor="text1"/>
                <w:sz w:val="18"/>
                <w:szCs w:val="18"/>
                <w:lang w:eastAsia="zh-TW"/>
              </w:rPr>
            </w:pPr>
            <w:r>
              <w:rPr>
                <w:rFonts w:eastAsia="PMingLiU"/>
                <w:b/>
                <w:bCs/>
                <w:color w:val="000000" w:themeColor="text1"/>
                <w:sz w:val="18"/>
                <w:szCs w:val="18"/>
                <w:lang w:eastAsia="zh-TW"/>
              </w:rPr>
              <w:t xml:space="preserve">Proposal 3.3.1: </w:t>
            </w:r>
            <w:r>
              <w:rPr>
                <w:rFonts w:eastAsia="PMingLiU"/>
                <w:color w:val="000000" w:themeColor="text1"/>
                <w:sz w:val="18"/>
                <w:szCs w:val="18"/>
                <w:lang w:eastAsia="zh-TW"/>
              </w:rPr>
              <w:t>Support and prefer Option-1</w:t>
            </w:r>
          </w:p>
          <w:p w14:paraId="152A4A84" w14:textId="77777777" w:rsidR="00F173C1" w:rsidRDefault="00165D0F">
            <w:pPr>
              <w:shd w:val="clear" w:color="auto" w:fill="FFFFFF"/>
              <w:snapToGrid w:val="0"/>
              <w:rPr>
                <w:rFonts w:eastAsia="PMingLiU"/>
                <w:color w:val="000000" w:themeColor="text1"/>
                <w:sz w:val="18"/>
                <w:szCs w:val="18"/>
                <w:lang w:eastAsia="zh-TW"/>
              </w:rPr>
            </w:pPr>
            <w:r>
              <w:rPr>
                <w:rFonts w:eastAsia="PMingLiU"/>
                <w:color w:val="000000" w:themeColor="text1"/>
                <w:sz w:val="18"/>
                <w:szCs w:val="18"/>
                <w:lang w:eastAsia="zh-TW"/>
              </w:rPr>
              <w:t>We don’t see any issue to further attach the data and/or the other UCI in a pre-configured Type-1 CG PUSCH carry the beam report.</w:t>
            </w:r>
          </w:p>
          <w:p w14:paraId="12796D2B" w14:textId="77777777" w:rsidR="00F173C1" w:rsidRDefault="00165D0F">
            <w:pPr>
              <w:shd w:val="clear" w:color="auto" w:fill="FFFFFF"/>
              <w:snapToGrid w:val="0"/>
              <w:rPr>
                <w:rFonts w:eastAsia="PMingLiU"/>
                <w:color w:val="000000" w:themeColor="text1"/>
                <w:sz w:val="18"/>
                <w:szCs w:val="18"/>
                <w:lang w:eastAsia="zh-TW"/>
              </w:rPr>
            </w:pPr>
            <w:r>
              <w:rPr>
                <w:rFonts w:eastAsia="PMingLiU"/>
                <w:color w:val="000000" w:themeColor="text1"/>
                <w:sz w:val="18"/>
                <w:szCs w:val="18"/>
                <w:lang w:eastAsia="zh-TW"/>
              </w:rPr>
              <w:t>Besides, the issue caught in the FFS point is more critical from our view, that will impact the signal overhead in the system.</w:t>
            </w:r>
            <w:r>
              <w:t xml:space="preserve"> </w:t>
            </w:r>
            <w:r>
              <w:rPr>
                <w:rFonts w:eastAsia="PMingLiU"/>
                <w:color w:val="000000" w:themeColor="text1"/>
                <w:sz w:val="18"/>
                <w:szCs w:val="18"/>
                <w:lang w:eastAsia="zh-TW"/>
              </w:rPr>
              <w:t>Unlike to legacy Type-1 CG-PUSCH, if there is no UEI/ED beam report to be transmitted on one Type-1 CG-PUSCH occasion, then the Type-1 CG-PUSCH occasion cannot be used.</w:t>
            </w:r>
          </w:p>
          <w:p w14:paraId="575DBB79" w14:textId="77777777" w:rsidR="00F173C1" w:rsidRDefault="00F173C1">
            <w:pPr>
              <w:shd w:val="clear" w:color="auto" w:fill="FFFFFF"/>
              <w:snapToGrid w:val="0"/>
              <w:rPr>
                <w:rFonts w:eastAsia="PMingLiU"/>
                <w:color w:val="000000" w:themeColor="text1"/>
                <w:sz w:val="18"/>
                <w:szCs w:val="18"/>
                <w:lang w:eastAsia="zh-TW"/>
              </w:rPr>
            </w:pPr>
          </w:p>
          <w:p w14:paraId="41EDFB48" w14:textId="77777777" w:rsidR="00F173C1" w:rsidRDefault="00165D0F">
            <w:pPr>
              <w:tabs>
                <w:tab w:val="left" w:pos="720"/>
              </w:tabs>
              <w:adjustRightInd w:val="0"/>
              <w:snapToGrid w:val="0"/>
              <w:rPr>
                <w:rFonts w:eastAsia="PMingLiU"/>
                <w:b/>
                <w:bCs/>
                <w:color w:val="000000" w:themeColor="text1"/>
                <w:sz w:val="18"/>
                <w:szCs w:val="18"/>
                <w:lang w:eastAsia="zh-TW"/>
              </w:rPr>
            </w:pPr>
            <w:r>
              <w:rPr>
                <w:rFonts w:eastAsia="PMingLiU"/>
                <w:b/>
                <w:bCs/>
                <w:color w:val="000000" w:themeColor="text1"/>
                <w:sz w:val="18"/>
                <w:szCs w:val="18"/>
                <w:lang w:eastAsia="zh-TW"/>
              </w:rPr>
              <w:t xml:space="preserve">Proposed 3.3.2: </w:t>
            </w:r>
            <w:r>
              <w:rPr>
                <w:rFonts w:eastAsia="PMingLiU"/>
                <w:color w:val="000000" w:themeColor="text1"/>
                <w:sz w:val="18"/>
                <w:szCs w:val="18"/>
                <w:lang w:eastAsia="zh-TW"/>
              </w:rPr>
              <w:t>Support with updates.</w:t>
            </w:r>
          </w:p>
          <w:p w14:paraId="61CDC954" w14:textId="77777777" w:rsidR="00F173C1" w:rsidRDefault="00165D0F">
            <w:pPr>
              <w:tabs>
                <w:tab w:val="left" w:pos="720"/>
              </w:tabs>
              <w:adjustRightInd w:val="0"/>
              <w:snapToGrid w:val="0"/>
              <w:rPr>
                <w:rFonts w:eastAsia="PMingLiU"/>
                <w:color w:val="000000" w:themeColor="text1"/>
                <w:sz w:val="18"/>
                <w:szCs w:val="18"/>
                <w:lang w:eastAsia="zh-TW"/>
              </w:rPr>
            </w:pPr>
            <w:r>
              <w:rPr>
                <w:rFonts w:eastAsia="PMingLiU"/>
                <w:color w:val="000000" w:themeColor="text1"/>
                <w:sz w:val="18"/>
                <w:szCs w:val="18"/>
                <w:lang w:eastAsia="zh-TW"/>
              </w:rPr>
              <w:t xml:space="preserve">The potential intention of Option-2 is to increase the transmission occasion(s) for the second PUSCH in case that the occasion(s) may be collided with DL reception and/or other UL transmission. However, it also achieved by Option-1 with shortening the periodicity of the Typ-1 CG-PUSCH resource(s). Hence, we support Option-1 and we are fine with either same or different periodicity. </w:t>
            </w:r>
          </w:p>
          <w:p w14:paraId="2EB182FE" w14:textId="77777777" w:rsidR="00F173C1" w:rsidRDefault="00165D0F">
            <w:pPr>
              <w:tabs>
                <w:tab w:val="left" w:pos="720"/>
              </w:tabs>
              <w:adjustRightInd w:val="0"/>
              <w:snapToGrid w:val="0"/>
              <w:rPr>
                <w:rFonts w:eastAsia="PMingLiU"/>
                <w:color w:val="000000" w:themeColor="text1"/>
                <w:sz w:val="18"/>
                <w:szCs w:val="18"/>
                <w:lang w:eastAsia="zh-TW"/>
              </w:rPr>
            </w:pPr>
            <w:bookmarkStart w:id="31" w:name="OLE_LINK167"/>
            <w:r>
              <w:rPr>
                <w:rFonts w:eastAsia="PMingLiU"/>
                <w:color w:val="000000" w:themeColor="text1"/>
                <w:sz w:val="18"/>
                <w:szCs w:val="18"/>
                <w:lang w:eastAsia="zh-TW"/>
              </w:rPr>
              <w:t>In addition, it is better to align the wording with the working assumption in Issue 3.1.1, so we suggest updating the proposal on Option-1 as follows:</w:t>
            </w:r>
          </w:p>
          <w:tbl>
            <w:tblPr>
              <w:tblStyle w:val="TableGrid"/>
              <w:tblW w:w="0" w:type="auto"/>
              <w:tblLook w:val="04A0" w:firstRow="1" w:lastRow="0" w:firstColumn="1" w:lastColumn="0" w:noHBand="0" w:noVBand="1"/>
            </w:tblPr>
            <w:tblGrid>
              <w:gridCol w:w="8253"/>
            </w:tblGrid>
            <w:tr w:rsidR="00F173C1" w14:paraId="3EC2286D" w14:textId="77777777">
              <w:tc>
                <w:tcPr>
                  <w:tcW w:w="8253" w:type="dxa"/>
                  <w:tcBorders>
                    <w:top w:val="single" w:sz="4" w:space="0" w:color="auto"/>
                    <w:left w:val="single" w:sz="4" w:space="0" w:color="auto"/>
                    <w:bottom w:val="single" w:sz="4" w:space="0" w:color="auto"/>
                    <w:right w:val="single" w:sz="4" w:space="0" w:color="auto"/>
                  </w:tcBorders>
                </w:tcPr>
                <w:bookmarkEnd w:id="31"/>
                <w:p w14:paraId="6AFB1E31" w14:textId="77777777" w:rsidR="00F173C1" w:rsidRDefault="00165D0F">
                  <w:pPr>
                    <w:numPr>
                      <w:ilvl w:val="0"/>
                      <w:numId w:val="29"/>
                    </w:numPr>
                    <w:shd w:val="clear" w:color="auto" w:fill="FFFFFF"/>
                    <w:jc w:val="both"/>
                    <w:rPr>
                      <w:rFonts w:eastAsia="宋体"/>
                      <w:sz w:val="18"/>
                      <w:szCs w:val="18"/>
                    </w:rPr>
                  </w:pPr>
                  <w:r>
                    <w:rPr>
                      <w:rFonts w:eastAsia="宋体"/>
                      <w:sz w:val="18"/>
                      <w:szCs w:val="18"/>
                      <w:lang w:val="en-GB"/>
                    </w:rPr>
                    <w:t xml:space="preserve">Option-1 (one-to-one): Only one </w:t>
                  </w:r>
                  <w:r>
                    <w:rPr>
                      <w:rFonts w:eastAsia="宋体"/>
                      <w:strike/>
                      <w:color w:val="FF0000"/>
                      <w:sz w:val="18"/>
                      <w:szCs w:val="18"/>
                      <w:lang w:val="en-GB"/>
                    </w:rPr>
                    <w:t>first</w:t>
                  </w:r>
                  <w:r>
                    <w:rPr>
                      <w:rFonts w:eastAsia="宋体"/>
                      <w:color w:val="FF0000"/>
                      <w:sz w:val="18"/>
                      <w:szCs w:val="18"/>
                      <w:lang w:val="en-GB"/>
                    </w:rPr>
                    <w:t xml:space="preserve"> periodic </w:t>
                  </w:r>
                  <w:r>
                    <w:rPr>
                      <w:rFonts w:eastAsia="宋体"/>
                      <w:sz w:val="18"/>
                      <w:szCs w:val="18"/>
                      <w:lang w:val="en-GB"/>
                    </w:rPr>
                    <w:t xml:space="preserve">PUCCH resource </w:t>
                  </w:r>
                  <w:r>
                    <w:rPr>
                      <w:rFonts w:eastAsia="宋体"/>
                      <w:color w:val="FF0000"/>
                      <w:sz w:val="18"/>
                      <w:szCs w:val="18"/>
                      <w:lang w:val="en-GB"/>
                    </w:rPr>
                    <w:t>for the first channel</w:t>
                  </w:r>
                  <w:r>
                    <w:rPr>
                      <w:rFonts w:eastAsia="宋体"/>
                      <w:sz w:val="18"/>
                      <w:szCs w:val="18"/>
                      <w:lang w:val="en-GB"/>
                    </w:rPr>
                    <w:t xml:space="preserve"> and only one pre-configured resource for second UL channel can be associated with the CSI report configuration for UE-initiated/event-driven beam reporting.</w:t>
                  </w:r>
                </w:p>
              </w:tc>
            </w:tr>
          </w:tbl>
          <w:p w14:paraId="3995A35B" w14:textId="77777777" w:rsidR="00F173C1" w:rsidRDefault="00165D0F">
            <w:pPr>
              <w:tabs>
                <w:tab w:val="left" w:pos="720"/>
              </w:tabs>
              <w:adjustRightInd w:val="0"/>
              <w:snapToGrid w:val="0"/>
              <w:rPr>
                <w:rFonts w:eastAsia="PMingLiU"/>
                <w:color w:val="000000" w:themeColor="text1"/>
                <w:sz w:val="18"/>
                <w:szCs w:val="18"/>
                <w:lang w:eastAsia="zh-TW"/>
              </w:rPr>
            </w:pPr>
            <w:r>
              <w:rPr>
                <w:rFonts w:eastAsia="PMingLiU"/>
                <w:color w:val="000000" w:themeColor="text1"/>
                <w:sz w:val="18"/>
                <w:szCs w:val="18"/>
                <w:lang w:eastAsia="zh-TW"/>
              </w:rPr>
              <w:t xml:space="preserve">Regarding the FFS for the enhancement of a second PUSCH carrying multiple beam reports, could FL explain what is the issue that we would like to discuss? </w:t>
            </w:r>
          </w:p>
          <w:p w14:paraId="3CA8B805" w14:textId="77777777" w:rsidR="00F173C1" w:rsidRDefault="00165D0F">
            <w:pPr>
              <w:tabs>
                <w:tab w:val="left" w:pos="720"/>
              </w:tabs>
              <w:adjustRightInd w:val="0"/>
              <w:snapToGrid w:val="0"/>
              <w:rPr>
                <w:rFonts w:eastAsia="PMingLiU"/>
                <w:color w:val="0000FF"/>
                <w:sz w:val="18"/>
                <w:szCs w:val="18"/>
                <w:lang w:eastAsia="zh-TW"/>
              </w:rPr>
            </w:pPr>
            <w:r>
              <w:rPr>
                <w:rFonts w:eastAsia="PMingLiU"/>
                <w:color w:val="0000FF"/>
                <w:sz w:val="18"/>
                <w:szCs w:val="18"/>
                <w:lang w:eastAsia="zh-TW"/>
              </w:rPr>
              <w:t>[Mod]: Any update of report format or priority rule of report dropping, i.e., whether/how to capture one or more reports in a single second PUSCH.</w:t>
            </w:r>
          </w:p>
          <w:p w14:paraId="2FA8691D" w14:textId="77777777" w:rsidR="00F173C1" w:rsidRDefault="00F173C1">
            <w:pPr>
              <w:tabs>
                <w:tab w:val="left" w:pos="720"/>
              </w:tabs>
              <w:adjustRightInd w:val="0"/>
              <w:snapToGrid w:val="0"/>
              <w:rPr>
                <w:rFonts w:eastAsia="PMingLiU"/>
                <w:color w:val="000000" w:themeColor="text1"/>
                <w:sz w:val="18"/>
                <w:szCs w:val="18"/>
                <w:lang w:eastAsia="zh-TW"/>
              </w:rPr>
            </w:pPr>
          </w:p>
          <w:p w14:paraId="6AD55A72" w14:textId="77777777" w:rsidR="00F173C1" w:rsidRDefault="00165D0F">
            <w:pPr>
              <w:overflowPunct w:val="0"/>
              <w:autoSpaceDE w:val="0"/>
              <w:autoSpaceDN w:val="0"/>
              <w:adjustRightInd w:val="0"/>
              <w:textAlignment w:val="baseline"/>
              <w:rPr>
                <w:rFonts w:eastAsia="MS Mincho"/>
                <w:color w:val="000000" w:themeColor="text1"/>
                <w:sz w:val="18"/>
                <w:szCs w:val="18"/>
                <w:lang w:val="en-GB" w:eastAsia="ja-JP"/>
              </w:rPr>
            </w:pPr>
            <w:r>
              <w:rPr>
                <w:rFonts w:eastAsia="PMingLiU"/>
                <w:b/>
                <w:bCs/>
                <w:color w:val="000000" w:themeColor="text1"/>
                <w:sz w:val="18"/>
                <w:szCs w:val="18"/>
                <w:lang w:eastAsia="zh-TW"/>
              </w:rPr>
              <w:t xml:space="preserve">Issue 3.3.3: </w:t>
            </w:r>
            <w:r>
              <w:rPr>
                <w:rFonts w:eastAsia="PMingLiU"/>
                <w:color w:val="000000" w:themeColor="text1"/>
                <w:sz w:val="18"/>
                <w:szCs w:val="18"/>
                <w:lang w:eastAsia="zh-TW"/>
              </w:rPr>
              <w:t>Fine with Option-1</w:t>
            </w:r>
            <w:bookmarkEnd w:id="24"/>
          </w:p>
        </w:tc>
      </w:tr>
      <w:tr w:rsidR="00F173C1" w14:paraId="1DB6EF2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2BEFCD7" w14:textId="77777777" w:rsidR="00F173C1" w:rsidRDefault="00165D0F">
            <w:pPr>
              <w:snapToGrid w:val="0"/>
              <w:rPr>
                <w:color w:val="000000" w:themeColor="text1"/>
                <w:sz w:val="18"/>
                <w:szCs w:val="18"/>
                <w:lang w:eastAsia="zh-CN"/>
              </w:rPr>
            </w:pPr>
            <w:r>
              <w:rPr>
                <w:color w:val="000000" w:themeColor="text1"/>
                <w:sz w:val="18"/>
                <w:szCs w:val="18"/>
                <w:lang w:eastAsia="zh-CN"/>
              </w:rPr>
              <w:lastRenderedPageBreak/>
              <w:t>OPPO</w:t>
            </w:r>
          </w:p>
        </w:tc>
        <w:tc>
          <w:tcPr>
            <w:tcW w:w="8479" w:type="dxa"/>
            <w:tcBorders>
              <w:top w:val="single" w:sz="4" w:space="0" w:color="auto"/>
              <w:left w:val="single" w:sz="4" w:space="0" w:color="auto"/>
              <w:bottom w:val="single" w:sz="4" w:space="0" w:color="auto"/>
              <w:right w:val="single" w:sz="4" w:space="0" w:color="auto"/>
            </w:tcBorders>
          </w:tcPr>
          <w:p w14:paraId="23F6A8A9" w14:textId="77777777" w:rsidR="00F173C1" w:rsidRDefault="00165D0F">
            <w:pPr>
              <w:snapToGrid w:val="0"/>
              <w:jc w:val="both"/>
              <w:rPr>
                <w:bCs/>
                <w:color w:val="000000" w:themeColor="text1"/>
                <w:sz w:val="18"/>
                <w:szCs w:val="18"/>
                <w:lang w:eastAsia="zh-CN"/>
              </w:rPr>
            </w:pPr>
            <w:r>
              <w:rPr>
                <w:bCs/>
                <w:color w:val="000000" w:themeColor="text1"/>
                <w:sz w:val="18"/>
                <w:szCs w:val="18"/>
                <w:lang w:eastAsia="zh-CN"/>
              </w:rPr>
              <w:t>Q 3.1.1: Support to confirm the WA</w:t>
            </w:r>
          </w:p>
          <w:p w14:paraId="48B12C18" w14:textId="77777777" w:rsidR="00F173C1" w:rsidRDefault="00F173C1">
            <w:pPr>
              <w:snapToGrid w:val="0"/>
              <w:jc w:val="both"/>
              <w:rPr>
                <w:bCs/>
                <w:color w:val="000000" w:themeColor="text1"/>
                <w:sz w:val="18"/>
                <w:szCs w:val="18"/>
                <w:lang w:eastAsia="zh-CN"/>
              </w:rPr>
            </w:pPr>
          </w:p>
          <w:p w14:paraId="4FF5603F" w14:textId="77777777" w:rsidR="00F173C1" w:rsidRDefault="00165D0F">
            <w:pPr>
              <w:snapToGrid w:val="0"/>
              <w:jc w:val="both"/>
              <w:rPr>
                <w:bCs/>
                <w:color w:val="000000" w:themeColor="text1"/>
                <w:sz w:val="18"/>
                <w:szCs w:val="18"/>
                <w:lang w:eastAsia="zh-CN"/>
              </w:rPr>
            </w:pPr>
            <w:r>
              <w:rPr>
                <w:bCs/>
                <w:color w:val="000000" w:themeColor="text1"/>
                <w:sz w:val="18"/>
                <w:szCs w:val="18"/>
                <w:lang w:eastAsia="zh-CN"/>
              </w:rPr>
              <w:t>Re issue 3.1.2:</w:t>
            </w:r>
            <w:r>
              <w:rPr>
                <w:b/>
                <w:color w:val="000000" w:themeColor="text1"/>
                <w:sz w:val="18"/>
                <w:szCs w:val="18"/>
                <w:lang w:eastAsia="zh-CN"/>
              </w:rPr>
              <w:t xml:space="preserve">  </w:t>
            </w:r>
            <w:r>
              <w:rPr>
                <w:bCs/>
                <w:color w:val="000000" w:themeColor="text1"/>
                <w:sz w:val="18"/>
                <w:szCs w:val="18"/>
                <w:lang w:eastAsia="zh-CN"/>
              </w:rPr>
              <w:t xml:space="preserve">Only unified/same solution for Mode-A and Mode-B is acceptable. </w:t>
            </w:r>
          </w:p>
          <w:p w14:paraId="137A2E53" w14:textId="77777777" w:rsidR="00F173C1" w:rsidRDefault="00F173C1">
            <w:pPr>
              <w:snapToGrid w:val="0"/>
              <w:jc w:val="both"/>
              <w:rPr>
                <w:bCs/>
                <w:color w:val="000000" w:themeColor="text1"/>
                <w:sz w:val="18"/>
                <w:szCs w:val="18"/>
                <w:lang w:eastAsia="zh-CN"/>
              </w:rPr>
            </w:pPr>
          </w:p>
          <w:p w14:paraId="514FED09" w14:textId="77777777" w:rsidR="00F173C1" w:rsidRDefault="00165D0F">
            <w:pPr>
              <w:snapToGrid w:val="0"/>
              <w:jc w:val="both"/>
              <w:rPr>
                <w:bCs/>
                <w:color w:val="000000" w:themeColor="text1"/>
                <w:sz w:val="18"/>
                <w:szCs w:val="18"/>
                <w:lang w:eastAsia="zh-CN"/>
              </w:rPr>
            </w:pPr>
            <w:r>
              <w:rPr>
                <w:bCs/>
                <w:color w:val="000000" w:themeColor="text1"/>
                <w:sz w:val="18"/>
                <w:szCs w:val="18"/>
                <w:lang w:eastAsia="zh-CN"/>
              </w:rPr>
              <w:t>Proposal 3.1.3: not support for the Mode-B part. For Mode-B, the 1</w:t>
            </w:r>
            <w:r>
              <w:rPr>
                <w:bCs/>
                <w:color w:val="000000" w:themeColor="text1"/>
                <w:sz w:val="18"/>
                <w:szCs w:val="18"/>
                <w:vertAlign w:val="superscript"/>
                <w:lang w:eastAsia="zh-CN"/>
              </w:rPr>
              <w:t>st</w:t>
            </w:r>
            <w:r>
              <w:rPr>
                <w:bCs/>
                <w:color w:val="000000" w:themeColor="text1"/>
                <w:sz w:val="18"/>
                <w:szCs w:val="18"/>
                <w:lang w:eastAsia="zh-CN"/>
              </w:rPr>
              <w:t xml:space="preserve"> PUCCH channel should not have prohibit timer.</w:t>
            </w:r>
          </w:p>
          <w:p w14:paraId="024545AB" w14:textId="77777777" w:rsidR="00F173C1" w:rsidRDefault="00F173C1">
            <w:pPr>
              <w:snapToGrid w:val="0"/>
              <w:jc w:val="both"/>
              <w:rPr>
                <w:bCs/>
                <w:color w:val="000000" w:themeColor="text1"/>
                <w:sz w:val="18"/>
                <w:szCs w:val="18"/>
                <w:lang w:eastAsia="zh-CN"/>
              </w:rPr>
            </w:pPr>
          </w:p>
          <w:p w14:paraId="368E6AF7" w14:textId="77777777" w:rsidR="00F173C1" w:rsidRDefault="00165D0F">
            <w:pPr>
              <w:snapToGrid w:val="0"/>
              <w:jc w:val="both"/>
              <w:rPr>
                <w:bCs/>
                <w:color w:val="000000" w:themeColor="text1"/>
                <w:sz w:val="18"/>
                <w:szCs w:val="18"/>
                <w:lang w:eastAsia="zh-CN"/>
              </w:rPr>
            </w:pPr>
            <w:r>
              <w:rPr>
                <w:bCs/>
                <w:color w:val="000000" w:themeColor="text1"/>
                <w:sz w:val="18"/>
                <w:szCs w:val="18"/>
                <w:lang w:eastAsia="zh-CN"/>
              </w:rPr>
              <w:t>Q3.1.1: Before we completed the down-selection on Alt1 and Alt3, it looks like we are able to answer those question.</w:t>
            </w:r>
          </w:p>
          <w:p w14:paraId="10AA6844" w14:textId="77777777" w:rsidR="00F173C1" w:rsidRDefault="00165D0F">
            <w:pPr>
              <w:snapToGrid w:val="0"/>
              <w:jc w:val="both"/>
              <w:rPr>
                <w:bCs/>
                <w:color w:val="0000FF"/>
                <w:sz w:val="18"/>
                <w:szCs w:val="18"/>
                <w:lang w:eastAsia="zh-CN"/>
              </w:rPr>
            </w:pPr>
            <w:r>
              <w:rPr>
                <w:bCs/>
                <w:color w:val="0000FF"/>
                <w:sz w:val="18"/>
                <w:szCs w:val="18"/>
                <w:lang w:eastAsia="zh-CN"/>
              </w:rPr>
              <w:t>[Mod]: Okay, let’s try!</w:t>
            </w:r>
          </w:p>
          <w:p w14:paraId="746EBDB6" w14:textId="77777777" w:rsidR="00F173C1" w:rsidRDefault="00F173C1">
            <w:pPr>
              <w:snapToGrid w:val="0"/>
              <w:jc w:val="both"/>
              <w:rPr>
                <w:bCs/>
                <w:color w:val="000000" w:themeColor="text1"/>
                <w:sz w:val="18"/>
                <w:szCs w:val="18"/>
                <w:lang w:eastAsia="zh-CN"/>
              </w:rPr>
            </w:pPr>
          </w:p>
          <w:p w14:paraId="5770D41F" w14:textId="77777777" w:rsidR="00F173C1" w:rsidRDefault="00165D0F">
            <w:pPr>
              <w:snapToGrid w:val="0"/>
              <w:jc w:val="both"/>
              <w:rPr>
                <w:bCs/>
                <w:color w:val="000000" w:themeColor="text1"/>
                <w:sz w:val="18"/>
                <w:szCs w:val="18"/>
                <w:lang w:eastAsia="zh-CN"/>
              </w:rPr>
            </w:pPr>
            <w:r>
              <w:rPr>
                <w:bCs/>
                <w:color w:val="000000" w:themeColor="text1"/>
                <w:sz w:val="18"/>
                <w:szCs w:val="18"/>
                <w:lang w:eastAsia="zh-CN"/>
              </w:rPr>
              <w:t xml:space="preserve">Proposal 3.2.1: Support </w:t>
            </w:r>
          </w:p>
          <w:p w14:paraId="1E867D69" w14:textId="77777777" w:rsidR="00F173C1" w:rsidRDefault="00F173C1">
            <w:pPr>
              <w:snapToGrid w:val="0"/>
              <w:jc w:val="both"/>
              <w:rPr>
                <w:bCs/>
                <w:color w:val="000000" w:themeColor="text1"/>
                <w:sz w:val="18"/>
                <w:szCs w:val="18"/>
                <w:lang w:eastAsia="zh-CN"/>
              </w:rPr>
            </w:pPr>
          </w:p>
          <w:p w14:paraId="2885D7F3" w14:textId="77777777" w:rsidR="00F173C1" w:rsidRDefault="00165D0F">
            <w:pPr>
              <w:snapToGrid w:val="0"/>
              <w:jc w:val="both"/>
              <w:rPr>
                <w:bCs/>
                <w:color w:val="000000" w:themeColor="text1"/>
                <w:sz w:val="18"/>
                <w:szCs w:val="18"/>
                <w:lang w:eastAsia="zh-CN"/>
              </w:rPr>
            </w:pPr>
            <w:r>
              <w:rPr>
                <w:bCs/>
                <w:color w:val="000000" w:themeColor="text1"/>
                <w:sz w:val="18"/>
                <w:szCs w:val="18"/>
                <w:lang w:eastAsia="zh-CN"/>
              </w:rPr>
              <w:t>Proposal 3.3.1: Support Option-1. Both Option-2 and 3 would cause Uplink resource waste. And one more question: what is the difference between Option 2 and 3?</w:t>
            </w:r>
          </w:p>
          <w:p w14:paraId="31BA3E99" w14:textId="77777777" w:rsidR="00F173C1" w:rsidRDefault="00165D0F">
            <w:pPr>
              <w:snapToGrid w:val="0"/>
              <w:jc w:val="both"/>
              <w:rPr>
                <w:bCs/>
                <w:color w:val="FF0000"/>
                <w:sz w:val="18"/>
                <w:szCs w:val="18"/>
                <w:lang w:eastAsia="zh-CN"/>
              </w:rPr>
            </w:pPr>
            <w:r>
              <w:rPr>
                <w:bCs/>
                <w:color w:val="FF0000"/>
                <w:sz w:val="18"/>
                <w:szCs w:val="18"/>
                <w:lang w:eastAsia="zh-CN"/>
              </w:rPr>
              <w:t>[Mod]: This PUSCH can NOT carry any other UCI or not!</w:t>
            </w:r>
          </w:p>
          <w:p w14:paraId="51004BB2" w14:textId="77777777" w:rsidR="00F173C1" w:rsidRDefault="00F173C1">
            <w:pPr>
              <w:snapToGrid w:val="0"/>
              <w:jc w:val="both"/>
              <w:rPr>
                <w:bCs/>
                <w:color w:val="000000" w:themeColor="text1"/>
                <w:sz w:val="18"/>
                <w:szCs w:val="18"/>
                <w:lang w:eastAsia="zh-CN"/>
              </w:rPr>
            </w:pPr>
          </w:p>
          <w:p w14:paraId="1364DCE2" w14:textId="77777777" w:rsidR="00F173C1" w:rsidRDefault="00165D0F">
            <w:pPr>
              <w:snapToGrid w:val="0"/>
              <w:jc w:val="both"/>
              <w:rPr>
                <w:bCs/>
                <w:color w:val="000000" w:themeColor="text1"/>
                <w:sz w:val="18"/>
                <w:szCs w:val="18"/>
                <w:lang w:eastAsia="zh-CN"/>
              </w:rPr>
            </w:pPr>
            <w:r>
              <w:rPr>
                <w:bCs/>
                <w:color w:val="000000" w:themeColor="text1"/>
                <w:sz w:val="18"/>
                <w:szCs w:val="18"/>
                <w:lang w:eastAsia="zh-CN"/>
              </w:rPr>
              <w:t>Proposal 3.3.2: Support and prefer Option-1A.  The issue of Option-1B is that it would result in the situation that contradicts with the One-to-One mapping principle.</w:t>
            </w:r>
          </w:p>
          <w:p w14:paraId="1F7A8F30" w14:textId="77777777" w:rsidR="00F173C1" w:rsidRDefault="00F173C1">
            <w:pPr>
              <w:snapToGrid w:val="0"/>
              <w:jc w:val="both"/>
              <w:rPr>
                <w:bCs/>
                <w:color w:val="000000" w:themeColor="text1"/>
                <w:sz w:val="18"/>
                <w:szCs w:val="18"/>
                <w:lang w:eastAsia="zh-CN"/>
              </w:rPr>
            </w:pPr>
          </w:p>
          <w:p w14:paraId="3BD3EA0C" w14:textId="77777777" w:rsidR="00F173C1" w:rsidRDefault="00165D0F">
            <w:pPr>
              <w:snapToGrid w:val="0"/>
              <w:jc w:val="both"/>
              <w:rPr>
                <w:bCs/>
                <w:color w:val="000000" w:themeColor="text1"/>
                <w:sz w:val="18"/>
                <w:szCs w:val="18"/>
                <w:lang w:eastAsia="zh-CN"/>
              </w:rPr>
            </w:pPr>
            <w:r>
              <w:rPr>
                <w:bCs/>
                <w:color w:val="000000" w:themeColor="text1"/>
                <w:sz w:val="18"/>
                <w:szCs w:val="18"/>
                <w:lang w:eastAsia="zh-CN"/>
              </w:rPr>
              <w:lastRenderedPageBreak/>
              <w:t xml:space="preserve"> </w:t>
            </w:r>
          </w:p>
          <w:p w14:paraId="4BC69E62" w14:textId="77777777" w:rsidR="00F173C1" w:rsidRDefault="00F173C1">
            <w:pPr>
              <w:snapToGrid w:val="0"/>
              <w:jc w:val="both"/>
              <w:rPr>
                <w:b/>
                <w:color w:val="000000" w:themeColor="text1"/>
                <w:sz w:val="18"/>
                <w:szCs w:val="18"/>
                <w:lang w:eastAsia="zh-CN"/>
              </w:rPr>
            </w:pPr>
          </w:p>
        </w:tc>
      </w:tr>
      <w:tr w:rsidR="00F173C1" w14:paraId="4FA4A21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E01143E" w14:textId="77777777" w:rsidR="00F173C1" w:rsidRDefault="00165D0F">
            <w:pPr>
              <w:snapToGrid w:val="0"/>
              <w:rPr>
                <w:rFonts w:eastAsia="MS Mincho"/>
                <w:color w:val="000000" w:themeColor="text1"/>
                <w:sz w:val="18"/>
                <w:szCs w:val="18"/>
                <w:lang w:eastAsia="ja-JP"/>
              </w:rPr>
            </w:pPr>
            <w:r>
              <w:rPr>
                <w:rFonts w:eastAsia="Malgun Gothic" w:hint="eastAsia"/>
                <w:color w:val="000000" w:themeColor="text1"/>
                <w:sz w:val="18"/>
                <w:szCs w:val="18"/>
              </w:rPr>
              <w:lastRenderedPageBreak/>
              <w:t>LG</w:t>
            </w:r>
          </w:p>
        </w:tc>
        <w:tc>
          <w:tcPr>
            <w:tcW w:w="8479" w:type="dxa"/>
            <w:tcBorders>
              <w:top w:val="single" w:sz="4" w:space="0" w:color="auto"/>
              <w:left w:val="single" w:sz="4" w:space="0" w:color="auto"/>
              <w:bottom w:val="single" w:sz="4" w:space="0" w:color="auto"/>
              <w:right w:val="single" w:sz="4" w:space="0" w:color="auto"/>
            </w:tcBorders>
          </w:tcPr>
          <w:p w14:paraId="5A725208" w14:textId="2512A0E8" w:rsidR="00F173C1" w:rsidRDefault="00165D0F">
            <w:pPr>
              <w:overflowPunct w:val="0"/>
              <w:autoSpaceDE w:val="0"/>
              <w:autoSpaceDN w:val="0"/>
              <w:adjustRightInd w:val="0"/>
              <w:textAlignment w:val="baseline"/>
              <w:rPr>
                <w:rFonts w:eastAsia="Malgun Gothic"/>
                <w:color w:val="000000" w:themeColor="text1"/>
                <w:sz w:val="18"/>
                <w:szCs w:val="18"/>
              </w:rPr>
            </w:pPr>
            <w:r>
              <w:rPr>
                <w:rFonts w:eastAsia="Malgun Gothic"/>
                <w:color w:val="000000" w:themeColor="text1"/>
                <w:sz w:val="18"/>
                <w:szCs w:val="18"/>
              </w:rPr>
              <w:t xml:space="preserve">Q3.1.1: </w:t>
            </w:r>
            <w:r>
              <w:rPr>
                <w:rFonts w:hint="eastAsia"/>
                <w:color w:val="000000" w:themeColor="text1"/>
                <w:sz w:val="18"/>
                <w:szCs w:val="18"/>
                <w:lang w:eastAsia="zh-CN"/>
              </w:rPr>
              <w:t xml:space="preserve">Postpone the </w:t>
            </w:r>
            <w:r>
              <w:rPr>
                <w:color w:val="000000" w:themeColor="text1"/>
                <w:sz w:val="18"/>
                <w:szCs w:val="18"/>
                <w:lang w:eastAsia="zh-CN"/>
              </w:rPr>
              <w:t>discussion</w:t>
            </w:r>
            <w:r>
              <w:rPr>
                <w:rFonts w:hint="eastAsia"/>
                <w:color w:val="000000" w:themeColor="text1"/>
                <w:sz w:val="18"/>
                <w:szCs w:val="18"/>
                <w:lang w:eastAsia="zh-CN"/>
              </w:rPr>
              <w:t xml:space="preserve">. </w:t>
            </w:r>
            <w:r w:rsidR="00C93F49">
              <w:rPr>
                <w:rFonts w:eastAsia="Malgun Gothic"/>
                <w:color w:val="000000" w:themeColor="text1"/>
                <w:sz w:val="18"/>
                <w:szCs w:val="18"/>
              </w:rPr>
              <w:t>I</w:t>
            </w:r>
            <w:r>
              <w:rPr>
                <w:rFonts w:eastAsia="Malgun Gothic"/>
                <w:color w:val="000000" w:themeColor="text1"/>
                <w:sz w:val="18"/>
                <w:szCs w:val="18"/>
              </w:rPr>
              <w:t xml:space="preserve">t is coupled with other issues such as whether to confirm WA on multiple events. </w:t>
            </w:r>
          </w:p>
          <w:p w14:paraId="6EC1EFFE" w14:textId="77777777" w:rsidR="00F173C1" w:rsidRDefault="00165D0F">
            <w:pPr>
              <w:snapToGrid w:val="0"/>
              <w:rPr>
                <w:color w:val="0000FF"/>
                <w:sz w:val="18"/>
                <w:szCs w:val="18"/>
                <w:lang w:eastAsia="zh-CN"/>
              </w:rPr>
            </w:pPr>
            <w:r>
              <w:rPr>
                <w:color w:val="0000FF"/>
                <w:sz w:val="18"/>
                <w:szCs w:val="18"/>
                <w:lang w:eastAsia="zh-CN"/>
              </w:rPr>
              <w:t>[Mod]: Pls review the reply to CMCC.</w:t>
            </w:r>
          </w:p>
          <w:p w14:paraId="2120E37A" w14:textId="77777777" w:rsidR="00F173C1" w:rsidRDefault="00F173C1">
            <w:pPr>
              <w:overflowPunct w:val="0"/>
              <w:autoSpaceDE w:val="0"/>
              <w:autoSpaceDN w:val="0"/>
              <w:adjustRightInd w:val="0"/>
              <w:textAlignment w:val="baseline"/>
              <w:rPr>
                <w:rFonts w:eastAsia="Malgun Gothic"/>
                <w:color w:val="000000" w:themeColor="text1"/>
                <w:sz w:val="18"/>
                <w:szCs w:val="18"/>
              </w:rPr>
            </w:pPr>
          </w:p>
          <w:p w14:paraId="05C39112" w14:textId="77777777" w:rsidR="00F173C1" w:rsidRDefault="00165D0F">
            <w:pPr>
              <w:overflowPunct w:val="0"/>
              <w:autoSpaceDE w:val="0"/>
              <w:autoSpaceDN w:val="0"/>
              <w:adjustRightInd w:val="0"/>
              <w:textAlignment w:val="baseline"/>
              <w:rPr>
                <w:rFonts w:eastAsia="Malgun Gothic"/>
                <w:color w:val="000000" w:themeColor="text1"/>
                <w:sz w:val="18"/>
                <w:szCs w:val="18"/>
              </w:rPr>
            </w:pPr>
            <w:r>
              <w:rPr>
                <w:rFonts w:eastAsia="Malgun Gothic"/>
                <w:color w:val="000000" w:themeColor="text1"/>
                <w:sz w:val="18"/>
                <w:szCs w:val="18"/>
              </w:rPr>
              <w:t xml:space="preserve">Proposal 3.1.3: we are generally fine with the Proposal in principle. </w:t>
            </w:r>
          </w:p>
          <w:p w14:paraId="3AA11989" w14:textId="77777777" w:rsidR="00F173C1" w:rsidRDefault="00165D0F">
            <w:pPr>
              <w:overflowPunct w:val="0"/>
              <w:autoSpaceDE w:val="0"/>
              <w:autoSpaceDN w:val="0"/>
              <w:adjustRightInd w:val="0"/>
              <w:textAlignment w:val="baseline"/>
              <w:rPr>
                <w:bCs/>
                <w:color w:val="000000" w:themeColor="text1"/>
                <w:sz w:val="18"/>
                <w:szCs w:val="18"/>
                <w:lang w:eastAsia="zh-CN"/>
              </w:rPr>
            </w:pPr>
            <w:r>
              <w:rPr>
                <w:bCs/>
                <w:color w:val="000000" w:themeColor="text1"/>
                <w:sz w:val="18"/>
                <w:szCs w:val="18"/>
                <w:lang w:eastAsia="zh-CN"/>
              </w:rPr>
              <w:t>Q3.1.1: we can start with reusing legacy approach for SR multiplexing, dropping, prioritization in collision case.</w:t>
            </w:r>
          </w:p>
          <w:p w14:paraId="515D66DF" w14:textId="77777777" w:rsidR="00F173C1" w:rsidRDefault="00165D0F">
            <w:pPr>
              <w:snapToGrid w:val="0"/>
              <w:jc w:val="both"/>
              <w:rPr>
                <w:bCs/>
                <w:color w:val="000000" w:themeColor="text1"/>
                <w:sz w:val="18"/>
                <w:szCs w:val="18"/>
                <w:lang w:eastAsia="zh-CN"/>
              </w:rPr>
            </w:pPr>
            <w:r>
              <w:rPr>
                <w:bCs/>
                <w:color w:val="000000" w:themeColor="text1"/>
                <w:sz w:val="18"/>
                <w:szCs w:val="18"/>
                <w:lang w:eastAsia="zh-CN"/>
              </w:rPr>
              <w:t xml:space="preserve">Proposal 3.2.1: Support without FFS. It is not clear why dedicated code point is needed. </w:t>
            </w:r>
          </w:p>
          <w:p w14:paraId="07406B82" w14:textId="77777777" w:rsidR="00F173C1" w:rsidRDefault="00165D0F">
            <w:pPr>
              <w:snapToGrid w:val="0"/>
              <w:jc w:val="both"/>
              <w:rPr>
                <w:bCs/>
                <w:color w:val="0000FF"/>
                <w:sz w:val="18"/>
                <w:szCs w:val="18"/>
                <w:lang w:eastAsia="zh-CN"/>
              </w:rPr>
            </w:pPr>
            <w:r>
              <w:rPr>
                <w:bCs/>
                <w:color w:val="0000FF"/>
                <w:sz w:val="18"/>
                <w:szCs w:val="18"/>
                <w:lang w:eastAsia="zh-CN"/>
              </w:rPr>
              <w:t>[Mod]: Done! Having FFS or not may not be a big deal.</w:t>
            </w:r>
          </w:p>
          <w:p w14:paraId="4D68FC52" w14:textId="77777777" w:rsidR="00F173C1" w:rsidRDefault="00165D0F">
            <w:pPr>
              <w:overflowPunct w:val="0"/>
              <w:autoSpaceDE w:val="0"/>
              <w:autoSpaceDN w:val="0"/>
              <w:adjustRightInd w:val="0"/>
              <w:textAlignment w:val="baseline"/>
              <w:rPr>
                <w:rFonts w:eastAsia="MS Mincho"/>
                <w:color w:val="000000" w:themeColor="text1"/>
                <w:sz w:val="18"/>
                <w:szCs w:val="18"/>
                <w:lang w:eastAsia="ja-JP"/>
              </w:rPr>
            </w:pPr>
            <w:r>
              <w:rPr>
                <w:bCs/>
                <w:color w:val="000000" w:themeColor="text1"/>
                <w:sz w:val="18"/>
                <w:szCs w:val="18"/>
                <w:lang w:eastAsia="zh-CN"/>
              </w:rPr>
              <w:t xml:space="preserve">Proposal 3.3.1: we are okay with update. </w:t>
            </w:r>
          </w:p>
        </w:tc>
      </w:tr>
      <w:tr w:rsidR="00F173C1" w14:paraId="6FD5B73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9EA3C91" w14:textId="77777777" w:rsidR="00F173C1" w:rsidRDefault="00165D0F">
            <w:pPr>
              <w:snapToGrid w:val="0"/>
              <w:rPr>
                <w:sz w:val="18"/>
                <w:szCs w:val="18"/>
                <w:lang w:eastAsia="zh-CN"/>
              </w:rPr>
            </w:pPr>
            <w:r>
              <w:rPr>
                <w:rFonts w:eastAsia="MS Mincho"/>
                <w:color w:val="000000" w:themeColor="text1"/>
                <w:sz w:val="18"/>
                <w:szCs w:val="18"/>
                <w:lang w:eastAsia="ja-JP"/>
              </w:rPr>
              <w:t>Samsung</w:t>
            </w:r>
          </w:p>
        </w:tc>
        <w:tc>
          <w:tcPr>
            <w:tcW w:w="8479" w:type="dxa"/>
            <w:tcBorders>
              <w:top w:val="single" w:sz="4" w:space="0" w:color="auto"/>
              <w:left w:val="single" w:sz="4" w:space="0" w:color="auto"/>
              <w:bottom w:val="single" w:sz="4" w:space="0" w:color="auto"/>
              <w:right w:val="single" w:sz="4" w:space="0" w:color="auto"/>
            </w:tcBorders>
          </w:tcPr>
          <w:p w14:paraId="2A227113" w14:textId="77777777" w:rsidR="00F173C1" w:rsidRDefault="00165D0F">
            <w:pPr>
              <w:snapToGrid w:val="0"/>
              <w:rPr>
                <w:rFonts w:cs="Times"/>
                <w:bCs/>
                <w:sz w:val="18"/>
                <w:szCs w:val="18"/>
                <w:lang w:eastAsia="zh-CN"/>
              </w:rPr>
            </w:pPr>
            <w:r>
              <w:rPr>
                <w:rFonts w:cs="Times"/>
                <w:b/>
                <w:bCs/>
                <w:sz w:val="18"/>
                <w:szCs w:val="18"/>
                <w:lang w:eastAsia="zh-CN"/>
              </w:rPr>
              <w:t>Q3.1.1:</w:t>
            </w:r>
            <w:r>
              <w:rPr>
                <w:rFonts w:cs="Times"/>
                <w:bCs/>
                <w:sz w:val="18"/>
                <w:szCs w:val="18"/>
                <w:lang w:eastAsia="zh-CN"/>
              </w:rPr>
              <w:t xml:space="preserve"> We support to confirm the WA.</w:t>
            </w:r>
          </w:p>
          <w:p w14:paraId="0658BD0C" w14:textId="77777777" w:rsidR="00F173C1" w:rsidRDefault="00F173C1">
            <w:pPr>
              <w:shd w:val="clear" w:color="auto" w:fill="FFFFFF"/>
              <w:snapToGrid w:val="0"/>
              <w:rPr>
                <w:rFonts w:eastAsia="宋体"/>
                <w:b/>
                <w:bCs/>
                <w:color w:val="000000"/>
                <w:sz w:val="18"/>
                <w:szCs w:val="18"/>
                <w:highlight w:val="darkYellow"/>
                <w:lang w:val="en-GB"/>
              </w:rPr>
            </w:pPr>
          </w:p>
          <w:p w14:paraId="1559325B" w14:textId="77777777" w:rsidR="00F173C1" w:rsidRDefault="00165D0F">
            <w:pPr>
              <w:shd w:val="clear" w:color="auto" w:fill="FFFFFF"/>
              <w:snapToGrid w:val="0"/>
              <w:rPr>
                <w:rFonts w:cs="Times"/>
                <w:b/>
                <w:bCs/>
                <w:sz w:val="18"/>
                <w:szCs w:val="18"/>
                <w:lang w:eastAsia="zh-CN"/>
              </w:rPr>
            </w:pPr>
            <w:r>
              <w:rPr>
                <w:rFonts w:cs="Times"/>
                <w:b/>
                <w:bCs/>
                <w:sz w:val="18"/>
                <w:szCs w:val="18"/>
                <w:lang w:eastAsia="zh-CN"/>
              </w:rPr>
              <w:t>Proposal 3.1.3 (first PUCCH transmission):</w:t>
            </w:r>
          </w:p>
          <w:p w14:paraId="19ED7AFE" w14:textId="77777777" w:rsidR="00F173C1" w:rsidRDefault="00F173C1">
            <w:pPr>
              <w:shd w:val="clear" w:color="auto" w:fill="FFFFFF"/>
              <w:snapToGrid w:val="0"/>
              <w:rPr>
                <w:rFonts w:cs="Times"/>
                <w:b/>
                <w:bCs/>
                <w:sz w:val="18"/>
                <w:szCs w:val="18"/>
                <w:lang w:eastAsia="zh-CN"/>
              </w:rPr>
            </w:pPr>
          </w:p>
          <w:p w14:paraId="46942303" w14:textId="77777777" w:rsidR="00F173C1" w:rsidRDefault="00165D0F">
            <w:pPr>
              <w:snapToGrid w:val="0"/>
              <w:jc w:val="both"/>
              <w:rPr>
                <w:color w:val="000000" w:themeColor="text1"/>
                <w:sz w:val="18"/>
                <w:szCs w:val="18"/>
                <w:lang w:eastAsia="zh-CN"/>
              </w:rPr>
            </w:pPr>
            <w:r>
              <w:rPr>
                <w:color w:val="000000" w:themeColor="text1"/>
                <w:sz w:val="18"/>
                <w:szCs w:val="18"/>
                <w:lang w:eastAsia="zh-CN"/>
              </w:rPr>
              <w:t xml:space="preserve">For both Mode A and Mode B, after the UE has transmitted the first PUCCH, the UE should be prohibited from transmitting the first PUCCH again (and again) to avoid unnecessary triggering e.g. for the same UEI-BR, and to reduce overhead and power consumption. Hence, we support to introduce a prohibit timer for the first PUCCH transmission. When the prohibit timer is running, transmission of the first PUCCH should not be allowed. We are open to discuss the following case: when the prohibit timer of a first PUCCH transmission is running, whether the UE can transmit another first PUCCH for a new UEI-BR comprising different new beam(s). At least for when the UE does not perform event evaluation(s) when the prohibit timer is running, this case won’t happen. Furthermore, if the network would like to allow such case to happen, the </w:t>
            </w:r>
            <w:proofErr w:type="spellStart"/>
            <w:r>
              <w:rPr>
                <w:color w:val="000000" w:themeColor="text1"/>
                <w:sz w:val="18"/>
                <w:szCs w:val="18"/>
                <w:lang w:eastAsia="zh-CN"/>
              </w:rPr>
              <w:t>gNB</w:t>
            </w:r>
            <w:proofErr w:type="spellEnd"/>
            <w:r>
              <w:rPr>
                <w:color w:val="000000" w:themeColor="text1"/>
                <w:sz w:val="18"/>
                <w:szCs w:val="18"/>
                <w:lang w:eastAsia="zh-CN"/>
              </w:rPr>
              <w:t xml:space="preserve"> can simply not to configure the </w:t>
            </w:r>
            <w:proofErr w:type="spellStart"/>
            <w:r>
              <w:rPr>
                <w:color w:val="000000" w:themeColor="text1"/>
                <w:sz w:val="18"/>
                <w:szCs w:val="18"/>
                <w:lang w:eastAsia="zh-CN"/>
              </w:rPr>
              <w:t>probhibit</w:t>
            </w:r>
            <w:proofErr w:type="spellEnd"/>
            <w:r>
              <w:rPr>
                <w:color w:val="000000" w:themeColor="text1"/>
                <w:sz w:val="18"/>
                <w:szCs w:val="18"/>
                <w:lang w:eastAsia="zh-CN"/>
              </w:rPr>
              <w:t xml:space="preserve"> timer.</w:t>
            </w:r>
          </w:p>
          <w:p w14:paraId="3C100188" w14:textId="77777777" w:rsidR="00F173C1" w:rsidRDefault="00F173C1">
            <w:pPr>
              <w:snapToGrid w:val="0"/>
              <w:jc w:val="both"/>
              <w:rPr>
                <w:color w:val="000000" w:themeColor="text1"/>
                <w:sz w:val="18"/>
                <w:szCs w:val="18"/>
                <w:lang w:eastAsia="zh-CN"/>
              </w:rPr>
            </w:pPr>
          </w:p>
          <w:p w14:paraId="4D179745" w14:textId="77777777" w:rsidR="00F173C1" w:rsidRDefault="00165D0F">
            <w:pPr>
              <w:snapToGrid w:val="0"/>
              <w:jc w:val="both"/>
              <w:rPr>
                <w:color w:val="000000" w:themeColor="text1"/>
                <w:sz w:val="18"/>
                <w:szCs w:val="18"/>
                <w:lang w:eastAsia="zh-CN"/>
              </w:rPr>
            </w:pPr>
            <w:r>
              <w:rPr>
                <w:color w:val="000000" w:themeColor="text1"/>
                <w:sz w:val="18"/>
                <w:szCs w:val="18"/>
                <w:lang w:eastAsia="zh-CN"/>
              </w:rPr>
              <w:t xml:space="preserve">We would like to update Proposal 3.1.3 as follows given that  </w:t>
            </w:r>
          </w:p>
          <w:p w14:paraId="1D131C3E" w14:textId="77777777" w:rsidR="00F173C1" w:rsidRDefault="00165D0F">
            <w:pPr>
              <w:pStyle w:val="ListParagraph"/>
              <w:numPr>
                <w:ilvl w:val="0"/>
                <w:numId w:val="30"/>
              </w:numPr>
              <w:snapToGrid w:val="0"/>
              <w:spacing w:after="0"/>
              <w:jc w:val="both"/>
              <w:rPr>
                <w:sz w:val="18"/>
                <w:szCs w:val="18"/>
              </w:rPr>
            </w:pPr>
            <w:r>
              <w:rPr>
                <w:color w:val="000000" w:themeColor="text1"/>
                <w:sz w:val="18"/>
                <w:szCs w:val="18"/>
                <w:lang w:eastAsia="zh-CN"/>
              </w:rPr>
              <w:t>The description of “</w:t>
            </w:r>
            <w:r>
              <w:rPr>
                <w:b/>
                <w:bCs/>
                <w:color w:val="000000" w:themeColor="text1"/>
                <w:sz w:val="18"/>
                <w:szCs w:val="18"/>
                <w:lang w:eastAsia="zh-CN"/>
              </w:rPr>
              <w:t>till a DCI format scheduling a second PUSCH carrying the beam report for the CSI report configuration is detected by the UE</w:t>
            </w:r>
            <w:r>
              <w:rPr>
                <w:color w:val="000000" w:themeColor="text1"/>
                <w:sz w:val="18"/>
                <w:szCs w:val="18"/>
                <w:lang w:eastAsia="zh-CN"/>
              </w:rPr>
              <w:t>” is unclear: we are not sure whether it is associated to “</w:t>
            </w:r>
            <w:r>
              <w:rPr>
                <w:sz w:val="18"/>
                <w:szCs w:val="18"/>
              </w:rPr>
              <w:t>transmit first PUCCH</w:t>
            </w:r>
            <w:r>
              <w:rPr>
                <w:color w:val="000000" w:themeColor="text1"/>
                <w:sz w:val="18"/>
                <w:szCs w:val="18"/>
                <w:lang w:eastAsia="zh-CN"/>
              </w:rPr>
              <w:t>”</w:t>
            </w:r>
            <w:r>
              <w:rPr>
                <w:sz w:val="18"/>
                <w:szCs w:val="18"/>
              </w:rPr>
              <w:t xml:space="preserve"> or </w:t>
            </w:r>
            <w:r>
              <w:rPr>
                <w:color w:val="000000" w:themeColor="text1"/>
                <w:sz w:val="18"/>
                <w:szCs w:val="18"/>
                <w:lang w:eastAsia="zh-CN"/>
              </w:rPr>
              <w:t>“</w:t>
            </w:r>
            <w:r>
              <w:rPr>
                <w:sz w:val="18"/>
                <w:szCs w:val="18"/>
              </w:rPr>
              <w:t>start the prohibit timer</w:t>
            </w:r>
            <w:r>
              <w:rPr>
                <w:color w:val="000000" w:themeColor="text1"/>
                <w:sz w:val="18"/>
                <w:szCs w:val="18"/>
                <w:lang w:eastAsia="zh-CN"/>
              </w:rPr>
              <w:t>”</w:t>
            </w:r>
            <w:r>
              <w:rPr>
                <w:sz w:val="18"/>
                <w:szCs w:val="18"/>
              </w:rPr>
              <w:t xml:space="preserve"> or both. </w:t>
            </w:r>
          </w:p>
          <w:p w14:paraId="012F38C4" w14:textId="77777777" w:rsidR="00F173C1" w:rsidRDefault="00165D0F">
            <w:pPr>
              <w:snapToGrid w:val="0"/>
              <w:jc w:val="both"/>
              <w:rPr>
                <w:color w:val="0000FF"/>
                <w:sz w:val="18"/>
                <w:szCs w:val="18"/>
              </w:rPr>
            </w:pPr>
            <w:r>
              <w:rPr>
                <w:color w:val="0000FF"/>
                <w:sz w:val="18"/>
                <w:szCs w:val="18"/>
              </w:rPr>
              <w:t xml:space="preserve">[Mod]: for both. </w:t>
            </w:r>
          </w:p>
          <w:p w14:paraId="0BA15A33" w14:textId="77777777" w:rsidR="00F173C1" w:rsidRDefault="00165D0F">
            <w:pPr>
              <w:pStyle w:val="ListParagraph"/>
              <w:numPr>
                <w:ilvl w:val="0"/>
                <w:numId w:val="30"/>
              </w:numPr>
              <w:snapToGrid w:val="0"/>
              <w:spacing w:after="0"/>
              <w:jc w:val="both"/>
              <w:rPr>
                <w:sz w:val="18"/>
                <w:szCs w:val="18"/>
              </w:rPr>
            </w:pPr>
            <w:r>
              <w:rPr>
                <w:sz w:val="18"/>
                <w:szCs w:val="18"/>
              </w:rPr>
              <w:t xml:space="preserve">Furthermore, if the UE receives the DCI, it means that the </w:t>
            </w:r>
            <w:proofErr w:type="spellStart"/>
            <w:r>
              <w:rPr>
                <w:sz w:val="18"/>
                <w:szCs w:val="18"/>
              </w:rPr>
              <w:t>gNB</w:t>
            </w:r>
            <w:proofErr w:type="spellEnd"/>
            <w:r>
              <w:rPr>
                <w:sz w:val="18"/>
                <w:szCs w:val="18"/>
              </w:rPr>
              <w:t xml:space="preserve"> has successfully received the first PUCCH, hence there is no need to transmit the first PUCCH again at least for a given period of time. In this case, the prohibit timer should be started upon the detection of the DCI.</w:t>
            </w:r>
          </w:p>
          <w:p w14:paraId="480E0356" w14:textId="77777777" w:rsidR="00F173C1" w:rsidRDefault="00F173C1">
            <w:pPr>
              <w:snapToGrid w:val="0"/>
              <w:rPr>
                <w:color w:val="000000" w:themeColor="text1"/>
                <w:sz w:val="18"/>
                <w:szCs w:val="18"/>
                <w:lang w:eastAsia="zh-CN"/>
              </w:rPr>
            </w:pPr>
          </w:p>
          <w:p w14:paraId="5CA2D10C" w14:textId="77777777" w:rsidR="00F173C1" w:rsidRDefault="00165D0F">
            <w:pPr>
              <w:shd w:val="clear" w:color="auto" w:fill="FFFFFF"/>
              <w:snapToGrid w:val="0"/>
              <w:rPr>
                <w:sz w:val="18"/>
                <w:szCs w:val="18"/>
                <w:u w:val="single"/>
              </w:rPr>
            </w:pPr>
            <w:r>
              <w:rPr>
                <w:b/>
                <w:bCs/>
                <w:sz w:val="18"/>
                <w:szCs w:val="18"/>
                <w:highlight w:val="yellow"/>
                <w:u w:val="single"/>
              </w:rPr>
              <w:t xml:space="preserve">Updated </w:t>
            </w:r>
            <w:r>
              <w:rPr>
                <w:rFonts w:hint="eastAsia"/>
                <w:b/>
                <w:bCs/>
                <w:sz w:val="18"/>
                <w:szCs w:val="18"/>
                <w:highlight w:val="yellow"/>
                <w:u w:val="single"/>
              </w:rPr>
              <w:t xml:space="preserve">Proposal </w:t>
            </w:r>
            <w:r>
              <w:rPr>
                <w:b/>
                <w:bCs/>
                <w:sz w:val="18"/>
                <w:szCs w:val="18"/>
                <w:highlight w:val="yellow"/>
                <w:u w:val="single"/>
              </w:rPr>
              <w:t xml:space="preserve">3.1.3 </w:t>
            </w:r>
            <w:r>
              <w:rPr>
                <w:rFonts w:hint="eastAsia"/>
                <w:b/>
                <w:bCs/>
                <w:sz w:val="18"/>
                <w:szCs w:val="18"/>
                <w:highlight w:val="yellow"/>
                <w:u w:val="single"/>
              </w:rPr>
              <w:t>(first PUCCH transmission)</w:t>
            </w:r>
            <w:r>
              <w:rPr>
                <w:b/>
                <w:bCs/>
                <w:sz w:val="18"/>
                <w:szCs w:val="18"/>
                <w:highlight w:val="yellow"/>
                <w:u w:val="single"/>
              </w:rPr>
              <w:t>:</w:t>
            </w:r>
          </w:p>
          <w:p w14:paraId="6D3A9093" w14:textId="77777777" w:rsidR="00F173C1" w:rsidRDefault="00165D0F">
            <w:pPr>
              <w:shd w:val="clear" w:color="auto" w:fill="FFFFFF"/>
              <w:snapToGrid w:val="0"/>
              <w:rPr>
                <w:sz w:val="18"/>
                <w:szCs w:val="18"/>
              </w:rPr>
            </w:pPr>
            <w:r>
              <w:rPr>
                <w:sz w:val="18"/>
                <w:szCs w:val="18"/>
              </w:rPr>
              <w:t>On beam report transmission procedure for UE -initiated/event-driven beam reporting for a CSI report configuration, regarding both Mode-A and Mode-B, introduce a prohibit timer for first PUCCH transmission</w:t>
            </w:r>
          </w:p>
          <w:p w14:paraId="7AC941B9" w14:textId="45DF9BF9" w:rsidR="00F173C1" w:rsidRDefault="00165D0F">
            <w:pPr>
              <w:pStyle w:val="ListParagraph"/>
              <w:widowControl w:val="0"/>
              <w:numPr>
                <w:ilvl w:val="0"/>
                <w:numId w:val="27"/>
              </w:numPr>
              <w:shd w:val="clear" w:color="auto" w:fill="FFFFFF"/>
              <w:snapToGrid w:val="0"/>
              <w:spacing w:after="0" w:line="259" w:lineRule="auto"/>
              <w:contextualSpacing/>
              <w:jc w:val="both"/>
              <w:rPr>
                <w:sz w:val="18"/>
                <w:szCs w:val="18"/>
              </w:rPr>
            </w:pPr>
            <w:r>
              <w:rPr>
                <w:sz w:val="18"/>
                <w:szCs w:val="18"/>
              </w:rPr>
              <w:t>For mode-A: In the case that triggering-event associated with the CSI report configuration is determined, if the prohibit timer is NOT running, the UE can transmit first PUCCH</w:t>
            </w:r>
            <w:r>
              <w:rPr>
                <w:b/>
                <w:bCs/>
                <w:color w:val="00B0F0"/>
                <w:sz w:val="18"/>
                <w:szCs w:val="18"/>
              </w:rPr>
              <w:t xml:space="preserve">.  </w:t>
            </w:r>
            <w:r w:rsidR="00C93F49">
              <w:rPr>
                <w:b/>
                <w:bCs/>
                <w:strike/>
                <w:color w:val="00B0F0"/>
                <w:sz w:val="18"/>
                <w:szCs w:val="18"/>
              </w:rPr>
              <w:t>A</w:t>
            </w:r>
            <w:r>
              <w:rPr>
                <w:b/>
                <w:bCs/>
                <w:strike/>
                <w:color w:val="00B0F0"/>
                <w:sz w:val="18"/>
                <w:szCs w:val="18"/>
              </w:rPr>
              <w:t>nd then</w:t>
            </w:r>
            <w:r>
              <w:rPr>
                <w:b/>
                <w:bCs/>
                <w:color w:val="00B0F0"/>
                <w:sz w:val="18"/>
                <w:szCs w:val="18"/>
              </w:rPr>
              <w:t xml:space="preserve"> UE</w:t>
            </w:r>
            <w:r>
              <w:rPr>
                <w:color w:val="00B0F0"/>
                <w:sz w:val="18"/>
                <w:szCs w:val="18"/>
              </w:rPr>
              <w:t xml:space="preserve"> </w:t>
            </w:r>
            <w:r>
              <w:rPr>
                <w:sz w:val="18"/>
                <w:szCs w:val="18"/>
              </w:rPr>
              <w:t>start</w:t>
            </w:r>
            <w:r>
              <w:rPr>
                <w:b/>
                <w:bCs/>
                <w:color w:val="00B0F0"/>
                <w:sz w:val="18"/>
                <w:szCs w:val="18"/>
              </w:rPr>
              <w:t>s</w:t>
            </w:r>
            <w:r>
              <w:rPr>
                <w:sz w:val="18"/>
                <w:szCs w:val="18"/>
              </w:rPr>
              <w:t xml:space="preserve"> the prohibit timer </w:t>
            </w:r>
            <w:r>
              <w:rPr>
                <w:b/>
                <w:bCs/>
                <w:color w:val="00B0F0"/>
                <w:sz w:val="18"/>
                <w:szCs w:val="18"/>
              </w:rPr>
              <w:t>at the</w:t>
            </w:r>
            <w:r>
              <w:rPr>
                <w:color w:val="00B0F0"/>
                <w:sz w:val="18"/>
                <w:szCs w:val="18"/>
              </w:rPr>
              <w:t xml:space="preserve"> </w:t>
            </w:r>
            <w:r>
              <w:rPr>
                <w:b/>
                <w:bCs/>
                <w:color w:val="00B0F0"/>
                <w:sz w:val="18"/>
                <w:szCs w:val="18"/>
              </w:rPr>
              <w:t xml:space="preserve">end of the first PUCCH transmission or the end of a PDCCH reception </w:t>
            </w:r>
            <w:proofErr w:type="gramStart"/>
            <w:r>
              <w:rPr>
                <w:b/>
                <w:bCs/>
                <w:color w:val="00B0F0"/>
                <w:sz w:val="18"/>
                <w:szCs w:val="18"/>
              </w:rPr>
              <w:t xml:space="preserve">carrying </w:t>
            </w:r>
            <w:r>
              <w:rPr>
                <w:strike/>
                <w:sz w:val="18"/>
                <w:szCs w:val="18"/>
              </w:rPr>
              <w:t>,</w:t>
            </w:r>
            <w:proofErr w:type="gramEnd"/>
            <w:r>
              <w:rPr>
                <w:strike/>
                <w:sz w:val="18"/>
                <w:szCs w:val="18"/>
              </w:rPr>
              <w:t xml:space="preserve">  </w:t>
            </w:r>
            <w:r>
              <w:rPr>
                <w:rStyle w:val="Strong"/>
                <w:strike/>
                <w:color w:val="FF0000"/>
                <w:sz w:val="18"/>
                <w:szCs w:val="18"/>
              </w:rPr>
              <w:t xml:space="preserve">till </w:t>
            </w:r>
            <w:r>
              <w:rPr>
                <w:rStyle w:val="Strong"/>
                <w:color w:val="FF0000"/>
                <w:sz w:val="18"/>
                <w:szCs w:val="18"/>
              </w:rPr>
              <w:t xml:space="preserve">a DCI format scheduling a second PUSCH carrying the beam report for the CSI report </w:t>
            </w:r>
            <w:r>
              <w:rPr>
                <w:rStyle w:val="Strong"/>
                <w:strike/>
                <w:color w:val="FF0000"/>
                <w:sz w:val="18"/>
                <w:szCs w:val="18"/>
              </w:rPr>
              <w:t>configuration is detected by the UE</w:t>
            </w:r>
            <w:r>
              <w:rPr>
                <w:sz w:val="18"/>
                <w:szCs w:val="18"/>
              </w:rPr>
              <w:t>;</w:t>
            </w:r>
          </w:p>
          <w:p w14:paraId="15EB4CD2" w14:textId="77777777" w:rsidR="00F173C1" w:rsidRDefault="00165D0F">
            <w:pPr>
              <w:pStyle w:val="ListParagraph"/>
              <w:widowControl w:val="0"/>
              <w:numPr>
                <w:ilvl w:val="0"/>
                <w:numId w:val="27"/>
              </w:numPr>
              <w:shd w:val="clear" w:color="auto" w:fill="FFFFFF"/>
              <w:snapToGrid w:val="0"/>
              <w:spacing w:after="0" w:line="259" w:lineRule="auto"/>
              <w:contextualSpacing/>
              <w:jc w:val="both"/>
              <w:rPr>
                <w:sz w:val="18"/>
                <w:szCs w:val="18"/>
              </w:rPr>
            </w:pPr>
            <w:r>
              <w:rPr>
                <w:sz w:val="18"/>
                <w:szCs w:val="18"/>
              </w:rPr>
              <w:t>For mode-B: In the case that triggering-event associated with the CSI report configuration is determined, if the prohibit timer is NOT running, the UE can transmit first PUCCH and then start the prohibit timer</w:t>
            </w:r>
            <w:r>
              <w:rPr>
                <w:b/>
                <w:bCs/>
                <w:color w:val="00B0F0"/>
                <w:sz w:val="18"/>
                <w:szCs w:val="18"/>
              </w:rPr>
              <w:t xml:space="preserve"> at the</w:t>
            </w:r>
            <w:r>
              <w:rPr>
                <w:color w:val="00B0F0"/>
                <w:sz w:val="18"/>
                <w:szCs w:val="18"/>
              </w:rPr>
              <w:t xml:space="preserve"> </w:t>
            </w:r>
            <w:r>
              <w:rPr>
                <w:b/>
                <w:bCs/>
                <w:color w:val="00B0F0"/>
                <w:sz w:val="18"/>
                <w:szCs w:val="18"/>
              </w:rPr>
              <w:t>end of the first PUCCH transmission</w:t>
            </w:r>
            <w:r>
              <w:rPr>
                <w:sz w:val="18"/>
                <w:szCs w:val="18"/>
              </w:rPr>
              <w:t>;</w:t>
            </w:r>
          </w:p>
          <w:p w14:paraId="7EEEDC71" w14:textId="77777777" w:rsidR="00F173C1" w:rsidRDefault="00165D0F">
            <w:pPr>
              <w:shd w:val="clear" w:color="auto" w:fill="FFFFFF"/>
              <w:snapToGrid w:val="0"/>
              <w:rPr>
                <w:sz w:val="18"/>
                <w:szCs w:val="18"/>
              </w:rPr>
            </w:pPr>
            <w:r>
              <w:rPr>
                <w:sz w:val="18"/>
                <w:szCs w:val="18"/>
              </w:rPr>
              <w:t>Note: If the prohibit timer is running, the first PUCCH is not allowed to be transmitted.</w:t>
            </w:r>
          </w:p>
          <w:p w14:paraId="2C8BD82F" w14:textId="77777777" w:rsidR="00F173C1" w:rsidRDefault="00165D0F">
            <w:pPr>
              <w:snapToGrid w:val="0"/>
              <w:rPr>
                <w:color w:val="0000FF"/>
                <w:sz w:val="18"/>
                <w:szCs w:val="18"/>
                <w:lang w:eastAsia="zh-CN"/>
              </w:rPr>
            </w:pPr>
            <w:r>
              <w:rPr>
                <w:color w:val="0000FF"/>
                <w:sz w:val="18"/>
                <w:szCs w:val="18"/>
                <w:lang w:eastAsia="zh-CN"/>
              </w:rPr>
              <w:t>[Mod]: The above update seems confusing. Some minor update is needed.</w:t>
            </w:r>
          </w:p>
          <w:p w14:paraId="0BF14397" w14:textId="77777777" w:rsidR="00F173C1" w:rsidRDefault="00F173C1">
            <w:pPr>
              <w:shd w:val="clear" w:color="auto" w:fill="FFFFFF"/>
              <w:snapToGrid w:val="0"/>
              <w:rPr>
                <w:sz w:val="20"/>
                <w:szCs w:val="20"/>
              </w:rPr>
            </w:pPr>
          </w:p>
          <w:p w14:paraId="41BABA64" w14:textId="77777777" w:rsidR="00F173C1" w:rsidRDefault="00165D0F">
            <w:pPr>
              <w:shd w:val="clear" w:color="auto" w:fill="FFFFFF"/>
              <w:snapToGrid w:val="0"/>
              <w:rPr>
                <w:b/>
                <w:sz w:val="18"/>
                <w:szCs w:val="18"/>
              </w:rPr>
            </w:pPr>
            <w:r>
              <w:rPr>
                <w:b/>
                <w:sz w:val="18"/>
                <w:szCs w:val="18"/>
              </w:rPr>
              <w:t xml:space="preserve">Issue 3.1.4: </w:t>
            </w:r>
            <w:r>
              <w:rPr>
                <w:sz w:val="18"/>
                <w:szCs w:val="18"/>
              </w:rPr>
              <w:t>We prefer to deprioritize this issue, but can provide our views/assessments here for further discussions:</w:t>
            </w:r>
          </w:p>
          <w:p w14:paraId="338D738F" w14:textId="77777777" w:rsidR="00F173C1" w:rsidRDefault="00165D0F">
            <w:pPr>
              <w:pStyle w:val="ListParagraph"/>
              <w:numPr>
                <w:ilvl w:val="0"/>
                <w:numId w:val="31"/>
              </w:numPr>
              <w:shd w:val="clear" w:color="auto" w:fill="FFFFFF"/>
              <w:snapToGrid w:val="0"/>
              <w:spacing w:after="0"/>
              <w:jc w:val="both"/>
              <w:rPr>
                <w:sz w:val="18"/>
                <w:szCs w:val="18"/>
              </w:rPr>
            </w:pPr>
            <w:r>
              <w:rPr>
                <w:sz w:val="18"/>
                <w:szCs w:val="18"/>
              </w:rPr>
              <w:t>The priority of the first PUCCH should be higher than legacy SR but lower than LRR</w:t>
            </w:r>
          </w:p>
          <w:p w14:paraId="5496F7A2" w14:textId="77777777" w:rsidR="00F173C1" w:rsidRDefault="00165D0F">
            <w:pPr>
              <w:pStyle w:val="ListParagraph"/>
              <w:numPr>
                <w:ilvl w:val="0"/>
                <w:numId w:val="31"/>
              </w:numPr>
              <w:shd w:val="clear" w:color="auto" w:fill="FFFFFF"/>
              <w:snapToGrid w:val="0"/>
              <w:spacing w:after="0"/>
              <w:jc w:val="both"/>
              <w:rPr>
                <w:sz w:val="18"/>
                <w:szCs w:val="18"/>
              </w:rPr>
            </w:pPr>
            <w:r>
              <w:rPr>
                <w:sz w:val="18"/>
                <w:szCs w:val="18"/>
              </w:rPr>
              <w:t>Dropping the first PUCCH should be avoided, it is different from SR considering BSR can be carried in the PUSCH, dropping SR won’t cause critical issues for a same LCH. Even for SR, it is not always dropped if the LCHs associated with SR and PUSCH are different, in Rel-16, MAC defines prioritization rules based on LCH priority and PHY defines prioritization rules based on PHY priority, SR is only dropped when the priority is lower than PUSCH. The 1-bit information can be multiplexed in the PUSCH.</w:t>
            </w:r>
          </w:p>
          <w:p w14:paraId="3EA6F504" w14:textId="77777777" w:rsidR="00F173C1" w:rsidRDefault="00F173C1">
            <w:pPr>
              <w:pStyle w:val="ListParagraph"/>
              <w:shd w:val="clear" w:color="auto" w:fill="FFFFFF"/>
              <w:snapToGrid w:val="0"/>
              <w:spacing w:after="0"/>
              <w:rPr>
                <w:sz w:val="20"/>
                <w:szCs w:val="20"/>
              </w:rPr>
            </w:pPr>
          </w:p>
          <w:p w14:paraId="26127B43" w14:textId="77777777" w:rsidR="00F173C1" w:rsidRDefault="00165D0F">
            <w:pPr>
              <w:shd w:val="clear" w:color="auto" w:fill="FFFFFF"/>
              <w:snapToGrid w:val="0"/>
              <w:jc w:val="both"/>
              <w:rPr>
                <w:color w:val="000000" w:themeColor="text1"/>
                <w:sz w:val="18"/>
                <w:szCs w:val="18"/>
              </w:rPr>
            </w:pPr>
            <w:r>
              <w:rPr>
                <w:b/>
                <w:sz w:val="18"/>
                <w:szCs w:val="18"/>
              </w:rPr>
              <w:t xml:space="preserve">Proposal 3.2.1: </w:t>
            </w:r>
            <w:r>
              <w:rPr>
                <w:color w:val="000000" w:themeColor="text1"/>
                <w:sz w:val="18"/>
                <w:szCs w:val="18"/>
              </w:rPr>
              <w:t>Option-2 is unclear. Based on previous discussions, it seems that different companies have different understandings about how to implement/realize Option-2. For us to accept Option-2, having the necessary details to lay out on the table and adequately discussed (capturing these in FFS is not enough) is a must. On the other hand, 1-bit indication is simpler and clearer.</w:t>
            </w:r>
          </w:p>
          <w:p w14:paraId="2E0F86E4" w14:textId="77777777" w:rsidR="00F173C1" w:rsidRDefault="00165D0F">
            <w:pPr>
              <w:shd w:val="clear" w:color="auto" w:fill="FFFFFF"/>
              <w:snapToGrid w:val="0"/>
              <w:jc w:val="both"/>
              <w:rPr>
                <w:b/>
                <w:sz w:val="18"/>
                <w:szCs w:val="18"/>
              </w:rPr>
            </w:pPr>
            <w:r>
              <w:rPr>
                <w:color w:val="0000FF"/>
                <w:sz w:val="18"/>
                <w:szCs w:val="18"/>
                <w:lang w:eastAsia="zh-CN"/>
              </w:rPr>
              <w:t>[Mod]: Captured.</w:t>
            </w:r>
          </w:p>
          <w:p w14:paraId="24B6B298" w14:textId="77777777" w:rsidR="00F173C1" w:rsidRDefault="00F173C1">
            <w:pPr>
              <w:snapToGrid w:val="0"/>
              <w:rPr>
                <w:color w:val="000000" w:themeColor="text1"/>
                <w:sz w:val="18"/>
                <w:szCs w:val="18"/>
                <w:lang w:eastAsia="zh-CN"/>
              </w:rPr>
            </w:pPr>
          </w:p>
          <w:p w14:paraId="0FEE3BED" w14:textId="77777777" w:rsidR="00F173C1" w:rsidRDefault="00165D0F">
            <w:pPr>
              <w:shd w:val="clear" w:color="auto" w:fill="FFFFFF"/>
              <w:snapToGrid w:val="0"/>
              <w:jc w:val="both"/>
              <w:rPr>
                <w:b/>
                <w:sz w:val="18"/>
                <w:szCs w:val="18"/>
              </w:rPr>
            </w:pPr>
            <w:r>
              <w:rPr>
                <w:b/>
                <w:sz w:val="18"/>
                <w:szCs w:val="18"/>
              </w:rPr>
              <w:t xml:space="preserve">Proposal 3.3.1: </w:t>
            </w:r>
            <w:r>
              <w:rPr>
                <w:color w:val="000000" w:themeColor="text1"/>
                <w:sz w:val="18"/>
                <w:szCs w:val="18"/>
                <w:lang w:eastAsia="zh-CN"/>
              </w:rPr>
              <w:t xml:space="preserve">Option 3 is the simplest solution and is well aligned with SP-CSI PUSCH and thus is preferred. </w:t>
            </w:r>
            <w:r>
              <w:rPr>
                <w:b/>
                <w:sz w:val="18"/>
                <w:szCs w:val="18"/>
              </w:rPr>
              <w:t xml:space="preserve"> </w:t>
            </w:r>
          </w:p>
          <w:p w14:paraId="417DAA3F" w14:textId="77777777" w:rsidR="00F173C1" w:rsidRDefault="00F173C1">
            <w:pPr>
              <w:shd w:val="clear" w:color="auto" w:fill="FFFFFF"/>
              <w:snapToGrid w:val="0"/>
              <w:jc w:val="both"/>
              <w:rPr>
                <w:b/>
                <w:sz w:val="18"/>
                <w:szCs w:val="18"/>
              </w:rPr>
            </w:pPr>
          </w:p>
          <w:p w14:paraId="0CF900BE" w14:textId="77777777" w:rsidR="00F173C1" w:rsidRDefault="00165D0F">
            <w:pPr>
              <w:shd w:val="clear" w:color="auto" w:fill="FFFFFF"/>
              <w:snapToGrid w:val="0"/>
              <w:jc w:val="both"/>
              <w:rPr>
                <w:b/>
                <w:sz w:val="18"/>
                <w:szCs w:val="18"/>
              </w:rPr>
            </w:pPr>
            <w:r>
              <w:rPr>
                <w:color w:val="000000" w:themeColor="text1"/>
                <w:sz w:val="18"/>
                <w:szCs w:val="18"/>
                <w:lang w:eastAsia="zh-CN"/>
              </w:rPr>
              <w:t>We have strong concerns on Option 2, as it would complicate the specs. We need to specify/define a set of new rules when overlapping with other UCI given that it cannot be used to carry other UCI.</w:t>
            </w:r>
          </w:p>
          <w:p w14:paraId="479E21EF" w14:textId="77777777" w:rsidR="00F173C1" w:rsidRDefault="00F173C1">
            <w:pPr>
              <w:snapToGrid w:val="0"/>
              <w:jc w:val="both"/>
              <w:rPr>
                <w:color w:val="000000" w:themeColor="text1"/>
                <w:sz w:val="18"/>
                <w:szCs w:val="18"/>
                <w:lang w:eastAsia="zh-CN"/>
              </w:rPr>
            </w:pPr>
          </w:p>
          <w:p w14:paraId="1888AE69" w14:textId="77777777" w:rsidR="00F173C1" w:rsidRDefault="00165D0F">
            <w:pPr>
              <w:snapToGrid w:val="0"/>
              <w:jc w:val="both"/>
              <w:rPr>
                <w:color w:val="000000" w:themeColor="text1"/>
                <w:sz w:val="18"/>
                <w:szCs w:val="18"/>
                <w:lang w:eastAsia="zh-CN"/>
              </w:rPr>
            </w:pPr>
            <w:r>
              <w:rPr>
                <w:color w:val="000000" w:themeColor="text1"/>
                <w:sz w:val="18"/>
                <w:szCs w:val="18"/>
                <w:lang w:eastAsia="zh-CN"/>
              </w:rPr>
              <w:t>For Option 1, if the CG PUSCH transmission is the same as legacy, it makes the first PUCCH useless and the resource cannot be rescheduled and therefore is not aligned with the objective of the WID to reduce overhead. If the majority would like to go with Option 1, at least it should restrict that the CG PUSCH transmission is only allowed when the associated first PUCCH is transmitted.</w:t>
            </w:r>
          </w:p>
          <w:p w14:paraId="4E97AACA" w14:textId="77777777" w:rsidR="00F173C1" w:rsidRDefault="00165D0F">
            <w:pPr>
              <w:shd w:val="clear" w:color="auto" w:fill="FFFFFF"/>
              <w:snapToGrid w:val="0"/>
              <w:jc w:val="both"/>
              <w:rPr>
                <w:b/>
                <w:sz w:val="18"/>
                <w:szCs w:val="18"/>
              </w:rPr>
            </w:pPr>
            <w:r>
              <w:rPr>
                <w:color w:val="0000FF"/>
                <w:sz w:val="18"/>
                <w:szCs w:val="18"/>
                <w:lang w:eastAsia="zh-CN"/>
              </w:rPr>
              <w:t>[Mod]: Already captured in the last FFS.</w:t>
            </w:r>
          </w:p>
          <w:p w14:paraId="2B7FED83" w14:textId="77777777" w:rsidR="00F173C1" w:rsidRDefault="00F173C1">
            <w:pPr>
              <w:snapToGrid w:val="0"/>
              <w:jc w:val="both"/>
              <w:rPr>
                <w:color w:val="000000" w:themeColor="text1"/>
                <w:sz w:val="18"/>
                <w:szCs w:val="18"/>
                <w:lang w:eastAsia="zh-CN"/>
              </w:rPr>
            </w:pPr>
          </w:p>
          <w:p w14:paraId="65C7842B" w14:textId="77777777" w:rsidR="00F173C1" w:rsidRDefault="00F173C1">
            <w:pPr>
              <w:snapToGrid w:val="0"/>
              <w:rPr>
                <w:color w:val="000000" w:themeColor="text1"/>
                <w:sz w:val="18"/>
                <w:szCs w:val="18"/>
                <w:lang w:eastAsia="zh-CN"/>
              </w:rPr>
            </w:pPr>
          </w:p>
          <w:p w14:paraId="32264DB3" w14:textId="77777777" w:rsidR="00F173C1" w:rsidRDefault="00165D0F">
            <w:pPr>
              <w:shd w:val="clear" w:color="auto" w:fill="FFFFFF"/>
              <w:snapToGrid w:val="0"/>
              <w:jc w:val="both"/>
              <w:rPr>
                <w:b/>
                <w:sz w:val="18"/>
                <w:szCs w:val="18"/>
              </w:rPr>
            </w:pPr>
            <w:r>
              <w:rPr>
                <w:b/>
                <w:sz w:val="18"/>
                <w:szCs w:val="18"/>
              </w:rPr>
              <w:t xml:space="preserve">Proposal 3.3.2: </w:t>
            </w:r>
            <w:r>
              <w:rPr>
                <w:rFonts w:eastAsia="宋体"/>
                <w:color w:val="000000"/>
                <w:sz w:val="18"/>
                <w:szCs w:val="18"/>
              </w:rPr>
              <w:t>Support in principle. However, the description of “O</w:t>
            </w:r>
            <w:proofErr w:type="spellStart"/>
            <w:r>
              <w:rPr>
                <w:rFonts w:eastAsia="宋体"/>
                <w:sz w:val="18"/>
                <w:szCs w:val="18"/>
                <w:lang w:val="en-GB"/>
              </w:rPr>
              <w:t>nly</w:t>
            </w:r>
            <w:proofErr w:type="spellEnd"/>
            <w:r>
              <w:rPr>
                <w:rFonts w:eastAsia="宋体"/>
                <w:sz w:val="18"/>
                <w:szCs w:val="18"/>
                <w:lang w:val="en-GB"/>
              </w:rPr>
              <w:t xml:space="preserve"> one first PUCCH resource and only one pre-configured resource for second UL channel can be associated with the CSI report configuration</w:t>
            </w:r>
            <w:r>
              <w:rPr>
                <w:rFonts w:eastAsia="宋体"/>
                <w:color w:val="000000"/>
                <w:sz w:val="18"/>
                <w:szCs w:val="18"/>
              </w:rPr>
              <w:t>” seems not accurate, it can lead to misinterpretation that only one resource can be transmitted and clearly this is not the intention. In addition, the resource is periodic and suggest to use “transmission occasion” to avoid any ambiguities. Hence, we suggest the following update.</w:t>
            </w:r>
          </w:p>
          <w:p w14:paraId="027F8AF9" w14:textId="77777777" w:rsidR="00F173C1" w:rsidRDefault="00F173C1">
            <w:pPr>
              <w:shd w:val="clear" w:color="auto" w:fill="FFFFFF"/>
              <w:jc w:val="both"/>
              <w:rPr>
                <w:rFonts w:eastAsia="宋体"/>
                <w:color w:val="000000"/>
                <w:sz w:val="20"/>
                <w:szCs w:val="20"/>
              </w:rPr>
            </w:pPr>
          </w:p>
          <w:p w14:paraId="720315BF" w14:textId="77777777" w:rsidR="00F173C1" w:rsidRDefault="00165D0F">
            <w:pPr>
              <w:shd w:val="clear" w:color="auto" w:fill="FFFFFF"/>
              <w:jc w:val="both"/>
              <w:rPr>
                <w:rFonts w:eastAsia="宋体"/>
                <w:color w:val="000000"/>
                <w:sz w:val="18"/>
                <w:szCs w:val="18"/>
              </w:rPr>
            </w:pPr>
            <w:r>
              <w:rPr>
                <w:rFonts w:eastAsia="宋体"/>
                <w:b/>
                <w:bCs/>
                <w:iCs/>
                <w:color w:val="000000"/>
                <w:sz w:val="18"/>
                <w:szCs w:val="18"/>
                <w:highlight w:val="yellow"/>
                <w:u w:val="single"/>
              </w:rPr>
              <w:t>Updated Proposed 3.3.2:</w:t>
            </w:r>
            <w:r>
              <w:rPr>
                <w:rFonts w:eastAsia="宋体"/>
                <w:color w:val="000000"/>
                <w:sz w:val="18"/>
                <w:szCs w:val="18"/>
              </w:rPr>
              <w:t xml:space="preserve"> </w:t>
            </w:r>
          </w:p>
          <w:p w14:paraId="7B662F6E" w14:textId="77777777" w:rsidR="00F173C1" w:rsidRDefault="00F173C1">
            <w:pPr>
              <w:shd w:val="clear" w:color="auto" w:fill="FFFFFF"/>
              <w:jc w:val="both"/>
              <w:rPr>
                <w:rFonts w:eastAsia="宋体"/>
                <w:color w:val="000000"/>
                <w:sz w:val="18"/>
                <w:szCs w:val="18"/>
              </w:rPr>
            </w:pPr>
          </w:p>
          <w:p w14:paraId="1A368713" w14:textId="77777777" w:rsidR="00F173C1" w:rsidRDefault="00165D0F">
            <w:pPr>
              <w:shd w:val="clear" w:color="auto" w:fill="FFFFFF"/>
              <w:jc w:val="both"/>
              <w:rPr>
                <w:rFonts w:eastAsia="宋体"/>
                <w:sz w:val="18"/>
                <w:szCs w:val="18"/>
              </w:rPr>
            </w:pPr>
            <w:r>
              <w:rPr>
                <w:rFonts w:eastAsia="宋体"/>
                <w:sz w:val="18"/>
                <w:szCs w:val="18"/>
              </w:rPr>
              <w:t xml:space="preserve">On beam report transmission procedure for UE-initiated/event-driven beam reporting </w:t>
            </w:r>
            <w:r>
              <w:rPr>
                <w:rFonts w:eastAsia="宋体"/>
                <w:b/>
                <w:bCs/>
                <w:color w:val="00B0F0"/>
                <w:sz w:val="18"/>
                <w:szCs w:val="18"/>
              </w:rPr>
              <w:t xml:space="preserve">for a given </w:t>
            </w:r>
            <w:r>
              <w:rPr>
                <w:rFonts w:eastAsia="宋体"/>
                <w:b/>
                <w:bCs/>
                <w:color w:val="00B0F0"/>
                <w:sz w:val="18"/>
                <w:szCs w:val="18"/>
                <w:lang w:val="en-GB"/>
              </w:rPr>
              <w:t>CSI report configuration</w:t>
            </w:r>
            <w:r>
              <w:rPr>
                <w:rFonts w:eastAsia="宋体"/>
                <w:sz w:val="18"/>
                <w:szCs w:val="18"/>
              </w:rPr>
              <w:t xml:space="preserve">, </w:t>
            </w:r>
            <w:r>
              <w:rPr>
                <w:rFonts w:eastAsia="宋体"/>
                <w:sz w:val="18"/>
                <w:szCs w:val="18"/>
                <w:lang w:val="en-GB"/>
              </w:rPr>
              <w:t xml:space="preserve">resource mapping/configuration between first and second UL channel in Mode-B, at least Option-1 is supported  </w:t>
            </w:r>
          </w:p>
          <w:p w14:paraId="38E89DF9" w14:textId="77777777" w:rsidR="00F173C1" w:rsidRDefault="00165D0F">
            <w:pPr>
              <w:numPr>
                <w:ilvl w:val="0"/>
                <w:numId w:val="29"/>
              </w:numPr>
              <w:shd w:val="clear" w:color="auto" w:fill="FFFFFF"/>
              <w:jc w:val="both"/>
              <w:rPr>
                <w:rFonts w:eastAsia="宋体"/>
                <w:sz w:val="18"/>
                <w:szCs w:val="18"/>
              </w:rPr>
            </w:pPr>
            <w:r>
              <w:rPr>
                <w:rFonts w:eastAsia="宋体"/>
                <w:sz w:val="18"/>
                <w:szCs w:val="18"/>
                <w:lang w:val="en-GB"/>
              </w:rPr>
              <w:t xml:space="preserve">Option-1 (one-to-one): Only one </w:t>
            </w:r>
            <w:r>
              <w:rPr>
                <w:rFonts w:eastAsia="宋体"/>
                <w:b/>
                <w:bCs/>
                <w:color w:val="00B0F0"/>
                <w:sz w:val="18"/>
                <w:szCs w:val="18"/>
                <w:lang w:val="en-GB"/>
              </w:rPr>
              <w:t>transmission occasion of</w:t>
            </w:r>
            <w:r>
              <w:rPr>
                <w:rFonts w:eastAsia="宋体"/>
                <w:sz w:val="18"/>
                <w:szCs w:val="18"/>
                <w:lang w:val="en-GB"/>
              </w:rPr>
              <w:t xml:space="preserve"> the first PUCCH </w:t>
            </w:r>
            <w:r>
              <w:rPr>
                <w:rFonts w:eastAsia="宋体"/>
                <w:strike/>
                <w:color w:val="00B0F0"/>
                <w:sz w:val="18"/>
                <w:szCs w:val="18"/>
                <w:lang w:val="en-GB"/>
              </w:rPr>
              <w:t>resource</w:t>
            </w:r>
            <w:r>
              <w:rPr>
                <w:rFonts w:eastAsia="宋体"/>
                <w:color w:val="00B0F0"/>
                <w:sz w:val="18"/>
                <w:szCs w:val="18"/>
                <w:lang w:val="en-GB"/>
              </w:rPr>
              <w:t xml:space="preserve"> </w:t>
            </w:r>
            <w:r>
              <w:rPr>
                <w:rFonts w:eastAsia="宋体"/>
                <w:b/>
                <w:bCs/>
                <w:strike/>
                <w:color w:val="00B0F0"/>
                <w:sz w:val="18"/>
                <w:szCs w:val="18"/>
                <w:lang w:val="en-GB"/>
              </w:rPr>
              <w:t>and</w:t>
            </w:r>
            <w:r>
              <w:rPr>
                <w:rFonts w:eastAsia="宋体"/>
                <w:b/>
                <w:bCs/>
                <w:color w:val="00B0F0"/>
                <w:sz w:val="18"/>
                <w:szCs w:val="18"/>
                <w:lang w:val="en-GB"/>
              </w:rPr>
              <w:t xml:space="preserve"> is associated with</w:t>
            </w:r>
            <w:r>
              <w:rPr>
                <w:rFonts w:eastAsia="宋体"/>
                <w:color w:val="00B0F0"/>
                <w:sz w:val="18"/>
                <w:szCs w:val="18"/>
                <w:lang w:val="en-GB"/>
              </w:rPr>
              <w:t xml:space="preserve"> </w:t>
            </w:r>
            <w:r>
              <w:rPr>
                <w:rFonts w:eastAsia="宋体"/>
                <w:sz w:val="18"/>
                <w:szCs w:val="18"/>
                <w:lang w:val="en-GB"/>
              </w:rPr>
              <w:t xml:space="preserve">only one </w:t>
            </w:r>
            <w:r>
              <w:rPr>
                <w:rFonts w:eastAsia="宋体"/>
                <w:b/>
                <w:bCs/>
                <w:color w:val="00B0F0"/>
                <w:sz w:val="18"/>
                <w:szCs w:val="18"/>
                <w:lang w:val="en-GB"/>
              </w:rPr>
              <w:t>transmission occasion of</w:t>
            </w:r>
            <w:r>
              <w:rPr>
                <w:rFonts w:eastAsia="宋体"/>
                <w:sz w:val="18"/>
                <w:szCs w:val="18"/>
                <w:lang w:val="en-GB"/>
              </w:rPr>
              <w:t xml:space="preserve"> </w:t>
            </w:r>
            <w:r>
              <w:rPr>
                <w:rFonts w:eastAsia="宋体"/>
                <w:strike/>
                <w:color w:val="00B0F0"/>
                <w:sz w:val="18"/>
                <w:szCs w:val="18"/>
                <w:lang w:val="en-GB"/>
              </w:rPr>
              <w:t>pre-configured resource for</w:t>
            </w:r>
            <w:r>
              <w:rPr>
                <w:rFonts w:eastAsia="宋体"/>
                <w:color w:val="00B0F0"/>
                <w:sz w:val="18"/>
                <w:szCs w:val="18"/>
                <w:lang w:val="en-GB"/>
              </w:rPr>
              <w:t xml:space="preserve"> </w:t>
            </w:r>
            <w:r>
              <w:rPr>
                <w:rFonts w:eastAsia="宋体"/>
                <w:sz w:val="18"/>
                <w:szCs w:val="18"/>
                <w:lang w:val="en-GB"/>
              </w:rPr>
              <w:t xml:space="preserve">second UL channel </w:t>
            </w:r>
            <w:r>
              <w:rPr>
                <w:rFonts w:eastAsia="宋体"/>
                <w:strike/>
                <w:color w:val="00B0F0"/>
                <w:sz w:val="18"/>
                <w:szCs w:val="18"/>
                <w:lang w:val="en-GB"/>
              </w:rPr>
              <w:t>can be associated</w:t>
            </w:r>
            <w:r>
              <w:rPr>
                <w:rFonts w:eastAsia="宋体"/>
                <w:color w:val="00B0F0"/>
                <w:sz w:val="18"/>
                <w:szCs w:val="18"/>
                <w:lang w:val="en-GB"/>
              </w:rPr>
              <w:t xml:space="preserve"> </w:t>
            </w:r>
            <w:r>
              <w:rPr>
                <w:rFonts w:eastAsia="宋体"/>
                <w:strike/>
                <w:color w:val="00B0F0"/>
                <w:sz w:val="18"/>
                <w:szCs w:val="18"/>
                <w:lang w:val="en-GB"/>
              </w:rPr>
              <w:t>with the CSI report configuration for UE-initiated/event-driven beam reporting</w:t>
            </w:r>
            <w:r>
              <w:rPr>
                <w:rFonts w:eastAsia="宋体"/>
                <w:sz w:val="18"/>
                <w:szCs w:val="18"/>
                <w:lang w:val="en-GB"/>
              </w:rPr>
              <w:t>.</w:t>
            </w:r>
          </w:p>
          <w:p w14:paraId="4F012A87" w14:textId="77777777" w:rsidR="00F173C1" w:rsidRDefault="00165D0F">
            <w:pPr>
              <w:numPr>
                <w:ilvl w:val="1"/>
                <w:numId w:val="29"/>
              </w:numPr>
              <w:shd w:val="clear" w:color="auto" w:fill="FFFFFF"/>
              <w:jc w:val="both"/>
              <w:rPr>
                <w:rFonts w:eastAsia="宋体"/>
                <w:sz w:val="18"/>
                <w:szCs w:val="18"/>
              </w:rPr>
            </w:pPr>
            <w:r>
              <w:rPr>
                <w:rFonts w:eastAsia="宋体"/>
                <w:sz w:val="18"/>
                <w:szCs w:val="18"/>
                <w:lang w:val="en-GB"/>
              </w:rPr>
              <w:t>Down-select one of the following in RAN1#118bis</w:t>
            </w:r>
          </w:p>
          <w:p w14:paraId="7AC96B69" w14:textId="77777777" w:rsidR="00F173C1" w:rsidRDefault="00165D0F">
            <w:pPr>
              <w:numPr>
                <w:ilvl w:val="2"/>
                <w:numId w:val="29"/>
              </w:numPr>
              <w:shd w:val="clear" w:color="auto" w:fill="FFFFFF"/>
              <w:jc w:val="both"/>
              <w:rPr>
                <w:rFonts w:eastAsia="宋体"/>
                <w:sz w:val="18"/>
                <w:szCs w:val="18"/>
              </w:rPr>
            </w:pPr>
            <w:r>
              <w:rPr>
                <w:rFonts w:eastAsia="宋体"/>
                <w:sz w:val="18"/>
                <w:szCs w:val="18"/>
                <w:lang w:val="en-GB"/>
              </w:rPr>
              <w:t>Option-1A: Same periodicity between first PUCCH resource and pre-configured resource for second UL channel.</w:t>
            </w:r>
          </w:p>
          <w:p w14:paraId="1C2A8A57" w14:textId="77777777" w:rsidR="00F173C1" w:rsidRDefault="00165D0F">
            <w:pPr>
              <w:numPr>
                <w:ilvl w:val="2"/>
                <w:numId w:val="29"/>
              </w:numPr>
              <w:shd w:val="clear" w:color="auto" w:fill="FFFFFF"/>
              <w:jc w:val="both"/>
              <w:rPr>
                <w:rFonts w:eastAsia="宋体"/>
                <w:sz w:val="18"/>
                <w:szCs w:val="18"/>
              </w:rPr>
            </w:pPr>
            <w:r>
              <w:rPr>
                <w:rFonts w:eastAsia="宋体"/>
                <w:sz w:val="18"/>
                <w:szCs w:val="18"/>
                <w:lang w:val="en-GB"/>
              </w:rPr>
              <w:t>Option-1B: No restriction in terms of periodicity.</w:t>
            </w:r>
          </w:p>
          <w:p w14:paraId="2709F45D" w14:textId="77777777" w:rsidR="00F173C1" w:rsidRDefault="00165D0F">
            <w:pPr>
              <w:numPr>
                <w:ilvl w:val="0"/>
                <w:numId w:val="29"/>
              </w:numPr>
              <w:shd w:val="clear" w:color="auto" w:fill="FFFFFF"/>
              <w:jc w:val="both"/>
              <w:rPr>
                <w:rFonts w:eastAsia="宋体"/>
                <w:sz w:val="18"/>
                <w:szCs w:val="18"/>
              </w:rPr>
            </w:pPr>
            <w:r>
              <w:rPr>
                <w:rFonts w:eastAsia="宋体"/>
                <w:sz w:val="18"/>
                <w:szCs w:val="18"/>
              </w:rPr>
              <w:t>FFS: Enhancement on the second PUSCH carrying multiple beam reports corresponding to different UEI report configurations, if the PUCCH resource in the first PUCCH channel can be associated with multiple UEI report configurations configured in one or multiple CC(s).</w:t>
            </w:r>
          </w:p>
          <w:p w14:paraId="43F05593" w14:textId="77777777" w:rsidR="00F173C1" w:rsidRDefault="00F173C1">
            <w:pPr>
              <w:shd w:val="clear" w:color="auto" w:fill="FFFFFF"/>
              <w:jc w:val="both"/>
              <w:rPr>
                <w:rFonts w:eastAsia="宋体"/>
                <w:sz w:val="18"/>
                <w:szCs w:val="18"/>
              </w:rPr>
            </w:pPr>
          </w:p>
          <w:p w14:paraId="760FAE4F" w14:textId="77777777" w:rsidR="00F173C1" w:rsidRDefault="00165D0F">
            <w:pPr>
              <w:shd w:val="clear" w:color="auto" w:fill="FFFFFF"/>
              <w:snapToGrid w:val="0"/>
              <w:jc w:val="both"/>
              <w:rPr>
                <w:b/>
                <w:sz w:val="18"/>
                <w:szCs w:val="18"/>
              </w:rPr>
            </w:pPr>
            <w:r>
              <w:rPr>
                <w:color w:val="0000FF"/>
                <w:sz w:val="18"/>
                <w:szCs w:val="18"/>
                <w:lang w:eastAsia="zh-CN"/>
              </w:rPr>
              <w:t>[Mod]: Clearly, we are discussing about resource allocation, rather than transmission occasion.</w:t>
            </w:r>
          </w:p>
          <w:p w14:paraId="529EF898" w14:textId="77777777" w:rsidR="00F173C1" w:rsidRDefault="00F173C1">
            <w:pPr>
              <w:shd w:val="clear" w:color="auto" w:fill="FFFFFF"/>
              <w:jc w:val="both"/>
              <w:rPr>
                <w:rFonts w:eastAsia="宋体"/>
                <w:sz w:val="18"/>
                <w:szCs w:val="18"/>
              </w:rPr>
            </w:pPr>
          </w:p>
          <w:p w14:paraId="37B3CEA3" w14:textId="77777777" w:rsidR="00F173C1" w:rsidRDefault="00F173C1">
            <w:pPr>
              <w:snapToGrid w:val="0"/>
              <w:rPr>
                <w:color w:val="000000" w:themeColor="text1"/>
                <w:sz w:val="18"/>
                <w:szCs w:val="18"/>
                <w:lang w:eastAsia="zh-CN"/>
              </w:rPr>
            </w:pPr>
          </w:p>
          <w:p w14:paraId="080B20E1" w14:textId="77777777" w:rsidR="00F173C1" w:rsidRDefault="00165D0F">
            <w:pPr>
              <w:shd w:val="clear" w:color="auto" w:fill="FFFFFF"/>
              <w:snapToGrid w:val="0"/>
              <w:jc w:val="both"/>
              <w:rPr>
                <w:b/>
                <w:sz w:val="18"/>
                <w:szCs w:val="18"/>
              </w:rPr>
            </w:pPr>
            <w:r>
              <w:rPr>
                <w:b/>
                <w:sz w:val="18"/>
                <w:szCs w:val="18"/>
              </w:rPr>
              <w:t>Q3.3.3</w:t>
            </w:r>
          </w:p>
          <w:p w14:paraId="2DF90D2A" w14:textId="77777777" w:rsidR="00F173C1" w:rsidRDefault="00165D0F">
            <w:pPr>
              <w:snapToGrid w:val="0"/>
              <w:jc w:val="both"/>
              <w:rPr>
                <w:color w:val="000000" w:themeColor="text1"/>
                <w:sz w:val="18"/>
                <w:szCs w:val="18"/>
                <w:lang w:eastAsia="zh-CN"/>
              </w:rPr>
            </w:pPr>
            <w:r>
              <w:rPr>
                <w:rFonts w:eastAsia="Malgun Gothic"/>
                <w:sz w:val="18"/>
                <w:szCs w:val="18"/>
              </w:rPr>
              <w:t>It is natural and preferable to have the network to configure the value of X as the network has a holistic view of the transmission status/conditions of all the UE. A properly configured value X can reduce the overall overhead to enable the rescheduling of the resource for the second PUSCH.</w:t>
            </w:r>
          </w:p>
          <w:p w14:paraId="467ACB4A" w14:textId="77777777" w:rsidR="00F173C1" w:rsidRDefault="00F173C1">
            <w:pPr>
              <w:overflowPunct w:val="0"/>
              <w:autoSpaceDE w:val="0"/>
              <w:autoSpaceDN w:val="0"/>
              <w:adjustRightInd w:val="0"/>
              <w:jc w:val="both"/>
              <w:textAlignment w:val="baseline"/>
              <w:rPr>
                <w:sz w:val="18"/>
                <w:szCs w:val="18"/>
                <w:lang w:eastAsia="zh-CN"/>
              </w:rPr>
            </w:pPr>
          </w:p>
        </w:tc>
      </w:tr>
      <w:tr w:rsidR="00F173C1" w14:paraId="162DC17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4E290F2" w14:textId="77777777" w:rsidR="00F173C1" w:rsidRDefault="00165D0F">
            <w:pPr>
              <w:snapToGrid w:val="0"/>
              <w:rPr>
                <w:color w:val="0000FF"/>
                <w:sz w:val="18"/>
                <w:szCs w:val="18"/>
                <w:lang w:eastAsia="zh-CN"/>
              </w:rPr>
            </w:pPr>
            <w:r>
              <w:rPr>
                <w:rFonts w:hint="eastAsia"/>
                <w:color w:val="000000" w:themeColor="text1"/>
                <w:sz w:val="18"/>
                <w:szCs w:val="18"/>
                <w:lang w:eastAsia="zh-CN"/>
              </w:rPr>
              <w:lastRenderedPageBreak/>
              <w:t>X</w:t>
            </w:r>
            <w:r>
              <w:rPr>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32DF7732" w14:textId="77777777" w:rsidR="00F173C1" w:rsidRDefault="00165D0F">
            <w:pPr>
              <w:snapToGrid w:val="0"/>
              <w:rPr>
                <w:b/>
                <w:bCs/>
                <w:color w:val="000000" w:themeColor="text1"/>
                <w:sz w:val="18"/>
                <w:szCs w:val="18"/>
                <w:u w:val="single"/>
                <w:lang w:eastAsia="zh-CN"/>
              </w:rPr>
            </w:pPr>
            <w:r>
              <w:rPr>
                <w:b/>
                <w:bCs/>
                <w:color w:val="000000" w:themeColor="text1"/>
                <w:sz w:val="18"/>
                <w:szCs w:val="18"/>
                <w:u w:val="single"/>
                <w:lang w:eastAsia="zh-CN"/>
              </w:rPr>
              <w:t>Proposal 3.1.3</w:t>
            </w:r>
          </w:p>
          <w:p w14:paraId="41EC8691" w14:textId="77777777" w:rsidR="00F173C1" w:rsidRDefault="00165D0F">
            <w:pPr>
              <w:snapToGrid w:val="0"/>
              <w:rPr>
                <w:color w:val="000000" w:themeColor="text1"/>
                <w:sz w:val="18"/>
                <w:szCs w:val="18"/>
                <w:lang w:eastAsia="zh-CN"/>
              </w:rPr>
            </w:pPr>
            <w:r>
              <w:rPr>
                <w:color w:val="000000" w:themeColor="text1"/>
                <w:sz w:val="18"/>
                <w:szCs w:val="18"/>
                <w:lang w:eastAsia="zh-CN"/>
              </w:rPr>
              <w:t xml:space="preserve">We are fine with the sub-bullet for mode-A. </w:t>
            </w:r>
          </w:p>
          <w:p w14:paraId="29F33481" w14:textId="77777777" w:rsidR="00F173C1" w:rsidRDefault="00165D0F">
            <w:pPr>
              <w:snapToGrid w:val="0"/>
              <w:rPr>
                <w:color w:val="000000" w:themeColor="text1"/>
                <w:sz w:val="18"/>
                <w:szCs w:val="18"/>
                <w:lang w:eastAsia="zh-CN"/>
              </w:rPr>
            </w:pPr>
            <w:r>
              <w:rPr>
                <w:color w:val="000000" w:themeColor="text1"/>
                <w:sz w:val="18"/>
                <w:szCs w:val="18"/>
                <w:lang w:eastAsia="zh-CN"/>
              </w:rPr>
              <w:t>While for mode-B, it is not clear for some points.</w:t>
            </w:r>
          </w:p>
          <w:p w14:paraId="72320BCE" w14:textId="77777777" w:rsidR="00F173C1" w:rsidRDefault="00165D0F">
            <w:pPr>
              <w:snapToGrid w:val="0"/>
              <w:rPr>
                <w:color w:val="000000" w:themeColor="text1"/>
                <w:sz w:val="18"/>
                <w:szCs w:val="18"/>
                <w:lang w:eastAsia="zh-CN"/>
              </w:rPr>
            </w:pPr>
            <w:r>
              <w:rPr>
                <w:color w:val="000000" w:themeColor="text1"/>
                <w:sz w:val="18"/>
                <w:szCs w:val="18"/>
                <w:lang w:eastAsia="zh-CN"/>
              </w:rPr>
              <w:t xml:space="preserve">1), Whether the prohibit timer is used for beam report triggered by same new beam or different new beam? In our understanding, if the triggering new beam is changed, the first PUCCH can be transmitted even the prohibit timer is running. But if the triggering new beam is not changed, retransmission on PUCCH is not critical since retransmission of Type 1 CG PUSCH can be triggered by DCI. If in order to improve the reliability of first PUCCH, repetition can be configured. </w:t>
            </w:r>
          </w:p>
          <w:p w14:paraId="04FBE0F7" w14:textId="77777777" w:rsidR="00F173C1" w:rsidRDefault="00165D0F">
            <w:pPr>
              <w:snapToGrid w:val="0"/>
              <w:rPr>
                <w:color w:val="000000" w:themeColor="text1"/>
                <w:sz w:val="18"/>
                <w:szCs w:val="18"/>
                <w:lang w:eastAsia="zh-CN"/>
              </w:rPr>
            </w:pPr>
            <w:r>
              <w:rPr>
                <w:color w:val="000000" w:themeColor="text1"/>
                <w:sz w:val="18"/>
                <w:szCs w:val="18"/>
                <w:lang w:eastAsia="zh-CN"/>
              </w:rPr>
              <w:t>2), even retransmission of first PUCCH is supported for the same new beam, when to stop the transmission of the first PUCCH:</w:t>
            </w:r>
          </w:p>
          <w:p w14:paraId="4DF21243" w14:textId="77777777" w:rsidR="00F173C1" w:rsidRDefault="00165D0F">
            <w:pPr>
              <w:pStyle w:val="ListParagraph"/>
              <w:numPr>
                <w:ilvl w:val="0"/>
                <w:numId w:val="32"/>
              </w:numPr>
              <w:snapToGrid w:val="0"/>
              <w:rPr>
                <w:color w:val="000000" w:themeColor="text1"/>
                <w:sz w:val="18"/>
                <w:szCs w:val="18"/>
                <w:lang w:eastAsia="zh-CN"/>
              </w:rPr>
            </w:pPr>
            <w:r>
              <w:rPr>
                <w:color w:val="000000" w:themeColor="text1"/>
                <w:sz w:val="18"/>
                <w:szCs w:val="18"/>
                <w:lang w:eastAsia="zh-CN"/>
              </w:rPr>
              <w:t>Condition#1: the transmission number of first PUCCH triggering by the same new beam is larger than or equal to a threshold.</w:t>
            </w:r>
          </w:p>
          <w:p w14:paraId="5AB36676" w14:textId="77777777" w:rsidR="00F173C1" w:rsidRDefault="00165D0F">
            <w:pPr>
              <w:pStyle w:val="ListParagraph"/>
              <w:numPr>
                <w:ilvl w:val="0"/>
                <w:numId w:val="32"/>
              </w:numPr>
              <w:snapToGrid w:val="0"/>
              <w:rPr>
                <w:color w:val="000000" w:themeColor="text1"/>
                <w:sz w:val="18"/>
                <w:szCs w:val="18"/>
                <w:lang w:eastAsia="zh-CN"/>
              </w:rPr>
            </w:pPr>
            <w:r>
              <w:rPr>
                <w:color w:val="000000" w:themeColor="text1"/>
                <w:sz w:val="18"/>
                <w:szCs w:val="18"/>
                <w:lang w:eastAsia="zh-CN"/>
              </w:rPr>
              <w:t xml:space="preserve">Condition#2: upon receiving a DCI to trigger the retransmission of Type 1 CG-PUSCH. </w:t>
            </w:r>
          </w:p>
          <w:p w14:paraId="2F6E99B4" w14:textId="77777777" w:rsidR="00F173C1" w:rsidRDefault="00165D0F">
            <w:pPr>
              <w:snapToGrid w:val="0"/>
              <w:rPr>
                <w:color w:val="000000" w:themeColor="text1"/>
                <w:sz w:val="18"/>
                <w:szCs w:val="18"/>
                <w:lang w:eastAsia="zh-CN"/>
              </w:rPr>
            </w:pPr>
            <w:r>
              <w:rPr>
                <w:color w:val="000000" w:themeColor="text1"/>
                <w:sz w:val="18"/>
                <w:szCs w:val="18"/>
                <w:lang w:eastAsia="zh-CN"/>
              </w:rPr>
              <w:t xml:space="preserve">To our understanding, there is at least one occasion of Type 1 CG-PUSCH before the next PUCCH transmission. If </w:t>
            </w:r>
            <w:proofErr w:type="spellStart"/>
            <w:r>
              <w:rPr>
                <w:color w:val="000000" w:themeColor="text1"/>
                <w:sz w:val="18"/>
                <w:szCs w:val="18"/>
                <w:lang w:eastAsia="zh-CN"/>
              </w:rPr>
              <w:t>gNB</w:t>
            </w:r>
            <w:proofErr w:type="spellEnd"/>
            <w:r>
              <w:rPr>
                <w:color w:val="000000" w:themeColor="text1"/>
                <w:sz w:val="18"/>
                <w:szCs w:val="18"/>
                <w:lang w:eastAsia="zh-CN"/>
              </w:rPr>
              <w:t xml:space="preserve"> received the first PUCCH but did not receive the second PUSCH correctly, the retransmission by DCI can be triggered. In this case, it is unnecessary to transmit the same beam report by Type 1 CG PUSCH.</w:t>
            </w:r>
          </w:p>
          <w:p w14:paraId="410B6A41" w14:textId="77777777" w:rsidR="00F173C1" w:rsidRDefault="00F173C1">
            <w:pPr>
              <w:snapToGrid w:val="0"/>
              <w:rPr>
                <w:color w:val="000000" w:themeColor="text1"/>
                <w:sz w:val="18"/>
                <w:szCs w:val="18"/>
                <w:lang w:eastAsia="zh-CN"/>
              </w:rPr>
            </w:pPr>
          </w:p>
          <w:p w14:paraId="6DF80D9C" w14:textId="77777777" w:rsidR="00F173C1" w:rsidRDefault="00165D0F">
            <w:pPr>
              <w:snapToGrid w:val="0"/>
              <w:rPr>
                <w:color w:val="0000FF"/>
                <w:sz w:val="18"/>
                <w:szCs w:val="18"/>
                <w:lang w:eastAsia="zh-CN"/>
              </w:rPr>
            </w:pPr>
            <w:r>
              <w:rPr>
                <w:color w:val="0000FF"/>
                <w:sz w:val="18"/>
                <w:szCs w:val="18"/>
                <w:lang w:eastAsia="zh-CN"/>
              </w:rPr>
              <w:t xml:space="preserve">[Mod]: Currently, the motivation of introducing prohibit timer is due to the requirement of handling mis-detection of first channel or avoiding high frequent report. </w:t>
            </w:r>
          </w:p>
          <w:p w14:paraId="602F1D3F" w14:textId="77777777" w:rsidR="00F173C1" w:rsidRDefault="00F173C1">
            <w:pPr>
              <w:snapToGrid w:val="0"/>
              <w:rPr>
                <w:color w:val="000000" w:themeColor="text1"/>
                <w:sz w:val="18"/>
                <w:szCs w:val="18"/>
                <w:lang w:eastAsia="zh-CN"/>
              </w:rPr>
            </w:pPr>
          </w:p>
          <w:p w14:paraId="0A81D23B" w14:textId="77777777" w:rsidR="00F173C1" w:rsidRDefault="00165D0F">
            <w:pPr>
              <w:snapToGrid w:val="0"/>
              <w:rPr>
                <w:b/>
                <w:bCs/>
                <w:color w:val="000000" w:themeColor="text1"/>
                <w:sz w:val="18"/>
                <w:szCs w:val="18"/>
                <w:u w:val="single"/>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3.1.1</w:t>
            </w:r>
          </w:p>
          <w:p w14:paraId="316ADAD4" w14:textId="77777777" w:rsidR="00F173C1" w:rsidRDefault="00165D0F">
            <w:pPr>
              <w:snapToGrid w:val="0"/>
              <w:rPr>
                <w:color w:val="000000" w:themeColor="text1"/>
                <w:sz w:val="18"/>
                <w:szCs w:val="18"/>
                <w:lang w:eastAsia="zh-CN"/>
              </w:rPr>
            </w:pPr>
            <w:r>
              <w:rPr>
                <w:color w:val="000000" w:themeColor="text1"/>
                <w:sz w:val="18"/>
                <w:szCs w:val="18"/>
                <w:lang w:eastAsia="zh-CN"/>
              </w:rPr>
              <w:t xml:space="preserve">For case-1, </w:t>
            </w:r>
            <w:r>
              <w:rPr>
                <w:sz w:val="18"/>
                <w:szCs w:val="18"/>
                <w:lang w:eastAsia="zh-CN"/>
              </w:rPr>
              <w:t>we prefer higher priority for the first PUCCH channel</w:t>
            </w:r>
            <w:r>
              <w:rPr>
                <w:color w:val="000000" w:themeColor="text1"/>
                <w:sz w:val="18"/>
                <w:szCs w:val="18"/>
                <w:lang w:eastAsia="zh-CN"/>
              </w:rPr>
              <w:t xml:space="preserve">. </w:t>
            </w:r>
          </w:p>
          <w:p w14:paraId="6B59D619" w14:textId="77777777" w:rsidR="00F173C1" w:rsidRDefault="00165D0F">
            <w:pPr>
              <w:snapToGrid w:val="0"/>
              <w:rPr>
                <w:color w:val="000000" w:themeColor="text1"/>
                <w:sz w:val="18"/>
                <w:szCs w:val="18"/>
                <w:lang w:eastAsia="zh-CN"/>
              </w:rPr>
            </w:pPr>
            <w:r>
              <w:rPr>
                <w:color w:val="000000" w:themeColor="text1"/>
                <w:sz w:val="18"/>
                <w:szCs w:val="18"/>
                <w:lang w:eastAsia="zh-CN"/>
              </w:rPr>
              <w:lastRenderedPageBreak/>
              <w:t>For case-2, 1-bit first PUCCH can be multiplexed with the PUSCH.</w:t>
            </w:r>
          </w:p>
          <w:p w14:paraId="70776A2D" w14:textId="77777777" w:rsidR="00F173C1" w:rsidRDefault="00F173C1">
            <w:pPr>
              <w:snapToGrid w:val="0"/>
              <w:rPr>
                <w:color w:val="000000" w:themeColor="text1"/>
                <w:sz w:val="18"/>
                <w:szCs w:val="18"/>
                <w:lang w:eastAsia="zh-CN"/>
              </w:rPr>
            </w:pPr>
          </w:p>
          <w:p w14:paraId="30312C2C" w14:textId="77777777" w:rsidR="00F173C1" w:rsidRDefault="00165D0F">
            <w:pPr>
              <w:snapToGrid w:val="0"/>
              <w:rPr>
                <w:b/>
                <w:bCs/>
                <w:color w:val="000000" w:themeColor="text1"/>
                <w:sz w:val="18"/>
                <w:szCs w:val="18"/>
                <w:u w:val="single"/>
                <w:lang w:eastAsia="zh-CN"/>
              </w:rPr>
            </w:pPr>
            <w:r>
              <w:rPr>
                <w:b/>
                <w:bCs/>
                <w:color w:val="000000" w:themeColor="text1"/>
                <w:sz w:val="18"/>
                <w:szCs w:val="18"/>
                <w:u w:val="single"/>
                <w:lang w:eastAsia="zh-CN"/>
              </w:rPr>
              <w:t>Proposal 3.2.1</w:t>
            </w:r>
          </w:p>
          <w:p w14:paraId="69785625" w14:textId="77777777" w:rsidR="00F173C1" w:rsidRDefault="00165D0F">
            <w:pPr>
              <w:snapToGrid w:val="0"/>
              <w:rPr>
                <w:color w:val="000000" w:themeColor="text1"/>
                <w:sz w:val="18"/>
                <w:szCs w:val="18"/>
                <w:lang w:eastAsia="zh-CN"/>
              </w:rPr>
            </w:pPr>
            <w:r>
              <w:rPr>
                <w:color w:val="000000" w:themeColor="text1"/>
                <w:sz w:val="18"/>
                <w:szCs w:val="18"/>
                <w:lang w:eastAsia="zh-CN"/>
              </w:rPr>
              <w:t xml:space="preserve">We support Option 2 in the proposal. </w:t>
            </w:r>
          </w:p>
          <w:p w14:paraId="488DB231" w14:textId="77777777" w:rsidR="00F173C1" w:rsidRDefault="00F173C1">
            <w:pPr>
              <w:snapToGrid w:val="0"/>
              <w:rPr>
                <w:color w:val="000000" w:themeColor="text1"/>
                <w:sz w:val="18"/>
                <w:szCs w:val="18"/>
                <w:lang w:eastAsia="zh-CN"/>
              </w:rPr>
            </w:pPr>
          </w:p>
          <w:p w14:paraId="7EF9D917" w14:textId="77777777" w:rsidR="00F173C1" w:rsidRDefault="00165D0F">
            <w:pPr>
              <w:snapToGrid w:val="0"/>
              <w:rPr>
                <w:b/>
                <w:bCs/>
                <w:color w:val="000000" w:themeColor="text1"/>
                <w:sz w:val="18"/>
                <w:szCs w:val="18"/>
                <w:u w:val="single"/>
                <w:lang w:eastAsia="zh-CN"/>
              </w:rPr>
            </w:pPr>
            <w:r>
              <w:rPr>
                <w:b/>
                <w:bCs/>
                <w:color w:val="000000" w:themeColor="text1"/>
                <w:sz w:val="18"/>
                <w:szCs w:val="18"/>
                <w:u w:val="single"/>
                <w:lang w:eastAsia="zh-CN"/>
              </w:rPr>
              <w:t>Proposal 3.3.1</w:t>
            </w:r>
          </w:p>
          <w:p w14:paraId="520A38A5" w14:textId="77777777" w:rsidR="00F173C1" w:rsidRDefault="00165D0F">
            <w:pPr>
              <w:snapToGrid w:val="0"/>
              <w:rPr>
                <w:color w:val="000000" w:themeColor="text1"/>
                <w:sz w:val="18"/>
                <w:szCs w:val="18"/>
                <w:lang w:eastAsia="zh-CN"/>
              </w:rPr>
            </w:pPr>
            <w:r>
              <w:rPr>
                <w:color w:val="000000" w:themeColor="text1"/>
                <w:sz w:val="18"/>
                <w:szCs w:val="18"/>
                <w:lang w:eastAsia="zh-CN"/>
              </w:rPr>
              <w:t>Support and slightly prefer Option-1. In this case, the prioritization rule for 1</w:t>
            </w:r>
            <w:r>
              <w:rPr>
                <w:color w:val="000000" w:themeColor="text1"/>
                <w:sz w:val="18"/>
                <w:szCs w:val="18"/>
                <w:vertAlign w:val="superscript"/>
                <w:lang w:eastAsia="zh-CN"/>
              </w:rPr>
              <w:t>st</w:t>
            </w:r>
            <w:r>
              <w:rPr>
                <w:color w:val="000000" w:themeColor="text1"/>
                <w:sz w:val="18"/>
                <w:szCs w:val="18"/>
                <w:lang w:eastAsia="zh-CN"/>
              </w:rPr>
              <w:t xml:space="preserve"> PUCCH and legacy SRs will be simple. Otherwise, both 1</w:t>
            </w:r>
            <w:r>
              <w:rPr>
                <w:color w:val="000000" w:themeColor="text1"/>
                <w:sz w:val="18"/>
                <w:szCs w:val="18"/>
                <w:vertAlign w:val="superscript"/>
                <w:lang w:eastAsia="zh-CN"/>
              </w:rPr>
              <w:t>st</w:t>
            </w:r>
            <w:r>
              <w:rPr>
                <w:color w:val="000000" w:themeColor="text1"/>
                <w:sz w:val="18"/>
                <w:szCs w:val="18"/>
                <w:lang w:eastAsia="zh-CN"/>
              </w:rPr>
              <w:t xml:space="preserve"> PUCCH and legacy SR need to be transmitted.</w:t>
            </w:r>
          </w:p>
          <w:p w14:paraId="6D2C045B" w14:textId="77777777" w:rsidR="00F173C1" w:rsidRDefault="00F173C1">
            <w:pPr>
              <w:snapToGrid w:val="0"/>
              <w:rPr>
                <w:color w:val="000000" w:themeColor="text1"/>
                <w:sz w:val="18"/>
                <w:szCs w:val="18"/>
                <w:lang w:eastAsia="zh-CN"/>
              </w:rPr>
            </w:pPr>
          </w:p>
          <w:p w14:paraId="4CAFFEE9" w14:textId="77777777" w:rsidR="00F173C1" w:rsidRDefault="00165D0F">
            <w:pPr>
              <w:snapToGrid w:val="0"/>
              <w:rPr>
                <w:b/>
                <w:bCs/>
                <w:color w:val="000000" w:themeColor="text1"/>
                <w:sz w:val="18"/>
                <w:szCs w:val="18"/>
                <w:u w:val="single"/>
                <w:lang w:eastAsia="zh-CN"/>
              </w:rPr>
            </w:pPr>
            <w:r>
              <w:rPr>
                <w:b/>
                <w:bCs/>
                <w:color w:val="000000" w:themeColor="text1"/>
                <w:sz w:val="18"/>
                <w:szCs w:val="18"/>
                <w:u w:val="single"/>
                <w:lang w:eastAsia="zh-CN"/>
              </w:rPr>
              <w:t>Proposal 3.3.2</w:t>
            </w:r>
          </w:p>
          <w:p w14:paraId="16D3010C" w14:textId="77777777" w:rsidR="00F173C1" w:rsidRDefault="00165D0F">
            <w:pPr>
              <w:snapToGrid w:val="0"/>
              <w:rPr>
                <w:color w:val="000000" w:themeColor="text1"/>
                <w:sz w:val="18"/>
                <w:szCs w:val="18"/>
                <w:lang w:eastAsia="zh-CN"/>
              </w:rPr>
            </w:pPr>
            <w:r>
              <w:rPr>
                <w:color w:val="000000" w:themeColor="text1"/>
                <w:sz w:val="18"/>
                <w:szCs w:val="18"/>
                <w:lang w:eastAsia="zh-CN"/>
              </w:rPr>
              <w:t>Support. If considering different SCS and slot format in different CCs, Option -1B is better.</w:t>
            </w:r>
          </w:p>
          <w:p w14:paraId="37DBD904" w14:textId="77777777" w:rsidR="00F173C1" w:rsidRDefault="00F173C1">
            <w:pPr>
              <w:snapToGrid w:val="0"/>
              <w:rPr>
                <w:color w:val="000000" w:themeColor="text1"/>
                <w:sz w:val="18"/>
                <w:szCs w:val="18"/>
                <w:lang w:eastAsia="zh-CN"/>
              </w:rPr>
            </w:pPr>
          </w:p>
          <w:p w14:paraId="08213603" w14:textId="77777777" w:rsidR="00F173C1" w:rsidRDefault="00165D0F">
            <w:pPr>
              <w:snapToGrid w:val="0"/>
              <w:rPr>
                <w:b/>
                <w:bCs/>
                <w:color w:val="000000" w:themeColor="text1"/>
                <w:sz w:val="18"/>
                <w:szCs w:val="18"/>
                <w:u w:val="single"/>
                <w:lang w:eastAsia="zh-CN"/>
              </w:rPr>
            </w:pPr>
            <w:r>
              <w:rPr>
                <w:b/>
                <w:bCs/>
                <w:color w:val="000000" w:themeColor="text1"/>
                <w:sz w:val="18"/>
                <w:szCs w:val="18"/>
                <w:u w:val="single"/>
                <w:lang w:eastAsia="zh-CN"/>
              </w:rPr>
              <w:t>Q3.3.3</w:t>
            </w:r>
          </w:p>
          <w:p w14:paraId="7D21D678" w14:textId="77777777" w:rsidR="00F173C1" w:rsidRDefault="00165D0F">
            <w:pPr>
              <w:overflowPunct w:val="0"/>
              <w:autoSpaceDE w:val="0"/>
              <w:autoSpaceDN w:val="0"/>
              <w:adjustRightInd w:val="0"/>
              <w:jc w:val="both"/>
              <w:textAlignment w:val="baseline"/>
              <w:rPr>
                <w:color w:val="0000FF"/>
                <w:sz w:val="18"/>
                <w:szCs w:val="18"/>
                <w:lang w:val="en-GB"/>
              </w:rPr>
            </w:pPr>
            <w:r>
              <w:rPr>
                <w:color w:val="000000" w:themeColor="text1"/>
                <w:sz w:val="18"/>
                <w:szCs w:val="18"/>
                <w:lang w:eastAsia="zh-CN"/>
              </w:rPr>
              <w:t>Prefer Option-1, configured by RRC subject to a corresponding UE capability.</w:t>
            </w:r>
          </w:p>
        </w:tc>
      </w:tr>
      <w:tr w:rsidR="00F173C1" w14:paraId="5C975133" w14:textId="77777777">
        <w:trPr>
          <w:trHeight w:val="50"/>
        </w:trPr>
        <w:tc>
          <w:tcPr>
            <w:tcW w:w="1506" w:type="dxa"/>
            <w:tcBorders>
              <w:top w:val="single" w:sz="4" w:space="0" w:color="auto"/>
              <w:left w:val="single" w:sz="4" w:space="0" w:color="auto"/>
              <w:bottom w:val="single" w:sz="4" w:space="0" w:color="auto"/>
              <w:right w:val="single" w:sz="4" w:space="0" w:color="auto"/>
            </w:tcBorders>
          </w:tcPr>
          <w:p w14:paraId="7462CBA9" w14:textId="77777777" w:rsidR="00F173C1" w:rsidRDefault="00165D0F">
            <w:pPr>
              <w:snapToGrid w:val="0"/>
              <w:rPr>
                <w:rFonts w:eastAsiaTheme="minorEastAsia"/>
                <w:color w:val="000000" w:themeColor="text1"/>
                <w:sz w:val="18"/>
                <w:szCs w:val="18"/>
                <w:lang w:eastAsia="zh-CN"/>
              </w:rPr>
            </w:pPr>
            <w:r>
              <w:rPr>
                <w:rFonts w:cs="Times" w:hint="eastAsia"/>
                <w:bCs/>
                <w:sz w:val="18"/>
                <w:szCs w:val="18"/>
                <w:lang w:eastAsia="zh-CN"/>
              </w:rPr>
              <w:lastRenderedPageBreak/>
              <w:t>Fujitsu</w:t>
            </w:r>
          </w:p>
        </w:tc>
        <w:tc>
          <w:tcPr>
            <w:tcW w:w="8479" w:type="dxa"/>
            <w:tcBorders>
              <w:top w:val="single" w:sz="4" w:space="0" w:color="auto"/>
              <w:left w:val="single" w:sz="4" w:space="0" w:color="auto"/>
              <w:bottom w:val="single" w:sz="4" w:space="0" w:color="auto"/>
              <w:right w:val="single" w:sz="4" w:space="0" w:color="auto"/>
            </w:tcBorders>
          </w:tcPr>
          <w:p w14:paraId="0D2C1AC4" w14:textId="77777777" w:rsidR="00F173C1" w:rsidRDefault="00165D0F">
            <w:pPr>
              <w:snapToGrid w:val="0"/>
              <w:rPr>
                <w:rFonts w:eastAsia="宋体"/>
                <w:b/>
                <w:bCs/>
                <w:color w:val="000000"/>
                <w:sz w:val="18"/>
                <w:szCs w:val="18"/>
                <w:highlight w:val="darkYellow"/>
                <w:lang w:val="en-GB"/>
              </w:rPr>
            </w:pPr>
            <w:r>
              <w:rPr>
                <w:rFonts w:cs="Times"/>
                <w:b/>
                <w:bCs/>
                <w:sz w:val="18"/>
                <w:szCs w:val="18"/>
                <w:lang w:eastAsia="zh-CN"/>
              </w:rPr>
              <w:t>Q3.1.1:</w:t>
            </w:r>
            <w:r>
              <w:rPr>
                <w:rFonts w:cs="Times"/>
                <w:bCs/>
                <w:sz w:val="18"/>
                <w:szCs w:val="18"/>
                <w:lang w:eastAsia="zh-CN"/>
              </w:rPr>
              <w:t xml:space="preserve"> </w:t>
            </w:r>
            <w:r>
              <w:rPr>
                <w:rFonts w:cs="Times" w:hint="eastAsia"/>
                <w:bCs/>
                <w:sz w:val="18"/>
                <w:szCs w:val="18"/>
                <w:lang w:eastAsia="zh-CN"/>
              </w:rPr>
              <w:t>S</w:t>
            </w:r>
            <w:r>
              <w:rPr>
                <w:rFonts w:cs="Times"/>
                <w:bCs/>
                <w:sz w:val="18"/>
                <w:szCs w:val="18"/>
                <w:lang w:eastAsia="zh-CN"/>
              </w:rPr>
              <w:t>upport.</w:t>
            </w:r>
          </w:p>
          <w:p w14:paraId="700B9B28" w14:textId="77777777" w:rsidR="00F173C1" w:rsidRDefault="00165D0F">
            <w:pPr>
              <w:shd w:val="clear" w:color="auto" w:fill="FFFFFF"/>
              <w:snapToGrid w:val="0"/>
              <w:rPr>
                <w:rFonts w:cs="Times"/>
                <w:bCs/>
                <w:sz w:val="18"/>
                <w:szCs w:val="18"/>
                <w:lang w:eastAsia="zh-CN"/>
              </w:rPr>
            </w:pPr>
            <w:r>
              <w:rPr>
                <w:rFonts w:cs="Times"/>
                <w:b/>
                <w:bCs/>
                <w:sz w:val="18"/>
                <w:szCs w:val="18"/>
                <w:lang w:eastAsia="zh-CN"/>
              </w:rPr>
              <w:t>Proposal 3.1.3:</w:t>
            </w:r>
            <w:r>
              <w:rPr>
                <w:rFonts w:cs="Times" w:hint="eastAsia"/>
                <w:b/>
                <w:bCs/>
                <w:sz w:val="18"/>
                <w:szCs w:val="18"/>
                <w:lang w:eastAsia="zh-CN"/>
              </w:rPr>
              <w:t xml:space="preserve"> </w:t>
            </w:r>
            <w:r>
              <w:rPr>
                <w:rFonts w:cs="Times" w:hint="eastAsia"/>
                <w:bCs/>
                <w:sz w:val="18"/>
                <w:szCs w:val="18"/>
                <w:lang w:eastAsia="zh-CN"/>
              </w:rPr>
              <w:t>Agree in principle. However, from our understanding,</w:t>
            </w:r>
            <w:r>
              <w:rPr>
                <w:rFonts w:cs="Times"/>
                <w:bCs/>
                <w:sz w:val="18"/>
                <w:szCs w:val="18"/>
                <w:lang w:eastAsia="zh-CN"/>
              </w:rPr>
              <w:t xml:space="preserve"> “</w:t>
            </w:r>
            <w:r>
              <w:rPr>
                <w:rFonts w:cs="Times" w:hint="eastAsia"/>
                <w:bCs/>
                <w:sz w:val="18"/>
                <w:szCs w:val="18"/>
                <w:lang w:eastAsia="zh-CN"/>
              </w:rPr>
              <w:t>till DCI is received</w:t>
            </w:r>
            <w:r>
              <w:rPr>
                <w:rFonts w:cs="Times"/>
                <w:bCs/>
                <w:sz w:val="18"/>
                <w:szCs w:val="18"/>
                <w:lang w:eastAsia="zh-CN"/>
              </w:rPr>
              <w:t>”</w:t>
            </w:r>
            <w:r>
              <w:rPr>
                <w:rFonts w:cs="Times" w:hint="eastAsia"/>
                <w:bCs/>
                <w:sz w:val="18"/>
                <w:szCs w:val="18"/>
                <w:lang w:eastAsia="zh-CN"/>
              </w:rPr>
              <w:t xml:space="preserve"> is intended to stop the timer and may need more discussion. For example, </w:t>
            </w:r>
            <w:r>
              <w:rPr>
                <w:rFonts w:cs="Times"/>
                <w:bCs/>
                <w:sz w:val="18"/>
                <w:szCs w:val="18"/>
                <w:lang w:eastAsia="zh-CN"/>
              </w:rPr>
              <w:t>“</w:t>
            </w:r>
            <w:r>
              <w:rPr>
                <w:rFonts w:cs="Times" w:hint="eastAsia"/>
                <w:bCs/>
                <w:sz w:val="18"/>
                <w:szCs w:val="18"/>
                <w:lang w:eastAsia="zh-CN"/>
              </w:rPr>
              <w:t xml:space="preserve">till the PUSCH </w:t>
            </w:r>
            <w:r>
              <w:rPr>
                <w:rFonts w:cs="Times"/>
                <w:bCs/>
                <w:sz w:val="18"/>
                <w:szCs w:val="18"/>
                <w:lang w:eastAsia="zh-CN"/>
              </w:rPr>
              <w:t>carrying</w:t>
            </w:r>
            <w:r>
              <w:rPr>
                <w:rFonts w:cs="Times" w:hint="eastAsia"/>
                <w:bCs/>
                <w:sz w:val="18"/>
                <w:szCs w:val="18"/>
                <w:lang w:eastAsia="zh-CN"/>
              </w:rPr>
              <w:t xml:space="preserve"> the beam report is transmitted</w:t>
            </w:r>
            <w:r>
              <w:rPr>
                <w:rFonts w:cs="Times"/>
                <w:bCs/>
                <w:sz w:val="18"/>
                <w:szCs w:val="18"/>
                <w:lang w:eastAsia="zh-CN"/>
              </w:rPr>
              <w:t>”</w:t>
            </w:r>
            <w:r>
              <w:rPr>
                <w:rFonts w:cs="Times" w:hint="eastAsia"/>
                <w:bCs/>
                <w:sz w:val="18"/>
                <w:szCs w:val="18"/>
                <w:lang w:eastAsia="zh-CN"/>
              </w:rPr>
              <w:t xml:space="preserve"> may be another alternative.</w:t>
            </w:r>
          </w:p>
          <w:p w14:paraId="084C3217" w14:textId="77777777" w:rsidR="00F173C1" w:rsidRDefault="00165D0F">
            <w:pPr>
              <w:shd w:val="clear" w:color="auto" w:fill="FFFFFF"/>
              <w:snapToGrid w:val="0"/>
              <w:rPr>
                <w:color w:val="0000FF"/>
                <w:sz w:val="18"/>
                <w:szCs w:val="18"/>
                <w:lang w:eastAsia="zh-CN"/>
              </w:rPr>
            </w:pPr>
            <w:r>
              <w:rPr>
                <w:color w:val="0000FF"/>
                <w:sz w:val="18"/>
                <w:szCs w:val="18"/>
                <w:lang w:eastAsia="zh-CN"/>
              </w:rPr>
              <w:t xml:space="preserve">[Mod]: It seems that you and ZTE have the same preference: </w:t>
            </w:r>
            <w:r>
              <w:rPr>
                <w:rFonts w:cs="Times"/>
                <w:bCs/>
                <w:sz w:val="18"/>
                <w:szCs w:val="18"/>
                <w:lang w:eastAsia="zh-CN"/>
              </w:rPr>
              <w:t>“</w:t>
            </w:r>
            <w:r>
              <w:rPr>
                <w:rFonts w:cs="Times" w:hint="eastAsia"/>
                <w:bCs/>
                <w:sz w:val="18"/>
                <w:szCs w:val="18"/>
                <w:lang w:eastAsia="zh-CN"/>
              </w:rPr>
              <w:t xml:space="preserve">till the PUSCH </w:t>
            </w:r>
            <w:r>
              <w:rPr>
                <w:rFonts w:cs="Times"/>
                <w:bCs/>
                <w:sz w:val="18"/>
                <w:szCs w:val="18"/>
                <w:lang w:eastAsia="zh-CN"/>
              </w:rPr>
              <w:t>carrying</w:t>
            </w:r>
            <w:r>
              <w:rPr>
                <w:rFonts w:cs="Times" w:hint="eastAsia"/>
                <w:bCs/>
                <w:sz w:val="18"/>
                <w:szCs w:val="18"/>
                <w:lang w:eastAsia="zh-CN"/>
              </w:rPr>
              <w:t xml:space="preserve"> the beam report is transmitted</w:t>
            </w:r>
            <w:r>
              <w:rPr>
                <w:rFonts w:cs="Times"/>
                <w:bCs/>
                <w:sz w:val="18"/>
                <w:szCs w:val="18"/>
                <w:lang w:eastAsia="zh-CN"/>
              </w:rPr>
              <w:t>”</w:t>
            </w:r>
            <w:r>
              <w:rPr>
                <w:color w:val="0000FF"/>
                <w:sz w:val="18"/>
                <w:szCs w:val="18"/>
                <w:lang w:eastAsia="zh-CN"/>
              </w:rPr>
              <w:t>. Before updating, let’s check some more input.</w:t>
            </w:r>
          </w:p>
          <w:p w14:paraId="6E2A46B0" w14:textId="77777777" w:rsidR="00F173C1" w:rsidRDefault="00F173C1">
            <w:pPr>
              <w:shd w:val="clear" w:color="auto" w:fill="FFFFFF"/>
              <w:snapToGrid w:val="0"/>
              <w:rPr>
                <w:rFonts w:cs="Times"/>
                <w:b/>
                <w:bCs/>
                <w:sz w:val="18"/>
                <w:szCs w:val="18"/>
                <w:lang w:eastAsia="zh-CN"/>
              </w:rPr>
            </w:pPr>
          </w:p>
          <w:p w14:paraId="66E6BFD4" w14:textId="77777777" w:rsidR="00F173C1" w:rsidRDefault="00165D0F">
            <w:pPr>
              <w:shd w:val="clear" w:color="auto" w:fill="FFFFFF"/>
              <w:snapToGrid w:val="0"/>
              <w:rPr>
                <w:rFonts w:cs="Times"/>
                <w:b/>
                <w:bCs/>
                <w:sz w:val="18"/>
                <w:szCs w:val="18"/>
                <w:lang w:eastAsia="zh-CN"/>
              </w:rPr>
            </w:pPr>
            <w:r>
              <w:rPr>
                <w:rFonts w:hint="eastAsia"/>
                <w:b/>
                <w:sz w:val="18"/>
                <w:szCs w:val="18"/>
                <w:lang w:eastAsia="zh-CN"/>
              </w:rPr>
              <w:t>Q</w:t>
            </w:r>
            <w:r>
              <w:rPr>
                <w:b/>
                <w:sz w:val="18"/>
                <w:szCs w:val="18"/>
              </w:rPr>
              <w:t>3.1.</w:t>
            </w:r>
            <w:r>
              <w:rPr>
                <w:rFonts w:hint="eastAsia"/>
                <w:b/>
                <w:sz w:val="18"/>
                <w:szCs w:val="18"/>
                <w:lang w:eastAsia="zh-CN"/>
              </w:rPr>
              <w:t>1</w:t>
            </w:r>
            <w:r>
              <w:rPr>
                <w:b/>
                <w:sz w:val="18"/>
                <w:szCs w:val="18"/>
              </w:rPr>
              <w:t xml:space="preserve">: </w:t>
            </w:r>
            <w:r>
              <w:rPr>
                <w:rFonts w:hint="eastAsia"/>
                <w:sz w:val="18"/>
                <w:szCs w:val="18"/>
                <w:lang w:eastAsia="zh-CN"/>
              </w:rPr>
              <w:t>For Case 1, it is preferred to reuse UCI multiplexing for legacy SR. For Case 2, it is preferred to multiplex UCI on PUSCH rather than reuse the rule for legacy SR.</w:t>
            </w:r>
          </w:p>
          <w:p w14:paraId="3D5A0574" w14:textId="77777777" w:rsidR="00F173C1" w:rsidRDefault="00165D0F">
            <w:pPr>
              <w:shd w:val="clear" w:color="auto" w:fill="FFFFFF"/>
              <w:snapToGrid w:val="0"/>
              <w:jc w:val="both"/>
              <w:rPr>
                <w:color w:val="000000" w:themeColor="text1"/>
                <w:sz w:val="18"/>
                <w:szCs w:val="18"/>
                <w:lang w:eastAsia="zh-CN"/>
              </w:rPr>
            </w:pPr>
            <w:r>
              <w:rPr>
                <w:b/>
                <w:sz w:val="18"/>
                <w:szCs w:val="18"/>
              </w:rPr>
              <w:t xml:space="preserve">Proposal 3.2.1: </w:t>
            </w:r>
            <w:r>
              <w:rPr>
                <w:rFonts w:hint="eastAsia"/>
                <w:color w:val="000000" w:themeColor="text1"/>
                <w:sz w:val="18"/>
                <w:szCs w:val="18"/>
                <w:lang w:eastAsia="zh-CN"/>
              </w:rPr>
              <w:t>Support</w:t>
            </w:r>
            <w:r>
              <w:rPr>
                <w:color w:val="000000" w:themeColor="text1"/>
                <w:sz w:val="18"/>
                <w:szCs w:val="18"/>
              </w:rPr>
              <w:t>.</w:t>
            </w:r>
          </w:p>
          <w:p w14:paraId="418FFA06" w14:textId="77777777" w:rsidR="00F173C1" w:rsidRDefault="00165D0F">
            <w:pPr>
              <w:overflowPunct w:val="0"/>
              <w:autoSpaceDE w:val="0"/>
              <w:autoSpaceDN w:val="0"/>
              <w:adjustRightInd w:val="0"/>
              <w:jc w:val="both"/>
              <w:textAlignment w:val="baseline"/>
              <w:rPr>
                <w:color w:val="000000" w:themeColor="text1"/>
                <w:sz w:val="18"/>
                <w:szCs w:val="18"/>
                <w:lang w:eastAsia="zh-CN"/>
              </w:rPr>
            </w:pPr>
            <w:r>
              <w:rPr>
                <w:b/>
                <w:sz w:val="18"/>
                <w:szCs w:val="18"/>
              </w:rPr>
              <w:t xml:space="preserve">Proposal 3.3.1: </w:t>
            </w:r>
            <w:r>
              <w:rPr>
                <w:color w:val="000000" w:themeColor="text1"/>
                <w:sz w:val="18"/>
                <w:szCs w:val="18"/>
                <w:lang w:eastAsia="zh-CN"/>
              </w:rPr>
              <w:t>O</w:t>
            </w:r>
            <w:r>
              <w:rPr>
                <w:rFonts w:hint="eastAsia"/>
                <w:color w:val="000000" w:themeColor="text1"/>
                <w:sz w:val="18"/>
                <w:szCs w:val="18"/>
                <w:lang w:eastAsia="zh-CN"/>
              </w:rPr>
              <w:t xml:space="preserve">ption-2 is preferred. For Option-1, the concern is that the first PUCCH may impact CG PUSCH depending on the FFS in proposal 3.3.1. For Option-3, it may be achieved by performing UCI multiplexing on top of Option-2, for </w:t>
            </w:r>
            <w:r>
              <w:rPr>
                <w:color w:val="000000" w:themeColor="text1"/>
                <w:sz w:val="18"/>
                <w:szCs w:val="18"/>
                <w:lang w:eastAsia="zh-CN"/>
              </w:rPr>
              <w:t>example</w:t>
            </w:r>
            <w:r>
              <w:rPr>
                <w:rFonts w:hint="eastAsia"/>
                <w:color w:val="000000" w:themeColor="text1"/>
                <w:sz w:val="18"/>
                <w:szCs w:val="18"/>
                <w:lang w:eastAsia="zh-CN"/>
              </w:rPr>
              <w:t>, legacy CSI report is not allowed to be multiplexed on the CG PUSCH carrying event-driven beam report.</w:t>
            </w:r>
          </w:p>
          <w:p w14:paraId="4B778B93" w14:textId="77777777" w:rsidR="00F173C1" w:rsidRDefault="00165D0F">
            <w:pPr>
              <w:overflowPunct w:val="0"/>
              <w:autoSpaceDE w:val="0"/>
              <w:autoSpaceDN w:val="0"/>
              <w:adjustRightInd w:val="0"/>
              <w:jc w:val="both"/>
              <w:textAlignment w:val="baseline"/>
              <w:rPr>
                <w:rFonts w:eastAsia="宋体"/>
                <w:color w:val="000000"/>
                <w:sz w:val="18"/>
                <w:szCs w:val="18"/>
                <w:lang w:eastAsia="zh-CN"/>
              </w:rPr>
            </w:pPr>
            <w:r>
              <w:rPr>
                <w:b/>
                <w:sz w:val="18"/>
                <w:szCs w:val="18"/>
              </w:rPr>
              <w:t xml:space="preserve">Proposal 3.3.2: </w:t>
            </w:r>
            <w:r>
              <w:rPr>
                <w:rFonts w:eastAsia="宋体"/>
                <w:color w:val="000000"/>
                <w:sz w:val="18"/>
                <w:szCs w:val="18"/>
              </w:rPr>
              <w:t>Support</w:t>
            </w:r>
            <w:r>
              <w:rPr>
                <w:rFonts w:eastAsia="宋体" w:hint="eastAsia"/>
                <w:color w:val="000000"/>
                <w:sz w:val="18"/>
                <w:szCs w:val="18"/>
                <w:lang w:eastAsia="zh-CN"/>
              </w:rPr>
              <w:t>.</w:t>
            </w:r>
          </w:p>
          <w:p w14:paraId="4432669C" w14:textId="77777777" w:rsidR="00F173C1" w:rsidRDefault="00165D0F">
            <w:pPr>
              <w:overflowPunct w:val="0"/>
              <w:autoSpaceDE w:val="0"/>
              <w:autoSpaceDN w:val="0"/>
              <w:adjustRightInd w:val="0"/>
              <w:textAlignment w:val="baseline"/>
              <w:rPr>
                <w:rFonts w:eastAsia="Malgun Gothic"/>
                <w:sz w:val="18"/>
                <w:szCs w:val="18"/>
              </w:rPr>
            </w:pPr>
            <w:r>
              <w:rPr>
                <w:b/>
                <w:sz w:val="18"/>
                <w:szCs w:val="18"/>
              </w:rPr>
              <w:t>Q3.3.3</w:t>
            </w:r>
            <w:r>
              <w:rPr>
                <w:rFonts w:hint="eastAsia"/>
                <w:b/>
                <w:sz w:val="18"/>
                <w:szCs w:val="18"/>
                <w:lang w:eastAsia="zh-CN"/>
              </w:rPr>
              <w:t xml:space="preserve">: </w:t>
            </w:r>
            <w:r>
              <w:rPr>
                <w:rFonts w:eastAsiaTheme="minorEastAsia" w:hint="eastAsia"/>
                <w:sz w:val="18"/>
                <w:szCs w:val="18"/>
                <w:lang w:eastAsia="zh-CN"/>
              </w:rPr>
              <w:t>We</w:t>
            </w:r>
            <w:r>
              <w:rPr>
                <w:rFonts w:eastAsia="Malgun Gothic"/>
                <w:sz w:val="18"/>
                <w:szCs w:val="18"/>
              </w:rPr>
              <w:t xml:space="preserve"> </w:t>
            </w:r>
            <w:r>
              <w:rPr>
                <w:rFonts w:eastAsiaTheme="minorEastAsia" w:hint="eastAsia"/>
                <w:sz w:val="18"/>
                <w:szCs w:val="18"/>
                <w:lang w:eastAsia="zh-CN"/>
              </w:rPr>
              <w:t>are fine with Option 1.</w:t>
            </w:r>
          </w:p>
        </w:tc>
      </w:tr>
      <w:tr w:rsidR="00F173C1" w14:paraId="10C2EAB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4130C43" w14:textId="77777777" w:rsidR="00F173C1" w:rsidRDefault="00165D0F">
            <w:pPr>
              <w:snapToGrid w:val="0"/>
              <w:rPr>
                <w:color w:val="000000" w:themeColor="text1"/>
                <w:sz w:val="18"/>
                <w:szCs w:val="18"/>
                <w:lang w:eastAsia="zh-CN"/>
              </w:rPr>
            </w:pPr>
            <w:r>
              <w:rPr>
                <w:rFonts w:eastAsia="宋体" w:hint="eastAsia"/>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59CA2E0C" w14:textId="77777777" w:rsidR="00F173C1" w:rsidRDefault="00165D0F">
            <w:pPr>
              <w:snapToGrid w:val="0"/>
              <w:jc w:val="both"/>
              <w:rPr>
                <w:bCs/>
                <w:color w:val="000000" w:themeColor="text1"/>
                <w:sz w:val="18"/>
                <w:szCs w:val="18"/>
                <w:lang w:eastAsia="zh-CN"/>
              </w:rPr>
            </w:pPr>
            <w:r>
              <w:rPr>
                <w:b/>
                <w:color w:val="000000" w:themeColor="text1"/>
                <w:sz w:val="18"/>
                <w:szCs w:val="18"/>
                <w:lang w:eastAsia="zh-CN"/>
              </w:rPr>
              <w:t xml:space="preserve">Q 3.1.1: </w:t>
            </w:r>
            <w:r>
              <w:rPr>
                <w:bCs/>
                <w:color w:val="000000" w:themeColor="text1"/>
                <w:sz w:val="18"/>
                <w:szCs w:val="18"/>
                <w:lang w:eastAsia="zh-CN"/>
              </w:rPr>
              <w:t>Support to confirm the WA</w:t>
            </w:r>
            <w:r>
              <w:rPr>
                <w:rFonts w:hint="eastAsia"/>
                <w:bCs/>
                <w:color w:val="000000" w:themeColor="text1"/>
                <w:sz w:val="18"/>
                <w:szCs w:val="18"/>
                <w:lang w:eastAsia="zh-CN"/>
              </w:rPr>
              <w:t>.</w:t>
            </w:r>
          </w:p>
          <w:p w14:paraId="3C5555AE" w14:textId="77777777" w:rsidR="00F173C1" w:rsidRDefault="00F173C1">
            <w:pPr>
              <w:snapToGrid w:val="0"/>
              <w:jc w:val="both"/>
              <w:rPr>
                <w:bCs/>
                <w:color w:val="000000" w:themeColor="text1"/>
                <w:sz w:val="18"/>
                <w:szCs w:val="18"/>
                <w:lang w:eastAsia="zh-CN"/>
              </w:rPr>
            </w:pPr>
          </w:p>
          <w:p w14:paraId="30C4CD74" w14:textId="77777777" w:rsidR="00F173C1" w:rsidRDefault="00165D0F">
            <w:pPr>
              <w:snapToGrid w:val="0"/>
              <w:jc w:val="both"/>
              <w:rPr>
                <w:b/>
                <w:color w:val="000000" w:themeColor="text1"/>
                <w:sz w:val="18"/>
                <w:szCs w:val="18"/>
                <w:lang w:eastAsia="zh-CN"/>
              </w:rPr>
            </w:pPr>
            <w:r>
              <w:rPr>
                <w:rFonts w:hint="eastAsia"/>
                <w:b/>
                <w:color w:val="000000" w:themeColor="text1"/>
                <w:sz w:val="18"/>
                <w:szCs w:val="18"/>
                <w:lang w:eastAsia="zh-CN"/>
              </w:rPr>
              <w:t>Proposal 3.1.3:</w:t>
            </w:r>
            <w:r>
              <w:rPr>
                <w:rFonts w:hint="eastAsia"/>
                <w:bCs/>
                <w:color w:val="000000" w:themeColor="text1"/>
                <w:sz w:val="18"/>
                <w:szCs w:val="18"/>
                <w:lang w:eastAsia="zh-CN"/>
              </w:rPr>
              <w:t xml:space="preserve"> Support in principle.</w:t>
            </w:r>
          </w:p>
          <w:p w14:paraId="090A9B6F" w14:textId="77777777" w:rsidR="00F173C1" w:rsidRDefault="00165D0F">
            <w:pPr>
              <w:snapToGrid w:val="0"/>
              <w:jc w:val="both"/>
              <w:rPr>
                <w:bCs/>
                <w:color w:val="000000" w:themeColor="text1"/>
                <w:sz w:val="18"/>
                <w:szCs w:val="18"/>
                <w:lang w:eastAsia="zh-CN"/>
              </w:rPr>
            </w:pPr>
            <w:r>
              <w:rPr>
                <w:rFonts w:hint="eastAsia"/>
                <w:bCs/>
                <w:color w:val="000000" w:themeColor="text1"/>
                <w:sz w:val="18"/>
                <w:szCs w:val="18"/>
                <w:lang w:eastAsia="zh-CN"/>
              </w:rPr>
              <w:t>In case that the DCI format in Mode-A is detected and the scheduled PUSCH transmission is not transmitted (e.g.</w:t>
            </w:r>
            <w:proofErr w:type="gramStart"/>
            <w:r>
              <w:rPr>
                <w:rFonts w:hint="eastAsia"/>
                <w:bCs/>
                <w:color w:val="000000" w:themeColor="text1"/>
                <w:sz w:val="18"/>
                <w:szCs w:val="18"/>
                <w:lang w:eastAsia="zh-CN"/>
              </w:rPr>
              <w:t>,  collision</w:t>
            </w:r>
            <w:proofErr w:type="gramEnd"/>
            <w:r>
              <w:rPr>
                <w:rFonts w:hint="eastAsia"/>
                <w:bCs/>
                <w:color w:val="000000" w:themeColor="text1"/>
                <w:sz w:val="18"/>
                <w:szCs w:val="18"/>
                <w:lang w:eastAsia="zh-CN"/>
              </w:rPr>
              <w:t xml:space="preserve">/dropping), retransmission of the first PUCCH should be allowed to request the second UL channel again. Accordingly, the UE can transmit first PUCCH and then start the prohibit timer till a second PUSCH carrying the beam report for the CSI report configuration is transmitted by the UE. Furthermore, such condition can be applied for Mode-B as well. Therefore, we support the proposal with the following </w:t>
            </w:r>
            <w:r>
              <w:rPr>
                <w:rFonts w:hint="eastAsia"/>
                <w:bCs/>
                <w:color w:val="FF0000"/>
                <w:sz w:val="18"/>
                <w:szCs w:val="18"/>
                <w:lang w:eastAsia="zh-CN"/>
              </w:rPr>
              <w:t>update</w:t>
            </w:r>
            <w:r>
              <w:rPr>
                <w:rFonts w:hint="eastAsia"/>
                <w:bCs/>
                <w:color w:val="000000" w:themeColor="text1"/>
                <w:sz w:val="18"/>
                <w:szCs w:val="18"/>
                <w:lang w:eastAsia="zh-CN"/>
              </w:rPr>
              <w:t>.</w:t>
            </w:r>
          </w:p>
          <w:p w14:paraId="76F99EF4" w14:textId="77777777" w:rsidR="00F173C1" w:rsidRDefault="00F173C1">
            <w:pPr>
              <w:snapToGrid w:val="0"/>
              <w:jc w:val="both"/>
              <w:rPr>
                <w:bCs/>
                <w:color w:val="000000" w:themeColor="text1"/>
                <w:sz w:val="18"/>
                <w:szCs w:val="18"/>
                <w:lang w:eastAsia="zh-CN"/>
              </w:rPr>
            </w:pPr>
          </w:p>
          <w:p w14:paraId="6153E83B" w14:textId="77777777" w:rsidR="00F173C1" w:rsidRDefault="00165D0F">
            <w:pPr>
              <w:shd w:val="clear" w:color="auto" w:fill="FFFFFF"/>
              <w:snapToGrid w:val="0"/>
              <w:rPr>
                <w:sz w:val="20"/>
                <w:szCs w:val="20"/>
                <w:u w:val="single"/>
              </w:rPr>
            </w:pPr>
            <w:r>
              <w:rPr>
                <w:rFonts w:hint="eastAsia"/>
                <w:b/>
                <w:bCs/>
                <w:sz w:val="20"/>
                <w:szCs w:val="20"/>
                <w:highlight w:val="yellow"/>
                <w:u w:val="single"/>
              </w:rPr>
              <w:t xml:space="preserve">Proposal </w:t>
            </w:r>
            <w:r>
              <w:rPr>
                <w:b/>
                <w:bCs/>
                <w:sz w:val="20"/>
                <w:szCs w:val="20"/>
                <w:highlight w:val="yellow"/>
                <w:u w:val="single"/>
              </w:rPr>
              <w:t xml:space="preserve">3.1.3 </w:t>
            </w:r>
            <w:r>
              <w:rPr>
                <w:rFonts w:hint="eastAsia"/>
                <w:b/>
                <w:bCs/>
                <w:sz w:val="20"/>
                <w:szCs w:val="20"/>
                <w:highlight w:val="yellow"/>
                <w:u w:val="single"/>
              </w:rPr>
              <w:t>(first PUCCH transmission)</w:t>
            </w:r>
            <w:r>
              <w:rPr>
                <w:b/>
                <w:bCs/>
                <w:sz w:val="20"/>
                <w:szCs w:val="20"/>
                <w:highlight w:val="yellow"/>
                <w:u w:val="single"/>
              </w:rPr>
              <w:t>:</w:t>
            </w:r>
          </w:p>
          <w:p w14:paraId="6B01075B" w14:textId="77777777" w:rsidR="00F173C1" w:rsidRDefault="00165D0F">
            <w:pPr>
              <w:shd w:val="clear" w:color="auto" w:fill="FFFFFF"/>
              <w:snapToGrid w:val="0"/>
              <w:rPr>
                <w:sz w:val="20"/>
                <w:szCs w:val="20"/>
              </w:rPr>
            </w:pPr>
            <w:r>
              <w:rPr>
                <w:sz w:val="20"/>
                <w:szCs w:val="20"/>
              </w:rPr>
              <w:t>On beam report transmission procedure for UE -initiated/event-driven beam reporting for a CSI report configuration, regarding both Mode-A and Mode-B, introduce a prohibit timer for first PUCCH transmission</w:t>
            </w:r>
          </w:p>
          <w:p w14:paraId="21842BCA" w14:textId="77777777" w:rsidR="00F173C1" w:rsidRDefault="00165D0F">
            <w:pPr>
              <w:pStyle w:val="ListParagraph"/>
              <w:widowControl w:val="0"/>
              <w:numPr>
                <w:ilvl w:val="0"/>
                <w:numId w:val="27"/>
              </w:numPr>
              <w:shd w:val="clear" w:color="auto" w:fill="FFFFFF"/>
              <w:snapToGrid w:val="0"/>
              <w:spacing w:after="0" w:line="259" w:lineRule="auto"/>
              <w:contextualSpacing/>
              <w:jc w:val="both"/>
              <w:rPr>
                <w:sz w:val="20"/>
                <w:szCs w:val="20"/>
              </w:rPr>
            </w:pPr>
            <w:r>
              <w:rPr>
                <w:strike/>
                <w:color w:val="FF0000"/>
                <w:sz w:val="20"/>
                <w:szCs w:val="20"/>
              </w:rPr>
              <w:t xml:space="preserve">For mode-A: </w:t>
            </w:r>
            <w:r>
              <w:rPr>
                <w:sz w:val="20"/>
                <w:szCs w:val="20"/>
              </w:rPr>
              <w:t>In the case that triggering-event associated with the CSI report configuration is determined, if the prohibit timer is NOT running, the UE can transmit first PUCCH and then start the prohibit timer </w:t>
            </w:r>
            <w:r>
              <w:rPr>
                <w:rStyle w:val="Strong"/>
                <w:rFonts w:ascii="Calibri" w:eastAsia="等线" w:hAnsi="Calibri"/>
                <w:strike/>
                <w:color w:val="FF0000"/>
                <w:sz w:val="20"/>
                <w:szCs w:val="20"/>
              </w:rPr>
              <w:t>till a DCI format scheduling a second PUSCH carrying the beam report for the CSI report configuration is detected by the UE</w:t>
            </w:r>
            <w:r>
              <w:rPr>
                <w:rStyle w:val="Strong"/>
                <w:rFonts w:ascii="Calibri" w:eastAsia="等线" w:hAnsi="Calibri" w:hint="eastAsia"/>
                <w:strike/>
                <w:color w:val="FF0000"/>
                <w:sz w:val="20"/>
                <w:szCs w:val="20"/>
                <w:lang w:eastAsia="zh-CN"/>
              </w:rPr>
              <w:t xml:space="preserve"> </w:t>
            </w:r>
            <w:r>
              <w:rPr>
                <w:rStyle w:val="Strong"/>
                <w:rFonts w:ascii="Calibri" w:eastAsia="等线" w:hAnsi="Calibri" w:hint="eastAsia"/>
                <w:color w:val="FF0000"/>
                <w:sz w:val="20"/>
                <w:szCs w:val="20"/>
                <w:lang w:eastAsia="zh-CN"/>
              </w:rPr>
              <w:t>till a second PUSCH carrying the beam report for the CSI report configuration is transmitted by the UE</w:t>
            </w:r>
            <w:r>
              <w:rPr>
                <w:rStyle w:val="Strong"/>
                <w:rFonts w:ascii="Calibri" w:eastAsia="等线" w:hAnsi="Calibri"/>
                <w:sz w:val="20"/>
                <w:szCs w:val="20"/>
              </w:rPr>
              <w:t>;</w:t>
            </w:r>
          </w:p>
          <w:p w14:paraId="6690B647" w14:textId="77777777" w:rsidR="00F173C1" w:rsidRDefault="00165D0F">
            <w:pPr>
              <w:pStyle w:val="ListParagraph"/>
              <w:widowControl w:val="0"/>
              <w:numPr>
                <w:ilvl w:val="0"/>
                <w:numId w:val="27"/>
              </w:numPr>
              <w:shd w:val="clear" w:color="auto" w:fill="FFFFFF"/>
              <w:snapToGrid w:val="0"/>
              <w:spacing w:after="0" w:line="259" w:lineRule="auto"/>
              <w:contextualSpacing/>
              <w:jc w:val="both"/>
              <w:rPr>
                <w:strike/>
                <w:color w:val="FF0000"/>
                <w:sz w:val="20"/>
                <w:szCs w:val="20"/>
              </w:rPr>
            </w:pPr>
            <w:r>
              <w:rPr>
                <w:strike/>
                <w:color w:val="FF0000"/>
                <w:sz w:val="20"/>
                <w:szCs w:val="20"/>
              </w:rPr>
              <w:t>For mode-B: In the case that triggering-event associated with the CSI report configuration is determined, if the prohibit timer is NOT running, the UE can transmit first PUCCH and then start the prohibit timer;</w:t>
            </w:r>
          </w:p>
          <w:p w14:paraId="58ADB016" w14:textId="77777777" w:rsidR="00F173C1" w:rsidRDefault="00165D0F">
            <w:pPr>
              <w:shd w:val="clear" w:color="auto" w:fill="FFFFFF"/>
              <w:snapToGrid w:val="0"/>
              <w:rPr>
                <w:sz w:val="20"/>
                <w:szCs w:val="20"/>
              </w:rPr>
            </w:pPr>
            <w:r>
              <w:rPr>
                <w:sz w:val="20"/>
                <w:szCs w:val="20"/>
              </w:rPr>
              <w:t>Note: If the prohibit timer is running, the first PUCCH is not allowed to be transmitted.</w:t>
            </w:r>
          </w:p>
          <w:p w14:paraId="1A492438" w14:textId="77777777" w:rsidR="00F173C1" w:rsidRDefault="00165D0F">
            <w:pPr>
              <w:shd w:val="clear" w:color="auto" w:fill="FFFFFF"/>
              <w:snapToGrid w:val="0"/>
              <w:rPr>
                <w:color w:val="0000FF"/>
                <w:sz w:val="18"/>
                <w:szCs w:val="18"/>
                <w:lang w:eastAsia="zh-CN"/>
              </w:rPr>
            </w:pPr>
            <w:r>
              <w:rPr>
                <w:color w:val="0000FF"/>
                <w:sz w:val="18"/>
                <w:szCs w:val="18"/>
                <w:lang w:eastAsia="zh-CN"/>
              </w:rPr>
              <w:t xml:space="preserve">[Mod]: It seems that you and Fujitsu have the same preference: </w:t>
            </w:r>
            <w:r>
              <w:rPr>
                <w:rFonts w:cs="Times"/>
                <w:bCs/>
                <w:sz w:val="18"/>
                <w:szCs w:val="18"/>
                <w:lang w:eastAsia="zh-CN"/>
              </w:rPr>
              <w:t>“</w:t>
            </w:r>
            <w:r>
              <w:rPr>
                <w:rFonts w:cs="Times" w:hint="eastAsia"/>
                <w:bCs/>
                <w:sz w:val="18"/>
                <w:szCs w:val="18"/>
                <w:lang w:eastAsia="zh-CN"/>
              </w:rPr>
              <w:t xml:space="preserve">till the PUSCH </w:t>
            </w:r>
            <w:r>
              <w:rPr>
                <w:rFonts w:cs="Times"/>
                <w:bCs/>
                <w:sz w:val="18"/>
                <w:szCs w:val="18"/>
                <w:lang w:eastAsia="zh-CN"/>
              </w:rPr>
              <w:t>carrying</w:t>
            </w:r>
            <w:r>
              <w:rPr>
                <w:rFonts w:cs="Times" w:hint="eastAsia"/>
                <w:bCs/>
                <w:sz w:val="18"/>
                <w:szCs w:val="18"/>
                <w:lang w:eastAsia="zh-CN"/>
              </w:rPr>
              <w:t xml:space="preserve"> the beam report is transmitted</w:t>
            </w:r>
            <w:r>
              <w:rPr>
                <w:rFonts w:cs="Times"/>
                <w:bCs/>
                <w:sz w:val="18"/>
                <w:szCs w:val="18"/>
                <w:lang w:eastAsia="zh-CN"/>
              </w:rPr>
              <w:t>”</w:t>
            </w:r>
            <w:r>
              <w:rPr>
                <w:color w:val="0000FF"/>
                <w:sz w:val="18"/>
                <w:szCs w:val="18"/>
                <w:lang w:eastAsia="zh-CN"/>
              </w:rPr>
              <w:t xml:space="preserve">. Before updating, let’s check some more input. </w:t>
            </w:r>
          </w:p>
          <w:p w14:paraId="02FF4539" w14:textId="77777777" w:rsidR="00F173C1" w:rsidRDefault="00F173C1">
            <w:pPr>
              <w:snapToGrid w:val="0"/>
              <w:jc w:val="both"/>
              <w:rPr>
                <w:bCs/>
                <w:color w:val="000000" w:themeColor="text1"/>
                <w:sz w:val="18"/>
                <w:szCs w:val="18"/>
                <w:lang w:eastAsia="zh-CN"/>
              </w:rPr>
            </w:pPr>
          </w:p>
          <w:p w14:paraId="160F5D1F" w14:textId="77777777" w:rsidR="00F173C1" w:rsidRDefault="00165D0F">
            <w:pPr>
              <w:jc w:val="both"/>
              <w:rPr>
                <w:sz w:val="18"/>
                <w:szCs w:val="18"/>
                <w:lang w:eastAsia="zh-CN"/>
              </w:rPr>
            </w:pPr>
            <w:r>
              <w:rPr>
                <w:rFonts w:hint="eastAsia"/>
                <w:b/>
                <w:bCs/>
                <w:sz w:val="18"/>
                <w:szCs w:val="18"/>
                <w:lang w:eastAsia="zh-CN"/>
              </w:rPr>
              <w:t>Q</w:t>
            </w:r>
            <w:r>
              <w:rPr>
                <w:b/>
                <w:bCs/>
                <w:sz w:val="18"/>
                <w:szCs w:val="18"/>
                <w:lang w:eastAsia="zh-CN"/>
              </w:rPr>
              <w:t>3.1.</w:t>
            </w:r>
            <w:r>
              <w:rPr>
                <w:rFonts w:hint="eastAsia"/>
                <w:b/>
                <w:bCs/>
                <w:sz w:val="18"/>
                <w:szCs w:val="18"/>
                <w:lang w:eastAsia="zh-CN"/>
              </w:rPr>
              <w:t>1</w:t>
            </w:r>
            <w:r>
              <w:rPr>
                <w:b/>
                <w:bCs/>
                <w:sz w:val="18"/>
                <w:szCs w:val="18"/>
                <w:lang w:eastAsia="zh-CN"/>
              </w:rPr>
              <w:t xml:space="preserve">: </w:t>
            </w:r>
            <w:r>
              <w:rPr>
                <w:rFonts w:hint="eastAsia"/>
                <w:sz w:val="18"/>
                <w:szCs w:val="18"/>
                <w:lang w:eastAsia="zh-CN"/>
              </w:rPr>
              <w:t>We have the following opinions of Case-1 and Case-2 respectively:</w:t>
            </w:r>
          </w:p>
          <w:p w14:paraId="667437B1" w14:textId="77777777" w:rsidR="00F173C1" w:rsidRDefault="00165D0F">
            <w:pPr>
              <w:numPr>
                <w:ilvl w:val="0"/>
                <w:numId w:val="33"/>
              </w:numPr>
              <w:jc w:val="both"/>
              <w:rPr>
                <w:sz w:val="18"/>
                <w:szCs w:val="18"/>
                <w:lang w:eastAsia="zh-CN"/>
              </w:rPr>
            </w:pPr>
            <w:r>
              <w:rPr>
                <w:rFonts w:hint="eastAsia"/>
                <w:sz w:val="18"/>
                <w:szCs w:val="18"/>
                <w:lang w:eastAsia="zh-CN"/>
              </w:rPr>
              <w:t xml:space="preserve">For </w:t>
            </w:r>
            <w:r>
              <w:rPr>
                <w:sz w:val="18"/>
                <w:szCs w:val="18"/>
                <w:lang w:eastAsia="zh-CN"/>
              </w:rPr>
              <w:t>Case-1</w:t>
            </w:r>
            <w:r>
              <w:rPr>
                <w:rFonts w:hint="eastAsia"/>
                <w:sz w:val="18"/>
                <w:szCs w:val="18"/>
                <w:lang w:eastAsia="zh-CN"/>
              </w:rPr>
              <w:t>, the collision handling rule may depend on whether the first PUCCH is treated as SR</w:t>
            </w:r>
            <w:r>
              <w:rPr>
                <w:sz w:val="18"/>
                <w:szCs w:val="18"/>
                <w:lang w:eastAsia="zh-CN"/>
              </w:rPr>
              <w:t>.</w:t>
            </w:r>
            <w:r>
              <w:rPr>
                <w:rFonts w:hint="eastAsia"/>
                <w:sz w:val="18"/>
                <w:szCs w:val="18"/>
                <w:lang w:eastAsia="zh-CN"/>
              </w:rPr>
              <w:t xml:space="preserve"> For instance, when multiple SRs are overlapped, only one SR identification can be transmitted by the multiplexed bits, where LRR is always transmitted in case of overlapping. In other words, LRR has the highest priority. </w:t>
            </w:r>
            <w:r>
              <w:rPr>
                <w:sz w:val="18"/>
                <w:szCs w:val="18"/>
                <w:lang w:eastAsia="zh-CN"/>
              </w:rPr>
              <w:t xml:space="preserve">  </w:t>
            </w:r>
          </w:p>
          <w:p w14:paraId="13897272" w14:textId="77777777" w:rsidR="00F173C1" w:rsidRDefault="00165D0F">
            <w:pPr>
              <w:numPr>
                <w:ilvl w:val="0"/>
                <w:numId w:val="33"/>
              </w:numPr>
              <w:jc w:val="both"/>
              <w:rPr>
                <w:sz w:val="18"/>
                <w:szCs w:val="18"/>
                <w:lang w:eastAsia="zh-CN"/>
              </w:rPr>
            </w:pPr>
            <w:r>
              <w:rPr>
                <w:rFonts w:hint="eastAsia"/>
                <w:sz w:val="18"/>
                <w:szCs w:val="18"/>
                <w:lang w:eastAsia="zh-CN"/>
              </w:rPr>
              <w:t xml:space="preserve">For </w:t>
            </w:r>
            <w:r>
              <w:rPr>
                <w:sz w:val="18"/>
                <w:szCs w:val="18"/>
                <w:lang w:eastAsia="zh-CN"/>
              </w:rPr>
              <w:t>Case-2</w:t>
            </w:r>
            <w:r>
              <w:rPr>
                <w:rFonts w:hint="eastAsia"/>
                <w:sz w:val="18"/>
                <w:szCs w:val="18"/>
                <w:lang w:eastAsia="zh-CN"/>
              </w:rPr>
              <w:t xml:space="preserve">, when a normal SR overlaps with a PUSCH with UL-SCH, the SR is dropped as it can be considered invalid due to the availability of UL resource to accommodate data. However, when the first PUCCH overlaps with a PUSCH, the PUSCH </w:t>
            </w:r>
            <w:proofErr w:type="spellStart"/>
            <w:r>
              <w:rPr>
                <w:rFonts w:hint="eastAsia"/>
                <w:sz w:val="18"/>
                <w:szCs w:val="18"/>
                <w:lang w:eastAsia="zh-CN"/>
              </w:rPr>
              <w:t>can not</w:t>
            </w:r>
            <w:proofErr w:type="spellEnd"/>
            <w:r>
              <w:rPr>
                <w:rFonts w:hint="eastAsia"/>
                <w:sz w:val="18"/>
                <w:szCs w:val="18"/>
                <w:lang w:eastAsia="zh-CN"/>
              </w:rPr>
              <w:t xml:space="preserve"> be used for the corresponding UEIBR transmission, </w:t>
            </w:r>
            <w:r>
              <w:rPr>
                <w:rFonts w:hint="eastAsia"/>
                <w:sz w:val="18"/>
                <w:szCs w:val="18"/>
                <w:lang w:eastAsia="zh-CN"/>
              </w:rPr>
              <w:lastRenderedPageBreak/>
              <w:t>which means that the UL resource for UEIBR transmission remains unavailable. Therefore, in order to reduce the latency of beam report, the first PUCCH should be multiplexed rather than being dropped.</w:t>
            </w:r>
          </w:p>
          <w:p w14:paraId="1AF83D88" w14:textId="77777777" w:rsidR="00F173C1" w:rsidRDefault="00F173C1">
            <w:pPr>
              <w:snapToGrid w:val="0"/>
              <w:jc w:val="both"/>
              <w:rPr>
                <w:bCs/>
                <w:color w:val="000000" w:themeColor="text1"/>
                <w:sz w:val="18"/>
                <w:szCs w:val="18"/>
                <w:lang w:eastAsia="zh-CN"/>
              </w:rPr>
            </w:pPr>
          </w:p>
          <w:p w14:paraId="405D5423" w14:textId="77777777" w:rsidR="00F173C1" w:rsidRDefault="00165D0F">
            <w:pPr>
              <w:overflowPunct w:val="0"/>
              <w:autoSpaceDE w:val="0"/>
              <w:autoSpaceDN w:val="0"/>
              <w:adjustRightInd w:val="0"/>
              <w:jc w:val="both"/>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Proposal 3.2.1:</w:t>
            </w:r>
            <w:r>
              <w:rPr>
                <w:rFonts w:eastAsia="宋体" w:hint="eastAsia"/>
                <w:color w:val="000000" w:themeColor="text1"/>
                <w:sz w:val="18"/>
                <w:szCs w:val="18"/>
                <w:lang w:eastAsia="zh-CN"/>
              </w:rPr>
              <w:t xml:space="preserve"> Support in principle. Regarding the FFS, we have the following considerations:</w:t>
            </w:r>
          </w:p>
          <w:p w14:paraId="5771925D" w14:textId="77777777" w:rsidR="00F173C1" w:rsidRDefault="00165D0F">
            <w:pPr>
              <w:overflowPunct w:val="0"/>
              <w:autoSpaceDE w:val="0"/>
              <w:autoSpaceDN w:val="0"/>
              <w:adjustRightInd w:val="0"/>
              <w:jc w:val="both"/>
              <w:textAlignment w:val="baseline"/>
              <w:rPr>
                <w:rFonts w:eastAsia="宋体"/>
                <w:color w:val="000000" w:themeColor="text1"/>
                <w:sz w:val="18"/>
                <w:szCs w:val="18"/>
                <w:lang w:eastAsia="zh-CN"/>
              </w:rPr>
            </w:pPr>
            <w:r>
              <w:rPr>
                <w:rFonts w:eastAsia="宋体" w:hint="eastAsia"/>
                <w:color w:val="000000" w:themeColor="text1"/>
                <w:sz w:val="18"/>
                <w:szCs w:val="18"/>
                <w:lang w:eastAsia="zh-CN"/>
              </w:rPr>
              <w:t xml:space="preserve">If CSI trigger state codepoint in the CSI request field is dedicated to UE-initiated/event-driven beam reporting, it means that </w:t>
            </w:r>
            <w:r>
              <w:rPr>
                <w:rFonts w:eastAsia="宋体"/>
                <w:color w:val="000000" w:themeColor="text1"/>
                <w:sz w:val="18"/>
                <w:szCs w:val="18"/>
                <w:lang w:eastAsia="zh-CN"/>
              </w:rPr>
              <w:t xml:space="preserve">a list of UEI CSI trigger states can be configured, where each UEI CSI trigger state can be associated with one or multiple CSI report configurations for UEIBR. </w:t>
            </w:r>
            <w:r>
              <w:rPr>
                <w:rFonts w:eastAsia="宋体" w:hint="eastAsia"/>
                <w:color w:val="000000" w:themeColor="text1"/>
                <w:sz w:val="18"/>
                <w:szCs w:val="18"/>
                <w:lang w:eastAsia="zh-CN"/>
              </w:rPr>
              <w:t xml:space="preserve">Consequently, </w:t>
            </w:r>
            <w:r>
              <w:rPr>
                <w:rFonts w:eastAsia="宋体"/>
                <w:color w:val="000000" w:themeColor="text1"/>
                <w:sz w:val="18"/>
                <w:szCs w:val="18"/>
                <w:lang w:eastAsia="zh-CN"/>
              </w:rPr>
              <w:t>the mapping of AP/UEI CSI trigger state and codepoint of CSI request field is independent</w:t>
            </w:r>
            <w:r>
              <w:rPr>
                <w:rFonts w:eastAsia="宋体" w:hint="eastAsia"/>
                <w:color w:val="000000" w:themeColor="text1"/>
                <w:sz w:val="18"/>
                <w:szCs w:val="18"/>
                <w:lang w:eastAsia="zh-CN"/>
              </w:rPr>
              <w:t>. Subsequently,</w:t>
            </w:r>
            <w:r>
              <w:rPr>
                <w:rFonts w:eastAsia="宋体"/>
                <w:color w:val="000000" w:themeColor="text1"/>
                <w:sz w:val="18"/>
                <w:szCs w:val="18"/>
                <w:lang w:eastAsia="zh-CN"/>
              </w:rPr>
              <w:t xml:space="preserve"> the 1-bit </w:t>
            </w:r>
            <w:r>
              <w:rPr>
                <w:rFonts w:eastAsia="宋体" w:hint="eastAsia"/>
                <w:color w:val="000000" w:themeColor="text1"/>
                <w:sz w:val="18"/>
                <w:szCs w:val="18"/>
                <w:lang w:eastAsia="zh-CN"/>
              </w:rPr>
              <w:t xml:space="preserve">indication </w:t>
            </w:r>
            <w:r>
              <w:rPr>
                <w:rFonts w:eastAsia="宋体"/>
                <w:color w:val="000000" w:themeColor="text1"/>
                <w:sz w:val="18"/>
                <w:szCs w:val="18"/>
                <w:lang w:eastAsia="zh-CN"/>
              </w:rPr>
              <w:t>field is still needed</w:t>
            </w:r>
            <w:r>
              <w:rPr>
                <w:rFonts w:eastAsia="宋体" w:hint="eastAsia"/>
                <w:color w:val="000000" w:themeColor="text1"/>
                <w:sz w:val="18"/>
                <w:szCs w:val="18"/>
                <w:lang w:eastAsia="zh-CN"/>
              </w:rPr>
              <w:t xml:space="preserve"> to identify a UEI-CSI trigger state and an AP-CSI trigger state</w:t>
            </w:r>
            <w:r>
              <w:rPr>
                <w:rFonts w:eastAsia="宋体"/>
                <w:color w:val="000000" w:themeColor="text1"/>
                <w:sz w:val="18"/>
                <w:szCs w:val="18"/>
                <w:lang w:eastAsia="zh-CN"/>
              </w:rPr>
              <w:t>.</w:t>
            </w:r>
          </w:p>
          <w:p w14:paraId="3B08D6D9" w14:textId="77777777" w:rsidR="00F173C1" w:rsidRDefault="00165D0F">
            <w:pPr>
              <w:overflowPunct w:val="0"/>
              <w:autoSpaceDE w:val="0"/>
              <w:autoSpaceDN w:val="0"/>
              <w:adjustRightInd w:val="0"/>
              <w:jc w:val="both"/>
              <w:textAlignment w:val="baseline"/>
              <w:rPr>
                <w:rFonts w:eastAsia="宋体"/>
                <w:color w:val="000000" w:themeColor="text1"/>
                <w:sz w:val="18"/>
                <w:szCs w:val="18"/>
                <w:lang w:eastAsia="zh-CN"/>
              </w:rPr>
            </w:pPr>
            <w:r>
              <w:rPr>
                <w:rFonts w:eastAsia="宋体" w:hint="eastAsia"/>
                <w:color w:val="000000" w:themeColor="text1"/>
                <w:sz w:val="18"/>
                <w:szCs w:val="18"/>
                <w:lang w:eastAsia="zh-CN"/>
              </w:rPr>
              <w:t xml:space="preserve">Otherwise, it means that </w:t>
            </w:r>
            <w:r>
              <w:rPr>
                <w:rFonts w:eastAsia="宋体"/>
                <w:color w:val="000000" w:themeColor="text1"/>
                <w:sz w:val="18"/>
                <w:szCs w:val="18"/>
                <w:lang w:eastAsia="zh-CN"/>
              </w:rPr>
              <w:t xml:space="preserve">an AP-CSI trigger state can be associated with UEIBR configurations </w:t>
            </w:r>
            <w:r>
              <w:rPr>
                <w:rFonts w:eastAsia="宋体" w:hint="eastAsia"/>
                <w:color w:val="000000" w:themeColor="text1"/>
                <w:sz w:val="18"/>
                <w:szCs w:val="18"/>
                <w:lang w:eastAsia="zh-CN"/>
              </w:rPr>
              <w:t>or AP-CSI report configurations</w:t>
            </w:r>
            <w:r>
              <w:rPr>
                <w:rFonts w:eastAsia="宋体"/>
                <w:color w:val="000000" w:themeColor="text1"/>
                <w:sz w:val="18"/>
                <w:szCs w:val="18"/>
                <w:lang w:eastAsia="zh-CN"/>
              </w:rPr>
              <w:t>. Upon receiving a DCI format with CSI request field indicating the AP-CSI trigger state associated with UEIBR configurations, the UE transmits the triggered beam reports corresponding with the corresponding UEIBR configurations on the scheduled PUSCH.</w:t>
            </w:r>
          </w:p>
          <w:p w14:paraId="5D270D3C" w14:textId="77777777" w:rsidR="00F173C1" w:rsidRDefault="00165D0F">
            <w:pPr>
              <w:overflowPunct w:val="0"/>
              <w:autoSpaceDE w:val="0"/>
              <w:autoSpaceDN w:val="0"/>
              <w:adjustRightInd w:val="0"/>
              <w:jc w:val="both"/>
              <w:textAlignment w:val="baseline"/>
              <w:rPr>
                <w:rFonts w:eastAsia="宋体"/>
                <w:color w:val="000000" w:themeColor="text1"/>
                <w:sz w:val="18"/>
                <w:szCs w:val="18"/>
                <w:lang w:eastAsia="zh-CN"/>
              </w:rPr>
            </w:pPr>
            <w:r>
              <w:rPr>
                <w:color w:val="0000FF"/>
                <w:sz w:val="18"/>
                <w:szCs w:val="18"/>
                <w:lang w:eastAsia="zh-CN"/>
              </w:rPr>
              <w:t>[Mod]: Captured! But, for the suggestion, we may need to check other’s input.</w:t>
            </w:r>
          </w:p>
          <w:p w14:paraId="3E339ECC" w14:textId="77777777" w:rsidR="00F173C1" w:rsidRDefault="00F173C1">
            <w:pPr>
              <w:overflowPunct w:val="0"/>
              <w:autoSpaceDE w:val="0"/>
              <w:autoSpaceDN w:val="0"/>
              <w:adjustRightInd w:val="0"/>
              <w:jc w:val="both"/>
              <w:textAlignment w:val="baseline"/>
              <w:rPr>
                <w:rFonts w:eastAsia="MS Mincho"/>
                <w:color w:val="000000" w:themeColor="text1"/>
                <w:sz w:val="18"/>
                <w:szCs w:val="18"/>
                <w:lang w:eastAsia="ja-JP"/>
              </w:rPr>
            </w:pPr>
          </w:p>
          <w:p w14:paraId="5D5FD671" w14:textId="77777777" w:rsidR="00F173C1" w:rsidRDefault="00165D0F">
            <w:pPr>
              <w:overflowPunct w:val="0"/>
              <w:autoSpaceDE w:val="0"/>
              <w:autoSpaceDN w:val="0"/>
              <w:adjustRightInd w:val="0"/>
              <w:jc w:val="both"/>
              <w:textAlignment w:val="baseline"/>
              <w:rPr>
                <w:rFonts w:eastAsia="宋体"/>
                <w:color w:val="000000" w:themeColor="text1"/>
                <w:sz w:val="18"/>
                <w:szCs w:val="18"/>
                <w:lang w:eastAsia="zh-CN"/>
              </w:rPr>
            </w:pPr>
            <w:r>
              <w:rPr>
                <w:rFonts w:eastAsia="MS Mincho" w:hint="eastAsia"/>
                <w:b/>
                <w:bCs/>
                <w:color w:val="000000" w:themeColor="text1"/>
                <w:sz w:val="18"/>
                <w:szCs w:val="18"/>
                <w:lang w:eastAsia="ja-JP"/>
              </w:rPr>
              <w:t>Updated proposal 3.3.1:</w:t>
            </w:r>
            <w:r>
              <w:rPr>
                <w:rFonts w:eastAsia="宋体" w:hint="eastAsia"/>
                <w:color w:val="000000" w:themeColor="text1"/>
                <w:sz w:val="18"/>
                <w:szCs w:val="18"/>
                <w:lang w:eastAsia="zh-CN"/>
              </w:rPr>
              <w:t xml:space="preserve"> Support Option-1. </w:t>
            </w:r>
          </w:p>
          <w:p w14:paraId="40B2A131" w14:textId="77777777" w:rsidR="00F173C1" w:rsidRDefault="00165D0F">
            <w:pPr>
              <w:overflowPunct w:val="0"/>
              <w:autoSpaceDE w:val="0"/>
              <w:autoSpaceDN w:val="0"/>
              <w:adjustRightInd w:val="0"/>
              <w:jc w:val="both"/>
              <w:textAlignment w:val="baseline"/>
              <w:rPr>
                <w:rFonts w:eastAsia="宋体"/>
                <w:sz w:val="18"/>
                <w:szCs w:val="18"/>
                <w:lang w:eastAsia="zh-CN"/>
              </w:rPr>
            </w:pPr>
            <w:r>
              <w:rPr>
                <w:rFonts w:eastAsia="宋体" w:hint="eastAsia"/>
                <w:color w:val="000000" w:themeColor="text1"/>
                <w:sz w:val="18"/>
                <w:szCs w:val="18"/>
                <w:lang w:eastAsia="zh-CN"/>
              </w:rPr>
              <w:t xml:space="preserve">It should be assumed that the payload size of UIEBR for a single CSI report configuration is respective small and the number of UEIBRs triggered and transmitted simultaneously on a same PUSCH cannot be large in general. Therefore, the capacity of PUSCH should be assumed to be sufficient to accommodate the UEIBR(s) in most cases. As shown in the following figure, Option-1 </w:t>
            </w:r>
            <w:r>
              <w:rPr>
                <w:rFonts w:eastAsia="宋体" w:hint="eastAsia"/>
                <w:sz w:val="18"/>
                <w:szCs w:val="18"/>
              </w:rPr>
              <w:t>is critical to improve the resource efficiency</w:t>
            </w:r>
            <w:r>
              <w:rPr>
                <w:rFonts w:eastAsia="宋体" w:hint="eastAsia"/>
                <w:sz w:val="18"/>
                <w:szCs w:val="18"/>
                <w:lang w:eastAsia="zh-CN"/>
              </w:rPr>
              <w:t xml:space="preserve"> when no or a few UEIBR bits are transmitted on the CG-PUSCH.</w:t>
            </w:r>
          </w:p>
          <w:p w14:paraId="1FDE9D1C" w14:textId="77777777" w:rsidR="00F173C1" w:rsidRDefault="00165D0F">
            <w:pPr>
              <w:overflowPunct w:val="0"/>
              <w:autoSpaceDE w:val="0"/>
              <w:autoSpaceDN w:val="0"/>
              <w:adjustRightInd w:val="0"/>
              <w:jc w:val="center"/>
              <w:textAlignment w:val="baseline"/>
              <w:rPr>
                <w:rFonts w:eastAsia="宋体"/>
              </w:rPr>
            </w:pPr>
            <w:r>
              <w:rPr>
                <w:rFonts w:eastAsia="宋体" w:hint="eastAsia"/>
                <w:noProof/>
                <w:lang w:eastAsia="zh-CN"/>
              </w:rPr>
              <w:drawing>
                <wp:inline distT="0" distB="0" distL="114300" distR="114300" wp14:anchorId="0A310489" wp14:editId="1587B877">
                  <wp:extent cx="3579495" cy="1177290"/>
                  <wp:effectExtent l="0" t="0" r="4445" b="0"/>
                  <wp:docPr id="9" name="图片 9" descr="type1cgcarryd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type1cgcarrydata"/>
                          <pic:cNvPicPr>
                            <a:picLocks noChangeAspect="1"/>
                          </pic:cNvPicPr>
                        </pic:nvPicPr>
                        <pic:blipFill>
                          <a:blip r:embed="rId12"/>
                          <a:stretch>
                            <a:fillRect/>
                          </a:stretch>
                        </pic:blipFill>
                        <pic:spPr>
                          <a:xfrm>
                            <a:off x="0" y="0"/>
                            <a:ext cx="3579495" cy="1177290"/>
                          </a:xfrm>
                          <a:prstGeom prst="rect">
                            <a:avLst/>
                          </a:prstGeom>
                        </pic:spPr>
                      </pic:pic>
                    </a:graphicData>
                  </a:graphic>
                </wp:inline>
              </w:drawing>
            </w:r>
          </w:p>
          <w:p w14:paraId="3A3DF983" w14:textId="77777777" w:rsidR="00F173C1" w:rsidRDefault="00F173C1">
            <w:pPr>
              <w:overflowPunct w:val="0"/>
              <w:autoSpaceDE w:val="0"/>
              <w:autoSpaceDN w:val="0"/>
              <w:adjustRightInd w:val="0"/>
              <w:textAlignment w:val="baseline"/>
              <w:rPr>
                <w:rFonts w:eastAsia="宋体"/>
              </w:rPr>
            </w:pPr>
          </w:p>
          <w:p w14:paraId="7699F539" w14:textId="77777777" w:rsidR="00F173C1" w:rsidRDefault="00165D0F">
            <w:pPr>
              <w:overflowPunct w:val="0"/>
              <w:autoSpaceDE w:val="0"/>
              <w:autoSpaceDN w:val="0"/>
              <w:adjustRightInd w:val="0"/>
              <w:jc w:val="both"/>
              <w:textAlignment w:val="baseline"/>
              <w:rPr>
                <w:rFonts w:eastAsia="宋体"/>
                <w:sz w:val="18"/>
                <w:szCs w:val="18"/>
                <w:lang w:eastAsia="zh-CN"/>
              </w:rPr>
            </w:pPr>
            <w:r>
              <w:rPr>
                <w:rFonts w:eastAsia="宋体" w:hint="eastAsia"/>
                <w:b/>
                <w:bCs/>
                <w:sz w:val="18"/>
                <w:szCs w:val="18"/>
                <w:lang w:eastAsia="zh-CN"/>
              </w:rPr>
              <w:t>Proposal 3.3.2:</w:t>
            </w:r>
            <w:r>
              <w:rPr>
                <w:rFonts w:eastAsia="宋体" w:hint="eastAsia"/>
                <w:sz w:val="18"/>
                <w:szCs w:val="18"/>
                <w:lang w:eastAsia="zh-CN"/>
              </w:rPr>
              <w:t xml:space="preserve"> Support Option-1B. </w:t>
            </w:r>
          </w:p>
          <w:p w14:paraId="0B61755C" w14:textId="77777777" w:rsidR="00F173C1" w:rsidRDefault="00F173C1">
            <w:pPr>
              <w:overflowPunct w:val="0"/>
              <w:autoSpaceDE w:val="0"/>
              <w:autoSpaceDN w:val="0"/>
              <w:adjustRightInd w:val="0"/>
              <w:jc w:val="both"/>
              <w:textAlignment w:val="baseline"/>
              <w:rPr>
                <w:rFonts w:eastAsia="宋体"/>
                <w:sz w:val="18"/>
                <w:szCs w:val="18"/>
                <w:lang w:eastAsia="zh-CN"/>
              </w:rPr>
            </w:pPr>
          </w:p>
          <w:p w14:paraId="34E0023F" w14:textId="77777777" w:rsidR="00F173C1" w:rsidRDefault="00165D0F">
            <w:pPr>
              <w:overflowPunct w:val="0"/>
              <w:autoSpaceDE w:val="0"/>
              <w:autoSpaceDN w:val="0"/>
              <w:adjustRightInd w:val="0"/>
              <w:textAlignment w:val="baseline"/>
              <w:rPr>
                <w:sz w:val="18"/>
                <w:szCs w:val="18"/>
                <w:lang w:eastAsia="zh-CN"/>
              </w:rPr>
            </w:pPr>
            <w:r>
              <w:rPr>
                <w:rFonts w:eastAsia="宋体" w:hint="eastAsia"/>
                <w:b/>
                <w:bCs/>
                <w:sz w:val="18"/>
                <w:szCs w:val="18"/>
                <w:lang w:eastAsia="zh-CN"/>
              </w:rPr>
              <w:t>Q3.3.3:</w:t>
            </w:r>
            <w:r>
              <w:rPr>
                <w:rFonts w:eastAsia="宋体" w:hint="eastAsia"/>
                <w:sz w:val="18"/>
                <w:szCs w:val="18"/>
                <w:lang w:eastAsia="zh-CN"/>
              </w:rPr>
              <w:t xml:space="preserve"> If the Type-1 CG PUSCH cannot carry UL-SCH, NW may need the time gap to avoid collision between another PUSCH scheduled for data transmission and the Type-1 CG PUSCH. Instead, such time gap may be </w:t>
            </w:r>
            <w:proofErr w:type="spellStart"/>
            <w:r>
              <w:rPr>
                <w:rFonts w:eastAsia="宋体" w:hint="eastAsia"/>
                <w:sz w:val="18"/>
                <w:szCs w:val="18"/>
                <w:lang w:eastAsia="zh-CN"/>
              </w:rPr>
              <w:t>unexisted</w:t>
            </w:r>
            <w:proofErr w:type="spellEnd"/>
            <w:r>
              <w:rPr>
                <w:rFonts w:eastAsia="宋体" w:hint="eastAsia"/>
                <w:sz w:val="18"/>
                <w:szCs w:val="18"/>
                <w:lang w:eastAsia="zh-CN"/>
              </w:rPr>
              <w:t xml:space="preserve"> or can be quite small if the Type-1 CG PUSCH can carry both UL-SCH and UEIBR. Therefore, we think the value of X at least should comprise the small one, e.g., 0, 1, and so on.</w:t>
            </w:r>
          </w:p>
        </w:tc>
      </w:tr>
      <w:tr w:rsidR="00F173C1" w14:paraId="7E56C14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0B3B21F" w14:textId="77777777" w:rsidR="00F173C1" w:rsidRDefault="00165D0F">
            <w:pPr>
              <w:snapToGrid w:val="0"/>
              <w:rPr>
                <w:rFonts w:eastAsia="宋体"/>
                <w:color w:val="000000" w:themeColor="text1"/>
                <w:sz w:val="18"/>
                <w:szCs w:val="18"/>
                <w:lang w:eastAsia="zh-CN"/>
              </w:rPr>
            </w:pPr>
            <w:r>
              <w:rPr>
                <w:color w:val="000000" w:themeColor="text1"/>
                <w:sz w:val="18"/>
                <w:szCs w:val="18"/>
                <w:lang w:eastAsia="zh-CN"/>
              </w:rPr>
              <w:lastRenderedPageBreak/>
              <w:t>Ericsson</w:t>
            </w:r>
          </w:p>
        </w:tc>
        <w:tc>
          <w:tcPr>
            <w:tcW w:w="8479" w:type="dxa"/>
            <w:tcBorders>
              <w:top w:val="single" w:sz="4" w:space="0" w:color="auto"/>
              <w:left w:val="single" w:sz="4" w:space="0" w:color="auto"/>
              <w:bottom w:val="single" w:sz="4" w:space="0" w:color="auto"/>
              <w:right w:val="single" w:sz="4" w:space="0" w:color="auto"/>
            </w:tcBorders>
          </w:tcPr>
          <w:p w14:paraId="28C50CDB" w14:textId="77777777" w:rsidR="00F173C1" w:rsidRDefault="00165D0F">
            <w:pPr>
              <w:overflowPunct w:val="0"/>
              <w:autoSpaceDE w:val="0"/>
              <w:autoSpaceDN w:val="0"/>
              <w:adjustRightInd w:val="0"/>
              <w:textAlignment w:val="baseline"/>
              <w:rPr>
                <w:sz w:val="18"/>
                <w:szCs w:val="18"/>
                <w:lang w:eastAsia="zh-CN"/>
              </w:rPr>
            </w:pPr>
            <w:r>
              <w:rPr>
                <w:sz w:val="18"/>
                <w:szCs w:val="18"/>
                <w:lang w:eastAsia="zh-CN"/>
              </w:rPr>
              <w:t>Q3.1.1: We can confirm. Or we just keep working based on the WA</w:t>
            </w:r>
          </w:p>
          <w:p w14:paraId="2A8AECE0" w14:textId="77777777" w:rsidR="00F173C1" w:rsidRDefault="00165D0F">
            <w:pPr>
              <w:snapToGrid w:val="0"/>
              <w:rPr>
                <w:color w:val="0000FF"/>
                <w:sz w:val="18"/>
                <w:szCs w:val="18"/>
                <w:lang w:eastAsia="zh-CN"/>
              </w:rPr>
            </w:pPr>
            <w:r>
              <w:rPr>
                <w:color w:val="0000FF"/>
                <w:sz w:val="18"/>
                <w:szCs w:val="18"/>
                <w:lang w:eastAsia="zh-CN"/>
              </w:rPr>
              <w:t>[Mod]: Pls review the reply to CMCC.</w:t>
            </w:r>
          </w:p>
          <w:p w14:paraId="2EAE1382" w14:textId="77777777" w:rsidR="00F173C1" w:rsidRDefault="00165D0F">
            <w:pPr>
              <w:overflowPunct w:val="0"/>
              <w:autoSpaceDE w:val="0"/>
              <w:autoSpaceDN w:val="0"/>
              <w:adjustRightInd w:val="0"/>
              <w:textAlignment w:val="baseline"/>
              <w:rPr>
                <w:sz w:val="18"/>
                <w:szCs w:val="18"/>
                <w:lang w:eastAsia="zh-CN"/>
              </w:rPr>
            </w:pPr>
            <w:r>
              <w:rPr>
                <w:sz w:val="18"/>
                <w:szCs w:val="18"/>
                <w:lang w:eastAsia="zh-CN"/>
              </w:rPr>
              <w:t>P3.1.3: This is unclear, since it mixes two types of prohibit timers. I understand that this would resemble how PHR is triggered: the UE only transmits PHR when the prohibit timer is not running. But for mode A, the retransmissions should be more frequent than that. To us, this type of functionality is more part of the event evaluation.</w:t>
            </w:r>
          </w:p>
          <w:p w14:paraId="672F3CAA" w14:textId="77777777" w:rsidR="00F173C1" w:rsidRDefault="00165D0F">
            <w:pPr>
              <w:overflowPunct w:val="0"/>
              <w:autoSpaceDE w:val="0"/>
              <w:autoSpaceDN w:val="0"/>
              <w:adjustRightInd w:val="0"/>
              <w:textAlignment w:val="baseline"/>
              <w:rPr>
                <w:sz w:val="18"/>
                <w:szCs w:val="18"/>
                <w:lang w:eastAsia="zh-CN"/>
              </w:rPr>
            </w:pPr>
            <w:r>
              <w:rPr>
                <w:sz w:val="18"/>
                <w:szCs w:val="18"/>
                <w:lang w:eastAsia="zh-CN"/>
              </w:rPr>
              <w:t>Q3.1.1: This feels like optimization. Propose to postpone the discussion.</w:t>
            </w:r>
          </w:p>
          <w:p w14:paraId="1A3728D1" w14:textId="77777777" w:rsidR="00F173C1" w:rsidRDefault="00165D0F">
            <w:pPr>
              <w:overflowPunct w:val="0"/>
              <w:autoSpaceDE w:val="0"/>
              <w:autoSpaceDN w:val="0"/>
              <w:adjustRightInd w:val="0"/>
              <w:textAlignment w:val="baseline"/>
              <w:rPr>
                <w:sz w:val="18"/>
                <w:szCs w:val="18"/>
                <w:lang w:eastAsia="zh-CN"/>
              </w:rPr>
            </w:pPr>
            <w:r>
              <w:rPr>
                <w:color w:val="0000FF"/>
                <w:sz w:val="18"/>
                <w:szCs w:val="18"/>
                <w:lang w:eastAsia="zh-CN"/>
              </w:rPr>
              <w:t>[Mod]: Tend to agree. Please review the added proposal 3.1.4 to complete the basic functionality,</w:t>
            </w:r>
          </w:p>
          <w:p w14:paraId="51259259" w14:textId="77777777" w:rsidR="00F173C1" w:rsidRDefault="00165D0F">
            <w:pPr>
              <w:overflowPunct w:val="0"/>
              <w:autoSpaceDE w:val="0"/>
              <w:autoSpaceDN w:val="0"/>
              <w:adjustRightInd w:val="0"/>
              <w:textAlignment w:val="baseline"/>
              <w:rPr>
                <w:sz w:val="18"/>
                <w:szCs w:val="18"/>
                <w:lang w:eastAsia="zh-CN"/>
              </w:rPr>
            </w:pPr>
            <w:r>
              <w:rPr>
                <w:sz w:val="18"/>
                <w:szCs w:val="18"/>
                <w:lang w:eastAsia="zh-CN"/>
              </w:rPr>
              <w:t xml:space="preserve">P3.2.1: support. Also reuse other properties of an aperiodic report. </w:t>
            </w:r>
          </w:p>
          <w:p w14:paraId="296C318E" w14:textId="77777777" w:rsidR="00F173C1" w:rsidRDefault="00165D0F">
            <w:pPr>
              <w:overflowPunct w:val="0"/>
              <w:autoSpaceDE w:val="0"/>
              <w:autoSpaceDN w:val="0"/>
              <w:adjustRightInd w:val="0"/>
              <w:textAlignment w:val="baseline"/>
              <w:rPr>
                <w:sz w:val="18"/>
                <w:szCs w:val="18"/>
                <w:lang w:eastAsia="zh-CN"/>
              </w:rPr>
            </w:pPr>
            <w:r>
              <w:rPr>
                <w:sz w:val="18"/>
                <w:szCs w:val="18"/>
                <w:lang w:eastAsia="zh-CN"/>
              </w:rPr>
              <w:t>P3.3.1: The usefulness of option-1 and 2 are questionable. In practice, the NW will not configure a large resource, so the benefits are small. Also, with option-1 and 2, the NW would have to perform blind detection.</w:t>
            </w:r>
          </w:p>
          <w:p w14:paraId="36B5EA88" w14:textId="77777777" w:rsidR="00F173C1" w:rsidRDefault="00165D0F">
            <w:pPr>
              <w:overflowPunct w:val="0"/>
              <w:autoSpaceDE w:val="0"/>
              <w:autoSpaceDN w:val="0"/>
              <w:adjustRightInd w:val="0"/>
              <w:textAlignment w:val="baseline"/>
              <w:rPr>
                <w:sz w:val="18"/>
                <w:szCs w:val="18"/>
                <w:lang w:eastAsia="zh-CN"/>
              </w:rPr>
            </w:pPr>
            <w:r>
              <w:rPr>
                <w:color w:val="0000FF"/>
                <w:sz w:val="18"/>
                <w:szCs w:val="18"/>
                <w:lang w:eastAsia="zh-CN"/>
              </w:rPr>
              <w:t>[Mod]: Fail to understand your preference for now. Any update?</w:t>
            </w:r>
          </w:p>
          <w:p w14:paraId="7BF323FE" w14:textId="77777777" w:rsidR="00F173C1" w:rsidRDefault="00165D0F">
            <w:pPr>
              <w:overflowPunct w:val="0"/>
              <w:autoSpaceDE w:val="0"/>
              <w:autoSpaceDN w:val="0"/>
              <w:adjustRightInd w:val="0"/>
              <w:textAlignment w:val="baseline"/>
              <w:rPr>
                <w:sz w:val="18"/>
                <w:szCs w:val="18"/>
                <w:lang w:eastAsia="zh-CN"/>
              </w:rPr>
            </w:pPr>
            <w:r>
              <w:rPr>
                <w:sz w:val="18"/>
                <w:szCs w:val="18"/>
                <w:lang w:eastAsia="zh-CN"/>
              </w:rPr>
              <w:t>P3.3.2: Support</w:t>
            </w:r>
          </w:p>
          <w:p w14:paraId="39B8B724" w14:textId="77777777" w:rsidR="00F173C1" w:rsidRDefault="00165D0F">
            <w:pPr>
              <w:snapToGrid w:val="0"/>
              <w:jc w:val="both"/>
              <w:rPr>
                <w:b/>
                <w:color w:val="000000" w:themeColor="text1"/>
                <w:sz w:val="18"/>
                <w:szCs w:val="18"/>
                <w:lang w:eastAsia="zh-CN"/>
              </w:rPr>
            </w:pPr>
            <w:r>
              <w:rPr>
                <w:sz w:val="18"/>
                <w:szCs w:val="18"/>
                <w:lang w:eastAsia="zh-CN"/>
              </w:rPr>
              <w:t>Q3.3: In our understanding, X will only be a UE capability. The NW would configure the first and second channel using the legacy parameters for PUCCH and CG-PUSCH accordingly.</w:t>
            </w:r>
          </w:p>
        </w:tc>
      </w:tr>
      <w:tr w:rsidR="00F173C1" w14:paraId="13062910" w14:textId="77777777">
        <w:trPr>
          <w:trHeight w:val="50"/>
        </w:trPr>
        <w:tc>
          <w:tcPr>
            <w:tcW w:w="1506" w:type="dxa"/>
            <w:tcBorders>
              <w:top w:val="single" w:sz="4" w:space="0" w:color="auto"/>
              <w:left w:val="single" w:sz="4" w:space="0" w:color="auto"/>
              <w:bottom w:val="single" w:sz="4" w:space="0" w:color="auto"/>
              <w:right w:val="single" w:sz="4" w:space="0" w:color="auto"/>
            </w:tcBorders>
          </w:tcPr>
          <w:p w14:paraId="6140F15E" w14:textId="77777777" w:rsidR="00F173C1" w:rsidRDefault="00165D0F">
            <w:pPr>
              <w:snapToGrid w:val="0"/>
              <w:rPr>
                <w:color w:val="0000FF"/>
                <w:sz w:val="18"/>
                <w:szCs w:val="18"/>
                <w:lang w:eastAsia="zh-CN"/>
              </w:rPr>
            </w:pPr>
            <w:r>
              <w:rPr>
                <w:color w:val="0000FF"/>
                <w:sz w:val="18"/>
                <w:szCs w:val="18"/>
                <w:lang w:eastAsia="zh-CN"/>
              </w:rPr>
              <w:t>Mod_V10</w:t>
            </w:r>
          </w:p>
        </w:tc>
        <w:tc>
          <w:tcPr>
            <w:tcW w:w="8479" w:type="dxa"/>
            <w:tcBorders>
              <w:top w:val="single" w:sz="4" w:space="0" w:color="auto"/>
              <w:left w:val="single" w:sz="4" w:space="0" w:color="auto"/>
              <w:bottom w:val="single" w:sz="4" w:space="0" w:color="auto"/>
              <w:right w:val="single" w:sz="4" w:space="0" w:color="auto"/>
            </w:tcBorders>
          </w:tcPr>
          <w:p w14:paraId="13788EAC" w14:textId="77777777" w:rsidR="00F173C1" w:rsidRDefault="00165D0F">
            <w:pPr>
              <w:overflowPunct w:val="0"/>
              <w:autoSpaceDE w:val="0"/>
              <w:autoSpaceDN w:val="0"/>
              <w:adjustRightInd w:val="0"/>
              <w:textAlignment w:val="baseline"/>
              <w:rPr>
                <w:color w:val="0000FF"/>
                <w:sz w:val="18"/>
                <w:szCs w:val="18"/>
                <w:lang w:eastAsia="zh-CN"/>
              </w:rPr>
            </w:pPr>
            <w:r>
              <w:rPr>
                <w:rFonts w:eastAsia="宋体"/>
                <w:bCs/>
                <w:color w:val="0000FF"/>
                <w:sz w:val="18"/>
                <w:szCs w:val="18"/>
                <w:lang w:eastAsia="zh-CN"/>
              </w:rPr>
              <w:t>Capture companies’ input. Regarding issue 3.1.4, one proposal is provided per companies input.</w:t>
            </w:r>
          </w:p>
        </w:tc>
      </w:tr>
      <w:tr w:rsidR="00F173C1" w14:paraId="0B87D1C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E6216B6" w14:textId="77777777" w:rsidR="00F173C1" w:rsidRDefault="00165D0F">
            <w:pPr>
              <w:snapToGrid w:val="0"/>
              <w:rPr>
                <w:color w:val="000000" w:themeColor="text1"/>
                <w:sz w:val="18"/>
                <w:szCs w:val="18"/>
                <w:lang w:eastAsia="zh-CN"/>
              </w:rPr>
            </w:pPr>
            <w:r>
              <w:rPr>
                <w:rFonts w:cs="Times"/>
                <w:bCs/>
                <w:sz w:val="18"/>
                <w:szCs w:val="18"/>
                <w:lang w:eastAsia="zh-CN"/>
              </w:rPr>
              <w:t>NEC</w:t>
            </w:r>
          </w:p>
        </w:tc>
        <w:tc>
          <w:tcPr>
            <w:tcW w:w="8479" w:type="dxa"/>
            <w:tcBorders>
              <w:top w:val="single" w:sz="4" w:space="0" w:color="auto"/>
              <w:left w:val="single" w:sz="4" w:space="0" w:color="auto"/>
              <w:bottom w:val="single" w:sz="4" w:space="0" w:color="auto"/>
              <w:right w:val="single" w:sz="4" w:space="0" w:color="auto"/>
            </w:tcBorders>
          </w:tcPr>
          <w:p w14:paraId="440E4465" w14:textId="77777777" w:rsidR="00F173C1" w:rsidRDefault="00165D0F">
            <w:pPr>
              <w:snapToGrid w:val="0"/>
              <w:rPr>
                <w:rFonts w:eastAsia="宋体"/>
                <w:b/>
                <w:bCs/>
                <w:color w:val="000000"/>
                <w:sz w:val="18"/>
                <w:szCs w:val="18"/>
                <w:highlight w:val="darkYellow"/>
                <w:lang w:val="en-GB"/>
              </w:rPr>
            </w:pPr>
            <w:r>
              <w:rPr>
                <w:rFonts w:cs="Times"/>
                <w:b/>
                <w:bCs/>
                <w:sz w:val="18"/>
                <w:szCs w:val="18"/>
                <w:lang w:eastAsia="zh-CN"/>
              </w:rPr>
              <w:t>Q3.1.1:</w:t>
            </w:r>
            <w:r>
              <w:rPr>
                <w:rFonts w:cs="Times"/>
                <w:bCs/>
                <w:sz w:val="18"/>
                <w:szCs w:val="18"/>
                <w:lang w:eastAsia="zh-CN"/>
              </w:rPr>
              <w:t xml:space="preserve"> seems better to postpone the discussion.</w:t>
            </w:r>
          </w:p>
          <w:p w14:paraId="7262AF54" w14:textId="0439F98C" w:rsidR="00F173C1" w:rsidRDefault="00165D0F">
            <w:pPr>
              <w:shd w:val="clear" w:color="auto" w:fill="FFFFFF"/>
              <w:snapToGrid w:val="0"/>
              <w:rPr>
                <w:rFonts w:cs="Times"/>
                <w:b/>
                <w:bCs/>
                <w:sz w:val="18"/>
                <w:szCs w:val="18"/>
                <w:lang w:eastAsia="zh-CN"/>
              </w:rPr>
            </w:pPr>
            <w:r>
              <w:rPr>
                <w:rFonts w:cs="Times"/>
                <w:b/>
                <w:bCs/>
                <w:sz w:val="18"/>
                <w:szCs w:val="18"/>
                <w:lang w:eastAsia="zh-CN"/>
              </w:rPr>
              <w:t>Proposal 3.1.3:</w:t>
            </w:r>
            <w:r>
              <w:rPr>
                <w:rFonts w:cs="Times" w:hint="eastAsia"/>
                <w:b/>
                <w:bCs/>
                <w:sz w:val="18"/>
                <w:szCs w:val="18"/>
                <w:lang w:eastAsia="zh-CN"/>
              </w:rPr>
              <w:t xml:space="preserve"> </w:t>
            </w:r>
            <w:r>
              <w:rPr>
                <w:rFonts w:cs="Times"/>
                <w:bCs/>
                <w:sz w:val="18"/>
                <w:szCs w:val="18"/>
                <w:lang w:eastAsia="zh-CN"/>
              </w:rPr>
              <w:t xml:space="preserve">Regarding the prohibit timer for mode-A, the </w:t>
            </w:r>
            <w:proofErr w:type="gramStart"/>
            <w:r>
              <w:rPr>
                <w:rFonts w:cs="Times"/>
                <w:bCs/>
                <w:sz w:val="18"/>
                <w:szCs w:val="18"/>
                <w:lang w:eastAsia="zh-CN"/>
              </w:rPr>
              <w:t>“</w:t>
            </w:r>
            <w:r>
              <w:rPr>
                <w:sz w:val="18"/>
                <w:szCs w:val="18"/>
              </w:rPr>
              <w:t> </w:t>
            </w:r>
            <w:r>
              <w:rPr>
                <w:rStyle w:val="Strong"/>
                <w:sz w:val="18"/>
                <w:szCs w:val="18"/>
              </w:rPr>
              <w:t>till</w:t>
            </w:r>
            <w:proofErr w:type="gramEnd"/>
            <w:r>
              <w:rPr>
                <w:rStyle w:val="Strong"/>
                <w:sz w:val="18"/>
                <w:szCs w:val="18"/>
              </w:rPr>
              <w:t xml:space="preserve"> a DCI format scheduling a second PUSCH carrying the beam report for the CSI report configuration is detected by the UE</w:t>
            </w:r>
            <w:r>
              <w:rPr>
                <w:rFonts w:cs="Times"/>
                <w:bCs/>
                <w:sz w:val="18"/>
                <w:szCs w:val="18"/>
                <w:lang w:eastAsia="zh-CN"/>
              </w:rPr>
              <w:t xml:space="preserve">” </w:t>
            </w:r>
            <w:r>
              <w:rPr>
                <w:rFonts w:cs="Times" w:hint="eastAsia"/>
                <w:bCs/>
                <w:sz w:val="18"/>
                <w:szCs w:val="18"/>
                <w:lang w:eastAsia="zh-CN"/>
              </w:rPr>
              <w:t>needs</w:t>
            </w:r>
            <w:r>
              <w:rPr>
                <w:rFonts w:cs="Times"/>
                <w:bCs/>
                <w:sz w:val="18"/>
                <w:szCs w:val="18"/>
                <w:lang w:eastAsia="zh-CN"/>
              </w:rPr>
              <w:t xml:space="preserve"> further discussion, firstly, we would like to clarify the “till” means the prohibit timer is stopped? </w:t>
            </w:r>
            <w:r w:rsidR="00C93F49">
              <w:rPr>
                <w:rFonts w:cs="Times"/>
                <w:bCs/>
                <w:sz w:val="18"/>
                <w:szCs w:val="18"/>
                <w:lang w:eastAsia="zh-CN"/>
              </w:rPr>
              <w:t>T</w:t>
            </w:r>
            <w:r>
              <w:rPr>
                <w:rFonts w:cs="Times"/>
                <w:bCs/>
                <w:sz w:val="18"/>
                <w:szCs w:val="18"/>
                <w:lang w:eastAsia="zh-CN"/>
              </w:rPr>
              <w:t>hen the timer seems valid from transmission of first PUCCH to DCI format scheduling second PUSCH, if network doesn’t receive the first PUCCH correctly, it will lead the timer kept running endless, the UE has no chance to retransmit the first PUCCH. We think the update from Samsung is a good way, and “</w:t>
            </w:r>
            <w:r>
              <w:rPr>
                <w:b/>
                <w:bCs/>
                <w:color w:val="00B0F0"/>
                <w:sz w:val="18"/>
                <w:szCs w:val="18"/>
              </w:rPr>
              <w:t>UE</w:t>
            </w:r>
            <w:r>
              <w:rPr>
                <w:color w:val="00B0F0"/>
                <w:sz w:val="18"/>
                <w:szCs w:val="18"/>
              </w:rPr>
              <w:t xml:space="preserve"> </w:t>
            </w:r>
            <w:r>
              <w:rPr>
                <w:sz w:val="18"/>
                <w:szCs w:val="18"/>
              </w:rPr>
              <w:t>start</w:t>
            </w:r>
            <w:r>
              <w:rPr>
                <w:b/>
                <w:bCs/>
                <w:color w:val="00B0F0"/>
                <w:sz w:val="18"/>
                <w:szCs w:val="18"/>
              </w:rPr>
              <w:t>s</w:t>
            </w:r>
            <w:r>
              <w:rPr>
                <w:sz w:val="18"/>
                <w:szCs w:val="18"/>
              </w:rPr>
              <w:t xml:space="preserve"> the prohibit timer </w:t>
            </w:r>
            <w:r>
              <w:rPr>
                <w:b/>
                <w:bCs/>
                <w:color w:val="00B0F0"/>
                <w:sz w:val="18"/>
                <w:szCs w:val="18"/>
              </w:rPr>
              <w:t xml:space="preserve">at the end of a PDCCH reception carrying </w:t>
            </w:r>
            <w:r>
              <w:rPr>
                <w:rStyle w:val="Strong"/>
                <w:color w:val="FF0000"/>
                <w:sz w:val="18"/>
                <w:szCs w:val="18"/>
              </w:rPr>
              <w:t>a DCI format scheduling a second PUSCH carrying the beam report for the CSI report</w:t>
            </w:r>
            <w:r>
              <w:rPr>
                <w:rFonts w:cs="Times"/>
                <w:bCs/>
                <w:sz w:val="18"/>
                <w:szCs w:val="18"/>
                <w:lang w:eastAsia="zh-CN"/>
              </w:rPr>
              <w:t>” is more workable.</w:t>
            </w:r>
          </w:p>
          <w:p w14:paraId="4EED2526" w14:textId="77777777" w:rsidR="00F173C1" w:rsidRDefault="00165D0F">
            <w:pPr>
              <w:shd w:val="clear" w:color="auto" w:fill="FFFFFF"/>
              <w:snapToGrid w:val="0"/>
              <w:rPr>
                <w:sz w:val="18"/>
                <w:szCs w:val="18"/>
                <w:lang w:eastAsia="zh-CN"/>
              </w:rPr>
            </w:pPr>
            <w:r>
              <w:rPr>
                <w:rFonts w:hint="eastAsia"/>
                <w:b/>
                <w:sz w:val="18"/>
                <w:szCs w:val="18"/>
                <w:lang w:eastAsia="zh-CN"/>
              </w:rPr>
              <w:t>Q</w:t>
            </w:r>
            <w:r>
              <w:rPr>
                <w:b/>
                <w:sz w:val="18"/>
                <w:szCs w:val="18"/>
              </w:rPr>
              <w:t>3.1.</w:t>
            </w:r>
            <w:r>
              <w:rPr>
                <w:b/>
                <w:sz w:val="18"/>
                <w:szCs w:val="18"/>
                <w:lang w:eastAsia="zh-CN"/>
              </w:rPr>
              <w:t>4</w:t>
            </w:r>
            <w:r>
              <w:rPr>
                <w:sz w:val="18"/>
                <w:szCs w:val="18"/>
              </w:rPr>
              <w:t xml:space="preserve">: </w:t>
            </w:r>
            <w:r>
              <w:rPr>
                <w:rFonts w:hint="eastAsia"/>
                <w:bCs/>
                <w:sz w:val="18"/>
                <w:szCs w:val="18"/>
                <w:lang w:eastAsia="zh-CN"/>
              </w:rPr>
              <w:t>We</w:t>
            </w:r>
            <w:r>
              <w:rPr>
                <w:bCs/>
                <w:sz w:val="18"/>
                <w:szCs w:val="18"/>
              </w:rPr>
              <w:t xml:space="preserve"> </w:t>
            </w:r>
            <w:r>
              <w:rPr>
                <w:sz w:val="18"/>
                <w:szCs w:val="18"/>
                <w:lang w:eastAsia="zh-CN"/>
              </w:rPr>
              <w:t xml:space="preserve">think the issue should be discussed not only for the case of overlapping between pre-notification and other PUCCH, but also the case of overlapping among pre-notification bits for multiple CCs/events. And </w:t>
            </w:r>
            <w:r>
              <w:rPr>
                <w:sz w:val="18"/>
                <w:szCs w:val="18"/>
                <w:lang w:eastAsia="zh-CN"/>
              </w:rPr>
              <w:lastRenderedPageBreak/>
              <w:t xml:space="preserve">regarding current </w:t>
            </w:r>
            <w:r>
              <w:rPr>
                <w:rFonts w:hint="eastAsia"/>
                <w:sz w:val="18"/>
                <w:szCs w:val="18"/>
                <w:lang w:eastAsia="zh-CN"/>
              </w:rPr>
              <w:t>Case 1,</w:t>
            </w:r>
            <w:r>
              <w:rPr>
                <w:sz w:val="18"/>
                <w:szCs w:val="18"/>
                <w:lang w:eastAsia="zh-CN"/>
              </w:rPr>
              <w:t xml:space="preserve"> the pre-notification bit can have higher priority than legacy SR/LLR, in addition, for mode-A, as the event pre-notification also leading to PUSCH scheduled, it seems legacy SR/LLR can be omitted (or replaced) by the pre-notification bit(s). And for Case 2, we support to multiplex the pre-notification bit(s) on PUSCH</w:t>
            </w:r>
            <w:r>
              <w:rPr>
                <w:rFonts w:hint="eastAsia"/>
                <w:sz w:val="18"/>
                <w:szCs w:val="18"/>
                <w:lang w:eastAsia="zh-CN"/>
              </w:rPr>
              <w:t>,</w:t>
            </w:r>
            <w:r>
              <w:rPr>
                <w:sz w:val="18"/>
                <w:szCs w:val="18"/>
                <w:lang w:eastAsia="zh-CN"/>
              </w:rPr>
              <w:t xml:space="preserve"> which is different from legacy SR/LLR.</w:t>
            </w:r>
          </w:p>
          <w:p w14:paraId="7AB6F167" w14:textId="77777777" w:rsidR="00F173C1" w:rsidRDefault="00165D0F">
            <w:pPr>
              <w:shd w:val="clear" w:color="auto" w:fill="FFFFFF"/>
              <w:snapToGrid w:val="0"/>
              <w:rPr>
                <w:rFonts w:cs="Times"/>
                <w:b/>
                <w:bCs/>
                <w:sz w:val="18"/>
                <w:szCs w:val="18"/>
                <w:lang w:eastAsia="zh-CN"/>
              </w:rPr>
            </w:pPr>
            <w:r>
              <w:rPr>
                <w:color w:val="0000FF"/>
                <w:sz w:val="18"/>
                <w:szCs w:val="18"/>
                <w:lang w:eastAsia="zh-CN"/>
              </w:rPr>
              <w:t>[Mod]: Captured!</w:t>
            </w:r>
          </w:p>
          <w:p w14:paraId="5757EB03" w14:textId="77777777" w:rsidR="00F173C1" w:rsidRDefault="00165D0F">
            <w:pPr>
              <w:shd w:val="clear" w:color="auto" w:fill="FFFFFF"/>
              <w:snapToGrid w:val="0"/>
              <w:jc w:val="both"/>
              <w:rPr>
                <w:color w:val="000000" w:themeColor="text1"/>
                <w:sz w:val="18"/>
                <w:szCs w:val="18"/>
                <w:lang w:eastAsia="zh-CN"/>
              </w:rPr>
            </w:pPr>
            <w:r>
              <w:rPr>
                <w:b/>
                <w:sz w:val="18"/>
                <w:szCs w:val="18"/>
              </w:rPr>
              <w:t xml:space="preserve">Proposal 3.2.1: </w:t>
            </w:r>
            <w:r>
              <w:rPr>
                <w:rFonts w:hint="eastAsia"/>
                <w:color w:val="000000" w:themeColor="text1"/>
                <w:sz w:val="18"/>
                <w:szCs w:val="18"/>
                <w:lang w:eastAsia="zh-CN"/>
              </w:rPr>
              <w:t>Support</w:t>
            </w:r>
            <w:r>
              <w:rPr>
                <w:color w:val="000000" w:themeColor="text1"/>
                <w:sz w:val="18"/>
                <w:szCs w:val="18"/>
              </w:rPr>
              <w:t>.</w:t>
            </w:r>
            <w:r>
              <w:rPr>
                <w:rFonts w:eastAsia="Malgun Gothic"/>
                <w:sz w:val="18"/>
                <w:szCs w:val="18"/>
              </w:rPr>
              <w:t xml:space="preserve"> And if one first PUCCH channel is associated with one Cell or one event, the CSI request field doesn’t need to distinguish associated cell or event for the beam report carried in the second uplink channel. A common trigger state or codepoint in the CSI request field for all events/CCs is sufficient.</w:t>
            </w:r>
          </w:p>
          <w:p w14:paraId="62DFAFD3" w14:textId="77777777" w:rsidR="00F173C1" w:rsidRDefault="00165D0F">
            <w:pPr>
              <w:overflowPunct w:val="0"/>
              <w:autoSpaceDE w:val="0"/>
              <w:autoSpaceDN w:val="0"/>
              <w:adjustRightInd w:val="0"/>
              <w:jc w:val="both"/>
              <w:textAlignment w:val="baseline"/>
              <w:rPr>
                <w:color w:val="000000" w:themeColor="text1"/>
                <w:sz w:val="18"/>
                <w:szCs w:val="18"/>
                <w:lang w:eastAsia="zh-CN"/>
              </w:rPr>
            </w:pPr>
            <w:r>
              <w:rPr>
                <w:b/>
                <w:sz w:val="18"/>
                <w:szCs w:val="18"/>
              </w:rPr>
              <w:t xml:space="preserve">Proposal 3.3.1: </w:t>
            </w:r>
            <w:r>
              <w:rPr>
                <w:color w:val="000000" w:themeColor="text1"/>
                <w:sz w:val="18"/>
                <w:szCs w:val="18"/>
                <w:lang w:eastAsia="zh-CN"/>
              </w:rPr>
              <w:t>Support option 1</w:t>
            </w:r>
          </w:p>
          <w:p w14:paraId="3A691469" w14:textId="77777777" w:rsidR="00F173C1" w:rsidRDefault="00165D0F">
            <w:pPr>
              <w:overflowPunct w:val="0"/>
              <w:autoSpaceDE w:val="0"/>
              <w:autoSpaceDN w:val="0"/>
              <w:adjustRightInd w:val="0"/>
              <w:jc w:val="both"/>
              <w:textAlignment w:val="baseline"/>
              <w:rPr>
                <w:rFonts w:eastAsia="宋体"/>
                <w:color w:val="000000"/>
                <w:sz w:val="18"/>
                <w:szCs w:val="18"/>
                <w:lang w:eastAsia="zh-CN"/>
              </w:rPr>
            </w:pPr>
            <w:r>
              <w:rPr>
                <w:b/>
                <w:sz w:val="18"/>
                <w:szCs w:val="18"/>
              </w:rPr>
              <w:t xml:space="preserve">Proposal 3.3.2: </w:t>
            </w:r>
            <w:r>
              <w:rPr>
                <w:rFonts w:eastAsia="宋体"/>
                <w:color w:val="000000"/>
                <w:sz w:val="18"/>
                <w:szCs w:val="18"/>
              </w:rPr>
              <w:t>Support</w:t>
            </w:r>
            <w:r>
              <w:rPr>
                <w:rFonts w:eastAsia="宋体" w:hint="eastAsia"/>
                <w:color w:val="000000"/>
                <w:sz w:val="18"/>
                <w:szCs w:val="18"/>
                <w:lang w:eastAsia="zh-CN"/>
              </w:rPr>
              <w:t>.</w:t>
            </w:r>
          </w:p>
          <w:p w14:paraId="6C40C30E" w14:textId="77777777" w:rsidR="00F173C1" w:rsidRDefault="00165D0F">
            <w:pPr>
              <w:overflowPunct w:val="0"/>
              <w:autoSpaceDE w:val="0"/>
              <w:autoSpaceDN w:val="0"/>
              <w:adjustRightInd w:val="0"/>
              <w:textAlignment w:val="baseline"/>
              <w:rPr>
                <w:sz w:val="18"/>
                <w:szCs w:val="18"/>
                <w:lang w:eastAsia="zh-CN"/>
              </w:rPr>
            </w:pPr>
            <w:r>
              <w:rPr>
                <w:b/>
                <w:sz w:val="18"/>
                <w:szCs w:val="18"/>
              </w:rPr>
              <w:t>Q3.3.3</w:t>
            </w:r>
            <w:r>
              <w:rPr>
                <w:rFonts w:hint="eastAsia"/>
                <w:b/>
                <w:sz w:val="18"/>
                <w:szCs w:val="18"/>
                <w:lang w:eastAsia="zh-CN"/>
              </w:rPr>
              <w:t xml:space="preserve">: </w:t>
            </w:r>
            <w:r>
              <w:rPr>
                <w:rFonts w:eastAsiaTheme="minorEastAsia" w:hint="eastAsia"/>
                <w:sz w:val="18"/>
                <w:szCs w:val="18"/>
                <w:lang w:eastAsia="zh-CN"/>
              </w:rPr>
              <w:t>Option 1</w:t>
            </w:r>
            <w:r>
              <w:rPr>
                <w:rFonts w:eastAsiaTheme="minorEastAsia"/>
                <w:sz w:val="18"/>
                <w:szCs w:val="18"/>
                <w:lang w:eastAsia="zh-CN"/>
              </w:rPr>
              <w:t xml:space="preserve"> is preferred</w:t>
            </w:r>
            <w:r>
              <w:rPr>
                <w:rFonts w:eastAsiaTheme="minorEastAsia" w:hint="eastAsia"/>
                <w:sz w:val="18"/>
                <w:szCs w:val="18"/>
                <w:lang w:eastAsia="zh-CN"/>
              </w:rPr>
              <w:t>.</w:t>
            </w:r>
          </w:p>
        </w:tc>
      </w:tr>
      <w:tr w:rsidR="00F173C1" w14:paraId="7ED2715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4882D30" w14:textId="77777777" w:rsidR="00F173C1" w:rsidRDefault="00165D0F">
            <w:pPr>
              <w:snapToGrid w:val="0"/>
              <w:rPr>
                <w:color w:val="000000" w:themeColor="text1"/>
                <w:sz w:val="18"/>
                <w:szCs w:val="18"/>
                <w:lang w:eastAsia="zh-CN"/>
              </w:rPr>
            </w:pPr>
            <w:r>
              <w:rPr>
                <w:rFonts w:eastAsia="MS Mincho"/>
                <w:color w:val="000000" w:themeColor="text1"/>
                <w:sz w:val="18"/>
                <w:szCs w:val="18"/>
                <w:lang w:eastAsia="ja-JP"/>
              </w:rPr>
              <w:lastRenderedPageBreak/>
              <w:t>FUTUREWEI</w:t>
            </w:r>
          </w:p>
        </w:tc>
        <w:tc>
          <w:tcPr>
            <w:tcW w:w="8479" w:type="dxa"/>
            <w:tcBorders>
              <w:top w:val="single" w:sz="4" w:space="0" w:color="auto"/>
              <w:left w:val="single" w:sz="4" w:space="0" w:color="auto"/>
              <w:bottom w:val="single" w:sz="4" w:space="0" w:color="auto"/>
              <w:right w:val="single" w:sz="4" w:space="0" w:color="auto"/>
            </w:tcBorders>
          </w:tcPr>
          <w:p w14:paraId="273A7F7A" w14:textId="77777777" w:rsidR="00F173C1" w:rsidRDefault="00165D0F">
            <w:pPr>
              <w:snapToGrid w:val="0"/>
              <w:jc w:val="both"/>
              <w:rPr>
                <w:bCs/>
                <w:color w:val="000000" w:themeColor="text1"/>
                <w:sz w:val="18"/>
                <w:szCs w:val="18"/>
                <w:lang w:eastAsia="zh-CN"/>
              </w:rPr>
            </w:pPr>
            <w:r>
              <w:rPr>
                <w:b/>
                <w:color w:val="000000" w:themeColor="text1"/>
                <w:sz w:val="18"/>
                <w:szCs w:val="18"/>
                <w:lang w:eastAsia="zh-CN"/>
              </w:rPr>
              <w:t>Q3.1.1:</w:t>
            </w:r>
            <w:r>
              <w:rPr>
                <w:bCs/>
                <w:color w:val="000000" w:themeColor="text1"/>
                <w:sz w:val="18"/>
                <w:szCs w:val="18"/>
                <w:lang w:eastAsia="zh-CN"/>
              </w:rPr>
              <w:t xml:space="preserve"> We are ok to confirm the WA.</w:t>
            </w:r>
          </w:p>
          <w:p w14:paraId="0A393A86" w14:textId="77777777" w:rsidR="00F173C1" w:rsidRDefault="00F173C1">
            <w:pPr>
              <w:snapToGrid w:val="0"/>
              <w:jc w:val="both"/>
              <w:rPr>
                <w:bCs/>
                <w:color w:val="000000" w:themeColor="text1"/>
                <w:sz w:val="18"/>
                <w:szCs w:val="18"/>
                <w:lang w:eastAsia="zh-CN"/>
              </w:rPr>
            </w:pPr>
          </w:p>
          <w:p w14:paraId="5086D9EE" w14:textId="77777777" w:rsidR="00F173C1" w:rsidRDefault="00165D0F">
            <w:pPr>
              <w:snapToGrid w:val="0"/>
              <w:jc w:val="both"/>
              <w:rPr>
                <w:bCs/>
                <w:color w:val="000000" w:themeColor="text1"/>
                <w:sz w:val="18"/>
                <w:szCs w:val="18"/>
                <w:lang w:eastAsia="zh-CN"/>
              </w:rPr>
            </w:pPr>
            <w:r>
              <w:rPr>
                <w:b/>
                <w:color w:val="000000" w:themeColor="text1"/>
                <w:sz w:val="18"/>
                <w:szCs w:val="18"/>
                <w:lang w:eastAsia="zh-CN"/>
              </w:rPr>
              <w:t xml:space="preserve">Issue 3.1.2:  </w:t>
            </w:r>
            <w:r>
              <w:rPr>
                <w:bCs/>
                <w:color w:val="000000" w:themeColor="text1"/>
                <w:sz w:val="18"/>
                <w:szCs w:val="18"/>
                <w:lang w:eastAsia="zh-CN"/>
              </w:rPr>
              <w:t xml:space="preserve">We prefer Alt-1 for both Mode-A and Mode-B, and a unified solution for both Modes is preferred. </w:t>
            </w:r>
          </w:p>
          <w:p w14:paraId="60636297" w14:textId="77777777" w:rsidR="00F173C1" w:rsidRDefault="00F173C1">
            <w:pPr>
              <w:snapToGrid w:val="0"/>
              <w:jc w:val="both"/>
              <w:rPr>
                <w:bCs/>
                <w:color w:val="000000" w:themeColor="text1"/>
                <w:sz w:val="18"/>
                <w:szCs w:val="18"/>
                <w:lang w:eastAsia="zh-CN"/>
              </w:rPr>
            </w:pPr>
          </w:p>
          <w:p w14:paraId="5FCA209B" w14:textId="77777777" w:rsidR="00F173C1" w:rsidRDefault="00165D0F">
            <w:pPr>
              <w:snapToGrid w:val="0"/>
              <w:jc w:val="both"/>
              <w:rPr>
                <w:bCs/>
                <w:color w:val="000000" w:themeColor="text1"/>
                <w:sz w:val="18"/>
                <w:szCs w:val="18"/>
                <w:lang w:eastAsia="zh-CN"/>
              </w:rPr>
            </w:pPr>
            <w:r>
              <w:rPr>
                <w:b/>
                <w:color w:val="000000" w:themeColor="text1"/>
                <w:sz w:val="18"/>
                <w:szCs w:val="18"/>
                <w:lang w:eastAsia="zh-CN"/>
              </w:rPr>
              <w:t xml:space="preserve">Proposal 3.1.3: </w:t>
            </w:r>
            <w:r>
              <w:rPr>
                <w:bCs/>
                <w:color w:val="000000" w:themeColor="text1"/>
                <w:sz w:val="18"/>
                <w:szCs w:val="18"/>
                <w:lang w:eastAsia="zh-CN"/>
              </w:rPr>
              <w:t>We are fine with the proposal in principle.  However, if the first channel is dedicated SR for both modes, this proposal may not be needed and legacy procedure for SR can be reused.</w:t>
            </w:r>
          </w:p>
          <w:p w14:paraId="6851CDC5" w14:textId="77777777" w:rsidR="00F173C1" w:rsidRDefault="00F173C1">
            <w:pPr>
              <w:snapToGrid w:val="0"/>
              <w:jc w:val="both"/>
              <w:rPr>
                <w:bCs/>
                <w:color w:val="000000" w:themeColor="text1"/>
                <w:sz w:val="18"/>
                <w:szCs w:val="18"/>
                <w:lang w:eastAsia="zh-CN"/>
              </w:rPr>
            </w:pPr>
          </w:p>
          <w:p w14:paraId="254FFB40" w14:textId="77777777" w:rsidR="00F173C1" w:rsidRDefault="00165D0F">
            <w:pPr>
              <w:snapToGrid w:val="0"/>
              <w:jc w:val="both"/>
              <w:rPr>
                <w:bCs/>
                <w:color w:val="000000" w:themeColor="text1"/>
                <w:sz w:val="18"/>
                <w:szCs w:val="18"/>
                <w:lang w:eastAsia="zh-CN"/>
              </w:rPr>
            </w:pPr>
            <w:r>
              <w:rPr>
                <w:b/>
                <w:color w:val="000000" w:themeColor="text1"/>
                <w:sz w:val="18"/>
                <w:szCs w:val="18"/>
                <w:lang w:eastAsia="zh-CN"/>
              </w:rPr>
              <w:t>Q3.1.4 and Proposal 3.1.4:</w:t>
            </w:r>
            <w:r>
              <w:rPr>
                <w:bCs/>
                <w:color w:val="000000" w:themeColor="text1"/>
                <w:sz w:val="18"/>
                <w:szCs w:val="18"/>
                <w:lang w:eastAsia="zh-CN"/>
              </w:rPr>
              <w:t xml:space="preserve"> Agree with Ericsson.  Postpone the discussion before first PUCCH channel is decided.</w:t>
            </w:r>
          </w:p>
          <w:p w14:paraId="08668352" w14:textId="77777777" w:rsidR="00F173C1" w:rsidRDefault="00F173C1">
            <w:pPr>
              <w:snapToGrid w:val="0"/>
              <w:jc w:val="both"/>
              <w:rPr>
                <w:bCs/>
                <w:color w:val="000000" w:themeColor="text1"/>
                <w:sz w:val="18"/>
                <w:szCs w:val="18"/>
                <w:lang w:eastAsia="zh-CN"/>
              </w:rPr>
            </w:pPr>
          </w:p>
          <w:p w14:paraId="5FC895B0" w14:textId="77777777" w:rsidR="00F173C1" w:rsidRDefault="00165D0F">
            <w:pPr>
              <w:snapToGrid w:val="0"/>
              <w:jc w:val="both"/>
              <w:rPr>
                <w:bCs/>
                <w:color w:val="000000" w:themeColor="text1"/>
                <w:sz w:val="18"/>
                <w:szCs w:val="18"/>
                <w:lang w:eastAsia="zh-CN"/>
              </w:rPr>
            </w:pPr>
            <w:r>
              <w:rPr>
                <w:b/>
                <w:color w:val="000000" w:themeColor="text1"/>
                <w:sz w:val="18"/>
                <w:szCs w:val="18"/>
                <w:lang w:eastAsia="zh-CN"/>
              </w:rPr>
              <w:t xml:space="preserve">Proposal 3.2.1: </w:t>
            </w:r>
            <w:r>
              <w:rPr>
                <w:bCs/>
                <w:color w:val="000000" w:themeColor="text1"/>
                <w:sz w:val="18"/>
                <w:szCs w:val="18"/>
                <w:lang w:eastAsia="zh-CN"/>
              </w:rPr>
              <w:t>We</w:t>
            </w:r>
            <w:r>
              <w:rPr>
                <w:b/>
                <w:color w:val="000000" w:themeColor="text1"/>
                <w:sz w:val="18"/>
                <w:szCs w:val="18"/>
                <w:lang w:eastAsia="zh-CN"/>
              </w:rPr>
              <w:t xml:space="preserve"> </w:t>
            </w:r>
            <w:r>
              <w:rPr>
                <w:bCs/>
                <w:color w:val="000000" w:themeColor="text1"/>
                <w:sz w:val="18"/>
                <w:szCs w:val="18"/>
                <w:lang w:eastAsia="zh-CN"/>
              </w:rPr>
              <w:t>are fine with this proposal</w:t>
            </w:r>
            <w:r>
              <w:rPr>
                <w:b/>
                <w:color w:val="000000" w:themeColor="text1"/>
                <w:sz w:val="18"/>
                <w:szCs w:val="18"/>
                <w:lang w:eastAsia="zh-CN"/>
              </w:rPr>
              <w:t>.</w:t>
            </w:r>
            <w:r>
              <w:rPr>
                <w:bCs/>
                <w:color w:val="000000" w:themeColor="text1"/>
                <w:sz w:val="18"/>
                <w:szCs w:val="18"/>
                <w:lang w:eastAsia="zh-CN"/>
              </w:rPr>
              <w:t xml:space="preserve"> </w:t>
            </w:r>
          </w:p>
          <w:p w14:paraId="2D2363EB" w14:textId="77777777" w:rsidR="00F173C1" w:rsidRDefault="00F173C1">
            <w:pPr>
              <w:snapToGrid w:val="0"/>
              <w:jc w:val="both"/>
              <w:rPr>
                <w:bCs/>
                <w:color w:val="000000" w:themeColor="text1"/>
                <w:sz w:val="18"/>
                <w:szCs w:val="18"/>
                <w:lang w:eastAsia="zh-CN"/>
              </w:rPr>
            </w:pPr>
          </w:p>
          <w:p w14:paraId="41BD0630" w14:textId="77777777" w:rsidR="00F173C1" w:rsidRDefault="00165D0F">
            <w:pPr>
              <w:snapToGrid w:val="0"/>
              <w:jc w:val="both"/>
              <w:rPr>
                <w:bCs/>
                <w:color w:val="000000" w:themeColor="text1"/>
                <w:sz w:val="18"/>
                <w:szCs w:val="18"/>
                <w:lang w:eastAsia="zh-CN"/>
              </w:rPr>
            </w:pPr>
            <w:r>
              <w:rPr>
                <w:b/>
                <w:color w:val="000000" w:themeColor="text1"/>
                <w:sz w:val="18"/>
                <w:szCs w:val="18"/>
                <w:lang w:eastAsia="zh-CN"/>
              </w:rPr>
              <w:t xml:space="preserve">Proposal 3.3.1: </w:t>
            </w:r>
            <w:r>
              <w:rPr>
                <w:bCs/>
                <w:color w:val="000000" w:themeColor="text1"/>
                <w:sz w:val="18"/>
                <w:szCs w:val="18"/>
                <w:lang w:eastAsia="zh-CN"/>
              </w:rPr>
              <w:t>Support and</w:t>
            </w:r>
            <w:r>
              <w:rPr>
                <w:b/>
                <w:color w:val="000000" w:themeColor="text1"/>
                <w:sz w:val="18"/>
                <w:szCs w:val="18"/>
                <w:lang w:eastAsia="zh-CN"/>
              </w:rPr>
              <w:t xml:space="preserve"> </w:t>
            </w:r>
            <w:r>
              <w:rPr>
                <w:bCs/>
                <w:color w:val="000000" w:themeColor="text1"/>
                <w:sz w:val="18"/>
                <w:szCs w:val="18"/>
                <w:lang w:eastAsia="zh-CN"/>
              </w:rPr>
              <w:t>we prefer Option-2.</w:t>
            </w:r>
          </w:p>
          <w:p w14:paraId="0BA334C9" w14:textId="77777777" w:rsidR="00F173C1" w:rsidRDefault="00F173C1">
            <w:pPr>
              <w:snapToGrid w:val="0"/>
              <w:jc w:val="both"/>
              <w:rPr>
                <w:bCs/>
                <w:color w:val="000000" w:themeColor="text1"/>
                <w:sz w:val="18"/>
                <w:szCs w:val="18"/>
                <w:lang w:eastAsia="zh-CN"/>
              </w:rPr>
            </w:pPr>
          </w:p>
          <w:p w14:paraId="0F2CB23A" w14:textId="77777777" w:rsidR="00F173C1" w:rsidRDefault="00165D0F">
            <w:pPr>
              <w:snapToGrid w:val="0"/>
              <w:jc w:val="both"/>
              <w:rPr>
                <w:bCs/>
                <w:color w:val="000000" w:themeColor="text1"/>
                <w:sz w:val="18"/>
                <w:szCs w:val="18"/>
                <w:lang w:eastAsia="zh-CN"/>
              </w:rPr>
            </w:pPr>
            <w:r>
              <w:rPr>
                <w:b/>
                <w:color w:val="000000" w:themeColor="text1"/>
                <w:sz w:val="18"/>
                <w:szCs w:val="18"/>
                <w:lang w:eastAsia="zh-CN"/>
              </w:rPr>
              <w:t xml:space="preserve">Proposal 3.3.2: </w:t>
            </w:r>
            <w:r>
              <w:rPr>
                <w:bCs/>
                <w:color w:val="000000" w:themeColor="text1"/>
                <w:sz w:val="18"/>
                <w:szCs w:val="18"/>
                <w:lang w:eastAsia="zh-CN"/>
              </w:rPr>
              <w:t>Although we prefer Option 2, but for the sake of progress we are fine with this proposal. In our understanding, Option-1 is just a special case of Option-2.</w:t>
            </w:r>
          </w:p>
          <w:p w14:paraId="40BE1F2E" w14:textId="77777777" w:rsidR="00F173C1" w:rsidRDefault="00165D0F">
            <w:pPr>
              <w:snapToGrid w:val="0"/>
              <w:jc w:val="both"/>
              <w:rPr>
                <w:bCs/>
                <w:color w:val="0000FF"/>
                <w:sz w:val="18"/>
                <w:szCs w:val="18"/>
                <w:lang w:eastAsia="zh-CN"/>
              </w:rPr>
            </w:pPr>
            <w:r>
              <w:rPr>
                <w:bCs/>
                <w:color w:val="0000FF"/>
                <w:sz w:val="18"/>
                <w:szCs w:val="18"/>
                <w:lang w:eastAsia="zh-CN"/>
              </w:rPr>
              <w:t>[Mod]: Thanks for being flexible.</w:t>
            </w:r>
          </w:p>
          <w:p w14:paraId="58BF05D2" w14:textId="77777777" w:rsidR="00F173C1" w:rsidRDefault="00F173C1">
            <w:pPr>
              <w:snapToGrid w:val="0"/>
              <w:jc w:val="both"/>
              <w:rPr>
                <w:bCs/>
                <w:color w:val="000000" w:themeColor="text1"/>
                <w:sz w:val="18"/>
                <w:szCs w:val="18"/>
                <w:lang w:eastAsia="zh-CN"/>
              </w:rPr>
            </w:pPr>
          </w:p>
          <w:p w14:paraId="334F2886" w14:textId="77777777" w:rsidR="00F173C1" w:rsidRDefault="00165D0F">
            <w:pPr>
              <w:overflowPunct w:val="0"/>
              <w:autoSpaceDE w:val="0"/>
              <w:autoSpaceDN w:val="0"/>
              <w:adjustRightInd w:val="0"/>
              <w:textAlignment w:val="baseline"/>
              <w:rPr>
                <w:sz w:val="18"/>
                <w:szCs w:val="18"/>
                <w:lang w:eastAsia="zh-CN"/>
              </w:rPr>
            </w:pPr>
            <w:r>
              <w:rPr>
                <w:rFonts w:eastAsia="PMingLiU"/>
                <w:b/>
                <w:bCs/>
                <w:color w:val="000000" w:themeColor="text1"/>
                <w:sz w:val="18"/>
                <w:szCs w:val="18"/>
                <w:lang w:eastAsia="zh-TW"/>
              </w:rPr>
              <w:t xml:space="preserve">Q3.3.3: </w:t>
            </w:r>
            <w:r>
              <w:rPr>
                <w:rFonts w:eastAsia="PMingLiU"/>
                <w:color w:val="000000" w:themeColor="text1"/>
                <w:sz w:val="18"/>
                <w:szCs w:val="18"/>
                <w:lang w:eastAsia="zh-TW"/>
              </w:rPr>
              <w:t xml:space="preserve">We are fine with Option-1 since X may also </w:t>
            </w:r>
            <w:bookmarkStart w:id="32" w:name="OLE_LINK203"/>
            <w:r>
              <w:rPr>
                <w:rFonts w:eastAsia="PMingLiU"/>
                <w:color w:val="000000" w:themeColor="text1"/>
                <w:sz w:val="18"/>
                <w:szCs w:val="18"/>
                <w:lang w:eastAsia="zh-TW"/>
              </w:rPr>
              <w:t xml:space="preserve">reflect </w:t>
            </w:r>
            <w:bookmarkEnd w:id="32"/>
            <w:r>
              <w:rPr>
                <w:rFonts w:eastAsia="PMingLiU"/>
                <w:color w:val="000000" w:themeColor="text1"/>
                <w:sz w:val="18"/>
                <w:szCs w:val="18"/>
                <w:lang w:eastAsia="zh-TW"/>
              </w:rPr>
              <w:t>the status of NW side.</w:t>
            </w:r>
          </w:p>
        </w:tc>
      </w:tr>
      <w:tr w:rsidR="00F173C1" w14:paraId="12F2D86B" w14:textId="77777777">
        <w:trPr>
          <w:trHeight w:val="215"/>
        </w:trPr>
        <w:tc>
          <w:tcPr>
            <w:tcW w:w="1506" w:type="dxa"/>
          </w:tcPr>
          <w:p w14:paraId="6A5346E9" w14:textId="77777777" w:rsidR="00F173C1" w:rsidRDefault="00165D0F">
            <w:pPr>
              <w:snapToGrid w:val="0"/>
              <w:rPr>
                <w:rFonts w:eastAsia="Malgun Gothic"/>
                <w:sz w:val="18"/>
                <w:szCs w:val="18"/>
              </w:rPr>
            </w:pPr>
            <w:r>
              <w:rPr>
                <w:rFonts w:eastAsia="Malgun Gothic" w:hint="eastAsia"/>
                <w:color w:val="000000" w:themeColor="text1"/>
                <w:sz w:val="18"/>
                <w:szCs w:val="18"/>
              </w:rPr>
              <w:t>Qualcomm</w:t>
            </w:r>
          </w:p>
        </w:tc>
        <w:tc>
          <w:tcPr>
            <w:tcW w:w="8479" w:type="dxa"/>
          </w:tcPr>
          <w:p w14:paraId="17D441EC" w14:textId="77777777" w:rsidR="00F173C1" w:rsidRDefault="00165D0F">
            <w:pPr>
              <w:overflowPunct w:val="0"/>
              <w:autoSpaceDE w:val="0"/>
              <w:autoSpaceDN w:val="0"/>
              <w:adjustRightInd w:val="0"/>
              <w:textAlignment w:val="baseline"/>
              <w:rPr>
                <w:b/>
                <w:bCs/>
                <w:sz w:val="18"/>
                <w:szCs w:val="18"/>
                <w:lang w:eastAsia="zh-CN"/>
              </w:rPr>
            </w:pPr>
            <w:r>
              <w:rPr>
                <w:rFonts w:hint="eastAsia"/>
                <w:b/>
                <w:bCs/>
                <w:sz w:val="18"/>
                <w:szCs w:val="18"/>
                <w:lang w:eastAsia="zh-CN"/>
              </w:rPr>
              <w:t xml:space="preserve">Issue </w:t>
            </w:r>
            <w:r>
              <w:rPr>
                <w:b/>
                <w:bCs/>
                <w:sz w:val="18"/>
                <w:szCs w:val="18"/>
                <w:lang w:eastAsia="zh-CN"/>
              </w:rPr>
              <w:t xml:space="preserve">3.1.1 </w:t>
            </w:r>
          </w:p>
          <w:p w14:paraId="44F1B614" w14:textId="77777777" w:rsidR="00F173C1" w:rsidRDefault="00165D0F">
            <w:pPr>
              <w:rPr>
                <w:sz w:val="18"/>
                <w:szCs w:val="18"/>
                <w:lang w:eastAsia="zh-CN"/>
              </w:rPr>
            </w:pPr>
            <w:r>
              <w:rPr>
                <w:rFonts w:hint="eastAsia"/>
                <w:sz w:val="18"/>
                <w:szCs w:val="18"/>
                <w:lang w:eastAsia="zh-CN"/>
              </w:rPr>
              <w:t>We s</w:t>
            </w:r>
            <w:r>
              <w:rPr>
                <w:sz w:val="18"/>
                <w:szCs w:val="18"/>
                <w:lang w:eastAsia="zh-CN"/>
              </w:rPr>
              <w:t>upport confirming</w:t>
            </w:r>
            <w:r>
              <w:rPr>
                <w:rFonts w:hint="eastAsia"/>
                <w:sz w:val="18"/>
                <w:szCs w:val="18"/>
                <w:lang w:eastAsia="zh-CN"/>
              </w:rPr>
              <w:t xml:space="preserve"> the WA.</w:t>
            </w:r>
          </w:p>
          <w:p w14:paraId="07E2F1B7" w14:textId="77777777" w:rsidR="00F173C1" w:rsidRDefault="00F173C1">
            <w:pPr>
              <w:rPr>
                <w:sz w:val="18"/>
                <w:szCs w:val="18"/>
                <w:lang w:eastAsia="zh-CN"/>
              </w:rPr>
            </w:pPr>
          </w:p>
          <w:p w14:paraId="285FA1CB" w14:textId="77777777" w:rsidR="00F173C1" w:rsidRDefault="00165D0F">
            <w:pPr>
              <w:rPr>
                <w:b/>
                <w:bCs/>
                <w:sz w:val="18"/>
                <w:szCs w:val="18"/>
                <w:lang w:eastAsia="zh-CN"/>
              </w:rPr>
            </w:pPr>
            <w:r>
              <w:rPr>
                <w:rFonts w:hint="eastAsia"/>
                <w:b/>
                <w:bCs/>
                <w:sz w:val="18"/>
                <w:szCs w:val="18"/>
                <w:lang w:eastAsia="zh-CN"/>
              </w:rPr>
              <w:t xml:space="preserve">Issue </w:t>
            </w:r>
            <w:r>
              <w:rPr>
                <w:b/>
                <w:bCs/>
                <w:sz w:val="18"/>
                <w:szCs w:val="18"/>
                <w:lang w:eastAsia="zh-CN"/>
              </w:rPr>
              <w:t>3.1.3</w:t>
            </w:r>
          </w:p>
          <w:p w14:paraId="77CEB7F1" w14:textId="77777777" w:rsidR="00F173C1" w:rsidRDefault="00165D0F">
            <w:pPr>
              <w:rPr>
                <w:sz w:val="18"/>
                <w:szCs w:val="18"/>
                <w:lang w:eastAsia="zh-CN"/>
              </w:rPr>
            </w:pPr>
            <w:r>
              <w:rPr>
                <w:rFonts w:hint="eastAsia"/>
                <w:sz w:val="18"/>
                <w:szCs w:val="18"/>
                <w:lang w:eastAsia="zh-CN"/>
              </w:rPr>
              <w:t xml:space="preserve">In our view, this discussion depends on whether the event evaluation is performed in the PHY or MAC layer. Therefore, we think it should be discussed first. If the event evaluation is done in MAC layer, we think the </w:t>
            </w:r>
            <w:r>
              <w:rPr>
                <w:sz w:val="18"/>
                <w:szCs w:val="18"/>
                <w:lang w:eastAsia="zh-CN"/>
              </w:rPr>
              <w:t>prohibit</w:t>
            </w:r>
            <w:r>
              <w:rPr>
                <w:rFonts w:hint="eastAsia"/>
                <w:sz w:val="18"/>
                <w:szCs w:val="18"/>
                <w:lang w:eastAsia="zh-CN"/>
              </w:rPr>
              <w:t xml:space="preserve"> timer behavior can follow the legacy SR design.</w:t>
            </w:r>
          </w:p>
          <w:p w14:paraId="50739887" w14:textId="77777777" w:rsidR="00F173C1" w:rsidRDefault="00F173C1">
            <w:pPr>
              <w:rPr>
                <w:sz w:val="18"/>
                <w:szCs w:val="18"/>
                <w:lang w:eastAsia="zh-CN"/>
              </w:rPr>
            </w:pPr>
          </w:p>
          <w:p w14:paraId="7DAF562B" w14:textId="77777777" w:rsidR="00F173C1" w:rsidRDefault="00165D0F">
            <w:pPr>
              <w:rPr>
                <w:b/>
                <w:bCs/>
                <w:sz w:val="18"/>
                <w:szCs w:val="18"/>
                <w:lang w:eastAsia="zh-CN"/>
              </w:rPr>
            </w:pPr>
            <w:r>
              <w:rPr>
                <w:rFonts w:hint="eastAsia"/>
                <w:b/>
                <w:bCs/>
                <w:sz w:val="18"/>
                <w:szCs w:val="18"/>
                <w:lang w:eastAsia="zh-CN"/>
              </w:rPr>
              <w:t xml:space="preserve">Issue </w:t>
            </w:r>
            <w:r>
              <w:rPr>
                <w:b/>
                <w:bCs/>
                <w:sz w:val="18"/>
                <w:szCs w:val="18"/>
                <w:lang w:eastAsia="zh-CN"/>
              </w:rPr>
              <w:t>3.1.4</w:t>
            </w:r>
          </w:p>
          <w:p w14:paraId="4A89BBBD" w14:textId="77777777" w:rsidR="00F173C1" w:rsidRDefault="00165D0F">
            <w:pPr>
              <w:rPr>
                <w:sz w:val="18"/>
                <w:szCs w:val="18"/>
                <w:lang w:eastAsia="zh-CN"/>
              </w:rPr>
            </w:pPr>
            <w:r>
              <w:rPr>
                <w:sz w:val="18"/>
                <w:szCs w:val="18"/>
                <w:lang w:eastAsia="zh-CN"/>
              </w:rPr>
              <w:t>Q</w:t>
            </w:r>
            <w:r>
              <w:rPr>
                <w:rFonts w:hint="eastAsia"/>
                <w:sz w:val="18"/>
                <w:szCs w:val="18"/>
                <w:lang w:eastAsia="zh-CN"/>
              </w:rPr>
              <w:t>3.1.4: For both Case-1 and Case-2, the 1-bit first PUCCH should be multiplexed in our view.</w:t>
            </w:r>
          </w:p>
          <w:p w14:paraId="20F40EC3" w14:textId="77777777" w:rsidR="00F173C1" w:rsidRDefault="00F173C1">
            <w:pPr>
              <w:rPr>
                <w:sz w:val="18"/>
                <w:szCs w:val="18"/>
                <w:lang w:eastAsia="zh-CN"/>
              </w:rPr>
            </w:pPr>
          </w:p>
          <w:p w14:paraId="4DE72528" w14:textId="77777777" w:rsidR="00F173C1" w:rsidRDefault="00165D0F">
            <w:pPr>
              <w:rPr>
                <w:b/>
                <w:bCs/>
                <w:sz w:val="18"/>
                <w:szCs w:val="18"/>
                <w:lang w:eastAsia="zh-CN"/>
              </w:rPr>
            </w:pPr>
            <w:r>
              <w:rPr>
                <w:rFonts w:hint="eastAsia"/>
                <w:b/>
                <w:bCs/>
                <w:sz w:val="18"/>
                <w:szCs w:val="18"/>
                <w:lang w:eastAsia="zh-CN"/>
              </w:rPr>
              <w:t xml:space="preserve">Issue </w:t>
            </w:r>
            <w:r>
              <w:rPr>
                <w:b/>
                <w:bCs/>
                <w:sz w:val="18"/>
                <w:szCs w:val="18"/>
                <w:lang w:eastAsia="zh-CN"/>
              </w:rPr>
              <w:t xml:space="preserve">3.2.1 </w:t>
            </w:r>
          </w:p>
          <w:p w14:paraId="378952F6" w14:textId="77777777" w:rsidR="00F173C1" w:rsidRDefault="00165D0F">
            <w:pPr>
              <w:rPr>
                <w:sz w:val="18"/>
                <w:szCs w:val="18"/>
                <w:lang w:eastAsia="zh-CN"/>
              </w:rPr>
            </w:pPr>
            <w:r>
              <w:rPr>
                <w:rFonts w:hint="eastAsia"/>
                <w:sz w:val="18"/>
                <w:szCs w:val="18"/>
                <w:lang w:eastAsia="zh-CN"/>
              </w:rPr>
              <w:t>We support Proposal 3.2.1.</w:t>
            </w:r>
          </w:p>
          <w:p w14:paraId="2A4082A2" w14:textId="77777777" w:rsidR="00F173C1" w:rsidRDefault="00F173C1">
            <w:pPr>
              <w:rPr>
                <w:sz w:val="18"/>
                <w:szCs w:val="18"/>
                <w:lang w:eastAsia="zh-CN"/>
              </w:rPr>
            </w:pPr>
          </w:p>
          <w:p w14:paraId="07E03D79" w14:textId="77777777" w:rsidR="00F173C1" w:rsidRDefault="00165D0F">
            <w:pPr>
              <w:rPr>
                <w:b/>
                <w:bCs/>
                <w:sz w:val="18"/>
                <w:szCs w:val="18"/>
                <w:lang w:eastAsia="zh-CN"/>
              </w:rPr>
            </w:pPr>
            <w:r>
              <w:rPr>
                <w:rFonts w:hint="eastAsia"/>
                <w:b/>
                <w:bCs/>
                <w:sz w:val="18"/>
                <w:szCs w:val="18"/>
                <w:lang w:eastAsia="zh-CN"/>
              </w:rPr>
              <w:t xml:space="preserve">Issue </w:t>
            </w:r>
            <w:r>
              <w:rPr>
                <w:b/>
                <w:bCs/>
                <w:sz w:val="18"/>
                <w:szCs w:val="18"/>
                <w:lang w:eastAsia="zh-CN"/>
              </w:rPr>
              <w:t>3.3.1</w:t>
            </w:r>
          </w:p>
          <w:p w14:paraId="40A2FC69" w14:textId="77777777" w:rsidR="00F173C1" w:rsidRDefault="00165D0F">
            <w:pPr>
              <w:rPr>
                <w:sz w:val="18"/>
                <w:szCs w:val="18"/>
                <w:lang w:eastAsia="zh-CN"/>
              </w:rPr>
            </w:pPr>
            <w:r>
              <w:rPr>
                <w:rFonts w:hint="eastAsia"/>
                <w:sz w:val="18"/>
                <w:szCs w:val="18"/>
                <w:lang w:eastAsia="zh-CN"/>
              </w:rPr>
              <w:t>We support Option-3, because it</w:t>
            </w:r>
            <w:r>
              <w:rPr>
                <w:sz w:val="18"/>
                <w:szCs w:val="18"/>
                <w:lang w:eastAsia="zh-CN"/>
              </w:rPr>
              <w:t>’</w:t>
            </w:r>
            <w:r>
              <w:rPr>
                <w:rFonts w:hint="eastAsia"/>
                <w:sz w:val="18"/>
                <w:szCs w:val="18"/>
                <w:lang w:eastAsia="zh-CN"/>
              </w:rPr>
              <w:t>s the legacy SP-CSI on PUSCH design. For Option-1, we have a concern that it will increase NW</w:t>
            </w:r>
            <w:r>
              <w:rPr>
                <w:sz w:val="18"/>
                <w:szCs w:val="18"/>
                <w:lang w:eastAsia="zh-CN"/>
              </w:rPr>
              <w:t>’</w:t>
            </w:r>
            <w:r>
              <w:rPr>
                <w:rFonts w:hint="eastAsia"/>
                <w:sz w:val="18"/>
                <w:szCs w:val="18"/>
                <w:lang w:eastAsia="zh-CN"/>
              </w:rPr>
              <w:t>s burden of blind decoding. With Option-1:</w:t>
            </w:r>
          </w:p>
          <w:p w14:paraId="47BA1D7D" w14:textId="77777777" w:rsidR="00F173C1" w:rsidRDefault="00165D0F">
            <w:pPr>
              <w:pStyle w:val="ListParagraph"/>
              <w:numPr>
                <w:ilvl w:val="0"/>
                <w:numId w:val="34"/>
              </w:numPr>
              <w:spacing w:line="278" w:lineRule="auto"/>
              <w:contextualSpacing/>
              <w:rPr>
                <w:rFonts w:eastAsia="等线"/>
                <w:sz w:val="18"/>
                <w:szCs w:val="18"/>
                <w:lang w:eastAsia="zh-CN"/>
              </w:rPr>
            </w:pPr>
            <w:r>
              <w:rPr>
                <w:rFonts w:eastAsia="等线" w:hint="eastAsia"/>
                <w:sz w:val="18"/>
                <w:szCs w:val="18"/>
                <w:lang w:eastAsia="zh-CN"/>
              </w:rPr>
              <w:t xml:space="preserve">If the first PUCCH is transmitted and </w:t>
            </w:r>
            <w:r>
              <w:rPr>
                <w:rFonts w:eastAsia="等线"/>
                <w:sz w:val="18"/>
                <w:szCs w:val="18"/>
                <w:lang w:eastAsia="zh-CN"/>
              </w:rPr>
              <w:t>detected</w:t>
            </w:r>
            <w:r>
              <w:rPr>
                <w:rFonts w:eastAsia="等线" w:hint="eastAsia"/>
                <w:sz w:val="18"/>
                <w:szCs w:val="18"/>
                <w:lang w:eastAsia="zh-CN"/>
              </w:rPr>
              <w:t xml:space="preserve"> by NW, the NW should blind decode between two hypotheses a) CSI-only and b) CSI+UL-SCH </w:t>
            </w:r>
            <w:r>
              <w:rPr>
                <w:rFonts w:eastAsia="等线"/>
                <w:sz w:val="18"/>
                <w:szCs w:val="18"/>
                <w:lang w:eastAsia="zh-CN"/>
              </w:rPr>
              <w:t>–</w:t>
            </w:r>
            <w:r>
              <w:rPr>
                <w:rFonts w:eastAsia="等线" w:hint="eastAsia"/>
                <w:sz w:val="18"/>
                <w:szCs w:val="18"/>
                <w:lang w:eastAsia="zh-CN"/>
              </w:rPr>
              <w:t xml:space="preserve"> Note that, in periodic beam reporting, for a), the CSI will be transmitted on PUCCH, and thus the network</w:t>
            </w:r>
            <w:r>
              <w:rPr>
                <w:rFonts w:eastAsia="等线"/>
                <w:sz w:val="18"/>
                <w:szCs w:val="18"/>
                <w:lang w:eastAsia="zh-CN"/>
              </w:rPr>
              <w:t>’</w:t>
            </w:r>
            <w:r>
              <w:rPr>
                <w:rFonts w:eastAsia="等线" w:hint="eastAsia"/>
                <w:sz w:val="18"/>
                <w:szCs w:val="18"/>
                <w:lang w:eastAsia="zh-CN"/>
              </w:rPr>
              <w:t xml:space="preserve"> hypotheses will be a) PUCCH and b) CG-PUSCH (CSI+UL-SCH), which is easier for blind detection.</w:t>
            </w:r>
          </w:p>
          <w:p w14:paraId="4A0A19FA" w14:textId="77777777" w:rsidR="00F173C1" w:rsidRDefault="00165D0F">
            <w:pPr>
              <w:pStyle w:val="ListParagraph"/>
              <w:numPr>
                <w:ilvl w:val="0"/>
                <w:numId w:val="34"/>
              </w:numPr>
              <w:spacing w:line="278" w:lineRule="auto"/>
              <w:contextualSpacing/>
              <w:rPr>
                <w:rFonts w:eastAsia="等线"/>
                <w:sz w:val="18"/>
                <w:szCs w:val="18"/>
                <w:lang w:eastAsia="zh-CN"/>
              </w:rPr>
            </w:pPr>
            <w:r>
              <w:rPr>
                <w:rFonts w:eastAsia="等线" w:hint="eastAsia"/>
                <w:sz w:val="18"/>
                <w:szCs w:val="18"/>
                <w:lang w:eastAsia="zh-CN"/>
              </w:rPr>
              <w:t>If the first PUCCH is transmitted but missed by NW, the NW will assume two hypotheses a) DTX and b) UL-SCH-only. But the actual hypotheses would be a) CSI-only and b) CSI+UL-SCH (ambiguity issue)</w:t>
            </w:r>
          </w:p>
          <w:p w14:paraId="0093764C" w14:textId="77777777" w:rsidR="00F173C1" w:rsidRDefault="00165D0F">
            <w:pPr>
              <w:pStyle w:val="ListParagraph"/>
              <w:numPr>
                <w:ilvl w:val="0"/>
                <w:numId w:val="34"/>
              </w:numPr>
              <w:spacing w:line="278" w:lineRule="auto"/>
              <w:contextualSpacing/>
              <w:rPr>
                <w:rFonts w:eastAsia="等线"/>
                <w:sz w:val="18"/>
                <w:szCs w:val="18"/>
                <w:lang w:eastAsia="zh-CN"/>
              </w:rPr>
            </w:pPr>
            <w:r>
              <w:rPr>
                <w:rFonts w:eastAsia="等线" w:hint="eastAsia"/>
                <w:sz w:val="18"/>
                <w:szCs w:val="18"/>
                <w:lang w:eastAsia="zh-CN"/>
              </w:rPr>
              <w:t>If the first PUCH is not transmitted, the NW should blind decode between a) DTX and b) UL-SCH, which is the same as legacy CG-PUSCH detection.</w:t>
            </w:r>
          </w:p>
          <w:p w14:paraId="342DF95B" w14:textId="77777777" w:rsidR="00F173C1" w:rsidRDefault="00165D0F">
            <w:pPr>
              <w:rPr>
                <w:b/>
                <w:bCs/>
                <w:sz w:val="18"/>
                <w:szCs w:val="18"/>
                <w:lang w:eastAsia="zh-CN"/>
              </w:rPr>
            </w:pPr>
            <w:r>
              <w:rPr>
                <w:rFonts w:hint="eastAsia"/>
                <w:b/>
                <w:bCs/>
                <w:sz w:val="18"/>
                <w:szCs w:val="18"/>
                <w:lang w:eastAsia="zh-CN"/>
              </w:rPr>
              <w:t xml:space="preserve">Issue </w:t>
            </w:r>
            <w:r>
              <w:rPr>
                <w:b/>
                <w:bCs/>
                <w:sz w:val="18"/>
                <w:szCs w:val="18"/>
                <w:lang w:eastAsia="zh-CN"/>
              </w:rPr>
              <w:t>3.3.2</w:t>
            </w:r>
          </w:p>
          <w:p w14:paraId="62C3F74B" w14:textId="77777777" w:rsidR="00F173C1" w:rsidRDefault="00165D0F">
            <w:pPr>
              <w:overflowPunct w:val="0"/>
              <w:autoSpaceDE w:val="0"/>
              <w:autoSpaceDN w:val="0"/>
              <w:adjustRightInd w:val="0"/>
              <w:jc w:val="both"/>
              <w:textAlignment w:val="baseline"/>
              <w:rPr>
                <w:rFonts w:eastAsia="Malgun Gothic"/>
                <w:sz w:val="18"/>
                <w:szCs w:val="18"/>
              </w:rPr>
            </w:pPr>
            <w:r>
              <w:rPr>
                <w:rFonts w:hint="eastAsia"/>
                <w:sz w:val="18"/>
                <w:szCs w:val="18"/>
                <w:lang w:eastAsia="zh-CN"/>
              </w:rPr>
              <w:t>We s</w:t>
            </w:r>
            <w:r>
              <w:rPr>
                <w:sz w:val="18"/>
                <w:szCs w:val="18"/>
                <w:lang w:eastAsia="zh-CN"/>
              </w:rPr>
              <w:t xml:space="preserve">upport </w:t>
            </w:r>
            <w:r>
              <w:rPr>
                <w:rFonts w:hint="eastAsia"/>
                <w:sz w:val="18"/>
                <w:szCs w:val="18"/>
                <w:lang w:eastAsia="zh-CN"/>
              </w:rPr>
              <w:t>P</w:t>
            </w:r>
            <w:r>
              <w:rPr>
                <w:sz w:val="18"/>
                <w:szCs w:val="18"/>
                <w:lang w:eastAsia="zh-CN"/>
              </w:rPr>
              <w:t>roposal</w:t>
            </w:r>
            <w:r>
              <w:rPr>
                <w:rFonts w:hint="eastAsia"/>
                <w:sz w:val="18"/>
                <w:szCs w:val="18"/>
                <w:lang w:eastAsia="zh-CN"/>
              </w:rPr>
              <w:t xml:space="preserve"> 3.3.2.</w:t>
            </w:r>
          </w:p>
        </w:tc>
      </w:tr>
      <w:tr w:rsidR="00F173C1" w14:paraId="4E892F7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9654CC7" w14:textId="77777777" w:rsidR="00F173C1" w:rsidRDefault="00165D0F">
            <w:pPr>
              <w:snapToGrid w:val="0"/>
              <w:rPr>
                <w:color w:val="000000" w:themeColor="text1"/>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0E3F21D9" w14:textId="77777777" w:rsidR="00F173C1" w:rsidRDefault="00165D0F">
            <w:pPr>
              <w:overflowPunct w:val="0"/>
              <w:autoSpaceDE w:val="0"/>
              <w:autoSpaceDN w:val="0"/>
              <w:adjustRightInd w:val="0"/>
              <w:textAlignment w:val="baseline"/>
              <w:rPr>
                <w:sz w:val="18"/>
                <w:szCs w:val="18"/>
                <w:lang w:eastAsia="zh-CN"/>
              </w:rPr>
            </w:pPr>
            <w:r>
              <w:rPr>
                <w:b/>
                <w:sz w:val="18"/>
                <w:szCs w:val="18"/>
                <w:lang w:eastAsia="zh-CN"/>
              </w:rPr>
              <w:t>Q3.1.1</w:t>
            </w:r>
            <w:r>
              <w:rPr>
                <w:sz w:val="18"/>
                <w:szCs w:val="18"/>
                <w:lang w:eastAsia="zh-CN"/>
              </w:rPr>
              <w:t>: Support confirming the WA.</w:t>
            </w:r>
          </w:p>
          <w:p w14:paraId="2702341C" w14:textId="77777777" w:rsidR="00F173C1" w:rsidRDefault="00F173C1">
            <w:pPr>
              <w:overflowPunct w:val="0"/>
              <w:autoSpaceDE w:val="0"/>
              <w:autoSpaceDN w:val="0"/>
              <w:adjustRightInd w:val="0"/>
              <w:textAlignment w:val="baseline"/>
              <w:rPr>
                <w:sz w:val="18"/>
                <w:szCs w:val="18"/>
                <w:lang w:eastAsia="zh-CN"/>
              </w:rPr>
            </w:pPr>
          </w:p>
          <w:p w14:paraId="1A95EB71" w14:textId="77777777" w:rsidR="00F173C1" w:rsidRDefault="00165D0F">
            <w:pPr>
              <w:snapToGrid w:val="0"/>
              <w:contextualSpacing/>
              <w:rPr>
                <w:sz w:val="18"/>
                <w:szCs w:val="18"/>
                <w:lang w:eastAsia="zh-CN"/>
              </w:rPr>
            </w:pPr>
            <w:r>
              <w:rPr>
                <w:b/>
                <w:sz w:val="18"/>
                <w:szCs w:val="18"/>
                <w:lang w:eastAsia="zh-CN"/>
              </w:rPr>
              <w:t>Proposal 3.1.3:</w:t>
            </w:r>
            <w:r>
              <w:rPr>
                <w:sz w:val="18"/>
                <w:szCs w:val="18"/>
                <w:lang w:eastAsia="zh-CN"/>
              </w:rPr>
              <w:t xml:space="preserve"> </w:t>
            </w:r>
          </w:p>
          <w:p w14:paraId="04761CA8" w14:textId="77777777" w:rsidR="00F173C1" w:rsidRDefault="00F173C1">
            <w:pPr>
              <w:snapToGrid w:val="0"/>
              <w:contextualSpacing/>
              <w:rPr>
                <w:sz w:val="18"/>
                <w:szCs w:val="18"/>
                <w:lang w:eastAsia="zh-CN"/>
              </w:rPr>
            </w:pPr>
          </w:p>
          <w:p w14:paraId="4235FAE6" w14:textId="77777777" w:rsidR="00F173C1" w:rsidRDefault="00165D0F">
            <w:pPr>
              <w:snapToGrid w:val="0"/>
              <w:contextualSpacing/>
              <w:rPr>
                <w:sz w:val="18"/>
                <w:szCs w:val="18"/>
                <w:lang w:eastAsia="zh-CN"/>
              </w:rPr>
            </w:pPr>
            <w:r>
              <w:rPr>
                <w:sz w:val="18"/>
                <w:szCs w:val="18"/>
                <w:lang w:eastAsia="zh-CN"/>
              </w:rPr>
              <w:lastRenderedPageBreak/>
              <w:t>When the prohibit timer is expired and UE gets the chance to transmit the 1</w:t>
            </w:r>
            <w:r w:rsidRPr="00C93F49">
              <w:rPr>
                <w:sz w:val="18"/>
                <w:szCs w:val="18"/>
                <w:vertAlign w:val="superscript"/>
                <w:lang w:eastAsia="zh-CN"/>
              </w:rPr>
              <w:t>st</w:t>
            </w:r>
            <w:r>
              <w:rPr>
                <w:sz w:val="18"/>
                <w:szCs w:val="18"/>
                <w:lang w:eastAsia="zh-CN"/>
              </w:rPr>
              <w:t xml:space="preserve"> </w:t>
            </w:r>
            <w:r>
              <w:rPr>
                <w:rFonts w:hint="eastAsia"/>
                <w:sz w:val="18"/>
                <w:szCs w:val="18"/>
                <w:lang w:eastAsia="zh-CN"/>
              </w:rPr>
              <w:t>PUCCH,</w:t>
            </w:r>
            <w:r>
              <w:rPr>
                <w:sz w:val="18"/>
                <w:szCs w:val="18"/>
                <w:lang w:eastAsia="zh-CN"/>
              </w:rPr>
              <w:t xml:space="preserve"> the channel may have changed and UE may not need to transmit the 1</w:t>
            </w:r>
            <w:r w:rsidRPr="00C93F49">
              <w:rPr>
                <w:sz w:val="18"/>
                <w:szCs w:val="18"/>
                <w:vertAlign w:val="superscript"/>
                <w:lang w:eastAsia="zh-CN"/>
              </w:rPr>
              <w:t>st</w:t>
            </w:r>
            <w:r>
              <w:rPr>
                <w:sz w:val="18"/>
                <w:szCs w:val="18"/>
                <w:lang w:eastAsia="zh-CN"/>
              </w:rPr>
              <w:t xml:space="preserve"> PUCCH anymore. Therefore, the new beam(s) should be re-evaluated to verify if they still satisfy the condition of event-2 (their RSRP is the configured-threshold larger than that of the current beam).  To avoid a lengthy re-evaluation procedure in the case that a counter is used to derive L1-RSRP, the same mechanism as BFR may be used, i.e., after </w:t>
            </w:r>
            <w:proofErr w:type="gramStart"/>
            <w:r>
              <w:rPr>
                <w:sz w:val="18"/>
                <w:szCs w:val="18"/>
                <w:lang w:eastAsia="zh-CN"/>
              </w:rPr>
              <w:t>UE  sends</w:t>
            </w:r>
            <w:proofErr w:type="gramEnd"/>
            <w:r>
              <w:rPr>
                <w:sz w:val="18"/>
                <w:szCs w:val="18"/>
                <w:lang w:eastAsia="zh-CN"/>
              </w:rPr>
              <w:t xml:space="preserve"> the 1</w:t>
            </w:r>
            <w:r w:rsidRPr="00C93F49">
              <w:rPr>
                <w:sz w:val="18"/>
                <w:szCs w:val="18"/>
                <w:vertAlign w:val="superscript"/>
                <w:lang w:eastAsia="zh-CN"/>
              </w:rPr>
              <w:t>st</w:t>
            </w:r>
            <w:r>
              <w:rPr>
                <w:sz w:val="18"/>
                <w:szCs w:val="18"/>
                <w:lang w:eastAsia="zh-CN"/>
              </w:rPr>
              <w:t xml:space="preserve"> PUCCH, the counter will not be set to 0. It will just be suspended. Then, after prohibit timer, UE need to measure L1-RSRP only once and if the measurement satisfies the condition of event 2, UE can transmit the 1</w:t>
            </w:r>
            <w:r w:rsidRPr="00C93F49">
              <w:rPr>
                <w:sz w:val="18"/>
                <w:szCs w:val="18"/>
                <w:vertAlign w:val="superscript"/>
                <w:lang w:eastAsia="zh-CN"/>
              </w:rPr>
              <w:t>st</w:t>
            </w:r>
            <w:r>
              <w:rPr>
                <w:sz w:val="18"/>
                <w:szCs w:val="18"/>
                <w:lang w:eastAsia="zh-CN"/>
              </w:rPr>
              <w:t xml:space="preserve"> PUCCH again.</w:t>
            </w:r>
          </w:p>
          <w:p w14:paraId="2BE7274B" w14:textId="77777777" w:rsidR="00F173C1" w:rsidRDefault="00F173C1">
            <w:pPr>
              <w:snapToGrid w:val="0"/>
              <w:contextualSpacing/>
              <w:rPr>
                <w:sz w:val="18"/>
                <w:szCs w:val="18"/>
                <w:lang w:eastAsia="zh-CN"/>
              </w:rPr>
            </w:pPr>
          </w:p>
          <w:p w14:paraId="5DDB24A3" w14:textId="77777777" w:rsidR="00F173C1" w:rsidRDefault="00165D0F">
            <w:pPr>
              <w:snapToGrid w:val="0"/>
              <w:contextualSpacing/>
              <w:rPr>
                <w:sz w:val="18"/>
                <w:szCs w:val="18"/>
                <w:lang w:eastAsia="zh-CN"/>
              </w:rPr>
            </w:pPr>
            <w:r>
              <w:rPr>
                <w:sz w:val="18"/>
                <w:szCs w:val="18"/>
                <w:lang w:eastAsia="zh-CN"/>
              </w:rPr>
              <w:t xml:space="preserve">Given above discussion, we suggest to add the following </w:t>
            </w:r>
            <w:r>
              <w:rPr>
                <w:color w:val="00B0F0"/>
                <w:sz w:val="18"/>
                <w:szCs w:val="18"/>
                <w:lang w:eastAsia="zh-CN"/>
              </w:rPr>
              <w:t>FFS</w:t>
            </w:r>
            <w:r>
              <w:rPr>
                <w:sz w:val="18"/>
                <w:szCs w:val="18"/>
                <w:lang w:eastAsia="zh-CN"/>
              </w:rPr>
              <w:t>:</w:t>
            </w:r>
          </w:p>
          <w:p w14:paraId="3B196A7D" w14:textId="77777777" w:rsidR="00F173C1" w:rsidRDefault="00165D0F">
            <w:pPr>
              <w:overflowPunct w:val="0"/>
              <w:autoSpaceDE w:val="0"/>
              <w:autoSpaceDN w:val="0"/>
              <w:adjustRightInd w:val="0"/>
              <w:textAlignment w:val="baseline"/>
              <w:rPr>
                <w:sz w:val="18"/>
                <w:szCs w:val="18"/>
                <w:lang w:eastAsia="zh-CN"/>
              </w:rPr>
            </w:pPr>
            <w:r>
              <w:rPr>
                <w:sz w:val="18"/>
                <w:szCs w:val="18"/>
                <w:lang w:eastAsia="zh-CN"/>
              </w:rPr>
              <w:t xml:space="preserve"> </w:t>
            </w:r>
          </w:p>
          <w:p w14:paraId="59171F1E" w14:textId="77777777" w:rsidR="00F173C1" w:rsidRDefault="00165D0F">
            <w:pPr>
              <w:shd w:val="clear" w:color="auto" w:fill="FFFFFF"/>
              <w:snapToGrid w:val="0"/>
              <w:rPr>
                <w:sz w:val="20"/>
                <w:szCs w:val="20"/>
                <w:u w:val="single"/>
              </w:rPr>
            </w:pPr>
            <w:r>
              <w:rPr>
                <w:rFonts w:hint="eastAsia"/>
                <w:b/>
                <w:bCs/>
                <w:sz w:val="20"/>
                <w:szCs w:val="20"/>
                <w:highlight w:val="yellow"/>
                <w:u w:val="single"/>
              </w:rPr>
              <w:t xml:space="preserve">Proposal </w:t>
            </w:r>
            <w:r>
              <w:rPr>
                <w:b/>
                <w:bCs/>
                <w:sz w:val="20"/>
                <w:szCs w:val="20"/>
                <w:highlight w:val="yellow"/>
                <w:u w:val="single"/>
              </w:rPr>
              <w:t xml:space="preserve">3.1.3 </w:t>
            </w:r>
            <w:r>
              <w:rPr>
                <w:rFonts w:hint="eastAsia"/>
                <w:b/>
                <w:bCs/>
                <w:sz w:val="20"/>
                <w:szCs w:val="20"/>
                <w:highlight w:val="yellow"/>
                <w:u w:val="single"/>
              </w:rPr>
              <w:t>(first PUCCH transmission)</w:t>
            </w:r>
            <w:r>
              <w:rPr>
                <w:b/>
                <w:bCs/>
                <w:sz w:val="20"/>
                <w:szCs w:val="20"/>
                <w:highlight w:val="yellow"/>
                <w:u w:val="single"/>
              </w:rPr>
              <w:t>:</w:t>
            </w:r>
          </w:p>
          <w:p w14:paraId="67119657" w14:textId="77777777" w:rsidR="00F173C1" w:rsidRDefault="00165D0F">
            <w:pPr>
              <w:shd w:val="clear" w:color="auto" w:fill="FFFFFF"/>
              <w:snapToGrid w:val="0"/>
              <w:rPr>
                <w:sz w:val="20"/>
                <w:szCs w:val="20"/>
              </w:rPr>
            </w:pPr>
            <w:r>
              <w:rPr>
                <w:sz w:val="20"/>
                <w:szCs w:val="20"/>
              </w:rPr>
              <w:t>On beam report transmission procedure for UE -initiated/event-driven beam reporting for a CSI report configuration, regarding both Mode-A and Mode-B, introduce a prohibit timer for first PUCCH transmission</w:t>
            </w:r>
          </w:p>
          <w:p w14:paraId="28C17CA5" w14:textId="77777777" w:rsidR="00F173C1" w:rsidRDefault="00165D0F">
            <w:pPr>
              <w:pStyle w:val="ListParagraph"/>
              <w:widowControl w:val="0"/>
              <w:numPr>
                <w:ilvl w:val="0"/>
                <w:numId w:val="27"/>
              </w:numPr>
              <w:shd w:val="clear" w:color="auto" w:fill="FFFFFF"/>
              <w:snapToGrid w:val="0"/>
              <w:spacing w:after="0" w:line="259" w:lineRule="auto"/>
              <w:contextualSpacing/>
              <w:jc w:val="both"/>
              <w:rPr>
                <w:sz w:val="20"/>
                <w:szCs w:val="20"/>
              </w:rPr>
            </w:pPr>
            <w:r>
              <w:rPr>
                <w:sz w:val="20"/>
                <w:szCs w:val="20"/>
              </w:rPr>
              <w:t>For mode-A: In the case that triggering-event associated with the CSI report configuration is determined, if the prohibit timer is NOT running, the UE can transmit first PUCCH and then start the prohibit timer </w:t>
            </w:r>
            <w:r>
              <w:rPr>
                <w:rStyle w:val="Strong"/>
                <w:sz w:val="20"/>
                <w:szCs w:val="20"/>
              </w:rPr>
              <w:t>till a DCI format scheduling a second PUSCH carrying the beam report for the CSI report configuration is detected by the UE</w:t>
            </w:r>
            <w:r>
              <w:rPr>
                <w:sz w:val="20"/>
                <w:szCs w:val="20"/>
              </w:rPr>
              <w:t>;</w:t>
            </w:r>
          </w:p>
          <w:p w14:paraId="21D79525" w14:textId="77777777" w:rsidR="00F173C1" w:rsidRDefault="00165D0F">
            <w:pPr>
              <w:pStyle w:val="ListParagraph"/>
              <w:widowControl w:val="0"/>
              <w:numPr>
                <w:ilvl w:val="0"/>
                <w:numId w:val="27"/>
              </w:numPr>
              <w:shd w:val="clear" w:color="auto" w:fill="FFFFFF"/>
              <w:snapToGrid w:val="0"/>
              <w:spacing w:after="0" w:line="259" w:lineRule="auto"/>
              <w:contextualSpacing/>
              <w:jc w:val="both"/>
              <w:rPr>
                <w:sz w:val="20"/>
                <w:szCs w:val="20"/>
              </w:rPr>
            </w:pPr>
            <w:r>
              <w:rPr>
                <w:sz w:val="20"/>
                <w:szCs w:val="20"/>
              </w:rPr>
              <w:t>For mode-B: In the case that triggering-event associated with the CSI report configuration is determined, if the prohibit timer is NOT running, the UE can transmit first PUCCH and then start the prohibit timer;</w:t>
            </w:r>
          </w:p>
          <w:p w14:paraId="66815FB1" w14:textId="77777777" w:rsidR="00F173C1" w:rsidRDefault="00165D0F">
            <w:pPr>
              <w:widowControl w:val="0"/>
              <w:shd w:val="clear" w:color="auto" w:fill="FFFFFF"/>
              <w:snapToGrid w:val="0"/>
              <w:spacing w:line="259" w:lineRule="auto"/>
              <w:contextualSpacing/>
              <w:jc w:val="both"/>
              <w:rPr>
                <w:color w:val="00B0F0"/>
                <w:sz w:val="20"/>
                <w:szCs w:val="20"/>
              </w:rPr>
            </w:pPr>
            <w:r>
              <w:rPr>
                <w:color w:val="00B0F0"/>
                <w:sz w:val="20"/>
                <w:szCs w:val="20"/>
              </w:rPr>
              <w:t xml:space="preserve">FFS: Whether/how to re-evaluate triggering-event associated with the CSI report configuration before the repeated transmissions of the first PUCCH. </w:t>
            </w:r>
          </w:p>
          <w:p w14:paraId="0C40EC6F" w14:textId="77777777" w:rsidR="00F173C1" w:rsidRDefault="00165D0F">
            <w:pPr>
              <w:shd w:val="clear" w:color="auto" w:fill="FFFFFF"/>
              <w:snapToGrid w:val="0"/>
              <w:rPr>
                <w:sz w:val="20"/>
                <w:szCs w:val="20"/>
              </w:rPr>
            </w:pPr>
            <w:r>
              <w:rPr>
                <w:sz w:val="20"/>
                <w:szCs w:val="20"/>
              </w:rPr>
              <w:t>Note: If the prohibit timer is running, the first PUCCH is not allowed to be transmitted.</w:t>
            </w:r>
          </w:p>
          <w:p w14:paraId="31BB1DB7" w14:textId="77777777" w:rsidR="00F173C1" w:rsidRDefault="00165D0F">
            <w:pPr>
              <w:overflowPunct w:val="0"/>
              <w:autoSpaceDE w:val="0"/>
              <w:autoSpaceDN w:val="0"/>
              <w:adjustRightInd w:val="0"/>
              <w:textAlignment w:val="baseline"/>
              <w:rPr>
                <w:color w:val="0000FF"/>
                <w:sz w:val="18"/>
                <w:szCs w:val="18"/>
                <w:lang w:eastAsia="zh-CN"/>
              </w:rPr>
            </w:pPr>
            <w:r>
              <w:rPr>
                <w:color w:val="0000FF"/>
                <w:sz w:val="18"/>
                <w:szCs w:val="18"/>
                <w:lang w:eastAsia="zh-CN"/>
              </w:rPr>
              <w:t>[Mod]: Done!</w:t>
            </w:r>
          </w:p>
          <w:p w14:paraId="726FC294" w14:textId="77777777" w:rsidR="00F173C1" w:rsidRDefault="00F173C1">
            <w:pPr>
              <w:overflowPunct w:val="0"/>
              <w:autoSpaceDE w:val="0"/>
              <w:autoSpaceDN w:val="0"/>
              <w:adjustRightInd w:val="0"/>
              <w:textAlignment w:val="baseline"/>
              <w:rPr>
                <w:sz w:val="18"/>
                <w:szCs w:val="18"/>
                <w:lang w:eastAsia="zh-CN"/>
              </w:rPr>
            </w:pPr>
          </w:p>
          <w:p w14:paraId="4488A472" w14:textId="77777777" w:rsidR="00F173C1" w:rsidRDefault="00165D0F">
            <w:pPr>
              <w:overflowPunct w:val="0"/>
              <w:autoSpaceDE w:val="0"/>
              <w:autoSpaceDN w:val="0"/>
              <w:adjustRightInd w:val="0"/>
              <w:textAlignment w:val="baseline"/>
              <w:rPr>
                <w:sz w:val="18"/>
                <w:szCs w:val="18"/>
                <w:lang w:eastAsia="zh-CN"/>
              </w:rPr>
            </w:pPr>
            <w:r>
              <w:rPr>
                <w:b/>
                <w:sz w:val="18"/>
                <w:szCs w:val="18"/>
                <w:lang w:eastAsia="zh-CN"/>
              </w:rPr>
              <w:t xml:space="preserve">Issue 3.1.4/Proposal 3.1.4: </w:t>
            </w:r>
            <w:r>
              <w:rPr>
                <w:sz w:val="18"/>
                <w:szCs w:val="18"/>
                <w:lang w:eastAsia="zh-CN"/>
              </w:rPr>
              <w:t xml:space="preserve">This discussion is not urgent and can be postponed. Also, it can be treated more easily once RAN1 decides whether SR or new UCI type should be used for the first PUCCH in </w:t>
            </w:r>
            <w:proofErr w:type="spellStart"/>
            <w:r>
              <w:rPr>
                <w:sz w:val="18"/>
                <w:szCs w:val="18"/>
                <w:lang w:eastAsia="zh-CN"/>
              </w:rPr>
              <w:t>ModeA</w:t>
            </w:r>
            <w:proofErr w:type="spellEnd"/>
            <w:r>
              <w:rPr>
                <w:sz w:val="18"/>
                <w:szCs w:val="18"/>
                <w:lang w:eastAsia="zh-CN"/>
              </w:rPr>
              <w:t xml:space="preserve">/B. </w:t>
            </w:r>
          </w:p>
          <w:p w14:paraId="49198CD8" w14:textId="77777777" w:rsidR="00F173C1" w:rsidRDefault="00F173C1">
            <w:pPr>
              <w:overflowPunct w:val="0"/>
              <w:autoSpaceDE w:val="0"/>
              <w:autoSpaceDN w:val="0"/>
              <w:adjustRightInd w:val="0"/>
              <w:textAlignment w:val="baseline"/>
              <w:rPr>
                <w:sz w:val="18"/>
                <w:szCs w:val="18"/>
                <w:lang w:eastAsia="zh-CN"/>
              </w:rPr>
            </w:pPr>
          </w:p>
          <w:p w14:paraId="743D15BB" w14:textId="77777777" w:rsidR="00F173C1" w:rsidRDefault="00165D0F">
            <w:pPr>
              <w:overflowPunct w:val="0"/>
              <w:autoSpaceDE w:val="0"/>
              <w:autoSpaceDN w:val="0"/>
              <w:adjustRightInd w:val="0"/>
              <w:textAlignment w:val="baseline"/>
              <w:rPr>
                <w:sz w:val="18"/>
                <w:szCs w:val="18"/>
                <w:lang w:eastAsia="zh-CN"/>
              </w:rPr>
            </w:pPr>
            <w:r>
              <w:rPr>
                <w:b/>
                <w:sz w:val="18"/>
                <w:szCs w:val="18"/>
                <w:lang w:eastAsia="zh-CN"/>
              </w:rPr>
              <w:t>Proposal 3.2.1:</w:t>
            </w:r>
            <w:r>
              <w:rPr>
                <w:sz w:val="18"/>
                <w:szCs w:val="18"/>
                <w:lang w:eastAsia="zh-CN"/>
              </w:rPr>
              <w:t xml:space="preserve"> We can accept the proposal for the sake of progress.</w:t>
            </w:r>
          </w:p>
          <w:p w14:paraId="667789E9" w14:textId="77777777" w:rsidR="00F173C1" w:rsidRDefault="00165D0F">
            <w:pPr>
              <w:overflowPunct w:val="0"/>
              <w:autoSpaceDE w:val="0"/>
              <w:autoSpaceDN w:val="0"/>
              <w:adjustRightInd w:val="0"/>
              <w:textAlignment w:val="baseline"/>
              <w:rPr>
                <w:sz w:val="18"/>
                <w:szCs w:val="18"/>
                <w:lang w:eastAsia="zh-CN"/>
              </w:rPr>
            </w:pPr>
            <w:r>
              <w:rPr>
                <w:color w:val="0000FF"/>
                <w:sz w:val="18"/>
                <w:szCs w:val="18"/>
                <w:lang w:eastAsia="zh-CN"/>
              </w:rPr>
              <w:t>[Mod]: Thanks for being flexible.</w:t>
            </w:r>
          </w:p>
          <w:p w14:paraId="12F2ADE7" w14:textId="77777777" w:rsidR="00F173C1" w:rsidRDefault="00F173C1">
            <w:pPr>
              <w:overflowPunct w:val="0"/>
              <w:autoSpaceDE w:val="0"/>
              <w:autoSpaceDN w:val="0"/>
              <w:adjustRightInd w:val="0"/>
              <w:textAlignment w:val="baseline"/>
              <w:rPr>
                <w:sz w:val="18"/>
                <w:szCs w:val="18"/>
                <w:lang w:eastAsia="zh-CN"/>
              </w:rPr>
            </w:pPr>
          </w:p>
          <w:p w14:paraId="03062CDF" w14:textId="77777777" w:rsidR="00F173C1" w:rsidRDefault="00165D0F">
            <w:pPr>
              <w:overflowPunct w:val="0"/>
              <w:autoSpaceDE w:val="0"/>
              <w:autoSpaceDN w:val="0"/>
              <w:adjustRightInd w:val="0"/>
              <w:textAlignment w:val="baseline"/>
              <w:rPr>
                <w:sz w:val="18"/>
                <w:szCs w:val="18"/>
                <w:lang w:eastAsia="zh-CN"/>
              </w:rPr>
            </w:pPr>
            <w:r>
              <w:rPr>
                <w:b/>
                <w:sz w:val="18"/>
                <w:szCs w:val="18"/>
                <w:lang w:eastAsia="zh-CN"/>
              </w:rPr>
              <w:t>Proposal 3.3.1:</w:t>
            </w:r>
            <w:r>
              <w:rPr>
                <w:sz w:val="18"/>
                <w:szCs w:val="18"/>
                <w:lang w:eastAsia="zh-CN"/>
              </w:rPr>
              <w:t xml:space="preserve"> support the proposal and prefer Option-1. </w:t>
            </w:r>
          </w:p>
          <w:p w14:paraId="1EF41219" w14:textId="77777777" w:rsidR="00F173C1" w:rsidRDefault="00F173C1">
            <w:pPr>
              <w:overflowPunct w:val="0"/>
              <w:autoSpaceDE w:val="0"/>
              <w:autoSpaceDN w:val="0"/>
              <w:adjustRightInd w:val="0"/>
              <w:textAlignment w:val="baseline"/>
              <w:rPr>
                <w:sz w:val="18"/>
                <w:szCs w:val="18"/>
                <w:lang w:eastAsia="zh-CN"/>
              </w:rPr>
            </w:pPr>
          </w:p>
          <w:p w14:paraId="14670D92" w14:textId="77777777" w:rsidR="00F173C1" w:rsidRDefault="00165D0F">
            <w:pPr>
              <w:overflowPunct w:val="0"/>
              <w:autoSpaceDE w:val="0"/>
              <w:autoSpaceDN w:val="0"/>
              <w:adjustRightInd w:val="0"/>
              <w:textAlignment w:val="baseline"/>
              <w:rPr>
                <w:sz w:val="18"/>
                <w:szCs w:val="18"/>
                <w:lang w:eastAsia="zh-CN"/>
              </w:rPr>
            </w:pPr>
            <w:r>
              <w:rPr>
                <w:b/>
                <w:sz w:val="18"/>
                <w:szCs w:val="18"/>
                <w:lang w:eastAsia="zh-CN"/>
              </w:rPr>
              <w:t>Proposal 3.3.2:</w:t>
            </w:r>
            <w:r>
              <w:rPr>
                <w:sz w:val="18"/>
                <w:szCs w:val="18"/>
                <w:lang w:eastAsia="zh-CN"/>
              </w:rPr>
              <w:t xml:space="preserve"> Support the proposal. Between options 1A/1B, support option 1A. </w:t>
            </w:r>
          </w:p>
          <w:p w14:paraId="50806544" w14:textId="77777777" w:rsidR="00F173C1" w:rsidRDefault="00F173C1">
            <w:pPr>
              <w:overflowPunct w:val="0"/>
              <w:autoSpaceDE w:val="0"/>
              <w:autoSpaceDN w:val="0"/>
              <w:adjustRightInd w:val="0"/>
              <w:textAlignment w:val="baseline"/>
              <w:rPr>
                <w:sz w:val="18"/>
                <w:szCs w:val="18"/>
                <w:lang w:eastAsia="zh-CN"/>
              </w:rPr>
            </w:pPr>
          </w:p>
          <w:p w14:paraId="68B9C9A0" w14:textId="77777777" w:rsidR="00F173C1" w:rsidRDefault="00165D0F">
            <w:pPr>
              <w:overflowPunct w:val="0"/>
              <w:autoSpaceDE w:val="0"/>
              <w:autoSpaceDN w:val="0"/>
              <w:adjustRightInd w:val="0"/>
              <w:textAlignment w:val="baseline"/>
              <w:rPr>
                <w:sz w:val="18"/>
                <w:szCs w:val="18"/>
                <w:lang w:eastAsia="zh-CN"/>
              </w:rPr>
            </w:pPr>
            <w:r>
              <w:rPr>
                <w:b/>
                <w:sz w:val="18"/>
                <w:szCs w:val="18"/>
                <w:lang w:eastAsia="zh-CN"/>
              </w:rPr>
              <w:t>Proposal 3.3.3:</w:t>
            </w:r>
            <w:r>
              <w:rPr>
                <w:sz w:val="18"/>
                <w:szCs w:val="18"/>
                <w:lang w:eastAsia="zh-CN"/>
              </w:rPr>
              <w:t xml:space="preserve"> Option-1 in FL observations is reasonable: </w:t>
            </w:r>
            <w:r>
              <w:rPr>
                <w:bCs/>
                <w:sz w:val="18"/>
                <w:szCs w:val="18"/>
                <w:lang w:val="en-GB"/>
              </w:rPr>
              <w:t>configured by RRC subject to a corresponding UE capability.</w:t>
            </w:r>
          </w:p>
          <w:p w14:paraId="3A78FCDB" w14:textId="77777777" w:rsidR="00F173C1" w:rsidRDefault="00F173C1">
            <w:pPr>
              <w:overflowPunct w:val="0"/>
              <w:autoSpaceDE w:val="0"/>
              <w:autoSpaceDN w:val="0"/>
              <w:adjustRightInd w:val="0"/>
              <w:textAlignment w:val="baseline"/>
              <w:rPr>
                <w:sz w:val="18"/>
                <w:szCs w:val="18"/>
                <w:lang w:eastAsia="zh-CN"/>
              </w:rPr>
            </w:pPr>
          </w:p>
        </w:tc>
      </w:tr>
      <w:tr w:rsidR="00F173C1" w14:paraId="51A11AA1" w14:textId="77777777">
        <w:trPr>
          <w:trHeight w:val="215"/>
        </w:trPr>
        <w:tc>
          <w:tcPr>
            <w:tcW w:w="1506" w:type="dxa"/>
          </w:tcPr>
          <w:p w14:paraId="7FEE636E" w14:textId="77777777" w:rsidR="00F173C1" w:rsidRDefault="00165D0F">
            <w:pPr>
              <w:snapToGrid w:val="0"/>
              <w:rPr>
                <w:rFonts w:eastAsiaTheme="minorEastAsia"/>
                <w:sz w:val="18"/>
                <w:szCs w:val="18"/>
                <w:lang w:eastAsia="zh-CN"/>
              </w:rPr>
            </w:pPr>
            <w:r>
              <w:rPr>
                <w:rFonts w:eastAsiaTheme="minorEastAsia" w:hint="eastAsia"/>
                <w:sz w:val="18"/>
                <w:szCs w:val="18"/>
                <w:lang w:eastAsia="zh-CN"/>
              </w:rPr>
              <w:lastRenderedPageBreak/>
              <w:t>Lenovo</w:t>
            </w:r>
          </w:p>
        </w:tc>
        <w:tc>
          <w:tcPr>
            <w:tcW w:w="8479" w:type="dxa"/>
          </w:tcPr>
          <w:p w14:paraId="7769818C" w14:textId="77777777" w:rsidR="00F173C1" w:rsidRDefault="00165D0F">
            <w:pPr>
              <w:overflowPunct w:val="0"/>
              <w:autoSpaceDE w:val="0"/>
              <w:autoSpaceDN w:val="0"/>
              <w:adjustRightInd w:val="0"/>
              <w:textAlignment w:val="baseline"/>
              <w:rPr>
                <w:rFonts w:eastAsiaTheme="minorEastAsia"/>
                <w:sz w:val="20"/>
                <w:szCs w:val="20"/>
                <w:lang w:eastAsia="zh-CN"/>
              </w:rPr>
            </w:pPr>
            <w:r>
              <w:rPr>
                <w:rFonts w:eastAsiaTheme="minorEastAsia" w:hint="eastAsia"/>
                <w:b/>
                <w:bCs/>
                <w:sz w:val="20"/>
                <w:szCs w:val="20"/>
                <w:lang w:eastAsia="zh-CN"/>
              </w:rPr>
              <w:t>Q3.1.1</w:t>
            </w:r>
            <w:r>
              <w:rPr>
                <w:rFonts w:eastAsiaTheme="minorEastAsia" w:hint="eastAsia"/>
                <w:b/>
                <w:bCs/>
                <w:sz w:val="20"/>
                <w:szCs w:val="20"/>
                <w:lang w:eastAsia="zh-CN"/>
              </w:rPr>
              <w:t>：</w:t>
            </w:r>
            <w:r>
              <w:rPr>
                <w:rFonts w:eastAsiaTheme="minorEastAsia" w:hint="eastAsia"/>
                <w:sz w:val="20"/>
                <w:szCs w:val="20"/>
                <w:lang w:eastAsia="zh-CN"/>
              </w:rPr>
              <w:t>Support to confirm the working assumption.</w:t>
            </w:r>
          </w:p>
          <w:p w14:paraId="259BCB2D" w14:textId="77777777" w:rsidR="00F173C1" w:rsidRDefault="00F173C1">
            <w:pPr>
              <w:overflowPunct w:val="0"/>
              <w:autoSpaceDE w:val="0"/>
              <w:autoSpaceDN w:val="0"/>
              <w:adjustRightInd w:val="0"/>
              <w:textAlignment w:val="baseline"/>
              <w:rPr>
                <w:rFonts w:eastAsiaTheme="minorEastAsia"/>
                <w:sz w:val="18"/>
                <w:szCs w:val="18"/>
                <w:lang w:eastAsia="zh-CN"/>
              </w:rPr>
            </w:pPr>
          </w:p>
          <w:p w14:paraId="64CE45CD" w14:textId="77777777" w:rsidR="00F173C1" w:rsidRDefault="00165D0F">
            <w:pPr>
              <w:overflowPunct w:val="0"/>
              <w:autoSpaceDE w:val="0"/>
              <w:autoSpaceDN w:val="0"/>
              <w:adjustRightInd w:val="0"/>
              <w:textAlignment w:val="baseline"/>
              <w:rPr>
                <w:sz w:val="20"/>
                <w:szCs w:val="20"/>
                <w:lang w:eastAsia="zh-CN"/>
              </w:rPr>
            </w:pPr>
            <w:r>
              <w:rPr>
                <w:rFonts w:hint="eastAsia"/>
                <w:b/>
                <w:bCs/>
                <w:sz w:val="20"/>
                <w:szCs w:val="20"/>
              </w:rPr>
              <w:t xml:space="preserve">Proposal </w:t>
            </w:r>
            <w:r>
              <w:rPr>
                <w:b/>
                <w:bCs/>
                <w:sz w:val="20"/>
                <w:szCs w:val="20"/>
              </w:rPr>
              <w:t>3.1.3</w:t>
            </w:r>
            <w:r>
              <w:rPr>
                <w:rFonts w:hint="eastAsia"/>
                <w:b/>
                <w:bCs/>
                <w:sz w:val="20"/>
                <w:szCs w:val="20"/>
                <w:lang w:eastAsia="zh-CN"/>
              </w:rPr>
              <w:t xml:space="preserve">: </w:t>
            </w:r>
            <w:r>
              <w:rPr>
                <w:rFonts w:hint="eastAsia"/>
                <w:sz w:val="20"/>
                <w:szCs w:val="20"/>
                <w:lang w:eastAsia="zh-CN"/>
              </w:rPr>
              <w:t xml:space="preserve">We are not sure </w:t>
            </w:r>
            <w:r>
              <w:rPr>
                <w:sz w:val="20"/>
                <w:szCs w:val="20"/>
                <w:lang w:eastAsia="zh-CN"/>
              </w:rPr>
              <w:t>whether</w:t>
            </w:r>
            <w:r>
              <w:rPr>
                <w:rFonts w:hint="eastAsia"/>
                <w:sz w:val="20"/>
                <w:szCs w:val="20"/>
                <w:lang w:eastAsia="zh-CN"/>
              </w:rPr>
              <w:t xml:space="preserve"> it </w:t>
            </w:r>
            <w:r>
              <w:rPr>
                <w:sz w:val="20"/>
                <w:szCs w:val="20"/>
                <w:lang w:eastAsia="zh-CN"/>
              </w:rPr>
              <w:t>shou</w:t>
            </w:r>
            <w:r>
              <w:rPr>
                <w:rFonts w:hint="eastAsia"/>
                <w:sz w:val="20"/>
                <w:szCs w:val="20"/>
                <w:lang w:eastAsia="zh-CN"/>
              </w:rPr>
              <w:t xml:space="preserve">ld be discussed in RAN1. </w:t>
            </w:r>
            <w:r>
              <w:rPr>
                <w:sz w:val="20"/>
                <w:szCs w:val="20"/>
                <w:lang w:eastAsia="zh-CN"/>
              </w:rPr>
              <w:t>I</w:t>
            </w:r>
            <w:r>
              <w:rPr>
                <w:rFonts w:hint="eastAsia"/>
                <w:sz w:val="20"/>
                <w:szCs w:val="20"/>
                <w:lang w:eastAsia="zh-CN"/>
              </w:rPr>
              <w:t xml:space="preserve">f the first PUCCH is a dedicated SR, the regular prohibit timer specified for regular SR should be OK. </w:t>
            </w:r>
            <w:r>
              <w:rPr>
                <w:sz w:val="20"/>
                <w:szCs w:val="20"/>
                <w:lang w:eastAsia="zh-CN"/>
              </w:rPr>
              <w:t>I</w:t>
            </w:r>
            <w:r>
              <w:rPr>
                <w:rFonts w:hint="eastAsia"/>
                <w:sz w:val="20"/>
                <w:szCs w:val="20"/>
                <w:lang w:eastAsia="zh-CN"/>
              </w:rPr>
              <w:t xml:space="preserve">f the first PUCCH is a new UCI type, we think the prohibit timer is needed and the </w:t>
            </w:r>
            <w:r>
              <w:rPr>
                <w:sz w:val="20"/>
                <w:szCs w:val="20"/>
                <w:lang w:eastAsia="zh-CN"/>
              </w:rPr>
              <w:t>details</w:t>
            </w:r>
            <w:r>
              <w:rPr>
                <w:rFonts w:hint="eastAsia"/>
                <w:sz w:val="20"/>
                <w:szCs w:val="20"/>
                <w:lang w:eastAsia="zh-CN"/>
              </w:rPr>
              <w:t xml:space="preserve"> can be further studied.</w:t>
            </w:r>
          </w:p>
          <w:p w14:paraId="5858BC1D" w14:textId="77777777" w:rsidR="00F173C1" w:rsidRDefault="00F173C1">
            <w:pPr>
              <w:overflowPunct w:val="0"/>
              <w:autoSpaceDE w:val="0"/>
              <w:autoSpaceDN w:val="0"/>
              <w:adjustRightInd w:val="0"/>
              <w:textAlignment w:val="baseline"/>
              <w:rPr>
                <w:sz w:val="20"/>
                <w:szCs w:val="20"/>
                <w:lang w:eastAsia="zh-CN"/>
              </w:rPr>
            </w:pPr>
          </w:p>
          <w:p w14:paraId="5F357AED" w14:textId="77777777" w:rsidR="00F173C1" w:rsidRDefault="00165D0F">
            <w:pPr>
              <w:overflowPunct w:val="0"/>
              <w:autoSpaceDE w:val="0"/>
              <w:autoSpaceDN w:val="0"/>
              <w:adjustRightInd w:val="0"/>
              <w:textAlignment w:val="baseline"/>
              <w:rPr>
                <w:rFonts w:cs="Times"/>
                <w:bCs/>
                <w:color w:val="000000" w:themeColor="text1"/>
                <w:sz w:val="20"/>
                <w:szCs w:val="20"/>
                <w:lang w:eastAsia="zh-CN"/>
              </w:rPr>
            </w:pPr>
            <w:r>
              <w:rPr>
                <w:rFonts w:cs="Times"/>
                <w:b/>
                <w:color w:val="000000" w:themeColor="text1"/>
                <w:sz w:val="20"/>
                <w:szCs w:val="20"/>
                <w:lang w:eastAsia="zh-CN"/>
              </w:rPr>
              <w:t>Q3.1.</w:t>
            </w:r>
            <w:r>
              <w:rPr>
                <w:rFonts w:cs="Times" w:hint="eastAsia"/>
                <w:b/>
                <w:color w:val="000000" w:themeColor="text1"/>
                <w:sz w:val="20"/>
                <w:szCs w:val="20"/>
                <w:lang w:eastAsia="zh-CN"/>
              </w:rPr>
              <w:t>4:</w:t>
            </w:r>
            <w:r>
              <w:rPr>
                <w:rFonts w:cs="Times" w:hint="eastAsia"/>
                <w:bCs/>
                <w:color w:val="000000" w:themeColor="text1"/>
                <w:sz w:val="20"/>
                <w:szCs w:val="20"/>
                <w:lang w:eastAsia="zh-CN"/>
              </w:rPr>
              <w:t xml:space="preserve"> For both Case 1 and Case 2, it is related to the </w:t>
            </w:r>
            <w:proofErr w:type="gramStart"/>
            <w:r>
              <w:rPr>
                <w:rFonts w:cs="Times" w:hint="eastAsia"/>
                <w:bCs/>
                <w:color w:val="000000" w:themeColor="text1"/>
                <w:sz w:val="20"/>
                <w:szCs w:val="20"/>
                <w:lang w:eastAsia="zh-CN"/>
              </w:rPr>
              <w:t>1 bit</w:t>
            </w:r>
            <w:proofErr w:type="gramEnd"/>
            <w:r>
              <w:rPr>
                <w:rFonts w:cs="Times" w:hint="eastAsia"/>
                <w:bCs/>
                <w:color w:val="000000" w:themeColor="text1"/>
                <w:sz w:val="20"/>
                <w:szCs w:val="20"/>
                <w:lang w:eastAsia="zh-CN"/>
              </w:rPr>
              <w:t xml:space="preserve"> UCI in the first PUCCH is a dedicated SR or a new type UCI.</w:t>
            </w:r>
          </w:p>
          <w:p w14:paraId="21B9C07F" w14:textId="77777777" w:rsidR="00F173C1" w:rsidRDefault="00165D0F">
            <w:pPr>
              <w:pStyle w:val="ListParagraph"/>
              <w:numPr>
                <w:ilvl w:val="0"/>
                <w:numId w:val="35"/>
              </w:numPr>
              <w:overflowPunct w:val="0"/>
              <w:autoSpaceDE w:val="0"/>
              <w:autoSpaceDN w:val="0"/>
              <w:adjustRightInd w:val="0"/>
              <w:textAlignment w:val="baseline"/>
              <w:rPr>
                <w:rFonts w:cs="Times"/>
                <w:bCs/>
                <w:color w:val="000000" w:themeColor="text1"/>
                <w:sz w:val="20"/>
                <w:szCs w:val="20"/>
                <w:lang w:eastAsia="zh-CN"/>
              </w:rPr>
            </w:pPr>
            <w:r>
              <w:rPr>
                <w:rFonts w:cs="Times" w:hint="eastAsia"/>
                <w:bCs/>
                <w:color w:val="000000" w:themeColor="text1"/>
                <w:sz w:val="20"/>
                <w:szCs w:val="20"/>
                <w:lang w:eastAsia="zh-CN"/>
              </w:rPr>
              <w:t xml:space="preserve">If the </w:t>
            </w:r>
            <w:proofErr w:type="gramStart"/>
            <w:r>
              <w:rPr>
                <w:rFonts w:cs="Times" w:hint="eastAsia"/>
                <w:bCs/>
                <w:color w:val="000000" w:themeColor="text1"/>
                <w:sz w:val="20"/>
                <w:szCs w:val="20"/>
                <w:lang w:eastAsia="zh-CN"/>
              </w:rPr>
              <w:t>1 bit</w:t>
            </w:r>
            <w:proofErr w:type="gramEnd"/>
            <w:r>
              <w:rPr>
                <w:rFonts w:cs="Times" w:hint="eastAsia"/>
                <w:bCs/>
                <w:color w:val="000000" w:themeColor="text1"/>
                <w:sz w:val="20"/>
                <w:szCs w:val="20"/>
                <w:lang w:eastAsia="zh-CN"/>
              </w:rPr>
              <w:t xml:space="preserve"> UCI in the first PUCCH is a dedicated SR, then the legacy SR multiplexing rule and priority rule can be reused.</w:t>
            </w:r>
          </w:p>
          <w:p w14:paraId="6E1A9F47" w14:textId="77777777" w:rsidR="00F173C1" w:rsidRDefault="00165D0F">
            <w:pPr>
              <w:pStyle w:val="ListParagraph"/>
              <w:numPr>
                <w:ilvl w:val="0"/>
                <w:numId w:val="35"/>
              </w:numPr>
              <w:overflowPunct w:val="0"/>
              <w:autoSpaceDE w:val="0"/>
              <w:autoSpaceDN w:val="0"/>
              <w:adjustRightInd w:val="0"/>
              <w:textAlignment w:val="baseline"/>
              <w:rPr>
                <w:rFonts w:cs="Times"/>
                <w:bCs/>
                <w:color w:val="0000FF"/>
                <w:sz w:val="20"/>
                <w:szCs w:val="20"/>
                <w:lang w:eastAsia="zh-CN"/>
              </w:rPr>
            </w:pPr>
            <w:r>
              <w:rPr>
                <w:rFonts w:cs="Times" w:hint="eastAsia"/>
                <w:bCs/>
                <w:color w:val="000000" w:themeColor="text1"/>
                <w:sz w:val="20"/>
                <w:szCs w:val="20"/>
                <w:lang w:eastAsia="zh-CN"/>
              </w:rPr>
              <w:t xml:space="preserve">If the </w:t>
            </w:r>
            <w:proofErr w:type="gramStart"/>
            <w:r>
              <w:rPr>
                <w:rFonts w:cs="Times" w:hint="eastAsia"/>
                <w:bCs/>
                <w:color w:val="000000" w:themeColor="text1"/>
                <w:sz w:val="20"/>
                <w:szCs w:val="20"/>
                <w:lang w:eastAsia="zh-CN"/>
              </w:rPr>
              <w:t>1 bit</w:t>
            </w:r>
            <w:proofErr w:type="gramEnd"/>
            <w:r>
              <w:rPr>
                <w:rFonts w:cs="Times" w:hint="eastAsia"/>
                <w:bCs/>
                <w:color w:val="000000" w:themeColor="text1"/>
                <w:sz w:val="20"/>
                <w:szCs w:val="20"/>
                <w:lang w:eastAsia="zh-CN"/>
              </w:rPr>
              <w:t xml:space="preserve"> UCI in the PUCCH is a new type of UCI, then the priority of the 1 bit in the first PUCCH resource is lower than SR and higher than any CSI, and the 1 bit UCI will be multiplexed in the overlapped PUSCH if there is a PUSCH overlapping with the first PUCCH resource.</w:t>
            </w:r>
            <w:r>
              <w:rPr>
                <w:rFonts w:cs="Times" w:hint="eastAsia"/>
                <w:bCs/>
                <w:color w:val="0000FF"/>
                <w:sz w:val="20"/>
                <w:szCs w:val="20"/>
                <w:lang w:eastAsia="zh-CN"/>
              </w:rPr>
              <w:t xml:space="preserve">  </w:t>
            </w:r>
          </w:p>
          <w:p w14:paraId="0E5D4A27" w14:textId="77777777" w:rsidR="00F173C1" w:rsidRDefault="00F173C1">
            <w:pPr>
              <w:overflowPunct w:val="0"/>
              <w:autoSpaceDE w:val="0"/>
              <w:autoSpaceDN w:val="0"/>
              <w:adjustRightInd w:val="0"/>
              <w:textAlignment w:val="baseline"/>
              <w:rPr>
                <w:b/>
                <w:bCs/>
                <w:sz w:val="20"/>
                <w:szCs w:val="20"/>
                <w:highlight w:val="yellow"/>
                <w:u w:val="single"/>
              </w:rPr>
            </w:pPr>
          </w:p>
          <w:p w14:paraId="2BF2681A" w14:textId="77777777" w:rsidR="00F173C1" w:rsidRDefault="00165D0F">
            <w:pPr>
              <w:overflowPunct w:val="0"/>
              <w:autoSpaceDE w:val="0"/>
              <w:autoSpaceDN w:val="0"/>
              <w:adjustRightInd w:val="0"/>
              <w:textAlignment w:val="baseline"/>
              <w:rPr>
                <w:sz w:val="20"/>
                <w:szCs w:val="20"/>
                <w:lang w:eastAsia="zh-CN"/>
              </w:rPr>
            </w:pPr>
            <w:r>
              <w:rPr>
                <w:rFonts w:hint="eastAsia"/>
                <w:b/>
                <w:bCs/>
                <w:sz w:val="20"/>
                <w:szCs w:val="20"/>
              </w:rPr>
              <w:t xml:space="preserve">Proposal </w:t>
            </w:r>
            <w:r>
              <w:rPr>
                <w:b/>
                <w:bCs/>
                <w:sz w:val="20"/>
                <w:szCs w:val="20"/>
              </w:rPr>
              <w:t>3.2.1</w:t>
            </w:r>
            <w:r>
              <w:rPr>
                <w:rFonts w:hint="eastAsia"/>
                <w:b/>
                <w:bCs/>
                <w:sz w:val="20"/>
                <w:szCs w:val="20"/>
                <w:lang w:eastAsia="zh-CN"/>
              </w:rPr>
              <w:t>:</w:t>
            </w:r>
            <w:r>
              <w:rPr>
                <w:rFonts w:hint="eastAsia"/>
                <w:sz w:val="20"/>
                <w:szCs w:val="20"/>
                <w:lang w:eastAsia="zh-CN"/>
              </w:rPr>
              <w:t xml:space="preserve"> Support.</w:t>
            </w:r>
          </w:p>
          <w:p w14:paraId="0D906E30" w14:textId="77777777" w:rsidR="00F173C1" w:rsidRDefault="00F173C1">
            <w:pPr>
              <w:overflowPunct w:val="0"/>
              <w:autoSpaceDE w:val="0"/>
              <w:autoSpaceDN w:val="0"/>
              <w:adjustRightInd w:val="0"/>
              <w:textAlignment w:val="baseline"/>
              <w:rPr>
                <w:rFonts w:eastAsiaTheme="minorEastAsia"/>
                <w:bCs/>
                <w:sz w:val="18"/>
                <w:szCs w:val="18"/>
                <w:lang w:eastAsia="zh-CN"/>
              </w:rPr>
            </w:pPr>
          </w:p>
          <w:p w14:paraId="78DFD883" w14:textId="77777777" w:rsidR="00F173C1" w:rsidRDefault="00165D0F">
            <w:pPr>
              <w:rPr>
                <w:rFonts w:eastAsia="宋体"/>
                <w:color w:val="000000"/>
                <w:sz w:val="20"/>
                <w:szCs w:val="20"/>
              </w:rPr>
            </w:pPr>
            <w:r>
              <w:rPr>
                <w:rFonts w:cs="Times" w:hint="eastAsia"/>
                <w:b/>
                <w:color w:val="000000" w:themeColor="text1"/>
                <w:sz w:val="20"/>
                <w:szCs w:val="20"/>
                <w:lang w:eastAsia="zh-CN"/>
              </w:rPr>
              <w:t>P</w:t>
            </w:r>
            <w:r>
              <w:rPr>
                <w:rFonts w:cs="Times"/>
                <w:b/>
                <w:color w:val="000000" w:themeColor="text1"/>
                <w:sz w:val="20"/>
                <w:szCs w:val="20"/>
                <w:lang w:eastAsia="zh-CN"/>
              </w:rPr>
              <w:t>roposal 3.3.1:</w:t>
            </w:r>
            <w:r>
              <w:rPr>
                <w:rFonts w:cs="Times" w:hint="eastAsia"/>
                <w:bCs/>
                <w:color w:val="000000" w:themeColor="text1"/>
                <w:sz w:val="20"/>
                <w:szCs w:val="20"/>
                <w:lang w:eastAsia="zh-CN"/>
              </w:rPr>
              <w:t xml:space="preserve"> We are fine with this proposal, and we prefer Option-2. </w:t>
            </w:r>
          </w:p>
          <w:p w14:paraId="3E8218D2" w14:textId="77777777" w:rsidR="00F173C1" w:rsidRDefault="00F173C1">
            <w:pPr>
              <w:rPr>
                <w:rFonts w:ascii="Poppins-Medium" w:hAnsi="Poppins-Medium" w:hint="eastAsia"/>
                <w:color w:val="000000"/>
                <w:sz w:val="21"/>
                <w:szCs w:val="21"/>
                <w:shd w:val="clear" w:color="auto" w:fill="FFFFFF"/>
                <w:lang w:eastAsia="zh-CN"/>
              </w:rPr>
            </w:pPr>
          </w:p>
          <w:p w14:paraId="1FFEF41A" w14:textId="77777777" w:rsidR="00F173C1" w:rsidRDefault="00165D0F">
            <w:pPr>
              <w:rPr>
                <w:rFonts w:eastAsia="宋体"/>
                <w:iCs/>
                <w:color w:val="000000"/>
                <w:sz w:val="20"/>
                <w:szCs w:val="20"/>
                <w:lang w:eastAsia="zh-CN"/>
              </w:rPr>
            </w:pPr>
            <w:r>
              <w:rPr>
                <w:rFonts w:eastAsia="宋体"/>
                <w:b/>
                <w:bCs/>
                <w:iCs/>
                <w:color w:val="000000"/>
                <w:sz w:val="20"/>
                <w:szCs w:val="20"/>
              </w:rPr>
              <w:lastRenderedPageBreak/>
              <w:t>Proposed 3.3.2:</w:t>
            </w:r>
            <w:r>
              <w:rPr>
                <w:rFonts w:eastAsia="宋体" w:hint="eastAsia"/>
                <w:iCs/>
                <w:color w:val="000000"/>
                <w:sz w:val="20"/>
                <w:szCs w:val="20"/>
                <w:lang w:eastAsia="zh-CN"/>
              </w:rPr>
              <w:t xml:space="preserve"> We support Samsung</w:t>
            </w:r>
            <w:r>
              <w:rPr>
                <w:rFonts w:eastAsia="宋体"/>
                <w:iCs/>
                <w:color w:val="000000"/>
                <w:sz w:val="20"/>
                <w:szCs w:val="20"/>
                <w:lang w:eastAsia="zh-CN"/>
              </w:rPr>
              <w:t>’</w:t>
            </w:r>
            <w:r>
              <w:rPr>
                <w:rFonts w:eastAsia="宋体" w:hint="eastAsia"/>
                <w:iCs/>
                <w:color w:val="000000"/>
                <w:sz w:val="20"/>
                <w:szCs w:val="20"/>
                <w:lang w:eastAsia="zh-CN"/>
              </w:rPr>
              <w:t xml:space="preserve">s update and </w:t>
            </w:r>
            <w:r>
              <w:rPr>
                <w:rFonts w:eastAsia="宋体"/>
                <w:iCs/>
                <w:color w:val="000000"/>
                <w:sz w:val="20"/>
                <w:szCs w:val="20"/>
                <w:lang w:eastAsia="zh-CN"/>
              </w:rPr>
              <w:t>prefer</w:t>
            </w:r>
            <w:r>
              <w:rPr>
                <w:rFonts w:eastAsia="宋体" w:hint="eastAsia"/>
                <w:iCs/>
                <w:color w:val="000000"/>
                <w:sz w:val="20"/>
                <w:szCs w:val="20"/>
                <w:lang w:eastAsia="zh-CN"/>
              </w:rPr>
              <w:t xml:space="preserve"> Option-1A.</w:t>
            </w:r>
          </w:p>
          <w:p w14:paraId="12E74BAF" w14:textId="77777777" w:rsidR="00F173C1" w:rsidRDefault="00F173C1">
            <w:pPr>
              <w:rPr>
                <w:rFonts w:eastAsia="宋体"/>
                <w:color w:val="000000"/>
                <w:sz w:val="20"/>
                <w:szCs w:val="20"/>
                <w:lang w:eastAsia="zh-CN"/>
              </w:rPr>
            </w:pPr>
          </w:p>
          <w:p w14:paraId="4E4F41EE" w14:textId="77777777" w:rsidR="00F173C1" w:rsidRDefault="00165D0F">
            <w:pPr>
              <w:overflowPunct w:val="0"/>
              <w:autoSpaceDE w:val="0"/>
              <w:autoSpaceDN w:val="0"/>
              <w:adjustRightInd w:val="0"/>
              <w:jc w:val="both"/>
              <w:textAlignment w:val="baseline"/>
              <w:rPr>
                <w:rFonts w:eastAsia="Malgun Gothic"/>
                <w:sz w:val="18"/>
                <w:szCs w:val="18"/>
              </w:rPr>
            </w:pPr>
            <w:r>
              <w:rPr>
                <w:rFonts w:cs="Times"/>
                <w:b/>
                <w:color w:val="000000" w:themeColor="text1"/>
                <w:sz w:val="20"/>
                <w:szCs w:val="20"/>
                <w:lang w:eastAsia="zh-CN"/>
              </w:rPr>
              <w:t>Q3.3.3:</w:t>
            </w:r>
            <w:r>
              <w:rPr>
                <w:rFonts w:cs="Times" w:hint="eastAsia"/>
                <w:bCs/>
                <w:color w:val="000000" w:themeColor="text1"/>
                <w:sz w:val="20"/>
                <w:szCs w:val="20"/>
                <w:lang w:eastAsia="zh-CN"/>
              </w:rPr>
              <w:t xml:space="preserve"> We support Option-1.</w:t>
            </w:r>
          </w:p>
        </w:tc>
      </w:tr>
      <w:tr w:rsidR="00F173C1" w14:paraId="687A82C3" w14:textId="77777777">
        <w:trPr>
          <w:trHeight w:val="215"/>
        </w:trPr>
        <w:tc>
          <w:tcPr>
            <w:tcW w:w="1506" w:type="dxa"/>
          </w:tcPr>
          <w:p w14:paraId="2C878428" w14:textId="77777777" w:rsidR="00F173C1" w:rsidRDefault="00165D0F">
            <w:pPr>
              <w:snapToGrid w:val="0"/>
              <w:rPr>
                <w:rFonts w:eastAsia="MS Mincho"/>
                <w:sz w:val="18"/>
                <w:szCs w:val="18"/>
                <w:lang w:eastAsia="ja-JP"/>
              </w:rPr>
            </w:pPr>
            <w:r>
              <w:rPr>
                <w:rFonts w:eastAsia="MS Mincho" w:hint="eastAsia"/>
                <w:sz w:val="18"/>
                <w:szCs w:val="18"/>
                <w:lang w:eastAsia="ja-JP"/>
              </w:rPr>
              <w:lastRenderedPageBreak/>
              <w:t>S</w:t>
            </w:r>
            <w:r>
              <w:rPr>
                <w:rFonts w:eastAsia="MS Mincho"/>
                <w:sz w:val="18"/>
                <w:szCs w:val="18"/>
                <w:lang w:eastAsia="ja-JP"/>
              </w:rPr>
              <w:t>harp</w:t>
            </w:r>
          </w:p>
        </w:tc>
        <w:tc>
          <w:tcPr>
            <w:tcW w:w="8479" w:type="dxa"/>
          </w:tcPr>
          <w:p w14:paraId="65E5BB0F" w14:textId="77777777" w:rsidR="00F173C1" w:rsidRDefault="00165D0F">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Q</w:t>
            </w:r>
            <w:r>
              <w:rPr>
                <w:rFonts w:eastAsia="MS Mincho"/>
                <w:b/>
                <w:color w:val="000000" w:themeColor="text1"/>
                <w:sz w:val="18"/>
                <w:szCs w:val="18"/>
                <w:lang w:eastAsia="ja-JP"/>
              </w:rPr>
              <w:t xml:space="preserve">3.1.1: </w:t>
            </w:r>
            <w:r>
              <w:rPr>
                <w:rFonts w:eastAsia="MS Mincho"/>
                <w:bCs/>
                <w:color w:val="000000" w:themeColor="text1"/>
                <w:sz w:val="18"/>
                <w:szCs w:val="18"/>
                <w:lang w:eastAsia="ja-JP"/>
              </w:rPr>
              <w:t>We support to confirm the WA.</w:t>
            </w:r>
          </w:p>
          <w:p w14:paraId="3946280F" w14:textId="77777777" w:rsidR="00F173C1" w:rsidRDefault="00165D0F">
            <w:pPr>
              <w:snapToGrid w:val="0"/>
              <w:jc w:val="both"/>
              <w:rPr>
                <w:rFonts w:eastAsia="MS Mincho"/>
                <w:bCs/>
                <w:color w:val="000000" w:themeColor="text1"/>
                <w:sz w:val="18"/>
                <w:szCs w:val="18"/>
                <w:lang w:eastAsia="ja-JP"/>
              </w:rPr>
            </w:pPr>
            <w:r>
              <w:rPr>
                <w:rFonts w:eastAsia="MS Mincho" w:hint="eastAsia"/>
                <w:b/>
                <w:color w:val="000000" w:themeColor="text1"/>
                <w:sz w:val="18"/>
                <w:szCs w:val="18"/>
                <w:lang w:eastAsia="ja-JP"/>
              </w:rPr>
              <w:t>I</w:t>
            </w:r>
            <w:r>
              <w:rPr>
                <w:rFonts w:eastAsia="MS Mincho"/>
                <w:b/>
                <w:color w:val="000000" w:themeColor="text1"/>
                <w:sz w:val="18"/>
                <w:szCs w:val="18"/>
                <w:lang w:eastAsia="ja-JP"/>
              </w:rPr>
              <w:t xml:space="preserve">ssue 3.1.2: </w:t>
            </w:r>
            <w:r>
              <w:rPr>
                <w:rFonts w:eastAsia="MS Mincho"/>
                <w:bCs/>
                <w:color w:val="000000" w:themeColor="text1"/>
                <w:sz w:val="18"/>
                <w:szCs w:val="18"/>
                <w:lang w:eastAsia="ja-JP"/>
              </w:rPr>
              <w:t xml:space="preserve">We prefer Alt-1 for both Mode-A and Mode-B. In our view, the legacy SR should be reused as much as possible to reduce the standardization effort, and the </w:t>
            </w:r>
            <w:proofErr w:type="spellStart"/>
            <w:r>
              <w:rPr>
                <w:rFonts w:eastAsia="MS Mincho"/>
                <w:bCs/>
                <w:color w:val="000000" w:themeColor="text1"/>
                <w:sz w:val="18"/>
                <w:szCs w:val="18"/>
                <w:lang w:eastAsia="ja-JP"/>
              </w:rPr>
              <w:t>schedulingRequestId</w:t>
            </w:r>
            <w:proofErr w:type="spellEnd"/>
            <w:r>
              <w:rPr>
                <w:rFonts w:eastAsia="MS Mincho"/>
                <w:bCs/>
                <w:color w:val="000000" w:themeColor="text1"/>
                <w:sz w:val="18"/>
                <w:szCs w:val="18"/>
                <w:lang w:eastAsia="ja-JP"/>
              </w:rPr>
              <w:t xml:space="preserve"> can be reused as a first step to reuse some L1 procedure for the legacy SR. However, we think a design that does not impact on RAN2. Other details for the first PUCCH can be further discussed.</w:t>
            </w:r>
          </w:p>
          <w:p w14:paraId="537B99B8" w14:textId="77777777" w:rsidR="00F173C1" w:rsidRDefault="00165D0F">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P</w:t>
            </w:r>
            <w:r>
              <w:rPr>
                <w:rFonts w:eastAsia="MS Mincho"/>
                <w:b/>
                <w:color w:val="000000" w:themeColor="text1"/>
                <w:sz w:val="18"/>
                <w:szCs w:val="18"/>
                <w:lang w:eastAsia="ja-JP"/>
              </w:rPr>
              <w:t xml:space="preserve">roposal 3.1.3: </w:t>
            </w:r>
            <w:r>
              <w:rPr>
                <w:rFonts w:eastAsia="MS Mincho"/>
                <w:bCs/>
                <w:color w:val="000000" w:themeColor="text1"/>
                <w:sz w:val="18"/>
                <w:szCs w:val="18"/>
                <w:lang w:eastAsia="ja-JP"/>
              </w:rPr>
              <w:t>Support.</w:t>
            </w:r>
          </w:p>
          <w:p w14:paraId="47C5129E" w14:textId="77777777" w:rsidR="00F173C1" w:rsidRDefault="00165D0F">
            <w:pPr>
              <w:snapToGrid w:val="0"/>
              <w:jc w:val="both"/>
              <w:rPr>
                <w:rFonts w:eastAsia="MS Mincho"/>
                <w:bCs/>
                <w:color w:val="000000" w:themeColor="text1"/>
                <w:sz w:val="18"/>
                <w:szCs w:val="18"/>
                <w:lang w:eastAsia="ja-JP"/>
              </w:rPr>
            </w:pPr>
            <w:r>
              <w:rPr>
                <w:rFonts w:eastAsia="MS Mincho" w:hint="eastAsia"/>
                <w:b/>
                <w:color w:val="000000" w:themeColor="text1"/>
                <w:sz w:val="18"/>
                <w:szCs w:val="18"/>
                <w:lang w:eastAsia="ja-JP"/>
              </w:rPr>
              <w:t>Q</w:t>
            </w:r>
            <w:r>
              <w:rPr>
                <w:rFonts w:eastAsia="MS Mincho"/>
                <w:b/>
                <w:color w:val="000000" w:themeColor="text1"/>
                <w:sz w:val="18"/>
                <w:szCs w:val="18"/>
                <w:lang w:eastAsia="ja-JP"/>
              </w:rPr>
              <w:t xml:space="preserve">3.1.4: Proposal 3.1.4: </w:t>
            </w:r>
            <w:r>
              <w:rPr>
                <w:rFonts w:eastAsia="MS Mincho"/>
                <w:bCs/>
                <w:color w:val="000000" w:themeColor="text1"/>
                <w:sz w:val="18"/>
                <w:szCs w:val="18"/>
                <w:lang w:eastAsia="ja-JP"/>
              </w:rPr>
              <w:t>We prefer to multiplex the first PUCCH with other UCIs. However, the UCI in the first PUCCH should have lower priority than HARQ-ACK, SR, and CSI. Additionally, we prefer to multiplex the first PUCCH with a PUSCH.</w:t>
            </w:r>
          </w:p>
          <w:p w14:paraId="6E680B04" w14:textId="77777777" w:rsidR="00F173C1" w:rsidRDefault="00165D0F">
            <w:pPr>
              <w:snapToGrid w:val="0"/>
              <w:jc w:val="both"/>
              <w:rPr>
                <w:rFonts w:eastAsia="MS Mincho"/>
                <w:bCs/>
                <w:color w:val="000000" w:themeColor="text1"/>
                <w:sz w:val="18"/>
                <w:szCs w:val="18"/>
                <w:lang w:eastAsia="ja-JP"/>
              </w:rPr>
            </w:pPr>
            <w:r>
              <w:rPr>
                <w:rFonts w:eastAsia="MS Mincho" w:hint="eastAsia"/>
                <w:b/>
                <w:color w:val="000000" w:themeColor="text1"/>
                <w:sz w:val="18"/>
                <w:szCs w:val="18"/>
                <w:lang w:eastAsia="ja-JP"/>
              </w:rPr>
              <w:t>P</w:t>
            </w:r>
            <w:r>
              <w:rPr>
                <w:rFonts w:eastAsia="MS Mincho"/>
                <w:b/>
                <w:color w:val="000000" w:themeColor="text1"/>
                <w:sz w:val="18"/>
                <w:szCs w:val="18"/>
                <w:lang w:eastAsia="ja-JP"/>
              </w:rPr>
              <w:t>roposal 3.2.1</w:t>
            </w:r>
            <w:r>
              <w:rPr>
                <w:rFonts w:eastAsia="MS Mincho"/>
                <w:bCs/>
                <w:color w:val="000000" w:themeColor="text1"/>
                <w:sz w:val="18"/>
                <w:szCs w:val="18"/>
                <w:lang w:eastAsia="ja-JP"/>
              </w:rPr>
              <w:t>: We are OK to go with the majority.</w:t>
            </w:r>
          </w:p>
          <w:p w14:paraId="287B8D91" w14:textId="77777777" w:rsidR="00F173C1" w:rsidRDefault="00165D0F">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U</w:t>
            </w:r>
            <w:r>
              <w:rPr>
                <w:rFonts w:eastAsia="MS Mincho"/>
                <w:b/>
                <w:color w:val="000000" w:themeColor="text1"/>
                <w:sz w:val="18"/>
                <w:szCs w:val="18"/>
                <w:lang w:eastAsia="ja-JP"/>
              </w:rPr>
              <w:t xml:space="preserve">pdated proposal 3.3.1: </w:t>
            </w:r>
            <w:r>
              <w:rPr>
                <w:rFonts w:eastAsia="MS Mincho"/>
                <w:bCs/>
                <w:color w:val="000000" w:themeColor="text1"/>
                <w:sz w:val="18"/>
                <w:szCs w:val="18"/>
                <w:lang w:eastAsia="ja-JP"/>
              </w:rPr>
              <w:t>We support Option-1.</w:t>
            </w:r>
          </w:p>
          <w:p w14:paraId="26F2C9EC" w14:textId="77777777" w:rsidR="00F173C1" w:rsidRDefault="00165D0F">
            <w:pPr>
              <w:snapToGrid w:val="0"/>
              <w:jc w:val="both"/>
              <w:rPr>
                <w:rFonts w:eastAsia="MS Mincho"/>
                <w:b/>
                <w:color w:val="000000" w:themeColor="text1"/>
                <w:sz w:val="18"/>
                <w:szCs w:val="18"/>
                <w:lang w:eastAsia="ja-JP"/>
              </w:rPr>
            </w:pPr>
            <w:r>
              <w:rPr>
                <w:rFonts w:eastAsia="MS Mincho" w:hint="eastAsia"/>
                <w:b/>
                <w:color w:val="000000" w:themeColor="text1"/>
                <w:sz w:val="18"/>
                <w:szCs w:val="18"/>
                <w:lang w:eastAsia="ja-JP"/>
              </w:rPr>
              <w:t>P</w:t>
            </w:r>
            <w:r>
              <w:rPr>
                <w:rFonts w:eastAsia="MS Mincho"/>
                <w:b/>
                <w:color w:val="000000" w:themeColor="text1"/>
                <w:sz w:val="18"/>
                <w:szCs w:val="18"/>
                <w:lang w:eastAsia="ja-JP"/>
              </w:rPr>
              <w:t xml:space="preserve">roposal 3.3.2: </w:t>
            </w:r>
            <w:r>
              <w:rPr>
                <w:rFonts w:eastAsia="MS Mincho"/>
                <w:bCs/>
                <w:color w:val="000000" w:themeColor="text1"/>
                <w:sz w:val="18"/>
                <w:szCs w:val="18"/>
                <w:lang w:eastAsia="ja-JP"/>
              </w:rPr>
              <w:t>Support.</w:t>
            </w:r>
          </w:p>
          <w:p w14:paraId="4B3918D5" w14:textId="77777777" w:rsidR="00F173C1" w:rsidRDefault="00165D0F">
            <w:pPr>
              <w:overflowPunct w:val="0"/>
              <w:autoSpaceDE w:val="0"/>
              <w:autoSpaceDN w:val="0"/>
              <w:adjustRightInd w:val="0"/>
              <w:textAlignment w:val="baseline"/>
              <w:rPr>
                <w:rFonts w:eastAsiaTheme="minorEastAsia"/>
                <w:b/>
                <w:bCs/>
                <w:sz w:val="20"/>
                <w:szCs w:val="20"/>
                <w:lang w:eastAsia="zh-CN"/>
              </w:rPr>
            </w:pPr>
            <w:r>
              <w:rPr>
                <w:rFonts w:eastAsia="MS Mincho" w:hint="eastAsia"/>
                <w:b/>
                <w:color w:val="000000" w:themeColor="text1"/>
                <w:sz w:val="18"/>
                <w:szCs w:val="18"/>
                <w:lang w:eastAsia="ja-JP"/>
              </w:rPr>
              <w:t>Q</w:t>
            </w:r>
            <w:r>
              <w:rPr>
                <w:rFonts w:eastAsia="MS Mincho"/>
                <w:b/>
                <w:color w:val="000000" w:themeColor="text1"/>
                <w:sz w:val="18"/>
                <w:szCs w:val="18"/>
                <w:lang w:eastAsia="ja-JP"/>
              </w:rPr>
              <w:t xml:space="preserve">3.3.3: </w:t>
            </w:r>
            <w:r>
              <w:rPr>
                <w:rFonts w:eastAsia="MS Mincho"/>
                <w:bCs/>
                <w:color w:val="000000" w:themeColor="text1"/>
                <w:sz w:val="18"/>
                <w:szCs w:val="18"/>
                <w:lang w:eastAsia="ja-JP"/>
              </w:rPr>
              <w:t>We prefer Option-1.</w:t>
            </w:r>
          </w:p>
        </w:tc>
      </w:tr>
      <w:tr w:rsidR="00F173C1" w14:paraId="5CDADE8F" w14:textId="77777777">
        <w:trPr>
          <w:trHeight w:val="215"/>
        </w:trPr>
        <w:tc>
          <w:tcPr>
            <w:tcW w:w="1506" w:type="dxa"/>
          </w:tcPr>
          <w:p w14:paraId="3EF75572" w14:textId="77777777" w:rsidR="00F173C1" w:rsidRDefault="00165D0F">
            <w:pPr>
              <w:snapToGrid w:val="0"/>
              <w:rPr>
                <w:rFonts w:eastAsia="MS Mincho"/>
                <w:sz w:val="18"/>
                <w:szCs w:val="18"/>
                <w:lang w:eastAsia="ja-JP"/>
              </w:rPr>
            </w:pPr>
            <w:r>
              <w:rPr>
                <w:rFonts w:eastAsia="MS Mincho"/>
                <w:sz w:val="18"/>
                <w:szCs w:val="18"/>
                <w:lang w:eastAsia="ja-JP"/>
              </w:rPr>
              <w:t>Panasonic</w:t>
            </w:r>
          </w:p>
        </w:tc>
        <w:tc>
          <w:tcPr>
            <w:tcW w:w="8479" w:type="dxa"/>
          </w:tcPr>
          <w:p w14:paraId="3195D1C1" w14:textId="77777777" w:rsidR="00F173C1" w:rsidRDefault="00165D0F">
            <w:pPr>
              <w:tabs>
                <w:tab w:val="left" w:pos="1191"/>
              </w:tabs>
              <w:rPr>
                <w:sz w:val="18"/>
                <w:szCs w:val="18"/>
                <w:lang w:val="en-CA"/>
              </w:rPr>
            </w:pPr>
            <w:r>
              <w:rPr>
                <w:b/>
                <w:bCs/>
                <w:sz w:val="18"/>
                <w:szCs w:val="18"/>
                <w:lang w:val="en-CA"/>
              </w:rPr>
              <w:t>Q3.1.1</w:t>
            </w:r>
            <w:r>
              <w:rPr>
                <w:sz w:val="18"/>
                <w:szCs w:val="18"/>
                <w:lang w:val="en-CA"/>
              </w:rPr>
              <w:t>: We are okay with confirming WA.</w:t>
            </w:r>
          </w:p>
          <w:p w14:paraId="5B9C9CB2" w14:textId="77777777" w:rsidR="00F173C1" w:rsidRDefault="00F173C1">
            <w:pPr>
              <w:tabs>
                <w:tab w:val="left" w:pos="1191"/>
              </w:tabs>
              <w:rPr>
                <w:sz w:val="18"/>
                <w:szCs w:val="18"/>
                <w:lang w:val="en-CA"/>
              </w:rPr>
            </w:pPr>
          </w:p>
          <w:p w14:paraId="223452B9" w14:textId="77777777" w:rsidR="00F173C1" w:rsidRDefault="00165D0F">
            <w:pPr>
              <w:tabs>
                <w:tab w:val="left" w:pos="1191"/>
              </w:tabs>
              <w:rPr>
                <w:sz w:val="18"/>
                <w:szCs w:val="18"/>
                <w:lang w:val="en-CA"/>
              </w:rPr>
            </w:pPr>
            <w:r>
              <w:rPr>
                <w:b/>
                <w:bCs/>
                <w:sz w:val="18"/>
                <w:szCs w:val="18"/>
                <w:lang w:val="en-CA"/>
              </w:rPr>
              <w:t>Proposal 3.1.3</w:t>
            </w:r>
            <w:r>
              <w:rPr>
                <w:sz w:val="18"/>
                <w:szCs w:val="18"/>
                <w:lang w:val="en-CA"/>
              </w:rPr>
              <w:t xml:space="preserve">: </w:t>
            </w:r>
          </w:p>
          <w:p w14:paraId="4C5658ED" w14:textId="77777777" w:rsidR="00F173C1" w:rsidRDefault="00165D0F">
            <w:pPr>
              <w:tabs>
                <w:tab w:val="left" w:pos="1191"/>
              </w:tabs>
              <w:rPr>
                <w:sz w:val="18"/>
                <w:szCs w:val="18"/>
                <w:lang w:val="en-CA"/>
              </w:rPr>
            </w:pPr>
            <w:r>
              <w:rPr>
                <w:sz w:val="18"/>
                <w:szCs w:val="18"/>
                <w:lang w:val="en-CA"/>
              </w:rPr>
              <w:t>We do not support this proposal because we do not understand the functionality clearly.</w:t>
            </w:r>
          </w:p>
          <w:p w14:paraId="279E4E25" w14:textId="77777777" w:rsidR="00F173C1" w:rsidRDefault="00165D0F">
            <w:pPr>
              <w:tabs>
                <w:tab w:val="left" w:pos="1191"/>
              </w:tabs>
              <w:rPr>
                <w:sz w:val="18"/>
                <w:szCs w:val="18"/>
                <w:lang w:val="en-CA"/>
              </w:rPr>
            </w:pPr>
            <w:proofErr w:type="gramStart"/>
            <w:r>
              <w:rPr>
                <w:sz w:val="18"/>
                <w:szCs w:val="18"/>
                <w:lang w:val="en-CA"/>
              </w:rPr>
              <w:t>First</w:t>
            </w:r>
            <w:proofErr w:type="gramEnd"/>
            <w:r>
              <w:rPr>
                <w:sz w:val="18"/>
                <w:szCs w:val="18"/>
                <w:lang w:val="en-CA"/>
              </w:rPr>
              <w:t xml:space="preserve"> we prefer that the proposals for modes A and B to be discussed separately.</w:t>
            </w:r>
          </w:p>
          <w:p w14:paraId="7F28B74E" w14:textId="77777777" w:rsidR="00F173C1" w:rsidRDefault="00165D0F">
            <w:pPr>
              <w:tabs>
                <w:tab w:val="left" w:pos="1191"/>
              </w:tabs>
              <w:rPr>
                <w:sz w:val="18"/>
                <w:szCs w:val="18"/>
                <w:lang w:val="en-CA"/>
              </w:rPr>
            </w:pPr>
            <w:r>
              <w:rPr>
                <w:sz w:val="18"/>
                <w:szCs w:val="18"/>
                <w:lang w:val="en-CA"/>
              </w:rPr>
              <w:t xml:space="preserve">For Mode A, if the UE does not receive a matching scheduling DCI before the timer expires, then after the timer expires, it transmits the scheduling request again. </w:t>
            </w:r>
          </w:p>
          <w:p w14:paraId="580D31AE" w14:textId="77777777" w:rsidR="00F173C1" w:rsidRDefault="00165D0F">
            <w:pPr>
              <w:tabs>
                <w:tab w:val="left" w:pos="1191"/>
              </w:tabs>
              <w:rPr>
                <w:sz w:val="18"/>
                <w:szCs w:val="18"/>
                <w:lang w:val="en-CA"/>
              </w:rPr>
            </w:pPr>
            <w:r>
              <w:rPr>
                <w:sz w:val="18"/>
                <w:szCs w:val="18"/>
                <w:lang w:val="en-CA"/>
              </w:rPr>
              <w:t>But for mode B, it is not clear what happens when the timer expires.</w:t>
            </w:r>
          </w:p>
          <w:p w14:paraId="0D37D447" w14:textId="77777777" w:rsidR="00F173C1" w:rsidRDefault="00F173C1">
            <w:pPr>
              <w:tabs>
                <w:tab w:val="left" w:pos="1191"/>
              </w:tabs>
              <w:rPr>
                <w:sz w:val="18"/>
                <w:szCs w:val="18"/>
                <w:lang w:val="en-CA"/>
              </w:rPr>
            </w:pPr>
          </w:p>
          <w:p w14:paraId="31D76922" w14:textId="77777777" w:rsidR="00F173C1" w:rsidRDefault="00165D0F">
            <w:pPr>
              <w:tabs>
                <w:tab w:val="left" w:pos="1191"/>
              </w:tabs>
              <w:rPr>
                <w:sz w:val="18"/>
                <w:szCs w:val="18"/>
                <w:lang w:val="en-CA"/>
              </w:rPr>
            </w:pPr>
            <w:r>
              <w:rPr>
                <w:b/>
                <w:bCs/>
                <w:sz w:val="18"/>
                <w:szCs w:val="18"/>
                <w:lang w:val="en-CA"/>
              </w:rPr>
              <w:t>Q3.1.1</w:t>
            </w:r>
            <w:r>
              <w:rPr>
                <w:sz w:val="18"/>
                <w:szCs w:val="18"/>
                <w:lang w:val="en-CA"/>
              </w:rPr>
              <w:t xml:space="preserve">: Follow legacy procedure. It should have higher priority than SR. </w:t>
            </w:r>
          </w:p>
          <w:p w14:paraId="2FE8FFD0" w14:textId="77777777" w:rsidR="00F173C1" w:rsidRDefault="00165D0F">
            <w:pPr>
              <w:tabs>
                <w:tab w:val="left" w:pos="1191"/>
              </w:tabs>
              <w:rPr>
                <w:sz w:val="18"/>
                <w:szCs w:val="18"/>
                <w:lang w:val="en-CA"/>
              </w:rPr>
            </w:pPr>
            <w:r>
              <w:rPr>
                <w:b/>
                <w:bCs/>
                <w:sz w:val="18"/>
                <w:szCs w:val="18"/>
                <w:lang w:val="en-CA"/>
              </w:rPr>
              <w:t>Proposal 3.2.1:</w:t>
            </w:r>
            <w:r>
              <w:rPr>
                <w:sz w:val="18"/>
                <w:szCs w:val="18"/>
                <w:lang w:val="en-CA"/>
              </w:rPr>
              <w:t xml:space="preserve"> Support. </w:t>
            </w:r>
          </w:p>
          <w:p w14:paraId="18AAACD3" w14:textId="77777777" w:rsidR="00F173C1" w:rsidRDefault="00165D0F">
            <w:pPr>
              <w:tabs>
                <w:tab w:val="left" w:pos="1191"/>
              </w:tabs>
              <w:rPr>
                <w:b/>
                <w:bCs/>
                <w:sz w:val="18"/>
                <w:szCs w:val="18"/>
                <w:lang w:val="en-CA"/>
              </w:rPr>
            </w:pPr>
            <w:r>
              <w:rPr>
                <w:b/>
                <w:bCs/>
                <w:sz w:val="18"/>
                <w:szCs w:val="18"/>
                <w:lang w:val="en-CA"/>
              </w:rPr>
              <w:t xml:space="preserve">Updated Proposal 3.3.1: </w:t>
            </w:r>
          </w:p>
          <w:p w14:paraId="66B4E175" w14:textId="77777777" w:rsidR="00F173C1" w:rsidRDefault="00165D0F">
            <w:pPr>
              <w:tabs>
                <w:tab w:val="left" w:pos="1191"/>
              </w:tabs>
              <w:rPr>
                <w:sz w:val="18"/>
                <w:szCs w:val="18"/>
                <w:lang w:val="en-CA"/>
              </w:rPr>
            </w:pPr>
            <w:r>
              <w:rPr>
                <w:sz w:val="18"/>
                <w:szCs w:val="18"/>
                <w:lang w:val="en-CA"/>
              </w:rPr>
              <w:t xml:space="preserve">We prefer that the resources are only used for report transmission because the resource overhead for reporting is small, and no multiplexing simplifies the design. Otherwise just use Mode A if overhead is an issue. </w:t>
            </w:r>
          </w:p>
          <w:p w14:paraId="443A384B" w14:textId="77777777" w:rsidR="00F173C1" w:rsidRDefault="00F173C1">
            <w:pPr>
              <w:tabs>
                <w:tab w:val="left" w:pos="1191"/>
              </w:tabs>
              <w:rPr>
                <w:sz w:val="18"/>
                <w:szCs w:val="18"/>
                <w:lang w:val="en-CA"/>
              </w:rPr>
            </w:pPr>
          </w:p>
          <w:p w14:paraId="088E7994" w14:textId="77777777" w:rsidR="00F173C1" w:rsidRDefault="00165D0F">
            <w:pPr>
              <w:snapToGrid w:val="0"/>
              <w:jc w:val="both"/>
              <w:rPr>
                <w:rFonts w:eastAsia="MS Mincho"/>
                <w:b/>
                <w:color w:val="000000" w:themeColor="text1"/>
                <w:sz w:val="18"/>
                <w:szCs w:val="18"/>
                <w:lang w:eastAsia="ja-JP"/>
              </w:rPr>
            </w:pPr>
            <w:r>
              <w:rPr>
                <w:b/>
                <w:bCs/>
                <w:sz w:val="18"/>
                <w:szCs w:val="18"/>
                <w:lang w:val="en-CA"/>
              </w:rPr>
              <w:t xml:space="preserve">Proposal 3.3.2:  </w:t>
            </w:r>
            <w:r>
              <w:rPr>
                <w:sz w:val="18"/>
                <w:szCs w:val="18"/>
                <w:lang w:val="en-CA"/>
              </w:rPr>
              <w:t>Support Option 1 (Option 1B)</w:t>
            </w:r>
          </w:p>
        </w:tc>
      </w:tr>
      <w:tr w:rsidR="00F173C1" w14:paraId="223A1363" w14:textId="77777777">
        <w:trPr>
          <w:trHeight w:val="215"/>
        </w:trPr>
        <w:tc>
          <w:tcPr>
            <w:tcW w:w="1506" w:type="dxa"/>
          </w:tcPr>
          <w:p w14:paraId="5398EBD7" w14:textId="77777777" w:rsidR="00F173C1" w:rsidRDefault="00165D0F">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8479" w:type="dxa"/>
          </w:tcPr>
          <w:p w14:paraId="2C9C736B" w14:textId="77777777" w:rsidR="00F173C1" w:rsidRDefault="00165D0F">
            <w:pPr>
              <w:overflowPunct w:val="0"/>
              <w:autoSpaceDE w:val="0"/>
              <w:autoSpaceDN w:val="0"/>
              <w:adjustRightInd w:val="0"/>
              <w:textAlignment w:val="baseline"/>
              <w:rPr>
                <w:b/>
                <w:bCs/>
                <w:color w:val="000000" w:themeColor="text1"/>
                <w:sz w:val="18"/>
                <w:szCs w:val="18"/>
                <w:lang w:eastAsia="zh-CN"/>
              </w:rPr>
            </w:pPr>
            <w:r>
              <w:rPr>
                <w:rFonts w:hint="eastAsia"/>
                <w:b/>
                <w:bCs/>
                <w:color w:val="000000" w:themeColor="text1"/>
                <w:sz w:val="18"/>
                <w:szCs w:val="18"/>
                <w:lang w:eastAsia="zh-CN"/>
              </w:rPr>
              <w:t xml:space="preserve">Issue </w:t>
            </w:r>
            <w:r>
              <w:rPr>
                <w:b/>
                <w:bCs/>
                <w:color w:val="000000" w:themeColor="text1"/>
                <w:sz w:val="18"/>
                <w:szCs w:val="18"/>
                <w:lang w:eastAsia="zh-CN"/>
              </w:rPr>
              <w:t xml:space="preserve">3.1.1 </w:t>
            </w:r>
          </w:p>
          <w:p w14:paraId="0904A152" w14:textId="77777777" w:rsidR="00F173C1" w:rsidRDefault="00165D0F">
            <w:pPr>
              <w:rPr>
                <w:color w:val="000000" w:themeColor="text1"/>
                <w:sz w:val="18"/>
                <w:szCs w:val="18"/>
                <w:lang w:eastAsia="zh-CN"/>
              </w:rPr>
            </w:pPr>
            <w:r>
              <w:rPr>
                <w:rFonts w:hint="eastAsia"/>
                <w:color w:val="000000" w:themeColor="text1"/>
                <w:sz w:val="18"/>
                <w:szCs w:val="18"/>
                <w:lang w:eastAsia="zh-CN"/>
              </w:rPr>
              <w:t>We s</w:t>
            </w:r>
            <w:r>
              <w:rPr>
                <w:color w:val="000000" w:themeColor="text1"/>
                <w:sz w:val="18"/>
                <w:szCs w:val="18"/>
                <w:lang w:eastAsia="zh-CN"/>
              </w:rPr>
              <w:t>upport confirming</w:t>
            </w:r>
            <w:r>
              <w:rPr>
                <w:rFonts w:hint="eastAsia"/>
                <w:color w:val="000000" w:themeColor="text1"/>
                <w:sz w:val="18"/>
                <w:szCs w:val="18"/>
                <w:lang w:eastAsia="zh-CN"/>
              </w:rPr>
              <w:t xml:space="preserve"> the WA.</w:t>
            </w:r>
          </w:p>
          <w:p w14:paraId="11AD8B47" w14:textId="77777777" w:rsidR="00F173C1" w:rsidRDefault="00F173C1">
            <w:pPr>
              <w:rPr>
                <w:color w:val="000000" w:themeColor="text1"/>
                <w:sz w:val="18"/>
                <w:szCs w:val="18"/>
                <w:lang w:eastAsia="zh-CN"/>
              </w:rPr>
            </w:pPr>
          </w:p>
          <w:p w14:paraId="49C4D705" w14:textId="77777777" w:rsidR="00F173C1" w:rsidRDefault="00165D0F">
            <w:pPr>
              <w:rPr>
                <w:b/>
                <w:bCs/>
                <w:color w:val="000000" w:themeColor="text1"/>
                <w:sz w:val="18"/>
                <w:szCs w:val="18"/>
                <w:lang w:eastAsia="zh-CN"/>
              </w:rPr>
            </w:pPr>
            <w:r>
              <w:rPr>
                <w:rFonts w:hint="eastAsia"/>
                <w:b/>
                <w:bCs/>
                <w:color w:val="000000" w:themeColor="text1"/>
                <w:sz w:val="18"/>
                <w:szCs w:val="18"/>
                <w:lang w:eastAsia="zh-CN"/>
              </w:rPr>
              <w:t xml:space="preserve">Issue </w:t>
            </w:r>
            <w:r>
              <w:rPr>
                <w:b/>
                <w:bCs/>
                <w:color w:val="000000" w:themeColor="text1"/>
                <w:sz w:val="18"/>
                <w:szCs w:val="18"/>
                <w:lang w:eastAsia="zh-CN"/>
              </w:rPr>
              <w:t>3.1.3</w:t>
            </w:r>
          </w:p>
          <w:p w14:paraId="1F79A573" w14:textId="77777777" w:rsidR="00F173C1" w:rsidRDefault="00165D0F">
            <w:pPr>
              <w:rPr>
                <w:rFonts w:eastAsia="MS Mincho"/>
                <w:color w:val="000000" w:themeColor="text1"/>
                <w:sz w:val="18"/>
                <w:szCs w:val="18"/>
                <w:lang w:eastAsia="ja-JP"/>
              </w:rPr>
            </w:pPr>
            <w:r>
              <w:rPr>
                <w:rFonts w:eastAsia="MS Mincho" w:hint="eastAsia"/>
                <w:color w:val="000000" w:themeColor="text1"/>
                <w:sz w:val="18"/>
                <w:szCs w:val="18"/>
                <w:lang w:eastAsia="ja-JP"/>
              </w:rPr>
              <w:t>We support Proposal 3.1.3 with update.</w:t>
            </w:r>
          </w:p>
          <w:p w14:paraId="18CCDCF5" w14:textId="77777777" w:rsidR="00F173C1" w:rsidRDefault="00F173C1">
            <w:pPr>
              <w:rPr>
                <w:color w:val="000000" w:themeColor="text1"/>
                <w:sz w:val="18"/>
                <w:szCs w:val="18"/>
                <w:lang w:eastAsia="zh-CN"/>
              </w:rPr>
            </w:pPr>
          </w:p>
          <w:p w14:paraId="064574FB" w14:textId="77777777" w:rsidR="00F173C1" w:rsidRDefault="00165D0F">
            <w:pPr>
              <w:rPr>
                <w:b/>
                <w:bCs/>
                <w:color w:val="000000" w:themeColor="text1"/>
                <w:sz w:val="18"/>
                <w:szCs w:val="18"/>
                <w:lang w:eastAsia="zh-CN"/>
              </w:rPr>
            </w:pPr>
            <w:r>
              <w:rPr>
                <w:rFonts w:hint="eastAsia"/>
                <w:b/>
                <w:bCs/>
                <w:color w:val="000000" w:themeColor="text1"/>
                <w:sz w:val="18"/>
                <w:szCs w:val="18"/>
                <w:lang w:eastAsia="zh-CN"/>
              </w:rPr>
              <w:t xml:space="preserve">Issue </w:t>
            </w:r>
            <w:r>
              <w:rPr>
                <w:b/>
                <w:bCs/>
                <w:color w:val="000000" w:themeColor="text1"/>
                <w:sz w:val="18"/>
                <w:szCs w:val="18"/>
                <w:lang w:eastAsia="zh-CN"/>
              </w:rPr>
              <w:t>3.1.4</w:t>
            </w:r>
          </w:p>
          <w:p w14:paraId="31A569B9" w14:textId="77777777" w:rsidR="00F173C1" w:rsidRDefault="00165D0F">
            <w:pPr>
              <w:rPr>
                <w:color w:val="000000" w:themeColor="text1"/>
                <w:sz w:val="18"/>
                <w:szCs w:val="18"/>
                <w:lang w:eastAsia="zh-CN"/>
              </w:rPr>
            </w:pPr>
            <w:r>
              <w:rPr>
                <w:rFonts w:hint="eastAsia"/>
                <w:color w:val="000000" w:themeColor="text1"/>
                <w:sz w:val="18"/>
                <w:szCs w:val="18"/>
                <w:lang w:eastAsia="zh-CN"/>
              </w:rPr>
              <w:t>We think the design is related to legacy SR is reused or new UCI type is introduced for first UL channel. Thus, it should be discussed after SR/new UCI type is agreed. For both Case-1 and Case-2, if new UCI type is introduced, the 1-bit first PUCCH should be multiplexed. If SR is reused, considering this SR may be shared with other purposes in the final design, whether to enhancement UCI multiplexing rule should be further discussed.</w:t>
            </w:r>
          </w:p>
          <w:p w14:paraId="31D59BF3" w14:textId="77777777" w:rsidR="00F173C1" w:rsidRDefault="00F173C1">
            <w:pPr>
              <w:rPr>
                <w:color w:val="000000" w:themeColor="text1"/>
                <w:sz w:val="18"/>
                <w:szCs w:val="18"/>
                <w:lang w:eastAsia="zh-CN"/>
              </w:rPr>
            </w:pPr>
          </w:p>
          <w:p w14:paraId="6ACC8687" w14:textId="77777777" w:rsidR="00F173C1" w:rsidRDefault="00165D0F">
            <w:pPr>
              <w:rPr>
                <w:b/>
                <w:bCs/>
                <w:color w:val="000000" w:themeColor="text1"/>
                <w:sz w:val="18"/>
                <w:szCs w:val="18"/>
                <w:lang w:eastAsia="zh-CN"/>
              </w:rPr>
            </w:pPr>
            <w:r>
              <w:rPr>
                <w:rFonts w:hint="eastAsia"/>
                <w:b/>
                <w:bCs/>
                <w:color w:val="000000" w:themeColor="text1"/>
                <w:sz w:val="18"/>
                <w:szCs w:val="18"/>
                <w:lang w:eastAsia="zh-CN"/>
              </w:rPr>
              <w:t xml:space="preserve">Issue </w:t>
            </w:r>
            <w:r>
              <w:rPr>
                <w:b/>
                <w:bCs/>
                <w:color w:val="000000" w:themeColor="text1"/>
                <w:sz w:val="18"/>
                <w:szCs w:val="18"/>
                <w:lang w:eastAsia="zh-CN"/>
              </w:rPr>
              <w:t xml:space="preserve">3.2.1 </w:t>
            </w:r>
          </w:p>
          <w:p w14:paraId="4351CD4C" w14:textId="77777777" w:rsidR="00F173C1" w:rsidRDefault="00165D0F">
            <w:pPr>
              <w:rPr>
                <w:color w:val="000000" w:themeColor="text1"/>
                <w:sz w:val="18"/>
                <w:szCs w:val="18"/>
                <w:lang w:eastAsia="zh-CN"/>
              </w:rPr>
            </w:pPr>
            <w:r>
              <w:rPr>
                <w:rFonts w:hint="eastAsia"/>
                <w:color w:val="000000" w:themeColor="text1"/>
                <w:sz w:val="18"/>
                <w:szCs w:val="18"/>
                <w:lang w:eastAsia="zh-CN"/>
              </w:rPr>
              <w:t>We support Proposal 3.2.1.</w:t>
            </w:r>
          </w:p>
          <w:p w14:paraId="343DB7CC" w14:textId="77777777" w:rsidR="00F173C1" w:rsidRDefault="00F173C1">
            <w:pPr>
              <w:rPr>
                <w:color w:val="000000" w:themeColor="text1"/>
                <w:sz w:val="18"/>
                <w:szCs w:val="18"/>
                <w:lang w:eastAsia="zh-CN"/>
              </w:rPr>
            </w:pPr>
          </w:p>
          <w:p w14:paraId="3EC0E91F" w14:textId="77777777" w:rsidR="00F173C1" w:rsidRDefault="00165D0F">
            <w:pPr>
              <w:rPr>
                <w:b/>
                <w:bCs/>
                <w:color w:val="000000" w:themeColor="text1"/>
                <w:sz w:val="18"/>
                <w:szCs w:val="18"/>
                <w:lang w:eastAsia="zh-CN"/>
              </w:rPr>
            </w:pPr>
            <w:r>
              <w:rPr>
                <w:rFonts w:hint="eastAsia"/>
                <w:b/>
                <w:bCs/>
                <w:color w:val="000000" w:themeColor="text1"/>
                <w:sz w:val="18"/>
                <w:szCs w:val="18"/>
                <w:lang w:eastAsia="zh-CN"/>
              </w:rPr>
              <w:t xml:space="preserve">Issue </w:t>
            </w:r>
            <w:r>
              <w:rPr>
                <w:b/>
                <w:bCs/>
                <w:color w:val="000000" w:themeColor="text1"/>
                <w:sz w:val="18"/>
                <w:szCs w:val="18"/>
                <w:lang w:eastAsia="zh-CN"/>
              </w:rPr>
              <w:t>3.3.1</w:t>
            </w:r>
          </w:p>
          <w:p w14:paraId="09BC2634" w14:textId="77777777" w:rsidR="00F173C1" w:rsidRDefault="00165D0F">
            <w:pPr>
              <w:rPr>
                <w:rFonts w:eastAsia="MS Mincho"/>
                <w:color w:val="000000" w:themeColor="text1"/>
                <w:sz w:val="18"/>
                <w:szCs w:val="18"/>
                <w:lang w:eastAsia="ja-JP"/>
              </w:rPr>
            </w:pPr>
            <w:r>
              <w:rPr>
                <w:rFonts w:hint="eastAsia"/>
                <w:color w:val="000000" w:themeColor="text1"/>
                <w:sz w:val="18"/>
                <w:szCs w:val="18"/>
                <w:lang w:eastAsia="zh-CN"/>
              </w:rPr>
              <w:t>We suppor</w:t>
            </w:r>
            <w:r>
              <w:rPr>
                <w:rFonts w:eastAsia="MS Mincho" w:hint="eastAsia"/>
                <w:color w:val="000000" w:themeColor="text1"/>
                <w:sz w:val="18"/>
                <w:szCs w:val="18"/>
                <w:lang w:eastAsia="ja-JP"/>
              </w:rPr>
              <w:t>t Proposal 3.3.1.</w:t>
            </w:r>
          </w:p>
          <w:p w14:paraId="12124780" w14:textId="77777777" w:rsidR="00F173C1" w:rsidRDefault="00F173C1">
            <w:pPr>
              <w:rPr>
                <w:rFonts w:eastAsia="MS Mincho"/>
                <w:color w:val="000000" w:themeColor="text1"/>
                <w:sz w:val="18"/>
                <w:szCs w:val="18"/>
                <w:lang w:eastAsia="ja-JP"/>
              </w:rPr>
            </w:pPr>
          </w:p>
          <w:p w14:paraId="624DAC3A" w14:textId="77777777" w:rsidR="00F173C1" w:rsidRDefault="00165D0F">
            <w:pPr>
              <w:rPr>
                <w:b/>
                <w:bCs/>
                <w:color w:val="000000" w:themeColor="text1"/>
                <w:sz w:val="18"/>
                <w:szCs w:val="18"/>
                <w:lang w:eastAsia="zh-CN"/>
              </w:rPr>
            </w:pPr>
            <w:r>
              <w:rPr>
                <w:rFonts w:hint="eastAsia"/>
                <w:b/>
                <w:bCs/>
                <w:color w:val="000000" w:themeColor="text1"/>
                <w:sz w:val="18"/>
                <w:szCs w:val="18"/>
                <w:lang w:eastAsia="zh-CN"/>
              </w:rPr>
              <w:t xml:space="preserve">Issue </w:t>
            </w:r>
            <w:r>
              <w:rPr>
                <w:b/>
                <w:bCs/>
                <w:color w:val="000000" w:themeColor="text1"/>
                <w:sz w:val="18"/>
                <w:szCs w:val="18"/>
                <w:lang w:eastAsia="zh-CN"/>
              </w:rPr>
              <w:t>3.3.2</w:t>
            </w:r>
          </w:p>
          <w:p w14:paraId="58D505C9" w14:textId="77777777" w:rsidR="00F173C1" w:rsidRDefault="00165D0F">
            <w:pPr>
              <w:overflowPunct w:val="0"/>
              <w:autoSpaceDE w:val="0"/>
              <w:autoSpaceDN w:val="0"/>
              <w:adjustRightInd w:val="0"/>
              <w:jc w:val="both"/>
              <w:textAlignment w:val="baseline"/>
              <w:rPr>
                <w:rFonts w:eastAsia="MS Mincho"/>
                <w:color w:val="000000" w:themeColor="text1"/>
                <w:sz w:val="18"/>
                <w:szCs w:val="18"/>
                <w:lang w:eastAsia="ja-JP"/>
              </w:rPr>
            </w:pPr>
            <w:r>
              <w:rPr>
                <w:rFonts w:hint="eastAsia"/>
                <w:color w:val="000000" w:themeColor="text1"/>
                <w:sz w:val="18"/>
                <w:szCs w:val="18"/>
                <w:lang w:eastAsia="zh-CN"/>
              </w:rPr>
              <w:t>We s</w:t>
            </w:r>
            <w:r>
              <w:rPr>
                <w:color w:val="000000" w:themeColor="text1"/>
                <w:sz w:val="18"/>
                <w:szCs w:val="18"/>
                <w:lang w:eastAsia="zh-CN"/>
              </w:rPr>
              <w:t xml:space="preserve">upport </w:t>
            </w:r>
            <w:r>
              <w:rPr>
                <w:rFonts w:hint="eastAsia"/>
                <w:color w:val="000000" w:themeColor="text1"/>
                <w:sz w:val="18"/>
                <w:szCs w:val="18"/>
                <w:lang w:eastAsia="zh-CN"/>
              </w:rPr>
              <w:t>P</w:t>
            </w:r>
            <w:r>
              <w:rPr>
                <w:color w:val="000000" w:themeColor="text1"/>
                <w:sz w:val="18"/>
                <w:szCs w:val="18"/>
                <w:lang w:eastAsia="zh-CN"/>
              </w:rPr>
              <w:t>roposal</w:t>
            </w:r>
            <w:r>
              <w:rPr>
                <w:rFonts w:hint="eastAsia"/>
                <w:color w:val="000000" w:themeColor="text1"/>
                <w:sz w:val="18"/>
                <w:szCs w:val="18"/>
                <w:lang w:eastAsia="zh-CN"/>
              </w:rPr>
              <w:t xml:space="preserve"> 3.3.2.</w:t>
            </w:r>
          </w:p>
          <w:p w14:paraId="7F4BCC41" w14:textId="77777777" w:rsidR="00F173C1" w:rsidRDefault="00F173C1">
            <w:pPr>
              <w:overflowPunct w:val="0"/>
              <w:autoSpaceDE w:val="0"/>
              <w:autoSpaceDN w:val="0"/>
              <w:adjustRightInd w:val="0"/>
              <w:jc w:val="both"/>
              <w:textAlignment w:val="baseline"/>
              <w:rPr>
                <w:rFonts w:eastAsia="MS Mincho"/>
                <w:color w:val="000000" w:themeColor="text1"/>
                <w:sz w:val="18"/>
                <w:szCs w:val="18"/>
                <w:lang w:eastAsia="ja-JP"/>
              </w:rPr>
            </w:pPr>
          </w:p>
          <w:p w14:paraId="19E7CA75" w14:textId="77777777" w:rsidR="00F173C1" w:rsidRDefault="00165D0F">
            <w:pPr>
              <w:overflowPunct w:val="0"/>
              <w:autoSpaceDE w:val="0"/>
              <w:autoSpaceDN w:val="0"/>
              <w:adjustRightInd w:val="0"/>
              <w:jc w:val="both"/>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Issue 3.3.3</w:t>
            </w:r>
          </w:p>
          <w:p w14:paraId="6C4EB31B" w14:textId="77777777" w:rsidR="00F173C1" w:rsidRDefault="00165D0F">
            <w:pPr>
              <w:tabs>
                <w:tab w:val="left" w:pos="1191"/>
              </w:tabs>
              <w:rPr>
                <w:b/>
                <w:bCs/>
                <w:color w:val="000000" w:themeColor="text1"/>
                <w:sz w:val="18"/>
                <w:szCs w:val="18"/>
                <w:lang w:val="en-CA"/>
              </w:rPr>
            </w:pPr>
            <w:r>
              <w:rPr>
                <w:rFonts w:eastAsia="MS Mincho" w:hint="eastAsia"/>
                <w:color w:val="000000" w:themeColor="text1"/>
                <w:sz w:val="18"/>
                <w:szCs w:val="18"/>
                <w:lang w:eastAsia="ja-JP"/>
              </w:rPr>
              <w:t>We think that this issue can be discussed after critical issue is decided.</w:t>
            </w:r>
          </w:p>
        </w:tc>
      </w:tr>
      <w:tr w:rsidR="00F173C1" w14:paraId="6E1795AB" w14:textId="77777777">
        <w:trPr>
          <w:trHeight w:val="215"/>
        </w:trPr>
        <w:tc>
          <w:tcPr>
            <w:tcW w:w="1506" w:type="dxa"/>
          </w:tcPr>
          <w:p w14:paraId="29068B1E" w14:textId="77777777" w:rsidR="00F173C1" w:rsidRDefault="00165D0F">
            <w:pPr>
              <w:snapToGrid w:val="0"/>
              <w:rPr>
                <w:rFonts w:eastAsia="MS Mincho"/>
                <w:color w:val="000000" w:themeColor="text1"/>
                <w:sz w:val="18"/>
                <w:szCs w:val="18"/>
                <w:lang w:eastAsia="ja-JP"/>
              </w:rPr>
            </w:pPr>
            <w:r>
              <w:rPr>
                <w:rFonts w:eastAsia="MS Mincho"/>
                <w:sz w:val="18"/>
                <w:szCs w:val="18"/>
                <w:lang w:eastAsia="ja-JP"/>
              </w:rPr>
              <w:t>Intel</w:t>
            </w:r>
          </w:p>
        </w:tc>
        <w:tc>
          <w:tcPr>
            <w:tcW w:w="8479" w:type="dxa"/>
          </w:tcPr>
          <w:p w14:paraId="7B13C2AE" w14:textId="77777777" w:rsidR="00F173C1" w:rsidRDefault="00165D0F">
            <w:pPr>
              <w:tabs>
                <w:tab w:val="left" w:pos="1191"/>
              </w:tabs>
              <w:rPr>
                <w:sz w:val="18"/>
                <w:szCs w:val="18"/>
                <w:lang w:val="en-CA"/>
              </w:rPr>
            </w:pPr>
            <w:r>
              <w:rPr>
                <w:b/>
                <w:bCs/>
                <w:sz w:val="18"/>
                <w:szCs w:val="18"/>
                <w:lang w:val="en-CA"/>
              </w:rPr>
              <w:t>Q3.1.1</w:t>
            </w:r>
            <w:r>
              <w:rPr>
                <w:sz w:val="18"/>
                <w:szCs w:val="18"/>
                <w:lang w:val="en-CA"/>
              </w:rPr>
              <w:t>: Support confirming WA.</w:t>
            </w:r>
          </w:p>
          <w:p w14:paraId="402083AC" w14:textId="77777777" w:rsidR="00F173C1" w:rsidRDefault="00165D0F">
            <w:pPr>
              <w:tabs>
                <w:tab w:val="left" w:pos="1191"/>
              </w:tabs>
              <w:rPr>
                <w:sz w:val="18"/>
                <w:szCs w:val="18"/>
                <w:lang w:val="en-CA"/>
              </w:rPr>
            </w:pPr>
            <w:r>
              <w:rPr>
                <w:b/>
                <w:bCs/>
                <w:sz w:val="18"/>
                <w:szCs w:val="18"/>
                <w:lang w:val="en-CA"/>
              </w:rPr>
              <w:t>Proposal 3.1.3</w:t>
            </w:r>
            <w:r>
              <w:rPr>
                <w:sz w:val="18"/>
                <w:szCs w:val="18"/>
                <w:lang w:val="en-CA"/>
              </w:rPr>
              <w:t>: we are generally ok with a prohibit timer, but this timer should be aligned with existing SR-</w:t>
            </w:r>
            <w:proofErr w:type="spellStart"/>
            <w:r>
              <w:rPr>
                <w:sz w:val="18"/>
                <w:szCs w:val="18"/>
                <w:lang w:val="en-CA"/>
              </w:rPr>
              <w:t>prohibitTimer</w:t>
            </w:r>
            <w:proofErr w:type="spellEnd"/>
            <w:r>
              <w:rPr>
                <w:sz w:val="18"/>
                <w:szCs w:val="18"/>
                <w:lang w:val="en-CA"/>
              </w:rPr>
              <w:t xml:space="preserve"> and the detailed design should be done by RAN2. If there is something new beyond a PUSCH SR, it should be identified by RAN1.</w:t>
            </w:r>
          </w:p>
          <w:p w14:paraId="3A683E11" w14:textId="77777777" w:rsidR="00F173C1" w:rsidRDefault="00165D0F">
            <w:pPr>
              <w:tabs>
                <w:tab w:val="left" w:pos="1191"/>
              </w:tabs>
              <w:rPr>
                <w:sz w:val="18"/>
                <w:szCs w:val="18"/>
                <w:lang w:val="en-CA"/>
              </w:rPr>
            </w:pPr>
            <w:r>
              <w:rPr>
                <w:b/>
                <w:bCs/>
                <w:sz w:val="18"/>
                <w:szCs w:val="18"/>
                <w:lang w:val="en-CA"/>
              </w:rPr>
              <w:t>Proposal 3.1.3</w:t>
            </w:r>
            <w:r>
              <w:rPr>
                <w:sz w:val="18"/>
                <w:szCs w:val="18"/>
                <w:lang w:val="en-CA"/>
              </w:rPr>
              <w:t>: Support – Case-1, Case-2 needs further discussion</w:t>
            </w:r>
          </w:p>
          <w:p w14:paraId="4C21F12F" w14:textId="77777777" w:rsidR="00F173C1" w:rsidRDefault="00165D0F">
            <w:pPr>
              <w:tabs>
                <w:tab w:val="left" w:pos="1191"/>
              </w:tabs>
              <w:rPr>
                <w:sz w:val="18"/>
                <w:szCs w:val="18"/>
                <w:lang w:val="en-CA"/>
              </w:rPr>
            </w:pPr>
            <w:r>
              <w:rPr>
                <w:b/>
                <w:bCs/>
                <w:sz w:val="18"/>
                <w:szCs w:val="18"/>
                <w:lang w:val="en-CA"/>
              </w:rPr>
              <w:t>Proposal 3.2.1</w:t>
            </w:r>
            <w:r>
              <w:rPr>
                <w:sz w:val="18"/>
                <w:szCs w:val="18"/>
                <w:lang w:val="en-CA"/>
              </w:rPr>
              <w:t>: Support</w:t>
            </w:r>
          </w:p>
          <w:p w14:paraId="4D2E7E33" w14:textId="77777777" w:rsidR="00F173C1" w:rsidRDefault="00165D0F">
            <w:pPr>
              <w:tabs>
                <w:tab w:val="left" w:pos="1191"/>
              </w:tabs>
              <w:rPr>
                <w:sz w:val="18"/>
                <w:szCs w:val="18"/>
                <w:lang w:val="en-CA"/>
              </w:rPr>
            </w:pPr>
            <w:r>
              <w:rPr>
                <w:b/>
                <w:bCs/>
                <w:sz w:val="18"/>
                <w:szCs w:val="18"/>
                <w:lang w:val="en-CA"/>
              </w:rPr>
              <w:t>Proposal 3.3.1</w:t>
            </w:r>
            <w:r>
              <w:rPr>
                <w:sz w:val="18"/>
                <w:szCs w:val="18"/>
                <w:lang w:val="en-CA"/>
              </w:rPr>
              <w:t>: Support</w:t>
            </w:r>
          </w:p>
          <w:p w14:paraId="0BAC5A79" w14:textId="77777777" w:rsidR="00F173C1" w:rsidRDefault="00165D0F">
            <w:pPr>
              <w:overflowPunct w:val="0"/>
              <w:autoSpaceDE w:val="0"/>
              <w:autoSpaceDN w:val="0"/>
              <w:adjustRightInd w:val="0"/>
              <w:textAlignment w:val="baseline"/>
              <w:rPr>
                <w:b/>
                <w:bCs/>
                <w:color w:val="000000" w:themeColor="text1"/>
                <w:sz w:val="18"/>
                <w:szCs w:val="18"/>
                <w:lang w:eastAsia="zh-CN"/>
              </w:rPr>
            </w:pPr>
            <w:r>
              <w:rPr>
                <w:b/>
                <w:bCs/>
                <w:sz w:val="18"/>
                <w:szCs w:val="18"/>
                <w:lang w:val="en-CA"/>
              </w:rPr>
              <w:t>Proposal 3.3.2</w:t>
            </w:r>
            <w:r>
              <w:rPr>
                <w:sz w:val="18"/>
                <w:szCs w:val="18"/>
                <w:lang w:val="en-CA"/>
              </w:rPr>
              <w:t>: Support</w:t>
            </w:r>
          </w:p>
        </w:tc>
      </w:tr>
      <w:tr w:rsidR="00F173C1" w14:paraId="08F182FE" w14:textId="77777777">
        <w:trPr>
          <w:trHeight w:val="215"/>
        </w:trPr>
        <w:tc>
          <w:tcPr>
            <w:tcW w:w="1506" w:type="dxa"/>
          </w:tcPr>
          <w:p w14:paraId="19D5A66D" w14:textId="77777777" w:rsidR="00F173C1" w:rsidRDefault="00165D0F">
            <w:pPr>
              <w:snapToGrid w:val="0"/>
              <w:rPr>
                <w:rFonts w:eastAsia="MS Mincho"/>
                <w:sz w:val="18"/>
                <w:szCs w:val="18"/>
                <w:lang w:eastAsia="ja-JP"/>
              </w:rPr>
            </w:pPr>
            <w:r>
              <w:rPr>
                <w:rFonts w:eastAsia="MS Mincho"/>
                <w:sz w:val="18"/>
                <w:szCs w:val="18"/>
                <w:lang w:eastAsia="ja-JP"/>
              </w:rPr>
              <w:lastRenderedPageBreak/>
              <w:t>IDC</w:t>
            </w:r>
          </w:p>
        </w:tc>
        <w:tc>
          <w:tcPr>
            <w:tcW w:w="8479" w:type="dxa"/>
          </w:tcPr>
          <w:p w14:paraId="345E6D41" w14:textId="77777777" w:rsidR="00F173C1" w:rsidRDefault="00165D0F">
            <w:pPr>
              <w:tabs>
                <w:tab w:val="left" w:pos="1191"/>
              </w:tabs>
              <w:rPr>
                <w:sz w:val="18"/>
                <w:szCs w:val="18"/>
                <w:lang w:val="en-CA"/>
              </w:rPr>
            </w:pPr>
            <w:r>
              <w:rPr>
                <w:sz w:val="18"/>
                <w:szCs w:val="18"/>
                <w:lang w:val="en-CA"/>
              </w:rPr>
              <w:t xml:space="preserve">Q3.1.1: Share similar views as CMCC, LGE, Ericsson, NEC, as it may be better in the time management perspective one-shot agreement on this, considering multi-CC/events together, by understanding that the WA is by default valid unless being abandoned. </w:t>
            </w:r>
          </w:p>
          <w:p w14:paraId="25921F4C" w14:textId="77777777" w:rsidR="00F173C1" w:rsidRDefault="00165D0F">
            <w:pPr>
              <w:tabs>
                <w:tab w:val="left" w:pos="1191"/>
              </w:tabs>
              <w:rPr>
                <w:sz w:val="18"/>
                <w:szCs w:val="18"/>
                <w:lang w:val="en-CA"/>
              </w:rPr>
            </w:pPr>
            <w:r>
              <w:rPr>
                <w:sz w:val="18"/>
                <w:szCs w:val="18"/>
                <w:lang w:val="en-CA"/>
              </w:rPr>
              <w:t>P3.1.3: Support in principle.</w:t>
            </w:r>
          </w:p>
          <w:p w14:paraId="71C7616D" w14:textId="77777777" w:rsidR="00F173C1" w:rsidRDefault="00165D0F">
            <w:pPr>
              <w:tabs>
                <w:tab w:val="left" w:pos="1191"/>
              </w:tabs>
              <w:rPr>
                <w:sz w:val="18"/>
                <w:szCs w:val="18"/>
                <w:lang w:val="en-CA"/>
              </w:rPr>
            </w:pPr>
            <w:r>
              <w:rPr>
                <w:sz w:val="18"/>
                <w:szCs w:val="18"/>
                <w:lang w:val="en-CA"/>
              </w:rPr>
              <w:t>P3.2.1: Support Option-2 (Reuse CSI request field to trigger UEIBR).</w:t>
            </w:r>
          </w:p>
        </w:tc>
      </w:tr>
      <w:tr w:rsidR="00F173C1" w14:paraId="0785F818" w14:textId="77777777">
        <w:trPr>
          <w:trHeight w:val="215"/>
        </w:trPr>
        <w:tc>
          <w:tcPr>
            <w:tcW w:w="1506" w:type="dxa"/>
          </w:tcPr>
          <w:p w14:paraId="343B0F6F" w14:textId="77777777" w:rsidR="00F173C1" w:rsidRDefault="00165D0F">
            <w:pPr>
              <w:snapToGrid w:val="0"/>
              <w:rPr>
                <w:rFonts w:eastAsia="MS Mincho"/>
                <w:sz w:val="18"/>
                <w:szCs w:val="18"/>
                <w:lang w:eastAsia="ja-JP"/>
              </w:rPr>
            </w:pPr>
            <w:r>
              <w:rPr>
                <w:rFonts w:eastAsia="MS Mincho"/>
                <w:sz w:val="18"/>
                <w:szCs w:val="18"/>
                <w:lang w:eastAsia="ja-JP"/>
              </w:rPr>
              <w:t>Google</w:t>
            </w:r>
          </w:p>
        </w:tc>
        <w:tc>
          <w:tcPr>
            <w:tcW w:w="8479" w:type="dxa"/>
          </w:tcPr>
          <w:p w14:paraId="58CBE1E6" w14:textId="77777777" w:rsidR="00F173C1" w:rsidRDefault="00165D0F">
            <w:pPr>
              <w:tabs>
                <w:tab w:val="left" w:pos="1191"/>
              </w:tabs>
              <w:rPr>
                <w:sz w:val="18"/>
                <w:szCs w:val="18"/>
                <w:lang w:val="en-CA"/>
              </w:rPr>
            </w:pPr>
            <w:r>
              <w:rPr>
                <w:b/>
                <w:bCs/>
                <w:sz w:val="18"/>
                <w:szCs w:val="18"/>
                <w:lang w:val="en-CA"/>
              </w:rPr>
              <w:t>Proposal 3.1.3</w:t>
            </w:r>
            <w:r>
              <w:rPr>
                <w:sz w:val="18"/>
                <w:szCs w:val="18"/>
                <w:lang w:val="en-CA"/>
              </w:rPr>
              <w:t xml:space="preserve">: Support </w:t>
            </w:r>
          </w:p>
          <w:p w14:paraId="20A626D3" w14:textId="77777777" w:rsidR="00F173C1" w:rsidRDefault="00F173C1">
            <w:pPr>
              <w:tabs>
                <w:tab w:val="left" w:pos="1191"/>
              </w:tabs>
              <w:rPr>
                <w:sz w:val="18"/>
                <w:szCs w:val="18"/>
                <w:lang w:val="en-CA"/>
              </w:rPr>
            </w:pPr>
          </w:p>
          <w:p w14:paraId="212C2035" w14:textId="77777777" w:rsidR="00F173C1" w:rsidRDefault="00165D0F">
            <w:pPr>
              <w:tabs>
                <w:tab w:val="left" w:pos="1191"/>
              </w:tabs>
              <w:rPr>
                <w:sz w:val="18"/>
                <w:szCs w:val="18"/>
                <w:lang w:val="en-CA"/>
              </w:rPr>
            </w:pPr>
            <w:r>
              <w:rPr>
                <w:b/>
                <w:bCs/>
                <w:sz w:val="18"/>
                <w:szCs w:val="18"/>
                <w:lang w:val="en-CA"/>
              </w:rPr>
              <w:t>Q3.1.4/Proposal 3.1.4</w:t>
            </w:r>
            <w:r>
              <w:rPr>
                <w:sz w:val="18"/>
                <w:szCs w:val="18"/>
                <w:lang w:val="en-CA"/>
              </w:rPr>
              <w:t xml:space="preserve">: This issue may be easier to discuss after deciding the type of the first PUCCH. We haven’t decided it is a SR-like signal. In addition, there are some other cases of collision, e.g., first PUCCH collided with other UCI (e.g., CSI). Also, we need to discuss whether Mode-A and Mode-B can be configured for UE in different CC. If so, collision of two first PUCCHs is possible. </w:t>
            </w:r>
          </w:p>
          <w:p w14:paraId="34DC4388" w14:textId="77777777" w:rsidR="00F173C1" w:rsidRDefault="00F173C1">
            <w:pPr>
              <w:tabs>
                <w:tab w:val="left" w:pos="1191"/>
              </w:tabs>
              <w:rPr>
                <w:sz w:val="18"/>
                <w:szCs w:val="18"/>
                <w:lang w:val="en-CA"/>
              </w:rPr>
            </w:pPr>
          </w:p>
          <w:p w14:paraId="01178DAE" w14:textId="77777777" w:rsidR="00F173C1" w:rsidRDefault="00165D0F">
            <w:pPr>
              <w:tabs>
                <w:tab w:val="left" w:pos="1191"/>
              </w:tabs>
              <w:rPr>
                <w:sz w:val="18"/>
                <w:szCs w:val="18"/>
                <w:lang w:val="en-CA"/>
              </w:rPr>
            </w:pPr>
            <w:r>
              <w:rPr>
                <w:b/>
                <w:bCs/>
                <w:sz w:val="18"/>
                <w:szCs w:val="18"/>
                <w:lang w:val="en-CA"/>
              </w:rPr>
              <w:t>Proposal 3.2.1</w:t>
            </w:r>
            <w:r>
              <w:rPr>
                <w:sz w:val="18"/>
                <w:szCs w:val="18"/>
                <w:lang w:val="en-CA"/>
              </w:rPr>
              <w:t xml:space="preserve">: We can go with majority. </w:t>
            </w:r>
          </w:p>
          <w:p w14:paraId="7FA2F472" w14:textId="77777777" w:rsidR="00F173C1" w:rsidRDefault="00F173C1">
            <w:pPr>
              <w:tabs>
                <w:tab w:val="left" w:pos="1191"/>
              </w:tabs>
              <w:rPr>
                <w:sz w:val="18"/>
                <w:szCs w:val="18"/>
                <w:lang w:val="en-CA"/>
              </w:rPr>
            </w:pPr>
          </w:p>
          <w:p w14:paraId="2988A803" w14:textId="77777777" w:rsidR="00F173C1" w:rsidRDefault="00165D0F">
            <w:pPr>
              <w:tabs>
                <w:tab w:val="left" w:pos="1191"/>
              </w:tabs>
              <w:rPr>
                <w:sz w:val="18"/>
                <w:szCs w:val="18"/>
                <w:lang w:val="en-CA"/>
              </w:rPr>
            </w:pPr>
            <w:r>
              <w:rPr>
                <w:b/>
                <w:bCs/>
                <w:sz w:val="18"/>
                <w:szCs w:val="18"/>
                <w:lang w:val="en-CA"/>
              </w:rPr>
              <w:t>Updated proposal 3.3.1</w:t>
            </w:r>
            <w:r>
              <w:rPr>
                <w:sz w:val="18"/>
                <w:szCs w:val="18"/>
                <w:lang w:val="en-CA"/>
              </w:rPr>
              <w:t>: We have concern on Option-1. Unlike CG in legacy, UE may or may not transmit UL-SCH if Option-1 is adopted. Then, NW may perform blind detection every time UE transmit UEI-BR in Mode-B.</w:t>
            </w:r>
          </w:p>
          <w:p w14:paraId="7AA23DFF" w14:textId="77777777" w:rsidR="00F173C1" w:rsidRDefault="00165D0F">
            <w:pPr>
              <w:tabs>
                <w:tab w:val="left" w:pos="1191"/>
              </w:tabs>
              <w:rPr>
                <w:color w:val="0000FF"/>
                <w:sz w:val="18"/>
                <w:szCs w:val="18"/>
                <w:lang w:val="en-CA"/>
              </w:rPr>
            </w:pPr>
            <w:r>
              <w:rPr>
                <w:color w:val="0000FF"/>
                <w:sz w:val="18"/>
                <w:szCs w:val="18"/>
                <w:lang w:val="en-CA"/>
              </w:rPr>
              <w:t xml:space="preserve">[Mod]: Please review the FFS part. Your concern may be relevant to that which will discussed in the next round. </w:t>
            </w:r>
          </w:p>
          <w:p w14:paraId="3D3167B5" w14:textId="77777777" w:rsidR="00F173C1" w:rsidRDefault="00F173C1">
            <w:pPr>
              <w:tabs>
                <w:tab w:val="left" w:pos="1191"/>
              </w:tabs>
              <w:rPr>
                <w:b/>
                <w:bCs/>
                <w:sz w:val="18"/>
                <w:szCs w:val="18"/>
                <w:lang w:val="en-CA"/>
              </w:rPr>
            </w:pPr>
          </w:p>
          <w:p w14:paraId="2B645F33" w14:textId="77777777" w:rsidR="00F173C1" w:rsidRDefault="00165D0F">
            <w:pPr>
              <w:tabs>
                <w:tab w:val="left" w:pos="1191"/>
              </w:tabs>
              <w:rPr>
                <w:b/>
                <w:bCs/>
                <w:sz w:val="18"/>
                <w:szCs w:val="18"/>
                <w:lang w:val="en-CA"/>
              </w:rPr>
            </w:pPr>
            <w:r>
              <w:rPr>
                <w:b/>
                <w:bCs/>
                <w:sz w:val="18"/>
                <w:szCs w:val="18"/>
                <w:lang w:val="en-CA"/>
              </w:rPr>
              <w:t>Q3.3.3</w:t>
            </w:r>
            <w:r>
              <w:rPr>
                <w:sz w:val="18"/>
                <w:szCs w:val="18"/>
                <w:lang w:val="en-CA"/>
              </w:rPr>
              <w:t>: We prefer Option-1</w:t>
            </w:r>
          </w:p>
          <w:p w14:paraId="44A4F634" w14:textId="77777777" w:rsidR="00F173C1" w:rsidRDefault="00F173C1">
            <w:pPr>
              <w:tabs>
                <w:tab w:val="left" w:pos="1191"/>
              </w:tabs>
              <w:rPr>
                <w:b/>
                <w:bCs/>
                <w:sz w:val="18"/>
                <w:szCs w:val="18"/>
                <w:lang w:val="en-CA"/>
              </w:rPr>
            </w:pPr>
          </w:p>
        </w:tc>
      </w:tr>
      <w:tr w:rsidR="00F173C1" w14:paraId="31527EF9" w14:textId="77777777">
        <w:trPr>
          <w:trHeight w:val="215"/>
        </w:trPr>
        <w:tc>
          <w:tcPr>
            <w:tcW w:w="1506" w:type="dxa"/>
          </w:tcPr>
          <w:p w14:paraId="398B63F8" w14:textId="77777777" w:rsidR="00F173C1" w:rsidRDefault="00165D0F">
            <w:pPr>
              <w:snapToGrid w:val="0"/>
              <w:rPr>
                <w:rFonts w:eastAsia="MS Mincho"/>
                <w:sz w:val="18"/>
                <w:szCs w:val="18"/>
                <w:lang w:eastAsia="ja-JP"/>
              </w:rPr>
            </w:pPr>
            <w:r>
              <w:rPr>
                <w:rFonts w:hint="eastAsia"/>
                <w:color w:val="000000" w:themeColor="text1"/>
                <w:sz w:val="18"/>
                <w:szCs w:val="18"/>
                <w:lang w:eastAsia="zh-CN"/>
              </w:rPr>
              <w:t>CATT</w:t>
            </w:r>
          </w:p>
        </w:tc>
        <w:tc>
          <w:tcPr>
            <w:tcW w:w="8479" w:type="dxa"/>
          </w:tcPr>
          <w:p w14:paraId="3387043A" w14:textId="77777777" w:rsidR="00F173C1" w:rsidRDefault="00165D0F">
            <w:pPr>
              <w:snapToGrid w:val="0"/>
              <w:rPr>
                <w:b/>
                <w:bCs/>
                <w:color w:val="000000" w:themeColor="text1"/>
                <w:sz w:val="18"/>
                <w:szCs w:val="18"/>
                <w:u w:val="single"/>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3.1.1</w:t>
            </w:r>
          </w:p>
          <w:p w14:paraId="5DB9E475" w14:textId="77777777" w:rsidR="00F173C1" w:rsidRDefault="00165D0F">
            <w:pPr>
              <w:snapToGrid w:val="0"/>
              <w:rPr>
                <w:color w:val="000000" w:themeColor="text1"/>
                <w:sz w:val="18"/>
                <w:szCs w:val="18"/>
                <w:lang w:eastAsia="zh-CN"/>
              </w:rPr>
            </w:pPr>
            <w:r>
              <w:rPr>
                <w:rFonts w:hint="eastAsia"/>
                <w:color w:val="000000" w:themeColor="text1"/>
                <w:sz w:val="18"/>
                <w:szCs w:val="18"/>
                <w:lang w:eastAsia="zh-CN"/>
              </w:rPr>
              <w:t>Ok to confirm WA.</w:t>
            </w:r>
          </w:p>
          <w:p w14:paraId="3F7E4FF8" w14:textId="77777777" w:rsidR="00F173C1" w:rsidRDefault="00F173C1">
            <w:pPr>
              <w:snapToGrid w:val="0"/>
              <w:rPr>
                <w:color w:val="000000" w:themeColor="text1"/>
                <w:sz w:val="18"/>
                <w:szCs w:val="18"/>
                <w:lang w:eastAsia="zh-CN"/>
              </w:rPr>
            </w:pPr>
          </w:p>
          <w:p w14:paraId="6BCEB369" w14:textId="77777777" w:rsidR="00F173C1" w:rsidRDefault="00165D0F">
            <w:pPr>
              <w:snapToGrid w:val="0"/>
              <w:rPr>
                <w:b/>
                <w:bCs/>
                <w:color w:val="000000" w:themeColor="text1"/>
                <w:sz w:val="18"/>
                <w:szCs w:val="18"/>
                <w:u w:val="single"/>
                <w:lang w:eastAsia="zh-CN"/>
              </w:rPr>
            </w:pPr>
            <w:r>
              <w:rPr>
                <w:b/>
                <w:bCs/>
                <w:color w:val="000000" w:themeColor="text1"/>
                <w:sz w:val="18"/>
                <w:szCs w:val="18"/>
                <w:u w:val="single"/>
                <w:lang w:eastAsia="zh-CN"/>
              </w:rPr>
              <w:t>Proposal 3.2.1</w:t>
            </w:r>
          </w:p>
          <w:p w14:paraId="73C5A692" w14:textId="77777777" w:rsidR="00F173C1" w:rsidRDefault="00165D0F">
            <w:pPr>
              <w:snapToGrid w:val="0"/>
              <w:rPr>
                <w:color w:val="000000" w:themeColor="text1"/>
                <w:sz w:val="18"/>
                <w:szCs w:val="18"/>
                <w:lang w:eastAsia="zh-CN"/>
              </w:rPr>
            </w:pPr>
            <w:r>
              <w:rPr>
                <w:rFonts w:hint="eastAsia"/>
                <w:color w:val="000000" w:themeColor="text1"/>
                <w:sz w:val="18"/>
                <w:szCs w:val="18"/>
                <w:lang w:eastAsia="zh-CN"/>
              </w:rPr>
              <w:t>Support.</w:t>
            </w:r>
          </w:p>
          <w:p w14:paraId="009430BE" w14:textId="77777777" w:rsidR="00F173C1" w:rsidRDefault="00F173C1">
            <w:pPr>
              <w:snapToGrid w:val="0"/>
              <w:rPr>
                <w:color w:val="000000" w:themeColor="text1"/>
                <w:sz w:val="18"/>
                <w:szCs w:val="18"/>
                <w:lang w:eastAsia="zh-CN"/>
              </w:rPr>
            </w:pPr>
          </w:p>
          <w:p w14:paraId="501EACAF" w14:textId="77777777" w:rsidR="00F173C1" w:rsidRDefault="00165D0F">
            <w:pPr>
              <w:snapToGrid w:val="0"/>
              <w:rPr>
                <w:b/>
                <w:bCs/>
                <w:color w:val="000000" w:themeColor="text1"/>
                <w:sz w:val="18"/>
                <w:szCs w:val="18"/>
                <w:u w:val="single"/>
                <w:lang w:eastAsia="zh-CN"/>
              </w:rPr>
            </w:pPr>
            <w:r>
              <w:rPr>
                <w:b/>
                <w:bCs/>
                <w:color w:val="000000" w:themeColor="text1"/>
                <w:sz w:val="18"/>
                <w:szCs w:val="18"/>
                <w:u w:val="single"/>
                <w:lang w:eastAsia="zh-CN"/>
              </w:rPr>
              <w:t>Proposal 3.3.1</w:t>
            </w:r>
          </w:p>
          <w:p w14:paraId="43D3903D" w14:textId="77777777" w:rsidR="00F173C1" w:rsidRDefault="00165D0F">
            <w:pPr>
              <w:snapToGrid w:val="0"/>
              <w:rPr>
                <w:color w:val="000000" w:themeColor="text1"/>
                <w:sz w:val="18"/>
                <w:szCs w:val="18"/>
                <w:lang w:eastAsia="zh-CN"/>
              </w:rPr>
            </w:pPr>
            <w:r>
              <w:rPr>
                <w:rFonts w:hint="eastAsia"/>
                <w:color w:val="000000" w:themeColor="text1"/>
                <w:sz w:val="18"/>
                <w:szCs w:val="18"/>
                <w:lang w:eastAsia="zh-CN"/>
              </w:rPr>
              <w:t xml:space="preserve">Support and can be ok </w:t>
            </w:r>
            <w:r>
              <w:rPr>
                <w:color w:val="000000" w:themeColor="text1"/>
                <w:sz w:val="18"/>
                <w:szCs w:val="18"/>
                <w:lang w:eastAsia="zh-CN"/>
              </w:rPr>
              <w:t>with</w:t>
            </w:r>
            <w:r>
              <w:rPr>
                <w:rFonts w:hint="eastAsia"/>
                <w:color w:val="000000" w:themeColor="text1"/>
                <w:sz w:val="18"/>
                <w:szCs w:val="18"/>
                <w:lang w:eastAsia="zh-CN"/>
              </w:rPr>
              <w:t xml:space="preserve"> either option2 or option3. Generally, the concern is that </w:t>
            </w:r>
            <w:proofErr w:type="spellStart"/>
            <w:r>
              <w:rPr>
                <w:rFonts w:hint="eastAsia"/>
                <w:color w:val="000000" w:themeColor="text1"/>
                <w:sz w:val="18"/>
                <w:szCs w:val="18"/>
                <w:lang w:eastAsia="zh-CN"/>
              </w:rPr>
              <w:t>gNB</w:t>
            </w:r>
            <w:proofErr w:type="spellEnd"/>
            <w:r>
              <w:rPr>
                <w:rFonts w:hint="eastAsia"/>
                <w:color w:val="000000" w:themeColor="text1"/>
                <w:sz w:val="18"/>
                <w:szCs w:val="18"/>
                <w:lang w:eastAsia="zh-CN"/>
              </w:rPr>
              <w:t xml:space="preserve"> cannot distinguish between UL-SCH and BM with a pre-configured PUSCH</w:t>
            </w:r>
            <w:r>
              <w:rPr>
                <w:color w:val="000000" w:themeColor="text1"/>
                <w:sz w:val="18"/>
                <w:szCs w:val="18"/>
                <w:lang w:eastAsia="zh-CN"/>
              </w:rPr>
              <w:t>.</w:t>
            </w:r>
            <w:r>
              <w:rPr>
                <w:rFonts w:hint="eastAsia"/>
                <w:color w:val="000000" w:themeColor="text1"/>
                <w:sz w:val="18"/>
                <w:szCs w:val="18"/>
                <w:lang w:eastAsia="zh-CN"/>
              </w:rPr>
              <w:t xml:space="preserve"> In </w:t>
            </w:r>
            <w:r>
              <w:rPr>
                <w:color w:val="000000" w:themeColor="text1"/>
                <w:sz w:val="18"/>
                <w:szCs w:val="18"/>
                <w:lang w:eastAsia="zh-CN"/>
              </w:rPr>
              <w:t>this</w:t>
            </w:r>
            <w:r>
              <w:rPr>
                <w:rFonts w:hint="eastAsia"/>
                <w:color w:val="000000" w:themeColor="text1"/>
                <w:sz w:val="18"/>
                <w:szCs w:val="18"/>
                <w:lang w:eastAsia="zh-CN"/>
              </w:rPr>
              <w:t xml:space="preserve"> case, such multiplexing is not technically sound.</w:t>
            </w:r>
          </w:p>
          <w:p w14:paraId="26515139" w14:textId="77777777" w:rsidR="00F173C1" w:rsidRDefault="00F173C1">
            <w:pPr>
              <w:snapToGrid w:val="0"/>
              <w:rPr>
                <w:color w:val="000000" w:themeColor="text1"/>
                <w:sz w:val="18"/>
                <w:szCs w:val="18"/>
                <w:lang w:eastAsia="zh-CN"/>
              </w:rPr>
            </w:pPr>
          </w:p>
          <w:p w14:paraId="18A5C21D" w14:textId="77777777" w:rsidR="00F173C1" w:rsidRDefault="00165D0F">
            <w:pPr>
              <w:snapToGrid w:val="0"/>
              <w:rPr>
                <w:b/>
                <w:bCs/>
                <w:color w:val="000000" w:themeColor="text1"/>
                <w:sz w:val="18"/>
                <w:szCs w:val="18"/>
                <w:u w:val="single"/>
                <w:lang w:eastAsia="zh-CN"/>
              </w:rPr>
            </w:pPr>
            <w:r>
              <w:rPr>
                <w:b/>
                <w:bCs/>
                <w:color w:val="000000" w:themeColor="text1"/>
                <w:sz w:val="18"/>
                <w:szCs w:val="18"/>
                <w:u w:val="single"/>
                <w:lang w:eastAsia="zh-CN"/>
              </w:rPr>
              <w:t>Proposal 3.3.2</w:t>
            </w:r>
          </w:p>
          <w:p w14:paraId="2A14942D" w14:textId="77777777" w:rsidR="00F173C1" w:rsidRDefault="00165D0F">
            <w:pPr>
              <w:snapToGrid w:val="0"/>
              <w:rPr>
                <w:color w:val="000000" w:themeColor="text1"/>
                <w:sz w:val="18"/>
                <w:szCs w:val="18"/>
                <w:lang w:eastAsia="zh-CN"/>
              </w:rPr>
            </w:pPr>
            <w:r>
              <w:rPr>
                <w:color w:val="000000" w:themeColor="text1"/>
                <w:sz w:val="18"/>
                <w:szCs w:val="18"/>
                <w:lang w:eastAsia="zh-CN"/>
              </w:rPr>
              <w:t>Support.</w:t>
            </w:r>
          </w:p>
          <w:p w14:paraId="72853A51" w14:textId="77777777" w:rsidR="00F173C1" w:rsidRDefault="00F173C1">
            <w:pPr>
              <w:snapToGrid w:val="0"/>
              <w:rPr>
                <w:color w:val="000000" w:themeColor="text1"/>
                <w:sz w:val="18"/>
                <w:szCs w:val="18"/>
                <w:lang w:eastAsia="zh-CN"/>
              </w:rPr>
            </w:pPr>
          </w:p>
          <w:p w14:paraId="7C1B2990" w14:textId="77777777" w:rsidR="00F173C1" w:rsidRDefault="00165D0F">
            <w:pPr>
              <w:snapToGrid w:val="0"/>
              <w:rPr>
                <w:b/>
                <w:bCs/>
                <w:color w:val="000000" w:themeColor="text1"/>
                <w:sz w:val="18"/>
                <w:szCs w:val="18"/>
                <w:u w:val="single"/>
                <w:lang w:eastAsia="zh-CN"/>
              </w:rPr>
            </w:pPr>
            <w:r>
              <w:rPr>
                <w:b/>
                <w:bCs/>
                <w:color w:val="000000" w:themeColor="text1"/>
                <w:sz w:val="18"/>
                <w:szCs w:val="18"/>
                <w:u w:val="single"/>
                <w:lang w:eastAsia="zh-CN"/>
              </w:rPr>
              <w:t>Q3.3.3</w:t>
            </w:r>
          </w:p>
          <w:p w14:paraId="391667FB" w14:textId="77777777" w:rsidR="00F173C1" w:rsidRDefault="00165D0F">
            <w:pPr>
              <w:tabs>
                <w:tab w:val="left" w:pos="1191"/>
              </w:tabs>
              <w:rPr>
                <w:color w:val="000000" w:themeColor="text1"/>
                <w:sz w:val="18"/>
                <w:szCs w:val="18"/>
                <w:lang w:eastAsia="zh-CN"/>
              </w:rPr>
            </w:pPr>
            <w:r>
              <w:rPr>
                <w:rFonts w:hint="eastAsia"/>
                <w:color w:val="000000" w:themeColor="text1"/>
                <w:sz w:val="18"/>
                <w:szCs w:val="18"/>
                <w:lang w:eastAsia="zh-CN"/>
              </w:rPr>
              <w:t xml:space="preserve">As FL </w:t>
            </w:r>
            <w:r>
              <w:rPr>
                <w:color w:val="000000" w:themeColor="text1"/>
                <w:sz w:val="18"/>
                <w:szCs w:val="18"/>
                <w:lang w:eastAsia="zh-CN"/>
              </w:rPr>
              <w:t>mentioned</w:t>
            </w:r>
            <w:r>
              <w:rPr>
                <w:rFonts w:hint="eastAsia"/>
                <w:color w:val="000000" w:themeColor="text1"/>
                <w:sz w:val="18"/>
                <w:szCs w:val="18"/>
                <w:lang w:eastAsia="zh-CN"/>
              </w:rPr>
              <w:t xml:space="preserve">, we also prefer to clarify the </w:t>
            </w:r>
            <w:r>
              <w:rPr>
                <w:color w:val="000000" w:themeColor="text1"/>
                <w:sz w:val="18"/>
                <w:szCs w:val="18"/>
                <w:lang w:eastAsia="zh-CN"/>
              </w:rPr>
              <w:t>definition</w:t>
            </w:r>
            <w:r>
              <w:rPr>
                <w:rFonts w:hint="eastAsia"/>
                <w:color w:val="000000" w:themeColor="text1"/>
                <w:sz w:val="18"/>
                <w:szCs w:val="18"/>
                <w:lang w:eastAsia="zh-CN"/>
              </w:rPr>
              <w:t xml:space="preserve"> of the first available symbol before progressing.</w:t>
            </w:r>
          </w:p>
          <w:p w14:paraId="2B9FECF7" w14:textId="77777777" w:rsidR="00F173C1" w:rsidRDefault="00165D0F">
            <w:pPr>
              <w:tabs>
                <w:tab w:val="left" w:pos="1191"/>
              </w:tabs>
              <w:rPr>
                <w:sz w:val="18"/>
                <w:szCs w:val="18"/>
                <w:lang w:val="en-CA"/>
              </w:rPr>
            </w:pPr>
            <w:r>
              <w:rPr>
                <w:color w:val="0000FF"/>
                <w:sz w:val="18"/>
                <w:szCs w:val="18"/>
                <w:lang w:val="en-CA" w:eastAsia="zh-CN"/>
              </w:rPr>
              <w:t>[Mod]: Let’s check proponent’s views?</w:t>
            </w:r>
          </w:p>
        </w:tc>
      </w:tr>
      <w:tr w:rsidR="00F173C1" w14:paraId="6D7FDF03" w14:textId="77777777">
        <w:trPr>
          <w:trHeight w:val="215"/>
        </w:trPr>
        <w:tc>
          <w:tcPr>
            <w:tcW w:w="1506" w:type="dxa"/>
          </w:tcPr>
          <w:p w14:paraId="44DDD59F" w14:textId="77777777" w:rsidR="00F173C1" w:rsidRDefault="00165D0F">
            <w:pPr>
              <w:snapToGrid w:val="0"/>
              <w:rPr>
                <w:color w:val="000000" w:themeColor="text1"/>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8479" w:type="dxa"/>
          </w:tcPr>
          <w:p w14:paraId="0D591353" w14:textId="77777777" w:rsidR="00F173C1" w:rsidRDefault="00165D0F">
            <w:pPr>
              <w:tabs>
                <w:tab w:val="left" w:pos="1191"/>
              </w:tabs>
              <w:rPr>
                <w:sz w:val="18"/>
                <w:szCs w:val="18"/>
                <w:lang w:val="en-CA" w:eastAsia="zh-CN"/>
              </w:rPr>
            </w:pPr>
            <w:r>
              <w:rPr>
                <w:rFonts w:hint="eastAsia"/>
                <w:sz w:val="18"/>
                <w:szCs w:val="18"/>
                <w:lang w:val="en-CA" w:eastAsia="zh-CN"/>
              </w:rPr>
              <w:t>Q</w:t>
            </w:r>
            <w:r>
              <w:rPr>
                <w:sz w:val="18"/>
                <w:szCs w:val="18"/>
                <w:lang w:val="en-CA" w:eastAsia="zh-CN"/>
              </w:rPr>
              <w:t xml:space="preserve"> 3.1.1: Support to confirm the WA.</w:t>
            </w:r>
          </w:p>
          <w:p w14:paraId="2D471379" w14:textId="77777777" w:rsidR="00F173C1" w:rsidRDefault="00165D0F">
            <w:pPr>
              <w:tabs>
                <w:tab w:val="left" w:pos="1191"/>
              </w:tabs>
              <w:rPr>
                <w:sz w:val="18"/>
                <w:szCs w:val="18"/>
                <w:lang w:val="en-CA" w:eastAsia="zh-CN"/>
              </w:rPr>
            </w:pPr>
            <w:r>
              <w:rPr>
                <w:sz w:val="18"/>
                <w:szCs w:val="18"/>
                <w:lang w:val="en-CA" w:eastAsia="zh-CN"/>
              </w:rPr>
              <w:t>Proposal 3.1.3: We think the transmission and prohibition for legacy SR can be used as much as possible, if the first PUCCH is a dedicated SR. So maybe we should first determine whether to adopt a dedicated SR for first PUCCH.</w:t>
            </w:r>
          </w:p>
          <w:p w14:paraId="1AC2C4E7" w14:textId="77777777" w:rsidR="00F173C1" w:rsidRDefault="00165D0F">
            <w:pPr>
              <w:tabs>
                <w:tab w:val="left" w:pos="1191"/>
              </w:tabs>
              <w:rPr>
                <w:color w:val="0000FF"/>
                <w:sz w:val="18"/>
                <w:szCs w:val="18"/>
                <w:lang w:val="en-CA" w:eastAsia="zh-CN"/>
              </w:rPr>
            </w:pPr>
            <w:r>
              <w:rPr>
                <w:color w:val="0000FF"/>
                <w:sz w:val="18"/>
                <w:szCs w:val="18"/>
                <w:lang w:val="en-CA" w:eastAsia="zh-CN"/>
              </w:rPr>
              <w:t xml:space="preserve">[Mod]: The above suggestion does not work, unfortunately. </w:t>
            </w:r>
          </w:p>
          <w:p w14:paraId="3D089162" w14:textId="77777777" w:rsidR="00F173C1" w:rsidRDefault="00165D0F">
            <w:pPr>
              <w:tabs>
                <w:tab w:val="left" w:pos="1191"/>
              </w:tabs>
              <w:rPr>
                <w:sz w:val="18"/>
                <w:szCs w:val="18"/>
                <w:lang w:val="en-CA" w:eastAsia="zh-CN"/>
              </w:rPr>
            </w:pPr>
            <w:r>
              <w:rPr>
                <w:sz w:val="18"/>
                <w:szCs w:val="18"/>
                <w:lang w:val="en-CA" w:eastAsia="zh-CN"/>
              </w:rPr>
              <w:t xml:space="preserve">Proposal 3.1.4: Fine with this proposal. </w:t>
            </w:r>
            <w:r>
              <w:rPr>
                <w:sz w:val="18"/>
                <w:szCs w:val="18"/>
                <w:lang w:eastAsia="zh-CN"/>
              </w:rPr>
              <w:t xml:space="preserve">For the priority rule if the dedicated SR overlaps with normal SR/LLR, considering that beam failure should be more urgent than UE initiated beam report and switching, the descending order priority can be LRR, dedicated SR for UE initiated beam report, normal SR.   </w:t>
            </w:r>
          </w:p>
          <w:p w14:paraId="0CBE30AD" w14:textId="77777777" w:rsidR="00F173C1" w:rsidRDefault="00165D0F">
            <w:pPr>
              <w:tabs>
                <w:tab w:val="left" w:pos="1191"/>
              </w:tabs>
              <w:rPr>
                <w:sz w:val="18"/>
                <w:szCs w:val="18"/>
                <w:lang w:eastAsia="zh-CN"/>
              </w:rPr>
            </w:pPr>
            <w:r>
              <w:rPr>
                <w:rFonts w:hint="eastAsia"/>
                <w:sz w:val="18"/>
                <w:szCs w:val="18"/>
                <w:lang w:eastAsia="zh-CN"/>
              </w:rPr>
              <w:t>P</w:t>
            </w:r>
            <w:r>
              <w:rPr>
                <w:sz w:val="18"/>
                <w:szCs w:val="18"/>
                <w:lang w:eastAsia="zh-CN"/>
              </w:rPr>
              <w:t>roposal 3.2.1: Support.</w:t>
            </w:r>
          </w:p>
          <w:p w14:paraId="775E08AD" w14:textId="77777777" w:rsidR="00F173C1" w:rsidRDefault="00165D0F">
            <w:pPr>
              <w:snapToGrid w:val="0"/>
              <w:rPr>
                <w:b/>
                <w:bCs/>
                <w:color w:val="000000" w:themeColor="text1"/>
                <w:sz w:val="18"/>
                <w:szCs w:val="18"/>
                <w:u w:val="single"/>
                <w:lang w:eastAsia="zh-CN"/>
              </w:rPr>
            </w:pPr>
            <w:r>
              <w:rPr>
                <w:rFonts w:hint="eastAsia"/>
                <w:sz w:val="18"/>
                <w:szCs w:val="18"/>
                <w:lang w:eastAsia="zh-CN"/>
              </w:rPr>
              <w:t>P</w:t>
            </w:r>
            <w:r>
              <w:rPr>
                <w:sz w:val="18"/>
                <w:szCs w:val="18"/>
                <w:lang w:eastAsia="zh-CN"/>
              </w:rPr>
              <w:t>roposal 3.3.2: Support the proposal and prefer Option-1A.</w:t>
            </w:r>
          </w:p>
        </w:tc>
      </w:tr>
      <w:tr w:rsidR="00F173C1" w14:paraId="3E93126D" w14:textId="77777777">
        <w:trPr>
          <w:trHeight w:val="215"/>
        </w:trPr>
        <w:tc>
          <w:tcPr>
            <w:tcW w:w="1506" w:type="dxa"/>
          </w:tcPr>
          <w:p w14:paraId="5D9B7431" w14:textId="77777777" w:rsidR="00F173C1" w:rsidRDefault="00165D0F">
            <w:pPr>
              <w:snapToGrid w:val="0"/>
              <w:rPr>
                <w:rFonts w:eastAsiaTheme="minorEastAsia"/>
                <w:sz w:val="18"/>
                <w:szCs w:val="18"/>
                <w:lang w:eastAsia="zh-CN"/>
              </w:rPr>
            </w:pPr>
            <w:r>
              <w:rPr>
                <w:rFonts w:eastAsiaTheme="minorEastAsia"/>
                <w:sz w:val="18"/>
                <w:szCs w:val="18"/>
                <w:lang w:eastAsia="zh-CN"/>
              </w:rPr>
              <w:t>New H3C</w:t>
            </w:r>
          </w:p>
        </w:tc>
        <w:tc>
          <w:tcPr>
            <w:tcW w:w="8479" w:type="dxa"/>
          </w:tcPr>
          <w:p w14:paraId="2FC5709E" w14:textId="77777777" w:rsidR="00F173C1" w:rsidRDefault="00165D0F">
            <w:pPr>
              <w:tabs>
                <w:tab w:val="left" w:pos="1191"/>
              </w:tabs>
              <w:rPr>
                <w:sz w:val="18"/>
                <w:szCs w:val="18"/>
                <w:lang w:val="en-CA"/>
              </w:rPr>
            </w:pPr>
            <w:r>
              <w:rPr>
                <w:b/>
                <w:bCs/>
                <w:sz w:val="18"/>
                <w:szCs w:val="18"/>
                <w:lang w:val="en-CA"/>
              </w:rPr>
              <w:t>Q3.1.1</w:t>
            </w:r>
            <w:r>
              <w:rPr>
                <w:sz w:val="18"/>
                <w:szCs w:val="18"/>
                <w:lang w:val="en-CA"/>
              </w:rPr>
              <w:t>: Support confirming WA.</w:t>
            </w:r>
          </w:p>
          <w:p w14:paraId="447E17B1" w14:textId="77777777" w:rsidR="00F173C1" w:rsidRDefault="00165D0F">
            <w:pPr>
              <w:tabs>
                <w:tab w:val="left" w:pos="1191"/>
              </w:tabs>
              <w:rPr>
                <w:sz w:val="18"/>
                <w:szCs w:val="18"/>
                <w:lang w:val="en-CA"/>
              </w:rPr>
            </w:pPr>
            <w:r>
              <w:rPr>
                <w:b/>
                <w:bCs/>
                <w:sz w:val="18"/>
                <w:szCs w:val="18"/>
                <w:lang w:val="en-CA"/>
              </w:rPr>
              <w:t>Proposal 3.2.1</w:t>
            </w:r>
            <w:r>
              <w:rPr>
                <w:sz w:val="18"/>
                <w:szCs w:val="18"/>
                <w:lang w:val="en-CA"/>
              </w:rPr>
              <w:t>: Support</w:t>
            </w:r>
          </w:p>
          <w:p w14:paraId="345FC747" w14:textId="77777777" w:rsidR="00F173C1" w:rsidRDefault="00165D0F">
            <w:pPr>
              <w:tabs>
                <w:tab w:val="left" w:pos="1191"/>
              </w:tabs>
              <w:rPr>
                <w:sz w:val="18"/>
                <w:szCs w:val="18"/>
                <w:lang w:val="en-CA"/>
              </w:rPr>
            </w:pPr>
            <w:r>
              <w:rPr>
                <w:b/>
                <w:bCs/>
                <w:sz w:val="18"/>
                <w:szCs w:val="18"/>
                <w:lang w:val="en-CA"/>
              </w:rPr>
              <w:t>Proposal 3.3.1</w:t>
            </w:r>
            <w:r>
              <w:rPr>
                <w:sz w:val="18"/>
                <w:szCs w:val="18"/>
                <w:lang w:val="en-CA"/>
              </w:rPr>
              <w:t>: Support</w:t>
            </w:r>
          </w:p>
          <w:p w14:paraId="596CD0CC" w14:textId="77777777" w:rsidR="00F173C1" w:rsidRDefault="00165D0F">
            <w:pPr>
              <w:tabs>
                <w:tab w:val="left" w:pos="1191"/>
              </w:tabs>
              <w:rPr>
                <w:sz w:val="18"/>
                <w:szCs w:val="18"/>
                <w:lang w:val="en-CA" w:eastAsia="zh-CN"/>
              </w:rPr>
            </w:pPr>
            <w:r>
              <w:rPr>
                <w:b/>
                <w:bCs/>
                <w:sz w:val="18"/>
                <w:szCs w:val="18"/>
                <w:lang w:val="en-CA"/>
              </w:rPr>
              <w:t>Proposal 3.3.2</w:t>
            </w:r>
            <w:r>
              <w:rPr>
                <w:sz w:val="18"/>
                <w:szCs w:val="18"/>
                <w:lang w:val="en-CA"/>
              </w:rPr>
              <w:t>: Support</w:t>
            </w:r>
          </w:p>
        </w:tc>
      </w:tr>
      <w:tr w:rsidR="00F173C1" w14:paraId="2DDDC1CA" w14:textId="77777777">
        <w:trPr>
          <w:trHeight w:val="215"/>
        </w:trPr>
        <w:tc>
          <w:tcPr>
            <w:tcW w:w="1506" w:type="dxa"/>
          </w:tcPr>
          <w:p w14:paraId="2B36C427" w14:textId="77777777" w:rsidR="00F173C1" w:rsidRDefault="00165D0F">
            <w:pPr>
              <w:snapToGrid w:val="0"/>
              <w:rPr>
                <w:rFonts w:eastAsiaTheme="minorEastAsia"/>
                <w:sz w:val="18"/>
                <w:szCs w:val="18"/>
                <w:lang w:eastAsia="zh-CN"/>
              </w:rPr>
            </w:pPr>
            <w:r>
              <w:rPr>
                <w:rFonts w:eastAsiaTheme="minorEastAsia" w:hint="eastAsia"/>
                <w:sz w:val="18"/>
                <w:szCs w:val="18"/>
                <w:lang w:eastAsia="zh-CN"/>
              </w:rPr>
              <w:t>HONOR</w:t>
            </w:r>
          </w:p>
        </w:tc>
        <w:tc>
          <w:tcPr>
            <w:tcW w:w="8479" w:type="dxa"/>
          </w:tcPr>
          <w:p w14:paraId="6F0FDCDD"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b/>
                <w:bCs/>
                <w:sz w:val="18"/>
                <w:szCs w:val="18"/>
                <w:lang w:eastAsia="zh-CN"/>
              </w:rPr>
              <w:t xml:space="preserve">Q3.1.1: </w:t>
            </w:r>
            <w:r>
              <w:rPr>
                <w:rFonts w:eastAsiaTheme="minorEastAsia" w:hint="eastAsia"/>
                <w:sz w:val="18"/>
                <w:szCs w:val="18"/>
                <w:lang w:eastAsia="zh-CN"/>
              </w:rPr>
              <w:t>Confirm the WA.</w:t>
            </w:r>
          </w:p>
          <w:p w14:paraId="4E98FC2D" w14:textId="77777777" w:rsidR="00F173C1" w:rsidRDefault="00F173C1">
            <w:pPr>
              <w:overflowPunct w:val="0"/>
              <w:autoSpaceDE w:val="0"/>
              <w:autoSpaceDN w:val="0"/>
              <w:adjustRightInd w:val="0"/>
              <w:jc w:val="both"/>
              <w:textAlignment w:val="baseline"/>
              <w:rPr>
                <w:rFonts w:eastAsiaTheme="minorEastAsia"/>
                <w:sz w:val="18"/>
                <w:szCs w:val="18"/>
                <w:lang w:eastAsia="zh-CN"/>
              </w:rPr>
            </w:pPr>
          </w:p>
          <w:p w14:paraId="5E0F27C8"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b/>
                <w:bCs/>
                <w:sz w:val="18"/>
                <w:szCs w:val="18"/>
                <w:lang w:eastAsia="zh-CN"/>
              </w:rPr>
              <w:t>Proposal 3.1.3:</w:t>
            </w:r>
            <w:r>
              <w:rPr>
                <w:rFonts w:eastAsiaTheme="minorEastAsia" w:hint="eastAsia"/>
                <w:sz w:val="18"/>
                <w:szCs w:val="18"/>
                <w:lang w:eastAsia="zh-CN"/>
              </w:rPr>
              <w:t xml:space="preserve"> Ok with Mode-A. For Mode-B, there is no response from network. Whether and how the prohibit timer is utilized needs more discussion.</w:t>
            </w:r>
          </w:p>
          <w:p w14:paraId="067610E8" w14:textId="77777777" w:rsidR="00F173C1" w:rsidRDefault="00F173C1">
            <w:pPr>
              <w:overflowPunct w:val="0"/>
              <w:autoSpaceDE w:val="0"/>
              <w:autoSpaceDN w:val="0"/>
              <w:adjustRightInd w:val="0"/>
              <w:jc w:val="both"/>
              <w:textAlignment w:val="baseline"/>
              <w:rPr>
                <w:rFonts w:eastAsiaTheme="minorEastAsia"/>
                <w:sz w:val="18"/>
                <w:szCs w:val="18"/>
                <w:lang w:eastAsia="zh-CN"/>
              </w:rPr>
            </w:pPr>
          </w:p>
          <w:p w14:paraId="7A73414F" w14:textId="77777777" w:rsidR="00F173C1" w:rsidRDefault="00165D0F">
            <w:pPr>
              <w:overflowPunct w:val="0"/>
              <w:autoSpaceDE w:val="0"/>
              <w:autoSpaceDN w:val="0"/>
              <w:adjustRightInd w:val="0"/>
              <w:jc w:val="both"/>
              <w:textAlignment w:val="baseline"/>
              <w:rPr>
                <w:rFonts w:eastAsiaTheme="minorEastAsia"/>
                <w:b/>
                <w:bCs/>
                <w:sz w:val="18"/>
                <w:szCs w:val="18"/>
                <w:lang w:eastAsia="zh-CN"/>
              </w:rPr>
            </w:pPr>
            <w:r>
              <w:rPr>
                <w:rFonts w:eastAsiaTheme="minorEastAsia" w:hint="eastAsia"/>
                <w:b/>
                <w:bCs/>
                <w:sz w:val="18"/>
                <w:szCs w:val="18"/>
                <w:lang w:eastAsia="zh-CN"/>
              </w:rPr>
              <w:t>Proposal 3.1.4</w:t>
            </w:r>
            <w:r>
              <w:rPr>
                <w:rFonts w:eastAsiaTheme="minorEastAsia" w:hint="eastAsia"/>
                <w:b/>
                <w:bCs/>
                <w:sz w:val="18"/>
                <w:szCs w:val="18"/>
                <w:lang w:eastAsia="zh-CN"/>
              </w:rPr>
              <w:t>：</w:t>
            </w:r>
          </w:p>
          <w:p w14:paraId="329D7A46"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 xml:space="preserve">Case 1: </w:t>
            </w:r>
            <w:r>
              <w:rPr>
                <w:rFonts w:eastAsiaTheme="minorEastAsia"/>
                <w:sz w:val="18"/>
                <w:szCs w:val="18"/>
                <w:lang w:eastAsia="zh-CN"/>
              </w:rPr>
              <w:t>The 1-bit first PUCCH is collided/overlapped with a PUCCH carrying normal SR and LLR</w:t>
            </w:r>
          </w:p>
          <w:p w14:paraId="5E688B98"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 xml:space="preserve">We think 1-bit first PUCCH </w:t>
            </w:r>
            <w:proofErr w:type="spellStart"/>
            <w:r>
              <w:rPr>
                <w:rFonts w:eastAsiaTheme="minorEastAsia" w:hint="eastAsia"/>
                <w:sz w:val="18"/>
                <w:szCs w:val="18"/>
                <w:lang w:eastAsia="zh-CN"/>
              </w:rPr>
              <w:t>can not</w:t>
            </w:r>
            <w:proofErr w:type="spellEnd"/>
            <w:r>
              <w:rPr>
                <w:rFonts w:eastAsiaTheme="minorEastAsia" w:hint="eastAsia"/>
                <w:sz w:val="18"/>
                <w:szCs w:val="18"/>
                <w:lang w:eastAsia="zh-CN"/>
              </w:rPr>
              <w:t xml:space="preserve"> be seemed as one type of SR because two of them have different function and transmission procedure. T</w:t>
            </w:r>
            <w:r>
              <w:rPr>
                <w:rFonts w:eastAsiaTheme="minorEastAsia"/>
                <w:sz w:val="18"/>
                <w:szCs w:val="18"/>
                <w:lang w:eastAsia="zh-CN"/>
              </w:rPr>
              <w:t xml:space="preserve">he </w:t>
            </w:r>
            <w:r>
              <w:rPr>
                <w:rFonts w:eastAsiaTheme="minorEastAsia" w:hint="eastAsia"/>
                <w:sz w:val="18"/>
                <w:szCs w:val="18"/>
                <w:lang w:eastAsia="zh-CN"/>
              </w:rPr>
              <w:t>first PUCCH</w:t>
            </w:r>
            <w:r>
              <w:rPr>
                <w:rFonts w:eastAsiaTheme="minorEastAsia"/>
                <w:sz w:val="18"/>
                <w:szCs w:val="18"/>
                <w:lang w:eastAsia="zh-CN"/>
              </w:rPr>
              <w:t xml:space="preserve"> indication should have a lower priority than SR since SR is used for requesting data transmission</w:t>
            </w:r>
            <w:r>
              <w:rPr>
                <w:rFonts w:eastAsiaTheme="minorEastAsia" w:hint="eastAsia"/>
                <w:sz w:val="18"/>
                <w:szCs w:val="18"/>
                <w:lang w:eastAsia="zh-CN"/>
              </w:rPr>
              <w:t>, which is more important than requesting resource for beam report or notification</w:t>
            </w:r>
            <w:r>
              <w:rPr>
                <w:rFonts w:eastAsiaTheme="minorEastAsia"/>
                <w:sz w:val="18"/>
                <w:szCs w:val="18"/>
                <w:lang w:eastAsia="zh-CN"/>
              </w:rPr>
              <w:t xml:space="preserve">. Thus, for each slot, the prioritization rule among all UCI types should be updated as </w:t>
            </w:r>
            <w:r>
              <w:rPr>
                <w:rFonts w:eastAsiaTheme="minorEastAsia"/>
                <w:b/>
                <w:bCs/>
                <w:sz w:val="18"/>
                <w:szCs w:val="18"/>
                <w:lang w:eastAsia="zh-CN"/>
              </w:rPr>
              <w:t xml:space="preserve">SR &gt; </w:t>
            </w:r>
            <w:r>
              <w:rPr>
                <w:rFonts w:eastAsiaTheme="minorEastAsia" w:hint="eastAsia"/>
                <w:b/>
                <w:bCs/>
                <w:sz w:val="18"/>
                <w:szCs w:val="18"/>
                <w:lang w:eastAsia="zh-CN"/>
              </w:rPr>
              <w:t>first PUCCH</w:t>
            </w:r>
            <w:r>
              <w:rPr>
                <w:rFonts w:eastAsiaTheme="minorEastAsia"/>
                <w:b/>
                <w:bCs/>
                <w:sz w:val="18"/>
                <w:szCs w:val="18"/>
                <w:lang w:eastAsia="zh-CN"/>
              </w:rPr>
              <w:t>.</w:t>
            </w:r>
          </w:p>
          <w:p w14:paraId="6BC040F3"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As the 1-bit first PUCCH probably has similar format to SR, any enhancement of multiplexing rule if needed can be further studied by assuming legacy SR as a starting point.</w:t>
            </w:r>
          </w:p>
          <w:p w14:paraId="49889859" w14:textId="77777777" w:rsidR="00F173C1" w:rsidRDefault="00F173C1">
            <w:pPr>
              <w:overflowPunct w:val="0"/>
              <w:autoSpaceDE w:val="0"/>
              <w:autoSpaceDN w:val="0"/>
              <w:adjustRightInd w:val="0"/>
              <w:jc w:val="both"/>
              <w:textAlignment w:val="baseline"/>
              <w:rPr>
                <w:rFonts w:eastAsiaTheme="minorEastAsia"/>
                <w:sz w:val="18"/>
                <w:szCs w:val="18"/>
                <w:lang w:eastAsia="zh-CN"/>
              </w:rPr>
            </w:pPr>
          </w:p>
          <w:p w14:paraId="184961BB"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lastRenderedPageBreak/>
              <w:t xml:space="preserve">OK to further study Case 2. </w:t>
            </w:r>
          </w:p>
          <w:p w14:paraId="5236FCC7" w14:textId="77777777" w:rsidR="00F173C1" w:rsidRDefault="00F173C1">
            <w:pPr>
              <w:overflowPunct w:val="0"/>
              <w:autoSpaceDE w:val="0"/>
              <w:autoSpaceDN w:val="0"/>
              <w:adjustRightInd w:val="0"/>
              <w:jc w:val="both"/>
              <w:textAlignment w:val="baseline"/>
              <w:rPr>
                <w:rFonts w:eastAsiaTheme="minorEastAsia"/>
                <w:sz w:val="18"/>
                <w:szCs w:val="18"/>
                <w:lang w:eastAsia="zh-CN"/>
              </w:rPr>
            </w:pPr>
          </w:p>
          <w:p w14:paraId="228C40D3"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 xml:space="preserve">For the </w:t>
            </w:r>
            <w:r>
              <w:rPr>
                <w:rFonts w:eastAsiaTheme="minorEastAsia"/>
                <w:sz w:val="18"/>
                <w:szCs w:val="18"/>
                <w:lang w:eastAsia="zh-CN"/>
              </w:rPr>
              <w:t>priority</w:t>
            </w:r>
            <w:r>
              <w:rPr>
                <w:rFonts w:eastAsiaTheme="minorEastAsia" w:hint="eastAsia"/>
                <w:sz w:val="18"/>
                <w:szCs w:val="18"/>
                <w:lang w:eastAsia="zh-CN"/>
              </w:rPr>
              <w:t xml:space="preserve"> issue, if the type of the UCI for the first PUCCH is determined, it would be clearer on how to design the priority.</w:t>
            </w:r>
          </w:p>
          <w:p w14:paraId="799FB305" w14:textId="77777777" w:rsidR="00F173C1" w:rsidRDefault="00F173C1">
            <w:pPr>
              <w:overflowPunct w:val="0"/>
              <w:autoSpaceDE w:val="0"/>
              <w:autoSpaceDN w:val="0"/>
              <w:adjustRightInd w:val="0"/>
              <w:jc w:val="both"/>
              <w:textAlignment w:val="baseline"/>
              <w:rPr>
                <w:rFonts w:eastAsiaTheme="minorEastAsia"/>
                <w:sz w:val="18"/>
                <w:szCs w:val="18"/>
                <w:lang w:eastAsia="zh-CN"/>
              </w:rPr>
            </w:pPr>
          </w:p>
          <w:p w14:paraId="7EA3B4E2"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b/>
                <w:bCs/>
                <w:sz w:val="18"/>
                <w:szCs w:val="18"/>
                <w:lang w:eastAsia="zh-CN"/>
              </w:rPr>
              <w:t>Proposal 3.2.1:</w:t>
            </w:r>
            <w:r>
              <w:rPr>
                <w:rFonts w:eastAsiaTheme="minorEastAsia" w:hint="eastAsia"/>
                <w:sz w:val="18"/>
                <w:szCs w:val="18"/>
                <w:lang w:eastAsia="zh-CN"/>
              </w:rPr>
              <w:t xml:space="preserve"> Support Option 2 by reusing CSI request field. As the current spec only support 4 codepoints for the trigger states, a dedicated trigger state may not be necessary.</w:t>
            </w:r>
          </w:p>
          <w:p w14:paraId="695F3BDC" w14:textId="77777777" w:rsidR="00F173C1" w:rsidRDefault="00F173C1">
            <w:pPr>
              <w:overflowPunct w:val="0"/>
              <w:autoSpaceDE w:val="0"/>
              <w:autoSpaceDN w:val="0"/>
              <w:adjustRightInd w:val="0"/>
              <w:jc w:val="both"/>
              <w:textAlignment w:val="baseline"/>
              <w:rPr>
                <w:rFonts w:eastAsiaTheme="minorEastAsia"/>
                <w:sz w:val="18"/>
                <w:szCs w:val="18"/>
                <w:lang w:eastAsia="zh-CN"/>
              </w:rPr>
            </w:pPr>
          </w:p>
          <w:p w14:paraId="05884735"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b/>
                <w:bCs/>
                <w:sz w:val="18"/>
                <w:szCs w:val="18"/>
                <w:lang w:eastAsia="zh-CN"/>
              </w:rPr>
              <w:t>Proposal 3.3.1:</w:t>
            </w:r>
            <w:r>
              <w:rPr>
                <w:rFonts w:eastAsiaTheme="minorEastAsia" w:hint="eastAsia"/>
                <w:sz w:val="18"/>
                <w:szCs w:val="18"/>
                <w:lang w:eastAsia="zh-CN"/>
              </w:rPr>
              <w:t xml:space="preserve"> Option-3 is </w:t>
            </w:r>
            <w:r>
              <w:rPr>
                <w:rFonts w:eastAsiaTheme="minorEastAsia"/>
                <w:sz w:val="18"/>
                <w:szCs w:val="18"/>
                <w:lang w:eastAsia="zh-CN"/>
              </w:rPr>
              <w:t>preferred</w:t>
            </w:r>
            <w:r>
              <w:rPr>
                <w:rFonts w:eastAsiaTheme="minorEastAsia" w:hint="eastAsia"/>
                <w:sz w:val="18"/>
                <w:szCs w:val="18"/>
                <w:lang w:eastAsia="zh-CN"/>
              </w:rPr>
              <w:t xml:space="preserve">, which is </w:t>
            </w:r>
            <w:r>
              <w:rPr>
                <w:rFonts w:eastAsiaTheme="minorEastAsia"/>
                <w:sz w:val="18"/>
                <w:szCs w:val="18"/>
                <w:lang w:eastAsia="zh-CN"/>
              </w:rPr>
              <w:t>similar</w:t>
            </w:r>
            <w:r>
              <w:rPr>
                <w:rFonts w:eastAsiaTheme="minorEastAsia" w:hint="eastAsia"/>
                <w:sz w:val="18"/>
                <w:szCs w:val="18"/>
                <w:lang w:eastAsia="zh-CN"/>
              </w:rPr>
              <w:t xml:space="preserve"> to SP-CSI in current spec. </w:t>
            </w:r>
          </w:p>
          <w:p w14:paraId="58207F63" w14:textId="77777777" w:rsidR="00F173C1" w:rsidRDefault="00F173C1">
            <w:pPr>
              <w:overflowPunct w:val="0"/>
              <w:autoSpaceDE w:val="0"/>
              <w:autoSpaceDN w:val="0"/>
              <w:adjustRightInd w:val="0"/>
              <w:jc w:val="both"/>
              <w:textAlignment w:val="baseline"/>
              <w:rPr>
                <w:rFonts w:eastAsiaTheme="minorEastAsia"/>
                <w:sz w:val="18"/>
                <w:szCs w:val="18"/>
                <w:lang w:eastAsia="zh-CN"/>
              </w:rPr>
            </w:pPr>
          </w:p>
          <w:p w14:paraId="71C3EF93" w14:textId="77777777" w:rsidR="00F173C1" w:rsidRDefault="00F173C1">
            <w:pPr>
              <w:overflowPunct w:val="0"/>
              <w:autoSpaceDE w:val="0"/>
              <w:autoSpaceDN w:val="0"/>
              <w:adjustRightInd w:val="0"/>
              <w:jc w:val="both"/>
              <w:textAlignment w:val="baseline"/>
              <w:rPr>
                <w:rFonts w:eastAsiaTheme="minorEastAsia"/>
                <w:sz w:val="18"/>
                <w:szCs w:val="18"/>
                <w:lang w:eastAsia="zh-CN"/>
              </w:rPr>
            </w:pPr>
          </w:p>
          <w:p w14:paraId="04CAC8DA"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b/>
                <w:bCs/>
                <w:sz w:val="18"/>
                <w:szCs w:val="18"/>
                <w:lang w:eastAsia="zh-CN"/>
              </w:rPr>
              <w:t>Proposal 3.3.2:</w:t>
            </w:r>
            <w:r>
              <w:rPr>
                <w:rFonts w:eastAsiaTheme="minorEastAsia" w:hint="eastAsia"/>
                <w:sz w:val="18"/>
                <w:szCs w:val="18"/>
                <w:lang w:eastAsia="zh-CN"/>
              </w:rPr>
              <w:t xml:space="preserve"> Support. Option-1A is </w:t>
            </w:r>
            <w:r>
              <w:rPr>
                <w:rFonts w:eastAsiaTheme="minorEastAsia"/>
                <w:sz w:val="18"/>
                <w:szCs w:val="18"/>
                <w:lang w:eastAsia="zh-CN"/>
              </w:rPr>
              <w:t>preferred</w:t>
            </w:r>
            <w:r>
              <w:rPr>
                <w:rFonts w:eastAsiaTheme="minorEastAsia" w:hint="eastAsia"/>
                <w:sz w:val="18"/>
                <w:szCs w:val="18"/>
                <w:lang w:eastAsia="zh-CN"/>
              </w:rPr>
              <w:t xml:space="preserve">. </w:t>
            </w:r>
          </w:p>
          <w:p w14:paraId="7287FCA1"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 xml:space="preserve">The same periodicity between the first PUCCH resource and pre-configured resource for second UL channel is the preferred option to reduce the complexity of conflict handling. </w:t>
            </w:r>
          </w:p>
          <w:p w14:paraId="65F3977C"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In addition</w:t>
            </w:r>
            <w:r>
              <w:rPr>
                <w:rFonts w:eastAsiaTheme="minorEastAsia"/>
                <w:sz w:val="18"/>
                <w:szCs w:val="18"/>
                <w:lang w:eastAsia="zh-CN"/>
              </w:rPr>
              <w:t>, the candidate periodicities of first PUCCH resource (probably the same as the legacy SR) and candidate periodicities of pre-configured resource for second UL channel are different.</w:t>
            </w:r>
            <w:r>
              <w:rPr>
                <w:rFonts w:eastAsiaTheme="minorEastAsia" w:hint="eastAsia"/>
                <w:sz w:val="18"/>
                <w:szCs w:val="18"/>
                <w:lang w:eastAsia="zh-CN"/>
              </w:rPr>
              <w:t xml:space="preserve"> </w:t>
            </w:r>
            <w:r>
              <w:rPr>
                <w:rFonts w:eastAsiaTheme="minorEastAsia"/>
                <w:sz w:val="18"/>
                <w:szCs w:val="18"/>
                <w:lang w:eastAsia="zh-CN"/>
              </w:rPr>
              <w:t>For example, the CG-PUSCH supports larger periodicities than SR. In order to support the same periodicity between first channel and second channel, some restrictions on the configurable periodicities may be needed.</w:t>
            </w:r>
          </w:p>
          <w:p w14:paraId="4D075892" w14:textId="77777777" w:rsidR="00F173C1" w:rsidRDefault="00F173C1">
            <w:pPr>
              <w:tabs>
                <w:tab w:val="left" w:pos="1191"/>
              </w:tabs>
              <w:rPr>
                <w:b/>
                <w:bCs/>
                <w:sz w:val="18"/>
                <w:szCs w:val="18"/>
                <w:lang w:val="en-CA"/>
              </w:rPr>
            </w:pPr>
          </w:p>
        </w:tc>
      </w:tr>
      <w:tr w:rsidR="00F173C1" w14:paraId="59379728" w14:textId="77777777">
        <w:trPr>
          <w:trHeight w:val="215"/>
        </w:trPr>
        <w:tc>
          <w:tcPr>
            <w:tcW w:w="1506" w:type="dxa"/>
          </w:tcPr>
          <w:p w14:paraId="2F6039AD" w14:textId="59950228" w:rsidR="00F173C1" w:rsidRDefault="00C93F49">
            <w:pPr>
              <w:snapToGrid w:val="0"/>
              <w:rPr>
                <w:rFonts w:eastAsiaTheme="minorEastAsia"/>
                <w:sz w:val="18"/>
                <w:szCs w:val="18"/>
                <w:lang w:eastAsia="zh-CN"/>
              </w:rPr>
            </w:pPr>
            <w:r>
              <w:rPr>
                <w:rFonts w:eastAsiaTheme="minorEastAsia"/>
                <w:sz w:val="18"/>
                <w:szCs w:val="18"/>
                <w:lang w:eastAsia="zh-CN"/>
              </w:rPr>
              <w:lastRenderedPageBreak/>
              <w:t>V</w:t>
            </w:r>
            <w:r w:rsidR="00165D0F">
              <w:rPr>
                <w:rFonts w:eastAsiaTheme="minorEastAsia"/>
                <w:sz w:val="18"/>
                <w:szCs w:val="18"/>
                <w:lang w:eastAsia="zh-CN"/>
              </w:rPr>
              <w:t>ivo</w:t>
            </w:r>
          </w:p>
        </w:tc>
        <w:tc>
          <w:tcPr>
            <w:tcW w:w="8479" w:type="dxa"/>
          </w:tcPr>
          <w:p w14:paraId="19916CC7" w14:textId="77777777" w:rsidR="00F173C1" w:rsidRDefault="00165D0F">
            <w:pPr>
              <w:overflowPunct w:val="0"/>
              <w:autoSpaceDE w:val="0"/>
              <w:autoSpaceDN w:val="0"/>
              <w:adjustRightInd w:val="0"/>
              <w:jc w:val="both"/>
              <w:textAlignment w:val="baseline"/>
              <w:rPr>
                <w:rFonts w:eastAsiaTheme="minorEastAsia"/>
                <w:b/>
                <w:sz w:val="18"/>
                <w:szCs w:val="18"/>
                <w:lang w:eastAsia="zh-CN"/>
              </w:rPr>
            </w:pPr>
            <w:r>
              <w:rPr>
                <w:rFonts w:eastAsiaTheme="minorEastAsia" w:hint="eastAsia"/>
                <w:b/>
                <w:sz w:val="18"/>
                <w:szCs w:val="18"/>
                <w:lang w:eastAsia="zh-CN"/>
              </w:rPr>
              <w:t>Q</w:t>
            </w:r>
            <w:r>
              <w:rPr>
                <w:rFonts w:eastAsiaTheme="minorEastAsia"/>
                <w:b/>
                <w:sz w:val="18"/>
                <w:szCs w:val="18"/>
                <w:lang w:eastAsia="zh-CN"/>
              </w:rPr>
              <w:t>3.1.1:</w:t>
            </w:r>
          </w:p>
          <w:p w14:paraId="7B06DA58"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 xml:space="preserve">We think the working assumption should be postponed to discuss until the association between the first PUCCH indication and report configuration(s) is determined. If the first PUCCH indication is associated with a unique report configuration </w:t>
            </w:r>
            <w:r>
              <w:rPr>
                <w:rFonts w:eastAsiaTheme="minorEastAsia" w:hint="eastAsia"/>
                <w:sz w:val="18"/>
                <w:szCs w:val="18"/>
                <w:lang w:eastAsia="zh-CN"/>
              </w:rPr>
              <w:t>across</w:t>
            </w:r>
            <w:r>
              <w:rPr>
                <w:rFonts w:eastAsiaTheme="minorEastAsia"/>
                <w:sz w:val="18"/>
                <w:szCs w:val="18"/>
                <w:lang w:eastAsia="zh-CN"/>
              </w:rPr>
              <w:t xml:space="preserve"> CC(s), the working assumption may be feasible. However, it would result in a very large PUCCH resource overhead. If the unique association is not supported, 1-bit indication is not sufficient.</w:t>
            </w:r>
          </w:p>
          <w:p w14:paraId="50F349D2" w14:textId="77777777" w:rsidR="00F173C1" w:rsidRDefault="00F173C1">
            <w:pPr>
              <w:overflowPunct w:val="0"/>
              <w:autoSpaceDE w:val="0"/>
              <w:autoSpaceDN w:val="0"/>
              <w:adjustRightInd w:val="0"/>
              <w:jc w:val="both"/>
              <w:textAlignment w:val="baseline"/>
              <w:rPr>
                <w:rFonts w:eastAsiaTheme="minorEastAsia"/>
                <w:sz w:val="18"/>
                <w:szCs w:val="18"/>
                <w:lang w:eastAsia="zh-CN"/>
              </w:rPr>
            </w:pPr>
          </w:p>
          <w:p w14:paraId="2063CDB0" w14:textId="77777777" w:rsidR="00F173C1" w:rsidRDefault="00165D0F">
            <w:pPr>
              <w:overflowPunct w:val="0"/>
              <w:autoSpaceDE w:val="0"/>
              <w:autoSpaceDN w:val="0"/>
              <w:adjustRightInd w:val="0"/>
              <w:jc w:val="both"/>
              <w:textAlignment w:val="baseline"/>
              <w:rPr>
                <w:rFonts w:eastAsiaTheme="minorEastAsia"/>
                <w:b/>
                <w:sz w:val="18"/>
                <w:szCs w:val="18"/>
                <w:lang w:eastAsia="zh-CN"/>
              </w:rPr>
            </w:pPr>
            <w:r>
              <w:rPr>
                <w:rFonts w:eastAsiaTheme="minorEastAsia"/>
                <w:b/>
                <w:sz w:val="18"/>
                <w:szCs w:val="18"/>
                <w:lang w:eastAsia="zh-CN"/>
              </w:rPr>
              <w:t>Proposal 3.1.3:</w:t>
            </w:r>
          </w:p>
          <w:p w14:paraId="2FD6AEF5"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 xml:space="preserve">We are fine with the case of Mode A, but it is unnecessary to introduce a prohibit timer for the first PUCCH indication in Mode B. As there is no response for the first PUCCH indication in Mode B, if no prohibit timer, frequent transmission of the first PUCCH indication could improve transmission reliability a lot. </w:t>
            </w:r>
          </w:p>
          <w:p w14:paraId="5A02B48F" w14:textId="77777777" w:rsidR="00F173C1" w:rsidRDefault="00F173C1">
            <w:pPr>
              <w:overflowPunct w:val="0"/>
              <w:autoSpaceDE w:val="0"/>
              <w:autoSpaceDN w:val="0"/>
              <w:adjustRightInd w:val="0"/>
              <w:jc w:val="both"/>
              <w:textAlignment w:val="baseline"/>
              <w:rPr>
                <w:rFonts w:eastAsiaTheme="minorEastAsia"/>
                <w:sz w:val="18"/>
                <w:szCs w:val="18"/>
                <w:lang w:eastAsia="zh-CN"/>
              </w:rPr>
            </w:pPr>
          </w:p>
          <w:p w14:paraId="34D5BDB2" w14:textId="77777777" w:rsidR="00F173C1" w:rsidRDefault="00165D0F">
            <w:pPr>
              <w:overflowPunct w:val="0"/>
              <w:autoSpaceDE w:val="0"/>
              <w:autoSpaceDN w:val="0"/>
              <w:adjustRightInd w:val="0"/>
              <w:jc w:val="both"/>
              <w:textAlignment w:val="baseline"/>
              <w:rPr>
                <w:rFonts w:eastAsiaTheme="minorEastAsia"/>
                <w:b/>
                <w:sz w:val="18"/>
                <w:szCs w:val="18"/>
                <w:lang w:eastAsia="zh-CN"/>
              </w:rPr>
            </w:pPr>
            <w:r>
              <w:rPr>
                <w:rFonts w:eastAsiaTheme="minorEastAsia" w:hint="eastAsia"/>
                <w:b/>
                <w:sz w:val="18"/>
                <w:szCs w:val="18"/>
                <w:lang w:eastAsia="zh-CN"/>
              </w:rPr>
              <w:t>Q</w:t>
            </w:r>
            <w:r>
              <w:rPr>
                <w:rFonts w:eastAsiaTheme="minorEastAsia"/>
                <w:b/>
                <w:sz w:val="18"/>
                <w:szCs w:val="18"/>
                <w:lang w:eastAsia="zh-CN"/>
              </w:rPr>
              <w:t>3.1.4:</w:t>
            </w:r>
          </w:p>
          <w:p w14:paraId="06DB3726"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For</w:t>
            </w:r>
            <w:r>
              <w:rPr>
                <w:rFonts w:eastAsiaTheme="minorEastAsia"/>
                <w:sz w:val="18"/>
                <w:szCs w:val="18"/>
                <w:lang w:eastAsia="zh-CN"/>
              </w:rPr>
              <w:t xml:space="preserve"> Case-1, if the first indication is a dedicated SR, and corresponding PUCCH resource is collided/overlapped with a PUCCH carrying LLR, only the PUCCH resource carrying LLR is valid. If it is collided/overlapped with a PUCCH carrying normal SR, we think only the PUCCH carrying the first indication is valid. In summary, the priority order is LLR&gt;first indication for UEIBM&gt;normal SR.</w:t>
            </w:r>
          </w:p>
          <w:p w14:paraId="22DF6C59" w14:textId="77777777" w:rsidR="00F173C1" w:rsidRDefault="00F173C1">
            <w:pPr>
              <w:overflowPunct w:val="0"/>
              <w:autoSpaceDE w:val="0"/>
              <w:autoSpaceDN w:val="0"/>
              <w:adjustRightInd w:val="0"/>
              <w:jc w:val="both"/>
              <w:textAlignment w:val="baseline"/>
              <w:rPr>
                <w:rFonts w:eastAsiaTheme="minorEastAsia"/>
                <w:sz w:val="18"/>
                <w:szCs w:val="18"/>
                <w:lang w:eastAsia="zh-CN"/>
              </w:rPr>
            </w:pPr>
          </w:p>
          <w:p w14:paraId="704C4701"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 xml:space="preserve">For Case-2, if the first indication is a dedicated SR, according to the current specification, SR will be dropped when the corresponding PUCCH resource is collided/overlapped with PUSCH carrying UL-SCH. To minimize the spec effort, reusing the mechanism is most straightforward.   </w:t>
            </w:r>
          </w:p>
          <w:p w14:paraId="394CE5CD" w14:textId="77777777" w:rsidR="00F173C1" w:rsidRDefault="00F173C1">
            <w:pPr>
              <w:overflowPunct w:val="0"/>
              <w:autoSpaceDE w:val="0"/>
              <w:autoSpaceDN w:val="0"/>
              <w:adjustRightInd w:val="0"/>
              <w:jc w:val="both"/>
              <w:textAlignment w:val="baseline"/>
              <w:rPr>
                <w:rFonts w:eastAsiaTheme="minorEastAsia"/>
                <w:sz w:val="18"/>
                <w:szCs w:val="18"/>
                <w:lang w:eastAsia="zh-CN"/>
              </w:rPr>
            </w:pPr>
          </w:p>
          <w:p w14:paraId="5618CDA7"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b/>
                <w:sz w:val="18"/>
                <w:szCs w:val="18"/>
                <w:lang w:eastAsia="zh-CN"/>
              </w:rPr>
              <w:t>P</w:t>
            </w:r>
            <w:r>
              <w:rPr>
                <w:rFonts w:eastAsiaTheme="minorEastAsia"/>
                <w:b/>
                <w:sz w:val="18"/>
                <w:szCs w:val="18"/>
                <w:lang w:eastAsia="zh-CN"/>
              </w:rPr>
              <w:t>roposal 3.2.1:</w:t>
            </w:r>
            <w:r>
              <w:rPr>
                <w:rFonts w:eastAsiaTheme="minorEastAsia"/>
                <w:sz w:val="18"/>
                <w:szCs w:val="18"/>
                <w:lang w:eastAsia="zh-CN"/>
              </w:rPr>
              <w:t xml:space="preserve"> Support</w:t>
            </w:r>
          </w:p>
          <w:p w14:paraId="109653E4" w14:textId="77777777" w:rsidR="00F173C1" w:rsidRDefault="00F173C1">
            <w:pPr>
              <w:overflowPunct w:val="0"/>
              <w:autoSpaceDE w:val="0"/>
              <w:autoSpaceDN w:val="0"/>
              <w:adjustRightInd w:val="0"/>
              <w:jc w:val="both"/>
              <w:textAlignment w:val="baseline"/>
              <w:rPr>
                <w:rFonts w:eastAsiaTheme="minorEastAsia"/>
                <w:sz w:val="18"/>
                <w:szCs w:val="18"/>
                <w:lang w:eastAsia="zh-CN"/>
              </w:rPr>
            </w:pPr>
          </w:p>
          <w:p w14:paraId="721D0B98" w14:textId="77777777" w:rsidR="00F173C1" w:rsidRDefault="00165D0F">
            <w:pPr>
              <w:overflowPunct w:val="0"/>
              <w:autoSpaceDE w:val="0"/>
              <w:autoSpaceDN w:val="0"/>
              <w:adjustRightInd w:val="0"/>
              <w:jc w:val="both"/>
              <w:textAlignment w:val="baseline"/>
              <w:rPr>
                <w:rFonts w:eastAsiaTheme="minorEastAsia"/>
                <w:sz w:val="18"/>
                <w:szCs w:val="18"/>
                <w:lang w:eastAsia="zh-CN"/>
              </w:rPr>
            </w:pPr>
            <w:r>
              <w:rPr>
                <w:rFonts w:eastAsiaTheme="minorEastAsia"/>
                <w:b/>
                <w:sz w:val="18"/>
                <w:szCs w:val="18"/>
                <w:lang w:eastAsia="zh-CN"/>
              </w:rPr>
              <w:t xml:space="preserve">Proposal 3.3.1: </w:t>
            </w:r>
            <w:r>
              <w:rPr>
                <w:rFonts w:eastAsiaTheme="minorEastAsia"/>
                <w:sz w:val="18"/>
                <w:szCs w:val="18"/>
                <w:lang w:eastAsia="zh-CN"/>
              </w:rPr>
              <w:t xml:space="preserve">Fine with the updated proposal and prefer Option-1. </w:t>
            </w:r>
          </w:p>
          <w:p w14:paraId="5F52C825" w14:textId="77777777" w:rsidR="00F173C1" w:rsidRDefault="00F173C1">
            <w:pPr>
              <w:overflowPunct w:val="0"/>
              <w:autoSpaceDE w:val="0"/>
              <w:autoSpaceDN w:val="0"/>
              <w:adjustRightInd w:val="0"/>
              <w:jc w:val="both"/>
              <w:textAlignment w:val="baseline"/>
              <w:rPr>
                <w:rFonts w:eastAsiaTheme="minorEastAsia"/>
                <w:b/>
                <w:sz w:val="18"/>
                <w:szCs w:val="18"/>
                <w:lang w:eastAsia="zh-CN"/>
              </w:rPr>
            </w:pPr>
          </w:p>
          <w:p w14:paraId="05D50BF0" w14:textId="77777777" w:rsidR="00F173C1" w:rsidRDefault="00165D0F">
            <w:pPr>
              <w:overflowPunct w:val="0"/>
              <w:autoSpaceDE w:val="0"/>
              <w:autoSpaceDN w:val="0"/>
              <w:adjustRightInd w:val="0"/>
              <w:jc w:val="both"/>
              <w:textAlignment w:val="baseline"/>
              <w:rPr>
                <w:rFonts w:eastAsiaTheme="minorEastAsia"/>
                <w:b/>
                <w:bCs/>
                <w:sz w:val="18"/>
                <w:szCs w:val="18"/>
                <w:lang w:eastAsia="zh-CN"/>
              </w:rPr>
            </w:pPr>
            <w:r>
              <w:rPr>
                <w:rFonts w:eastAsiaTheme="minorEastAsia" w:hint="eastAsia"/>
                <w:b/>
                <w:sz w:val="18"/>
                <w:szCs w:val="18"/>
                <w:lang w:eastAsia="zh-CN"/>
              </w:rPr>
              <w:t>P</w:t>
            </w:r>
            <w:r>
              <w:rPr>
                <w:rFonts w:eastAsiaTheme="minorEastAsia"/>
                <w:b/>
                <w:sz w:val="18"/>
                <w:szCs w:val="18"/>
                <w:lang w:eastAsia="zh-CN"/>
              </w:rPr>
              <w:t xml:space="preserve">roposal 3.3.2: </w:t>
            </w:r>
            <w:r>
              <w:rPr>
                <w:rFonts w:eastAsiaTheme="minorEastAsia"/>
                <w:sz w:val="18"/>
                <w:szCs w:val="18"/>
                <w:lang w:eastAsia="zh-CN"/>
              </w:rPr>
              <w:t>Support</w:t>
            </w:r>
          </w:p>
        </w:tc>
      </w:tr>
      <w:tr w:rsidR="00F173C1" w14:paraId="314CF9D7" w14:textId="77777777">
        <w:trPr>
          <w:trHeight w:val="215"/>
        </w:trPr>
        <w:tc>
          <w:tcPr>
            <w:tcW w:w="1506" w:type="dxa"/>
          </w:tcPr>
          <w:p w14:paraId="44AEB060" w14:textId="77777777" w:rsidR="00F173C1" w:rsidRDefault="00165D0F">
            <w:pPr>
              <w:snapToGrid w:val="0"/>
              <w:rPr>
                <w:rFonts w:eastAsiaTheme="minorEastAsia"/>
                <w:color w:val="0000FF"/>
                <w:sz w:val="18"/>
                <w:szCs w:val="18"/>
                <w:lang w:eastAsia="zh-CN"/>
              </w:rPr>
            </w:pPr>
            <w:r>
              <w:rPr>
                <w:rFonts w:eastAsiaTheme="minorEastAsia"/>
                <w:color w:val="0000FF"/>
                <w:sz w:val="18"/>
                <w:szCs w:val="18"/>
                <w:lang w:eastAsia="zh-CN"/>
              </w:rPr>
              <w:t>Mod_V28</w:t>
            </w:r>
          </w:p>
        </w:tc>
        <w:tc>
          <w:tcPr>
            <w:tcW w:w="8479" w:type="dxa"/>
          </w:tcPr>
          <w:p w14:paraId="7CB11A5A" w14:textId="77777777" w:rsidR="00F173C1" w:rsidRDefault="00165D0F">
            <w:pPr>
              <w:overflowPunct w:val="0"/>
              <w:autoSpaceDE w:val="0"/>
              <w:autoSpaceDN w:val="0"/>
              <w:adjustRightInd w:val="0"/>
              <w:jc w:val="both"/>
              <w:textAlignment w:val="baseline"/>
              <w:rPr>
                <w:rFonts w:eastAsiaTheme="minorEastAsia"/>
                <w:color w:val="0000FF"/>
                <w:sz w:val="18"/>
                <w:szCs w:val="18"/>
                <w:lang w:eastAsia="zh-CN"/>
              </w:rPr>
            </w:pPr>
            <w:r>
              <w:rPr>
                <w:rFonts w:eastAsiaTheme="minorEastAsia"/>
                <w:color w:val="0000FF"/>
                <w:sz w:val="18"/>
                <w:szCs w:val="18"/>
                <w:lang w:eastAsia="zh-CN"/>
              </w:rPr>
              <w:t xml:space="preserve">Capture companies’ input, and update the proposal 3.1.3 and 3.1.4 in red. </w:t>
            </w:r>
          </w:p>
        </w:tc>
      </w:tr>
      <w:tr w:rsidR="00F173C1" w14:paraId="2A21FE77" w14:textId="77777777">
        <w:trPr>
          <w:trHeight w:val="215"/>
        </w:trPr>
        <w:tc>
          <w:tcPr>
            <w:tcW w:w="1506" w:type="dxa"/>
          </w:tcPr>
          <w:p w14:paraId="71196C6B" w14:textId="77777777" w:rsidR="00F173C1" w:rsidRDefault="00165D0F">
            <w:pPr>
              <w:snapToGrid w:val="0"/>
              <w:rPr>
                <w:rFonts w:eastAsiaTheme="minorEastAsia"/>
                <w:color w:val="0000FF"/>
                <w:sz w:val="18"/>
                <w:szCs w:val="18"/>
                <w:lang w:eastAsia="zh-CN"/>
              </w:rPr>
            </w:pPr>
            <w:proofErr w:type="spellStart"/>
            <w:r>
              <w:rPr>
                <w:rFonts w:eastAsia="宋体" w:hint="eastAsia"/>
                <w:sz w:val="18"/>
                <w:szCs w:val="18"/>
                <w:lang w:eastAsia="zh-CN"/>
              </w:rPr>
              <w:t>Transsion</w:t>
            </w:r>
            <w:proofErr w:type="spellEnd"/>
          </w:p>
        </w:tc>
        <w:tc>
          <w:tcPr>
            <w:tcW w:w="8479" w:type="dxa"/>
          </w:tcPr>
          <w:p w14:paraId="7761315D" w14:textId="77777777" w:rsidR="00F173C1" w:rsidRDefault="00165D0F">
            <w:pPr>
              <w:overflowPunct w:val="0"/>
              <w:autoSpaceDE w:val="0"/>
              <w:autoSpaceDN w:val="0"/>
              <w:adjustRightInd w:val="0"/>
              <w:jc w:val="both"/>
              <w:textAlignment w:val="baseline"/>
              <w:rPr>
                <w:rFonts w:eastAsiaTheme="minorEastAsia"/>
                <w:bCs/>
                <w:sz w:val="18"/>
                <w:szCs w:val="18"/>
                <w:lang w:eastAsia="zh-CN"/>
              </w:rPr>
            </w:pPr>
            <w:r>
              <w:rPr>
                <w:rFonts w:eastAsiaTheme="minorEastAsia" w:hint="eastAsia"/>
                <w:b/>
                <w:sz w:val="18"/>
                <w:szCs w:val="18"/>
                <w:lang w:eastAsia="zh-CN"/>
              </w:rPr>
              <w:t>Q3.1.1</w:t>
            </w:r>
            <w:r>
              <w:rPr>
                <w:rFonts w:eastAsiaTheme="minorEastAsia" w:hint="eastAsia"/>
                <w:bCs/>
                <w:sz w:val="18"/>
                <w:szCs w:val="18"/>
                <w:lang w:eastAsia="zh-CN"/>
              </w:rPr>
              <w:t>: We support to confirm the working assumption.</w:t>
            </w:r>
          </w:p>
          <w:p w14:paraId="66AFBD96" w14:textId="77777777" w:rsidR="00F173C1" w:rsidRDefault="00F173C1">
            <w:pPr>
              <w:overflowPunct w:val="0"/>
              <w:autoSpaceDE w:val="0"/>
              <w:autoSpaceDN w:val="0"/>
              <w:adjustRightInd w:val="0"/>
              <w:jc w:val="both"/>
              <w:textAlignment w:val="baseline"/>
              <w:rPr>
                <w:rFonts w:eastAsiaTheme="minorEastAsia"/>
                <w:bCs/>
                <w:sz w:val="18"/>
                <w:szCs w:val="18"/>
                <w:lang w:eastAsia="zh-CN"/>
              </w:rPr>
            </w:pPr>
          </w:p>
          <w:p w14:paraId="7F09069E" w14:textId="77777777" w:rsidR="00F173C1" w:rsidRDefault="00165D0F">
            <w:pPr>
              <w:overflowPunct w:val="0"/>
              <w:autoSpaceDE w:val="0"/>
              <w:autoSpaceDN w:val="0"/>
              <w:adjustRightInd w:val="0"/>
              <w:jc w:val="both"/>
              <w:textAlignment w:val="baseline"/>
              <w:rPr>
                <w:rFonts w:eastAsiaTheme="minorEastAsia"/>
                <w:bCs/>
                <w:sz w:val="18"/>
                <w:szCs w:val="18"/>
                <w:lang w:eastAsia="zh-CN"/>
              </w:rPr>
            </w:pPr>
            <w:r>
              <w:rPr>
                <w:rFonts w:eastAsiaTheme="minorEastAsia" w:hint="eastAsia"/>
                <w:b/>
                <w:sz w:val="18"/>
                <w:szCs w:val="18"/>
                <w:lang w:eastAsia="zh-CN"/>
              </w:rPr>
              <w:t>Proposal 3.1.3</w:t>
            </w:r>
            <w:r>
              <w:rPr>
                <w:rFonts w:eastAsiaTheme="minorEastAsia" w:hint="eastAsia"/>
                <w:bCs/>
                <w:sz w:val="18"/>
                <w:szCs w:val="18"/>
                <w:lang w:eastAsia="zh-CN"/>
              </w:rPr>
              <w:t>: We are fine with the proposal in principle. However, we think it depend on the first PUCCH is a dedicated SR or a new UCI type. For example, if first PUCCH is a dedicated SR, the prohibit timer of legacy SR can be reused.</w:t>
            </w:r>
          </w:p>
          <w:p w14:paraId="184FE784" w14:textId="77777777" w:rsidR="00F173C1" w:rsidRDefault="00F173C1">
            <w:pPr>
              <w:overflowPunct w:val="0"/>
              <w:autoSpaceDE w:val="0"/>
              <w:autoSpaceDN w:val="0"/>
              <w:adjustRightInd w:val="0"/>
              <w:jc w:val="both"/>
              <w:textAlignment w:val="baseline"/>
              <w:rPr>
                <w:rFonts w:eastAsiaTheme="minorEastAsia"/>
                <w:bCs/>
                <w:sz w:val="18"/>
                <w:szCs w:val="18"/>
                <w:lang w:eastAsia="zh-CN"/>
              </w:rPr>
            </w:pPr>
          </w:p>
          <w:p w14:paraId="4C71800E" w14:textId="77777777" w:rsidR="00F173C1" w:rsidRDefault="00165D0F">
            <w:pPr>
              <w:overflowPunct w:val="0"/>
              <w:autoSpaceDE w:val="0"/>
              <w:autoSpaceDN w:val="0"/>
              <w:adjustRightInd w:val="0"/>
              <w:jc w:val="both"/>
              <w:textAlignment w:val="baseline"/>
              <w:rPr>
                <w:rFonts w:eastAsiaTheme="minorEastAsia"/>
                <w:bCs/>
                <w:sz w:val="18"/>
                <w:szCs w:val="18"/>
                <w:lang w:eastAsia="zh-CN"/>
              </w:rPr>
            </w:pPr>
            <w:r>
              <w:rPr>
                <w:rFonts w:eastAsiaTheme="minorEastAsia" w:hint="eastAsia"/>
                <w:b/>
                <w:sz w:val="18"/>
                <w:szCs w:val="18"/>
                <w:lang w:eastAsia="zh-CN"/>
              </w:rPr>
              <w:t>Proposal 3.1.4</w:t>
            </w:r>
            <w:r>
              <w:rPr>
                <w:rFonts w:eastAsiaTheme="minorEastAsia" w:hint="eastAsia"/>
                <w:bCs/>
                <w:sz w:val="18"/>
                <w:szCs w:val="18"/>
                <w:lang w:eastAsia="zh-CN"/>
              </w:rPr>
              <w:t xml:space="preserve">: For Case 1, the case of overlapping between a dedicated SR/a new UCI type and other </w:t>
            </w:r>
            <w:proofErr w:type="gramStart"/>
            <w:r>
              <w:rPr>
                <w:rFonts w:eastAsiaTheme="minorEastAsia" w:hint="eastAsia"/>
                <w:bCs/>
                <w:sz w:val="18"/>
                <w:szCs w:val="18"/>
                <w:lang w:eastAsia="zh-CN"/>
              </w:rPr>
              <w:t>UCI(</w:t>
            </w:r>
            <w:proofErr w:type="gramEnd"/>
            <w:r>
              <w:rPr>
                <w:rFonts w:eastAsiaTheme="minorEastAsia" w:hint="eastAsia"/>
                <w:bCs/>
                <w:sz w:val="18"/>
                <w:szCs w:val="18"/>
                <w:lang w:eastAsia="zh-CN"/>
              </w:rPr>
              <w:t>e.g., normal SR/LLR/HARQ-ACK/CSI report) can be discussed.</w:t>
            </w:r>
          </w:p>
          <w:p w14:paraId="394A6F67" w14:textId="77777777" w:rsidR="00F173C1" w:rsidRDefault="00165D0F">
            <w:pPr>
              <w:overflowPunct w:val="0"/>
              <w:autoSpaceDE w:val="0"/>
              <w:autoSpaceDN w:val="0"/>
              <w:adjustRightInd w:val="0"/>
              <w:jc w:val="both"/>
              <w:textAlignment w:val="baseline"/>
              <w:rPr>
                <w:rFonts w:eastAsiaTheme="minorEastAsia"/>
                <w:bCs/>
                <w:sz w:val="18"/>
                <w:szCs w:val="18"/>
                <w:lang w:eastAsia="zh-CN"/>
              </w:rPr>
            </w:pPr>
            <w:r>
              <w:rPr>
                <w:rFonts w:eastAsiaTheme="minorEastAsia" w:hint="eastAsia"/>
                <w:bCs/>
                <w:sz w:val="18"/>
                <w:szCs w:val="18"/>
                <w:lang w:eastAsia="zh-CN"/>
              </w:rPr>
              <w:t>For Case 2, we support to multiplex the dedicated SR/new UCI type bit(s) on PUSCH, which is not supported for legacy normal SR/LLR.</w:t>
            </w:r>
          </w:p>
          <w:p w14:paraId="77A0A5D8" w14:textId="77777777" w:rsidR="00F173C1" w:rsidRDefault="00F173C1">
            <w:pPr>
              <w:overflowPunct w:val="0"/>
              <w:autoSpaceDE w:val="0"/>
              <w:autoSpaceDN w:val="0"/>
              <w:adjustRightInd w:val="0"/>
              <w:jc w:val="both"/>
              <w:textAlignment w:val="baseline"/>
              <w:rPr>
                <w:rFonts w:eastAsiaTheme="minorEastAsia"/>
                <w:bCs/>
                <w:sz w:val="18"/>
                <w:szCs w:val="18"/>
                <w:lang w:eastAsia="zh-CN"/>
              </w:rPr>
            </w:pPr>
          </w:p>
          <w:p w14:paraId="69075118" w14:textId="77777777" w:rsidR="00F173C1" w:rsidRDefault="00165D0F">
            <w:pPr>
              <w:overflowPunct w:val="0"/>
              <w:autoSpaceDE w:val="0"/>
              <w:autoSpaceDN w:val="0"/>
              <w:adjustRightInd w:val="0"/>
              <w:jc w:val="both"/>
              <w:textAlignment w:val="baseline"/>
              <w:rPr>
                <w:rFonts w:eastAsiaTheme="minorEastAsia"/>
                <w:bCs/>
                <w:sz w:val="18"/>
                <w:szCs w:val="18"/>
                <w:lang w:eastAsia="zh-CN"/>
              </w:rPr>
            </w:pPr>
            <w:r>
              <w:rPr>
                <w:rFonts w:eastAsiaTheme="minorEastAsia" w:hint="eastAsia"/>
                <w:b/>
                <w:sz w:val="18"/>
                <w:szCs w:val="18"/>
                <w:lang w:eastAsia="zh-CN"/>
              </w:rPr>
              <w:t>Proposal 3.2.1</w:t>
            </w:r>
            <w:r>
              <w:rPr>
                <w:rFonts w:eastAsiaTheme="minorEastAsia" w:hint="eastAsia"/>
                <w:bCs/>
                <w:sz w:val="18"/>
                <w:szCs w:val="18"/>
                <w:lang w:eastAsia="zh-CN"/>
              </w:rPr>
              <w:t>: Support in principle. Regarding the FFS, support to coexist with AP-CSI report.</w:t>
            </w:r>
          </w:p>
          <w:p w14:paraId="58BEE8B3" w14:textId="77777777" w:rsidR="00F173C1" w:rsidRDefault="00F173C1">
            <w:pPr>
              <w:overflowPunct w:val="0"/>
              <w:autoSpaceDE w:val="0"/>
              <w:autoSpaceDN w:val="0"/>
              <w:adjustRightInd w:val="0"/>
              <w:jc w:val="both"/>
              <w:textAlignment w:val="baseline"/>
              <w:rPr>
                <w:rFonts w:eastAsiaTheme="minorEastAsia"/>
                <w:bCs/>
                <w:sz w:val="18"/>
                <w:szCs w:val="18"/>
                <w:lang w:eastAsia="zh-CN"/>
              </w:rPr>
            </w:pPr>
          </w:p>
          <w:p w14:paraId="2EF1F2D8" w14:textId="77777777" w:rsidR="00F173C1" w:rsidRDefault="00165D0F">
            <w:pPr>
              <w:overflowPunct w:val="0"/>
              <w:autoSpaceDE w:val="0"/>
              <w:autoSpaceDN w:val="0"/>
              <w:adjustRightInd w:val="0"/>
              <w:jc w:val="both"/>
              <w:textAlignment w:val="baseline"/>
              <w:rPr>
                <w:rFonts w:eastAsiaTheme="minorEastAsia"/>
                <w:bCs/>
                <w:sz w:val="18"/>
                <w:szCs w:val="18"/>
                <w:lang w:eastAsia="zh-CN"/>
              </w:rPr>
            </w:pPr>
            <w:r>
              <w:rPr>
                <w:rFonts w:eastAsiaTheme="minorEastAsia" w:hint="eastAsia"/>
                <w:b/>
                <w:sz w:val="18"/>
                <w:szCs w:val="18"/>
                <w:lang w:eastAsia="zh-CN"/>
              </w:rPr>
              <w:t>Proposal 3.3.1</w:t>
            </w:r>
            <w:r>
              <w:rPr>
                <w:rFonts w:eastAsiaTheme="minorEastAsia" w:hint="eastAsia"/>
                <w:bCs/>
                <w:sz w:val="18"/>
                <w:szCs w:val="18"/>
                <w:lang w:eastAsia="zh-CN"/>
              </w:rPr>
              <w:t xml:space="preserve">: We are fine with this proposal, and we prefer Option-2 or Option-3. </w:t>
            </w:r>
          </w:p>
          <w:p w14:paraId="12FE1DD1" w14:textId="77777777" w:rsidR="00F173C1" w:rsidRDefault="00F173C1">
            <w:pPr>
              <w:overflowPunct w:val="0"/>
              <w:autoSpaceDE w:val="0"/>
              <w:autoSpaceDN w:val="0"/>
              <w:adjustRightInd w:val="0"/>
              <w:jc w:val="both"/>
              <w:textAlignment w:val="baseline"/>
              <w:rPr>
                <w:rFonts w:eastAsiaTheme="minorEastAsia"/>
                <w:bCs/>
                <w:sz w:val="18"/>
                <w:szCs w:val="18"/>
                <w:lang w:eastAsia="zh-CN"/>
              </w:rPr>
            </w:pPr>
          </w:p>
          <w:p w14:paraId="39CA8A22" w14:textId="77777777" w:rsidR="00F173C1" w:rsidRDefault="00165D0F">
            <w:pPr>
              <w:overflowPunct w:val="0"/>
              <w:autoSpaceDE w:val="0"/>
              <w:autoSpaceDN w:val="0"/>
              <w:adjustRightInd w:val="0"/>
              <w:jc w:val="both"/>
              <w:textAlignment w:val="baseline"/>
              <w:rPr>
                <w:rFonts w:eastAsiaTheme="minorEastAsia"/>
                <w:color w:val="0000FF"/>
                <w:sz w:val="18"/>
                <w:szCs w:val="18"/>
                <w:lang w:eastAsia="zh-CN"/>
              </w:rPr>
            </w:pPr>
            <w:r>
              <w:rPr>
                <w:rFonts w:eastAsiaTheme="minorEastAsia" w:hint="eastAsia"/>
                <w:b/>
                <w:sz w:val="18"/>
                <w:szCs w:val="18"/>
                <w:lang w:eastAsia="zh-CN"/>
              </w:rPr>
              <w:t>Proposal 3.3.2</w:t>
            </w:r>
            <w:r>
              <w:rPr>
                <w:rFonts w:eastAsiaTheme="minorEastAsia" w:hint="eastAsia"/>
                <w:bCs/>
                <w:sz w:val="18"/>
                <w:szCs w:val="18"/>
                <w:lang w:eastAsia="zh-CN"/>
              </w:rPr>
              <w:t xml:space="preserve">: Support and prefer Option-1A.  </w:t>
            </w:r>
          </w:p>
        </w:tc>
      </w:tr>
      <w:tr w:rsidR="00D87CF5" w14:paraId="188ABB59" w14:textId="77777777">
        <w:trPr>
          <w:trHeight w:val="215"/>
        </w:trPr>
        <w:tc>
          <w:tcPr>
            <w:tcW w:w="1506" w:type="dxa"/>
          </w:tcPr>
          <w:p w14:paraId="2FE8326C" w14:textId="0F29DF72" w:rsidR="00D87CF5" w:rsidRDefault="00D87CF5" w:rsidP="00D87CF5">
            <w:pPr>
              <w:snapToGrid w:val="0"/>
              <w:rPr>
                <w:rFonts w:eastAsia="宋体"/>
                <w:sz w:val="18"/>
                <w:szCs w:val="18"/>
                <w:lang w:eastAsia="zh-CN"/>
              </w:rPr>
            </w:pPr>
            <w:r>
              <w:rPr>
                <w:rFonts w:eastAsia="MS Mincho"/>
                <w:sz w:val="18"/>
                <w:szCs w:val="18"/>
                <w:lang w:eastAsia="ja-JP"/>
              </w:rPr>
              <w:t xml:space="preserve">Apple </w:t>
            </w:r>
          </w:p>
        </w:tc>
        <w:tc>
          <w:tcPr>
            <w:tcW w:w="8479" w:type="dxa"/>
          </w:tcPr>
          <w:p w14:paraId="25E50070" w14:textId="77777777" w:rsidR="00D87CF5" w:rsidRDefault="00D87CF5" w:rsidP="00D87CF5">
            <w:pPr>
              <w:tabs>
                <w:tab w:val="left" w:pos="1191"/>
              </w:tabs>
              <w:rPr>
                <w:sz w:val="18"/>
                <w:szCs w:val="18"/>
                <w:lang w:val="en-CA"/>
              </w:rPr>
            </w:pPr>
            <w:r w:rsidRPr="00686793">
              <w:rPr>
                <w:b/>
                <w:bCs/>
                <w:sz w:val="18"/>
                <w:szCs w:val="18"/>
                <w:lang w:val="en-CA"/>
              </w:rPr>
              <w:t>Q3.1.1</w:t>
            </w:r>
            <w:r w:rsidRPr="00686793">
              <w:rPr>
                <w:sz w:val="18"/>
                <w:szCs w:val="18"/>
                <w:lang w:val="en-CA"/>
              </w:rPr>
              <w:t xml:space="preserve">: </w:t>
            </w:r>
            <w:r>
              <w:rPr>
                <w:sz w:val="18"/>
                <w:szCs w:val="18"/>
                <w:lang w:val="en-CA"/>
              </w:rPr>
              <w:t xml:space="preserve">Support confirming the WA. </w:t>
            </w:r>
          </w:p>
          <w:p w14:paraId="5D4E9543" w14:textId="77777777" w:rsidR="00D87CF5" w:rsidRDefault="00D87CF5" w:rsidP="00D87CF5">
            <w:pPr>
              <w:tabs>
                <w:tab w:val="left" w:pos="1191"/>
              </w:tabs>
              <w:rPr>
                <w:b/>
                <w:bCs/>
                <w:sz w:val="18"/>
                <w:szCs w:val="18"/>
                <w:lang w:val="en-CA"/>
              </w:rPr>
            </w:pPr>
            <w:r w:rsidRPr="00686052">
              <w:rPr>
                <w:b/>
                <w:bCs/>
                <w:sz w:val="18"/>
                <w:szCs w:val="18"/>
                <w:lang w:val="en-CA"/>
              </w:rPr>
              <w:t xml:space="preserve">Issue </w:t>
            </w:r>
            <w:r>
              <w:rPr>
                <w:b/>
                <w:bCs/>
                <w:sz w:val="18"/>
                <w:szCs w:val="18"/>
                <w:lang w:val="en-CA"/>
              </w:rPr>
              <w:t>3.1.2</w:t>
            </w:r>
          </w:p>
          <w:p w14:paraId="2AC11D9B" w14:textId="16283968" w:rsidR="00D87CF5" w:rsidRDefault="00D87CF5" w:rsidP="00D87CF5">
            <w:pPr>
              <w:tabs>
                <w:tab w:val="left" w:pos="1191"/>
              </w:tabs>
              <w:rPr>
                <w:sz w:val="18"/>
                <w:szCs w:val="18"/>
                <w:lang w:val="en-CA"/>
              </w:rPr>
            </w:pPr>
            <w:r>
              <w:rPr>
                <w:sz w:val="18"/>
                <w:szCs w:val="18"/>
                <w:lang w:val="en-CA"/>
              </w:rPr>
              <w:lastRenderedPageBreak/>
              <w:t xml:space="preserve">We need to carefully consider what is the benefit of ‘unified design’ for this case. Note that even with a ‘unified’ indicator on first channel, the functions of these signal are still varied in Mode-A and Mode-B. In other words, the specification efforts to capture function and procedure of using this so-called ‘unified’ signal are same as two separate UCI types. The reason why we </w:t>
            </w:r>
            <w:r w:rsidR="00C93F49">
              <w:rPr>
                <w:sz w:val="18"/>
                <w:szCs w:val="18"/>
                <w:lang w:val="en-CA"/>
              </w:rPr>
              <w:pgNum/>
            </w:r>
            <w:proofErr w:type="spellStart"/>
            <w:r w:rsidR="00C93F49">
              <w:rPr>
                <w:sz w:val="18"/>
                <w:szCs w:val="18"/>
                <w:lang w:val="en-CA"/>
              </w:rPr>
              <w:t>ehavi</w:t>
            </w:r>
            <w:proofErr w:type="spellEnd"/>
            <w:r>
              <w:rPr>
                <w:sz w:val="18"/>
                <w:szCs w:val="18"/>
                <w:lang w:val="en-CA"/>
              </w:rPr>
              <w:t xml:space="preserve"> Alt.1 for Mode-A is that it has a same function as existing ‘SR’ and therefore SR related procedure can be reused. If we go with Alt.2, it means we need to duplicate the same spec context and is unnecessary. On the other hand, it is not possible to reuse SR text for Mode-B due to different functions defined. Generally, a unified design is favored due to the </w:t>
            </w:r>
            <w:proofErr w:type="spellStart"/>
            <w:r>
              <w:rPr>
                <w:sz w:val="18"/>
                <w:szCs w:val="18"/>
                <w:lang w:val="en-CA"/>
              </w:rPr>
              <w:t>simplication</w:t>
            </w:r>
            <w:proofErr w:type="spellEnd"/>
            <w:r>
              <w:rPr>
                <w:sz w:val="18"/>
                <w:szCs w:val="18"/>
                <w:lang w:val="en-CA"/>
              </w:rPr>
              <w:t xml:space="preserve">. For this case, we fail to see it since anyway the functions of first channel are different in two Mode and need to be captured separately even with a so-called ‘unified’ UCI design.  </w:t>
            </w:r>
          </w:p>
          <w:p w14:paraId="3321E3B5" w14:textId="1F8B57A8" w:rsidR="00C24F8E" w:rsidRPr="00C24F8E" w:rsidRDefault="00C24F8E" w:rsidP="00D87CF5">
            <w:pPr>
              <w:tabs>
                <w:tab w:val="left" w:pos="1191"/>
              </w:tabs>
              <w:rPr>
                <w:color w:val="0000FF"/>
                <w:sz w:val="18"/>
                <w:szCs w:val="18"/>
                <w:lang w:val="en-CA"/>
              </w:rPr>
            </w:pPr>
            <w:r w:rsidRPr="00C24F8E">
              <w:rPr>
                <w:color w:val="0000FF"/>
                <w:sz w:val="18"/>
                <w:szCs w:val="18"/>
                <w:lang w:val="en-CA"/>
              </w:rPr>
              <w:t xml:space="preserve">[Mod]: Good comments. Though companies may have different preference, the final target or UE behavior seems quite similar. That is also the reason why I prefer to discuss the following details. After stable, we can come back to review two down-selection proposals. </w:t>
            </w:r>
          </w:p>
          <w:p w14:paraId="4D999D39" w14:textId="77777777" w:rsidR="00D87CF5" w:rsidRPr="00686052" w:rsidRDefault="00D87CF5" w:rsidP="00D87CF5">
            <w:pPr>
              <w:tabs>
                <w:tab w:val="left" w:pos="1191"/>
              </w:tabs>
              <w:rPr>
                <w:b/>
                <w:bCs/>
                <w:sz w:val="18"/>
                <w:szCs w:val="18"/>
                <w:lang w:val="en-CA"/>
              </w:rPr>
            </w:pPr>
          </w:p>
          <w:p w14:paraId="19316C5A" w14:textId="77777777" w:rsidR="00D87CF5" w:rsidRDefault="00D87CF5" w:rsidP="00D87CF5">
            <w:pPr>
              <w:tabs>
                <w:tab w:val="left" w:pos="1191"/>
              </w:tabs>
              <w:rPr>
                <w:sz w:val="18"/>
                <w:szCs w:val="18"/>
                <w:lang w:val="en-CA"/>
              </w:rPr>
            </w:pPr>
            <w:r w:rsidRPr="00686793">
              <w:rPr>
                <w:b/>
                <w:bCs/>
                <w:sz w:val="18"/>
                <w:szCs w:val="18"/>
                <w:lang w:val="en-CA"/>
              </w:rPr>
              <w:t>Proposal 3.1.3</w:t>
            </w:r>
            <w:r w:rsidRPr="00686793">
              <w:rPr>
                <w:sz w:val="18"/>
                <w:szCs w:val="18"/>
                <w:lang w:val="en-CA"/>
              </w:rPr>
              <w:t xml:space="preserve">: </w:t>
            </w:r>
            <w:r>
              <w:rPr>
                <w:sz w:val="18"/>
                <w:szCs w:val="18"/>
                <w:lang w:val="en-CA"/>
              </w:rPr>
              <w:t xml:space="preserve">Generally ok.  </w:t>
            </w:r>
          </w:p>
          <w:p w14:paraId="1816679A" w14:textId="4849DFB7" w:rsidR="00D87CF5" w:rsidRDefault="00D87CF5" w:rsidP="00D87CF5">
            <w:pPr>
              <w:tabs>
                <w:tab w:val="left" w:pos="1191"/>
              </w:tabs>
              <w:rPr>
                <w:sz w:val="18"/>
                <w:szCs w:val="18"/>
                <w:lang w:val="en-CA"/>
              </w:rPr>
            </w:pPr>
            <w:r>
              <w:rPr>
                <w:sz w:val="18"/>
                <w:szCs w:val="18"/>
                <w:lang w:val="en-CA"/>
              </w:rPr>
              <w:t xml:space="preserve">We see the benefit of this timer for both Mode A and Mode B. </w:t>
            </w:r>
            <w:proofErr w:type="spellStart"/>
            <w:r>
              <w:rPr>
                <w:sz w:val="18"/>
                <w:szCs w:val="18"/>
                <w:lang w:val="en-CA"/>
              </w:rPr>
              <w:t>Bascially</w:t>
            </w:r>
            <w:proofErr w:type="spellEnd"/>
            <w:r>
              <w:rPr>
                <w:sz w:val="18"/>
                <w:szCs w:val="18"/>
                <w:lang w:val="en-CA"/>
              </w:rPr>
              <w:t xml:space="preserve">, a typical setup for UE initiated beam report is that a first PUCCH channel periodicity is small (e.g., 5 slots) such that the report can be timely transmitted once the event occurs. The prohibit timer maybe configured relatively larger e.g., 20 slots.  For Mode-A, this timer essentially configures a ‘monitoring window’ for the potential UL grant and is required from NW scheduler perspective, which is same as SR </w:t>
            </w:r>
            <w:r w:rsidR="00C93F49">
              <w:rPr>
                <w:sz w:val="18"/>
                <w:szCs w:val="18"/>
                <w:lang w:val="en-CA"/>
              </w:rPr>
              <w:pgNum/>
            </w:r>
            <w:proofErr w:type="spellStart"/>
            <w:r w:rsidR="00C93F49">
              <w:rPr>
                <w:sz w:val="18"/>
                <w:szCs w:val="18"/>
                <w:lang w:val="en-CA"/>
              </w:rPr>
              <w:t>ehavior</w:t>
            </w:r>
            <w:proofErr w:type="spellEnd"/>
            <w:r>
              <w:rPr>
                <w:sz w:val="18"/>
                <w:szCs w:val="18"/>
                <w:lang w:val="en-CA"/>
              </w:rPr>
              <w:t xml:space="preserve"> timer defined in MAC spec. For Mode B, same logic. Prohibit timer is used to avoid too frequent report as the qualified beams are not varied so fast. NW can control the Prohibit timer value based on UE’s properties e.g., moving speed etc.  </w:t>
            </w:r>
          </w:p>
          <w:p w14:paraId="2E914D8C" w14:textId="1E856EB0" w:rsidR="00D87CF5" w:rsidRDefault="00D87CF5" w:rsidP="00D87CF5">
            <w:pPr>
              <w:tabs>
                <w:tab w:val="left" w:pos="1191"/>
              </w:tabs>
              <w:rPr>
                <w:sz w:val="18"/>
                <w:szCs w:val="18"/>
                <w:lang w:val="en-CA"/>
              </w:rPr>
            </w:pPr>
            <w:r>
              <w:rPr>
                <w:sz w:val="18"/>
                <w:szCs w:val="18"/>
                <w:lang w:val="en-CA"/>
              </w:rPr>
              <w:t xml:space="preserve">On the other hand, this proposal just partially </w:t>
            </w:r>
            <w:proofErr w:type="spellStart"/>
            <w:r>
              <w:rPr>
                <w:sz w:val="18"/>
                <w:szCs w:val="18"/>
                <w:lang w:val="en-CA"/>
              </w:rPr>
              <w:t>describle</w:t>
            </w:r>
            <w:proofErr w:type="spellEnd"/>
            <w:r>
              <w:rPr>
                <w:sz w:val="18"/>
                <w:szCs w:val="18"/>
                <w:lang w:val="en-CA"/>
              </w:rPr>
              <w:t xml:space="preserve"> the prohibit timer operation. For example, when the timer (re)starts and when it stops (e.g., receiving the corresponding UL grant)? The exact text of </w:t>
            </w:r>
            <w:r w:rsidR="00C93F49">
              <w:rPr>
                <w:sz w:val="18"/>
                <w:szCs w:val="18"/>
                <w:lang w:val="en-CA"/>
              </w:rPr>
              <w:pgNum/>
            </w:r>
            <w:proofErr w:type="spellStart"/>
            <w:r w:rsidR="00C93F49">
              <w:rPr>
                <w:sz w:val="18"/>
                <w:szCs w:val="18"/>
                <w:lang w:val="en-CA"/>
              </w:rPr>
              <w:t>ehavior</w:t>
            </w:r>
            <w:proofErr w:type="spellEnd"/>
            <w:r>
              <w:rPr>
                <w:sz w:val="18"/>
                <w:szCs w:val="18"/>
                <w:lang w:val="en-CA"/>
              </w:rPr>
              <w:t xml:space="preserve"> maybe need to be further discussed. </w:t>
            </w:r>
          </w:p>
          <w:p w14:paraId="1758BC18" w14:textId="77777777" w:rsidR="00D87CF5" w:rsidRDefault="00D87CF5" w:rsidP="00D87CF5">
            <w:pPr>
              <w:tabs>
                <w:tab w:val="left" w:pos="1191"/>
              </w:tabs>
              <w:rPr>
                <w:sz w:val="18"/>
                <w:szCs w:val="18"/>
                <w:lang w:val="en-CA"/>
              </w:rPr>
            </w:pPr>
          </w:p>
          <w:p w14:paraId="42349C17" w14:textId="77777777" w:rsidR="00D87CF5" w:rsidRDefault="00D87CF5" w:rsidP="00D87CF5">
            <w:pPr>
              <w:tabs>
                <w:tab w:val="left" w:pos="1191"/>
              </w:tabs>
              <w:rPr>
                <w:sz w:val="18"/>
                <w:szCs w:val="18"/>
                <w:lang w:val="en-CA"/>
              </w:rPr>
            </w:pPr>
            <w:r>
              <w:rPr>
                <w:sz w:val="18"/>
                <w:szCs w:val="18"/>
                <w:lang w:val="en-CA"/>
              </w:rPr>
              <w:t>The text formulation maybe like below based on the executive order: (Just example)</w:t>
            </w:r>
          </w:p>
          <w:p w14:paraId="7755011C" w14:textId="77777777" w:rsidR="00D87CF5" w:rsidRPr="00D0435E" w:rsidRDefault="00D87CF5" w:rsidP="00D87CF5">
            <w:pPr>
              <w:pStyle w:val="ListParagraph"/>
              <w:numPr>
                <w:ilvl w:val="0"/>
                <w:numId w:val="27"/>
              </w:numPr>
              <w:tabs>
                <w:tab w:val="left" w:pos="1191"/>
              </w:tabs>
              <w:spacing w:after="0" w:line="257" w:lineRule="auto"/>
              <w:rPr>
                <w:sz w:val="18"/>
                <w:szCs w:val="18"/>
                <w:lang w:val="en-CA"/>
              </w:rPr>
            </w:pPr>
            <w:r>
              <w:rPr>
                <w:sz w:val="18"/>
                <w:szCs w:val="18"/>
                <w:lang w:val="en-CA"/>
              </w:rPr>
              <w:t xml:space="preserve">When </w:t>
            </w:r>
            <w:r>
              <w:rPr>
                <w:sz w:val="20"/>
                <w:szCs w:val="20"/>
              </w:rPr>
              <w:t>event</w:t>
            </w:r>
            <w:r w:rsidRPr="00901ED4">
              <w:rPr>
                <w:sz w:val="20"/>
                <w:szCs w:val="20"/>
              </w:rPr>
              <w:t xml:space="preserve"> associated with the CSI report configuration is </w:t>
            </w:r>
            <w:r>
              <w:rPr>
                <w:sz w:val="20"/>
                <w:szCs w:val="20"/>
              </w:rPr>
              <w:t>triggered, UE tra</w:t>
            </w:r>
            <w:r w:rsidRPr="00D0435E">
              <w:rPr>
                <w:color w:val="000000" w:themeColor="text1"/>
                <w:sz w:val="20"/>
                <w:szCs w:val="20"/>
              </w:rPr>
              <w:t xml:space="preserve">nsmit </w:t>
            </w:r>
            <w:proofErr w:type="spellStart"/>
            <w:r w:rsidRPr="00D0435E">
              <w:rPr>
                <w:color w:val="000000" w:themeColor="text1"/>
                <w:sz w:val="20"/>
                <w:szCs w:val="20"/>
              </w:rPr>
              <w:t>transmit</w:t>
            </w:r>
            <w:proofErr w:type="spellEnd"/>
            <w:r w:rsidRPr="00D0435E">
              <w:rPr>
                <w:color w:val="000000" w:themeColor="text1"/>
                <w:sz w:val="20"/>
                <w:szCs w:val="20"/>
              </w:rPr>
              <w:t xml:space="preserve"> </w:t>
            </w:r>
            <w:r>
              <w:rPr>
                <w:color w:val="000000" w:themeColor="text1"/>
                <w:sz w:val="20"/>
                <w:szCs w:val="20"/>
              </w:rPr>
              <w:t xml:space="preserve">a </w:t>
            </w:r>
            <w:r w:rsidRPr="00D0435E">
              <w:rPr>
                <w:color w:val="000000" w:themeColor="text1"/>
                <w:sz w:val="20"/>
                <w:szCs w:val="20"/>
              </w:rPr>
              <w:t>first PUCCH and start the prohibit timer;</w:t>
            </w:r>
          </w:p>
          <w:p w14:paraId="13187873" w14:textId="77777777" w:rsidR="00D87CF5" w:rsidRPr="00D0435E" w:rsidRDefault="00D87CF5" w:rsidP="00D87CF5">
            <w:pPr>
              <w:pStyle w:val="ListParagraph"/>
              <w:numPr>
                <w:ilvl w:val="0"/>
                <w:numId w:val="27"/>
              </w:numPr>
              <w:tabs>
                <w:tab w:val="left" w:pos="1191"/>
              </w:tabs>
              <w:spacing w:after="0" w:line="257" w:lineRule="auto"/>
              <w:rPr>
                <w:sz w:val="18"/>
                <w:szCs w:val="18"/>
                <w:lang w:val="en-CA"/>
              </w:rPr>
            </w:pPr>
            <w:r>
              <w:rPr>
                <w:sz w:val="18"/>
                <w:szCs w:val="18"/>
                <w:lang w:val="en-CA"/>
              </w:rPr>
              <w:t xml:space="preserve">When UL grant that schedules a second PUSCH is detected by the UE, </w:t>
            </w:r>
            <w:r w:rsidRPr="00D0435E">
              <w:rPr>
                <w:color w:val="000000" w:themeColor="text1"/>
                <w:sz w:val="20"/>
                <w:szCs w:val="20"/>
              </w:rPr>
              <w:t>the prohibit timer</w:t>
            </w:r>
            <w:r>
              <w:rPr>
                <w:color w:val="000000" w:themeColor="text1"/>
                <w:sz w:val="20"/>
                <w:szCs w:val="20"/>
              </w:rPr>
              <w:t xml:space="preserve"> shall be stopped. </w:t>
            </w:r>
          </w:p>
          <w:p w14:paraId="2CD18F32" w14:textId="77777777" w:rsidR="00D87CF5" w:rsidRPr="00D0435E" w:rsidRDefault="00D87CF5" w:rsidP="00D87CF5">
            <w:pPr>
              <w:pStyle w:val="ListParagraph"/>
              <w:numPr>
                <w:ilvl w:val="0"/>
                <w:numId w:val="27"/>
              </w:numPr>
              <w:tabs>
                <w:tab w:val="left" w:pos="1191"/>
              </w:tabs>
              <w:rPr>
                <w:sz w:val="18"/>
                <w:szCs w:val="18"/>
                <w:lang w:val="en-CA"/>
              </w:rPr>
            </w:pPr>
            <w:r>
              <w:rPr>
                <w:sz w:val="18"/>
                <w:szCs w:val="18"/>
                <w:lang w:val="en-CA"/>
              </w:rPr>
              <w:t xml:space="preserve">If </w:t>
            </w:r>
            <w:r w:rsidRPr="00D0435E">
              <w:rPr>
                <w:color w:val="000000" w:themeColor="text1"/>
                <w:sz w:val="20"/>
                <w:szCs w:val="20"/>
              </w:rPr>
              <w:t>the prohibit timer</w:t>
            </w:r>
            <w:r>
              <w:rPr>
                <w:color w:val="000000" w:themeColor="text1"/>
                <w:sz w:val="20"/>
                <w:szCs w:val="20"/>
              </w:rPr>
              <w:t xml:space="preserve"> is running, UE shall not transmit the first PUCCH.  </w:t>
            </w:r>
          </w:p>
          <w:p w14:paraId="7E6F4C93" w14:textId="77777777" w:rsidR="00D87CF5" w:rsidRPr="00686793" w:rsidRDefault="00D87CF5" w:rsidP="00D87CF5">
            <w:pPr>
              <w:tabs>
                <w:tab w:val="left" w:pos="1191"/>
              </w:tabs>
              <w:rPr>
                <w:sz w:val="18"/>
                <w:szCs w:val="18"/>
                <w:lang w:val="en-CA"/>
              </w:rPr>
            </w:pPr>
          </w:p>
          <w:p w14:paraId="0ED99453" w14:textId="77777777" w:rsidR="00D87CF5" w:rsidRDefault="00D87CF5" w:rsidP="00D87CF5">
            <w:pPr>
              <w:tabs>
                <w:tab w:val="left" w:pos="1191"/>
              </w:tabs>
              <w:rPr>
                <w:sz w:val="18"/>
                <w:szCs w:val="18"/>
                <w:lang w:val="en-CA"/>
              </w:rPr>
            </w:pPr>
            <w:r w:rsidRPr="00686793">
              <w:rPr>
                <w:b/>
                <w:bCs/>
                <w:sz w:val="18"/>
                <w:szCs w:val="18"/>
                <w:lang w:val="en-CA"/>
              </w:rPr>
              <w:t>Proposal 3.1.</w:t>
            </w:r>
            <w:r>
              <w:rPr>
                <w:b/>
                <w:bCs/>
                <w:sz w:val="18"/>
                <w:szCs w:val="18"/>
                <w:lang w:val="en-CA"/>
              </w:rPr>
              <w:t>4</w:t>
            </w:r>
            <w:r w:rsidRPr="00686793">
              <w:rPr>
                <w:sz w:val="18"/>
                <w:szCs w:val="18"/>
                <w:lang w:val="en-CA"/>
              </w:rPr>
              <w:t>:</w:t>
            </w:r>
            <w:r>
              <w:rPr>
                <w:sz w:val="18"/>
                <w:szCs w:val="18"/>
                <w:lang w:val="en-CA"/>
              </w:rPr>
              <w:t xml:space="preserve"> Open to discuss. </w:t>
            </w:r>
          </w:p>
          <w:p w14:paraId="4C1BDD70" w14:textId="77777777" w:rsidR="00D87CF5" w:rsidRDefault="00D87CF5" w:rsidP="00D87CF5">
            <w:pPr>
              <w:tabs>
                <w:tab w:val="left" w:pos="1191"/>
              </w:tabs>
              <w:rPr>
                <w:sz w:val="18"/>
                <w:szCs w:val="18"/>
                <w:lang w:val="en-CA"/>
              </w:rPr>
            </w:pPr>
            <w:r>
              <w:rPr>
                <w:sz w:val="18"/>
                <w:szCs w:val="18"/>
                <w:lang w:val="en-CA"/>
              </w:rPr>
              <w:t xml:space="preserve">We are generally ok to reuse the </w:t>
            </w:r>
            <w:proofErr w:type="spellStart"/>
            <w:r>
              <w:rPr>
                <w:sz w:val="18"/>
                <w:szCs w:val="18"/>
                <w:lang w:val="en-CA"/>
              </w:rPr>
              <w:t>exsiting</w:t>
            </w:r>
            <w:proofErr w:type="spellEnd"/>
            <w:r>
              <w:rPr>
                <w:sz w:val="18"/>
                <w:szCs w:val="18"/>
                <w:lang w:val="en-CA"/>
              </w:rPr>
              <w:t xml:space="preserve"> rules defined for SR except the listed Case-1 and Case-2. On the other hand, also open to discuss other potential exceptional cases </w:t>
            </w:r>
          </w:p>
          <w:p w14:paraId="640AEEBF" w14:textId="77777777" w:rsidR="00D87CF5" w:rsidRDefault="00D87CF5" w:rsidP="00D87CF5">
            <w:pPr>
              <w:tabs>
                <w:tab w:val="left" w:pos="1191"/>
              </w:tabs>
              <w:rPr>
                <w:sz w:val="18"/>
                <w:szCs w:val="18"/>
                <w:lang w:val="en-CA"/>
              </w:rPr>
            </w:pPr>
          </w:p>
          <w:p w14:paraId="12760628" w14:textId="77777777" w:rsidR="00D87CF5" w:rsidRDefault="00D87CF5" w:rsidP="00D87CF5">
            <w:pPr>
              <w:tabs>
                <w:tab w:val="left" w:pos="1191"/>
              </w:tabs>
              <w:rPr>
                <w:sz w:val="18"/>
                <w:szCs w:val="18"/>
                <w:lang w:val="en-CA"/>
              </w:rPr>
            </w:pPr>
            <w:r w:rsidRPr="00686793">
              <w:rPr>
                <w:b/>
                <w:bCs/>
                <w:sz w:val="18"/>
                <w:szCs w:val="18"/>
                <w:lang w:val="en-CA"/>
              </w:rPr>
              <w:t>Proposal 3.</w:t>
            </w:r>
            <w:r>
              <w:rPr>
                <w:b/>
                <w:bCs/>
                <w:sz w:val="18"/>
                <w:szCs w:val="18"/>
                <w:lang w:val="en-CA"/>
              </w:rPr>
              <w:t>2</w:t>
            </w:r>
            <w:r w:rsidRPr="00686793">
              <w:rPr>
                <w:b/>
                <w:bCs/>
                <w:sz w:val="18"/>
                <w:szCs w:val="18"/>
                <w:lang w:val="en-CA"/>
              </w:rPr>
              <w:t>.</w:t>
            </w:r>
            <w:r>
              <w:rPr>
                <w:b/>
                <w:bCs/>
                <w:sz w:val="18"/>
                <w:szCs w:val="18"/>
                <w:lang w:val="en-CA"/>
              </w:rPr>
              <w:t>1</w:t>
            </w:r>
            <w:r w:rsidRPr="00686793">
              <w:rPr>
                <w:sz w:val="18"/>
                <w:szCs w:val="18"/>
                <w:lang w:val="en-CA"/>
              </w:rPr>
              <w:t>:</w:t>
            </w:r>
            <w:r>
              <w:rPr>
                <w:sz w:val="18"/>
                <w:szCs w:val="18"/>
                <w:lang w:val="en-CA"/>
              </w:rPr>
              <w:t xml:space="preserve"> Support </w:t>
            </w:r>
          </w:p>
          <w:p w14:paraId="54D6EE2B" w14:textId="77777777" w:rsidR="00D87CF5" w:rsidRDefault="00D87CF5" w:rsidP="00D87CF5">
            <w:pPr>
              <w:tabs>
                <w:tab w:val="left" w:pos="1191"/>
              </w:tabs>
              <w:rPr>
                <w:sz w:val="18"/>
                <w:szCs w:val="18"/>
                <w:lang w:val="en-CA"/>
              </w:rPr>
            </w:pPr>
            <w:r w:rsidRPr="00686793">
              <w:rPr>
                <w:b/>
                <w:bCs/>
                <w:sz w:val="18"/>
                <w:szCs w:val="18"/>
                <w:lang w:val="en-CA"/>
              </w:rPr>
              <w:t>Proposal 3.</w:t>
            </w:r>
            <w:r>
              <w:rPr>
                <w:b/>
                <w:bCs/>
                <w:sz w:val="18"/>
                <w:szCs w:val="18"/>
                <w:lang w:val="en-CA"/>
              </w:rPr>
              <w:t>3</w:t>
            </w:r>
            <w:r w:rsidRPr="00686793">
              <w:rPr>
                <w:b/>
                <w:bCs/>
                <w:sz w:val="18"/>
                <w:szCs w:val="18"/>
                <w:lang w:val="en-CA"/>
              </w:rPr>
              <w:t>.</w:t>
            </w:r>
            <w:r>
              <w:rPr>
                <w:b/>
                <w:bCs/>
                <w:sz w:val="18"/>
                <w:szCs w:val="18"/>
                <w:lang w:val="en-CA"/>
              </w:rPr>
              <w:t>1</w:t>
            </w:r>
            <w:r w:rsidRPr="00686793">
              <w:rPr>
                <w:sz w:val="18"/>
                <w:szCs w:val="18"/>
                <w:lang w:val="en-CA"/>
              </w:rPr>
              <w:t>:</w:t>
            </w:r>
            <w:r>
              <w:rPr>
                <w:sz w:val="18"/>
                <w:szCs w:val="18"/>
                <w:lang w:val="en-CA"/>
              </w:rPr>
              <w:t xml:space="preserve"> Support </w:t>
            </w:r>
          </w:p>
          <w:p w14:paraId="547BC5F4" w14:textId="77777777" w:rsidR="00D87CF5" w:rsidRDefault="00D87CF5" w:rsidP="00D87CF5">
            <w:pPr>
              <w:tabs>
                <w:tab w:val="left" w:pos="1191"/>
              </w:tabs>
              <w:rPr>
                <w:sz w:val="18"/>
                <w:szCs w:val="18"/>
                <w:lang w:val="en-CA"/>
              </w:rPr>
            </w:pPr>
            <w:r w:rsidRPr="00686793">
              <w:rPr>
                <w:b/>
                <w:bCs/>
                <w:sz w:val="18"/>
                <w:szCs w:val="18"/>
                <w:lang w:val="en-CA"/>
              </w:rPr>
              <w:t>Proposal 3.</w:t>
            </w:r>
            <w:r>
              <w:rPr>
                <w:b/>
                <w:bCs/>
                <w:sz w:val="18"/>
                <w:szCs w:val="18"/>
                <w:lang w:val="en-CA"/>
              </w:rPr>
              <w:t>3</w:t>
            </w:r>
            <w:r w:rsidRPr="00686793">
              <w:rPr>
                <w:b/>
                <w:bCs/>
                <w:sz w:val="18"/>
                <w:szCs w:val="18"/>
                <w:lang w:val="en-CA"/>
              </w:rPr>
              <w:t>.</w:t>
            </w:r>
            <w:r>
              <w:rPr>
                <w:b/>
                <w:bCs/>
                <w:sz w:val="18"/>
                <w:szCs w:val="18"/>
                <w:lang w:val="en-CA"/>
              </w:rPr>
              <w:t>2</w:t>
            </w:r>
            <w:r w:rsidRPr="00686793">
              <w:rPr>
                <w:sz w:val="18"/>
                <w:szCs w:val="18"/>
                <w:lang w:val="en-CA"/>
              </w:rPr>
              <w:t>:</w:t>
            </w:r>
            <w:r>
              <w:rPr>
                <w:sz w:val="18"/>
                <w:szCs w:val="18"/>
                <w:lang w:val="en-CA"/>
              </w:rPr>
              <w:t xml:space="preserve"> Support. We think QCM has a valid point considering the PUCCH and CG-PUSCH maybe on different CCs according to the agreement made so far. </w:t>
            </w:r>
          </w:p>
          <w:p w14:paraId="2B6615C8" w14:textId="77777777" w:rsidR="00D87CF5" w:rsidRDefault="00D87CF5" w:rsidP="00D87CF5">
            <w:pPr>
              <w:tabs>
                <w:tab w:val="left" w:pos="1191"/>
              </w:tabs>
              <w:rPr>
                <w:sz w:val="18"/>
                <w:szCs w:val="18"/>
                <w:lang w:val="en-CA"/>
              </w:rPr>
            </w:pPr>
          </w:p>
          <w:p w14:paraId="065E61F7" w14:textId="54BA43E5" w:rsidR="00D87CF5" w:rsidRDefault="00D87CF5" w:rsidP="00D87CF5">
            <w:pPr>
              <w:tabs>
                <w:tab w:val="left" w:pos="1191"/>
              </w:tabs>
              <w:rPr>
                <w:sz w:val="18"/>
                <w:szCs w:val="18"/>
                <w:lang w:val="en-CA"/>
              </w:rPr>
            </w:pPr>
            <w:r w:rsidRPr="00686793">
              <w:rPr>
                <w:b/>
                <w:bCs/>
                <w:sz w:val="18"/>
                <w:szCs w:val="18"/>
                <w:lang w:val="en-CA"/>
              </w:rPr>
              <w:t>Q3.</w:t>
            </w:r>
            <w:r>
              <w:rPr>
                <w:b/>
                <w:bCs/>
                <w:sz w:val="18"/>
                <w:szCs w:val="18"/>
                <w:lang w:val="en-CA"/>
              </w:rPr>
              <w:t>3</w:t>
            </w:r>
            <w:r w:rsidRPr="00686793">
              <w:rPr>
                <w:b/>
                <w:bCs/>
                <w:sz w:val="18"/>
                <w:szCs w:val="18"/>
                <w:lang w:val="en-CA"/>
              </w:rPr>
              <w:t>.</w:t>
            </w:r>
            <w:r>
              <w:rPr>
                <w:b/>
                <w:bCs/>
                <w:sz w:val="18"/>
                <w:szCs w:val="18"/>
                <w:lang w:val="en-CA"/>
              </w:rPr>
              <w:t>3</w:t>
            </w:r>
            <w:r w:rsidRPr="00686793">
              <w:rPr>
                <w:sz w:val="18"/>
                <w:szCs w:val="18"/>
                <w:lang w:val="en-CA"/>
              </w:rPr>
              <w:t>:</w:t>
            </w:r>
            <w:r>
              <w:rPr>
                <w:sz w:val="18"/>
                <w:szCs w:val="18"/>
                <w:lang w:val="en-CA"/>
              </w:rPr>
              <w:t xml:space="preserve"> Opt.1 is typical methodology in RAN1 to handle this kind of </w:t>
            </w:r>
            <w:r w:rsidR="00C93F49">
              <w:rPr>
                <w:sz w:val="18"/>
                <w:szCs w:val="18"/>
                <w:lang w:val="en-CA"/>
              </w:rPr>
              <w:pgNum/>
            </w:r>
            <w:proofErr w:type="spellStart"/>
            <w:r w:rsidR="00C93F49">
              <w:rPr>
                <w:sz w:val="18"/>
                <w:szCs w:val="18"/>
                <w:lang w:val="en-CA"/>
              </w:rPr>
              <w:t>ehavior</w:t>
            </w:r>
            <w:proofErr w:type="spellEnd"/>
            <w:r w:rsidR="00C93F49">
              <w:rPr>
                <w:sz w:val="18"/>
                <w:szCs w:val="18"/>
                <w:lang w:val="en-CA"/>
              </w:rPr>
              <w:pgNum/>
            </w:r>
            <w:r w:rsidR="00C93F49">
              <w:rPr>
                <w:sz w:val="18"/>
                <w:szCs w:val="18"/>
                <w:lang w:val="en-CA"/>
              </w:rPr>
              <w:t>y</w:t>
            </w:r>
            <w:r>
              <w:rPr>
                <w:sz w:val="18"/>
                <w:szCs w:val="18"/>
                <w:lang w:val="en-CA"/>
              </w:rPr>
              <w:t xml:space="preserve">. </w:t>
            </w:r>
          </w:p>
          <w:p w14:paraId="6DE0FF11" w14:textId="646AD1FF" w:rsidR="00D87CF5" w:rsidRDefault="00D87CF5" w:rsidP="00D87CF5">
            <w:pPr>
              <w:tabs>
                <w:tab w:val="left" w:pos="1191"/>
              </w:tabs>
              <w:rPr>
                <w:sz w:val="18"/>
                <w:szCs w:val="18"/>
                <w:lang w:val="en-CA"/>
              </w:rPr>
            </w:pPr>
            <w:r>
              <w:rPr>
                <w:sz w:val="18"/>
                <w:szCs w:val="18"/>
                <w:lang w:val="en-CA"/>
              </w:rPr>
              <w:t xml:space="preserve">UE capability </w:t>
            </w:r>
            <w:r w:rsidR="00C93F49">
              <w:rPr>
                <w:sz w:val="18"/>
                <w:szCs w:val="18"/>
                <w:lang w:val="en-CA"/>
              </w:rPr>
              <w:pgNum/>
            </w:r>
            <w:proofErr w:type="spellStart"/>
            <w:r w:rsidR="00C93F49">
              <w:rPr>
                <w:sz w:val="18"/>
                <w:szCs w:val="18"/>
                <w:lang w:val="en-CA"/>
              </w:rPr>
              <w:t>ehavior</w:t>
            </w:r>
            <w:proofErr w:type="spellEnd"/>
            <w:r w:rsidR="00C93F49">
              <w:rPr>
                <w:sz w:val="18"/>
                <w:szCs w:val="18"/>
                <w:lang w:val="en-CA"/>
              </w:rPr>
              <w:pgNum/>
            </w:r>
            <w:r w:rsidR="00C93F49">
              <w:rPr>
                <w:sz w:val="18"/>
                <w:szCs w:val="18"/>
                <w:lang w:val="en-CA"/>
              </w:rPr>
              <w:t>y</w:t>
            </w:r>
            <w:r>
              <w:rPr>
                <w:sz w:val="18"/>
                <w:szCs w:val="18"/>
                <w:lang w:val="en-CA"/>
              </w:rPr>
              <w:t xml:space="preserve"> should be there. On top of that, NW configurability is needed to simplify the NW scheduler by configuring a single value for all </w:t>
            </w:r>
            <w:proofErr w:type="spellStart"/>
            <w:r>
              <w:rPr>
                <w:sz w:val="18"/>
                <w:szCs w:val="18"/>
                <w:lang w:val="en-CA"/>
              </w:rPr>
              <w:t>U</w:t>
            </w:r>
            <w:r w:rsidR="00C93F49">
              <w:rPr>
                <w:sz w:val="18"/>
                <w:szCs w:val="18"/>
                <w:lang w:val="en-CA"/>
              </w:rPr>
              <w:t>e</w:t>
            </w:r>
            <w:r>
              <w:rPr>
                <w:sz w:val="18"/>
                <w:szCs w:val="18"/>
                <w:lang w:val="en-CA"/>
              </w:rPr>
              <w:t>s</w:t>
            </w:r>
            <w:proofErr w:type="spellEnd"/>
            <w:r>
              <w:rPr>
                <w:sz w:val="18"/>
                <w:szCs w:val="18"/>
                <w:lang w:val="en-CA"/>
              </w:rPr>
              <w:t xml:space="preserve"> in the cell, if NW wants. </w:t>
            </w:r>
          </w:p>
          <w:p w14:paraId="79E31ADE" w14:textId="77777777" w:rsidR="00D87CF5" w:rsidRDefault="00D87CF5" w:rsidP="00D87CF5">
            <w:pPr>
              <w:overflowPunct w:val="0"/>
              <w:autoSpaceDE w:val="0"/>
              <w:autoSpaceDN w:val="0"/>
              <w:adjustRightInd w:val="0"/>
              <w:jc w:val="both"/>
              <w:textAlignment w:val="baseline"/>
              <w:rPr>
                <w:rFonts w:eastAsiaTheme="minorEastAsia"/>
                <w:b/>
                <w:sz w:val="18"/>
                <w:szCs w:val="18"/>
                <w:lang w:eastAsia="zh-CN"/>
              </w:rPr>
            </w:pPr>
          </w:p>
        </w:tc>
      </w:tr>
      <w:tr w:rsidR="00535290" w14:paraId="25847432" w14:textId="77777777">
        <w:trPr>
          <w:trHeight w:val="215"/>
        </w:trPr>
        <w:tc>
          <w:tcPr>
            <w:tcW w:w="1506" w:type="dxa"/>
          </w:tcPr>
          <w:p w14:paraId="281B7B38" w14:textId="0A02A269" w:rsidR="00535290" w:rsidRDefault="00535290" w:rsidP="00D87CF5">
            <w:pPr>
              <w:snapToGrid w:val="0"/>
              <w:rPr>
                <w:rFonts w:eastAsia="MS Mincho"/>
                <w:sz w:val="18"/>
                <w:szCs w:val="18"/>
                <w:lang w:eastAsia="ja-JP"/>
              </w:rPr>
            </w:pPr>
            <w:r>
              <w:rPr>
                <w:rFonts w:eastAsia="MS Mincho"/>
                <w:sz w:val="18"/>
                <w:szCs w:val="18"/>
                <w:lang w:eastAsia="ja-JP"/>
              </w:rPr>
              <w:lastRenderedPageBreak/>
              <w:t>Samsung2</w:t>
            </w:r>
          </w:p>
        </w:tc>
        <w:tc>
          <w:tcPr>
            <w:tcW w:w="8479" w:type="dxa"/>
          </w:tcPr>
          <w:p w14:paraId="221D3C0F" w14:textId="77777777" w:rsidR="00535290" w:rsidRDefault="00535290" w:rsidP="00535290">
            <w:pPr>
              <w:shd w:val="clear" w:color="auto" w:fill="FFFFFF"/>
              <w:snapToGrid w:val="0"/>
              <w:rPr>
                <w:rFonts w:cs="Times"/>
                <w:b/>
                <w:bCs/>
                <w:sz w:val="18"/>
                <w:szCs w:val="18"/>
                <w:lang w:eastAsia="zh-CN"/>
              </w:rPr>
            </w:pPr>
            <w:r>
              <w:rPr>
                <w:rFonts w:cs="Times"/>
                <w:b/>
                <w:bCs/>
                <w:sz w:val="18"/>
                <w:szCs w:val="18"/>
                <w:lang w:eastAsia="zh-CN"/>
              </w:rPr>
              <w:t>Proposal 3.1.3 (first PUCCH transmission)</w:t>
            </w:r>
          </w:p>
          <w:p w14:paraId="5695E1D7" w14:textId="77777777" w:rsidR="00535290" w:rsidRDefault="00535290" w:rsidP="00535290">
            <w:pPr>
              <w:shd w:val="clear" w:color="auto" w:fill="FFFFFF"/>
              <w:snapToGrid w:val="0"/>
              <w:rPr>
                <w:rFonts w:cs="Times"/>
                <w:b/>
                <w:bCs/>
                <w:sz w:val="18"/>
                <w:szCs w:val="18"/>
                <w:lang w:eastAsia="zh-CN"/>
              </w:rPr>
            </w:pPr>
          </w:p>
          <w:p w14:paraId="4F05DF81" w14:textId="0B3EF0F8" w:rsidR="00535290" w:rsidRDefault="00535290" w:rsidP="00535290">
            <w:pPr>
              <w:shd w:val="clear" w:color="auto" w:fill="FFFFFF"/>
              <w:snapToGrid w:val="0"/>
              <w:jc w:val="both"/>
              <w:rPr>
                <w:rFonts w:cs="Times"/>
                <w:sz w:val="18"/>
                <w:szCs w:val="18"/>
                <w:lang w:eastAsia="zh-CN"/>
              </w:rPr>
            </w:pPr>
            <w:r>
              <w:rPr>
                <w:rFonts w:cs="Times"/>
                <w:sz w:val="18"/>
                <w:szCs w:val="18"/>
                <w:lang w:eastAsia="zh-CN"/>
              </w:rPr>
              <w:t>We noticed a few companies would like to follow the prohibit timer of SR for Mode A, however, we don’t think the mechanism is similar as SR and would like to clarify it a bit.</w:t>
            </w:r>
          </w:p>
          <w:p w14:paraId="2F5C2F02" w14:textId="77777777" w:rsidR="00535290" w:rsidRDefault="00535290" w:rsidP="00535290">
            <w:pPr>
              <w:shd w:val="clear" w:color="auto" w:fill="FFFFFF"/>
              <w:snapToGrid w:val="0"/>
              <w:jc w:val="both"/>
              <w:rPr>
                <w:rFonts w:cs="Times"/>
                <w:sz w:val="18"/>
                <w:szCs w:val="18"/>
                <w:lang w:eastAsia="zh-CN"/>
              </w:rPr>
            </w:pPr>
          </w:p>
          <w:p w14:paraId="7E841CB7" w14:textId="77777777" w:rsidR="00535290" w:rsidRPr="00056837" w:rsidRDefault="00535290" w:rsidP="00535290">
            <w:pPr>
              <w:jc w:val="both"/>
              <w:rPr>
                <w:rFonts w:cs="Times New Roman"/>
                <w:sz w:val="18"/>
                <w:szCs w:val="18"/>
              </w:rPr>
            </w:pPr>
            <w:r w:rsidRPr="00056837">
              <w:rPr>
                <w:rFonts w:cs="Times New Roman"/>
                <w:sz w:val="18"/>
                <w:szCs w:val="18"/>
              </w:rPr>
              <w:t>The following</w:t>
            </w:r>
            <w:r>
              <w:rPr>
                <w:rFonts w:cs="Times New Roman"/>
                <w:sz w:val="18"/>
                <w:szCs w:val="18"/>
              </w:rPr>
              <w:t xml:space="preserve"> text</w:t>
            </w:r>
            <w:r w:rsidRPr="00056837">
              <w:rPr>
                <w:rFonts w:cs="Times New Roman"/>
                <w:sz w:val="18"/>
                <w:szCs w:val="18"/>
              </w:rPr>
              <w:t xml:space="preserve"> is the related spec</w:t>
            </w:r>
            <w:r>
              <w:rPr>
                <w:rFonts w:cs="Times New Roman"/>
                <w:sz w:val="18"/>
                <w:szCs w:val="18"/>
              </w:rPr>
              <w:t xml:space="preserve"> copied from TS 38.321</w:t>
            </w:r>
            <w:r w:rsidRPr="00056837">
              <w:rPr>
                <w:rFonts w:cs="Times New Roman"/>
                <w:sz w:val="18"/>
                <w:szCs w:val="18"/>
              </w:rPr>
              <w:t xml:space="preserve"> for SR </w:t>
            </w:r>
            <w:r>
              <w:rPr>
                <w:rFonts w:cs="Times New Roman"/>
                <w:sz w:val="18"/>
                <w:szCs w:val="18"/>
              </w:rPr>
              <w:t>mechanism</w:t>
            </w:r>
            <w:r w:rsidRPr="00056837">
              <w:rPr>
                <w:rFonts w:cs="Times New Roman"/>
                <w:sz w:val="18"/>
                <w:szCs w:val="18"/>
              </w:rPr>
              <w:t xml:space="preserve">, </w:t>
            </w:r>
            <w:proofErr w:type="spellStart"/>
            <w:r w:rsidRPr="00056837">
              <w:rPr>
                <w:rFonts w:cs="Times New Roman"/>
                <w:i/>
                <w:iCs/>
                <w:sz w:val="18"/>
                <w:szCs w:val="18"/>
                <w:highlight w:val="yellow"/>
              </w:rPr>
              <w:t>sr-ProhibitTimer</w:t>
            </w:r>
            <w:proofErr w:type="spellEnd"/>
            <w:r w:rsidRPr="00056837">
              <w:rPr>
                <w:rFonts w:cs="Times New Roman"/>
                <w:sz w:val="18"/>
                <w:szCs w:val="18"/>
                <w:highlight w:val="yellow"/>
              </w:rPr>
              <w:t xml:space="preserve"> shall be stopped when the UL grant(s) can accommodate </w:t>
            </w:r>
            <w:r w:rsidRPr="00056837">
              <w:rPr>
                <w:rFonts w:cs="Times New Roman"/>
                <w:color w:val="FF0000"/>
                <w:sz w:val="18"/>
                <w:szCs w:val="18"/>
                <w:highlight w:val="yellow"/>
              </w:rPr>
              <w:t>all pending data</w:t>
            </w:r>
            <w:r w:rsidRPr="00056837">
              <w:rPr>
                <w:rFonts w:cs="Times New Roman"/>
                <w:sz w:val="18"/>
                <w:szCs w:val="18"/>
                <w:highlight w:val="yellow"/>
              </w:rPr>
              <w:t xml:space="preserve"> available for transmission.</w:t>
            </w:r>
            <w:r w:rsidRPr="00056837">
              <w:rPr>
                <w:rFonts w:cs="Times New Roman"/>
                <w:sz w:val="18"/>
                <w:szCs w:val="18"/>
              </w:rPr>
              <w:t xml:space="preserve"> </w:t>
            </w:r>
            <w:r w:rsidRPr="00F8727D">
              <w:rPr>
                <w:rFonts w:cs="Times New Roman"/>
                <w:sz w:val="18"/>
                <w:szCs w:val="18"/>
              </w:rPr>
              <w:t xml:space="preserve">In our understanding, </w:t>
            </w:r>
            <w:r w:rsidRPr="00F8727D">
              <w:rPr>
                <w:rFonts w:cs="Times New Roman"/>
                <w:color w:val="00B0F0"/>
                <w:sz w:val="18"/>
                <w:szCs w:val="18"/>
              </w:rPr>
              <w:t xml:space="preserve">it does not say when UL grant is received, the timer is </w:t>
            </w:r>
            <w:r>
              <w:rPr>
                <w:rFonts w:cs="Times New Roman"/>
                <w:color w:val="00B0F0"/>
                <w:sz w:val="18"/>
                <w:szCs w:val="18"/>
              </w:rPr>
              <w:t xml:space="preserve">always </w:t>
            </w:r>
            <w:r w:rsidRPr="00F8727D">
              <w:rPr>
                <w:rFonts w:cs="Times New Roman"/>
                <w:color w:val="00B0F0"/>
                <w:sz w:val="18"/>
                <w:szCs w:val="18"/>
              </w:rPr>
              <w:t>stopped. The timer is only stopped when the related LCH buffer is empty</w:t>
            </w:r>
            <w:r>
              <w:rPr>
                <w:rFonts w:cs="Times New Roman"/>
                <w:color w:val="00B0F0"/>
                <w:sz w:val="18"/>
                <w:szCs w:val="18"/>
              </w:rPr>
              <w:t>, otherwise, the timer is not stopped</w:t>
            </w:r>
            <w:r w:rsidRPr="00F8727D">
              <w:rPr>
                <w:rFonts w:cs="Times New Roman"/>
                <w:color w:val="00B0F0"/>
                <w:sz w:val="18"/>
                <w:szCs w:val="18"/>
              </w:rPr>
              <w:t>.</w:t>
            </w:r>
            <w:r w:rsidRPr="00056837">
              <w:rPr>
                <w:rFonts w:cs="Times New Roman"/>
                <w:color w:val="FF0000"/>
                <w:sz w:val="18"/>
                <w:szCs w:val="18"/>
              </w:rPr>
              <w:t xml:space="preserve"> </w:t>
            </w:r>
            <w:r>
              <w:rPr>
                <w:rFonts w:cs="Times New Roman"/>
                <w:sz w:val="18"/>
                <w:szCs w:val="18"/>
              </w:rPr>
              <w:t>T</w:t>
            </w:r>
            <w:r w:rsidRPr="00056837">
              <w:rPr>
                <w:rFonts w:cs="Times New Roman"/>
                <w:sz w:val="18"/>
                <w:szCs w:val="18"/>
              </w:rPr>
              <w:t xml:space="preserve">he motivation of stopping the timer for the SR mechanism is to reduce the latency for new arrival UL data. For example, when </w:t>
            </w:r>
            <w:r w:rsidRPr="00F8727D">
              <w:rPr>
                <w:rFonts w:cs="Times New Roman"/>
                <w:color w:val="00B0F0"/>
                <w:sz w:val="18"/>
                <w:szCs w:val="18"/>
              </w:rPr>
              <w:t xml:space="preserve">new data </w:t>
            </w:r>
            <w:r w:rsidRPr="00056837">
              <w:rPr>
                <w:rFonts w:cs="Times New Roman"/>
                <w:sz w:val="18"/>
                <w:szCs w:val="18"/>
              </w:rPr>
              <w:t xml:space="preserve">comes after the UL grant, another SR can be transmitted for new UL grant to transmit the </w:t>
            </w:r>
            <w:r w:rsidRPr="00F8727D">
              <w:rPr>
                <w:rFonts w:cs="Times New Roman"/>
                <w:color w:val="00B0F0"/>
                <w:sz w:val="18"/>
                <w:szCs w:val="18"/>
              </w:rPr>
              <w:t>new data</w:t>
            </w:r>
            <w:r w:rsidRPr="00056837">
              <w:rPr>
                <w:rFonts w:cs="Times New Roman"/>
                <w:sz w:val="18"/>
                <w:szCs w:val="18"/>
              </w:rPr>
              <w:t xml:space="preserve">. </w:t>
            </w:r>
          </w:p>
          <w:p w14:paraId="3A6F8CE4" w14:textId="08AF106C" w:rsidR="00535290" w:rsidRPr="00056837" w:rsidRDefault="00535290" w:rsidP="00535290">
            <w:pPr>
              <w:rPr>
                <w:rFonts w:cs="Times New Roman"/>
                <w:sz w:val="18"/>
                <w:szCs w:val="18"/>
              </w:rPr>
            </w:pPr>
          </w:p>
          <w:tbl>
            <w:tblPr>
              <w:tblW w:w="0" w:type="auto"/>
              <w:tblCellMar>
                <w:left w:w="0" w:type="dxa"/>
                <w:right w:w="0" w:type="dxa"/>
              </w:tblCellMar>
              <w:tblLook w:val="04A0" w:firstRow="1" w:lastRow="0" w:firstColumn="1" w:lastColumn="0" w:noHBand="0" w:noVBand="1"/>
            </w:tblPr>
            <w:tblGrid>
              <w:gridCol w:w="8243"/>
            </w:tblGrid>
            <w:tr w:rsidR="00535290" w:rsidRPr="00056837" w14:paraId="2B1B6D78" w14:textId="77777777" w:rsidTr="00C5013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7CE53C" w14:textId="77777777" w:rsidR="00535290" w:rsidRPr="00056837" w:rsidRDefault="00535290" w:rsidP="00535290">
                  <w:pPr>
                    <w:rPr>
                      <w:rFonts w:eastAsiaTheme="minorEastAsia"/>
                      <w:sz w:val="18"/>
                      <w:szCs w:val="18"/>
                    </w:rPr>
                  </w:pPr>
                  <w:r w:rsidRPr="00056837">
                    <w:rPr>
                      <w:sz w:val="18"/>
                      <w:szCs w:val="18"/>
                    </w:rPr>
                    <w:t xml:space="preserve">When an SR is triggered, it shall be considered as pending until it is cancelled. All pending SR(s) triggered prior to the MAC PDU assembly shall be cancelled and each respective </w:t>
                  </w:r>
                  <w:proofErr w:type="spellStart"/>
                  <w:r w:rsidRPr="00056837">
                    <w:rPr>
                      <w:i/>
                      <w:iCs/>
                      <w:sz w:val="18"/>
                      <w:szCs w:val="18"/>
                    </w:rPr>
                    <w:t>sr-ProhibitTimer</w:t>
                  </w:r>
                  <w:proofErr w:type="spellEnd"/>
                  <w:r w:rsidRPr="00056837">
                    <w:rPr>
                      <w:sz w:val="18"/>
                      <w:szCs w:val="18"/>
                    </w:rPr>
                    <w:t xml:space="preserve"> shall be stopped when the MAC PDU is transmitted and this PDU includes a Long or Short BSR MAC CE which contains buffer status up to (and including) the last event that triggered a BSR (see clause 5.4.5) prior to the MAC PDU assembly. </w:t>
                  </w:r>
                  <w:r w:rsidRPr="00056837">
                    <w:rPr>
                      <w:sz w:val="18"/>
                      <w:szCs w:val="18"/>
                      <w:highlight w:val="yellow"/>
                    </w:rPr>
                    <w:t xml:space="preserve">All pending SR(s) shall be cancelled and each respective </w:t>
                  </w:r>
                  <w:proofErr w:type="spellStart"/>
                  <w:r w:rsidRPr="00056837">
                    <w:rPr>
                      <w:i/>
                      <w:iCs/>
                      <w:sz w:val="18"/>
                      <w:szCs w:val="18"/>
                      <w:highlight w:val="yellow"/>
                    </w:rPr>
                    <w:t>sr-ProhibitTimer</w:t>
                  </w:r>
                  <w:proofErr w:type="spellEnd"/>
                  <w:r w:rsidRPr="00056837">
                    <w:rPr>
                      <w:sz w:val="18"/>
                      <w:szCs w:val="18"/>
                      <w:highlight w:val="yellow"/>
                    </w:rPr>
                    <w:t xml:space="preserve"> shall be stopped when the UL grant(s) can accommodate </w:t>
                  </w:r>
                  <w:r w:rsidRPr="00056837">
                    <w:rPr>
                      <w:color w:val="FF0000"/>
                      <w:sz w:val="18"/>
                      <w:szCs w:val="18"/>
                      <w:highlight w:val="yellow"/>
                    </w:rPr>
                    <w:t>all pending data</w:t>
                  </w:r>
                  <w:r w:rsidRPr="00056837">
                    <w:rPr>
                      <w:sz w:val="18"/>
                      <w:szCs w:val="18"/>
                      <w:highlight w:val="yellow"/>
                    </w:rPr>
                    <w:t xml:space="preserve"> available for transmission.</w:t>
                  </w:r>
                </w:p>
                <w:p w14:paraId="267329E8" w14:textId="77777777" w:rsidR="00535290" w:rsidRPr="00056837" w:rsidRDefault="00535290" w:rsidP="00535290">
                  <w:pPr>
                    <w:rPr>
                      <w:sz w:val="18"/>
                      <w:szCs w:val="18"/>
                      <w:lang w:eastAsia="zh-CN"/>
                    </w:rPr>
                  </w:pPr>
                </w:p>
              </w:tc>
            </w:tr>
          </w:tbl>
          <w:p w14:paraId="5643534F" w14:textId="77777777" w:rsidR="00535290" w:rsidRDefault="00535290" w:rsidP="00535290">
            <w:pPr>
              <w:shd w:val="clear" w:color="auto" w:fill="FFFFFF"/>
              <w:snapToGrid w:val="0"/>
              <w:rPr>
                <w:rFonts w:cs="Times"/>
                <w:sz w:val="18"/>
                <w:szCs w:val="18"/>
                <w:lang w:eastAsia="zh-CN"/>
              </w:rPr>
            </w:pPr>
          </w:p>
          <w:p w14:paraId="6FDFD8CF" w14:textId="77777777" w:rsidR="00535290" w:rsidRDefault="00535290" w:rsidP="00535290">
            <w:pPr>
              <w:shd w:val="clear" w:color="auto" w:fill="FFFFFF"/>
              <w:snapToGrid w:val="0"/>
              <w:rPr>
                <w:rFonts w:cs="Times"/>
                <w:sz w:val="18"/>
                <w:szCs w:val="18"/>
                <w:lang w:eastAsia="zh-CN"/>
              </w:rPr>
            </w:pPr>
            <w:r>
              <w:rPr>
                <w:rFonts w:cs="Times"/>
                <w:sz w:val="18"/>
                <w:szCs w:val="18"/>
                <w:lang w:eastAsia="zh-CN"/>
              </w:rPr>
              <w:t xml:space="preserve">It is not clear to us how to follow the SR mechanism for Mode A considering </w:t>
            </w:r>
            <w:r w:rsidRPr="00F8727D">
              <w:rPr>
                <w:rFonts w:cs="Times"/>
                <w:color w:val="00B0F0"/>
                <w:sz w:val="18"/>
                <w:szCs w:val="18"/>
                <w:lang w:eastAsia="zh-CN"/>
              </w:rPr>
              <w:t>the timer may or may not be stopped when receiving an UL grant</w:t>
            </w:r>
            <w:r>
              <w:rPr>
                <w:rFonts w:cs="Times"/>
                <w:sz w:val="18"/>
                <w:szCs w:val="18"/>
                <w:lang w:eastAsia="zh-CN"/>
              </w:rPr>
              <w:t xml:space="preserve">. </w:t>
            </w:r>
          </w:p>
          <w:p w14:paraId="798D789A" w14:textId="77777777" w:rsidR="00535290" w:rsidRPr="00056837" w:rsidRDefault="00535290" w:rsidP="00535290">
            <w:pPr>
              <w:shd w:val="clear" w:color="auto" w:fill="FFFFFF"/>
              <w:snapToGrid w:val="0"/>
              <w:rPr>
                <w:rFonts w:cs="Times"/>
                <w:sz w:val="18"/>
                <w:szCs w:val="18"/>
                <w:lang w:eastAsia="zh-CN"/>
              </w:rPr>
            </w:pPr>
          </w:p>
          <w:p w14:paraId="4358B271" w14:textId="6ACE0AE3" w:rsidR="00535290" w:rsidRPr="00056837" w:rsidRDefault="00535290" w:rsidP="00DB4CD3">
            <w:pPr>
              <w:jc w:val="both"/>
              <w:rPr>
                <w:rFonts w:cs="Times New Roman"/>
                <w:sz w:val="18"/>
                <w:szCs w:val="18"/>
              </w:rPr>
            </w:pPr>
            <w:r w:rsidRPr="00056837">
              <w:rPr>
                <w:rFonts w:cs="Times New Roman"/>
                <w:sz w:val="18"/>
                <w:szCs w:val="18"/>
              </w:rPr>
              <w:t>For UEI-BR, the situation is quite different. When UE receives the DCI scheduling the second PUSCH, the trigger condition may still be satisfied, in this case, if following SR mechanism</w:t>
            </w:r>
            <w:r>
              <w:rPr>
                <w:rFonts w:cs="Times New Roman"/>
                <w:sz w:val="18"/>
                <w:szCs w:val="18"/>
              </w:rPr>
              <w:t xml:space="preserve"> in case of all pending data is accommodated</w:t>
            </w:r>
            <w:r w:rsidRPr="00056837">
              <w:rPr>
                <w:rFonts w:cs="Times New Roman"/>
                <w:sz w:val="18"/>
                <w:szCs w:val="18"/>
              </w:rPr>
              <w:t>, the timer is stopped</w:t>
            </w:r>
            <w:r>
              <w:rPr>
                <w:rFonts w:cs="Times New Roman"/>
                <w:sz w:val="18"/>
                <w:szCs w:val="18"/>
              </w:rPr>
              <w:t xml:space="preserve"> and the</w:t>
            </w:r>
            <w:r w:rsidRPr="00056837">
              <w:rPr>
                <w:rFonts w:cs="Times New Roman"/>
                <w:sz w:val="18"/>
                <w:szCs w:val="18"/>
              </w:rPr>
              <w:t xml:space="preserve"> UE can transmit the first PUCCH again in the next transmission occasion (if we don’t make additional restri</w:t>
            </w:r>
            <w:r>
              <w:rPr>
                <w:rFonts w:cs="Times New Roman"/>
                <w:sz w:val="18"/>
                <w:szCs w:val="18"/>
              </w:rPr>
              <w:t>c</w:t>
            </w:r>
            <w:r w:rsidRPr="00056837">
              <w:rPr>
                <w:rFonts w:cs="Times New Roman"/>
                <w:sz w:val="18"/>
                <w:szCs w:val="18"/>
              </w:rPr>
              <w:t xml:space="preserve">tion). </w:t>
            </w:r>
            <w:r>
              <w:rPr>
                <w:rFonts w:cs="Times New Roman"/>
                <w:sz w:val="18"/>
                <w:szCs w:val="18"/>
              </w:rPr>
              <w:t xml:space="preserve">We </w:t>
            </w:r>
            <w:r w:rsidRPr="00056837">
              <w:rPr>
                <w:rFonts w:cs="Times New Roman"/>
                <w:sz w:val="18"/>
                <w:szCs w:val="18"/>
              </w:rPr>
              <w:t xml:space="preserve">don’t think this should be the intended UE </w:t>
            </w:r>
            <w:r w:rsidR="00C93F49">
              <w:rPr>
                <w:rFonts w:cs="Times New Roman"/>
                <w:sz w:val="18"/>
                <w:szCs w:val="18"/>
              </w:rPr>
              <w:pgNum/>
            </w:r>
            <w:proofErr w:type="spellStart"/>
            <w:r w:rsidR="00C93F49">
              <w:rPr>
                <w:rFonts w:cs="Times New Roman"/>
                <w:sz w:val="18"/>
                <w:szCs w:val="18"/>
              </w:rPr>
              <w:t>ehavior</w:t>
            </w:r>
            <w:proofErr w:type="spellEnd"/>
            <w:r w:rsidRPr="00056837">
              <w:rPr>
                <w:rFonts w:cs="Times New Roman"/>
                <w:sz w:val="18"/>
                <w:szCs w:val="18"/>
              </w:rPr>
              <w:t xml:space="preserve"> which provides no new information for the network and would waste power for the UE. A more proper </w:t>
            </w:r>
            <w:r w:rsidR="00C93F49">
              <w:rPr>
                <w:rFonts w:cs="Times New Roman"/>
                <w:sz w:val="18"/>
                <w:szCs w:val="18"/>
              </w:rPr>
              <w:pgNum/>
            </w:r>
            <w:proofErr w:type="spellStart"/>
            <w:r w:rsidR="00C93F49">
              <w:rPr>
                <w:rFonts w:cs="Times New Roman"/>
                <w:sz w:val="18"/>
                <w:szCs w:val="18"/>
              </w:rPr>
              <w:t>ehavior</w:t>
            </w:r>
            <w:proofErr w:type="spellEnd"/>
            <w:r w:rsidRPr="00056837">
              <w:rPr>
                <w:rFonts w:cs="Times New Roman"/>
                <w:sz w:val="18"/>
                <w:szCs w:val="18"/>
              </w:rPr>
              <w:t xml:space="preserve"> should be that UE waits </w:t>
            </w:r>
            <w:r>
              <w:rPr>
                <w:rFonts w:cs="Times New Roman"/>
                <w:sz w:val="18"/>
                <w:szCs w:val="18"/>
              </w:rPr>
              <w:t xml:space="preserve">for </w:t>
            </w:r>
            <w:r w:rsidRPr="00056837">
              <w:rPr>
                <w:rFonts w:cs="Times New Roman"/>
                <w:sz w:val="18"/>
                <w:szCs w:val="18"/>
              </w:rPr>
              <w:t>the TCI state update if the network correctly decodes the UEI-BR in the PUSCH, or UE monitors PDCCH for DCI scheduling “retransmission” of second PUSCH/UEI-BR if the network does not correctly decode the UEI-BR.</w:t>
            </w:r>
          </w:p>
          <w:p w14:paraId="3CC274B0" w14:textId="77777777" w:rsidR="00535290" w:rsidRPr="00056837" w:rsidRDefault="00535290" w:rsidP="00535290">
            <w:pPr>
              <w:rPr>
                <w:rFonts w:cs="Times New Roman"/>
                <w:sz w:val="18"/>
                <w:szCs w:val="18"/>
              </w:rPr>
            </w:pPr>
          </w:p>
          <w:p w14:paraId="0B036366" w14:textId="508B3079" w:rsidR="00535290" w:rsidRDefault="00535290" w:rsidP="00DB4CD3">
            <w:pPr>
              <w:jc w:val="both"/>
              <w:rPr>
                <w:rFonts w:cs="Times New Roman"/>
                <w:sz w:val="18"/>
                <w:szCs w:val="18"/>
              </w:rPr>
            </w:pPr>
            <w:r>
              <w:rPr>
                <w:rFonts w:cs="Times New Roman"/>
                <w:sz w:val="18"/>
                <w:szCs w:val="18"/>
              </w:rPr>
              <w:t xml:space="preserve">Based on the above, the UE should stop transmitting the first PUCCH upon detection of the DCI instead of following SR mechanism. </w:t>
            </w:r>
          </w:p>
          <w:p w14:paraId="06CF765D" w14:textId="5FFC908B" w:rsidR="000715E0" w:rsidRDefault="000715E0" w:rsidP="00DB4CD3">
            <w:pPr>
              <w:jc w:val="both"/>
              <w:rPr>
                <w:rFonts w:cs="Times New Roman"/>
                <w:sz w:val="18"/>
                <w:szCs w:val="18"/>
              </w:rPr>
            </w:pPr>
          </w:p>
          <w:p w14:paraId="77421EA0" w14:textId="7F269FCA" w:rsidR="000715E0" w:rsidRPr="004C63D6" w:rsidRDefault="000715E0" w:rsidP="00DB4CD3">
            <w:pPr>
              <w:jc w:val="both"/>
              <w:rPr>
                <w:rFonts w:cs="Times New Roman"/>
                <w:color w:val="0000FF"/>
                <w:sz w:val="18"/>
                <w:szCs w:val="18"/>
              </w:rPr>
            </w:pPr>
            <w:r w:rsidRPr="004C63D6">
              <w:rPr>
                <w:rFonts w:cs="Times New Roman"/>
                <w:color w:val="0000FF"/>
                <w:sz w:val="18"/>
                <w:szCs w:val="18"/>
              </w:rPr>
              <w:t xml:space="preserve">[Mod]: Good </w:t>
            </w:r>
            <w:r w:rsidRPr="004C63D6">
              <w:rPr>
                <w:rFonts w:cs="Times New Roman" w:hint="eastAsia"/>
                <w:color w:val="0000FF"/>
                <w:sz w:val="18"/>
                <w:szCs w:val="18"/>
                <w:lang w:eastAsia="zh-CN"/>
              </w:rPr>
              <w:t>co</w:t>
            </w:r>
            <w:r w:rsidRPr="004C63D6">
              <w:rPr>
                <w:rFonts w:cs="Times New Roman"/>
                <w:color w:val="0000FF"/>
                <w:sz w:val="18"/>
                <w:szCs w:val="18"/>
              </w:rPr>
              <w:t xml:space="preserve">mment. </w:t>
            </w:r>
          </w:p>
          <w:p w14:paraId="1C090345" w14:textId="77777777" w:rsidR="00535290" w:rsidRDefault="00535290" w:rsidP="00535290">
            <w:pPr>
              <w:rPr>
                <w:rFonts w:cs="Times New Roman"/>
                <w:sz w:val="18"/>
                <w:szCs w:val="18"/>
              </w:rPr>
            </w:pPr>
          </w:p>
          <w:p w14:paraId="20CF1EEC" w14:textId="77777777" w:rsidR="00535290" w:rsidRPr="00FE2069" w:rsidRDefault="00535290" w:rsidP="00535290">
            <w:pPr>
              <w:rPr>
                <w:rFonts w:cs="Times New Roman"/>
                <w:b/>
                <w:bCs/>
                <w:sz w:val="20"/>
                <w:szCs w:val="20"/>
              </w:rPr>
            </w:pPr>
            <w:r w:rsidRPr="00FE2069">
              <w:rPr>
                <w:rFonts w:cs="Times New Roman" w:hint="eastAsia"/>
                <w:b/>
                <w:bCs/>
                <w:sz w:val="20"/>
                <w:szCs w:val="20"/>
              </w:rPr>
              <w:t xml:space="preserve">Proposal </w:t>
            </w:r>
            <w:r w:rsidRPr="00FE2069">
              <w:rPr>
                <w:rFonts w:cs="Times New Roman"/>
                <w:b/>
                <w:bCs/>
                <w:sz w:val="20"/>
                <w:szCs w:val="20"/>
              </w:rPr>
              <w:t>3.1.4</w:t>
            </w:r>
          </w:p>
          <w:p w14:paraId="44E207B2" w14:textId="77777777" w:rsidR="00535290" w:rsidRDefault="00535290" w:rsidP="00535290">
            <w:pPr>
              <w:rPr>
                <w:rFonts w:cs="Times New Roman"/>
                <w:b/>
                <w:bCs/>
                <w:color w:val="FF0000"/>
                <w:sz w:val="20"/>
                <w:szCs w:val="20"/>
                <w:u w:val="single"/>
              </w:rPr>
            </w:pPr>
          </w:p>
          <w:p w14:paraId="2E4E07D7" w14:textId="647685D1" w:rsidR="00535290" w:rsidRDefault="00535290" w:rsidP="00535290">
            <w:pPr>
              <w:rPr>
                <w:rFonts w:cs="Times New Roman"/>
                <w:sz w:val="18"/>
                <w:szCs w:val="18"/>
              </w:rPr>
            </w:pPr>
            <w:r>
              <w:rPr>
                <w:rFonts w:cs="Times New Roman"/>
                <w:sz w:val="18"/>
                <w:szCs w:val="18"/>
              </w:rPr>
              <w:t>The discussion can be postponed as men</w:t>
            </w:r>
            <w:r w:rsidR="00DB4CD3">
              <w:rPr>
                <w:rFonts w:cs="Times New Roman"/>
                <w:sz w:val="18"/>
                <w:szCs w:val="18"/>
              </w:rPr>
              <w:t>tioned by quite a few companies –</w:t>
            </w:r>
            <w:r>
              <w:rPr>
                <w:rFonts w:cs="Times New Roman"/>
                <w:sz w:val="18"/>
                <w:szCs w:val="18"/>
              </w:rPr>
              <w:t xml:space="preserve"> if we are going to discuss the proposal, we</w:t>
            </w:r>
            <w:r w:rsidRPr="00080105">
              <w:rPr>
                <w:rFonts w:cs="Times New Roman"/>
                <w:sz w:val="18"/>
                <w:szCs w:val="18"/>
              </w:rPr>
              <w:t xml:space="preserve"> prefer to </w:t>
            </w:r>
            <w:r>
              <w:rPr>
                <w:rFonts w:cs="Times New Roman"/>
                <w:sz w:val="18"/>
                <w:szCs w:val="18"/>
              </w:rPr>
              <w:t xml:space="preserve">focus on discussing the UE </w:t>
            </w:r>
            <w:r w:rsidR="00C93F49">
              <w:rPr>
                <w:rFonts w:cs="Times New Roman"/>
                <w:sz w:val="18"/>
                <w:szCs w:val="18"/>
              </w:rPr>
              <w:pgNum/>
            </w:r>
            <w:proofErr w:type="spellStart"/>
            <w:r w:rsidR="00C93F49">
              <w:rPr>
                <w:rFonts w:cs="Times New Roman"/>
                <w:sz w:val="18"/>
                <w:szCs w:val="18"/>
              </w:rPr>
              <w:t>ehavior</w:t>
            </w:r>
            <w:proofErr w:type="spellEnd"/>
            <w:r>
              <w:rPr>
                <w:rFonts w:cs="Times New Roman"/>
                <w:sz w:val="18"/>
                <w:szCs w:val="18"/>
              </w:rPr>
              <w:t xml:space="preserve"> for the listed cases instead of agreeing on the proposal. </w:t>
            </w:r>
          </w:p>
          <w:p w14:paraId="4152EE15" w14:textId="77777777" w:rsidR="00535290" w:rsidRPr="00535290" w:rsidRDefault="00535290" w:rsidP="00D87CF5">
            <w:pPr>
              <w:tabs>
                <w:tab w:val="left" w:pos="1191"/>
              </w:tabs>
              <w:rPr>
                <w:b/>
                <w:bCs/>
                <w:sz w:val="18"/>
                <w:szCs w:val="18"/>
              </w:rPr>
            </w:pPr>
          </w:p>
        </w:tc>
      </w:tr>
      <w:tr w:rsidR="00E67994" w14:paraId="3E6F9740" w14:textId="77777777">
        <w:trPr>
          <w:trHeight w:val="215"/>
        </w:trPr>
        <w:tc>
          <w:tcPr>
            <w:tcW w:w="1506" w:type="dxa"/>
          </w:tcPr>
          <w:p w14:paraId="3F3427FD" w14:textId="6C796F73" w:rsidR="00E67994" w:rsidRDefault="00E67994" w:rsidP="00E67994">
            <w:pPr>
              <w:snapToGrid w:val="0"/>
              <w:rPr>
                <w:rFonts w:eastAsia="MS Mincho"/>
                <w:sz w:val="18"/>
                <w:szCs w:val="18"/>
                <w:lang w:eastAsia="ja-JP"/>
              </w:rPr>
            </w:pPr>
            <w:r>
              <w:rPr>
                <w:rFonts w:eastAsiaTheme="minorEastAsia"/>
                <w:color w:val="0000FF"/>
                <w:sz w:val="18"/>
                <w:szCs w:val="18"/>
                <w:lang w:eastAsia="zh-CN"/>
              </w:rPr>
              <w:lastRenderedPageBreak/>
              <w:t>Mod_V</w:t>
            </w:r>
            <w:r w:rsidR="00FD773C">
              <w:rPr>
                <w:rFonts w:eastAsiaTheme="minorEastAsia"/>
                <w:color w:val="0000FF"/>
                <w:sz w:val="18"/>
                <w:szCs w:val="18"/>
                <w:lang w:eastAsia="zh-CN"/>
              </w:rPr>
              <w:t>32</w:t>
            </w:r>
          </w:p>
        </w:tc>
        <w:tc>
          <w:tcPr>
            <w:tcW w:w="8479" w:type="dxa"/>
          </w:tcPr>
          <w:p w14:paraId="4EEEE90E" w14:textId="3A773BB5" w:rsidR="00E67994" w:rsidRDefault="00E67994" w:rsidP="00E67994">
            <w:pPr>
              <w:shd w:val="clear" w:color="auto" w:fill="FFFFFF"/>
              <w:snapToGrid w:val="0"/>
              <w:rPr>
                <w:rFonts w:cs="Times"/>
                <w:b/>
                <w:bCs/>
                <w:sz w:val="18"/>
                <w:szCs w:val="18"/>
                <w:lang w:eastAsia="zh-CN"/>
              </w:rPr>
            </w:pPr>
            <w:r>
              <w:rPr>
                <w:rFonts w:eastAsiaTheme="minorEastAsia"/>
                <w:color w:val="0000FF"/>
                <w:sz w:val="18"/>
                <w:szCs w:val="18"/>
                <w:lang w:eastAsia="zh-CN"/>
              </w:rPr>
              <w:t xml:space="preserve">Capture companies’ input. Please pay attention to the Samsung’s comment/interpretation for SR procedure for Issue 3.1.3. </w:t>
            </w:r>
          </w:p>
        </w:tc>
      </w:tr>
      <w:tr w:rsidR="00111BF0" w14:paraId="18A3246F" w14:textId="77777777">
        <w:trPr>
          <w:trHeight w:val="215"/>
        </w:trPr>
        <w:tc>
          <w:tcPr>
            <w:tcW w:w="1506" w:type="dxa"/>
          </w:tcPr>
          <w:p w14:paraId="498EF31D" w14:textId="69304A70" w:rsidR="00111BF0" w:rsidRPr="00111BF0" w:rsidRDefault="00111BF0" w:rsidP="00111BF0">
            <w:pPr>
              <w:snapToGrid w:val="0"/>
              <w:rPr>
                <w:rFonts w:eastAsiaTheme="minorEastAsia"/>
                <w:sz w:val="18"/>
                <w:szCs w:val="18"/>
                <w:lang w:eastAsia="zh-CN"/>
              </w:rPr>
            </w:pPr>
            <w:r w:rsidRPr="00111BF0">
              <w:rPr>
                <w:rFonts w:eastAsiaTheme="minorEastAsia" w:hint="eastAsia"/>
                <w:sz w:val="18"/>
                <w:szCs w:val="18"/>
              </w:rPr>
              <w:t>E</w:t>
            </w:r>
            <w:r w:rsidRPr="00111BF0">
              <w:rPr>
                <w:rFonts w:eastAsiaTheme="minorEastAsia"/>
                <w:sz w:val="18"/>
                <w:szCs w:val="18"/>
              </w:rPr>
              <w:t>TRI</w:t>
            </w:r>
          </w:p>
        </w:tc>
        <w:tc>
          <w:tcPr>
            <w:tcW w:w="8479" w:type="dxa"/>
          </w:tcPr>
          <w:p w14:paraId="7CA48965" w14:textId="77777777" w:rsidR="00111BF0" w:rsidRPr="00111BF0" w:rsidRDefault="00111BF0" w:rsidP="00111BF0">
            <w:pPr>
              <w:rPr>
                <w:rFonts w:eastAsiaTheme="minorEastAsia"/>
                <w:b/>
                <w:sz w:val="18"/>
                <w:szCs w:val="18"/>
              </w:rPr>
            </w:pPr>
            <w:r w:rsidRPr="00111BF0">
              <w:rPr>
                <w:rFonts w:eastAsiaTheme="minorEastAsia"/>
                <w:b/>
                <w:sz w:val="18"/>
                <w:szCs w:val="18"/>
              </w:rPr>
              <w:t>Issue 3.1.1</w:t>
            </w:r>
          </w:p>
          <w:p w14:paraId="4F37D84F" w14:textId="77777777" w:rsidR="00111BF0" w:rsidRPr="00111BF0" w:rsidRDefault="00111BF0" w:rsidP="00111BF0">
            <w:pPr>
              <w:rPr>
                <w:rFonts w:eastAsiaTheme="minorEastAsia"/>
                <w:sz w:val="18"/>
                <w:szCs w:val="18"/>
              </w:rPr>
            </w:pPr>
            <w:r w:rsidRPr="00111BF0">
              <w:rPr>
                <w:rFonts w:eastAsiaTheme="minorEastAsia" w:hint="eastAsia"/>
                <w:sz w:val="18"/>
                <w:szCs w:val="18"/>
              </w:rPr>
              <w:t>O</w:t>
            </w:r>
            <w:r w:rsidRPr="00111BF0">
              <w:rPr>
                <w:rFonts w:eastAsiaTheme="minorEastAsia"/>
                <w:sz w:val="18"/>
                <w:szCs w:val="18"/>
              </w:rPr>
              <w:t>kay to confirm the WA.</w:t>
            </w:r>
          </w:p>
          <w:p w14:paraId="2C7228D7" w14:textId="77777777" w:rsidR="00111BF0" w:rsidRPr="00111BF0" w:rsidRDefault="00111BF0" w:rsidP="00111BF0">
            <w:pPr>
              <w:rPr>
                <w:rFonts w:eastAsiaTheme="minorEastAsia"/>
                <w:sz w:val="18"/>
                <w:szCs w:val="18"/>
              </w:rPr>
            </w:pPr>
          </w:p>
          <w:p w14:paraId="3295874A" w14:textId="77777777" w:rsidR="00111BF0" w:rsidRPr="00111BF0" w:rsidRDefault="00111BF0" w:rsidP="00111BF0">
            <w:pPr>
              <w:rPr>
                <w:rFonts w:eastAsiaTheme="minorEastAsia"/>
                <w:b/>
                <w:sz w:val="18"/>
                <w:szCs w:val="18"/>
              </w:rPr>
            </w:pPr>
            <w:r w:rsidRPr="00111BF0">
              <w:rPr>
                <w:rFonts w:eastAsiaTheme="minorEastAsia" w:hint="eastAsia"/>
                <w:b/>
                <w:sz w:val="18"/>
                <w:szCs w:val="18"/>
              </w:rPr>
              <w:t>I</w:t>
            </w:r>
            <w:r w:rsidRPr="00111BF0">
              <w:rPr>
                <w:rFonts w:eastAsiaTheme="minorEastAsia"/>
                <w:b/>
                <w:sz w:val="18"/>
                <w:szCs w:val="18"/>
              </w:rPr>
              <w:t>ssue 3.1.2</w:t>
            </w:r>
          </w:p>
          <w:p w14:paraId="2D73EACA" w14:textId="77777777" w:rsidR="00111BF0" w:rsidRPr="00111BF0" w:rsidRDefault="00111BF0" w:rsidP="00111BF0">
            <w:pPr>
              <w:rPr>
                <w:rFonts w:eastAsiaTheme="minorEastAsia"/>
                <w:sz w:val="18"/>
                <w:szCs w:val="18"/>
              </w:rPr>
            </w:pPr>
          </w:p>
          <w:p w14:paraId="5303171B" w14:textId="77777777" w:rsidR="00111BF0" w:rsidRPr="00111BF0" w:rsidRDefault="00111BF0" w:rsidP="00111BF0">
            <w:pPr>
              <w:rPr>
                <w:rFonts w:eastAsiaTheme="minorEastAsia"/>
                <w:b/>
                <w:sz w:val="18"/>
                <w:szCs w:val="18"/>
              </w:rPr>
            </w:pPr>
            <w:r w:rsidRPr="00111BF0">
              <w:rPr>
                <w:rFonts w:eastAsiaTheme="minorEastAsia" w:hint="eastAsia"/>
                <w:b/>
                <w:sz w:val="18"/>
                <w:szCs w:val="18"/>
              </w:rPr>
              <w:t>I</w:t>
            </w:r>
            <w:r w:rsidRPr="00111BF0">
              <w:rPr>
                <w:rFonts w:eastAsiaTheme="minorEastAsia"/>
                <w:b/>
                <w:sz w:val="18"/>
                <w:szCs w:val="18"/>
              </w:rPr>
              <w:t>ssue 3.1.3</w:t>
            </w:r>
          </w:p>
          <w:p w14:paraId="389A4AD7" w14:textId="77777777" w:rsidR="00111BF0" w:rsidRPr="00111BF0" w:rsidRDefault="00111BF0" w:rsidP="00111BF0">
            <w:pPr>
              <w:rPr>
                <w:rFonts w:eastAsiaTheme="minorEastAsia"/>
                <w:sz w:val="18"/>
                <w:szCs w:val="18"/>
              </w:rPr>
            </w:pPr>
            <w:r w:rsidRPr="00111BF0">
              <w:rPr>
                <w:rFonts w:eastAsiaTheme="minorEastAsia" w:hint="eastAsia"/>
                <w:sz w:val="18"/>
                <w:szCs w:val="18"/>
              </w:rPr>
              <w:t>W</w:t>
            </w:r>
            <w:r w:rsidRPr="00111BF0">
              <w:rPr>
                <w:rFonts w:eastAsiaTheme="minorEastAsia"/>
                <w:sz w:val="18"/>
                <w:szCs w:val="18"/>
              </w:rPr>
              <w:t>e support the proposal 3.1.3.</w:t>
            </w:r>
          </w:p>
          <w:p w14:paraId="1235E064" w14:textId="77777777" w:rsidR="00111BF0" w:rsidRPr="00111BF0" w:rsidRDefault="00111BF0" w:rsidP="00111BF0">
            <w:pPr>
              <w:rPr>
                <w:rFonts w:eastAsiaTheme="minorEastAsia"/>
                <w:sz w:val="18"/>
                <w:szCs w:val="18"/>
              </w:rPr>
            </w:pPr>
          </w:p>
          <w:p w14:paraId="37EE1E57" w14:textId="77777777" w:rsidR="00111BF0" w:rsidRPr="00111BF0" w:rsidRDefault="00111BF0" w:rsidP="00111BF0">
            <w:pPr>
              <w:rPr>
                <w:rFonts w:eastAsiaTheme="minorEastAsia"/>
                <w:b/>
                <w:sz w:val="18"/>
                <w:szCs w:val="18"/>
              </w:rPr>
            </w:pPr>
            <w:r w:rsidRPr="00111BF0">
              <w:rPr>
                <w:rFonts w:eastAsiaTheme="minorEastAsia" w:hint="eastAsia"/>
                <w:b/>
                <w:sz w:val="18"/>
                <w:szCs w:val="18"/>
              </w:rPr>
              <w:t>I</w:t>
            </w:r>
            <w:r w:rsidRPr="00111BF0">
              <w:rPr>
                <w:rFonts w:eastAsiaTheme="minorEastAsia"/>
                <w:b/>
                <w:sz w:val="18"/>
                <w:szCs w:val="18"/>
              </w:rPr>
              <w:t>ssue 3.1.4</w:t>
            </w:r>
          </w:p>
          <w:p w14:paraId="450ECA6B" w14:textId="77777777" w:rsidR="00111BF0" w:rsidRPr="00111BF0" w:rsidRDefault="00111BF0" w:rsidP="00111BF0">
            <w:pPr>
              <w:rPr>
                <w:rFonts w:eastAsiaTheme="minorEastAsia"/>
                <w:sz w:val="18"/>
                <w:szCs w:val="18"/>
              </w:rPr>
            </w:pPr>
            <w:r w:rsidRPr="00111BF0">
              <w:rPr>
                <w:rFonts w:eastAsiaTheme="minorEastAsia" w:hint="eastAsia"/>
                <w:sz w:val="18"/>
                <w:szCs w:val="18"/>
              </w:rPr>
              <w:t>W</w:t>
            </w:r>
            <w:r w:rsidRPr="00111BF0">
              <w:rPr>
                <w:rFonts w:eastAsiaTheme="minorEastAsia"/>
                <w:sz w:val="18"/>
                <w:szCs w:val="18"/>
              </w:rPr>
              <w:t>e support the way forward 3.1.4.</w:t>
            </w:r>
          </w:p>
          <w:p w14:paraId="63784A67" w14:textId="77777777" w:rsidR="00111BF0" w:rsidRPr="00111BF0" w:rsidRDefault="00111BF0" w:rsidP="00111BF0">
            <w:pPr>
              <w:rPr>
                <w:rFonts w:eastAsiaTheme="minorEastAsia"/>
                <w:sz w:val="18"/>
                <w:szCs w:val="18"/>
              </w:rPr>
            </w:pPr>
          </w:p>
          <w:p w14:paraId="18CB41F7" w14:textId="77777777" w:rsidR="00111BF0" w:rsidRPr="00111BF0" w:rsidRDefault="00111BF0" w:rsidP="00111BF0">
            <w:pPr>
              <w:rPr>
                <w:rFonts w:eastAsiaTheme="minorEastAsia"/>
                <w:b/>
                <w:sz w:val="18"/>
                <w:szCs w:val="18"/>
              </w:rPr>
            </w:pPr>
            <w:r w:rsidRPr="00111BF0">
              <w:rPr>
                <w:rFonts w:eastAsiaTheme="minorEastAsia" w:hint="eastAsia"/>
                <w:b/>
                <w:sz w:val="18"/>
                <w:szCs w:val="18"/>
              </w:rPr>
              <w:t>I</w:t>
            </w:r>
            <w:r w:rsidRPr="00111BF0">
              <w:rPr>
                <w:rFonts w:eastAsiaTheme="minorEastAsia"/>
                <w:b/>
                <w:sz w:val="18"/>
                <w:szCs w:val="18"/>
              </w:rPr>
              <w:t>ssue 3.2.1</w:t>
            </w:r>
          </w:p>
          <w:p w14:paraId="48AE4D76" w14:textId="77777777" w:rsidR="00111BF0" w:rsidRPr="00111BF0" w:rsidRDefault="00111BF0" w:rsidP="00111BF0">
            <w:pPr>
              <w:rPr>
                <w:rFonts w:eastAsiaTheme="minorEastAsia"/>
                <w:sz w:val="18"/>
                <w:szCs w:val="18"/>
              </w:rPr>
            </w:pPr>
            <w:r w:rsidRPr="00111BF0">
              <w:rPr>
                <w:rFonts w:ascii="Malgun Gothic" w:eastAsia="Malgun Gothic" w:hAnsi="Malgun Gothic" w:cs="Calibri"/>
                <w:sz w:val="18"/>
                <w:szCs w:val="18"/>
              </w:rPr>
              <w:t>W</w:t>
            </w:r>
            <w:r w:rsidRPr="00111BF0">
              <w:rPr>
                <w:rFonts w:ascii="Malgun Gothic" w:eastAsia="Malgun Gothic" w:hAnsi="Malgun Gothic" w:cs="Calibri" w:hint="eastAsia"/>
                <w:sz w:val="18"/>
                <w:szCs w:val="18"/>
              </w:rPr>
              <w:t>e support the proposal 3.2.1.</w:t>
            </w:r>
          </w:p>
          <w:p w14:paraId="61DE9290" w14:textId="77777777" w:rsidR="00111BF0" w:rsidRPr="00111BF0" w:rsidRDefault="00111BF0" w:rsidP="00111BF0">
            <w:pPr>
              <w:rPr>
                <w:rFonts w:eastAsiaTheme="minorEastAsia"/>
                <w:sz w:val="18"/>
                <w:szCs w:val="18"/>
              </w:rPr>
            </w:pPr>
          </w:p>
          <w:p w14:paraId="32A99154" w14:textId="77777777" w:rsidR="00111BF0" w:rsidRPr="00111BF0" w:rsidRDefault="00111BF0" w:rsidP="00111BF0">
            <w:pPr>
              <w:rPr>
                <w:rFonts w:eastAsiaTheme="minorEastAsia"/>
                <w:b/>
                <w:sz w:val="18"/>
                <w:szCs w:val="18"/>
              </w:rPr>
            </w:pPr>
            <w:r w:rsidRPr="00111BF0">
              <w:rPr>
                <w:rFonts w:eastAsiaTheme="minorEastAsia" w:hint="eastAsia"/>
                <w:b/>
                <w:sz w:val="18"/>
                <w:szCs w:val="18"/>
              </w:rPr>
              <w:t>I</w:t>
            </w:r>
            <w:r w:rsidRPr="00111BF0">
              <w:rPr>
                <w:rFonts w:eastAsiaTheme="minorEastAsia"/>
                <w:b/>
                <w:sz w:val="18"/>
                <w:szCs w:val="18"/>
              </w:rPr>
              <w:t>ssue 3.3.1</w:t>
            </w:r>
          </w:p>
          <w:p w14:paraId="2E391663" w14:textId="77777777" w:rsidR="00111BF0" w:rsidRPr="00111BF0" w:rsidRDefault="00111BF0" w:rsidP="00111BF0">
            <w:pPr>
              <w:rPr>
                <w:rFonts w:eastAsiaTheme="minorEastAsia"/>
                <w:sz w:val="18"/>
                <w:szCs w:val="18"/>
              </w:rPr>
            </w:pPr>
            <w:r w:rsidRPr="00111BF0">
              <w:rPr>
                <w:rFonts w:eastAsiaTheme="minorEastAsia" w:hint="eastAsia"/>
                <w:sz w:val="18"/>
                <w:szCs w:val="18"/>
              </w:rPr>
              <w:t>W</w:t>
            </w:r>
            <w:r w:rsidRPr="00111BF0">
              <w:rPr>
                <w:rFonts w:eastAsiaTheme="minorEastAsia"/>
                <w:sz w:val="18"/>
                <w:szCs w:val="18"/>
              </w:rPr>
              <w:t>e support Option-1, and support the proposal 3.3.1.</w:t>
            </w:r>
          </w:p>
          <w:p w14:paraId="5F1CA9C2" w14:textId="77777777" w:rsidR="00111BF0" w:rsidRPr="00111BF0" w:rsidRDefault="00111BF0" w:rsidP="00111BF0">
            <w:pPr>
              <w:rPr>
                <w:rFonts w:eastAsiaTheme="minorEastAsia"/>
                <w:sz w:val="18"/>
                <w:szCs w:val="18"/>
              </w:rPr>
            </w:pPr>
          </w:p>
          <w:p w14:paraId="69A9507D" w14:textId="77777777" w:rsidR="00111BF0" w:rsidRPr="00111BF0" w:rsidRDefault="00111BF0" w:rsidP="00111BF0">
            <w:pPr>
              <w:rPr>
                <w:rFonts w:eastAsiaTheme="minorEastAsia"/>
                <w:b/>
                <w:sz w:val="18"/>
                <w:szCs w:val="18"/>
              </w:rPr>
            </w:pPr>
            <w:r w:rsidRPr="00111BF0">
              <w:rPr>
                <w:rFonts w:eastAsiaTheme="minorEastAsia" w:hint="eastAsia"/>
                <w:b/>
                <w:sz w:val="18"/>
                <w:szCs w:val="18"/>
              </w:rPr>
              <w:t>I</w:t>
            </w:r>
            <w:r w:rsidRPr="00111BF0">
              <w:rPr>
                <w:rFonts w:eastAsiaTheme="minorEastAsia"/>
                <w:b/>
                <w:sz w:val="18"/>
                <w:szCs w:val="18"/>
              </w:rPr>
              <w:t>ssue 3.3.2</w:t>
            </w:r>
          </w:p>
          <w:p w14:paraId="1F81C386" w14:textId="77777777" w:rsidR="00111BF0" w:rsidRPr="00111BF0" w:rsidRDefault="00111BF0" w:rsidP="00111BF0">
            <w:pPr>
              <w:rPr>
                <w:rFonts w:eastAsiaTheme="minorEastAsia"/>
                <w:sz w:val="18"/>
                <w:szCs w:val="18"/>
              </w:rPr>
            </w:pPr>
            <w:r w:rsidRPr="00111BF0">
              <w:rPr>
                <w:rFonts w:eastAsiaTheme="minorEastAsia" w:hint="eastAsia"/>
                <w:sz w:val="18"/>
                <w:szCs w:val="18"/>
              </w:rPr>
              <w:t>W</w:t>
            </w:r>
            <w:r w:rsidRPr="00111BF0">
              <w:rPr>
                <w:rFonts w:eastAsiaTheme="minorEastAsia"/>
                <w:sz w:val="18"/>
                <w:szCs w:val="18"/>
              </w:rPr>
              <w:t>e support the FL’s assessment, and support the proposal 3.3.2.</w:t>
            </w:r>
          </w:p>
          <w:p w14:paraId="5036A5AC" w14:textId="77777777" w:rsidR="00111BF0" w:rsidRPr="00111BF0" w:rsidRDefault="00111BF0" w:rsidP="00111BF0">
            <w:pPr>
              <w:rPr>
                <w:rFonts w:eastAsiaTheme="minorEastAsia"/>
                <w:sz w:val="18"/>
                <w:szCs w:val="18"/>
              </w:rPr>
            </w:pPr>
          </w:p>
          <w:p w14:paraId="5B7EA7F3" w14:textId="77777777" w:rsidR="00111BF0" w:rsidRPr="00111BF0" w:rsidRDefault="00111BF0" w:rsidP="00111BF0">
            <w:pPr>
              <w:rPr>
                <w:rFonts w:eastAsiaTheme="minorEastAsia"/>
                <w:b/>
                <w:sz w:val="18"/>
                <w:szCs w:val="18"/>
              </w:rPr>
            </w:pPr>
            <w:r w:rsidRPr="00111BF0">
              <w:rPr>
                <w:rFonts w:eastAsiaTheme="minorEastAsia" w:hint="eastAsia"/>
                <w:b/>
                <w:sz w:val="18"/>
                <w:szCs w:val="18"/>
              </w:rPr>
              <w:t>I</w:t>
            </w:r>
            <w:r w:rsidRPr="00111BF0">
              <w:rPr>
                <w:rFonts w:eastAsiaTheme="minorEastAsia"/>
                <w:b/>
                <w:sz w:val="18"/>
                <w:szCs w:val="18"/>
              </w:rPr>
              <w:t>ssue 3.3.3</w:t>
            </w:r>
          </w:p>
          <w:p w14:paraId="24FE07C5" w14:textId="77777777" w:rsidR="00111BF0" w:rsidRPr="00111BF0" w:rsidRDefault="00111BF0" w:rsidP="00111BF0">
            <w:pPr>
              <w:rPr>
                <w:rFonts w:eastAsiaTheme="minorEastAsia"/>
                <w:sz w:val="18"/>
                <w:szCs w:val="18"/>
              </w:rPr>
            </w:pPr>
            <w:r w:rsidRPr="00111BF0">
              <w:rPr>
                <w:rFonts w:eastAsiaTheme="minorEastAsia" w:hint="eastAsia"/>
                <w:sz w:val="18"/>
                <w:szCs w:val="18"/>
              </w:rPr>
              <w:t>W</w:t>
            </w:r>
            <w:r w:rsidRPr="00111BF0">
              <w:rPr>
                <w:rFonts w:eastAsiaTheme="minorEastAsia"/>
                <w:sz w:val="18"/>
                <w:szCs w:val="18"/>
              </w:rPr>
              <w:t>e prefer Option-1 (configurable within capability).</w:t>
            </w:r>
          </w:p>
          <w:p w14:paraId="407CD906" w14:textId="77777777" w:rsidR="00111BF0" w:rsidRPr="00111BF0" w:rsidRDefault="00111BF0" w:rsidP="00111BF0">
            <w:pPr>
              <w:rPr>
                <w:rFonts w:eastAsiaTheme="minorEastAsia"/>
                <w:sz w:val="18"/>
                <w:szCs w:val="18"/>
              </w:rPr>
            </w:pPr>
          </w:p>
          <w:p w14:paraId="0C118EE2" w14:textId="77777777" w:rsidR="00111BF0" w:rsidRPr="00111BF0" w:rsidRDefault="00111BF0" w:rsidP="00111BF0">
            <w:pPr>
              <w:shd w:val="clear" w:color="auto" w:fill="FFFFFF"/>
              <w:snapToGrid w:val="0"/>
              <w:rPr>
                <w:rFonts w:eastAsiaTheme="minorEastAsia"/>
                <w:sz w:val="18"/>
                <w:szCs w:val="18"/>
                <w:lang w:eastAsia="zh-CN"/>
              </w:rPr>
            </w:pPr>
          </w:p>
        </w:tc>
      </w:tr>
      <w:tr w:rsidR="00B15F60" w14:paraId="4E53BB7E" w14:textId="77777777">
        <w:trPr>
          <w:trHeight w:val="215"/>
        </w:trPr>
        <w:tc>
          <w:tcPr>
            <w:tcW w:w="1506" w:type="dxa"/>
          </w:tcPr>
          <w:p w14:paraId="1E774F87" w14:textId="405EC722" w:rsidR="00B15F60" w:rsidRPr="00111BF0" w:rsidRDefault="00B15F60" w:rsidP="00B15F60">
            <w:pPr>
              <w:snapToGrid w:val="0"/>
              <w:rPr>
                <w:rFonts w:eastAsiaTheme="minorEastAsia"/>
                <w:sz w:val="18"/>
                <w:szCs w:val="18"/>
              </w:rPr>
            </w:pPr>
            <w:r>
              <w:rPr>
                <w:rFonts w:eastAsia="MS Mincho" w:hint="eastAsia"/>
                <w:sz w:val="18"/>
                <w:szCs w:val="18"/>
                <w:lang w:eastAsia="ja-JP"/>
              </w:rPr>
              <w:t>Sony</w:t>
            </w:r>
          </w:p>
        </w:tc>
        <w:tc>
          <w:tcPr>
            <w:tcW w:w="8479" w:type="dxa"/>
          </w:tcPr>
          <w:p w14:paraId="0F0A33E7" w14:textId="77777777" w:rsidR="00B15F60" w:rsidRDefault="00B15F60" w:rsidP="00B15F60">
            <w:pPr>
              <w:rPr>
                <w:rFonts w:eastAsia="MS Mincho"/>
                <w:bCs/>
                <w:sz w:val="18"/>
                <w:szCs w:val="18"/>
                <w:lang w:eastAsia="ja-JP"/>
              </w:rPr>
            </w:pPr>
            <w:r>
              <w:rPr>
                <w:rFonts w:eastAsia="MS Mincho" w:hint="eastAsia"/>
                <w:b/>
                <w:sz w:val="18"/>
                <w:szCs w:val="18"/>
                <w:lang w:eastAsia="ja-JP"/>
              </w:rPr>
              <w:t xml:space="preserve">Q3.1.1: </w:t>
            </w:r>
            <w:r w:rsidRPr="00E84454">
              <w:rPr>
                <w:rFonts w:eastAsia="MS Mincho" w:hint="eastAsia"/>
                <w:bCs/>
                <w:sz w:val="18"/>
                <w:szCs w:val="18"/>
                <w:lang w:eastAsia="ja-JP"/>
              </w:rPr>
              <w:t xml:space="preserve">support to </w:t>
            </w:r>
            <w:r w:rsidRPr="00E84454">
              <w:rPr>
                <w:rFonts w:eastAsia="MS Mincho"/>
                <w:bCs/>
                <w:sz w:val="18"/>
                <w:szCs w:val="18"/>
                <w:lang w:eastAsia="ja-JP"/>
              </w:rPr>
              <w:t>confirm</w:t>
            </w:r>
            <w:r w:rsidRPr="00E84454">
              <w:rPr>
                <w:rFonts w:eastAsia="MS Mincho" w:hint="eastAsia"/>
                <w:bCs/>
                <w:sz w:val="18"/>
                <w:szCs w:val="18"/>
                <w:lang w:eastAsia="ja-JP"/>
              </w:rPr>
              <w:t xml:space="preserve"> working assumption</w:t>
            </w:r>
            <w:r>
              <w:rPr>
                <w:rFonts w:eastAsia="MS Mincho" w:hint="eastAsia"/>
                <w:bCs/>
                <w:sz w:val="18"/>
                <w:szCs w:val="18"/>
                <w:lang w:eastAsia="ja-JP"/>
              </w:rPr>
              <w:t>.</w:t>
            </w:r>
          </w:p>
          <w:p w14:paraId="1575E283" w14:textId="77777777" w:rsidR="00B15F60" w:rsidRDefault="00B15F60" w:rsidP="00B15F60">
            <w:pPr>
              <w:rPr>
                <w:rFonts w:eastAsia="MS Mincho"/>
                <w:bCs/>
                <w:sz w:val="18"/>
                <w:szCs w:val="18"/>
                <w:lang w:eastAsia="ja-JP"/>
              </w:rPr>
            </w:pPr>
            <w:r>
              <w:rPr>
                <w:rFonts w:eastAsia="MS Mincho" w:hint="eastAsia"/>
                <w:b/>
                <w:sz w:val="18"/>
                <w:szCs w:val="18"/>
                <w:lang w:eastAsia="ja-JP"/>
              </w:rPr>
              <w:t xml:space="preserve">Proposal 3.1.3: </w:t>
            </w:r>
            <w:r w:rsidRPr="000018DC">
              <w:rPr>
                <w:rFonts w:eastAsia="MS Mincho" w:hint="eastAsia"/>
                <w:bCs/>
                <w:sz w:val="18"/>
                <w:szCs w:val="18"/>
                <w:lang w:eastAsia="ja-JP"/>
              </w:rPr>
              <w:t>Support the proposal</w:t>
            </w:r>
            <w:r>
              <w:rPr>
                <w:rFonts w:eastAsia="MS Mincho" w:hint="eastAsia"/>
                <w:bCs/>
                <w:sz w:val="18"/>
                <w:szCs w:val="18"/>
                <w:lang w:eastAsia="ja-JP"/>
              </w:rPr>
              <w:t>.</w:t>
            </w:r>
          </w:p>
          <w:p w14:paraId="667F7AE7" w14:textId="77777777" w:rsidR="00B15F60" w:rsidRDefault="00B15F60" w:rsidP="00B15F60">
            <w:pPr>
              <w:rPr>
                <w:rFonts w:eastAsia="MS Mincho"/>
                <w:bCs/>
                <w:sz w:val="18"/>
                <w:szCs w:val="18"/>
                <w:lang w:eastAsia="ja-JP"/>
              </w:rPr>
            </w:pPr>
            <w:r>
              <w:rPr>
                <w:rFonts w:eastAsia="MS Mincho" w:hint="eastAsia"/>
                <w:b/>
                <w:sz w:val="18"/>
                <w:szCs w:val="18"/>
                <w:lang w:eastAsia="ja-JP"/>
              </w:rPr>
              <w:t xml:space="preserve">Proposal 3.2.1: </w:t>
            </w:r>
            <w:r w:rsidRPr="00E64767">
              <w:rPr>
                <w:rFonts w:eastAsia="MS Mincho" w:hint="eastAsia"/>
                <w:bCs/>
                <w:sz w:val="18"/>
                <w:szCs w:val="18"/>
                <w:lang w:eastAsia="ja-JP"/>
              </w:rPr>
              <w:t>Support the proposal.</w:t>
            </w:r>
          </w:p>
          <w:p w14:paraId="6232B4EC" w14:textId="439ADC6A" w:rsidR="00B15F60" w:rsidRPr="00111BF0" w:rsidRDefault="00B15F60" w:rsidP="00B15F60">
            <w:pPr>
              <w:rPr>
                <w:rFonts w:eastAsiaTheme="minorEastAsia"/>
                <w:b/>
                <w:sz w:val="18"/>
                <w:szCs w:val="18"/>
              </w:rPr>
            </w:pPr>
            <w:r w:rsidRPr="00892347">
              <w:rPr>
                <w:rFonts w:eastAsia="MS Mincho" w:hint="eastAsia"/>
                <w:b/>
                <w:sz w:val="18"/>
                <w:szCs w:val="18"/>
                <w:lang w:eastAsia="ja-JP"/>
              </w:rPr>
              <w:t>Proposal 3.3.2:</w:t>
            </w:r>
            <w:r>
              <w:rPr>
                <w:rFonts w:eastAsia="MS Mincho" w:hint="eastAsia"/>
                <w:bCs/>
                <w:sz w:val="18"/>
                <w:szCs w:val="18"/>
                <w:lang w:eastAsia="ja-JP"/>
              </w:rPr>
              <w:t xml:space="preserve"> Support the proposal.</w:t>
            </w:r>
          </w:p>
        </w:tc>
      </w:tr>
      <w:tr w:rsidR="00DE01F6" w14:paraId="3615062F" w14:textId="77777777">
        <w:trPr>
          <w:trHeight w:val="215"/>
        </w:trPr>
        <w:tc>
          <w:tcPr>
            <w:tcW w:w="1506" w:type="dxa"/>
          </w:tcPr>
          <w:p w14:paraId="4C2A2631" w14:textId="25D041E2" w:rsidR="00DE01F6" w:rsidRDefault="00DE01F6" w:rsidP="00DE01F6">
            <w:pPr>
              <w:snapToGrid w:val="0"/>
              <w:rPr>
                <w:rFonts w:eastAsia="MS Mincho"/>
                <w:sz w:val="18"/>
                <w:szCs w:val="18"/>
                <w:lang w:eastAsia="ja-JP"/>
              </w:rPr>
            </w:pPr>
            <w:r>
              <w:rPr>
                <w:rFonts w:eastAsia="PMingLiU" w:hint="eastAsia"/>
                <w:sz w:val="18"/>
                <w:szCs w:val="18"/>
                <w:lang w:eastAsia="zh-TW"/>
              </w:rPr>
              <w:t>M</w:t>
            </w:r>
            <w:r>
              <w:rPr>
                <w:rFonts w:eastAsia="PMingLiU"/>
                <w:sz w:val="18"/>
                <w:szCs w:val="18"/>
                <w:lang w:eastAsia="zh-TW"/>
              </w:rPr>
              <w:t>ediaTek</w:t>
            </w:r>
          </w:p>
        </w:tc>
        <w:tc>
          <w:tcPr>
            <w:tcW w:w="8479" w:type="dxa"/>
          </w:tcPr>
          <w:p w14:paraId="417C505F" w14:textId="77777777" w:rsidR="00DE01F6" w:rsidRDefault="00DE01F6" w:rsidP="00DE01F6">
            <w:pPr>
              <w:rPr>
                <w:rFonts w:eastAsia="PMingLiU"/>
                <w:b/>
                <w:sz w:val="18"/>
                <w:szCs w:val="18"/>
                <w:lang w:eastAsia="zh-TW"/>
              </w:rPr>
            </w:pPr>
            <w:r>
              <w:rPr>
                <w:rFonts w:eastAsia="PMingLiU" w:hint="eastAsia"/>
                <w:b/>
                <w:sz w:val="18"/>
                <w:szCs w:val="18"/>
                <w:lang w:eastAsia="zh-TW"/>
              </w:rPr>
              <w:t>I</w:t>
            </w:r>
            <w:r>
              <w:rPr>
                <w:rFonts w:eastAsia="PMingLiU"/>
                <w:b/>
                <w:sz w:val="18"/>
                <w:szCs w:val="18"/>
                <w:lang w:eastAsia="zh-TW"/>
              </w:rPr>
              <w:t>ssue 3.1.3:</w:t>
            </w:r>
          </w:p>
          <w:p w14:paraId="59241B1C" w14:textId="77777777" w:rsidR="00DE01F6" w:rsidRDefault="00DE01F6" w:rsidP="00DE01F6">
            <w:pPr>
              <w:rPr>
                <w:rFonts w:eastAsia="MS Mincho"/>
                <w:bCs/>
                <w:sz w:val="18"/>
                <w:szCs w:val="18"/>
                <w:lang w:eastAsia="ja-JP"/>
              </w:rPr>
            </w:pPr>
            <w:r w:rsidRPr="00A751C4">
              <w:rPr>
                <w:rFonts w:eastAsia="MS Mincho" w:hint="eastAsia"/>
                <w:bCs/>
                <w:sz w:val="18"/>
                <w:szCs w:val="18"/>
                <w:lang w:eastAsia="ja-JP"/>
              </w:rPr>
              <w:t>I</w:t>
            </w:r>
            <w:r w:rsidRPr="00A751C4">
              <w:rPr>
                <w:rFonts w:eastAsia="MS Mincho"/>
                <w:bCs/>
                <w:sz w:val="18"/>
                <w:szCs w:val="18"/>
                <w:lang w:eastAsia="ja-JP"/>
              </w:rPr>
              <w:t>t seems that companies have different view</w:t>
            </w:r>
            <w:r>
              <w:rPr>
                <w:rFonts w:eastAsia="MS Mincho"/>
                <w:bCs/>
                <w:sz w:val="18"/>
                <w:szCs w:val="18"/>
                <w:lang w:eastAsia="ja-JP"/>
              </w:rPr>
              <w:t>s</w:t>
            </w:r>
            <w:r w:rsidRPr="00A751C4">
              <w:rPr>
                <w:rFonts w:eastAsia="MS Mincho"/>
                <w:bCs/>
                <w:sz w:val="18"/>
                <w:szCs w:val="18"/>
                <w:lang w:eastAsia="ja-JP"/>
              </w:rPr>
              <w:t xml:space="preserve"> on whether to always prohibit </w:t>
            </w:r>
            <w:r>
              <w:rPr>
                <w:rFonts w:eastAsia="MS Mincho"/>
                <w:bCs/>
                <w:sz w:val="18"/>
                <w:szCs w:val="18"/>
                <w:lang w:eastAsia="ja-JP"/>
              </w:rPr>
              <w:t>the first PUCCH transmission, depending on whether the scheduling DCI is received. Hence, we suggest making this proposal more focus on essential issue first, to discuss whether to support the first PUCCH Tx with prohibit timer</w:t>
            </w:r>
            <w:r w:rsidRPr="00EE0873">
              <w:rPr>
                <w:rFonts w:eastAsia="MS Mincho"/>
                <w:bCs/>
                <w:color w:val="FF0000"/>
                <w:sz w:val="18"/>
                <w:szCs w:val="18"/>
                <w:lang w:eastAsia="ja-JP"/>
              </w:rPr>
              <w:t xml:space="preserve"> </w:t>
            </w:r>
            <w:r w:rsidRPr="00EE0873">
              <w:rPr>
                <w:rFonts w:eastAsia="MS Mincho"/>
                <w:b/>
                <w:color w:val="FF0000"/>
                <w:sz w:val="18"/>
                <w:szCs w:val="18"/>
                <w:lang w:eastAsia="ja-JP"/>
              </w:rPr>
              <w:t>for Mode A only or for both Mode A and Mode B</w:t>
            </w:r>
            <w:r>
              <w:rPr>
                <w:rFonts w:eastAsia="MS Mincho"/>
                <w:b/>
                <w:color w:val="FF0000"/>
                <w:sz w:val="18"/>
                <w:szCs w:val="18"/>
                <w:lang w:eastAsia="ja-JP"/>
              </w:rPr>
              <w:t xml:space="preserve">. </w:t>
            </w:r>
            <w:r w:rsidRPr="00EE0873">
              <w:rPr>
                <w:rFonts w:eastAsia="MS Mincho"/>
                <w:bCs/>
                <w:sz w:val="18"/>
                <w:szCs w:val="18"/>
                <w:lang w:eastAsia="ja-JP"/>
              </w:rPr>
              <w:t xml:space="preserve">After </w:t>
            </w:r>
            <w:r>
              <w:rPr>
                <w:rFonts w:eastAsia="MS Mincho"/>
                <w:bCs/>
                <w:sz w:val="18"/>
                <w:szCs w:val="18"/>
                <w:lang w:eastAsia="ja-JP"/>
              </w:rPr>
              <w:t xml:space="preserve">that, RAN1 could further study </w:t>
            </w:r>
            <w:r w:rsidRPr="006E0C84">
              <w:rPr>
                <w:rFonts w:eastAsia="MS Mincho"/>
                <w:bCs/>
                <w:color w:val="7030A0"/>
                <w:sz w:val="18"/>
                <w:szCs w:val="18"/>
                <w:lang w:eastAsia="ja-JP"/>
              </w:rPr>
              <w:t>the other details caught by FFS points</w:t>
            </w:r>
            <w:r>
              <w:rPr>
                <w:rFonts w:eastAsia="MS Mincho"/>
                <w:bCs/>
                <w:sz w:val="18"/>
                <w:szCs w:val="18"/>
                <w:lang w:eastAsia="ja-JP"/>
              </w:rPr>
              <w:t>. Hence, we suggest updating the proposal as follows:</w:t>
            </w:r>
          </w:p>
          <w:tbl>
            <w:tblPr>
              <w:tblStyle w:val="TableGrid"/>
              <w:tblW w:w="0" w:type="auto"/>
              <w:tblLook w:val="04A0" w:firstRow="1" w:lastRow="0" w:firstColumn="1" w:lastColumn="0" w:noHBand="0" w:noVBand="1"/>
            </w:tblPr>
            <w:tblGrid>
              <w:gridCol w:w="8253"/>
            </w:tblGrid>
            <w:tr w:rsidR="00DE01F6" w:rsidRPr="00A751C4" w14:paraId="1015543A" w14:textId="77777777" w:rsidTr="00756916">
              <w:tc>
                <w:tcPr>
                  <w:tcW w:w="8253" w:type="dxa"/>
                </w:tcPr>
                <w:p w14:paraId="5930EFC4" w14:textId="77777777" w:rsidR="00DE01F6" w:rsidRPr="00A751C4" w:rsidRDefault="00DE01F6" w:rsidP="00DE01F6">
                  <w:pPr>
                    <w:rPr>
                      <w:rFonts w:eastAsia="PMingLiU"/>
                      <w:color w:val="000000"/>
                      <w:sz w:val="18"/>
                      <w:szCs w:val="18"/>
                      <w:lang w:eastAsia="zh-TW"/>
                    </w:rPr>
                  </w:pPr>
                  <w:r w:rsidRPr="00A751C4">
                    <w:rPr>
                      <w:rFonts w:eastAsia="PMingLiU"/>
                      <w:b/>
                      <w:bCs/>
                      <w:color w:val="000000"/>
                      <w:sz w:val="18"/>
                      <w:szCs w:val="18"/>
                      <w:highlight w:val="yellow"/>
                      <w:u w:val="single"/>
                      <w:lang w:eastAsia="zh-TW"/>
                    </w:rPr>
                    <w:t>Proposal 3.1.3 (first PUCCH transmission):</w:t>
                  </w:r>
                </w:p>
                <w:p w14:paraId="456B0FF0" w14:textId="77777777" w:rsidR="00DE01F6" w:rsidRPr="00A751C4" w:rsidRDefault="00DE01F6" w:rsidP="00DE01F6">
                  <w:pPr>
                    <w:rPr>
                      <w:rFonts w:eastAsia="PMingLiU" w:cs="Times New Roman"/>
                      <w:color w:val="000000"/>
                      <w:sz w:val="18"/>
                      <w:szCs w:val="18"/>
                      <w:lang w:eastAsia="zh-TW"/>
                    </w:rPr>
                  </w:pPr>
                  <w:r w:rsidRPr="00A751C4">
                    <w:rPr>
                      <w:rFonts w:eastAsia="PMingLiU" w:cs="Times New Roman"/>
                      <w:color w:val="000000"/>
                      <w:sz w:val="18"/>
                      <w:szCs w:val="18"/>
                      <w:shd w:val="clear" w:color="auto" w:fill="FFFFFF"/>
                      <w:lang w:eastAsia="zh-TW"/>
                    </w:rPr>
                    <w:t>On beam report transmission procedure for UE -initiated/event-driven beam reporting for a CSI report configuration, regarding</w:t>
                  </w:r>
                  <w:r w:rsidRPr="00A751C4">
                    <w:rPr>
                      <w:rFonts w:eastAsia="PMingLiU" w:cs="Times New Roman"/>
                      <w:color w:val="FF0000"/>
                      <w:sz w:val="18"/>
                      <w:szCs w:val="18"/>
                      <w:shd w:val="clear" w:color="auto" w:fill="FFFFFF"/>
                      <w:lang w:eastAsia="zh-TW"/>
                    </w:rPr>
                    <w:t xml:space="preserve"> both Mode-A and Mode-B,</w:t>
                  </w:r>
                  <w:r w:rsidRPr="00A751C4">
                    <w:rPr>
                      <w:rFonts w:eastAsia="PMingLiU" w:cs="Times New Roman"/>
                      <w:color w:val="000000"/>
                      <w:sz w:val="18"/>
                      <w:szCs w:val="18"/>
                      <w:shd w:val="clear" w:color="auto" w:fill="FFFFFF"/>
                      <w:lang w:eastAsia="zh-TW"/>
                    </w:rPr>
                    <w:t xml:space="preserve"> introduce a prohibit timer for first PUCCH transmission</w:t>
                  </w:r>
                </w:p>
                <w:p w14:paraId="374F4CF2" w14:textId="77777777" w:rsidR="00DE01F6" w:rsidRPr="00A751C4" w:rsidRDefault="00DE01F6" w:rsidP="00DE01F6">
                  <w:pPr>
                    <w:numPr>
                      <w:ilvl w:val="0"/>
                      <w:numId w:val="44"/>
                    </w:numPr>
                    <w:textAlignment w:val="center"/>
                    <w:rPr>
                      <w:rFonts w:eastAsia="PMingLiU" w:cs="Times New Roman"/>
                      <w:sz w:val="18"/>
                      <w:szCs w:val="18"/>
                      <w:lang w:eastAsia="zh-TW"/>
                    </w:rPr>
                  </w:pPr>
                  <w:r w:rsidRPr="00A751C4">
                    <w:rPr>
                      <w:rFonts w:eastAsia="PMingLiU" w:cs="Times New Roman"/>
                      <w:color w:val="000000"/>
                      <w:sz w:val="18"/>
                      <w:szCs w:val="18"/>
                      <w:shd w:val="clear" w:color="auto" w:fill="FFFFFF"/>
                      <w:lang w:eastAsia="zh-TW"/>
                    </w:rPr>
                    <w:t>In the case that triggering-event associated with the CSI report configuration is determined, if the prohibit timer is NOT running, the UE can transmit first PUCCH;</w:t>
                  </w:r>
                </w:p>
                <w:p w14:paraId="7847A2D2" w14:textId="77777777" w:rsidR="00DE01F6" w:rsidRPr="00A751C4" w:rsidRDefault="00DE01F6" w:rsidP="00DE01F6">
                  <w:pPr>
                    <w:numPr>
                      <w:ilvl w:val="0"/>
                      <w:numId w:val="44"/>
                    </w:numPr>
                    <w:textAlignment w:val="center"/>
                    <w:rPr>
                      <w:rFonts w:eastAsia="PMingLiU" w:cs="Times New Roman"/>
                      <w:color w:val="7030A0"/>
                      <w:sz w:val="18"/>
                      <w:szCs w:val="18"/>
                      <w:lang w:eastAsia="zh-TW"/>
                    </w:rPr>
                  </w:pPr>
                  <w:r w:rsidRPr="00A751C4">
                    <w:rPr>
                      <w:rFonts w:eastAsia="PMingLiU" w:cs="Times New Roman"/>
                      <w:color w:val="7030A0"/>
                      <w:sz w:val="18"/>
                      <w:szCs w:val="18"/>
                      <w:shd w:val="clear" w:color="auto" w:fill="FFFFFF"/>
                      <w:lang w:eastAsia="zh-TW"/>
                    </w:rPr>
                    <w:lastRenderedPageBreak/>
                    <w:t xml:space="preserve">FFS: In Mode A/B, when to start the prohibit timer </w:t>
                  </w:r>
                </w:p>
                <w:p w14:paraId="6F3E5A5B" w14:textId="77777777" w:rsidR="00DE01F6" w:rsidRPr="00A751C4" w:rsidRDefault="00DE01F6" w:rsidP="00DE01F6">
                  <w:pPr>
                    <w:numPr>
                      <w:ilvl w:val="1"/>
                      <w:numId w:val="44"/>
                    </w:numPr>
                    <w:textAlignment w:val="center"/>
                    <w:rPr>
                      <w:rFonts w:eastAsia="PMingLiU" w:cs="Times New Roman"/>
                      <w:color w:val="7030A0"/>
                      <w:sz w:val="18"/>
                      <w:szCs w:val="18"/>
                      <w:lang w:eastAsia="zh-TW"/>
                    </w:rPr>
                  </w:pPr>
                  <w:r w:rsidRPr="00A751C4">
                    <w:rPr>
                      <w:rFonts w:eastAsia="PMingLiU" w:cs="Times New Roman"/>
                      <w:color w:val="7030A0"/>
                      <w:sz w:val="18"/>
                      <w:szCs w:val="18"/>
                      <w:shd w:val="clear" w:color="auto" w:fill="FFFFFF"/>
                      <w:lang w:eastAsia="zh-TW"/>
                    </w:rPr>
                    <w:t>Option-1: UE starts the prohibit timer after transmitting a first PUCCH</w:t>
                  </w:r>
                </w:p>
                <w:p w14:paraId="461D4FDE" w14:textId="77777777" w:rsidR="00DE01F6" w:rsidRPr="006E0C84" w:rsidRDefault="00DE01F6" w:rsidP="00DE01F6">
                  <w:pPr>
                    <w:numPr>
                      <w:ilvl w:val="1"/>
                      <w:numId w:val="44"/>
                    </w:numPr>
                    <w:textAlignment w:val="center"/>
                    <w:rPr>
                      <w:rFonts w:eastAsia="PMingLiU" w:cs="Times New Roman"/>
                      <w:color w:val="7030A0"/>
                      <w:sz w:val="18"/>
                      <w:szCs w:val="18"/>
                      <w:lang w:eastAsia="zh-TW"/>
                    </w:rPr>
                  </w:pPr>
                  <w:r w:rsidRPr="00A751C4">
                    <w:rPr>
                      <w:rFonts w:eastAsia="PMingLiU" w:cs="Times New Roman"/>
                      <w:color w:val="7030A0"/>
                      <w:sz w:val="18"/>
                      <w:szCs w:val="18"/>
                      <w:shd w:val="clear" w:color="auto" w:fill="FFFFFF"/>
                      <w:lang w:eastAsia="zh-TW"/>
                    </w:rPr>
                    <w:t>Option-2</w:t>
                  </w:r>
                  <w:r w:rsidRPr="00A751C4">
                    <w:rPr>
                      <w:rFonts w:eastAsia="Microsoft JhengHei" w:cs="Times New Roman"/>
                      <w:color w:val="7030A0"/>
                      <w:sz w:val="18"/>
                      <w:szCs w:val="18"/>
                      <w:shd w:val="clear" w:color="auto" w:fill="FFFFFF"/>
                      <w:lang w:eastAsia="zh-TW"/>
                    </w:rPr>
                    <w:t xml:space="preserve">: </w:t>
                  </w:r>
                  <w:r w:rsidRPr="00A751C4">
                    <w:rPr>
                      <w:rFonts w:eastAsia="PMingLiU" w:cs="Times New Roman"/>
                      <w:color w:val="7030A0"/>
                      <w:sz w:val="18"/>
                      <w:szCs w:val="18"/>
                      <w:shd w:val="clear" w:color="auto" w:fill="FFFFFF"/>
                      <w:lang w:eastAsia="zh-TW"/>
                    </w:rPr>
                    <w:t>UE starts the prohibit timer after a DCI format scheduling a second PUSCH carrying the beam report for the CSI report configuration is detected by the UE</w:t>
                  </w:r>
                </w:p>
                <w:p w14:paraId="6D8DC665" w14:textId="77777777" w:rsidR="00DE01F6" w:rsidRPr="00A751C4" w:rsidRDefault="00DE01F6" w:rsidP="00DE01F6">
                  <w:pPr>
                    <w:numPr>
                      <w:ilvl w:val="1"/>
                      <w:numId w:val="44"/>
                    </w:numPr>
                    <w:textAlignment w:val="center"/>
                    <w:rPr>
                      <w:rFonts w:eastAsia="PMingLiU" w:cs="Times New Roman"/>
                      <w:color w:val="7030A0"/>
                      <w:sz w:val="18"/>
                      <w:szCs w:val="18"/>
                      <w:lang w:eastAsia="zh-TW"/>
                    </w:rPr>
                  </w:pPr>
                  <w:bookmarkStart w:id="33" w:name="OLE_LINK12"/>
                  <w:r w:rsidRPr="006E0C84">
                    <w:rPr>
                      <w:rFonts w:eastAsia="PMingLiU" w:cs="Times New Roman" w:hint="eastAsia"/>
                      <w:color w:val="7030A0"/>
                      <w:sz w:val="18"/>
                      <w:szCs w:val="18"/>
                      <w:shd w:val="clear" w:color="auto" w:fill="FFFFFF"/>
                      <w:lang w:eastAsia="zh-TW"/>
                    </w:rPr>
                    <w:t>O</w:t>
                  </w:r>
                  <w:r w:rsidRPr="006E0C84">
                    <w:rPr>
                      <w:rFonts w:eastAsia="PMingLiU" w:cs="Times New Roman"/>
                      <w:color w:val="7030A0"/>
                      <w:sz w:val="18"/>
                      <w:szCs w:val="18"/>
                      <w:shd w:val="clear" w:color="auto" w:fill="FFFFFF"/>
                      <w:lang w:eastAsia="zh-TW"/>
                    </w:rPr>
                    <w:t>ther option(s) is not precluded</w:t>
                  </w:r>
                </w:p>
                <w:bookmarkEnd w:id="33"/>
                <w:p w14:paraId="73010D38" w14:textId="77777777" w:rsidR="00DE01F6" w:rsidRPr="00A751C4" w:rsidRDefault="00DE01F6" w:rsidP="00DE01F6">
                  <w:pPr>
                    <w:numPr>
                      <w:ilvl w:val="0"/>
                      <w:numId w:val="44"/>
                    </w:numPr>
                    <w:textAlignment w:val="center"/>
                    <w:rPr>
                      <w:rFonts w:eastAsia="PMingLiU" w:cs="Times New Roman"/>
                      <w:color w:val="7030A0"/>
                      <w:sz w:val="18"/>
                      <w:szCs w:val="18"/>
                      <w:lang w:eastAsia="zh-TW"/>
                    </w:rPr>
                  </w:pPr>
                  <w:r w:rsidRPr="00A751C4">
                    <w:rPr>
                      <w:rFonts w:eastAsia="PMingLiU" w:cs="Times New Roman"/>
                      <w:color w:val="7030A0"/>
                      <w:sz w:val="18"/>
                      <w:szCs w:val="18"/>
                      <w:shd w:val="clear" w:color="auto" w:fill="FFFFFF"/>
                      <w:lang w:eastAsia="zh-TW"/>
                    </w:rPr>
                    <w:t xml:space="preserve">FFS: In Mode A, condition that the UE cannot transmit the first PUCCH even the prohibit timer is not running </w:t>
                  </w:r>
                </w:p>
                <w:p w14:paraId="0A65195B" w14:textId="77777777" w:rsidR="00DE01F6" w:rsidRPr="00A751C4" w:rsidRDefault="00DE01F6" w:rsidP="00DE01F6">
                  <w:pPr>
                    <w:numPr>
                      <w:ilvl w:val="1"/>
                      <w:numId w:val="44"/>
                    </w:numPr>
                    <w:textAlignment w:val="center"/>
                    <w:rPr>
                      <w:rFonts w:eastAsia="PMingLiU" w:cs="Times New Roman"/>
                      <w:color w:val="7030A0"/>
                      <w:sz w:val="18"/>
                      <w:szCs w:val="18"/>
                      <w:lang w:eastAsia="zh-TW"/>
                    </w:rPr>
                  </w:pPr>
                  <w:r w:rsidRPr="00A751C4">
                    <w:rPr>
                      <w:rFonts w:eastAsia="PMingLiU" w:cs="Times New Roman"/>
                      <w:color w:val="7030A0"/>
                      <w:sz w:val="18"/>
                      <w:szCs w:val="18"/>
                      <w:shd w:val="clear" w:color="auto" w:fill="FFFFFF"/>
                      <w:lang w:eastAsia="zh-TW"/>
                    </w:rPr>
                    <w:t>Option-1: After a DCI format scheduling a second PUSCH carrying the beam report for the CSI report configuration is detected by the UE</w:t>
                  </w:r>
                </w:p>
                <w:p w14:paraId="638A5CD9" w14:textId="77777777" w:rsidR="00DE01F6" w:rsidRPr="006E0C84" w:rsidRDefault="00DE01F6" w:rsidP="00DE01F6">
                  <w:pPr>
                    <w:numPr>
                      <w:ilvl w:val="1"/>
                      <w:numId w:val="44"/>
                    </w:numPr>
                    <w:textAlignment w:val="center"/>
                    <w:rPr>
                      <w:rFonts w:eastAsia="PMingLiU" w:cs="Times New Roman"/>
                      <w:color w:val="7030A0"/>
                      <w:sz w:val="18"/>
                      <w:szCs w:val="18"/>
                      <w:lang w:eastAsia="zh-TW"/>
                    </w:rPr>
                  </w:pPr>
                  <w:r w:rsidRPr="00A751C4">
                    <w:rPr>
                      <w:rFonts w:eastAsia="PMingLiU" w:cs="Times New Roman"/>
                      <w:color w:val="7030A0"/>
                      <w:sz w:val="18"/>
                      <w:szCs w:val="18"/>
                      <w:shd w:val="clear" w:color="auto" w:fill="FFFFFF"/>
                      <w:lang w:eastAsia="zh-TW"/>
                    </w:rPr>
                    <w:t>Option-2: No further restriction is introduced (i.e., UE can send a first PUCCH if the prohibit timer is NOT running and the triggering-event associated with the CSI report configuration is determined)</w:t>
                  </w:r>
                </w:p>
                <w:p w14:paraId="4E18D1CA" w14:textId="77777777" w:rsidR="00DE01F6" w:rsidRPr="00A751C4" w:rsidRDefault="00DE01F6" w:rsidP="00DE01F6">
                  <w:pPr>
                    <w:numPr>
                      <w:ilvl w:val="1"/>
                      <w:numId w:val="44"/>
                    </w:numPr>
                    <w:textAlignment w:val="center"/>
                    <w:rPr>
                      <w:rFonts w:eastAsia="PMingLiU" w:cs="Times New Roman"/>
                      <w:color w:val="7030A0"/>
                      <w:sz w:val="18"/>
                      <w:szCs w:val="18"/>
                      <w:lang w:eastAsia="zh-TW"/>
                    </w:rPr>
                  </w:pPr>
                  <w:r w:rsidRPr="006E0C84">
                    <w:rPr>
                      <w:rFonts w:eastAsia="PMingLiU"/>
                      <w:color w:val="7030A0"/>
                      <w:sz w:val="18"/>
                      <w:szCs w:val="18"/>
                      <w:shd w:val="clear" w:color="auto" w:fill="FFFFFF"/>
                      <w:lang w:eastAsia="zh-TW"/>
                    </w:rPr>
                    <w:t>Other option(s) is not precluded</w:t>
                  </w:r>
                </w:p>
                <w:p w14:paraId="29350DDF" w14:textId="77777777" w:rsidR="00DE01F6" w:rsidRPr="00A751C4" w:rsidRDefault="00DE01F6" w:rsidP="00DE01F6">
                  <w:pPr>
                    <w:rPr>
                      <w:rFonts w:eastAsia="PMingLiU" w:cs="Times New Roman"/>
                      <w:sz w:val="18"/>
                      <w:szCs w:val="18"/>
                      <w:lang w:eastAsia="zh-TW"/>
                    </w:rPr>
                  </w:pPr>
                  <w:r w:rsidRPr="00A751C4">
                    <w:rPr>
                      <w:rFonts w:eastAsia="PMingLiU" w:cs="Times New Roman"/>
                      <w:sz w:val="18"/>
                      <w:szCs w:val="18"/>
                      <w:shd w:val="clear" w:color="auto" w:fill="FFFFFF"/>
                      <w:lang w:eastAsia="zh-TW"/>
                    </w:rPr>
                    <w:t xml:space="preserve">FFS: Whether/how to re-evaluate triggering-event associated with the CSI report configuration before the repeated transmissions of the first PUCCH. </w:t>
                  </w:r>
                </w:p>
                <w:p w14:paraId="7361F588" w14:textId="77777777" w:rsidR="00DE01F6" w:rsidRPr="00A751C4" w:rsidRDefault="00DE01F6" w:rsidP="00DE01F6">
                  <w:pPr>
                    <w:rPr>
                      <w:rFonts w:eastAsia="PMingLiU" w:cs="Times New Roman"/>
                      <w:b/>
                      <w:sz w:val="18"/>
                      <w:szCs w:val="18"/>
                      <w:lang w:eastAsia="zh-TW"/>
                    </w:rPr>
                  </w:pPr>
                </w:p>
              </w:tc>
            </w:tr>
          </w:tbl>
          <w:p w14:paraId="080800D8" w14:textId="77777777" w:rsidR="00DE01F6" w:rsidRDefault="00DE01F6" w:rsidP="00DE01F6">
            <w:pPr>
              <w:rPr>
                <w:rFonts w:eastAsia="MS Mincho"/>
                <w:b/>
                <w:sz w:val="18"/>
                <w:szCs w:val="18"/>
                <w:lang w:eastAsia="ja-JP"/>
              </w:rPr>
            </w:pPr>
          </w:p>
        </w:tc>
      </w:tr>
      <w:tr w:rsidR="00B3409F" w14:paraId="2B98EC30" w14:textId="77777777">
        <w:trPr>
          <w:trHeight w:val="215"/>
        </w:trPr>
        <w:tc>
          <w:tcPr>
            <w:tcW w:w="1506" w:type="dxa"/>
          </w:tcPr>
          <w:p w14:paraId="127A2DF8" w14:textId="5EF21947" w:rsidR="00B3409F" w:rsidRDefault="00B3409F" w:rsidP="00B3409F">
            <w:pPr>
              <w:snapToGrid w:val="0"/>
              <w:rPr>
                <w:rFonts w:eastAsia="PMingLiU"/>
                <w:sz w:val="18"/>
                <w:szCs w:val="18"/>
                <w:lang w:eastAsia="zh-TW"/>
              </w:rPr>
            </w:pPr>
            <w:r>
              <w:rPr>
                <w:rFonts w:eastAsia="MS Mincho"/>
                <w:sz w:val="18"/>
                <w:szCs w:val="18"/>
                <w:lang w:eastAsia="ja-JP"/>
              </w:rPr>
              <w:lastRenderedPageBreak/>
              <w:t>TCL</w:t>
            </w:r>
          </w:p>
        </w:tc>
        <w:tc>
          <w:tcPr>
            <w:tcW w:w="8479" w:type="dxa"/>
          </w:tcPr>
          <w:p w14:paraId="08C09C9A" w14:textId="77777777" w:rsidR="00B3409F" w:rsidRPr="005C0F03" w:rsidRDefault="00B3409F" w:rsidP="00B3409F">
            <w:pPr>
              <w:snapToGrid w:val="0"/>
              <w:rPr>
                <w:rFonts w:eastAsia="MS Mincho"/>
                <w:sz w:val="18"/>
                <w:szCs w:val="18"/>
                <w:lang w:eastAsia="ja-JP"/>
              </w:rPr>
            </w:pPr>
            <w:r w:rsidRPr="005C0F03">
              <w:rPr>
                <w:rFonts w:eastAsia="MS Mincho"/>
                <w:sz w:val="18"/>
                <w:szCs w:val="18"/>
                <w:lang w:eastAsia="ja-JP"/>
              </w:rPr>
              <w:t>Q3.1.1: Support to confirm the WA.</w:t>
            </w:r>
          </w:p>
          <w:p w14:paraId="60447152" w14:textId="77777777" w:rsidR="00B3409F" w:rsidRPr="005C0F03" w:rsidRDefault="00B3409F" w:rsidP="00B3409F">
            <w:pPr>
              <w:snapToGrid w:val="0"/>
              <w:rPr>
                <w:rFonts w:eastAsia="MS Mincho"/>
                <w:sz w:val="18"/>
                <w:szCs w:val="18"/>
                <w:lang w:eastAsia="ja-JP"/>
              </w:rPr>
            </w:pPr>
            <w:r w:rsidRPr="005C0F03">
              <w:rPr>
                <w:rFonts w:eastAsia="MS Mincho"/>
                <w:sz w:val="18"/>
                <w:szCs w:val="18"/>
                <w:lang w:eastAsia="ja-JP"/>
              </w:rPr>
              <w:t>Proposal 3.1.4: Support.</w:t>
            </w:r>
          </w:p>
          <w:p w14:paraId="3CBC4B87" w14:textId="77777777" w:rsidR="00B3409F" w:rsidRPr="005C0F03" w:rsidRDefault="00B3409F" w:rsidP="00B3409F">
            <w:pPr>
              <w:snapToGrid w:val="0"/>
              <w:rPr>
                <w:rFonts w:eastAsia="MS Mincho"/>
                <w:sz w:val="18"/>
                <w:szCs w:val="18"/>
                <w:lang w:eastAsia="ja-JP"/>
              </w:rPr>
            </w:pPr>
            <w:r w:rsidRPr="005C0F03">
              <w:rPr>
                <w:rFonts w:eastAsia="MS Mincho"/>
                <w:sz w:val="18"/>
                <w:szCs w:val="18"/>
                <w:lang w:eastAsia="ja-JP"/>
              </w:rPr>
              <w:t>Proposal 3.2.1: Support. Meanwhile, support DCI format 0_3.</w:t>
            </w:r>
          </w:p>
          <w:p w14:paraId="1EAA53BC" w14:textId="77777777" w:rsidR="00B3409F" w:rsidRPr="005C0F03" w:rsidRDefault="00B3409F" w:rsidP="00B3409F">
            <w:pPr>
              <w:snapToGrid w:val="0"/>
              <w:rPr>
                <w:rFonts w:eastAsia="MS Mincho"/>
                <w:sz w:val="18"/>
                <w:szCs w:val="18"/>
                <w:lang w:eastAsia="ja-JP"/>
              </w:rPr>
            </w:pPr>
            <w:r w:rsidRPr="005C0F03">
              <w:rPr>
                <w:rFonts w:eastAsia="MS Mincho"/>
                <w:sz w:val="18"/>
                <w:szCs w:val="18"/>
                <w:lang w:eastAsia="ja-JP"/>
              </w:rPr>
              <w:t>Proposal 3.3.1: Support option-1.</w:t>
            </w:r>
          </w:p>
          <w:p w14:paraId="075B1709" w14:textId="77777777" w:rsidR="00B3409F" w:rsidRPr="005C0F03" w:rsidRDefault="00B3409F" w:rsidP="00B3409F">
            <w:pPr>
              <w:snapToGrid w:val="0"/>
              <w:rPr>
                <w:rFonts w:eastAsia="MS Mincho"/>
                <w:sz w:val="18"/>
                <w:szCs w:val="18"/>
                <w:lang w:eastAsia="ja-JP"/>
              </w:rPr>
            </w:pPr>
            <w:r w:rsidRPr="005C0F03">
              <w:rPr>
                <w:rFonts w:eastAsia="MS Mincho"/>
                <w:sz w:val="18"/>
                <w:szCs w:val="18"/>
                <w:lang w:eastAsia="ja-JP"/>
              </w:rPr>
              <w:t>Proposal 3.3.2: Support.</w:t>
            </w:r>
          </w:p>
          <w:p w14:paraId="74423930" w14:textId="4C8F6F8A" w:rsidR="00B3409F" w:rsidRDefault="00B3409F" w:rsidP="00B3409F">
            <w:pPr>
              <w:rPr>
                <w:rFonts w:eastAsia="PMingLiU"/>
                <w:b/>
                <w:sz w:val="18"/>
                <w:szCs w:val="18"/>
                <w:lang w:eastAsia="zh-TW"/>
              </w:rPr>
            </w:pPr>
            <w:r w:rsidRPr="005C0F03">
              <w:rPr>
                <w:rFonts w:eastAsia="MS Mincho"/>
                <w:sz w:val="18"/>
                <w:szCs w:val="18"/>
                <w:lang w:eastAsia="ja-JP"/>
              </w:rPr>
              <w:t>Q3.3.3: Support option-1.</w:t>
            </w:r>
          </w:p>
        </w:tc>
      </w:tr>
      <w:tr w:rsidR="00C93F49" w14:paraId="4CFBEDAA" w14:textId="77777777">
        <w:trPr>
          <w:trHeight w:val="215"/>
        </w:trPr>
        <w:tc>
          <w:tcPr>
            <w:tcW w:w="1506" w:type="dxa"/>
          </w:tcPr>
          <w:p w14:paraId="7194B4E7" w14:textId="6EFDD625" w:rsidR="00C93F49" w:rsidRDefault="00C93F49" w:rsidP="00C93F49">
            <w:pPr>
              <w:snapToGrid w:val="0"/>
              <w:rPr>
                <w:rFonts w:eastAsia="MS Mincho"/>
                <w:sz w:val="18"/>
                <w:szCs w:val="18"/>
                <w:lang w:eastAsia="ja-JP"/>
              </w:rPr>
            </w:pPr>
            <w:proofErr w:type="spellStart"/>
            <w:r>
              <w:rPr>
                <w:rFonts w:eastAsiaTheme="minorEastAsia"/>
                <w:color w:val="0000FF"/>
                <w:sz w:val="18"/>
                <w:szCs w:val="18"/>
                <w:lang w:eastAsia="zh-CN"/>
              </w:rPr>
              <w:t>Mod_</w:t>
            </w:r>
            <w:r w:rsidR="00912FAC">
              <w:rPr>
                <w:rFonts w:eastAsiaTheme="minorEastAsia"/>
                <w:color w:val="0000FF"/>
                <w:sz w:val="18"/>
                <w:szCs w:val="18"/>
                <w:lang w:eastAsia="zh-CN"/>
              </w:rPr>
              <w:t>Final</w:t>
            </w:r>
            <w:proofErr w:type="spellEnd"/>
          </w:p>
        </w:tc>
        <w:tc>
          <w:tcPr>
            <w:tcW w:w="8479" w:type="dxa"/>
          </w:tcPr>
          <w:p w14:paraId="70ECF18F" w14:textId="4BCB63AD" w:rsidR="00C93F49" w:rsidRDefault="00C93F49" w:rsidP="00C93F49">
            <w:pPr>
              <w:rPr>
                <w:rFonts w:eastAsia="MS Mincho"/>
                <w:b/>
                <w:sz w:val="18"/>
                <w:szCs w:val="18"/>
                <w:lang w:eastAsia="ja-JP"/>
              </w:rPr>
            </w:pPr>
            <w:r>
              <w:rPr>
                <w:rFonts w:eastAsiaTheme="minorEastAsia"/>
                <w:color w:val="0000FF"/>
                <w:sz w:val="18"/>
                <w:szCs w:val="18"/>
                <w:lang w:eastAsia="zh-CN"/>
              </w:rPr>
              <w:t xml:space="preserve">Capture companies’ input.  </w:t>
            </w:r>
          </w:p>
        </w:tc>
      </w:tr>
    </w:tbl>
    <w:p w14:paraId="752BD2F9" w14:textId="77777777" w:rsidR="00F173C1" w:rsidRDefault="00F173C1">
      <w:pPr>
        <w:rPr>
          <w:rFonts w:eastAsia="Batang"/>
          <w:b/>
          <w:bCs/>
          <w:iCs/>
          <w:color w:val="000000" w:themeColor="text1"/>
          <w:sz w:val="20"/>
          <w:szCs w:val="20"/>
          <w:lang w:eastAsia="en-US"/>
        </w:rPr>
      </w:pPr>
    </w:p>
    <w:p w14:paraId="2D49A00E" w14:textId="77777777" w:rsidR="00F173C1" w:rsidRDefault="00165D0F">
      <w:pPr>
        <w:pStyle w:val="Heading2"/>
        <w:rPr>
          <w:sz w:val="24"/>
          <w:szCs w:val="18"/>
        </w:rPr>
      </w:pPr>
      <w:r>
        <w:rPr>
          <w:sz w:val="24"/>
          <w:szCs w:val="18"/>
        </w:rPr>
        <w:t>Issue 4 – Cross-CC measurement/report</w:t>
      </w:r>
    </w:p>
    <w:p w14:paraId="7C8E0DD4" w14:textId="77777777" w:rsidR="00F173C1" w:rsidRDefault="00165D0F">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F173C1" w14:paraId="4358C80A"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56890" w14:textId="77777777" w:rsidR="00F173C1" w:rsidRDefault="00165D0F">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94163" w14:textId="77777777" w:rsidR="00F173C1" w:rsidRDefault="00165D0F">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E7485" w14:textId="77777777" w:rsidR="00F173C1" w:rsidRDefault="00165D0F">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F173C1" w14:paraId="6A13CE90"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3FFF0A8A" w14:textId="77777777" w:rsidR="00F173C1" w:rsidRDefault="00165D0F">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364420FB" w14:textId="77777777" w:rsidR="00F173C1" w:rsidRDefault="00165D0F">
            <w:pPr>
              <w:contextualSpacing/>
              <w:rPr>
                <w:sz w:val="18"/>
                <w:szCs w:val="18"/>
              </w:rPr>
            </w:pPr>
            <w:r>
              <w:rPr>
                <w:sz w:val="18"/>
                <w:szCs w:val="18"/>
              </w:rPr>
              <w:t>Mechanism for new/current beam determination and RRC signaling</w:t>
            </w:r>
          </w:p>
          <w:p w14:paraId="6EB216A5" w14:textId="77777777" w:rsidR="00F173C1" w:rsidRDefault="00F173C1">
            <w:pPr>
              <w:rPr>
                <w:sz w:val="18"/>
                <w:szCs w:val="18"/>
              </w:rPr>
            </w:pPr>
          </w:p>
          <w:p w14:paraId="411BB380" w14:textId="77777777" w:rsidR="00F173C1" w:rsidRDefault="00F173C1">
            <w:pPr>
              <w:rPr>
                <w:sz w:val="18"/>
                <w:szCs w:val="18"/>
              </w:rPr>
            </w:pPr>
          </w:p>
          <w:p w14:paraId="5EC1FD34" w14:textId="77777777" w:rsidR="00F173C1" w:rsidRDefault="00F173C1">
            <w:pPr>
              <w:rPr>
                <w:sz w:val="18"/>
                <w:szCs w:val="18"/>
              </w:rPr>
            </w:pPr>
          </w:p>
          <w:p w14:paraId="531BAD93" w14:textId="77777777" w:rsidR="00F173C1" w:rsidRDefault="00F173C1">
            <w:pPr>
              <w:rPr>
                <w:sz w:val="18"/>
                <w:szCs w:val="18"/>
              </w:rPr>
            </w:pPr>
          </w:p>
          <w:p w14:paraId="67DEB9A4" w14:textId="77777777" w:rsidR="00F173C1" w:rsidRDefault="00F173C1">
            <w:pPr>
              <w:rPr>
                <w:sz w:val="18"/>
                <w:szCs w:val="18"/>
              </w:rPr>
            </w:pPr>
          </w:p>
          <w:p w14:paraId="6684AF3A" w14:textId="77777777" w:rsidR="00F173C1" w:rsidRDefault="00F173C1">
            <w:pPr>
              <w:rPr>
                <w:sz w:val="18"/>
                <w:szCs w:val="18"/>
              </w:rPr>
            </w:pPr>
          </w:p>
          <w:p w14:paraId="0B433E6F" w14:textId="77777777" w:rsidR="00F173C1" w:rsidRDefault="00F173C1">
            <w:pPr>
              <w:rPr>
                <w:sz w:val="18"/>
                <w:szCs w:val="18"/>
              </w:rPr>
            </w:pPr>
          </w:p>
          <w:p w14:paraId="2DBECD31" w14:textId="77777777" w:rsidR="00F173C1" w:rsidRDefault="00F173C1">
            <w:pPr>
              <w:rPr>
                <w:sz w:val="18"/>
                <w:szCs w:val="18"/>
              </w:rPr>
            </w:pPr>
          </w:p>
          <w:p w14:paraId="0BD2925E" w14:textId="77777777" w:rsidR="00F173C1" w:rsidRDefault="00F173C1">
            <w:pPr>
              <w:rPr>
                <w:sz w:val="18"/>
                <w:szCs w:val="18"/>
              </w:rPr>
            </w:pPr>
          </w:p>
          <w:p w14:paraId="2845D127" w14:textId="77777777" w:rsidR="00F173C1" w:rsidRDefault="00F173C1">
            <w:pPr>
              <w:rPr>
                <w:sz w:val="18"/>
                <w:szCs w:val="18"/>
              </w:rPr>
            </w:pPr>
          </w:p>
          <w:p w14:paraId="19759711" w14:textId="77777777" w:rsidR="00F173C1" w:rsidRDefault="00F173C1">
            <w:pPr>
              <w:rPr>
                <w:sz w:val="18"/>
                <w:szCs w:val="18"/>
              </w:rPr>
            </w:pPr>
          </w:p>
          <w:p w14:paraId="4F312F1B" w14:textId="77777777" w:rsidR="00F173C1" w:rsidRDefault="00F173C1">
            <w:pPr>
              <w:rPr>
                <w:sz w:val="18"/>
                <w:szCs w:val="18"/>
              </w:rPr>
            </w:pPr>
          </w:p>
          <w:p w14:paraId="2CE90709" w14:textId="77777777" w:rsidR="00F173C1" w:rsidRDefault="00F173C1">
            <w:pPr>
              <w:rPr>
                <w:sz w:val="18"/>
                <w:szCs w:val="18"/>
              </w:rPr>
            </w:pPr>
          </w:p>
          <w:p w14:paraId="02BFB126" w14:textId="77777777" w:rsidR="00F173C1" w:rsidRDefault="00F173C1">
            <w:pPr>
              <w:rPr>
                <w:sz w:val="18"/>
                <w:szCs w:val="18"/>
              </w:rPr>
            </w:pPr>
          </w:p>
          <w:p w14:paraId="0EFBC038" w14:textId="77777777" w:rsidR="00F173C1" w:rsidRDefault="00F173C1">
            <w:pPr>
              <w:rPr>
                <w:sz w:val="18"/>
                <w:szCs w:val="18"/>
              </w:rPr>
            </w:pPr>
          </w:p>
          <w:p w14:paraId="6B09EDC6" w14:textId="77777777" w:rsidR="00F173C1" w:rsidRDefault="00F173C1">
            <w:pPr>
              <w:rPr>
                <w:sz w:val="18"/>
                <w:szCs w:val="18"/>
              </w:rPr>
            </w:pPr>
          </w:p>
          <w:p w14:paraId="76F3B612" w14:textId="77777777" w:rsidR="00F173C1" w:rsidRDefault="00F173C1">
            <w:pPr>
              <w:rPr>
                <w:sz w:val="18"/>
                <w:szCs w:val="18"/>
              </w:rPr>
            </w:pPr>
          </w:p>
          <w:p w14:paraId="7E9CB504" w14:textId="77777777" w:rsidR="00F173C1" w:rsidRDefault="00F173C1">
            <w:pPr>
              <w:rPr>
                <w:sz w:val="18"/>
                <w:szCs w:val="18"/>
              </w:rPr>
            </w:pPr>
          </w:p>
          <w:p w14:paraId="5CD94A9F" w14:textId="77777777" w:rsidR="00F173C1" w:rsidRDefault="00F173C1">
            <w:pPr>
              <w:rPr>
                <w:sz w:val="18"/>
                <w:szCs w:val="18"/>
              </w:rPr>
            </w:pPr>
          </w:p>
          <w:p w14:paraId="17108C75" w14:textId="77777777" w:rsidR="00F173C1" w:rsidRDefault="00F173C1">
            <w:pPr>
              <w:rPr>
                <w:sz w:val="18"/>
                <w:szCs w:val="18"/>
              </w:rPr>
            </w:pPr>
          </w:p>
          <w:p w14:paraId="70E91E0C" w14:textId="77777777" w:rsidR="00F173C1" w:rsidRDefault="00F173C1">
            <w:pPr>
              <w:rPr>
                <w:sz w:val="18"/>
                <w:szCs w:val="18"/>
              </w:rPr>
            </w:pPr>
          </w:p>
          <w:p w14:paraId="3A329F61" w14:textId="77777777" w:rsidR="00F173C1" w:rsidRDefault="00F173C1">
            <w:pPr>
              <w:rPr>
                <w:sz w:val="18"/>
                <w:szCs w:val="18"/>
              </w:rPr>
            </w:pPr>
          </w:p>
          <w:p w14:paraId="4319312B" w14:textId="77777777" w:rsidR="00F173C1" w:rsidRDefault="00F173C1">
            <w:pPr>
              <w:rPr>
                <w:sz w:val="18"/>
                <w:szCs w:val="18"/>
              </w:rPr>
            </w:pPr>
          </w:p>
          <w:p w14:paraId="38800BCC" w14:textId="77777777" w:rsidR="00F173C1" w:rsidRDefault="00F173C1">
            <w:pPr>
              <w:rPr>
                <w:sz w:val="18"/>
                <w:szCs w:val="18"/>
              </w:rPr>
            </w:pPr>
          </w:p>
          <w:p w14:paraId="23516E66" w14:textId="77777777" w:rsidR="00F173C1" w:rsidRDefault="00F173C1">
            <w:pPr>
              <w:rPr>
                <w:sz w:val="18"/>
                <w:szCs w:val="18"/>
              </w:rPr>
            </w:pPr>
          </w:p>
          <w:p w14:paraId="0604F801" w14:textId="77777777" w:rsidR="00F173C1" w:rsidRDefault="00F173C1">
            <w:pPr>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07AAF3A4" w14:textId="77777777" w:rsidR="00F173C1" w:rsidRDefault="00165D0F">
            <w:pPr>
              <w:jc w:val="both"/>
              <w:rPr>
                <w:b/>
                <w:bCs/>
                <w:sz w:val="16"/>
                <w:szCs w:val="16"/>
                <w:highlight w:val="green"/>
                <w:lang w:eastAsia="zh-CN"/>
              </w:rPr>
            </w:pPr>
            <w:r>
              <w:rPr>
                <w:b/>
                <w:bCs/>
                <w:sz w:val="16"/>
                <w:szCs w:val="16"/>
                <w:highlight w:val="green"/>
                <w:lang w:eastAsia="zh-CN"/>
              </w:rPr>
              <w:t>[116b] Agreement</w:t>
            </w:r>
          </w:p>
          <w:p w14:paraId="445193AC" w14:textId="77777777" w:rsidR="00F173C1" w:rsidRDefault="00165D0F">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sz w:val="18"/>
                <w:szCs w:val="18"/>
              </w:rPr>
              <w:t>UE-initiated/event-driven beam report</w:t>
            </w:r>
            <w:r>
              <w:rPr>
                <w:rFonts w:eastAsia="Times New Roman"/>
                <w:color w:val="000000"/>
                <w:sz w:val="18"/>
                <w:szCs w:val="18"/>
                <w:lang w:eastAsia="zh-CN"/>
              </w:rPr>
              <w:t>ing, following options are supported</w:t>
            </w:r>
            <w:r>
              <w:rPr>
                <w:rFonts w:eastAsia="Times New Roman"/>
                <w:color w:val="FF0000"/>
                <w:sz w:val="18"/>
                <w:szCs w:val="18"/>
                <w:lang w:eastAsia="zh-CN"/>
              </w:rPr>
              <w:t>:</w:t>
            </w:r>
          </w:p>
          <w:p w14:paraId="089B1710" w14:textId="77777777" w:rsidR="00F173C1" w:rsidRDefault="00165D0F">
            <w:pPr>
              <w:snapToGrid w:val="0"/>
              <w:rPr>
                <w:rFonts w:eastAsiaTheme="minorEastAsia"/>
                <w:sz w:val="18"/>
                <w:szCs w:val="18"/>
                <w:lang w:eastAsia="zh-CN"/>
              </w:rPr>
            </w:pPr>
            <w:r>
              <w:rPr>
                <w:rFonts w:eastAsiaTheme="minorEastAsia"/>
                <w:sz w:val="18"/>
                <w:szCs w:val="18"/>
                <w:highlight w:val="yellow"/>
                <w:lang w:eastAsia="zh-CN"/>
              </w:rPr>
              <w:t>…</w:t>
            </w:r>
          </w:p>
          <w:p w14:paraId="40D071AB" w14:textId="77777777" w:rsidR="00F173C1" w:rsidRDefault="00165D0F">
            <w:pPr>
              <w:shd w:val="clear" w:color="auto" w:fill="FFFFFF"/>
              <w:snapToGrid w:val="0"/>
              <w:rPr>
                <w:rFonts w:eastAsia="Times New Roman"/>
                <w:sz w:val="18"/>
                <w:szCs w:val="18"/>
                <w:lang w:eastAsia="zh-CN"/>
              </w:rPr>
            </w:pPr>
            <w:r>
              <w:rPr>
                <w:sz w:val="18"/>
                <w:szCs w:val="18"/>
              </w:rPr>
              <w:t xml:space="preserve">For above procedures, </w:t>
            </w:r>
            <w:r>
              <w:rPr>
                <w:rFonts w:eastAsia="Times New Roman" w:hint="eastAsia"/>
                <w:sz w:val="18"/>
                <w:szCs w:val="18"/>
                <w:lang w:eastAsia="zh-CN"/>
              </w:rPr>
              <w:t>c</w:t>
            </w:r>
            <w:r>
              <w:rPr>
                <w:rFonts w:eastAsia="Times New Roman"/>
                <w:sz w:val="18"/>
                <w:szCs w:val="18"/>
                <w:lang w:eastAsia="zh-CN"/>
              </w:rPr>
              <w:t>ross</w:t>
            </w:r>
            <w:r>
              <w:rPr>
                <w:sz w:val="18"/>
                <w:szCs w:val="18"/>
                <w:lang w:eastAsia="zh-CN"/>
              </w:rPr>
              <w:t>-</w:t>
            </w:r>
            <w:r>
              <w:rPr>
                <w:rFonts w:hint="eastAsia"/>
                <w:sz w:val="18"/>
                <w:szCs w:val="18"/>
                <w:lang w:eastAsia="zh-CN"/>
              </w:rPr>
              <w:t>CC</w:t>
            </w:r>
            <w:r>
              <w:rPr>
                <w:sz w:val="18"/>
                <w:szCs w:val="18"/>
                <w:lang w:eastAsia="zh-CN"/>
              </w:rPr>
              <w:t xml:space="preserve"> beam reporting is supported for both options.</w:t>
            </w:r>
          </w:p>
          <w:p w14:paraId="17A57115" w14:textId="77777777" w:rsidR="00F173C1" w:rsidRDefault="00165D0F">
            <w:pPr>
              <w:numPr>
                <w:ilvl w:val="0"/>
                <w:numId w:val="36"/>
              </w:numPr>
              <w:shd w:val="clear" w:color="auto" w:fill="FFFFFF"/>
              <w:snapToGrid w:val="0"/>
              <w:rPr>
                <w:rFonts w:eastAsia="Times New Roman"/>
                <w:sz w:val="18"/>
                <w:szCs w:val="18"/>
                <w:highlight w:val="yellow"/>
                <w:lang w:eastAsia="zh-CN"/>
              </w:rPr>
            </w:pPr>
            <w:r>
              <w:rPr>
                <w:rFonts w:eastAsia="Times New Roman"/>
                <w:sz w:val="18"/>
                <w:szCs w:val="18"/>
                <w:highlight w:val="yellow"/>
                <w:lang w:eastAsia="zh-CN"/>
              </w:rPr>
              <w:t>FFS: Details.</w:t>
            </w:r>
          </w:p>
          <w:p w14:paraId="40F002CD" w14:textId="77777777" w:rsidR="00F173C1" w:rsidRDefault="00F173C1">
            <w:pPr>
              <w:contextualSpacing/>
              <w:jc w:val="both"/>
              <w:rPr>
                <w:b/>
                <w:bCs/>
                <w:color w:val="0000FF"/>
                <w:sz w:val="18"/>
                <w:szCs w:val="18"/>
              </w:rPr>
            </w:pPr>
          </w:p>
          <w:p w14:paraId="52A859F3" w14:textId="77777777" w:rsidR="00F173C1" w:rsidRDefault="00165D0F">
            <w:pPr>
              <w:shd w:val="clear" w:color="auto" w:fill="FFFFFF"/>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 </w:t>
            </w:r>
            <w:r>
              <w:rPr>
                <w:color w:val="0000FF"/>
                <w:sz w:val="18"/>
                <w:szCs w:val="18"/>
                <w:lang w:eastAsia="zh-CN"/>
              </w:rPr>
              <w:t xml:space="preserve">Per last meeting outcome and companies input, we have following proposals and observations. </w:t>
            </w:r>
            <w:r>
              <w:rPr>
                <w:bCs/>
                <w:color w:val="0000FF"/>
                <w:sz w:val="18"/>
                <w:szCs w:val="18"/>
              </w:rPr>
              <w:t xml:space="preserve">  </w:t>
            </w:r>
          </w:p>
          <w:p w14:paraId="1F8F9333" w14:textId="77777777" w:rsidR="00F173C1" w:rsidRDefault="00F173C1">
            <w:pPr>
              <w:adjustRightInd w:val="0"/>
              <w:snapToGrid w:val="0"/>
              <w:rPr>
                <w:b/>
                <w:color w:val="0000FF"/>
                <w:sz w:val="18"/>
                <w:szCs w:val="18"/>
              </w:rPr>
            </w:pPr>
          </w:p>
          <w:p w14:paraId="620ECFC9" w14:textId="77777777" w:rsidR="00F173C1" w:rsidRDefault="00165D0F">
            <w:pPr>
              <w:shd w:val="clear" w:color="auto" w:fill="FFFFFF"/>
              <w:rPr>
                <w:rFonts w:eastAsia="宋体"/>
                <w:color w:val="000000"/>
                <w:sz w:val="20"/>
                <w:szCs w:val="20"/>
              </w:rPr>
            </w:pPr>
            <w:r>
              <w:rPr>
                <w:rFonts w:eastAsia="宋体"/>
                <w:b/>
                <w:bCs/>
                <w:iCs/>
                <w:color w:val="000000"/>
                <w:sz w:val="20"/>
                <w:szCs w:val="20"/>
                <w:highlight w:val="yellow"/>
                <w:u w:val="single"/>
              </w:rPr>
              <w:t>Proposal 4.1:</w:t>
            </w:r>
            <w:r>
              <w:rPr>
                <w:rFonts w:eastAsia="宋体"/>
                <w:color w:val="000000"/>
                <w:sz w:val="20"/>
                <w:szCs w:val="20"/>
              </w:rPr>
              <w:t xml:space="preserve"> On </w:t>
            </w:r>
            <w:r>
              <w:rPr>
                <w:rFonts w:eastAsia="宋体" w:hint="eastAsia"/>
                <w:color w:val="000000"/>
                <w:sz w:val="20"/>
                <w:szCs w:val="20"/>
              </w:rPr>
              <w:t>c</w:t>
            </w:r>
            <w:r>
              <w:rPr>
                <w:rFonts w:eastAsia="宋体"/>
                <w:color w:val="000000"/>
                <w:sz w:val="20"/>
                <w:szCs w:val="20"/>
              </w:rPr>
              <w:t>ross-</w:t>
            </w:r>
            <w:r>
              <w:rPr>
                <w:rFonts w:eastAsia="宋体" w:hint="eastAsia"/>
                <w:color w:val="000000"/>
                <w:sz w:val="20"/>
                <w:szCs w:val="20"/>
              </w:rPr>
              <w:t>CC</w:t>
            </w:r>
            <w:r>
              <w:rPr>
                <w:rFonts w:eastAsia="宋体"/>
                <w:color w:val="000000"/>
                <w:sz w:val="20"/>
                <w:szCs w:val="20"/>
              </w:rPr>
              <w:t xml:space="preserve"> beam report transmission procedure for UE-initiated/event-driven beam reporting, regarding Event-2, the following is supported </w:t>
            </w:r>
          </w:p>
          <w:p w14:paraId="6D463E10" w14:textId="77777777" w:rsidR="00F173C1" w:rsidRDefault="00165D0F">
            <w:pPr>
              <w:pStyle w:val="ListParagraph"/>
              <w:numPr>
                <w:ilvl w:val="0"/>
                <w:numId w:val="18"/>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current beam measurement, in a CSI report </w:t>
            </w:r>
            <w:r>
              <w:rPr>
                <w:rFonts w:cs="Times"/>
                <w:color w:val="000000" w:themeColor="text1"/>
                <w:sz w:val="20"/>
                <w:szCs w:val="20"/>
                <w:lang w:eastAsia="zh-CN"/>
              </w:rPr>
              <w:t>configuration, configure RRC parameter about which CC the indicated TCI state is used in</w:t>
            </w:r>
          </w:p>
          <w:p w14:paraId="3AC7E92B" w14:textId="77777777" w:rsidR="00F173C1" w:rsidRDefault="00165D0F">
            <w:pPr>
              <w:pStyle w:val="ListParagraph"/>
              <w:numPr>
                <w:ilvl w:val="1"/>
                <w:numId w:val="18"/>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FFS: whether/how to reuse the existing RRC parameter </w:t>
            </w:r>
            <w:r>
              <w:rPr>
                <w:rFonts w:cs="Times"/>
                <w:i/>
                <w:sz w:val="20"/>
                <w:szCs w:val="20"/>
                <w:lang w:eastAsia="zh-CN"/>
              </w:rPr>
              <w:t>carrier</w:t>
            </w:r>
            <w:r>
              <w:rPr>
                <w:rFonts w:cs="Times"/>
                <w:sz w:val="20"/>
                <w:szCs w:val="20"/>
                <w:lang w:eastAsia="zh-CN"/>
              </w:rPr>
              <w:t xml:space="preserve"> or introduce a new RRC parameter. </w:t>
            </w:r>
          </w:p>
          <w:p w14:paraId="2248EC1E" w14:textId="77777777" w:rsidR="00F173C1" w:rsidRDefault="00165D0F">
            <w:pPr>
              <w:pStyle w:val="ListParagraph"/>
              <w:numPr>
                <w:ilvl w:val="0"/>
                <w:numId w:val="18"/>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RRC parameter about which CC one RS resource set associated with the CSI reporting configuration are from </w:t>
            </w:r>
          </w:p>
          <w:p w14:paraId="6296F80A" w14:textId="77777777" w:rsidR="00F173C1" w:rsidRDefault="00165D0F">
            <w:pPr>
              <w:pStyle w:val="ListParagraph"/>
              <w:numPr>
                <w:ilvl w:val="1"/>
                <w:numId w:val="18"/>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FFS: whether/how to reuse the existing RRC parameter </w:t>
            </w:r>
            <w:r>
              <w:rPr>
                <w:rFonts w:cs="Times"/>
                <w:i/>
                <w:sz w:val="20"/>
                <w:szCs w:val="20"/>
                <w:lang w:eastAsia="zh-CN"/>
              </w:rPr>
              <w:t>carrier</w:t>
            </w:r>
            <w:r>
              <w:rPr>
                <w:rFonts w:cs="Times"/>
                <w:sz w:val="20"/>
                <w:szCs w:val="20"/>
                <w:lang w:eastAsia="zh-CN"/>
              </w:rPr>
              <w:t xml:space="preserve"> or introduce a new RRC parameter. </w:t>
            </w:r>
          </w:p>
          <w:p w14:paraId="54B679DD" w14:textId="77777777" w:rsidR="00F173C1" w:rsidRDefault="00F173C1">
            <w:pPr>
              <w:adjustRightInd w:val="0"/>
              <w:snapToGrid w:val="0"/>
              <w:spacing w:line="257" w:lineRule="auto"/>
              <w:jc w:val="both"/>
              <w:rPr>
                <w:rFonts w:cs="Times"/>
                <w:sz w:val="20"/>
                <w:szCs w:val="20"/>
                <w:lang w:eastAsia="zh-CN"/>
              </w:rPr>
            </w:pPr>
          </w:p>
          <w:p w14:paraId="776DF224" w14:textId="1654F4BA" w:rsidR="00F173C1" w:rsidRDefault="00165D0F">
            <w:pPr>
              <w:shd w:val="clear" w:color="auto" w:fill="FFFFFF"/>
              <w:jc w:val="both"/>
              <w:rPr>
                <w:rFonts w:eastAsia="MS Mincho"/>
                <w:color w:val="FF0000"/>
                <w:sz w:val="18"/>
                <w:szCs w:val="18"/>
                <w:lang w:eastAsia="ja-JP"/>
              </w:rPr>
            </w:pPr>
            <w:r>
              <w:rPr>
                <w:sz w:val="18"/>
                <w:szCs w:val="18"/>
                <w:lang w:eastAsia="zh-CN"/>
              </w:rPr>
              <w:t xml:space="preserve">Supported by: Fujitsu, </w:t>
            </w:r>
            <w:r w:rsidRPr="008D30F5">
              <w:rPr>
                <w:color w:val="000000" w:themeColor="text1"/>
                <w:sz w:val="18"/>
                <w:szCs w:val="18"/>
                <w:lang w:eastAsia="zh-CN"/>
              </w:rPr>
              <w:t>ZTE, Qualcomm, CATT, Ericsson (only for new beam), Samsung, Huawei/</w:t>
            </w:r>
            <w:proofErr w:type="spellStart"/>
            <w:r w:rsidRPr="008D30F5">
              <w:rPr>
                <w:color w:val="000000" w:themeColor="text1"/>
                <w:sz w:val="18"/>
                <w:szCs w:val="18"/>
                <w:lang w:eastAsia="zh-CN"/>
              </w:rPr>
              <w:t>HiSi</w:t>
            </w:r>
            <w:proofErr w:type="spellEnd"/>
            <w:r w:rsidRPr="008D30F5">
              <w:rPr>
                <w:color w:val="000000" w:themeColor="text1"/>
                <w:sz w:val="18"/>
                <w:szCs w:val="18"/>
                <w:lang w:eastAsia="zh-CN"/>
              </w:rPr>
              <w:t xml:space="preserve">, </w:t>
            </w:r>
            <w:proofErr w:type="spellStart"/>
            <w:r w:rsidRPr="008D30F5">
              <w:rPr>
                <w:color w:val="000000" w:themeColor="text1"/>
                <w:sz w:val="18"/>
                <w:szCs w:val="18"/>
                <w:lang w:eastAsia="zh-CN"/>
              </w:rPr>
              <w:t>xiaomi</w:t>
            </w:r>
            <w:proofErr w:type="spellEnd"/>
            <w:r w:rsidRPr="008D30F5">
              <w:rPr>
                <w:color w:val="000000" w:themeColor="text1"/>
                <w:sz w:val="18"/>
                <w:szCs w:val="18"/>
                <w:lang w:eastAsia="zh-CN"/>
              </w:rPr>
              <w:t>, Lenovo, Google, MediaTek, CMCC (only use carrier)</w:t>
            </w:r>
            <w:r w:rsidRPr="008D30F5">
              <w:rPr>
                <w:rFonts w:eastAsia="MS Mincho" w:hint="eastAsia"/>
                <w:color w:val="000000" w:themeColor="text1"/>
                <w:sz w:val="18"/>
                <w:szCs w:val="18"/>
                <w:lang w:eastAsia="ja-JP"/>
              </w:rPr>
              <w:t xml:space="preserve">, </w:t>
            </w:r>
            <w:r w:rsidRPr="008D30F5">
              <w:rPr>
                <w:rFonts w:eastAsia="MS Mincho"/>
                <w:color w:val="000000" w:themeColor="text1"/>
                <w:sz w:val="18"/>
                <w:szCs w:val="18"/>
                <w:lang w:eastAsia="ja-JP"/>
              </w:rPr>
              <w:t xml:space="preserve">NEC, Futurewei, Qualcomm (only for new beam), Sharp, Intel (same CC), CATT, </w:t>
            </w:r>
            <w:proofErr w:type="spellStart"/>
            <w:r w:rsidRPr="008D30F5">
              <w:rPr>
                <w:rFonts w:eastAsia="MS Mincho"/>
                <w:color w:val="000000" w:themeColor="text1"/>
                <w:sz w:val="18"/>
                <w:szCs w:val="18"/>
                <w:lang w:eastAsia="ja-JP"/>
              </w:rPr>
              <w:t>Spreadtrum</w:t>
            </w:r>
            <w:proofErr w:type="spellEnd"/>
            <w:r w:rsidRPr="008D30F5">
              <w:rPr>
                <w:rFonts w:eastAsia="MS Mincho"/>
                <w:color w:val="000000" w:themeColor="text1"/>
                <w:sz w:val="18"/>
                <w:szCs w:val="18"/>
                <w:lang w:eastAsia="ja-JP"/>
              </w:rPr>
              <w:t>, New H3C, Honor, vivo (only for new beam),</w:t>
            </w:r>
            <w:r w:rsidR="00632043" w:rsidRPr="008D30F5">
              <w:rPr>
                <w:rFonts w:eastAsia="MS Mincho"/>
                <w:color w:val="000000" w:themeColor="text1"/>
                <w:sz w:val="18"/>
                <w:szCs w:val="18"/>
                <w:lang w:eastAsia="ja-JP"/>
              </w:rPr>
              <w:t xml:space="preserve"> </w:t>
            </w:r>
            <w:proofErr w:type="spellStart"/>
            <w:r w:rsidR="00632043">
              <w:rPr>
                <w:rFonts w:eastAsia="MS Mincho"/>
                <w:color w:val="FF0000"/>
                <w:sz w:val="18"/>
                <w:szCs w:val="18"/>
                <w:lang w:eastAsia="ja-JP"/>
              </w:rPr>
              <w:t>Transsion</w:t>
            </w:r>
            <w:proofErr w:type="spellEnd"/>
            <w:r w:rsidR="00632043">
              <w:rPr>
                <w:rFonts w:eastAsia="MS Mincho"/>
                <w:color w:val="FF0000"/>
                <w:sz w:val="18"/>
                <w:szCs w:val="18"/>
                <w:lang w:eastAsia="ja-JP"/>
              </w:rPr>
              <w:t>, Apple (new beam only)</w:t>
            </w:r>
            <w:r w:rsidR="00F37CC5">
              <w:rPr>
                <w:rFonts w:eastAsia="MS Mincho"/>
                <w:color w:val="FF0000"/>
                <w:sz w:val="18"/>
                <w:szCs w:val="18"/>
                <w:lang w:eastAsia="ja-JP"/>
              </w:rPr>
              <w:t xml:space="preserve">, ETRI, Sony, </w:t>
            </w:r>
            <w:r w:rsidR="00094B14">
              <w:rPr>
                <w:rFonts w:eastAsia="MS Mincho"/>
                <w:color w:val="FF0000"/>
                <w:sz w:val="18"/>
                <w:szCs w:val="18"/>
                <w:lang w:eastAsia="ja-JP"/>
              </w:rPr>
              <w:t>LG (only for new beam),</w:t>
            </w:r>
          </w:p>
          <w:p w14:paraId="4FEF4DA2" w14:textId="77777777" w:rsidR="00F173C1" w:rsidRDefault="00165D0F">
            <w:pPr>
              <w:shd w:val="clear" w:color="auto" w:fill="FFFFFF"/>
              <w:jc w:val="both"/>
              <w:rPr>
                <w:color w:val="FF0000"/>
                <w:sz w:val="18"/>
                <w:szCs w:val="18"/>
                <w:lang w:eastAsia="zh-CN"/>
              </w:rPr>
            </w:pPr>
            <w:r>
              <w:rPr>
                <w:sz w:val="18"/>
                <w:szCs w:val="18"/>
                <w:lang w:eastAsia="zh-CN"/>
              </w:rPr>
              <w:t xml:space="preserve">Not supported by: </w:t>
            </w:r>
            <w:r>
              <w:rPr>
                <w:color w:val="FF0000"/>
                <w:sz w:val="18"/>
                <w:szCs w:val="18"/>
                <w:lang w:eastAsia="zh-CN"/>
              </w:rPr>
              <w:t>OPPO</w:t>
            </w:r>
          </w:p>
          <w:p w14:paraId="2A8211C0" w14:textId="77777777" w:rsidR="00F173C1" w:rsidRDefault="00F173C1">
            <w:pPr>
              <w:contextualSpacing/>
              <w:jc w:val="both"/>
              <w:rPr>
                <w:b/>
                <w:bCs/>
                <w:color w:val="0000FF"/>
                <w:sz w:val="18"/>
                <w:szCs w:val="18"/>
              </w:rPr>
            </w:pPr>
          </w:p>
          <w:p w14:paraId="5AEFBAAE" w14:textId="77777777" w:rsidR="00F173C1" w:rsidRDefault="00F173C1">
            <w:pPr>
              <w:contextualSpacing/>
              <w:jc w:val="both"/>
              <w:rPr>
                <w:b/>
                <w:bCs/>
                <w:color w:val="0000FF"/>
                <w:sz w:val="18"/>
                <w:szCs w:val="18"/>
              </w:rPr>
            </w:pPr>
          </w:p>
          <w:p w14:paraId="39D98D70" w14:textId="77777777" w:rsidR="00F173C1" w:rsidRDefault="00F173C1">
            <w:pPr>
              <w:contextualSpacing/>
              <w:jc w:val="both"/>
              <w:rPr>
                <w:b/>
                <w:bCs/>
                <w:color w:val="0000FF"/>
                <w:sz w:val="18"/>
                <w:szCs w:val="18"/>
              </w:rPr>
            </w:pPr>
          </w:p>
        </w:tc>
      </w:tr>
      <w:tr w:rsidR="00F173C1" w14:paraId="55CDDE78"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14E85217" w14:textId="77777777" w:rsidR="00F173C1" w:rsidRDefault="00165D0F">
            <w:pPr>
              <w:snapToGrid w:val="0"/>
              <w:rPr>
                <w:color w:val="000000" w:themeColor="text1"/>
                <w:sz w:val="18"/>
                <w:szCs w:val="18"/>
                <w:lang w:eastAsia="zh-CN"/>
              </w:rPr>
            </w:pPr>
            <w:r>
              <w:rPr>
                <w:color w:val="000000" w:themeColor="text1"/>
                <w:sz w:val="18"/>
                <w:szCs w:val="18"/>
                <w:lang w:eastAsia="zh-CN"/>
              </w:rPr>
              <w:lastRenderedPageBreak/>
              <w:t>4.2</w:t>
            </w:r>
          </w:p>
        </w:tc>
        <w:tc>
          <w:tcPr>
            <w:tcW w:w="2163" w:type="dxa"/>
            <w:tcBorders>
              <w:top w:val="single" w:sz="4" w:space="0" w:color="auto"/>
              <w:left w:val="single" w:sz="4" w:space="0" w:color="auto"/>
              <w:bottom w:val="single" w:sz="4" w:space="0" w:color="auto"/>
              <w:right w:val="single" w:sz="4" w:space="0" w:color="auto"/>
            </w:tcBorders>
          </w:tcPr>
          <w:p w14:paraId="2FA205C9" w14:textId="77777777" w:rsidR="00F173C1" w:rsidRDefault="00165D0F">
            <w:pPr>
              <w:contextualSpacing/>
              <w:rPr>
                <w:sz w:val="18"/>
                <w:szCs w:val="18"/>
              </w:rPr>
            </w:pPr>
            <w:r>
              <w:rPr>
                <w:sz w:val="18"/>
                <w:szCs w:val="18"/>
              </w:rPr>
              <w:t>First and second channel configuration</w:t>
            </w:r>
          </w:p>
          <w:p w14:paraId="75C4CA28" w14:textId="77777777" w:rsidR="00F173C1" w:rsidRDefault="00165D0F">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rPr>
              <w:t>same or different CC(s) between first and second channel, etc.</w:t>
            </w:r>
          </w:p>
        </w:tc>
        <w:tc>
          <w:tcPr>
            <w:tcW w:w="7232" w:type="dxa"/>
            <w:tcBorders>
              <w:top w:val="single" w:sz="4" w:space="0" w:color="auto"/>
              <w:left w:val="single" w:sz="4" w:space="0" w:color="auto"/>
              <w:bottom w:val="single" w:sz="4" w:space="0" w:color="auto"/>
              <w:right w:val="single" w:sz="4" w:space="0" w:color="auto"/>
            </w:tcBorders>
          </w:tcPr>
          <w:p w14:paraId="198C4E14" w14:textId="77777777" w:rsidR="00F173C1" w:rsidRDefault="00165D0F">
            <w:pPr>
              <w:rPr>
                <w:b/>
                <w:bCs/>
                <w:sz w:val="18"/>
                <w:szCs w:val="18"/>
              </w:rPr>
            </w:pPr>
            <w:r>
              <w:rPr>
                <w:b/>
                <w:bCs/>
                <w:sz w:val="18"/>
                <w:szCs w:val="18"/>
                <w:highlight w:val="green"/>
                <w:lang w:eastAsia="zh-CN"/>
              </w:rPr>
              <w:t xml:space="preserve">[118] </w:t>
            </w:r>
            <w:r>
              <w:rPr>
                <w:b/>
                <w:bCs/>
                <w:sz w:val="18"/>
                <w:szCs w:val="18"/>
                <w:highlight w:val="green"/>
              </w:rPr>
              <w:t>Agreement</w:t>
            </w:r>
          </w:p>
          <w:p w14:paraId="369C1E2C" w14:textId="77777777" w:rsidR="00F173C1" w:rsidRDefault="00165D0F">
            <w:pPr>
              <w:shd w:val="clear" w:color="auto" w:fill="FFFFFF"/>
              <w:adjustRightInd w:val="0"/>
              <w:snapToGrid w:val="0"/>
              <w:rPr>
                <w:rFonts w:eastAsia="宋体"/>
                <w:sz w:val="18"/>
                <w:szCs w:val="18"/>
              </w:rPr>
            </w:pPr>
            <w:r>
              <w:rPr>
                <w:rFonts w:eastAsia="宋体"/>
                <w:color w:val="000000"/>
                <w:sz w:val="18"/>
                <w:szCs w:val="18"/>
              </w:rPr>
              <w:t>On beam report transmission procedure for UE-initiated/</w:t>
            </w:r>
            <w:r>
              <w:rPr>
                <w:rFonts w:eastAsia="宋体"/>
                <w:sz w:val="18"/>
                <w:szCs w:val="18"/>
              </w:rPr>
              <w:t>event-driven beam reporting, regarding Event-2, for at least Mode-B, the beam report should be carried in the second UL channel in the CC where the corresponding CSI report configuration is configured.</w:t>
            </w:r>
          </w:p>
          <w:p w14:paraId="1E3E4DB6" w14:textId="77777777" w:rsidR="00F173C1" w:rsidRDefault="00165D0F">
            <w:pPr>
              <w:pStyle w:val="ListParagraph"/>
              <w:numPr>
                <w:ilvl w:val="0"/>
                <w:numId w:val="18"/>
              </w:numPr>
              <w:shd w:val="clear" w:color="auto" w:fill="FFFFFF"/>
              <w:adjustRightInd w:val="0"/>
              <w:snapToGrid w:val="0"/>
              <w:spacing w:after="0"/>
              <w:rPr>
                <w:rFonts w:cs="Times"/>
                <w:sz w:val="18"/>
                <w:szCs w:val="18"/>
                <w:lang w:eastAsia="zh-CN"/>
              </w:rPr>
            </w:pPr>
            <w:r>
              <w:rPr>
                <w:rFonts w:cs="Times"/>
                <w:sz w:val="18"/>
                <w:szCs w:val="18"/>
                <w:lang w:eastAsia="zh-CN"/>
              </w:rPr>
              <w:t xml:space="preserve">Above applies to both cross-CC and same-CC beam report. </w:t>
            </w:r>
          </w:p>
          <w:p w14:paraId="5737FCC8" w14:textId="77777777" w:rsidR="00F173C1" w:rsidRDefault="00165D0F">
            <w:pPr>
              <w:pStyle w:val="ListParagraph"/>
              <w:numPr>
                <w:ilvl w:val="0"/>
                <w:numId w:val="18"/>
              </w:numPr>
              <w:shd w:val="clear" w:color="auto" w:fill="FFFFFF"/>
              <w:adjustRightInd w:val="0"/>
              <w:snapToGrid w:val="0"/>
              <w:spacing w:after="0"/>
              <w:rPr>
                <w:rFonts w:cs="Times"/>
                <w:color w:val="FF0000"/>
                <w:sz w:val="18"/>
                <w:szCs w:val="18"/>
                <w:lang w:eastAsia="zh-CN"/>
              </w:rPr>
            </w:pPr>
            <w:r>
              <w:rPr>
                <w:rFonts w:cs="Times"/>
                <w:sz w:val="18"/>
                <w:szCs w:val="18"/>
                <w:lang w:eastAsia="zh-CN"/>
              </w:rPr>
              <w:t>Note: Above is applied to the case that second UL channel is PUSCH</w:t>
            </w:r>
            <w:r>
              <w:rPr>
                <w:rFonts w:cs="Times"/>
                <w:color w:val="FF0000"/>
                <w:sz w:val="18"/>
                <w:szCs w:val="18"/>
                <w:lang w:eastAsia="zh-CN"/>
              </w:rPr>
              <w:t xml:space="preserve">. </w:t>
            </w:r>
          </w:p>
          <w:p w14:paraId="19E9714E" w14:textId="77777777" w:rsidR="00F173C1" w:rsidRDefault="00165D0F">
            <w:pPr>
              <w:pStyle w:val="ListParagraph"/>
              <w:numPr>
                <w:ilvl w:val="0"/>
                <w:numId w:val="18"/>
              </w:numPr>
              <w:shd w:val="clear" w:color="auto" w:fill="FFFFFF"/>
              <w:adjustRightInd w:val="0"/>
              <w:snapToGrid w:val="0"/>
              <w:spacing w:after="0"/>
              <w:rPr>
                <w:rFonts w:cs="Times"/>
                <w:sz w:val="18"/>
                <w:szCs w:val="18"/>
                <w:lang w:eastAsia="zh-CN"/>
              </w:rPr>
            </w:pPr>
            <w:r>
              <w:rPr>
                <w:rFonts w:cs="Times"/>
                <w:sz w:val="18"/>
                <w:szCs w:val="18"/>
                <w:lang w:eastAsia="zh-CN"/>
              </w:rPr>
              <w:t xml:space="preserve">FFS: Whether the first and second channels can be from the same/different CC. </w:t>
            </w:r>
          </w:p>
          <w:p w14:paraId="2BAC7F59" w14:textId="77777777" w:rsidR="00F173C1" w:rsidRDefault="00F173C1">
            <w:pPr>
              <w:contextualSpacing/>
              <w:jc w:val="both"/>
              <w:rPr>
                <w:b/>
                <w:bCs/>
                <w:color w:val="0000FF"/>
                <w:sz w:val="18"/>
                <w:szCs w:val="18"/>
              </w:rPr>
            </w:pPr>
          </w:p>
          <w:p w14:paraId="139E5426" w14:textId="77777777" w:rsidR="00F173C1" w:rsidRDefault="00165D0F">
            <w:pPr>
              <w:snapToGrid w:val="0"/>
              <w:jc w:val="both"/>
              <w:rPr>
                <w:rFonts w:eastAsia="宋体"/>
                <w:iCs/>
                <w:color w:val="3333FF"/>
                <w:sz w:val="18"/>
                <w:szCs w:val="18"/>
                <w:lang w:val="en-GB" w:eastAsia="en-US"/>
              </w:rPr>
            </w:pPr>
            <w:r>
              <w:rPr>
                <w:rFonts w:eastAsia="宋体"/>
                <w:b/>
                <w:iCs/>
                <w:color w:val="3333FF"/>
                <w:sz w:val="18"/>
                <w:szCs w:val="18"/>
                <w:u w:val="single"/>
                <w:lang w:val="en-GB" w:eastAsia="en-US"/>
              </w:rPr>
              <w:t>FL Note</w:t>
            </w:r>
            <w:r>
              <w:rPr>
                <w:rFonts w:eastAsia="宋体"/>
                <w:b/>
                <w:iCs/>
                <w:color w:val="3333FF"/>
                <w:sz w:val="18"/>
                <w:szCs w:val="18"/>
                <w:lang w:val="en-GB" w:eastAsia="en-US"/>
              </w:rPr>
              <w:t xml:space="preserve">: </w:t>
            </w:r>
            <w:r>
              <w:rPr>
                <w:rFonts w:eastAsia="宋体"/>
                <w:iCs/>
                <w:color w:val="3333FF"/>
                <w:sz w:val="18"/>
                <w:szCs w:val="18"/>
                <w:lang w:val="en-GB" w:eastAsia="en-US"/>
              </w:rPr>
              <w:t xml:space="preserve">Due to the fact that the first PUCCH only can be from </w:t>
            </w:r>
            <w:proofErr w:type="spellStart"/>
            <w:r>
              <w:rPr>
                <w:rFonts w:eastAsia="宋体"/>
                <w:iCs/>
                <w:color w:val="3333FF"/>
                <w:sz w:val="18"/>
                <w:szCs w:val="18"/>
                <w:lang w:val="en-GB" w:eastAsia="en-US"/>
              </w:rPr>
              <w:t>PCell</w:t>
            </w:r>
            <w:proofErr w:type="spellEnd"/>
            <w:r>
              <w:rPr>
                <w:rFonts w:eastAsia="宋体"/>
                <w:iCs/>
                <w:color w:val="3333FF"/>
                <w:sz w:val="18"/>
                <w:szCs w:val="18"/>
                <w:lang w:val="en-GB" w:eastAsia="en-US"/>
              </w:rPr>
              <w:t xml:space="preserve"> or PUCCH-</w:t>
            </w:r>
            <w:proofErr w:type="spellStart"/>
            <w:r>
              <w:rPr>
                <w:rFonts w:eastAsia="宋体"/>
                <w:iCs/>
                <w:color w:val="3333FF"/>
                <w:sz w:val="18"/>
                <w:szCs w:val="18"/>
                <w:lang w:val="en-GB" w:eastAsia="en-US"/>
              </w:rPr>
              <w:t>SCell</w:t>
            </w:r>
            <w:proofErr w:type="spellEnd"/>
            <w:r>
              <w:rPr>
                <w:rFonts w:eastAsia="宋体"/>
                <w:iCs/>
                <w:color w:val="3333FF"/>
                <w:sz w:val="18"/>
                <w:szCs w:val="18"/>
                <w:lang w:val="en-GB" w:eastAsia="en-US"/>
              </w:rPr>
              <w:t>, enabling different CC/BWPs for first and second channel has clear motivation and majority support.</w:t>
            </w:r>
          </w:p>
          <w:p w14:paraId="3C0EEEFA" w14:textId="77777777" w:rsidR="00F173C1" w:rsidRDefault="00F173C1">
            <w:pPr>
              <w:snapToGrid w:val="0"/>
              <w:jc w:val="both"/>
              <w:rPr>
                <w:rFonts w:eastAsia="宋体"/>
                <w:iCs/>
                <w:color w:val="3333FF"/>
                <w:sz w:val="20"/>
                <w:szCs w:val="20"/>
                <w:lang w:val="en-GB" w:eastAsia="en-US"/>
              </w:rPr>
            </w:pPr>
          </w:p>
          <w:p w14:paraId="23F2B700" w14:textId="77777777" w:rsidR="00F173C1" w:rsidRPr="008D30F5" w:rsidRDefault="00165D0F">
            <w:pPr>
              <w:shd w:val="clear" w:color="auto" w:fill="FFFFFF"/>
              <w:jc w:val="both"/>
              <w:rPr>
                <w:rFonts w:eastAsia="宋体"/>
                <w:color w:val="000000" w:themeColor="text1"/>
                <w:sz w:val="20"/>
                <w:szCs w:val="20"/>
              </w:rPr>
            </w:pPr>
            <w:r>
              <w:rPr>
                <w:rFonts w:eastAsia="宋体"/>
                <w:b/>
                <w:bCs/>
                <w:iCs/>
                <w:color w:val="000000"/>
                <w:sz w:val="20"/>
                <w:szCs w:val="20"/>
                <w:highlight w:val="yellow"/>
                <w:u w:val="single"/>
              </w:rPr>
              <w:t>Proposed 4.2:</w:t>
            </w:r>
            <w:r>
              <w:rPr>
                <w:rFonts w:eastAsia="宋体"/>
                <w:color w:val="000000"/>
                <w:sz w:val="20"/>
                <w:szCs w:val="20"/>
              </w:rPr>
              <w:t xml:space="preserve"> </w:t>
            </w:r>
            <w:r>
              <w:rPr>
                <w:rFonts w:eastAsia="宋体"/>
                <w:sz w:val="20"/>
                <w:szCs w:val="20"/>
              </w:rPr>
              <w:t xml:space="preserve">On cross-CC beam report transmission procedure for UE-initiated/event-driven beam reporting, regarding Event-2, for </w:t>
            </w:r>
            <w:r>
              <w:rPr>
                <w:rFonts w:eastAsia="宋体"/>
                <w:b/>
                <w:sz w:val="20"/>
                <w:szCs w:val="20"/>
              </w:rPr>
              <w:t>both Mode-A and Mode-B</w:t>
            </w:r>
            <w:r>
              <w:rPr>
                <w:rFonts w:eastAsia="宋体"/>
                <w:sz w:val="20"/>
                <w:szCs w:val="20"/>
              </w:rPr>
              <w:t xml:space="preserve">, the first PUCCH and the second </w:t>
            </w:r>
            <w:r w:rsidRPr="008D30F5">
              <w:rPr>
                <w:rFonts w:eastAsia="宋体"/>
                <w:color w:val="000000" w:themeColor="text1"/>
                <w:sz w:val="20"/>
                <w:szCs w:val="20"/>
              </w:rPr>
              <w:t xml:space="preserve">PUSCH can be from the same or different CC(s) </w:t>
            </w:r>
          </w:p>
          <w:p w14:paraId="31634E19" w14:textId="77777777" w:rsidR="00F173C1" w:rsidRPr="008D30F5" w:rsidRDefault="00165D0F">
            <w:pPr>
              <w:pStyle w:val="ListParagraph"/>
              <w:numPr>
                <w:ilvl w:val="0"/>
                <w:numId w:val="18"/>
              </w:numPr>
              <w:shd w:val="clear" w:color="auto" w:fill="FFFFFF"/>
              <w:jc w:val="both"/>
              <w:rPr>
                <w:color w:val="000000" w:themeColor="text1"/>
                <w:sz w:val="20"/>
                <w:szCs w:val="20"/>
              </w:rPr>
            </w:pPr>
            <w:r w:rsidRPr="008D30F5">
              <w:rPr>
                <w:color w:val="000000" w:themeColor="text1"/>
                <w:sz w:val="20"/>
                <w:szCs w:val="20"/>
              </w:rPr>
              <w:t>FFS: whether the first PUCCH and the second PUSCH should be from the same PUCCH group.</w:t>
            </w:r>
          </w:p>
          <w:p w14:paraId="49B7D96B" w14:textId="77777777" w:rsidR="00F173C1" w:rsidRDefault="00F173C1">
            <w:pPr>
              <w:shd w:val="clear" w:color="auto" w:fill="FFFFFF"/>
              <w:jc w:val="both"/>
              <w:rPr>
                <w:rFonts w:eastAsia="宋体"/>
                <w:color w:val="000000"/>
                <w:sz w:val="20"/>
                <w:szCs w:val="20"/>
              </w:rPr>
            </w:pPr>
          </w:p>
          <w:p w14:paraId="2D1CAA86" w14:textId="2348F878" w:rsidR="00F173C1" w:rsidRDefault="00165D0F">
            <w:pPr>
              <w:shd w:val="clear" w:color="auto" w:fill="FFFFFF"/>
              <w:jc w:val="both"/>
              <w:rPr>
                <w:rFonts w:eastAsia="MS Mincho"/>
                <w:color w:val="000000"/>
                <w:sz w:val="18"/>
                <w:szCs w:val="20"/>
                <w:lang w:eastAsia="ja-JP"/>
              </w:rPr>
            </w:pPr>
            <w:r>
              <w:rPr>
                <w:rFonts w:eastAsia="宋体"/>
                <w:color w:val="000000"/>
                <w:sz w:val="18"/>
                <w:szCs w:val="20"/>
              </w:rPr>
              <w:t xml:space="preserve">Supported by: </w:t>
            </w:r>
            <w:r>
              <w:rPr>
                <w:rFonts w:eastAsia="宋体" w:hint="eastAsia"/>
                <w:color w:val="FF0000"/>
                <w:sz w:val="18"/>
                <w:szCs w:val="20"/>
                <w:lang w:eastAsia="zh-CN"/>
              </w:rPr>
              <w:t>CMCC</w:t>
            </w:r>
            <w:r>
              <w:rPr>
                <w:rFonts w:eastAsia="宋体"/>
                <w:color w:val="FF0000"/>
                <w:sz w:val="18"/>
                <w:szCs w:val="20"/>
              </w:rPr>
              <w:t xml:space="preserve">, </w:t>
            </w:r>
            <w:r>
              <w:rPr>
                <w:rFonts w:eastAsia="宋体" w:hint="eastAsia"/>
                <w:color w:val="FF0000"/>
                <w:sz w:val="18"/>
                <w:szCs w:val="20"/>
                <w:lang w:eastAsia="zh-CN"/>
              </w:rPr>
              <w:t>M</w:t>
            </w:r>
            <w:r>
              <w:rPr>
                <w:rFonts w:eastAsia="宋体"/>
                <w:color w:val="FF0000"/>
                <w:sz w:val="18"/>
                <w:szCs w:val="20"/>
              </w:rPr>
              <w:t xml:space="preserve">ediaTek, OPPO, </w:t>
            </w:r>
            <w:proofErr w:type="spellStart"/>
            <w:r>
              <w:rPr>
                <w:rFonts w:eastAsia="宋体"/>
                <w:color w:val="FF0000"/>
                <w:sz w:val="18"/>
                <w:szCs w:val="20"/>
              </w:rPr>
              <w:t>xiaomi</w:t>
            </w:r>
            <w:proofErr w:type="spellEnd"/>
            <w:r>
              <w:rPr>
                <w:rFonts w:eastAsia="宋体"/>
                <w:color w:val="FF0000"/>
                <w:sz w:val="18"/>
                <w:szCs w:val="20"/>
              </w:rPr>
              <w:t xml:space="preserve">, Fujitsu (open), ZTE, Ericsson, </w:t>
            </w:r>
            <w:r>
              <w:rPr>
                <w:rFonts w:eastAsia="MS Mincho" w:hint="eastAsia"/>
                <w:color w:val="FF0000"/>
                <w:sz w:val="18"/>
                <w:szCs w:val="20"/>
                <w:lang w:eastAsia="ja-JP"/>
              </w:rPr>
              <w:t>NTT DOCOMO</w:t>
            </w:r>
            <w:r>
              <w:rPr>
                <w:rFonts w:eastAsia="MS Mincho"/>
                <w:color w:val="FF0000"/>
                <w:sz w:val="18"/>
                <w:szCs w:val="20"/>
                <w:lang w:eastAsia="ja-JP"/>
              </w:rPr>
              <w:t xml:space="preserve">, NEC, </w:t>
            </w:r>
            <w:proofErr w:type="spellStart"/>
            <w:r>
              <w:rPr>
                <w:rFonts w:eastAsia="MS Mincho"/>
                <w:color w:val="FF0000"/>
                <w:sz w:val="18"/>
                <w:szCs w:val="20"/>
                <w:lang w:eastAsia="ja-JP"/>
              </w:rPr>
              <w:t>Futurewei</w:t>
            </w:r>
            <w:proofErr w:type="spellEnd"/>
            <w:r>
              <w:rPr>
                <w:rFonts w:eastAsia="MS Mincho"/>
                <w:color w:val="FF0000"/>
                <w:sz w:val="18"/>
                <w:szCs w:val="20"/>
                <w:lang w:eastAsia="ja-JP"/>
              </w:rPr>
              <w:t>, Qualcomm, Huawei/</w:t>
            </w:r>
            <w:proofErr w:type="spellStart"/>
            <w:r>
              <w:rPr>
                <w:rFonts w:eastAsia="MS Mincho"/>
                <w:color w:val="FF0000"/>
                <w:sz w:val="18"/>
                <w:szCs w:val="20"/>
                <w:lang w:eastAsia="ja-JP"/>
              </w:rPr>
              <w:t>HiSi</w:t>
            </w:r>
            <w:proofErr w:type="spellEnd"/>
            <w:r>
              <w:rPr>
                <w:rFonts w:eastAsia="MS Mincho"/>
                <w:color w:val="FF0000"/>
                <w:sz w:val="18"/>
                <w:szCs w:val="20"/>
                <w:lang w:eastAsia="ja-JP"/>
              </w:rPr>
              <w:t xml:space="preserve">, Lenovo, Sharp, CATT, New H3C, HONOR, vivo, </w:t>
            </w:r>
            <w:proofErr w:type="spellStart"/>
            <w:r w:rsidR="00492398">
              <w:rPr>
                <w:rFonts w:eastAsia="MS Mincho"/>
                <w:color w:val="FF0000"/>
                <w:sz w:val="18"/>
                <w:szCs w:val="20"/>
                <w:lang w:eastAsia="ja-JP"/>
              </w:rPr>
              <w:t>Transsion</w:t>
            </w:r>
            <w:proofErr w:type="spellEnd"/>
            <w:r w:rsidR="00492398">
              <w:rPr>
                <w:rFonts w:eastAsia="MS Mincho"/>
                <w:color w:val="FF0000"/>
                <w:sz w:val="18"/>
                <w:szCs w:val="20"/>
                <w:lang w:eastAsia="ja-JP"/>
              </w:rPr>
              <w:t xml:space="preserve">, Apple, </w:t>
            </w:r>
            <w:r w:rsidR="00F37CC5">
              <w:rPr>
                <w:rFonts w:eastAsia="MS Mincho"/>
                <w:color w:val="FF0000"/>
                <w:sz w:val="18"/>
                <w:szCs w:val="20"/>
                <w:lang w:eastAsia="ja-JP"/>
              </w:rPr>
              <w:t xml:space="preserve">ETRI, Sony, </w:t>
            </w:r>
          </w:p>
          <w:p w14:paraId="3FC6A98D" w14:textId="77777777" w:rsidR="00F173C1" w:rsidRDefault="00F173C1">
            <w:pPr>
              <w:snapToGrid w:val="0"/>
              <w:contextualSpacing/>
              <w:jc w:val="both"/>
              <w:rPr>
                <w:b/>
                <w:bCs/>
                <w:color w:val="0000FF"/>
                <w:sz w:val="18"/>
                <w:szCs w:val="18"/>
              </w:rPr>
            </w:pPr>
          </w:p>
          <w:p w14:paraId="43635C04" w14:textId="77777777" w:rsidR="00F173C1" w:rsidRDefault="00F173C1">
            <w:pPr>
              <w:snapToGrid w:val="0"/>
              <w:contextualSpacing/>
              <w:jc w:val="both"/>
              <w:rPr>
                <w:b/>
                <w:bCs/>
                <w:color w:val="0000FF"/>
                <w:sz w:val="18"/>
                <w:szCs w:val="18"/>
              </w:rPr>
            </w:pPr>
          </w:p>
        </w:tc>
      </w:tr>
    </w:tbl>
    <w:p w14:paraId="55DC7357" w14:textId="77777777" w:rsidR="00F173C1" w:rsidRDefault="00165D0F">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506"/>
        <w:gridCol w:w="8479"/>
      </w:tblGrid>
      <w:tr w:rsidR="00F173C1" w14:paraId="503586DE"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541B0F8" w14:textId="77777777" w:rsidR="00F173C1" w:rsidRDefault="00165D0F">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42EBDD6" w14:textId="77777777" w:rsidR="00F173C1" w:rsidRDefault="00165D0F">
            <w:pPr>
              <w:snapToGrid w:val="0"/>
              <w:rPr>
                <w:b/>
                <w:sz w:val="18"/>
                <w:szCs w:val="18"/>
                <w:lang w:eastAsia="zh-CN"/>
              </w:rPr>
            </w:pPr>
            <w:r>
              <w:rPr>
                <w:b/>
                <w:sz w:val="18"/>
                <w:szCs w:val="18"/>
                <w:lang w:eastAsia="zh-CN"/>
              </w:rPr>
              <w:t>Input</w:t>
            </w:r>
          </w:p>
        </w:tc>
      </w:tr>
      <w:tr w:rsidR="00F173C1" w14:paraId="5A8F356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083E178" w14:textId="77777777" w:rsidR="00F173C1" w:rsidRDefault="00165D0F">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4E6D84DF" w14:textId="77777777" w:rsidR="00F173C1" w:rsidRDefault="00165D0F">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 if needed.</w:t>
            </w:r>
          </w:p>
        </w:tc>
      </w:tr>
      <w:tr w:rsidR="00F173C1" w14:paraId="767ABBB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3009AD1" w14:textId="77777777" w:rsidR="00F173C1" w:rsidRDefault="00165D0F">
            <w:pPr>
              <w:snapToGrid w:val="0"/>
              <w:jc w:val="both"/>
              <w:rPr>
                <w:color w:val="000000" w:themeColor="text1"/>
                <w:sz w:val="20"/>
                <w:szCs w:val="20"/>
                <w:lang w:eastAsia="zh-CN"/>
              </w:rPr>
            </w:pPr>
            <w:r>
              <w:rPr>
                <w:rFonts w:hint="eastAsia"/>
                <w:color w:val="000000" w:themeColor="text1"/>
                <w:sz w:val="20"/>
                <w:szCs w:val="20"/>
                <w:lang w:eastAsia="zh-CN"/>
              </w:rPr>
              <w:t>CMCC</w:t>
            </w:r>
          </w:p>
        </w:tc>
        <w:tc>
          <w:tcPr>
            <w:tcW w:w="8479" w:type="dxa"/>
            <w:tcBorders>
              <w:top w:val="single" w:sz="4" w:space="0" w:color="auto"/>
              <w:left w:val="single" w:sz="4" w:space="0" w:color="auto"/>
              <w:bottom w:val="single" w:sz="4" w:space="0" w:color="auto"/>
              <w:right w:val="single" w:sz="4" w:space="0" w:color="auto"/>
            </w:tcBorders>
          </w:tcPr>
          <w:p w14:paraId="09401B12" w14:textId="77777777" w:rsidR="00F173C1" w:rsidRDefault="00165D0F">
            <w:pPr>
              <w:overflowPunct w:val="0"/>
              <w:autoSpaceDE w:val="0"/>
              <w:autoSpaceDN w:val="0"/>
              <w:adjustRightInd w:val="0"/>
              <w:jc w:val="both"/>
              <w:textAlignment w:val="baseline"/>
              <w:rPr>
                <w:sz w:val="18"/>
                <w:szCs w:val="18"/>
                <w:lang w:eastAsia="zh-CN"/>
              </w:rPr>
            </w:pPr>
            <w:r>
              <w:rPr>
                <w:b/>
                <w:bCs/>
                <w:sz w:val="18"/>
                <w:szCs w:val="18"/>
                <w:lang w:eastAsia="zh-CN"/>
              </w:rPr>
              <w:t>Proposal 4.1</w:t>
            </w:r>
            <w:r>
              <w:rPr>
                <w:sz w:val="18"/>
                <w:szCs w:val="18"/>
                <w:lang w:eastAsia="zh-CN"/>
              </w:rPr>
              <w:t>:</w:t>
            </w:r>
            <w:r>
              <w:rPr>
                <w:rFonts w:hint="eastAsia"/>
                <w:sz w:val="18"/>
                <w:szCs w:val="18"/>
                <w:lang w:eastAsia="zh-CN"/>
              </w:rPr>
              <w:t xml:space="preserve"> The </w:t>
            </w:r>
            <w:r>
              <w:rPr>
                <w:sz w:val="18"/>
                <w:szCs w:val="18"/>
                <w:lang w:eastAsia="zh-CN"/>
              </w:rPr>
              <w:t xml:space="preserve">existing RRC parameter </w:t>
            </w:r>
            <w:r>
              <w:rPr>
                <w:i/>
                <w:iCs/>
                <w:sz w:val="18"/>
                <w:szCs w:val="18"/>
                <w:lang w:eastAsia="zh-CN"/>
              </w:rPr>
              <w:t>carrier</w:t>
            </w:r>
            <w:r>
              <w:rPr>
                <w:rFonts w:hint="eastAsia"/>
                <w:sz w:val="18"/>
                <w:szCs w:val="18"/>
                <w:lang w:eastAsia="zh-CN"/>
              </w:rPr>
              <w:t xml:space="preserve"> can be reused for both current beam and new beam.</w:t>
            </w:r>
          </w:p>
          <w:p w14:paraId="7B5B3E87" w14:textId="77777777" w:rsidR="00F173C1" w:rsidRDefault="00165D0F">
            <w:pPr>
              <w:overflowPunct w:val="0"/>
              <w:autoSpaceDE w:val="0"/>
              <w:autoSpaceDN w:val="0"/>
              <w:adjustRightInd w:val="0"/>
              <w:jc w:val="both"/>
              <w:textAlignment w:val="baseline"/>
              <w:rPr>
                <w:sz w:val="18"/>
                <w:szCs w:val="18"/>
                <w:lang w:eastAsia="zh-CN"/>
              </w:rPr>
            </w:pPr>
            <w:r>
              <w:rPr>
                <w:b/>
                <w:bCs/>
                <w:sz w:val="18"/>
                <w:szCs w:val="18"/>
                <w:lang w:eastAsia="zh-CN"/>
              </w:rPr>
              <w:t>Proposed 4.2</w:t>
            </w:r>
            <w:r>
              <w:rPr>
                <w:rFonts w:hint="eastAsia"/>
                <w:sz w:val="18"/>
                <w:szCs w:val="18"/>
                <w:lang w:eastAsia="zh-CN"/>
              </w:rPr>
              <w:t>: Support.</w:t>
            </w:r>
          </w:p>
        </w:tc>
      </w:tr>
      <w:tr w:rsidR="00F173C1" w14:paraId="0F7C751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D7FA934" w14:textId="77777777" w:rsidR="00F173C1" w:rsidRDefault="00165D0F">
            <w:pPr>
              <w:snapToGrid w:val="0"/>
              <w:rPr>
                <w:rFonts w:eastAsia="PMingLiU"/>
                <w:color w:val="000000" w:themeColor="text1"/>
                <w:sz w:val="20"/>
                <w:szCs w:val="20"/>
                <w:lang w:eastAsia="zh-TW"/>
              </w:rPr>
            </w:pPr>
            <w:r>
              <w:rPr>
                <w:rFonts w:eastAsia="PMingLiU" w:hint="eastAsia"/>
                <w:color w:val="000000" w:themeColor="text1"/>
                <w:sz w:val="20"/>
                <w:szCs w:val="20"/>
                <w:lang w:eastAsia="zh-TW"/>
              </w:rPr>
              <w:t>M</w:t>
            </w:r>
            <w:r>
              <w:rPr>
                <w:rFonts w:eastAsia="PMingLiU"/>
                <w:color w:val="000000" w:themeColor="text1"/>
                <w:sz w:val="20"/>
                <w:szCs w:val="20"/>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058B0E61" w14:textId="77777777" w:rsidR="00F173C1" w:rsidRDefault="00165D0F">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4.1: </w:t>
            </w:r>
            <w:r>
              <w:rPr>
                <w:rFonts w:eastAsia="PMingLiU"/>
                <w:color w:val="000000" w:themeColor="text1"/>
                <w:sz w:val="18"/>
                <w:szCs w:val="18"/>
                <w:lang w:eastAsia="zh-TW"/>
              </w:rPr>
              <w:t xml:space="preserve">We prefer to discuss whether </w:t>
            </w:r>
            <w:bookmarkStart w:id="34" w:name="OLE_LINK181"/>
            <w:r>
              <w:rPr>
                <w:rFonts w:eastAsia="PMingLiU"/>
                <w:color w:val="000000" w:themeColor="text1"/>
                <w:sz w:val="18"/>
                <w:szCs w:val="18"/>
                <w:lang w:eastAsia="zh-TW"/>
              </w:rPr>
              <w:t>the new beam and the current beam shall be from the same CC</w:t>
            </w:r>
            <w:bookmarkEnd w:id="34"/>
            <w:r>
              <w:rPr>
                <w:rFonts w:eastAsia="PMingLiU"/>
                <w:color w:val="000000" w:themeColor="text1"/>
                <w:sz w:val="18"/>
                <w:szCs w:val="18"/>
                <w:lang w:eastAsia="zh-TW"/>
              </w:rPr>
              <w:t xml:space="preserve">, and the CC could be different from the CC </w:t>
            </w:r>
            <w:r>
              <w:rPr>
                <w:rFonts w:eastAsia="宋体"/>
                <w:sz w:val="18"/>
                <w:szCs w:val="18"/>
              </w:rPr>
              <w:t>where the corresponding CSI report configuration is configured</w:t>
            </w:r>
            <w:r>
              <w:rPr>
                <w:rFonts w:eastAsia="PMingLiU"/>
                <w:color w:val="000000" w:themeColor="text1"/>
                <w:sz w:val="18"/>
                <w:szCs w:val="18"/>
                <w:lang w:eastAsia="zh-TW"/>
              </w:rPr>
              <w:t xml:space="preserve">. </w:t>
            </w:r>
          </w:p>
          <w:p w14:paraId="42B35496" w14:textId="77777777" w:rsidR="00F173C1" w:rsidRDefault="00165D0F">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If the new beam and the current beam shall be from the same CC, then one RRC parameter is sufficient to indicate the CC where new beam and the current beam are from. If the RRS parameter is not provided, the configured CC is assumed as default.</w:t>
            </w:r>
          </w:p>
          <w:p w14:paraId="74C0E4EB" w14:textId="77777777" w:rsidR="00F173C1" w:rsidRDefault="00165D0F">
            <w:pPr>
              <w:overflowPunct w:val="0"/>
              <w:autoSpaceDE w:val="0"/>
              <w:autoSpaceDN w:val="0"/>
              <w:adjustRightInd w:val="0"/>
              <w:jc w:val="both"/>
              <w:textAlignment w:val="baseline"/>
              <w:rPr>
                <w:rFonts w:eastAsia="PMingLiU"/>
                <w:color w:val="0000FF"/>
                <w:sz w:val="18"/>
                <w:szCs w:val="18"/>
                <w:lang w:eastAsia="zh-TW"/>
              </w:rPr>
            </w:pPr>
            <w:r>
              <w:rPr>
                <w:rFonts w:eastAsia="PMingLiU"/>
                <w:color w:val="0000FF"/>
                <w:sz w:val="18"/>
                <w:szCs w:val="18"/>
                <w:lang w:eastAsia="zh-TW"/>
              </w:rPr>
              <w:t>[Mod]: Let’s check others’ input. TBH, we may not need to review any possible configuration case.</w:t>
            </w:r>
          </w:p>
          <w:p w14:paraId="271AF0D3" w14:textId="77777777" w:rsidR="00F173C1" w:rsidRDefault="00F173C1">
            <w:pPr>
              <w:shd w:val="clear" w:color="auto" w:fill="FFFFFF"/>
              <w:jc w:val="both"/>
              <w:rPr>
                <w:rFonts w:eastAsia="PMingLiU"/>
                <w:b/>
                <w:bCs/>
                <w:color w:val="000000" w:themeColor="text1"/>
                <w:sz w:val="18"/>
                <w:szCs w:val="18"/>
                <w:lang w:eastAsia="zh-TW"/>
              </w:rPr>
            </w:pPr>
          </w:p>
          <w:p w14:paraId="4F95A63E" w14:textId="77777777" w:rsidR="00F173C1" w:rsidRDefault="00165D0F">
            <w:pPr>
              <w:shd w:val="clear" w:color="auto" w:fill="FFFFFF"/>
              <w:jc w:val="both"/>
              <w:rPr>
                <w:rFonts w:eastAsia="PMingLiU"/>
                <w:color w:val="000000"/>
                <w:sz w:val="18"/>
                <w:szCs w:val="18"/>
                <w:lang w:eastAsia="zh-TW"/>
              </w:rPr>
            </w:pPr>
            <w:r>
              <w:rPr>
                <w:rFonts w:eastAsia="PMingLiU"/>
                <w:b/>
                <w:bCs/>
                <w:color w:val="000000" w:themeColor="text1"/>
                <w:sz w:val="18"/>
                <w:szCs w:val="18"/>
                <w:lang w:eastAsia="zh-TW"/>
              </w:rPr>
              <w:t xml:space="preserve">Proposed 4.2: </w:t>
            </w:r>
            <w:r>
              <w:rPr>
                <w:rFonts w:eastAsia="宋体"/>
                <w:color w:val="000000"/>
                <w:sz w:val="18"/>
                <w:szCs w:val="18"/>
              </w:rPr>
              <w:t>Support</w:t>
            </w:r>
            <w:r>
              <w:rPr>
                <w:rFonts w:eastAsia="PMingLiU"/>
                <w:color w:val="000000"/>
                <w:sz w:val="18"/>
                <w:szCs w:val="18"/>
                <w:lang w:eastAsia="zh-TW"/>
              </w:rPr>
              <w:t xml:space="preserve">. </w:t>
            </w:r>
          </w:p>
          <w:p w14:paraId="3B177F53" w14:textId="77777777" w:rsidR="00F173C1" w:rsidRDefault="00165D0F">
            <w:pPr>
              <w:snapToGrid w:val="0"/>
              <w:rPr>
                <w:sz w:val="20"/>
                <w:szCs w:val="20"/>
              </w:rPr>
            </w:pPr>
            <w:r>
              <w:rPr>
                <w:rFonts w:eastAsia="PMingLiU"/>
                <w:color w:val="000000"/>
                <w:sz w:val="18"/>
                <w:szCs w:val="18"/>
                <w:lang w:eastAsia="zh-TW"/>
              </w:rPr>
              <w:t xml:space="preserve">Although it is naturally supported according to RAN1#118 agreement and the PUCCH resource must be in the </w:t>
            </w:r>
            <w:proofErr w:type="spellStart"/>
            <w:r>
              <w:rPr>
                <w:rFonts w:eastAsia="PMingLiU"/>
                <w:color w:val="000000"/>
                <w:sz w:val="18"/>
                <w:szCs w:val="18"/>
                <w:lang w:eastAsia="zh-TW"/>
              </w:rPr>
              <w:t>PCell</w:t>
            </w:r>
            <w:proofErr w:type="spellEnd"/>
            <w:r>
              <w:rPr>
                <w:rFonts w:eastAsia="PMingLiU"/>
                <w:color w:val="000000"/>
                <w:sz w:val="18"/>
                <w:szCs w:val="18"/>
                <w:lang w:eastAsia="zh-TW"/>
              </w:rPr>
              <w:t>, we are fine with this proposal.</w:t>
            </w:r>
          </w:p>
        </w:tc>
      </w:tr>
      <w:tr w:rsidR="00F173C1" w14:paraId="180CE28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4A48FFB" w14:textId="77777777" w:rsidR="00F173C1" w:rsidRDefault="00165D0F">
            <w:pPr>
              <w:snapToGrid w:val="0"/>
              <w:rPr>
                <w:sz w:val="18"/>
                <w:szCs w:val="18"/>
              </w:rPr>
            </w:pPr>
            <w:r>
              <w:rPr>
                <w:sz w:val="18"/>
                <w:szCs w:val="18"/>
              </w:rPr>
              <w:t>OPPO</w:t>
            </w:r>
          </w:p>
        </w:tc>
        <w:tc>
          <w:tcPr>
            <w:tcW w:w="8479" w:type="dxa"/>
            <w:tcBorders>
              <w:top w:val="single" w:sz="4" w:space="0" w:color="auto"/>
              <w:left w:val="single" w:sz="4" w:space="0" w:color="auto"/>
              <w:bottom w:val="single" w:sz="4" w:space="0" w:color="auto"/>
              <w:right w:val="single" w:sz="4" w:space="0" w:color="auto"/>
            </w:tcBorders>
          </w:tcPr>
          <w:p w14:paraId="2834527F" w14:textId="77777777" w:rsidR="00F173C1" w:rsidRDefault="00165D0F">
            <w:pPr>
              <w:overflowPunct w:val="0"/>
              <w:autoSpaceDE w:val="0"/>
              <w:autoSpaceDN w:val="0"/>
              <w:adjustRightInd w:val="0"/>
              <w:textAlignment w:val="baseline"/>
              <w:rPr>
                <w:sz w:val="18"/>
                <w:szCs w:val="18"/>
              </w:rPr>
            </w:pPr>
            <w:r>
              <w:rPr>
                <w:sz w:val="18"/>
                <w:szCs w:val="18"/>
              </w:rPr>
              <w:t>Proposal 4.1: We do not need this proposal. The current RRC configuration for CSI report configuration can do the job. As commented by CMCC, it is the RRC parameter carrier.</w:t>
            </w:r>
          </w:p>
          <w:p w14:paraId="7A4DA275" w14:textId="77777777" w:rsidR="00F173C1" w:rsidRDefault="00165D0F">
            <w:pPr>
              <w:overflowPunct w:val="0"/>
              <w:autoSpaceDE w:val="0"/>
              <w:autoSpaceDN w:val="0"/>
              <w:adjustRightInd w:val="0"/>
              <w:textAlignment w:val="baseline"/>
              <w:rPr>
                <w:sz w:val="18"/>
                <w:szCs w:val="18"/>
              </w:rPr>
            </w:pPr>
            <w:r>
              <w:rPr>
                <w:rFonts w:eastAsia="PMingLiU"/>
                <w:color w:val="0000FF"/>
                <w:sz w:val="18"/>
                <w:szCs w:val="18"/>
                <w:lang w:eastAsia="zh-TW"/>
              </w:rPr>
              <w:t>[Mod]: UE behavior of above assumption should be specified.</w:t>
            </w:r>
          </w:p>
          <w:p w14:paraId="0F5E57EB" w14:textId="77777777" w:rsidR="00F173C1" w:rsidRDefault="00F173C1">
            <w:pPr>
              <w:overflowPunct w:val="0"/>
              <w:autoSpaceDE w:val="0"/>
              <w:autoSpaceDN w:val="0"/>
              <w:adjustRightInd w:val="0"/>
              <w:textAlignment w:val="baseline"/>
              <w:rPr>
                <w:sz w:val="18"/>
                <w:szCs w:val="18"/>
              </w:rPr>
            </w:pPr>
          </w:p>
          <w:p w14:paraId="315F9E20" w14:textId="77777777" w:rsidR="00F173C1" w:rsidRDefault="00165D0F">
            <w:pPr>
              <w:overflowPunct w:val="0"/>
              <w:autoSpaceDE w:val="0"/>
              <w:autoSpaceDN w:val="0"/>
              <w:adjustRightInd w:val="0"/>
              <w:textAlignment w:val="baseline"/>
              <w:rPr>
                <w:sz w:val="18"/>
                <w:szCs w:val="18"/>
              </w:rPr>
            </w:pPr>
            <w:r>
              <w:rPr>
                <w:sz w:val="18"/>
                <w:szCs w:val="18"/>
              </w:rPr>
              <w:t>Proposal 4.2: Ok</w:t>
            </w:r>
          </w:p>
          <w:p w14:paraId="3C41FD9A" w14:textId="77777777" w:rsidR="00F173C1" w:rsidRDefault="00F173C1">
            <w:pPr>
              <w:overflowPunct w:val="0"/>
              <w:autoSpaceDE w:val="0"/>
              <w:autoSpaceDN w:val="0"/>
              <w:adjustRightInd w:val="0"/>
              <w:textAlignment w:val="baseline"/>
              <w:rPr>
                <w:sz w:val="18"/>
                <w:szCs w:val="18"/>
              </w:rPr>
            </w:pPr>
          </w:p>
          <w:p w14:paraId="4AAADDD4" w14:textId="77777777" w:rsidR="00F173C1" w:rsidRDefault="00F173C1">
            <w:pPr>
              <w:overflowPunct w:val="0"/>
              <w:autoSpaceDE w:val="0"/>
              <w:autoSpaceDN w:val="0"/>
              <w:adjustRightInd w:val="0"/>
              <w:textAlignment w:val="baseline"/>
              <w:rPr>
                <w:sz w:val="18"/>
                <w:szCs w:val="18"/>
              </w:rPr>
            </w:pPr>
          </w:p>
        </w:tc>
      </w:tr>
      <w:tr w:rsidR="00F173C1" w14:paraId="2DF29DB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15B776A" w14:textId="77777777" w:rsidR="00F173C1" w:rsidRDefault="00165D0F">
            <w:pPr>
              <w:snapToGrid w:val="0"/>
              <w:rPr>
                <w:sz w:val="18"/>
                <w:szCs w:val="18"/>
                <w:lang w:eastAsia="zh-CN"/>
              </w:rPr>
            </w:pPr>
            <w:r>
              <w:rPr>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6D00E895" w14:textId="77777777" w:rsidR="00F173C1" w:rsidRDefault="00F173C1">
            <w:pPr>
              <w:shd w:val="clear" w:color="auto" w:fill="FFFFFF"/>
              <w:jc w:val="both"/>
              <w:rPr>
                <w:rFonts w:eastAsia="宋体"/>
                <w:b/>
                <w:color w:val="000000"/>
                <w:sz w:val="18"/>
                <w:szCs w:val="18"/>
              </w:rPr>
            </w:pPr>
          </w:p>
          <w:p w14:paraId="56E79C7B" w14:textId="77777777" w:rsidR="00F173C1" w:rsidRDefault="00165D0F">
            <w:pPr>
              <w:shd w:val="clear" w:color="auto" w:fill="FFFFFF"/>
              <w:jc w:val="both"/>
              <w:rPr>
                <w:rFonts w:eastAsia="宋体"/>
                <w:b/>
                <w:color w:val="000000"/>
                <w:sz w:val="18"/>
                <w:szCs w:val="18"/>
              </w:rPr>
            </w:pPr>
            <w:r>
              <w:rPr>
                <w:rFonts w:eastAsia="宋体"/>
                <w:b/>
                <w:color w:val="000000"/>
                <w:sz w:val="18"/>
                <w:szCs w:val="18"/>
              </w:rPr>
              <w:t>Proposal 4.1:</w:t>
            </w:r>
          </w:p>
          <w:p w14:paraId="0E6AFA5F" w14:textId="77777777" w:rsidR="00F173C1" w:rsidRDefault="00165D0F">
            <w:pPr>
              <w:shd w:val="clear" w:color="auto" w:fill="FFFFFF"/>
              <w:jc w:val="both"/>
              <w:rPr>
                <w:sz w:val="18"/>
                <w:szCs w:val="18"/>
                <w:lang w:eastAsia="zh-CN"/>
              </w:rPr>
            </w:pPr>
            <w:r>
              <w:rPr>
                <w:sz w:val="18"/>
                <w:szCs w:val="18"/>
                <w:lang w:eastAsia="zh-CN"/>
              </w:rPr>
              <w:t>It would be appreciated if the proponents could help clarify this proposal. The intention is unclear to us.</w:t>
            </w:r>
          </w:p>
          <w:p w14:paraId="3913C044" w14:textId="77777777" w:rsidR="00F173C1" w:rsidRDefault="00165D0F">
            <w:pPr>
              <w:shd w:val="clear" w:color="auto" w:fill="FFFFFF"/>
              <w:jc w:val="both"/>
              <w:rPr>
                <w:rFonts w:eastAsia="PMingLiU"/>
                <w:color w:val="0000FF"/>
                <w:sz w:val="18"/>
                <w:szCs w:val="18"/>
                <w:lang w:eastAsia="zh-TW"/>
              </w:rPr>
            </w:pPr>
            <w:r>
              <w:rPr>
                <w:rFonts w:eastAsia="PMingLiU"/>
                <w:color w:val="0000FF"/>
                <w:sz w:val="18"/>
                <w:szCs w:val="18"/>
                <w:lang w:eastAsia="zh-TW"/>
              </w:rPr>
              <w:t>[Mod]: Let’s wait for some proponent’s clarification~</w:t>
            </w:r>
          </w:p>
          <w:p w14:paraId="45C3BB8E" w14:textId="77777777" w:rsidR="00F173C1" w:rsidRDefault="00F173C1">
            <w:pPr>
              <w:shd w:val="clear" w:color="auto" w:fill="FFFFFF"/>
              <w:jc w:val="both"/>
              <w:rPr>
                <w:sz w:val="18"/>
                <w:szCs w:val="18"/>
                <w:lang w:eastAsia="zh-CN"/>
              </w:rPr>
            </w:pPr>
          </w:p>
          <w:p w14:paraId="00FF220A" w14:textId="77777777" w:rsidR="00F173C1" w:rsidRDefault="00165D0F">
            <w:pPr>
              <w:shd w:val="clear" w:color="auto" w:fill="FFFFFF"/>
              <w:jc w:val="both"/>
              <w:rPr>
                <w:rFonts w:eastAsia="宋体"/>
                <w:b/>
                <w:color w:val="000000"/>
                <w:sz w:val="18"/>
                <w:szCs w:val="18"/>
              </w:rPr>
            </w:pPr>
            <w:r>
              <w:rPr>
                <w:rFonts w:eastAsia="宋体"/>
                <w:b/>
                <w:color w:val="000000"/>
                <w:sz w:val="18"/>
                <w:szCs w:val="18"/>
              </w:rPr>
              <w:t>Proposal 4.2:</w:t>
            </w:r>
          </w:p>
          <w:p w14:paraId="56C978E0" w14:textId="77777777" w:rsidR="00F173C1" w:rsidRDefault="00165D0F">
            <w:pPr>
              <w:shd w:val="clear" w:color="auto" w:fill="FFFFFF"/>
              <w:jc w:val="both"/>
              <w:rPr>
                <w:sz w:val="18"/>
                <w:szCs w:val="18"/>
                <w:lang w:eastAsia="zh-CN"/>
              </w:rPr>
            </w:pPr>
            <w:r>
              <w:rPr>
                <w:sz w:val="18"/>
                <w:szCs w:val="18"/>
                <w:lang w:eastAsia="zh-CN"/>
              </w:rPr>
              <w:t xml:space="preserve">Support the intention although we think the proposal is not needed since CG PUSCH can be on </w:t>
            </w:r>
            <w:proofErr w:type="spellStart"/>
            <w:r>
              <w:rPr>
                <w:sz w:val="18"/>
                <w:szCs w:val="18"/>
                <w:lang w:eastAsia="zh-CN"/>
              </w:rPr>
              <w:t>PCell</w:t>
            </w:r>
            <w:proofErr w:type="spellEnd"/>
            <w:r>
              <w:rPr>
                <w:sz w:val="18"/>
                <w:szCs w:val="18"/>
                <w:lang w:eastAsia="zh-CN"/>
              </w:rPr>
              <w:t xml:space="preserve"> or </w:t>
            </w:r>
            <w:proofErr w:type="spellStart"/>
            <w:r>
              <w:rPr>
                <w:sz w:val="18"/>
                <w:szCs w:val="18"/>
                <w:lang w:eastAsia="zh-CN"/>
              </w:rPr>
              <w:t>SCell</w:t>
            </w:r>
            <w:proofErr w:type="spellEnd"/>
            <w:r>
              <w:rPr>
                <w:sz w:val="18"/>
                <w:szCs w:val="18"/>
                <w:lang w:eastAsia="zh-CN"/>
              </w:rPr>
              <w:t xml:space="preserve"> where PUCCH is on </w:t>
            </w:r>
            <w:proofErr w:type="spellStart"/>
            <w:r>
              <w:rPr>
                <w:sz w:val="18"/>
                <w:szCs w:val="18"/>
                <w:lang w:eastAsia="zh-CN"/>
              </w:rPr>
              <w:t>PCell</w:t>
            </w:r>
            <w:proofErr w:type="spellEnd"/>
            <w:r>
              <w:rPr>
                <w:sz w:val="18"/>
                <w:szCs w:val="18"/>
                <w:lang w:eastAsia="zh-CN"/>
              </w:rPr>
              <w:t>. If no other restriction is made, it is supported by default. If the majority see the need for the proposal, we suggest the following update.</w:t>
            </w:r>
          </w:p>
          <w:p w14:paraId="0A2F1FC4" w14:textId="77777777" w:rsidR="00F173C1" w:rsidRDefault="00F173C1">
            <w:pPr>
              <w:shd w:val="clear" w:color="auto" w:fill="FFFFFF"/>
              <w:jc w:val="both"/>
              <w:rPr>
                <w:sz w:val="18"/>
                <w:szCs w:val="18"/>
                <w:lang w:eastAsia="zh-CN"/>
              </w:rPr>
            </w:pPr>
          </w:p>
          <w:p w14:paraId="4CE260D8" w14:textId="77777777" w:rsidR="00F173C1" w:rsidRDefault="00165D0F">
            <w:pPr>
              <w:shd w:val="clear" w:color="auto" w:fill="FFFFFF"/>
              <w:jc w:val="both"/>
              <w:rPr>
                <w:rFonts w:eastAsia="宋体"/>
                <w:b/>
                <w:bCs/>
                <w:iCs/>
                <w:color w:val="000000"/>
                <w:sz w:val="18"/>
                <w:szCs w:val="18"/>
                <w:u w:val="single"/>
              </w:rPr>
            </w:pPr>
            <w:r>
              <w:rPr>
                <w:rFonts w:eastAsia="宋体"/>
                <w:b/>
                <w:bCs/>
                <w:iCs/>
                <w:color w:val="000000"/>
                <w:sz w:val="18"/>
                <w:szCs w:val="18"/>
                <w:highlight w:val="yellow"/>
                <w:u w:val="single"/>
              </w:rPr>
              <w:t>Updated</w:t>
            </w:r>
            <w:r>
              <w:rPr>
                <w:sz w:val="18"/>
                <w:szCs w:val="18"/>
                <w:highlight w:val="yellow"/>
                <w:lang w:eastAsia="zh-CN"/>
              </w:rPr>
              <w:t xml:space="preserve"> </w:t>
            </w:r>
            <w:r>
              <w:rPr>
                <w:rFonts w:eastAsia="宋体"/>
                <w:b/>
                <w:bCs/>
                <w:iCs/>
                <w:color w:val="000000"/>
                <w:sz w:val="18"/>
                <w:szCs w:val="18"/>
                <w:highlight w:val="yellow"/>
                <w:u w:val="single"/>
              </w:rPr>
              <w:t>Proposed 4.2:</w:t>
            </w:r>
          </w:p>
          <w:p w14:paraId="23AA129E" w14:textId="77777777" w:rsidR="00F173C1" w:rsidRDefault="00165D0F">
            <w:pPr>
              <w:shd w:val="clear" w:color="auto" w:fill="FFFFFF"/>
              <w:jc w:val="both"/>
              <w:rPr>
                <w:rFonts w:eastAsia="宋体"/>
                <w:sz w:val="18"/>
                <w:szCs w:val="18"/>
              </w:rPr>
            </w:pPr>
            <w:r>
              <w:rPr>
                <w:rFonts w:eastAsia="宋体"/>
                <w:sz w:val="18"/>
                <w:szCs w:val="18"/>
              </w:rPr>
              <w:t xml:space="preserve">On cross-CC beam report transmission procedure for UE-initiated/event-driven beam reporting, regarding Event-2, for </w:t>
            </w:r>
            <w:r>
              <w:rPr>
                <w:rFonts w:eastAsia="宋体"/>
                <w:b/>
                <w:sz w:val="18"/>
                <w:szCs w:val="18"/>
              </w:rPr>
              <w:t>both Mode-A and Mode-B</w:t>
            </w:r>
            <w:r>
              <w:rPr>
                <w:rFonts w:eastAsia="宋体"/>
                <w:sz w:val="18"/>
                <w:szCs w:val="18"/>
              </w:rPr>
              <w:t xml:space="preserve">, </w:t>
            </w:r>
            <w:r>
              <w:rPr>
                <w:rFonts w:eastAsia="宋体"/>
                <w:strike/>
                <w:color w:val="00B0F0"/>
                <w:sz w:val="18"/>
                <w:szCs w:val="18"/>
              </w:rPr>
              <w:t>the first PUCCH and</w:t>
            </w:r>
            <w:r>
              <w:rPr>
                <w:rFonts w:eastAsia="宋体"/>
                <w:color w:val="00B0F0"/>
                <w:sz w:val="18"/>
                <w:szCs w:val="18"/>
              </w:rPr>
              <w:t xml:space="preserve"> </w:t>
            </w:r>
            <w:r>
              <w:rPr>
                <w:rFonts w:eastAsia="宋体"/>
                <w:sz w:val="18"/>
                <w:szCs w:val="18"/>
              </w:rPr>
              <w:t xml:space="preserve">the second PUSCH can be on </w:t>
            </w:r>
            <w:proofErr w:type="spellStart"/>
            <w:r>
              <w:rPr>
                <w:rFonts w:eastAsia="宋体"/>
                <w:b/>
                <w:bCs/>
                <w:color w:val="00B0F0"/>
                <w:sz w:val="18"/>
                <w:szCs w:val="18"/>
              </w:rPr>
              <w:t>PCell</w:t>
            </w:r>
            <w:proofErr w:type="spellEnd"/>
            <w:r>
              <w:rPr>
                <w:rFonts w:eastAsia="宋体"/>
                <w:b/>
                <w:bCs/>
                <w:color w:val="00B0F0"/>
                <w:sz w:val="18"/>
                <w:szCs w:val="18"/>
              </w:rPr>
              <w:t xml:space="preserve"> or </w:t>
            </w:r>
            <w:proofErr w:type="spellStart"/>
            <w:r>
              <w:rPr>
                <w:rFonts w:eastAsia="宋体"/>
                <w:b/>
                <w:bCs/>
                <w:color w:val="00B0F0"/>
                <w:sz w:val="18"/>
                <w:szCs w:val="18"/>
              </w:rPr>
              <w:t>SCell</w:t>
            </w:r>
            <w:proofErr w:type="spellEnd"/>
            <w:r>
              <w:rPr>
                <w:rFonts w:eastAsia="宋体"/>
                <w:color w:val="00B0F0"/>
                <w:sz w:val="18"/>
                <w:szCs w:val="18"/>
              </w:rPr>
              <w:t xml:space="preserve"> </w:t>
            </w:r>
            <w:r>
              <w:rPr>
                <w:rFonts w:eastAsia="宋体"/>
                <w:strike/>
                <w:color w:val="00B0F0"/>
                <w:sz w:val="18"/>
                <w:szCs w:val="18"/>
              </w:rPr>
              <w:t>from the same or different CC(s)</w:t>
            </w:r>
            <w:r>
              <w:rPr>
                <w:rFonts w:eastAsia="宋体"/>
                <w:sz w:val="18"/>
                <w:szCs w:val="18"/>
              </w:rPr>
              <w:t>.</w:t>
            </w:r>
          </w:p>
          <w:p w14:paraId="4E98EA33" w14:textId="77777777" w:rsidR="00F173C1" w:rsidRDefault="00165D0F">
            <w:pPr>
              <w:shd w:val="clear" w:color="auto" w:fill="FFFFFF"/>
              <w:jc w:val="both"/>
              <w:rPr>
                <w:rFonts w:eastAsia="宋体"/>
                <w:sz w:val="18"/>
                <w:szCs w:val="18"/>
              </w:rPr>
            </w:pPr>
            <w:r>
              <w:rPr>
                <w:rFonts w:eastAsia="PMingLiU"/>
                <w:color w:val="0000FF"/>
                <w:sz w:val="18"/>
                <w:szCs w:val="18"/>
                <w:lang w:eastAsia="zh-TW"/>
              </w:rPr>
              <w:t xml:space="preserve">[Mod]: Not a big deal. Let’s check other views. </w:t>
            </w:r>
          </w:p>
          <w:p w14:paraId="5B5D8636" w14:textId="77777777" w:rsidR="00F173C1" w:rsidRDefault="00F173C1">
            <w:pPr>
              <w:overflowPunct w:val="0"/>
              <w:autoSpaceDE w:val="0"/>
              <w:autoSpaceDN w:val="0"/>
              <w:adjustRightInd w:val="0"/>
              <w:jc w:val="both"/>
              <w:textAlignment w:val="baseline"/>
              <w:rPr>
                <w:color w:val="0000FF"/>
                <w:sz w:val="18"/>
                <w:szCs w:val="18"/>
                <w:lang w:eastAsia="zh-CN"/>
              </w:rPr>
            </w:pPr>
          </w:p>
        </w:tc>
      </w:tr>
      <w:tr w:rsidR="00F173C1" w14:paraId="3723D3C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F9A0026" w14:textId="77777777" w:rsidR="00F173C1" w:rsidRDefault="00165D0F">
            <w:pPr>
              <w:snapToGrid w:val="0"/>
              <w:rPr>
                <w:color w:val="000000" w:themeColor="text1"/>
                <w:sz w:val="18"/>
                <w:szCs w:val="18"/>
                <w:lang w:eastAsia="zh-CN"/>
              </w:rPr>
            </w:pPr>
            <w:r>
              <w:rPr>
                <w:rFonts w:hint="eastAsia"/>
                <w:color w:val="000000" w:themeColor="text1"/>
                <w:sz w:val="20"/>
                <w:szCs w:val="20"/>
                <w:lang w:eastAsia="zh-CN"/>
              </w:rPr>
              <w:lastRenderedPageBreak/>
              <w:t>X</w:t>
            </w:r>
            <w:r>
              <w:rPr>
                <w:color w:val="000000" w:themeColor="text1"/>
                <w:sz w:val="20"/>
                <w:szCs w:val="20"/>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62049D40" w14:textId="77777777" w:rsidR="00F173C1" w:rsidRDefault="00165D0F">
            <w:pPr>
              <w:overflowPunct w:val="0"/>
              <w:autoSpaceDE w:val="0"/>
              <w:autoSpaceDN w:val="0"/>
              <w:adjustRightInd w:val="0"/>
              <w:jc w:val="both"/>
              <w:textAlignment w:val="baseline"/>
              <w:rPr>
                <w:b/>
                <w:bCs/>
                <w:sz w:val="18"/>
                <w:szCs w:val="18"/>
                <w:u w:val="single"/>
                <w:lang w:eastAsia="zh-CN"/>
              </w:rPr>
            </w:pPr>
            <w:r>
              <w:rPr>
                <w:b/>
                <w:bCs/>
                <w:sz w:val="18"/>
                <w:szCs w:val="18"/>
                <w:u w:val="single"/>
                <w:lang w:eastAsia="zh-CN"/>
              </w:rPr>
              <w:t>Proposal 4.1</w:t>
            </w:r>
          </w:p>
          <w:p w14:paraId="66118C38" w14:textId="77777777" w:rsidR="00F173C1" w:rsidRDefault="00165D0F">
            <w:pPr>
              <w:overflowPunct w:val="0"/>
              <w:autoSpaceDE w:val="0"/>
              <w:autoSpaceDN w:val="0"/>
              <w:adjustRightInd w:val="0"/>
              <w:jc w:val="both"/>
              <w:textAlignment w:val="baseline"/>
              <w:rPr>
                <w:sz w:val="18"/>
                <w:szCs w:val="18"/>
                <w:lang w:eastAsia="zh-CN"/>
              </w:rPr>
            </w:pPr>
            <w:r>
              <w:rPr>
                <w:sz w:val="18"/>
                <w:szCs w:val="18"/>
                <w:lang w:eastAsia="zh-CN"/>
              </w:rPr>
              <w:t xml:space="preserve">For new beam measurement, legacy </w:t>
            </w:r>
            <w:r>
              <w:rPr>
                <w:i/>
                <w:iCs/>
                <w:sz w:val="18"/>
                <w:szCs w:val="18"/>
                <w:lang w:eastAsia="zh-CN"/>
              </w:rPr>
              <w:t>carrier</w:t>
            </w:r>
            <w:r>
              <w:rPr>
                <w:sz w:val="18"/>
                <w:szCs w:val="18"/>
                <w:lang w:eastAsia="zh-CN"/>
              </w:rPr>
              <w:t xml:space="preserve"> can be reused. While for current beam measurement, in our opinion, it is straightforward to be same CC as that of new beam measurement. So, we prefer one common RRC parameter for current beam and new beam. It is better to add a note: one common RRC parameter for current beam and new beam.</w:t>
            </w:r>
          </w:p>
          <w:p w14:paraId="4A3D36BB" w14:textId="77777777" w:rsidR="00F173C1" w:rsidRDefault="00F173C1">
            <w:pPr>
              <w:overflowPunct w:val="0"/>
              <w:autoSpaceDE w:val="0"/>
              <w:autoSpaceDN w:val="0"/>
              <w:adjustRightInd w:val="0"/>
              <w:jc w:val="both"/>
              <w:textAlignment w:val="baseline"/>
              <w:rPr>
                <w:sz w:val="18"/>
                <w:szCs w:val="18"/>
                <w:lang w:eastAsia="zh-CN"/>
              </w:rPr>
            </w:pPr>
          </w:p>
          <w:p w14:paraId="29697D79" w14:textId="77777777" w:rsidR="00F173C1" w:rsidRDefault="00165D0F">
            <w:pPr>
              <w:overflowPunct w:val="0"/>
              <w:autoSpaceDE w:val="0"/>
              <w:autoSpaceDN w:val="0"/>
              <w:adjustRightInd w:val="0"/>
              <w:jc w:val="both"/>
              <w:textAlignment w:val="baseline"/>
              <w:rPr>
                <w:b/>
                <w:bCs/>
                <w:sz w:val="18"/>
                <w:szCs w:val="18"/>
                <w:u w:val="single"/>
                <w:lang w:eastAsia="zh-CN"/>
              </w:rPr>
            </w:pPr>
            <w:r>
              <w:rPr>
                <w:b/>
                <w:bCs/>
                <w:sz w:val="18"/>
                <w:szCs w:val="18"/>
                <w:u w:val="single"/>
                <w:lang w:eastAsia="zh-CN"/>
              </w:rPr>
              <w:t>Proposal 4.2</w:t>
            </w:r>
          </w:p>
          <w:p w14:paraId="4EFF671E" w14:textId="77777777" w:rsidR="00F173C1" w:rsidRDefault="00165D0F">
            <w:pPr>
              <w:overflowPunct w:val="0"/>
              <w:autoSpaceDE w:val="0"/>
              <w:autoSpaceDN w:val="0"/>
              <w:adjustRightInd w:val="0"/>
              <w:textAlignment w:val="baseline"/>
              <w:rPr>
                <w:color w:val="000000" w:themeColor="text1"/>
                <w:sz w:val="18"/>
                <w:szCs w:val="18"/>
                <w:lang w:eastAsia="zh-CN"/>
              </w:rPr>
            </w:pPr>
            <w:r>
              <w:rPr>
                <w:rFonts w:hint="eastAsia"/>
                <w:sz w:val="18"/>
                <w:szCs w:val="18"/>
                <w:lang w:eastAsia="zh-CN"/>
              </w:rPr>
              <w:t>s</w:t>
            </w:r>
            <w:r>
              <w:rPr>
                <w:sz w:val="18"/>
                <w:szCs w:val="18"/>
                <w:lang w:eastAsia="zh-CN"/>
              </w:rPr>
              <w:t>upport</w:t>
            </w:r>
          </w:p>
        </w:tc>
      </w:tr>
      <w:tr w:rsidR="00F173C1" w14:paraId="3F7710DA" w14:textId="77777777">
        <w:trPr>
          <w:trHeight w:val="215"/>
        </w:trPr>
        <w:tc>
          <w:tcPr>
            <w:tcW w:w="1506" w:type="dxa"/>
          </w:tcPr>
          <w:p w14:paraId="74801FA7" w14:textId="77777777" w:rsidR="00F173C1" w:rsidRDefault="00165D0F">
            <w:pPr>
              <w:snapToGrid w:val="0"/>
              <w:rPr>
                <w:color w:val="000000" w:themeColor="text1"/>
                <w:sz w:val="20"/>
                <w:szCs w:val="20"/>
                <w:lang w:eastAsia="zh-CN"/>
              </w:rPr>
            </w:pPr>
            <w:r>
              <w:rPr>
                <w:rFonts w:hint="eastAsia"/>
                <w:color w:val="000000" w:themeColor="text1"/>
                <w:sz w:val="18"/>
                <w:szCs w:val="18"/>
                <w:lang w:eastAsia="zh-CN"/>
              </w:rPr>
              <w:t>Fujitsu</w:t>
            </w:r>
          </w:p>
        </w:tc>
        <w:tc>
          <w:tcPr>
            <w:tcW w:w="8479" w:type="dxa"/>
          </w:tcPr>
          <w:p w14:paraId="724B49DE" w14:textId="77777777" w:rsidR="00F173C1" w:rsidRDefault="00165D0F">
            <w:pPr>
              <w:shd w:val="clear" w:color="auto" w:fill="FFFFFF"/>
              <w:jc w:val="both"/>
              <w:rPr>
                <w:sz w:val="18"/>
                <w:szCs w:val="18"/>
                <w:lang w:eastAsia="zh-CN"/>
              </w:rPr>
            </w:pPr>
            <w:r>
              <w:rPr>
                <w:rFonts w:eastAsia="宋体"/>
                <w:b/>
                <w:color w:val="000000"/>
                <w:sz w:val="18"/>
                <w:szCs w:val="18"/>
              </w:rPr>
              <w:t>Proposal 4.1:</w:t>
            </w:r>
            <w:r>
              <w:rPr>
                <w:rFonts w:eastAsia="宋体" w:hint="eastAsia"/>
                <w:b/>
                <w:color w:val="000000"/>
                <w:sz w:val="18"/>
                <w:szCs w:val="18"/>
                <w:lang w:eastAsia="zh-CN"/>
              </w:rPr>
              <w:t xml:space="preserve"> </w:t>
            </w:r>
            <w:r>
              <w:rPr>
                <w:rFonts w:hint="eastAsia"/>
                <w:sz w:val="18"/>
                <w:szCs w:val="18"/>
                <w:lang w:eastAsia="zh-CN"/>
              </w:rPr>
              <w:t>Support.</w:t>
            </w:r>
          </w:p>
          <w:p w14:paraId="4D5DC1C2" w14:textId="77777777" w:rsidR="00F173C1" w:rsidRDefault="00165D0F">
            <w:pPr>
              <w:shd w:val="clear" w:color="auto" w:fill="FFFFFF"/>
              <w:jc w:val="both"/>
              <w:rPr>
                <w:sz w:val="18"/>
                <w:szCs w:val="18"/>
                <w:lang w:eastAsia="zh-CN"/>
              </w:rPr>
            </w:pPr>
            <w:r>
              <w:rPr>
                <w:rFonts w:eastAsia="宋体"/>
                <w:b/>
                <w:color w:val="000000"/>
                <w:sz w:val="18"/>
                <w:szCs w:val="18"/>
              </w:rPr>
              <w:t>Proposal 4.2:</w:t>
            </w:r>
            <w:r>
              <w:rPr>
                <w:rFonts w:eastAsia="宋体" w:hint="eastAsia"/>
                <w:b/>
                <w:color w:val="000000"/>
                <w:sz w:val="18"/>
                <w:szCs w:val="18"/>
                <w:lang w:eastAsia="zh-CN"/>
              </w:rPr>
              <w:t xml:space="preserve"> </w:t>
            </w:r>
            <w:r>
              <w:rPr>
                <w:sz w:val="18"/>
                <w:szCs w:val="18"/>
                <w:lang w:eastAsia="zh-CN"/>
              </w:rPr>
              <w:t xml:space="preserve">Support </w:t>
            </w:r>
            <w:r>
              <w:rPr>
                <w:rFonts w:hint="eastAsia"/>
                <w:sz w:val="18"/>
                <w:szCs w:val="18"/>
                <w:lang w:eastAsia="zh-CN"/>
              </w:rPr>
              <w:t xml:space="preserve">at least for Mode-A. For Mode-B, our first preference is that the first PUCCH and the second PUSCH are in the same CC to ease the mapping </w:t>
            </w:r>
            <w:r>
              <w:rPr>
                <w:sz w:val="18"/>
                <w:szCs w:val="18"/>
                <w:lang w:eastAsia="zh-CN"/>
              </w:rPr>
              <w:t>between</w:t>
            </w:r>
            <w:r>
              <w:rPr>
                <w:rFonts w:hint="eastAsia"/>
                <w:sz w:val="18"/>
                <w:szCs w:val="18"/>
                <w:lang w:eastAsia="zh-CN"/>
              </w:rPr>
              <w:t xml:space="preserve"> PUCCH and PUSCH. </w:t>
            </w:r>
            <w:r>
              <w:rPr>
                <w:sz w:val="18"/>
                <w:szCs w:val="18"/>
                <w:lang w:eastAsia="zh-CN"/>
              </w:rPr>
              <w:t>W</w:t>
            </w:r>
            <w:r>
              <w:rPr>
                <w:rFonts w:hint="eastAsia"/>
                <w:sz w:val="18"/>
                <w:szCs w:val="18"/>
                <w:lang w:eastAsia="zh-CN"/>
              </w:rPr>
              <w:t xml:space="preserve">e can accept it if the </w:t>
            </w:r>
            <w:r>
              <w:rPr>
                <w:sz w:val="18"/>
                <w:szCs w:val="18"/>
                <w:lang w:eastAsia="zh-CN"/>
              </w:rPr>
              <w:t>majority</w:t>
            </w:r>
            <w:r>
              <w:rPr>
                <w:rFonts w:hint="eastAsia"/>
                <w:sz w:val="18"/>
                <w:szCs w:val="18"/>
                <w:lang w:eastAsia="zh-CN"/>
              </w:rPr>
              <w:t xml:space="preserve"> supports Mode-B. </w:t>
            </w:r>
          </w:p>
          <w:p w14:paraId="20DF0FE9" w14:textId="77777777" w:rsidR="00F173C1" w:rsidRDefault="00165D0F">
            <w:pPr>
              <w:overflowPunct w:val="0"/>
              <w:autoSpaceDE w:val="0"/>
              <w:autoSpaceDN w:val="0"/>
              <w:adjustRightInd w:val="0"/>
              <w:textAlignment w:val="baseline"/>
              <w:rPr>
                <w:sz w:val="18"/>
                <w:szCs w:val="18"/>
                <w:lang w:eastAsia="zh-CN"/>
              </w:rPr>
            </w:pPr>
            <w:r>
              <w:rPr>
                <w:rFonts w:hint="eastAsia"/>
                <w:sz w:val="18"/>
                <w:szCs w:val="18"/>
                <w:lang w:eastAsia="zh-CN"/>
              </w:rPr>
              <w:t xml:space="preserve">Additionally, it may be better to add that </w:t>
            </w:r>
            <w:r>
              <w:rPr>
                <w:sz w:val="18"/>
                <w:szCs w:val="18"/>
                <w:lang w:eastAsia="zh-CN"/>
              </w:rPr>
              <w:t>“the first PUCCH and the second PUSCH</w:t>
            </w:r>
            <w:r>
              <w:rPr>
                <w:rFonts w:hint="eastAsia"/>
                <w:sz w:val="18"/>
                <w:szCs w:val="18"/>
                <w:lang w:eastAsia="zh-CN"/>
              </w:rPr>
              <w:t xml:space="preserve"> are within the same PUCCH </w:t>
            </w:r>
            <w:r>
              <w:rPr>
                <w:sz w:val="18"/>
                <w:szCs w:val="18"/>
                <w:lang w:eastAsia="zh-CN"/>
              </w:rPr>
              <w:t>group”</w:t>
            </w:r>
            <w:r>
              <w:rPr>
                <w:rFonts w:hint="eastAsia"/>
                <w:sz w:val="18"/>
                <w:szCs w:val="18"/>
                <w:lang w:eastAsia="zh-CN"/>
              </w:rPr>
              <w:t xml:space="preserve">, if this is the intention when saying </w:t>
            </w:r>
            <w:r>
              <w:rPr>
                <w:sz w:val="18"/>
                <w:szCs w:val="18"/>
                <w:lang w:eastAsia="zh-CN"/>
              </w:rPr>
              <w:t>“</w:t>
            </w:r>
            <w:r>
              <w:rPr>
                <w:rFonts w:hint="eastAsia"/>
                <w:sz w:val="18"/>
                <w:szCs w:val="18"/>
                <w:lang w:eastAsia="zh-CN"/>
              </w:rPr>
              <w:t>same or different CCs</w:t>
            </w:r>
            <w:r>
              <w:rPr>
                <w:sz w:val="18"/>
                <w:szCs w:val="18"/>
                <w:lang w:eastAsia="zh-CN"/>
              </w:rPr>
              <w:t>”</w:t>
            </w:r>
            <w:r>
              <w:rPr>
                <w:rFonts w:hint="eastAsia"/>
                <w:sz w:val="18"/>
                <w:szCs w:val="18"/>
                <w:lang w:eastAsia="zh-CN"/>
              </w:rPr>
              <w:t>.</w:t>
            </w:r>
          </w:p>
          <w:p w14:paraId="28722EB8" w14:textId="77777777" w:rsidR="00F173C1" w:rsidRDefault="00165D0F">
            <w:pPr>
              <w:overflowPunct w:val="0"/>
              <w:autoSpaceDE w:val="0"/>
              <w:autoSpaceDN w:val="0"/>
              <w:adjustRightInd w:val="0"/>
              <w:textAlignment w:val="baseline"/>
              <w:rPr>
                <w:sz w:val="20"/>
                <w:szCs w:val="20"/>
              </w:rPr>
            </w:pPr>
            <w:r>
              <w:rPr>
                <w:rFonts w:eastAsia="PMingLiU"/>
                <w:color w:val="0000FF"/>
                <w:sz w:val="18"/>
                <w:szCs w:val="18"/>
                <w:lang w:eastAsia="zh-TW"/>
              </w:rPr>
              <w:t>[Mod]: Good point! Done.</w:t>
            </w:r>
          </w:p>
        </w:tc>
      </w:tr>
      <w:tr w:rsidR="00F173C1" w14:paraId="3643F69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5CE4406" w14:textId="77777777" w:rsidR="00F173C1" w:rsidRDefault="00165D0F">
            <w:pPr>
              <w:snapToGrid w:val="0"/>
              <w:rPr>
                <w:rFonts w:eastAsia="Malgun Gothic"/>
                <w:color w:val="000000" w:themeColor="text1"/>
                <w:sz w:val="18"/>
                <w:szCs w:val="18"/>
              </w:rPr>
            </w:pPr>
            <w:r>
              <w:rPr>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6514894C" w14:textId="77777777" w:rsidR="00F173C1" w:rsidRDefault="00165D0F">
            <w:pPr>
              <w:overflowPunct w:val="0"/>
              <w:autoSpaceDE w:val="0"/>
              <w:autoSpaceDN w:val="0"/>
              <w:adjustRightInd w:val="0"/>
              <w:jc w:val="both"/>
              <w:textAlignment w:val="baseline"/>
              <w:rPr>
                <w:sz w:val="18"/>
                <w:szCs w:val="18"/>
                <w:lang w:eastAsia="zh-CN"/>
              </w:rPr>
            </w:pPr>
            <w:r>
              <w:rPr>
                <w:b/>
                <w:bCs/>
                <w:sz w:val="18"/>
                <w:szCs w:val="18"/>
                <w:lang w:eastAsia="zh-CN"/>
              </w:rPr>
              <w:t xml:space="preserve">Proposal 4.1: </w:t>
            </w:r>
            <w:r>
              <w:rPr>
                <w:sz w:val="18"/>
                <w:szCs w:val="18"/>
                <w:lang w:eastAsia="zh-CN"/>
              </w:rPr>
              <w:t xml:space="preserve">Fine with the proposal. </w:t>
            </w:r>
          </w:p>
          <w:p w14:paraId="5FE410C2" w14:textId="77777777" w:rsidR="00F173C1" w:rsidRDefault="00165D0F">
            <w:pPr>
              <w:overflowPunct w:val="0"/>
              <w:autoSpaceDE w:val="0"/>
              <w:autoSpaceDN w:val="0"/>
              <w:adjustRightInd w:val="0"/>
              <w:jc w:val="both"/>
              <w:textAlignment w:val="baseline"/>
              <w:rPr>
                <w:rFonts w:eastAsia="宋体"/>
                <w:color w:val="000000" w:themeColor="text1"/>
                <w:sz w:val="18"/>
                <w:szCs w:val="18"/>
                <w:lang w:eastAsia="zh-CN"/>
              </w:rPr>
            </w:pPr>
            <w:r>
              <w:rPr>
                <w:sz w:val="18"/>
                <w:szCs w:val="18"/>
                <w:lang w:eastAsia="zh-CN"/>
              </w:rPr>
              <w:t xml:space="preserve">We also prefer to discuss the case that measurement </w:t>
            </w:r>
            <w:r>
              <w:rPr>
                <w:rFonts w:eastAsia="宋体"/>
                <w:color w:val="000000" w:themeColor="text1"/>
                <w:sz w:val="18"/>
                <w:szCs w:val="18"/>
                <w:lang w:eastAsia="zh-CN"/>
              </w:rPr>
              <w:t xml:space="preserve">RS for </w:t>
            </w:r>
            <w:r>
              <w:rPr>
                <w:rFonts w:eastAsia="PMingLiU"/>
                <w:color w:val="000000" w:themeColor="text1"/>
                <w:sz w:val="18"/>
                <w:szCs w:val="18"/>
                <w:lang w:eastAsia="zh-TW"/>
              </w:rPr>
              <w:t xml:space="preserve">new beam </w:t>
            </w:r>
            <w:r>
              <w:rPr>
                <w:rFonts w:eastAsia="宋体"/>
                <w:color w:val="000000" w:themeColor="text1"/>
                <w:sz w:val="18"/>
                <w:szCs w:val="18"/>
                <w:lang w:eastAsia="zh-CN"/>
              </w:rPr>
              <w:t xml:space="preserve">can be from a CC that other than the CC in which the current beam (i.e., </w:t>
            </w:r>
            <w:r>
              <w:rPr>
                <w:rFonts w:eastAsia="PMingLiU"/>
                <w:color w:val="000000" w:themeColor="text1"/>
                <w:sz w:val="18"/>
                <w:szCs w:val="18"/>
                <w:lang w:eastAsia="zh-TW"/>
              </w:rPr>
              <w:t xml:space="preserve">the </w:t>
            </w:r>
            <w:r>
              <w:rPr>
                <w:rFonts w:eastAsia="宋体"/>
                <w:color w:val="000000" w:themeColor="text1"/>
                <w:sz w:val="18"/>
                <w:szCs w:val="18"/>
                <w:lang w:eastAsia="zh-CN"/>
              </w:rPr>
              <w:t>indicated TCI state) is applied.</w:t>
            </w:r>
          </w:p>
          <w:p w14:paraId="4B63CEBF" w14:textId="77777777" w:rsidR="00F173C1" w:rsidRDefault="00F173C1">
            <w:pPr>
              <w:overflowPunct w:val="0"/>
              <w:autoSpaceDE w:val="0"/>
              <w:autoSpaceDN w:val="0"/>
              <w:adjustRightInd w:val="0"/>
              <w:jc w:val="both"/>
              <w:textAlignment w:val="baseline"/>
              <w:rPr>
                <w:rFonts w:eastAsia="宋体"/>
                <w:color w:val="000000" w:themeColor="text1"/>
                <w:sz w:val="18"/>
                <w:szCs w:val="18"/>
                <w:lang w:eastAsia="zh-CN"/>
              </w:rPr>
            </w:pPr>
          </w:p>
          <w:p w14:paraId="4EFF6148" w14:textId="77777777" w:rsidR="00F173C1" w:rsidRDefault="00165D0F">
            <w:pPr>
              <w:overflowPunct w:val="0"/>
              <w:autoSpaceDE w:val="0"/>
              <w:autoSpaceDN w:val="0"/>
              <w:adjustRightInd w:val="0"/>
              <w:textAlignment w:val="baseline"/>
              <w:rPr>
                <w:rFonts w:eastAsia="Malgun Gothic"/>
                <w:color w:val="000000" w:themeColor="text1"/>
                <w:sz w:val="18"/>
                <w:szCs w:val="18"/>
              </w:rPr>
            </w:pPr>
            <w:r>
              <w:rPr>
                <w:rFonts w:eastAsia="宋体"/>
                <w:b/>
                <w:bCs/>
                <w:color w:val="000000" w:themeColor="text1"/>
                <w:sz w:val="18"/>
                <w:szCs w:val="18"/>
                <w:lang w:eastAsia="zh-CN"/>
              </w:rPr>
              <w:t xml:space="preserve">Proposal 4.2: </w:t>
            </w:r>
            <w:r>
              <w:rPr>
                <w:rFonts w:eastAsia="宋体"/>
                <w:color w:val="000000" w:themeColor="text1"/>
                <w:sz w:val="18"/>
                <w:szCs w:val="18"/>
                <w:lang w:eastAsia="zh-CN"/>
              </w:rPr>
              <w:t>Support.</w:t>
            </w:r>
          </w:p>
        </w:tc>
      </w:tr>
      <w:tr w:rsidR="00F173C1" w14:paraId="12CBCA23" w14:textId="77777777">
        <w:trPr>
          <w:trHeight w:val="53"/>
        </w:trPr>
        <w:tc>
          <w:tcPr>
            <w:tcW w:w="1506" w:type="dxa"/>
            <w:tcBorders>
              <w:top w:val="single" w:sz="4" w:space="0" w:color="auto"/>
              <w:left w:val="single" w:sz="4" w:space="0" w:color="auto"/>
              <w:bottom w:val="single" w:sz="4" w:space="0" w:color="auto"/>
              <w:right w:val="single" w:sz="4" w:space="0" w:color="auto"/>
            </w:tcBorders>
          </w:tcPr>
          <w:p w14:paraId="68574310" w14:textId="77777777" w:rsidR="00F173C1" w:rsidRDefault="00165D0F">
            <w:pPr>
              <w:snapToGrid w:val="0"/>
              <w:rPr>
                <w:color w:val="000000" w:themeColor="text1"/>
                <w:sz w:val="18"/>
                <w:szCs w:val="18"/>
              </w:rPr>
            </w:pPr>
            <w:r>
              <w:rPr>
                <w:rFonts w:eastAsia="Malgun Gothic"/>
                <w:color w:val="000000" w:themeColor="text1"/>
                <w:sz w:val="18"/>
                <w:szCs w:val="18"/>
              </w:rPr>
              <w:t>Ericsson</w:t>
            </w:r>
          </w:p>
        </w:tc>
        <w:tc>
          <w:tcPr>
            <w:tcW w:w="8479" w:type="dxa"/>
            <w:tcBorders>
              <w:top w:val="single" w:sz="4" w:space="0" w:color="auto"/>
              <w:left w:val="single" w:sz="4" w:space="0" w:color="auto"/>
              <w:bottom w:val="single" w:sz="4" w:space="0" w:color="auto"/>
              <w:right w:val="single" w:sz="4" w:space="0" w:color="auto"/>
            </w:tcBorders>
          </w:tcPr>
          <w:p w14:paraId="76B49899" w14:textId="77777777" w:rsidR="00F173C1" w:rsidRDefault="00165D0F">
            <w:pPr>
              <w:overflowPunct w:val="0"/>
              <w:autoSpaceDE w:val="0"/>
              <w:autoSpaceDN w:val="0"/>
              <w:adjustRightInd w:val="0"/>
              <w:textAlignment w:val="baseline"/>
              <w:rPr>
                <w:rFonts w:eastAsia="Malgun Gothic"/>
                <w:color w:val="000000" w:themeColor="text1"/>
                <w:sz w:val="18"/>
                <w:szCs w:val="18"/>
              </w:rPr>
            </w:pPr>
            <w:r>
              <w:rPr>
                <w:rFonts w:eastAsia="Malgun Gothic"/>
                <w:color w:val="000000" w:themeColor="text1"/>
                <w:sz w:val="18"/>
                <w:szCs w:val="18"/>
              </w:rPr>
              <w:t>P4.1 In our view, for event-2, it is sufficient to configure the new beams (with a carrier indication) The current beam should be on the same carrier.</w:t>
            </w:r>
          </w:p>
          <w:p w14:paraId="094F12FB" w14:textId="77777777" w:rsidR="00F173C1" w:rsidRDefault="00165D0F">
            <w:pPr>
              <w:overflowPunct w:val="0"/>
              <w:autoSpaceDE w:val="0"/>
              <w:autoSpaceDN w:val="0"/>
              <w:adjustRightInd w:val="0"/>
              <w:textAlignment w:val="baseline"/>
              <w:rPr>
                <w:rFonts w:eastAsia="Malgun Gothic"/>
                <w:color w:val="000000" w:themeColor="text1"/>
                <w:sz w:val="18"/>
                <w:szCs w:val="18"/>
              </w:rPr>
            </w:pPr>
            <w:r>
              <w:rPr>
                <w:rFonts w:eastAsia="PMingLiU"/>
                <w:color w:val="0000FF"/>
                <w:sz w:val="18"/>
                <w:szCs w:val="18"/>
                <w:lang w:eastAsia="zh-TW"/>
              </w:rPr>
              <w:t xml:space="preserve">[Mod]: Interesting. If so, the critical usage that FR2 result is carried by FR1 may NOT be supported.  </w:t>
            </w:r>
          </w:p>
          <w:p w14:paraId="3997E227" w14:textId="77777777" w:rsidR="00F173C1" w:rsidRDefault="00165D0F">
            <w:pPr>
              <w:overflowPunct w:val="0"/>
              <w:autoSpaceDE w:val="0"/>
              <w:autoSpaceDN w:val="0"/>
              <w:adjustRightInd w:val="0"/>
              <w:textAlignment w:val="baseline"/>
              <w:rPr>
                <w:color w:val="000000" w:themeColor="text1"/>
                <w:sz w:val="18"/>
                <w:szCs w:val="18"/>
              </w:rPr>
            </w:pPr>
            <w:r>
              <w:rPr>
                <w:rFonts w:eastAsia="Malgun Gothic"/>
                <w:color w:val="000000" w:themeColor="text1"/>
                <w:sz w:val="18"/>
                <w:szCs w:val="18"/>
              </w:rPr>
              <w:t>P4.2: Support. I guess this has impact on the configuration.</w:t>
            </w:r>
          </w:p>
        </w:tc>
      </w:tr>
      <w:tr w:rsidR="00F173C1" w14:paraId="56BBF29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F165DA2" w14:textId="77777777" w:rsidR="00F173C1" w:rsidRDefault="00165D0F">
            <w:pPr>
              <w:snapToGrid w:val="0"/>
              <w:rPr>
                <w:rFonts w:eastAsiaTheme="minorEastAsia"/>
                <w:color w:val="000000" w:themeColor="text1"/>
                <w:sz w:val="18"/>
                <w:szCs w:val="18"/>
                <w:lang w:eastAsia="zh-CN"/>
              </w:rPr>
            </w:pPr>
            <w:r>
              <w:rPr>
                <w:color w:val="0000FF"/>
                <w:sz w:val="18"/>
                <w:szCs w:val="18"/>
                <w:lang w:eastAsia="zh-CN"/>
              </w:rPr>
              <w:t>Mod_V10</w:t>
            </w:r>
          </w:p>
        </w:tc>
        <w:tc>
          <w:tcPr>
            <w:tcW w:w="8479" w:type="dxa"/>
            <w:tcBorders>
              <w:top w:val="single" w:sz="4" w:space="0" w:color="auto"/>
              <w:left w:val="single" w:sz="4" w:space="0" w:color="auto"/>
              <w:bottom w:val="single" w:sz="4" w:space="0" w:color="auto"/>
              <w:right w:val="single" w:sz="4" w:space="0" w:color="auto"/>
            </w:tcBorders>
          </w:tcPr>
          <w:p w14:paraId="0812DD2E" w14:textId="77777777" w:rsidR="00F173C1" w:rsidRDefault="00165D0F">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宋体"/>
                <w:bCs/>
                <w:color w:val="0000FF"/>
                <w:sz w:val="18"/>
                <w:szCs w:val="18"/>
                <w:lang w:eastAsia="zh-CN"/>
              </w:rPr>
              <w:t>Capture companies’ input. Regarding issue 4.2, please review the suggestion from Fujitsu, i.e., within a same PUCCH group.</w:t>
            </w:r>
          </w:p>
        </w:tc>
      </w:tr>
      <w:tr w:rsidR="00F173C1" w14:paraId="4714A47E" w14:textId="77777777">
        <w:trPr>
          <w:trHeight w:val="215"/>
        </w:trPr>
        <w:tc>
          <w:tcPr>
            <w:tcW w:w="1506" w:type="dxa"/>
          </w:tcPr>
          <w:p w14:paraId="0355A21C" w14:textId="77777777" w:rsidR="00F173C1" w:rsidRDefault="00165D0F">
            <w:pPr>
              <w:snapToGrid w:val="0"/>
              <w:rPr>
                <w:color w:val="000000" w:themeColor="text1"/>
                <w:sz w:val="18"/>
                <w:szCs w:val="18"/>
                <w:lang w:eastAsia="zh-CN"/>
              </w:rPr>
            </w:pPr>
            <w:r>
              <w:rPr>
                <w:rFonts w:eastAsia="Malgun Gothic"/>
                <w:color w:val="000000" w:themeColor="text1"/>
                <w:sz w:val="18"/>
                <w:szCs w:val="18"/>
              </w:rPr>
              <w:t>NEC</w:t>
            </w:r>
          </w:p>
        </w:tc>
        <w:tc>
          <w:tcPr>
            <w:tcW w:w="8479" w:type="dxa"/>
          </w:tcPr>
          <w:p w14:paraId="0738C233" w14:textId="77777777" w:rsidR="00F173C1" w:rsidRDefault="00165D0F">
            <w:pPr>
              <w:shd w:val="clear" w:color="auto" w:fill="FFFFFF"/>
              <w:jc w:val="both"/>
              <w:rPr>
                <w:sz w:val="18"/>
                <w:szCs w:val="18"/>
                <w:lang w:eastAsia="zh-CN"/>
              </w:rPr>
            </w:pPr>
            <w:r>
              <w:rPr>
                <w:rFonts w:eastAsia="宋体"/>
                <w:b/>
                <w:color w:val="000000"/>
                <w:sz w:val="18"/>
                <w:szCs w:val="18"/>
              </w:rPr>
              <w:t>Proposal 4.1:</w:t>
            </w:r>
            <w:r>
              <w:rPr>
                <w:rFonts w:eastAsia="宋体" w:hint="eastAsia"/>
                <w:b/>
                <w:color w:val="000000"/>
                <w:sz w:val="18"/>
                <w:szCs w:val="18"/>
                <w:lang w:eastAsia="zh-CN"/>
              </w:rPr>
              <w:t xml:space="preserve"> </w:t>
            </w:r>
            <w:r>
              <w:rPr>
                <w:rFonts w:hint="eastAsia"/>
                <w:sz w:val="18"/>
                <w:szCs w:val="18"/>
                <w:lang w:eastAsia="zh-CN"/>
              </w:rPr>
              <w:t>Support.</w:t>
            </w:r>
          </w:p>
          <w:p w14:paraId="277ED095" w14:textId="77777777" w:rsidR="00F173C1" w:rsidRDefault="00165D0F">
            <w:pPr>
              <w:overflowPunct w:val="0"/>
              <w:autoSpaceDE w:val="0"/>
              <w:autoSpaceDN w:val="0"/>
              <w:adjustRightInd w:val="0"/>
              <w:textAlignment w:val="baseline"/>
              <w:rPr>
                <w:color w:val="000000" w:themeColor="text1"/>
                <w:sz w:val="18"/>
                <w:szCs w:val="18"/>
                <w:lang w:eastAsia="zh-CN"/>
              </w:rPr>
            </w:pPr>
            <w:r>
              <w:rPr>
                <w:rFonts w:eastAsia="宋体"/>
                <w:b/>
                <w:color w:val="000000"/>
                <w:sz w:val="18"/>
                <w:szCs w:val="18"/>
              </w:rPr>
              <w:t>Proposal 4.2:</w:t>
            </w:r>
            <w:r>
              <w:rPr>
                <w:rFonts w:eastAsia="宋体" w:hint="eastAsia"/>
                <w:b/>
                <w:color w:val="000000"/>
                <w:sz w:val="18"/>
                <w:szCs w:val="18"/>
                <w:lang w:eastAsia="zh-CN"/>
              </w:rPr>
              <w:t xml:space="preserve"> </w:t>
            </w:r>
            <w:r>
              <w:rPr>
                <w:sz w:val="18"/>
                <w:szCs w:val="18"/>
                <w:lang w:eastAsia="zh-CN"/>
              </w:rPr>
              <w:t>Fine.</w:t>
            </w:r>
          </w:p>
        </w:tc>
      </w:tr>
      <w:tr w:rsidR="00F173C1" w14:paraId="2E17049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DF750BC" w14:textId="77777777" w:rsidR="00F173C1" w:rsidRDefault="00165D0F">
            <w:pPr>
              <w:snapToGrid w:val="0"/>
              <w:rPr>
                <w:color w:val="000000" w:themeColor="text1"/>
                <w:sz w:val="18"/>
                <w:szCs w:val="18"/>
                <w:lang w:eastAsia="zh-CN"/>
              </w:rPr>
            </w:pPr>
            <w:r>
              <w:rPr>
                <w:rFonts w:eastAsia="Malgun Gothic"/>
                <w:color w:val="000000" w:themeColor="text1"/>
                <w:sz w:val="18"/>
                <w:szCs w:val="18"/>
              </w:rPr>
              <w:t>FUTUREWEI</w:t>
            </w:r>
          </w:p>
        </w:tc>
        <w:tc>
          <w:tcPr>
            <w:tcW w:w="8479" w:type="dxa"/>
            <w:tcBorders>
              <w:top w:val="single" w:sz="4" w:space="0" w:color="auto"/>
              <w:left w:val="single" w:sz="4" w:space="0" w:color="auto"/>
              <w:bottom w:val="single" w:sz="4" w:space="0" w:color="auto"/>
              <w:right w:val="single" w:sz="4" w:space="0" w:color="auto"/>
            </w:tcBorders>
          </w:tcPr>
          <w:p w14:paraId="13E129C5" w14:textId="77777777" w:rsidR="00F173C1" w:rsidRDefault="00165D0F">
            <w:pPr>
              <w:shd w:val="clear" w:color="auto" w:fill="FFFFFF"/>
              <w:jc w:val="both"/>
              <w:rPr>
                <w:sz w:val="18"/>
                <w:szCs w:val="18"/>
                <w:lang w:eastAsia="zh-CN"/>
              </w:rPr>
            </w:pPr>
            <w:r>
              <w:rPr>
                <w:rFonts w:eastAsia="宋体"/>
                <w:b/>
                <w:color w:val="000000"/>
                <w:sz w:val="18"/>
                <w:szCs w:val="18"/>
              </w:rPr>
              <w:t xml:space="preserve">Proposal 4.1: </w:t>
            </w:r>
            <w:r>
              <w:rPr>
                <w:rFonts w:eastAsia="宋体"/>
                <w:bCs/>
                <w:color w:val="000000"/>
                <w:sz w:val="18"/>
                <w:szCs w:val="18"/>
              </w:rPr>
              <w:t>Fine with the proposal.</w:t>
            </w:r>
          </w:p>
          <w:p w14:paraId="400C2C94" w14:textId="77777777" w:rsidR="00F173C1" w:rsidRDefault="00165D0F">
            <w:pPr>
              <w:overflowPunct w:val="0"/>
              <w:autoSpaceDE w:val="0"/>
              <w:autoSpaceDN w:val="0"/>
              <w:adjustRightInd w:val="0"/>
              <w:textAlignment w:val="baseline"/>
              <w:rPr>
                <w:color w:val="000000" w:themeColor="text1"/>
                <w:sz w:val="18"/>
                <w:szCs w:val="18"/>
                <w:lang w:eastAsia="zh-CN"/>
              </w:rPr>
            </w:pPr>
            <w:r>
              <w:rPr>
                <w:rFonts w:eastAsia="宋体"/>
                <w:b/>
                <w:color w:val="000000"/>
                <w:sz w:val="18"/>
                <w:szCs w:val="18"/>
              </w:rPr>
              <w:t>Proposal 4.2</w:t>
            </w:r>
            <w:r>
              <w:rPr>
                <w:rFonts w:eastAsia="宋体"/>
                <w:bCs/>
                <w:color w:val="000000"/>
                <w:sz w:val="18"/>
                <w:szCs w:val="18"/>
              </w:rPr>
              <w:t>: Fine with the proposal.</w:t>
            </w:r>
          </w:p>
        </w:tc>
      </w:tr>
      <w:tr w:rsidR="00F173C1" w14:paraId="2C3C161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417814D" w14:textId="77777777" w:rsidR="00F173C1" w:rsidRDefault="00165D0F">
            <w:pPr>
              <w:snapToGrid w:val="0"/>
              <w:rPr>
                <w:color w:val="000000" w:themeColor="text1"/>
                <w:sz w:val="18"/>
                <w:szCs w:val="18"/>
                <w:lang w:eastAsia="zh-CN"/>
              </w:rPr>
            </w:pPr>
            <w:r>
              <w:rPr>
                <w:rFonts w:eastAsia="Malgun Gothic" w:hint="eastAsia"/>
                <w:color w:val="000000" w:themeColor="text1"/>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14:paraId="54C83127" w14:textId="77777777" w:rsidR="00F173C1" w:rsidRDefault="00165D0F">
            <w:pPr>
              <w:rPr>
                <w:rFonts w:eastAsia="Malgun Gothic"/>
                <w:b/>
                <w:bCs/>
                <w:color w:val="000000" w:themeColor="text1"/>
                <w:sz w:val="18"/>
                <w:szCs w:val="18"/>
              </w:rPr>
            </w:pPr>
            <w:r>
              <w:rPr>
                <w:rFonts w:eastAsia="Malgun Gothic" w:hint="eastAsia"/>
                <w:b/>
                <w:bCs/>
                <w:color w:val="000000" w:themeColor="text1"/>
                <w:sz w:val="18"/>
                <w:szCs w:val="18"/>
              </w:rPr>
              <w:t xml:space="preserve">Issue </w:t>
            </w:r>
            <w:r>
              <w:rPr>
                <w:rFonts w:eastAsia="Malgun Gothic"/>
                <w:b/>
                <w:bCs/>
                <w:color w:val="000000" w:themeColor="text1"/>
                <w:sz w:val="18"/>
                <w:szCs w:val="18"/>
              </w:rPr>
              <w:t xml:space="preserve">4.1 </w:t>
            </w:r>
          </w:p>
          <w:p w14:paraId="1F127844" w14:textId="77777777" w:rsidR="00F173C1" w:rsidRDefault="00165D0F">
            <w:pPr>
              <w:rPr>
                <w:rFonts w:eastAsia="Malgun Gothic"/>
                <w:color w:val="000000" w:themeColor="text1"/>
                <w:sz w:val="18"/>
                <w:szCs w:val="18"/>
              </w:rPr>
            </w:pPr>
            <w:r>
              <w:rPr>
                <w:rFonts w:eastAsia="Malgun Gothic" w:hint="eastAsia"/>
                <w:color w:val="000000" w:themeColor="text1"/>
                <w:sz w:val="18"/>
                <w:szCs w:val="18"/>
              </w:rPr>
              <w:t>We support Proposal 4.1 o</w:t>
            </w:r>
            <w:r>
              <w:rPr>
                <w:rFonts w:eastAsia="Malgun Gothic"/>
                <w:color w:val="000000" w:themeColor="text1"/>
                <w:sz w:val="18"/>
                <w:szCs w:val="18"/>
              </w:rPr>
              <w:t>nly for</w:t>
            </w:r>
            <w:r>
              <w:rPr>
                <w:rFonts w:eastAsia="Malgun Gothic" w:hint="eastAsia"/>
                <w:color w:val="000000" w:themeColor="text1"/>
                <w:sz w:val="18"/>
                <w:szCs w:val="18"/>
              </w:rPr>
              <w:t xml:space="preserve"> the</w:t>
            </w:r>
            <w:r>
              <w:rPr>
                <w:rFonts w:eastAsia="Malgun Gothic"/>
                <w:color w:val="000000" w:themeColor="text1"/>
                <w:sz w:val="18"/>
                <w:szCs w:val="18"/>
              </w:rPr>
              <w:t xml:space="preserve"> new beam </w:t>
            </w:r>
            <w:r>
              <w:rPr>
                <w:rFonts w:eastAsia="Malgun Gothic" w:hint="eastAsia"/>
                <w:color w:val="000000" w:themeColor="text1"/>
                <w:sz w:val="18"/>
                <w:szCs w:val="18"/>
              </w:rPr>
              <w:t xml:space="preserve">beams, which is the legacy CSI Report Setting. For the current beam, as we commented in Issue 1.3.2, the design becomes clear if the current beam RS </w:t>
            </w:r>
            <w:r>
              <w:rPr>
                <w:rFonts w:eastAsia="Malgun Gothic"/>
                <w:color w:val="000000" w:themeColor="text1"/>
                <w:sz w:val="18"/>
                <w:szCs w:val="18"/>
              </w:rPr>
              <w:t>al</w:t>
            </w:r>
            <w:r>
              <w:rPr>
                <w:rFonts w:eastAsia="Malgun Gothic" w:hint="eastAsia"/>
                <w:color w:val="000000" w:themeColor="text1"/>
                <w:sz w:val="18"/>
                <w:szCs w:val="18"/>
              </w:rPr>
              <w:t>ways belong to the same CSI Resource Setting as the new beams.</w:t>
            </w:r>
          </w:p>
          <w:p w14:paraId="229C8D0A" w14:textId="77777777" w:rsidR="00F173C1" w:rsidRDefault="00F173C1">
            <w:pPr>
              <w:rPr>
                <w:rFonts w:eastAsia="Malgun Gothic"/>
                <w:color w:val="000000" w:themeColor="text1"/>
                <w:sz w:val="18"/>
                <w:szCs w:val="18"/>
              </w:rPr>
            </w:pPr>
          </w:p>
          <w:p w14:paraId="6ADB8548" w14:textId="77777777" w:rsidR="00F173C1" w:rsidRDefault="00165D0F">
            <w:pPr>
              <w:rPr>
                <w:rFonts w:eastAsia="Malgun Gothic"/>
                <w:b/>
                <w:bCs/>
                <w:color w:val="000000" w:themeColor="text1"/>
                <w:sz w:val="18"/>
                <w:szCs w:val="18"/>
              </w:rPr>
            </w:pPr>
            <w:r>
              <w:rPr>
                <w:rFonts w:eastAsia="Malgun Gothic" w:hint="eastAsia"/>
                <w:b/>
                <w:bCs/>
                <w:color w:val="000000" w:themeColor="text1"/>
                <w:sz w:val="18"/>
                <w:szCs w:val="18"/>
              </w:rPr>
              <w:t xml:space="preserve">Issue </w:t>
            </w:r>
            <w:r>
              <w:rPr>
                <w:rFonts w:eastAsia="Malgun Gothic"/>
                <w:b/>
                <w:bCs/>
                <w:color w:val="000000" w:themeColor="text1"/>
                <w:sz w:val="18"/>
                <w:szCs w:val="18"/>
              </w:rPr>
              <w:t xml:space="preserve">4.2 </w:t>
            </w:r>
          </w:p>
          <w:p w14:paraId="02951465" w14:textId="77777777" w:rsidR="00F173C1" w:rsidRDefault="00165D0F">
            <w:pPr>
              <w:overflowPunct w:val="0"/>
              <w:autoSpaceDE w:val="0"/>
              <w:autoSpaceDN w:val="0"/>
              <w:adjustRightInd w:val="0"/>
              <w:textAlignment w:val="baseline"/>
              <w:rPr>
                <w:color w:val="000000" w:themeColor="text1"/>
                <w:sz w:val="18"/>
                <w:szCs w:val="18"/>
                <w:lang w:eastAsia="zh-CN"/>
              </w:rPr>
            </w:pPr>
            <w:r>
              <w:rPr>
                <w:rFonts w:eastAsia="Malgun Gothic" w:hint="eastAsia"/>
                <w:color w:val="000000" w:themeColor="text1"/>
                <w:sz w:val="18"/>
                <w:szCs w:val="18"/>
              </w:rPr>
              <w:t>We support Proposal 4.2.</w:t>
            </w:r>
          </w:p>
        </w:tc>
      </w:tr>
      <w:tr w:rsidR="00F173C1" w14:paraId="2BCD4463" w14:textId="77777777">
        <w:trPr>
          <w:trHeight w:val="215"/>
        </w:trPr>
        <w:tc>
          <w:tcPr>
            <w:tcW w:w="1506" w:type="dxa"/>
          </w:tcPr>
          <w:p w14:paraId="18297C48" w14:textId="77777777" w:rsidR="00F173C1" w:rsidRDefault="00165D0F">
            <w:pPr>
              <w:snapToGrid w:val="0"/>
              <w:rPr>
                <w:color w:val="000000" w:themeColor="text1"/>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79" w:type="dxa"/>
          </w:tcPr>
          <w:p w14:paraId="0A91988C" w14:textId="77777777" w:rsidR="00F173C1" w:rsidRDefault="00165D0F">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4.1</w:t>
            </w:r>
            <w:r>
              <w:rPr>
                <w:color w:val="000000" w:themeColor="text1"/>
                <w:sz w:val="18"/>
                <w:szCs w:val="18"/>
                <w:lang w:eastAsia="zh-CN"/>
              </w:rPr>
              <w:t xml:space="preserve">: Support. </w:t>
            </w:r>
          </w:p>
          <w:p w14:paraId="0E95E3CA" w14:textId="77777777" w:rsidR="00F173C1" w:rsidRDefault="00F173C1">
            <w:pPr>
              <w:overflowPunct w:val="0"/>
              <w:autoSpaceDE w:val="0"/>
              <w:autoSpaceDN w:val="0"/>
              <w:adjustRightInd w:val="0"/>
              <w:textAlignment w:val="baseline"/>
              <w:rPr>
                <w:color w:val="000000" w:themeColor="text1"/>
                <w:sz w:val="18"/>
                <w:szCs w:val="18"/>
                <w:lang w:eastAsia="zh-CN"/>
              </w:rPr>
            </w:pPr>
          </w:p>
          <w:p w14:paraId="27508750" w14:textId="77777777" w:rsidR="00F173C1" w:rsidRDefault="00165D0F">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4.2:</w:t>
            </w:r>
            <w:r>
              <w:rPr>
                <w:color w:val="000000" w:themeColor="text1"/>
                <w:sz w:val="18"/>
                <w:szCs w:val="18"/>
                <w:lang w:eastAsia="zh-CN"/>
              </w:rPr>
              <w:t xml:space="preserve"> Support without newly-added red note. We are not sure why such restriction is necessary. We can relegate this to an FFS. </w:t>
            </w:r>
          </w:p>
          <w:p w14:paraId="5763D41D" w14:textId="77777777" w:rsidR="00F173C1" w:rsidRDefault="00165D0F">
            <w:pPr>
              <w:overflowPunct w:val="0"/>
              <w:autoSpaceDE w:val="0"/>
              <w:autoSpaceDN w:val="0"/>
              <w:adjustRightInd w:val="0"/>
              <w:textAlignment w:val="baseline"/>
              <w:rPr>
                <w:color w:val="000000" w:themeColor="text1"/>
                <w:sz w:val="18"/>
                <w:szCs w:val="18"/>
                <w:lang w:eastAsia="zh-CN"/>
              </w:rPr>
            </w:pPr>
            <w:r>
              <w:rPr>
                <w:color w:val="0000FF"/>
                <w:sz w:val="18"/>
                <w:szCs w:val="18"/>
                <w:lang w:eastAsia="zh-CN"/>
              </w:rPr>
              <w:t>[Mod]: Done!</w:t>
            </w:r>
          </w:p>
        </w:tc>
      </w:tr>
      <w:tr w:rsidR="00F173C1" w14:paraId="5638AB62" w14:textId="77777777">
        <w:trPr>
          <w:trHeight w:val="215"/>
        </w:trPr>
        <w:tc>
          <w:tcPr>
            <w:tcW w:w="1506" w:type="dxa"/>
          </w:tcPr>
          <w:p w14:paraId="7CC55A5C" w14:textId="77777777" w:rsidR="00F173C1" w:rsidRDefault="00165D0F">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Lenovo</w:t>
            </w:r>
          </w:p>
        </w:tc>
        <w:tc>
          <w:tcPr>
            <w:tcW w:w="8479" w:type="dxa"/>
          </w:tcPr>
          <w:p w14:paraId="3A2877CE" w14:textId="77777777" w:rsidR="00F173C1" w:rsidRDefault="00165D0F">
            <w:pPr>
              <w:overflowPunct w:val="0"/>
              <w:autoSpaceDE w:val="0"/>
              <w:autoSpaceDN w:val="0"/>
              <w:adjustRightInd w:val="0"/>
              <w:jc w:val="both"/>
              <w:textAlignment w:val="baseline"/>
              <w:rPr>
                <w:sz w:val="18"/>
                <w:szCs w:val="18"/>
                <w:lang w:eastAsia="zh-CN"/>
              </w:rPr>
            </w:pPr>
            <w:r>
              <w:rPr>
                <w:b/>
                <w:bCs/>
                <w:sz w:val="18"/>
                <w:szCs w:val="18"/>
                <w:lang w:eastAsia="zh-CN"/>
              </w:rPr>
              <w:t>Proposal 4.1</w:t>
            </w:r>
            <w:r>
              <w:rPr>
                <w:sz w:val="18"/>
                <w:szCs w:val="18"/>
                <w:lang w:eastAsia="zh-CN"/>
              </w:rPr>
              <w:t>:</w:t>
            </w:r>
            <w:r>
              <w:rPr>
                <w:rFonts w:hint="eastAsia"/>
                <w:sz w:val="18"/>
                <w:szCs w:val="18"/>
                <w:lang w:eastAsia="zh-CN"/>
              </w:rPr>
              <w:t xml:space="preserve"> The </w:t>
            </w:r>
            <w:r>
              <w:rPr>
                <w:sz w:val="18"/>
                <w:szCs w:val="18"/>
                <w:lang w:eastAsia="zh-CN"/>
              </w:rPr>
              <w:t xml:space="preserve">existing RRC parameter </w:t>
            </w:r>
            <w:r>
              <w:rPr>
                <w:i/>
                <w:iCs/>
                <w:sz w:val="18"/>
                <w:szCs w:val="18"/>
                <w:lang w:eastAsia="zh-CN"/>
              </w:rPr>
              <w:t>carrier</w:t>
            </w:r>
            <w:r>
              <w:rPr>
                <w:rFonts w:hint="eastAsia"/>
                <w:sz w:val="18"/>
                <w:szCs w:val="18"/>
                <w:lang w:eastAsia="zh-CN"/>
              </w:rPr>
              <w:t xml:space="preserve"> can be reused, and it </w:t>
            </w:r>
            <w:r>
              <w:rPr>
                <w:sz w:val="18"/>
                <w:szCs w:val="18"/>
                <w:lang w:eastAsia="zh-CN"/>
              </w:rPr>
              <w:t>should</w:t>
            </w:r>
            <w:r>
              <w:rPr>
                <w:rFonts w:hint="eastAsia"/>
                <w:sz w:val="18"/>
                <w:szCs w:val="18"/>
                <w:lang w:eastAsia="zh-CN"/>
              </w:rPr>
              <w:t xml:space="preserve"> be applied for both current beam and new beam. </w:t>
            </w:r>
            <w:r>
              <w:rPr>
                <w:sz w:val="18"/>
                <w:szCs w:val="18"/>
                <w:lang w:eastAsia="zh-CN"/>
              </w:rPr>
              <w:t>O</w:t>
            </w:r>
            <w:r>
              <w:rPr>
                <w:rFonts w:hint="eastAsia"/>
                <w:sz w:val="18"/>
                <w:szCs w:val="18"/>
                <w:lang w:eastAsia="zh-CN"/>
              </w:rPr>
              <w:t>ne more comment is that whether ICBM is supported for UEI beam report.</w:t>
            </w:r>
          </w:p>
          <w:p w14:paraId="3D88E165" w14:textId="77777777" w:rsidR="00F173C1" w:rsidRDefault="00165D0F">
            <w:pPr>
              <w:overflowPunct w:val="0"/>
              <w:autoSpaceDE w:val="0"/>
              <w:autoSpaceDN w:val="0"/>
              <w:adjustRightInd w:val="0"/>
              <w:jc w:val="both"/>
              <w:textAlignment w:val="baseline"/>
              <w:rPr>
                <w:color w:val="0000FF"/>
                <w:sz w:val="18"/>
                <w:szCs w:val="18"/>
                <w:lang w:eastAsia="zh-CN"/>
              </w:rPr>
            </w:pPr>
            <w:r>
              <w:rPr>
                <w:color w:val="0000FF"/>
                <w:sz w:val="18"/>
                <w:szCs w:val="18"/>
                <w:lang w:eastAsia="zh-CN"/>
              </w:rPr>
              <w:t xml:space="preserve">[Mod]: Per WID, ICBM should be considered accordingly. </w:t>
            </w:r>
          </w:p>
          <w:p w14:paraId="473BA513" w14:textId="77777777" w:rsidR="00F173C1" w:rsidRDefault="00165D0F">
            <w:pPr>
              <w:snapToGrid w:val="0"/>
              <w:rPr>
                <w:rFonts w:eastAsia="MS Mincho"/>
                <w:color w:val="000000" w:themeColor="text1"/>
                <w:sz w:val="18"/>
                <w:szCs w:val="18"/>
                <w:lang w:eastAsia="ja-JP"/>
              </w:rPr>
            </w:pPr>
            <w:r>
              <w:rPr>
                <w:b/>
                <w:bCs/>
                <w:sz w:val="18"/>
                <w:szCs w:val="18"/>
                <w:lang w:eastAsia="zh-CN"/>
              </w:rPr>
              <w:t>Proposed 4.2</w:t>
            </w:r>
            <w:r>
              <w:rPr>
                <w:rFonts w:hint="eastAsia"/>
                <w:sz w:val="18"/>
                <w:szCs w:val="18"/>
                <w:lang w:eastAsia="zh-CN"/>
              </w:rPr>
              <w:t>: Support.</w:t>
            </w:r>
          </w:p>
        </w:tc>
      </w:tr>
      <w:tr w:rsidR="00F173C1" w14:paraId="19493E75" w14:textId="77777777">
        <w:trPr>
          <w:trHeight w:val="215"/>
        </w:trPr>
        <w:tc>
          <w:tcPr>
            <w:tcW w:w="1506" w:type="dxa"/>
          </w:tcPr>
          <w:p w14:paraId="5713B481" w14:textId="77777777" w:rsidR="00F173C1" w:rsidRDefault="00165D0F">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w:t>
            </w:r>
            <w:r>
              <w:rPr>
                <w:rFonts w:eastAsia="MS Mincho"/>
                <w:color w:val="000000" w:themeColor="text1"/>
                <w:sz w:val="18"/>
                <w:szCs w:val="18"/>
                <w:lang w:eastAsia="ja-JP"/>
              </w:rPr>
              <w:t>harp</w:t>
            </w:r>
          </w:p>
        </w:tc>
        <w:tc>
          <w:tcPr>
            <w:tcW w:w="8479" w:type="dxa"/>
          </w:tcPr>
          <w:p w14:paraId="2A0093E7" w14:textId="77777777" w:rsidR="00F173C1" w:rsidRDefault="00165D0F">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roposal 4.1:</w:t>
            </w:r>
            <w:r>
              <w:rPr>
                <w:rFonts w:eastAsia="MS Mincho"/>
                <w:color w:val="000000" w:themeColor="text1"/>
                <w:sz w:val="18"/>
                <w:szCs w:val="18"/>
                <w:lang w:eastAsia="ja-JP"/>
              </w:rPr>
              <w:t xml:space="preserve"> Support and fine to reuse the </w:t>
            </w:r>
            <w:r>
              <w:rPr>
                <w:rFonts w:eastAsia="MS Mincho"/>
                <w:i/>
                <w:iCs/>
                <w:color w:val="000000" w:themeColor="text1"/>
                <w:sz w:val="18"/>
                <w:szCs w:val="18"/>
                <w:lang w:eastAsia="ja-JP"/>
              </w:rPr>
              <w:t>carrier</w:t>
            </w:r>
            <w:r>
              <w:rPr>
                <w:rFonts w:eastAsia="MS Mincho"/>
                <w:color w:val="000000" w:themeColor="text1"/>
                <w:sz w:val="18"/>
                <w:szCs w:val="18"/>
                <w:lang w:eastAsia="ja-JP"/>
              </w:rPr>
              <w:t>.</w:t>
            </w:r>
          </w:p>
          <w:p w14:paraId="7336D2FE" w14:textId="77777777" w:rsidR="00F173C1" w:rsidRDefault="00165D0F">
            <w:pPr>
              <w:overflowPunct w:val="0"/>
              <w:autoSpaceDE w:val="0"/>
              <w:autoSpaceDN w:val="0"/>
              <w:adjustRightInd w:val="0"/>
              <w:jc w:val="both"/>
              <w:textAlignment w:val="baseline"/>
              <w:rPr>
                <w:b/>
                <w:bCs/>
                <w:sz w:val="18"/>
                <w:szCs w:val="18"/>
                <w:lang w:eastAsia="zh-CN"/>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roposal 4.2:</w:t>
            </w:r>
            <w:r>
              <w:rPr>
                <w:rFonts w:eastAsia="MS Mincho"/>
                <w:color w:val="000000" w:themeColor="text1"/>
                <w:sz w:val="18"/>
                <w:szCs w:val="18"/>
                <w:lang w:eastAsia="ja-JP"/>
              </w:rPr>
              <w:t xml:space="preserve"> Support. The second PUSCH on </w:t>
            </w:r>
            <w:proofErr w:type="spellStart"/>
            <w:r>
              <w:rPr>
                <w:rFonts w:eastAsia="MS Mincho"/>
                <w:color w:val="000000" w:themeColor="text1"/>
                <w:sz w:val="18"/>
                <w:szCs w:val="18"/>
                <w:lang w:eastAsia="ja-JP"/>
              </w:rPr>
              <w:t>SCell</w:t>
            </w:r>
            <w:proofErr w:type="spellEnd"/>
            <w:r>
              <w:rPr>
                <w:rFonts w:eastAsia="MS Mincho"/>
                <w:color w:val="000000" w:themeColor="text1"/>
                <w:sz w:val="18"/>
                <w:szCs w:val="18"/>
                <w:lang w:eastAsia="ja-JP"/>
              </w:rPr>
              <w:t xml:space="preserve"> other than PUCCH-</w:t>
            </w:r>
            <w:proofErr w:type="spellStart"/>
            <w:r>
              <w:rPr>
                <w:rFonts w:eastAsia="MS Mincho"/>
                <w:color w:val="000000" w:themeColor="text1"/>
                <w:sz w:val="18"/>
                <w:szCs w:val="18"/>
                <w:lang w:eastAsia="ja-JP"/>
              </w:rPr>
              <w:t>SCell</w:t>
            </w:r>
            <w:proofErr w:type="spellEnd"/>
            <w:r>
              <w:rPr>
                <w:rFonts w:eastAsia="MS Mincho"/>
                <w:color w:val="000000" w:themeColor="text1"/>
                <w:sz w:val="18"/>
                <w:szCs w:val="18"/>
                <w:lang w:eastAsia="ja-JP"/>
              </w:rPr>
              <w:t xml:space="preserve"> is different from a cell on which the first PUCCH is transmitted.</w:t>
            </w:r>
          </w:p>
        </w:tc>
      </w:tr>
      <w:tr w:rsidR="00F173C1" w14:paraId="182962F3" w14:textId="77777777">
        <w:trPr>
          <w:trHeight w:val="215"/>
        </w:trPr>
        <w:tc>
          <w:tcPr>
            <w:tcW w:w="1506" w:type="dxa"/>
          </w:tcPr>
          <w:p w14:paraId="29EDBC70" w14:textId="77777777" w:rsidR="00F173C1" w:rsidRDefault="00165D0F">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8479" w:type="dxa"/>
          </w:tcPr>
          <w:p w14:paraId="2062D56E" w14:textId="77777777" w:rsidR="00F173C1" w:rsidRDefault="00165D0F">
            <w:pPr>
              <w:rPr>
                <w:rFonts w:eastAsia="Malgun Gothic"/>
                <w:b/>
                <w:bCs/>
                <w:color w:val="000000" w:themeColor="text1"/>
                <w:sz w:val="18"/>
                <w:szCs w:val="18"/>
              </w:rPr>
            </w:pPr>
            <w:r>
              <w:rPr>
                <w:rFonts w:eastAsia="Malgun Gothic" w:hint="eastAsia"/>
                <w:b/>
                <w:bCs/>
                <w:color w:val="000000" w:themeColor="text1"/>
                <w:sz w:val="18"/>
                <w:szCs w:val="18"/>
              </w:rPr>
              <w:t xml:space="preserve">Issue </w:t>
            </w:r>
            <w:r>
              <w:rPr>
                <w:rFonts w:eastAsia="Malgun Gothic"/>
                <w:b/>
                <w:bCs/>
                <w:color w:val="000000" w:themeColor="text1"/>
                <w:sz w:val="18"/>
                <w:szCs w:val="18"/>
              </w:rPr>
              <w:t xml:space="preserve">4.1 </w:t>
            </w:r>
          </w:p>
          <w:p w14:paraId="0AA28E0B" w14:textId="77777777" w:rsidR="00F173C1" w:rsidRDefault="00165D0F">
            <w:pPr>
              <w:rPr>
                <w:rFonts w:eastAsia="MS Mincho"/>
                <w:color w:val="000000" w:themeColor="text1"/>
                <w:sz w:val="18"/>
                <w:szCs w:val="18"/>
                <w:lang w:eastAsia="ja-JP"/>
              </w:rPr>
            </w:pPr>
            <w:r>
              <w:rPr>
                <w:rFonts w:eastAsia="MS Mincho" w:hint="eastAsia"/>
                <w:color w:val="000000" w:themeColor="text1"/>
                <w:sz w:val="18"/>
                <w:szCs w:val="18"/>
                <w:lang w:eastAsia="ja-JP"/>
              </w:rPr>
              <w:t>We</w:t>
            </w:r>
            <w:r>
              <w:rPr>
                <w:rFonts w:eastAsia="MS Mincho"/>
                <w:color w:val="000000" w:themeColor="text1"/>
                <w:sz w:val="18"/>
                <w:szCs w:val="18"/>
                <w:lang w:eastAsia="ja-JP"/>
              </w:rPr>
              <w:t>’</w:t>
            </w:r>
            <w:r>
              <w:rPr>
                <w:rFonts w:eastAsia="MS Mincho" w:hint="eastAsia"/>
                <w:color w:val="000000" w:themeColor="text1"/>
                <w:sz w:val="18"/>
                <w:szCs w:val="18"/>
                <w:lang w:eastAsia="ja-JP"/>
              </w:rPr>
              <w:t xml:space="preserve">d like to confirm exact </w:t>
            </w:r>
            <w:r>
              <w:rPr>
                <w:rFonts w:eastAsia="MS Mincho"/>
                <w:color w:val="000000" w:themeColor="text1"/>
                <w:sz w:val="18"/>
                <w:szCs w:val="18"/>
                <w:lang w:eastAsia="ja-JP"/>
              </w:rPr>
              <w:t>meaning</w:t>
            </w:r>
            <w:r>
              <w:rPr>
                <w:rFonts w:eastAsia="MS Mincho" w:hint="eastAsia"/>
                <w:color w:val="000000" w:themeColor="text1"/>
                <w:sz w:val="18"/>
                <w:szCs w:val="18"/>
                <w:lang w:eastAsia="ja-JP"/>
              </w:rPr>
              <w:t xml:space="preserve"> for current beam of this </w:t>
            </w:r>
            <w:r>
              <w:rPr>
                <w:rFonts w:eastAsia="MS Mincho"/>
                <w:color w:val="000000" w:themeColor="text1"/>
                <w:sz w:val="18"/>
                <w:szCs w:val="18"/>
                <w:lang w:eastAsia="ja-JP"/>
              </w:rPr>
              <w:t>proposal</w:t>
            </w:r>
            <w:r>
              <w:rPr>
                <w:rFonts w:eastAsia="MS Mincho" w:hint="eastAsia"/>
                <w:color w:val="000000" w:themeColor="text1"/>
                <w:sz w:val="18"/>
                <w:szCs w:val="18"/>
                <w:lang w:eastAsia="ja-JP"/>
              </w:rPr>
              <w:t>.</w:t>
            </w:r>
          </w:p>
          <w:p w14:paraId="192FEE80" w14:textId="77777777" w:rsidR="00F173C1" w:rsidRDefault="00165D0F">
            <w:pPr>
              <w:rPr>
                <w:rFonts w:eastAsia="MS Mincho"/>
                <w:color w:val="000000" w:themeColor="text1"/>
                <w:sz w:val="18"/>
                <w:szCs w:val="18"/>
                <w:lang w:eastAsia="ja-JP"/>
              </w:rPr>
            </w:pPr>
            <w:r>
              <w:rPr>
                <w:rFonts w:eastAsia="MS Mincho" w:hint="eastAsia"/>
                <w:color w:val="000000" w:themeColor="text1"/>
                <w:sz w:val="18"/>
                <w:szCs w:val="18"/>
                <w:lang w:eastAsia="ja-JP"/>
              </w:rPr>
              <w:t>If this proposal is applied, QCL type-D RS configured in the indicated TCI state should be also on the CC configured by the RRC parameter?</w:t>
            </w:r>
          </w:p>
          <w:p w14:paraId="5EDD684F" w14:textId="77777777" w:rsidR="00F173C1" w:rsidRDefault="00165D0F">
            <w:pPr>
              <w:rPr>
                <w:rFonts w:eastAsia="MS Mincho"/>
                <w:color w:val="000000" w:themeColor="text1"/>
                <w:sz w:val="18"/>
                <w:szCs w:val="18"/>
                <w:lang w:eastAsia="ja-JP"/>
              </w:rPr>
            </w:pPr>
            <w:r>
              <w:rPr>
                <w:rFonts w:eastAsia="MS Mincho" w:hint="eastAsia"/>
                <w:color w:val="000000" w:themeColor="text1"/>
                <w:sz w:val="18"/>
                <w:szCs w:val="18"/>
                <w:lang w:eastAsia="ja-JP"/>
              </w:rPr>
              <w:t>Actually, if so, we should consider</w:t>
            </w:r>
            <w:r>
              <w:rPr>
                <w:rFonts w:eastAsiaTheme="minorEastAsia" w:hint="eastAsia"/>
                <w:color w:val="000000" w:themeColor="text1"/>
                <w:sz w:val="18"/>
                <w:szCs w:val="18"/>
                <w:lang w:eastAsia="zh-CN"/>
              </w:rPr>
              <w:t xml:space="preserve"> how to handle</w:t>
            </w:r>
            <w:r>
              <w:rPr>
                <w:rFonts w:eastAsia="MS Mincho" w:hint="eastAsia"/>
                <w:color w:val="FF00FF"/>
                <w:sz w:val="18"/>
                <w:szCs w:val="18"/>
                <w:lang w:eastAsia="ja-JP"/>
              </w:rPr>
              <w:t xml:space="preserve"> </w:t>
            </w:r>
            <w:r>
              <w:rPr>
                <w:rFonts w:eastAsia="MS Mincho" w:hint="eastAsia"/>
                <w:color w:val="000000" w:themeColor="text1"/>
                <w:sz w:val="18"/>
                <w:szCs w:val="18"/>
                <w:lang w:eastAsia="ja-JP"/>
              </w:rPr>
              <w:t>common-CC QCL type-D RS case.</w:t>
            </w:r>
          </w:p>
          <w:p w14:paraId="6EF7874C" w14:textId="77777777" w:rsidR="00F173C1" w:rsidRDefault="00165D0F">
            <w:pPr>
              <w:rPr>
                <w:color w:val="0000FF"/>
                <w:sz w:val="18"/>
                <w:szCs w:val="18"/>
                <w:lang w:eastAsia="zh-CN"/>
              </w:rPr>
            </w:pPr>
            <w:r>
              <w:rPr>
                <w:color w:val="0000FF"/>
                <w:sz w:val="18"/>
                <w:szCs w:val="18"/>
                <w:lang w:eastAsia="zh-CN"/>
              </w:rPr>
              <w:t>[Mod]: The indicated TCI state, rather than QCL type-D RS, should be also on the CC configured by the RRC parameter. Then, we derive the QCL type-D RS corresponding to the TCI state.</w:t>
            </w:r>
          </w:p>
          <w:p w14:paraId="290E5E54" w14:textId="77777777" w:rsidR="00F173C1" w:rsidRDefault="00F173C1">
            <w:pPr>
              <w:rPr>
                <w:rFonts w:eastAsia="Malgun Gothic"/>
                <w:color w:val="000000" w:themeColor="text1"/>
                <w:sz w:val="18"/>
                <w:szCs w:val="18"/>
              </w:rPr>
            </w:pPr>
          </w:p>
          <w:p w14:paraId="27458FC3" w14:textId="77777777" w:rsidR="00F173C1" w:rsidRDefault="00165D0F">
            <w:pPr>
              <w:rPr>
                <w:rFonts w:eastAsia="Malgun Gothic"/>
                <w:b/>
                <w:bCs/>
                <w:color w:val="000000" w:themeColor="text1"/>
                <w:sz w:val="18"/>
                <w:szCs w:val="18"/>
              </w:rPr>
            </w:pPr>
            <w:r>
              <w:rPr>
                <w:rFonts w:eastAsia="Malgun Gothic" w:hint="eastAsia"/>
                <w:b/>
                <w:bCs/>
                <w:color w:val="000000" w:themeColor="text1"/>
                <w:sz w:val="18"/>
                <w:szCs w:val="18"/>
              </w:rPr>
              <w:t xml:space="preserve">Issue </w:t>
            </w:r>
            <w:r>
              <w:rPr>
                <w:rFonts w:eastAsia="Malgun Gothic"/>
                <w:b/>
                <w:bCs/>
                <w:color w:val="000000" w:themeColor="text1"/>
                <w:sz w:val="18"/>
                <w:szCs w:val="18"/>
              </w:rPr>
              <w:t xml:space="preserve">4.2 </w:t>
            </w:r>
          </w:p>
          <w:p w14:paraId="32A8FE1D" w14:textId="77777777" w:rsidR="00F173C1" w:rsidRDefault="00165D0F">
            <w:pPr>
              <w:overflowPunct w:val="0"/>
              <w:autoSpaceDE w:val="0"/>
              <w:autoSpaceDN w:val="0"/>
              <w:adjustRightInd w:val="0"/>
              <w:textAlignment w:val="baseline"/>
              <w:rPr>
                <w:rFonts w:eastAsia="MS Mincho"/>
                <w:b/>
                <w:bCs/>
                <w:color w:val="000000" w:themeColor="text1"/>
                <w:sz w:val="18"/>
                <w:szCs w:val="18"/>
                <w:lang w:eastAsia="ja-JP"/>
              </w:rPr>
            </w:pPr>
            <w:r>
              <w:rPr>
                <w:rFonts w:eastAsia="Malgun Gothic" w:hint="eastAsia"/>
                <w:color w:val="000000" w:themeColor="text1"/>
                <w:sz w:val="18"/>
                <w:szCs w:val="18"/>
              </w:rPr>
              <w:t>We support Proposal 4.2.</w:t>
            </w:r>
          </w:p>
        </w:tc>
      </w:tr>
      <w:tr w:rsidR="00F173C1" w14:paraId="5DED998A" w14:textId="77777777">
        <w:trPr>
          <w:trHeight w:val="215"/>
        </w:trPr>
        <w:tc>
          <w:tcPr>
            <w:tcW w:w="1506" w:type="dxa"/>
          </w:tcPr>
          <w:p w14:paraId="06C5B18A" w14:textId="77777777" w:rsidR="00F173C1" w:rsidRDefault="00165D0F">
            <w:pPr>
              <w:snapToGrid w:val="0"/>
              <w:rPr>
                <w:rFonts w:eastAsia="MS Mincho"/>
                <w:color w:val="000000" w:themeColor="text1"/>
                <w:sz w:val="18"/>
                <w:szCs w:val="18"/>
                <w:lang w:eastAsia="ja-JP"/>
              </w:rPr>
            </w:pPr>
            <w:r>
              <w:rPr>
                <w:rFonts w:eastAsia="MS Mincho"/>
                <w:color w:val="000000" w:themeColor="text1"/>
                <w:sz w:val="18"/>
                <w:szCs w:val="18"/>
                <w:lang w:eastAsia="ja-JP"/>
              </w:rPr>
              <w:t>Intel</w:t>
            </w:r>
          </w:p>
        </w:tc>
        <w:tc>
          <w:tcPr>
            <w:tcW w:w="8479" w:type="dxa"/>
          </w:tcPr>
          <w:p w14:paraId="6938A384" w14:textId="77777777" w:rsidR="00F173C1" w:rsidRDefault="00165D0F">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 xml:space="preserve">roposal 4.1: </w:t>
            </w:r>
            <w:r>
              <w:rPr>
                <w:rFonts w:eastAsia="MS Mincho"/>
                <w:color w:val="000000" w:themeColor="text1"/>
                <w:sz w:val="18"/>
                <w:szCs w:val="18"/>
                <w:lang w:eastAsia="ja-JP"/>
              </w:rPr>
              <w:t>Current beam and new beam should be on the same CC for Event-2</w:t>
            </w:r>
          </w:p>
          <w:p w14:paraId="3CE5FB7C" w14:textId="77777777" w:rsidR="00F173C1" w:rsidRDefault="00165D0F">
            <w:pPr>
              <w:rPr>
                <w:rFonts w:eastAsia="Malgun Gothic"/>
                <w:b/>
                <w:bCs/>
                <w:color w:val="000000" w:themeColor="text1"/>
                <w:sz w:val="18"/>
                <w:szCs w:val="18"/>
              </w:rPr>
            </w:pPr>
            <w:r>
              <w:rPr>
                <w:rFonts w:eastAsia="MS Mincho"/>
                <w:b/>
                <w:bCs/>
                <w:color w:val="000000" w:themeColor="text1"/>
                <w:sz w:val="18"/>
                <w:szCs w:val="18"/>
                <w:lang w:eastAsia="ja-JP"/>
              </w:rPr>
              <w:t xml:space="preserve">Proposal 4.2: </w:t>
            </w:r>
            <w:r>
              <w:rPr>
                <w:rFonts w:eastAsia="MS Mincho"/>
                <w:color w:val="000000" w:themeColor="text1"/>
                <w:sz w:val="18"/>
                <w:szCs w:val="18"/>
                <w:lang w:eastAsia="ja-JP"/>
              </w:rPr>
              <w:t>Need more discussion here, this complicates the design</w:t>
            </w:r>
          </w:p>
        </w:tc>
      </w:tr>
      <w:tr w:rsidR="00F173C1" w14:paraId="4B737266" w14:textId="77777777">
        <w:trPr>
          <w:trHeight w:val="215"/>
        </w:trPr>
        <w:tc>
          <w:tcPr>
            <w:tcW w:w="1506" w:type="dxa"/>
          </w:tcPr>
          <w:p w14:paraId="7F2826A2" w14:textId="77777777" w:rsidR="00F173C1" w:rsidRDefault="00165D0F">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8479" w:type="dxa"/>
          </w:tcPr>
          <w:p w14:paraId="425F1D72" w14:textId="77777777" w:rsidR="00F173C1" w:rsidRDefault="00165D0F">
            <w:pPr>
              <w:overflowPunct w:val="0"/>
              <w:autoSpaceDE w:val="0"/>
              <w:autoSpaceDN w:val="0"/>
              <w:adjustRightInd w:val="0"/>
              <w:textAlignment w:val="baseline"/>
              <w:rPr>
                <w:rFonts w:eastAsia="MS Mincho"/>
                <w:color w:val="000000" w:themeColor="text1"/>
                <w:sz w:val="18"/>
                <w:szCs w:val="18"/>
                <w:lang w:eastAsia="ja-JP"/>
              </w:rPr>
            </w:pPr>
            <w:r>
              <w:rPr>
                <w:rFonts w:eastAsia="MS Mincho"/>
                <w:b/>
                <w:bCs/>
                <w:color w:val="000000" w:themeColor="text1"/>
                <w:sz w:val="18"/>
                <w:szCs w:val="18"/>
                <w:lang w:eastAsia="ja-JP"/>
              </w:rPr>
              <w:t>Proposal 4.1</w:t>
            </w:r>
            <w:r>
              <w:rPr>
                <w:rFonts w:eastAsia="MS Mincho"/>
                <w:color w:val="000000" w:themeColor="text1"/>
                <w:sz w:val="18"/>
                <w:szCs w:val="18"/>
                <w:lang w:eastAsia="ja-JP"/>
              </w:rPr>
              <w:t xml:space="preserve">: One clarification question on the Proposal. Could the carrier or CC for the indicated TCI state and that for new beam be different? </w:t>
            </w:r>
          </w:p>
          <w:p w14:paraId="55F97D59" w14:textId="77777777" w:rsidR="00F173C1" w:rsidRDefault="00165D0F">
            <w:pPr>
              <w:overflowPunct w:val="0"/>
              <w:autoSpaceDE w:val="0"/>
              <w:autoSpaceDN w:val="0"/>
              <w:adjustRightInd w:val="0"/>
              <w:textAlignment w:val="baseline"/>
              <w:rPr>
                <w:rFonts w:eastAsia="MS Mincho"/>
                <w:b/>
                <w:bCs/>
                <w:color w:val="000000" w:themeColor="text1"/>
                <w:sz w:val="18"/>
                <w:szCs w:val="18"/>
                <w:lang w:eastAsia="ja-JP"/>
              </w:rPr>
            </w:pPr>
            <w:r>
              <w:rPr>
                <w:color w:val="0000FF"/>
                <w:sz w:val="18"/>
                <w:szCs w:val="18"/>
                <w:lang w:eastAsia="zh-CN"/>
              </w:rPr>
              <w:t>[Mod]:  This is a next level issue.</w:t>
            </w:r>
          </w:p>
          <w:p w14:paraId="5F4A9E7D" w14:textId="77777777" w:rsidR="00F173C1" w:rsidRDefault="00165D0F">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lastRenderedPageBreak/>
              <w:t xml:space="preserve">Also, for the indicated TCI state, we would like to clarify which below case is referring to? </w:t>
            </w:r>
          </w:p>
          <w:p w14:paraId="4CAF1579" w14:textId="77777777" w:rsidR="00F173C1" w:rsidRDefault="00165D0F">
            <w:pPr>
              <w:pStyle w:val="ListParagraph"/>
              <w:numPr>
                <w:ilvl w:val="0"/>
                <w:numId w:val="18"/>
              </w:num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The CC with the indicated TCI state applied</w:t>
            </w:r>
          </w:p>
          <w:p w14:paraId="73D7AAA8" w14:textId="77777777" w:rsidR="00F173C1" w:rsidRDefault="00165D0F">
            <w:pPr>
              <w:pStyle w:val="ListParagraph"/>
              <w:numPr>
                <w:ilvl w:val="0"/>
                <w:numId w:val="18"/>
              </w:num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The CC where the QCL source RS of the indicated TCI state is transmitted </w:t>
            </w:r>
          </w:p>
          <w:p w14:paraId="33BAD7DB" w14:textId="77777777" w:rsidR="00F173C1" w:rsidRDefault="00165D0F">
            <w:pPr>
              <w:overflowPunct w:val="0"/>
              <w:autoSpaceDE w:val="0"/>
              <w:autoSpaceDN w:val="0"/>
              <w:adjustRightInd w:val="0"/>
              <w:textAlignment w:val="baseline"/>
              <w:rPr>
                <w:rFonts w:eastAsia="MS Mincho"/>
                <w:b/>
                <w:bCs/>
                <w:color w:val="000000" w:themeColor="text1"/>
                <w:sz w:val="18"/>
                <w:szCs w:val="18"/>
                <w:lang w:eastAsia="ja-JP"/>
              </w:rPr>
            </w:pPr>
            <w:r>
              <w:rPr>
                <w:color w:val="0000FF"/>
                <w:sz w:val="18"/>
                <w:szCs w:val="18"/>
                <w:lang w:eastAsia="zh-CN"/>
              </w:rPr>
              <w:t>[Mod]:  The former one.</w:t>
            </w:r>
          </w:p>
          <w:p w14:paraId="21F7CAE5" w14:textId="77777777" w:rsidR="00F173C1" w:rsidRDefault="00165D0F">
            <w:pPr>
              <w:overflowPunct w:val="0"/>
              <w:autoSpaceDE w:val="0"/>
              <w:autoSpaceDN w:val="0"/>
              <w:adjustRightInd w:val="0"/>
              <w:textAlignment w:val="baseline"/>
              <w:rPr>
                <w:rFonts w:eastAsia="MS Mincho"/>
                <w:color w:val="000000" w:themeColor="text1"/>
                <w:sz w:val="18"/>
                <w:szCs w:val="18"/>
                <w:lang w:eastAsia="ja-JP"/>
              </w:rPr>
            </w:pPr>
            <w:r>
              <w:rPr>
                <w:rFonts w:eastAsia="MS Mincho"/>
                <w:b/>
                <w:bCs/>
                <w:color w:val="000000" w:themeColor="text1"/>
                <w:sz w:val="18"/>
                <w:szCs w:val="18"/>
                <w:lang w:eastAsia="ja-JP"/>
              </w:rPr>
              <w:t>Proposal 4.2</w:t>
            </w:r>
            <w:r>
              <w:rPr>
                <w:rFonts w:eastAsia="MS Mincho"/>
                <w:color w:val="000000" w:themeColor="text1"/>
                <w:sz w:val="18"/>
                <w:szCs w:val="18"/>
                <w:lang w:eastAsia="ja-JP"/>
              </w:rPr>
              <w:t xml:space="preserve">: We are unsure why “within the same PUCCH group” is needed. </w:t>
            </w:r>
          </w:p>
          <w:p w14:paraId="3A2F80F8" w14:textId="77777777" w:rsidR="00F173C1" w:rsidRDefault="00F173C1">
            <w:pPr>
              <w:overflowPunct w:val="0"/>
              <w:autoSpaceDE w:val="0"/>
              <w:autoSpaceDN w:val="0"/>
              <w:adjustRightInd w:val="0"/>
              <w:textAlignment w:val="baseline"/>
              <w:rPr>
                <w:rFonts w:eastAsia="MS Mincho"/>
                <w:b/>
                <w:bCs/>
                <w:color w:val="000000" w:themeColor="text1"/>
                <w:sz w:val="18"/>
                <w:szCs w:val="18"/>
                <w:lang w:eastAsia="ja-JP"/>
              </w:rPr>
            </w:pPr>
          </w:p>
        </w:tc>
      </w:tr>
      <w:tr w:rsidR="00F173C1" w14:paraId="0213517A" w14:textId="77777777">
        <w:trPr>
          <w:trHeight w:val="215"/>
        </w:trPr>
        <w:tc>
          <w:tcPr>
            <w:tcW w:w="1506" w:type="dxa"/>
          </w:tcPr>
          <w:p w14:paraId="26F897C3" w14:textId="77777777" w:rsidR="00F173C1" w:rsidRDefault="00165D0F">
            <w:pPr>
              <w:snapToGrid w:val="0"/>
              <w:rPr>
                <w:rFonts w:eastAsia="MS Mincho"/>
                <w:color w:val="000000" w:themeColor="text1"/>
                <w:sz w:val="18"/>
                <w:szCs w:val="18"/>
                <w:lang w:eastAsia="ja-JP"/>
              </w:rPr>
            </w:pPr>
            <w:r>
              <w:rPr>
                <w:rFonts w:hint="eastAsia"/>
                <w:color w:val="000000" w:themeColor="text1"/>
                <w:sz w:val="20"/>
                <w:szCs w:val="20"/>
                <w:lang w:eastAsia="zh-CN"/>
              </w:rPr>
              <w:lastRenderedPageBreak/>
              <w:t>CATT</w:t>
            </w:r>
          </w:p>
        </w:tc>
        <w:tc>
          <w:tcPr>
            <w:tcW w:w="8479" w:type="dxa"/>
          </w:tcPr>
          <w:p w14:paraId="29E2CC1D" w14:textId="77777777" w:rsidR="00F173C1" w:rsidRDefault="00165D0F">
            <w:pPr>
              <w:overflowPunct w:val="0"/>
              <w:autoSpaceDE w:val="0"/>
              <w:autoSpaceDN w:val="0"/>
              <w:adjustRightInd w:val="0"/>
              <w:jc w:val="both"/>
              <w:textAlignment w:val="baseline"/>
              <w:rPr>
                <w:b/>
                <w:bCs/>
                <w:sz w:val="18"/>
                <w:szCs w:val="18"/>
                <w:u w:val="single"/>
                <w:lang w:eastAsia="zh-CN"/>
              </w:rPr>
            </w:pPr>
            <w:r>
              <w:rPr>
                <w:b/>
                <w:bCs/>
                <w:sz w:val="18"/>
                <w:szCs w:val="18"/>
                <w:u w:val="single"/>
                <w:lang w:eastAsia="zh-CN"/>
              </w:rPr>
              <w:t>Proposal 4.1</w:t>
            </w:r>
            <w:r>
              <w:rPr>
                <w:rFonts w:hint="eastAsia"/>
                <w:b/>
                <w:bCs/>
                <w:sz w:val="18"/>
                <w:szCs w:val="18"/>
                <w:u w:val="single"/>
                <w:lang w:eastAsia="zh-CN"/>
              </w:rPr>
              <w:t>&amp;</w:t>
            </w:r>
            <w:r>
              <w:rPr>
                <w:b/>
                <w:bCs/>
                <w:sz w:val="18"/>
                <w:szCs w:val="18"/>
                <w:u w:val="single"/>
                <w:lang w:eastAsia="zh-CN"/>
              </w:rPr>
              <w:t>Proposal 4.2</w:t>
            </w:r>
          </w:p>
          <w:p w14:paraId="7CBD37D1" w14:textId="77777777" w:rsidR="00F173C1" w:rsidRDefault="00165D0F">
            <w:pPr>
              <w:overflowPunct w:val="0"/>
              <w:autoSpaceDE w:val="0"/>
              <w:autoSpaceDN w:val="0"/>
              <w:adjustRightInd w:val="0"/>
              <w:textAlignment w:val="baseline"/>
              <w:rPr>
                <w:rFonts w:eastAsia="MS Mincho"/>
                <w:b/>
                <w:bCs/>
                <w:color w:val="000000" w:themeColor="text1"/>
                <w:sz w:val="18"/>
                <w:szCs w:val="18"/>
                <w:lang w:eastAsia="ja-JP"/>
              </w:rPr>
            </w:pPr>
            <w:r>
              <w:rPr>
                <w:sz w:val="18"/>
                <w:szCs w:val="18"/>
                <w:lang w:eastAsia="zh-CN"/>
              </w:rPr>
              <w:t>Support</w:t>
            </w:r>
            <w:r>
              <w:rPr>
                <w:rFonts w:hint="eastAsia"/>
                <w:sz w:val="18"/>
                <w:szCs w:val="18"/>
                <w:lang w:eastAsia="zh-CN"/>
              </w:rPr>
              <w:t>.</w:t>
            </w:r>
          </w:p>
        </w:tc>
      </w:tr>
      <w:tr w:rsidR="00F173C1" w14:paraId="69EE218A" w14:textId="77777777">
        <w:trPr>
          <w:trHeight w:val="215"/>
        </w:trPr>
        <w:tc>
          <w:tcPr>
            <w:tcW w:w="1506" w:type="dxa"/>
          </w:tcPr>
          <w:p w14:paraId="3A29753C" w14:textId="77777777" w:rsidR="00F173C1" w:rsidRDefault="00165D0F">
            <w:pPr>
              <w:snapToGrid w:val="0"/>
              <w:rPr>
                <w:color w:val="000000" w:themeColor="text1"/>
                <w:sz w:val="20"/>
                <w:szCs w:val="20"/>
                <w:lang w:eastAsia="zh-CN"/>
              </w:rPr>
            </w:pPr>
            <w:proofErr w:type="spellStart"/>
            <w:r>
              <w:rPr>
                <w:rFonts w:eastAsiaTheme="minorEastAsia"/>
                <w:color w:val="000000" w:themeColor="text1"/>
                <w:sz w:val="18"/>
                <w:szCs w:val="18"/>
                <w:lang w:eastAsia="zh-CN"/>
              </w:rPr>
              <w:t>Spreadtrum</w:t>
            </w:r>
            <w:proofErr w:type="spellEnd"/>
          </w:p>
        </w:tc>
        <w:tc>
          <w:tcPr>
            <w:tcW w:w="8479" w:type="dxa"/>
          </w:tcPr>
          <w:p w14:paraId="63835650" w14:textId="77777777" w:rsidR="00F173C1" w:rsidRDefault="00165D0F">
            <w:pPr>
              <w:rPr>
                <w:rFonts w:eastAsia="MS Mincho"/>
                <w:color w:val="000000" w:themeColor="text1"/>
                <w:sz w:val="18"/>
                <w:szCs w:val="18"/>
                <w:lang w:eastAsia="ja-JP"/>
              </w:rPr>
            </w:pPr>
            <w:r>
              <w:rPr>
                <w:rFonts w:eastAsia="MS Mincho" w:hint="eastAsia"/>
                <w:color w:val="000000" w:themeColor="text1"/>
                <w:sz w:val="18"/>
                <w:szCs w:val="18"/>
                <w:lang w:eastAsia="ja-JP"/>
              </w:rPr>
              <w:t>P</w:t>
            </w:r>
            <w:r>
              <w:rPr>
                <w:rFonts w:eastAsia="MS Mincho"/>
                <w:color w:val="000000" w:themeColor="text1"/>
                <w:sz w:val="18"/>
                <w:szCs w:val="18"/>
                <w:lang w:eastAsia="ja-JP"/>
              </w:rPr>
              <w:t xml:space="preserve">roposal 4.1: Fine with this proposal and suggest first discussing whether new beam RS and current beam RS can be from the same CC or different </w:t>
            </w:r>
            <w:proofErr w:type="gramStart"/>
            <w:r>
              <w:rPr>
                <w:rFonts w:eastAsia="MS Mincho"/>
                <w:color w:val="000000" w:themeColor="text1"/>
                <w:sz w:val="18"/>
                <w:szCs w:val="18"/>
                <w:lang w:eastAsia="ja-JP"/>
              </w:rPr>
              <w:t>CCs .</w:t>
            </w:r>
            <w:proofErr w:type="gramEnd"/>
          </w:p>
          <w:p w14:paraId="409331E6" w14:textId="77777777" w:rsidR="00F173C1" w:rsidRDefault="00165D0F">
            <w:pPr>
              <w:overflowPunct w:val="0"/>
              <w:autoSpaceDE w:val="0"/>
              <w:autoSpaceDN w:val="0"/>
              <w:adjustRightInd w:val="0"/>
              <w:jc w:val="both"/>
              <w:textAlignment w:val="baseline"/>
              <w:rPr>
                <w:b/>
                <w:bCs/>
                <w:sz w:val="18"/>
                <w:szCs w:val="18"/>
                <w:u w:val="single"/>
                <w:lang w:eastAsia="zh-CN"/>
              </w:rPr>
            </w:pPr>
            <w:r>
              <w:rPr>
                <w:rFonts w:eastAsia="MS Mincho"/>
                <w:color w:val="000000" w:themeColor="text1"/>
                <w:sz w:val="18"/>
                <w:szCs w:val="18"/>
                <w:lang w:eastAsia="ja-JP"/>
              </w:rPr>
              <w:t>Proposal 4.2: Support.</w:t>
            </w:r>
          </w:p>
        </w:tc>
      </w:tr>
      <w:tr w:rsidR="00F173C1" w14:paraId="777BF785" w14:textId="77777777">
        <w:trPr>
          <w:trHeight w:val="215"/>
        </w:trPr>
        <w:tc>
          <w:tcPr>
            <w:tcW w:w="1506" w:type="dxa"/>
          </w:tcPr>
          <w:p w14:paraId="6F8994EE" w14:textId="77777777" w:rsidR="00F173C1" w:rsidRDefault="00165D0F">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New H3C</w:t>
            </w:r>
          </w:p>
        </w:tc>
        <w:tc>
          <w:tcPr>
            <w:tcW w:w="8479" w:type="dxa"/>
          </w:tcPr>
          <w:p w14:paraId="0C235A96" w14:textId="77777777" w:rsidR="00F173C1" w:rsidRDefault="00165D0F">
            <w:pPr>
              <w:shd w:val="clear" w:color="auto" w:fill="FFFFFF"/>
              <w:jc w:val="both"/>
              <w:rPr>
                <w:sz w:val="18"/>
                <w:szCs w:val="18"/>
                <w:lang w:eastAsia="zh-CN"/>
              </w:rPr>
            </w:pPr>
            <w:r>
              <w:rPr>
                <w:rFonts w:eastAsia="宋体"/>
                <w:b/>
                <w:color w:val="000000"/>
                <w:sz w:val="18"/>
                <w:szCs w:val="18"/>
              </w:rPr>
              <w:t>Proposal 4.1:</w:t>
            </w:r>
            <w:r>
              <w:rPr>
                <w:rFonts w:eastAsia="宋体" w:hint="eastAsia"/>
                <w:b/>
                <w:color w:val="000000"/>
                <w:sz w:val="18"/>
                <w:szCs w:val="18"/>
                <w:lang w:eastAsia="zh-CN"/>
              </w:rPr>
              <w:t xml:space="preserve"> </w:t>
            </w:r>
            <w:r>
              <w:rPr>
                <w:rFonts w:hint="eastAsia"/>
                <w:sz w:val="18"/>
                <w:szCs w:val="18"/>
                <w:lang w:eastAsia="zh-CN"/>
              </w:rPr>
              <w:t>Support.</w:t>
            </w:r>
          </w:p>
          <w:p w14:paraId="4356E42A" w14:textId="77777777" w:rsidR="00F173C1" w:rsidRDefault="00165D0F">
            <w:pPr>
              <w:rPr>
                <w:rFonts w:eastAsia="MS Mincho"/>
                <w:color w:val="000000" w:themeColor="text1"/>
                <w:sz w:val="18"/>
                <w:szCs w:val="18"/>
                <w:lang w:eastAsia="ja-JP"/>
              </w:rPr>
            </w:pPr>
            <w:r>
              <w:rPr>
                <w:rFonts w:eastAsia="宋体"/>
                <w:b/>
                <w:color w:val="000000"/>
                <w:sz w:val="18"/>
                <w:szCs w:val="18"/>
              </w:rPr>
              <w:t>Proposal 4.2:</w:t>
            </w:r>
            <w:r>
              <w:rPr>
                <w:rFonts w:eastAsia="宋体" w:hint="eastAsia"/>
                <w:b/>
                <w:color w:val="000000"/>
                <w:sz w:val="18"/>
                <w:szCs w:val="18"/>
                <w:lang w:eastAsia="zh-CN"/>
              </w:rPr>
              <w:t xml:space="preserve"> </w:t>
            </w:r>
            <w:r>
              <w:rPr>
                <w:sz w:val="18"/>
                <w:szCs w:val="18"/>
                <w:lang w:eastAsia="zh-CN"/>
              </w:rPr>
              <w:t>Support</w:t>
            </w:r>
          </w:p>
        </w:tc>
      </w:tr>
      <w:tr w:rsidR="00F173C1" w14:paraId="553CBFD0" w14:textId="77777777">
        <w:trPr>
          <w:trHeight w:val="215"/>
        </w:trPr>
        <w:tc>
          <w:tcPr>
            <w:tcW w:w="1506" w:type="dxa"/>
          </w:tcPr>
          <w:p w14:paraId="69D3A878" w14:textId="77777777" w:rsidR="00F173C1" w:rsidRDefault="00165D0F">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HONOR</w:t>
            </w:r>
          </w:p>
        </w:tc>
        <w:tc>
          <w:tcPr>
            <w:tcW w:w="8479" w:type="dxa"/>
          </w:tcPr>
          <w:p w14:paraId="77F2E6DF" w14:textId="77777777" w:rsidR="00F173C1" w:rsidRDefault="00165D0F">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4.1</w:t>
            </w:r>
            <w:r>
              <w:rPr>
                <w:rFonts w:eastAsiaTheme="minorEastAsia" w:hint="eastAsia"/>
                <w:color w:val="000000" w:themeColor="text1"/>
                <w:sz w:val="18"/>
                <w:szCs w:val="18"/>
                <w:lang w:eastAsia="zh-CN"/>
              </w:rPr>
              <w:t>: Support. Better to discuss whether the current beam and new beams should be from the same CC or not.</w:t>
            </w:r>
          </w:p>
          <w:p w14:paraId="3C8FECB4" w14:textId="77777777" w:rsidR="00F173C1" w:rsidRDefault="00F173C1">
            <w:pPr>
              <w:snapToGrid w:val="0"/>
              <w:rPr>
                <w:rFonts w:eastAsiaTheme="minorEastAsia"/>
                <w:color w:val="000000" w:themeColor="text1"/>
                <w:sz w:val="18"/>
                <w:szCs w:val="18"/>
                <w:lang w:eastAsia="zh-CN"/>
              </w:rPr>
            </w:pPr>
          </w:p>
          <w:p w14:paraId="78787A3F" w14:textId="77777777" w:rsidR="00F173C1" w:rsidRDefault="00165D0F">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4.2: </w:t>
            </w:r>
            <w:r>
              <w:rPr>
                <w:rFonts w:eastAsiaTheme="minorEastAsia" w:hint="eastAsia"/>
                <w:color w:val="000000" w:themeColor="text1"/>
                <w:sz w:val="18"/>
                <w:szCs w:val="18"/>
                <w:lang w:eastAsia="zh-CN"/>
              </w:rPr>
              <w:t>Support.</w:t>
            </w:r>
          </w:p>
          <w:p w14:paraId="40F6C051" w14:textId="77777777" w:rsidR="00F173C1" w:rsidRDefault="00F173C1">
            <w:pPr>
              <w:shd w:val="clear" w:color="auto" w:fill="FFFFFF"/>
              <w:jc w:val="both"/>
              <w:rPr>
                <w:rFonts w:eastAsia="宋体"/>
                <w:b/>
                <w:color w:val="000000"/>
                <w:sz w:val="18"/>
                <w:szCs w:val="18"/>
              </w:rPr>
            </w:pPr>
          </w:p>
        </w:tc>
      </w:tr>
      <w:tr w:rsidR="00F173C1" w14:paraId="0DE9B152" w14:textId="77777777">
        <w:trPr>
          <w:trHeight w:val="215"/>
        </w:trPr>
        <w:tc>
          <w:tcPr>
            <w:tcW w:w="1506" w:type="dxa"/>
          </w:tcPr>
          <w:p w14:paraId="169766FB" w14:textId="77777777" w:rsidR="00F173C1" w:rsidRDefault="00165D0F">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79" w:type="dxa"/>
          </w:tcPr>
          <w:p w14:paraId="49566B8C" w14:textId="77777777" w:rsidR="00F173C1" w:rsidRDefault="00165D0F">
            <w:pPr>
              <w:snapToGrid w:val="0"/>
              <w:jc w:val="both"/>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4.1: </w:t>
            </w:r>
          </w:p>
          <w:p w14:paraId="1368B4D3" w14:textId="77777777" w:rsidR="00F173C1" w:rsidRDefault="00165D0F">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support the proposal only for the new beams, which is the legacy CSI report configuration. As for the current beam RS, whether it belongs to a same CC as the new beam RSs may need further discussion. According to previous agreement, the current beam RS is derived from the indicated TCI state. Thus, the CC the current beam RS belongs to may be different from the CC the indicated TCI state applies for. For example, new beam RSs is from CC#1 and indicated TCI state applies for CC#1, report configuration is on CC#2, the current beam RS is from CC#3. In this case, it is unnecessary to restrict the current beam RS and new beam RSs belong to a same CC.   </w:t>
            </w:r>
          </w:p>
          <w:p w14:paraId="32EDC9C3" w14:textId="77777777" w:rsidR="00F173C1" w:rsidRDefault="00F173C1">
            <w:pPr>
              <w:snapToGrid w:val="0"/>
              <w:jc w:val="both"/>
              <w:rPr>
                <w:rFonts w:eastAsiaTheme="minorEastAsia"/>
                <w:b/>
                <w:color w:val="000000" w:themeColor="text1"/>
                <w:sz w:val="18"/>
                <w:szCs w:val="18"/>
                <w:lang w:eastAsia="zh-CN"/>
              </w:rPr>
            </w:pPr>
          </w:p>
          <w:p w14:paraId="6761FFC6" w14:textId="77777777" w:rsidR="00F173C1" w:rsidRDefault="00165D0F">
            <w:pPr>
              <w:snapToGrid w:val="0"/>
              <w:jc w:val="both"/>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4.2:</w:t>
            </w:r>
          </w:p>
          <w:p w14:paraId="359E4924" w14:textId="77777777" w:rsidR="00F173C1" w:rsidRDefault="00165D0F">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support the original proposal. For the adding restriction, corresponding motivation is not clear.    </w:t>
            </w:r>
          </w:p>
          <w:p w14:paraId="1468A75F" w14:textId="77777777" w:rsidR="00F173C1" w:rsidRDefault="00165D0F">
            <w:pPr>
              <w:snapToGrid w:val="0"/>
              <w:rPr>
                <w:rFonts w:eastAsiaTheme="minorEastAsia"/>
                <w:bCs/>
                <w:color w:val="000000" w:themeColor="text1"/>
                <w:sz w:val="18"/>
                <w:szCs w:val="18"/>
                <w:lang w:eastAsia="zh-CN"/>
              </w:rPr>
            </w:pPr>
            <w:r>
              <w:rPr>
                <w:rFonts w:eastAsiaTheme="minorEastAsia"/>
                <w:bCs/>
                <w:color w:val="0000FF"/>
                <w:sz w:val="18"/>
                <w:szCs w:val="18"/>
                <w:lang w:eastAsia="zh-CN"/>
              </w:rPr>
              <w:t xml:space="preserve">[Mod]: Update! The adding restriction is FFS for now. </w:t>
            </w:r>
          </w:p>
        </w:tc>
      </w:tr>
      <w:tr w:rsidR="00F173C1" w14:paraId="0E2F46F8" w14:textId="77777777">
        <w:trPr>
          <w:trHeight w:val="215"/>
        </w:trPr>
        <w:tc>
          <w:tcPr>
            <w:tcW w:w="1506" w:type="dxa"/>
          </w:tcPr>
          <w:p w14:paraId="5944470B" w14:textId="77777777" w:rsidR="00F173C1" w:rsidRDefault="00165D0F">
            <w:pPr>
              <w:snapToGrid w:val="0"/>
              <w:rPr>
                <w:rFonts w:eastAsiaTheme="minorEastAsia"/>
                <w:color w:val="000000" w:themeColor="text1"/>
                <w:sz w:val="18"/>
                <w:szCs w:val="18"/>
                <w:lang w:eastAsia="zh-CN"/>
              </w:rPr>
            </w:pPr>
            <w:r>
              <w:rPr>
                <w:rFonts w:eastAsiaTheme="minorEastAsia"/>
                <w:color w:val="0000FF"/>
                <w:sz w:val="18"/>
                <w:szCs w:val="18"/>
                <w:lang w:eastAsia="zh-CN"/>
              </w:rPr>
              <w:t>Mod_V28</w:t>
            </w:r>
          </w:p>
        </w:tc>
        <w:tc>
          <w:tcPr>
            <w:tcW w:w="8479" w:type="dxa"/>
          </w:tcPr>
          <w:p w14:paraId="2B6649F0" w14:textId="77777777" w:rsidR="00F173C1" w:rsidRDefault="00165D0F">
            <w:pPr>
              <w:snapToGrid w:val="0"/>
              <w:jc w:val="both"/>
              <w:rPr>
                <w:rFonts w:eastAsiaTheme="minorEastAsia"/>
                <w:b/>
                <w:color w:val="000000" w:themeColor="text1"/>
                <w:sz w:val="18"/>
                <w:szCs w:val="18"/>
                <w:lang w:eastAsia="zh-CN"/>
              </w:rPr>
            </w:pPr>
            <w:r>
              <w:rPr>
                <w:rFonts w:eastAsiaTheme="minorEastAsia"/>
                <w:color w:val="0000FF"/>
                <w:sz w:val="18"/>
                <w:szCs w:val="18"/>
                <w:lang w:eastAsia="zh-CN"/>
              </w:rPr>
              <w:t xml:space="preserve">Capture companies’ input, and update the proposal 4.2 per input in red. </w:t>
            </w:r>
          </w:p>
        </w:tc>
      </w:tr>
      <w:tr w:rsidR="00F173C1" w14:paraId="78AD423E" w14:textId="77777777">
        <w:trPr>
          <w:trHeight w:val="215"/>
        </w:trPr>
        <w:tc>
          <w:tcPr>
            <w:tcW w:w="1506" w:type="dxa"/>
          </w:tcPr>
          <w:p w14:paraId="46C25636" w14:textId="77777777" w:rsidR="00F173C1" w:rsidRDefault="00165D0F">
            <w:pPr>
              <w:snapToGrid w:val="0"/>
              <w:rPr>
                <w:rFonts w:eastAsiaTheme="minorEastAsia"/>
                <w:color w:val="0000FF"/>
                <w:sz w:val="18"/>
                <w:szCs w:val="18"/>
                <w:lang w:eastAsia="zh-CN"/>
              </w:rPr>
            </w:pPr>
            <w:proofErr w:type="spellStart"/>
            <w:r>
              <w:rPr>
                <w:rFonts w:eastAsia="宋体" w:hint="eastAsia"/>
                <w:sz w:val="18"/>
                <w:szCs w:val="18"/>
                <w:lang w:eastAsia="zh-CN"/>
              </w:rPr>
              <w:t>Transsion</w:t>
            </w:r>
            <w:proofErr w:type="spellEnd"/>
          </w:p>
        </w:tc>
        <w:tc>
          <w:tcPr>
            <w:tcW w:w="8479" w:type="dxa"/>
          </w:tcPr>
          <w:p w14:paraId="28721F59" w14:textId="77777777" w:rsidR="00F173C1" w:rsidRDefault="00165D0F">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4.1</w:t>
            </w:r>
            <w:r>
              <w:rPr>
                <w:rFonts w:eastAsiaTheme="minorEastAsia" w:hint="eastAsia"/>
                <w:color w:val="000000" w:themeColor="text1"/>
                <w:sz w:val="18"/>
                <w:szCs w:val="18"/>
                <w:lang w:eastAsia="zh-CN"/>
              </w:rPr>
              <w:t>: Fine with the proposal.</w:t>
            </w:r>
          </w:p>
          <w:p w14:paraId="3D2968FB" w14:textId="77777777" w:rsidR="00F173C1" w:rsidRDefault="00165D0F">
            <w:pPr>
              <w:snapToGrid w:val="0"/>
              <w:jc w:val="both"/>
              <w:rPr>
                <w:rFonts w:eastAsiaTheme="minorEastAsia"/>
                <w:color w:val="0000FF"/>
                <w:sz w:val="18"/>
                <w:szCs w:val="18"/>
                <w:lang w:eastAsia="zh-CN"/>
              </w:rPr>
            </w:pPr>
            <w:r>
              <w:rPr>
                <w:rFonts w:eastAsiaTheme="minorEastAsia" w:hint="eastAsia"/>
                <w:b/>
                <w:bCs/>
                <w:color w:val="000000" w:themeColor="text1"/>
                <w:sz w:val="18"/>
                <w:szCs w:val="18"/>
                <w:lang w:eastAsia="zh-CN"/>
              </w:rPr>
              <w:t>Proposal 4.2</w:t>
            </w:r>
            <w:r>
              <w:rPr>
                <w:rFonts w:eastAsiaTheme="minorEastAsia" w:hint="eastAsia"/>
                <w:color w:val="000000" w:themeColor="text1"/>
                <w:sz w:val="18"/>
                <w:szCs w:val="18"/>
                <w:lang w:eastAsia="zh-CN"/>
              </w:rPr>
              <w:t>: Fine with the proposal.</w:t>
            </w:r>
          </w:p>
        </w:tc>
      </w:tr>
      <w:tr w:rsidR="00D87CF5" w14:paraId="379DEECC" w14:textId="77777777">
        <w:trPr>
          <w:trHeight w:val="215"/>
        </w:trPr>
        <w:tc>
          <w:tcPr>
            <w:tcW w:w="1506" w:type="dxa"/>
          </w:tcPr>
          <w:p w14:paraId="51092206" w14:textId="0E5356E0" w:rsidR="00D87CF5" w:rsidRDefault="00D87CF5" w:rsidP="00D87CF5">
            <w:pPr>
              <w:snapToGrid w:val="0"/>
              <w:rPr>
                <w:rFonts w:eastAsia="宋体"/>
                <w:sz w:val="18"/>
                <w:szCs w:val="18"/>
                <w:lang w:eastAsia="zh-CN"/>
              </w:rPr>
            </w:pPr>
            <w:r>
              <w:rPr>
                <w:rFonts w:eastAsia="MS Mincho"/>
                <w:color w:val="000000" w:themeColor="text1"/>
                <w:sz w:val="18"/>
                <w:szCs w:val="18"/>
                <w:lang w:eastAsia="ja-JP"/>
              </w:rPr>
              <w:t xml:space="preserve">Apple </w:t>
            </w:r>
          </w:p>
        </w:tc>
        <w:tc>
          <w:tcPr>
            <w:tcW w:w="8479" w:type="dxa"/>
          </w:tcPr>
          <w:p w14:paraId="13AA5C42" w14:textId="77777777" w:rsidR="00D87CF5" w:rsidRDefault="00D87CF5" w:rsidP="00D87CF5">
            <w:pPr>
              <w:overflowPunct w:val="0"/>
              <w:autoSpaceDE w:val="0"/>
              <w:autoSpaceDN w:val="0"/>
              <w:adjustRightInd w:val="0"/>
              <w:textAlignment w:val="baseline"/>
              <w:rPr>
                <w:rFonts w:eastAsia="MS Mincho"/>
                <w:color w:val="000000" w:themeColor="text1"/>
                <w:sz w:val="18"/>
                <w:szCs w:val="18"/>
                <w:lang w:eastAsia="ja-JP"/>
              </w:rPr>
            </w:pPr>
            <w:r w:rsidRPr="003244EF">
              <w:rPr>
                <w:rFonts w:eastAsia="MS Mincho" w:hint="eastAsia"/>
                <w:b/>
                <w:bCs/>
                <w:color w:val="000000" w:themeColor="text1"/>
                <w:sz w:val="18"/>
                <w:szCs w:val="18"/>
                <w:lang w:eastAsia="ja-JP"/>
              </w:rPr>
              <w:t>P</w:t>
            </w:r>
            <w:r w:rsidRPr="003244EF">
              <w:rPr>
                <w:rFonts w:eastAsia="MS Mincho"/>
                <w:b/>
                <w:bCs/>
                <w:color w:val="000000" w:themeColor="text1"/>
                <w:sz w:val="18"/>
                <w:szCs w:val="18"/>
                <w:lang w:eastAsia="ja-JP"/>
              </w:rPr>
              <w:t>roposal 4.1:</w:t>
            </w:r>
            <w:r>
              <w:rPr>
                <w:rFonts w:eastAsia="MS Mincho"/>
                <w:b/>
                <w:bCs/>
                <w:color w:val="000000" w:themeColor="text1"/>
                <w:sz w:val="18"/>
                <w:szCs w:val="18"/>
                <w:lang w:eastAsia="ja-JP"/>
              </w:rPr>
              <w:t xml:space="preserve"> </w:t>
            </w:r>
            <w:r w:rsidRPr="00C67FF4">
              <w:rPr>
                <w:rFonts w:eastAsia="MS Mincho"/>
                <w:color w:val="000000" w:themeColor="text1"/>
                <w:sz w:val="18"/>
                <w:szCs w:val="18"/>
                <w:lang w:eastAsia="ja-JP"/>
              </w:rPr>
              <w:t>For new beam only.</w:t>
            </w:r>
            <w:r>
              <w:rPr>
                <w:rFonts w:eastAsia="MS Mincho"/>
                <w:b/>
                <w:bCs/>
                <w:color w:val="000000" w:themeColor="text1"/>
                <w:sz w:val="18"/>
                <w:szCs w:val="18"/>
                <w:lang w:eastAsia="ja-JP"/>
              </w:rPr>
              <w:t xml:space="preserve"> </w:t>
            </w:r>
          </w:p>
          <w:p w14:paraId="09A204CE" w14:textId="77777777" w:rsidR="00D87CF5" w:rsidRPr="00C67FF4" w:rsidRDefault="00D87CF5" w:rsidP="00D87CF5">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For current beam, we share view that it should be on the same CC as current beam. On the common-CC case, it may still </w:t>
            </w:r>
            <w:proofErr w:type="gramStart"/>
            <w:r>
              <w:rPr>
                <w:rFonts w:eastAsia="MS Mincho"/>
                <w:color w:val="000000" w:themeColor="text1"/>
                <w:sz w:val="18"/>
                <w:szCs w:val="18"/>
                <w:lang w:eastAsia="ja-JP"/>
              </w:rPr>
              <w:t>works</w:t>
            </w:r>
            <w:proofErr w:type="gramEnd"/>
            <w:r>
              <w:rPr>
                <w:rFonts w:eastAsia="MS Mincho"/>
                <w:color w:val="000000" w:themeColor="text1"/>
                <w:sz w:val="18"/>
                <w:szCs w:val="18"/>
                <w:lang w:eastAsia="ja-JP"/>
              </w:rPr>
              <w:t xml:space="preserve"> just </w:t>
            </w:r>
            <w:proofErr w:type="spellStart"/>
            <w:r>
              <w:rPr>
                <w:rFonts w:eastAsia="MS Mincho"/>
                <w:color w:val="000000" w:themeColor="text1"/>
                <w:sz w:val="18"/>
                <w:szCs w:val="18"/>
                <w:lang w:eastAsia="ja-JP"/>
              </w:rPr>
              <w:t>additonal</w:t>
            </w:r>
            <w:proofErr w:type="spellEnd"/>
            <w:r>
              <w:rPr>
                <w:rFonts w:eastAsia="MS Mincho"/>
                <w:color w:val="000000" w:themeColor="text1"/>
                <w:sz w:val="18"/>
                <w:szCs w:val="18"/>
                <w:lang w:eastAsia="ja-JP"/>
              </w:rPr>
              <w:t xml:space="preserve"> step is needed to derive the measurement RS location for current beam. Specially, UE need to further check the CC index of Type-D RS for the indicated TCI-state in case of the common-CC case.  However, there is no need to introduce additional IE for this. </w:t>
            </w:r>
          </w:p>
          <w:p w14:paraId="279F087D" w14:textId="77777777" w:rsidR="00D87CF5" w:rsidRDefault="00D87CF5" w:rsidP="00D87CF5">
            <w:pPr>
              <w:overflowPunct w:val="0"/>
              <w:autoSpaceDE w:val="0"/>
              <w:autoSpaceDN w:val="0"/>
              <w:adjustRightInd w:val="0"/>
              <w:textAlignment w:val="baseline"/>
              <w:rPr>
                <w:rFonts w:eastAsia="MS Mincho"/>
                <w:b/>
                <w:bCs/>
                <w:color w:val="000000" w:themeColor="text1"/>
                <w:sz w:val="18"/>
                <w:szCs w:val="18"/>
                <w:lang w:eastAsia="ja-JP"/>
              </w:rPr>
            </w:pPr>
          </w:p>
          <w:p w14:paraId="666B2601" w14:textId="1B1558FD" w:rsidR="00D87CF5" w:rsidRDefault="00D87CF5" w:rsidP="00D87CF5">
            <w:pPr>
              <w:snapToGrid w:val="0"/>
              <w:rPr>
                <w:rFonts w:eastAsiaTheme="minorEastAsia"/>
                <w:b/>
                <w:bCs/>
                <w:color w:val="000000" w:themeColor="text1"/>
                <w:sz w:val="18"/>
                <w:szCs w:val="18"/>
                <w:lang w:eastAsia="zh-CN"/>
              </w:rPr>
            </w:pPr>
            <w:r w:rsidRPr="00430660">
              <w:rPr>
                <w:rFonts w:eastAsia="MS Mincho"/>
                <w:b/>
                <w:bCs/>
                <w:color w:val="000000" w:themeColor="text1"/>
                <w:sz w:val="18"/>
                <w:szCs w:val="18"/>
                <w:lang w:eastAsia="ja-JP"/>
              </w:rPr>
              <w:t>Proposal 4.2</w:t>
            </w:r>
            <w:r>
              <w:rPr>
                <w:rFonts w:eastAsia="MS Mincho"/>
                <w:b/>
                <w:bCs/>
                <w:color w:val="000000" w:themeColor="text1"/>
                <w:sz w:val="18"/>
                <w:szCs w:val="18"/>
                <w:lang w:eastAsia="ja-JP"/>
              </w:rPr>
              <w:t xml:space="preserve">: Support. </w:t>
            </w:r>
          </w:p>
        </w:tc>
      </w:tr>
      <w:tr w:rsidR="008D30F5" w14:paraId="250B424A" w14:textId="77777777">
        <w:trPr>
          <w:trHeight w:val="215"/>
        </w:trPr>
        <w:tc>
          <w:tcPr>
            <w:tcW w:w="1506" w:type="dxa"/>
          </w:tcPr>
          <w:p w14:paraId="787A3399" w14:textId="3FC1A909" w:rsidR="008D30F5" w:rsidRDefault="008D30F5" w:rsidP="008D30F5">
            <w:pPr>
              <w:snapToGrid w:val="0"/>
              <w:rPr>
                <w:rFonts w:eastAsia="MS Mincho"/>
                <w:color w:val="000000" w:themeColor="text1"/>
                <w:sz w:val="18"/>
                <w:szCs w:val="18"/>
                <w:lang w:eastAsia="ja-JP"/>
              </w:rPr>
            </w:pPr>
            <w:r>
              <w:rPr>
                <w:rFonts w:eastAsiaTheme="minorEastAsia"/>
                <w:color w:val="0000FF"/>
                <w:sz w:val="18"/>
                <w:szCs w:val="18"/>
                <w:lang w:eastAsia="zh-CN"/>
              </w:rPr>
              <w:t>Mod_V32</w:t>
            </w:r>
          </w:p>
        </w:tc>
        <w:tc>
          <w:tcPr>
            <w:tcW w:w="8479" w:type="dxa"/>
          </w:tcPr>
          <w:p w14:paraId="031A5A6A" w14:textId="36B67A59" w:rsidR="008D30F5" w:rsidRPr="003244EF" w:rsidRDefault="008D30F5" w:rsidP="008D30F5">
            <w:pPr>
              <w:overflowPunct w:val="0"/>
              <w:autoSpaceDE w:val="0"/>
              <w:autoSpaceDN w:val="0"/>
              <w:adjustRightInd w:val="0"/>
              <w:textAlignment w:val="baseline"/>
              <w:rPr>
                <w:rFonts w:eastAsia="MS Mincho"/>
                <w:b/>
                <w:bCs/>
                <w:color w:val="000000" w:themeColor="text1"/>
                <w:sz w:val="18"/>
                <w:szCs w:val="18"/>
                <w:lang w:eastAsia="ja-JP"/>
              </w:rPr>
            </w:pPr>
            <w:r>
              <w:rPr>
                <w:rFonts w:eastAsiaTheme="minorEastAsia"/>
                <w:color w:val="0000FF"/>
                <w:sz w:val="18"/>
                <w:szCs w:val="18"/>
                <w:lang w:eastAsia="zh-CN"/>
              </w:rPr>
              <w:t>Capture companies’ input.</w:t>
            </w:r>
          </w:p>
        </w:tc>
      </w:tr>
      <w:tr w:rsidR="00111BF0" w14:paraId="6B28B4FD" w14:textId="77777777">
        <w:trPr>
          <w:trHeight w:val="215"/>
        </w:trPr>
        <w:tc>
          <w:tcPr>
            <w:tcW w:w="1506" w:type="dxa"/>
          </w:tcPr>
          <w:p w14:paraId="464E6097" w14:textId="1FD66038" w:rsidR="00111BF0" w:rsidRPr="00111BF0" w:rsidRDefault="00111BF0" w:rsidP="00111BF0">
            <w:pPr>
              <w:snapToGrid w:val="0"/>
              <w:rPr>
                <w:rFonts w:eastAsiaTheme="minorEastAsia"/>
                <w:sz w:val="18"/>
                <w:szCs w:val="18"/>
                <w:lang w:eastAsia="zh-CN"/>
              </w:rPr>
            </w:pPr>
            <w:r w:rsidRPr="00111BF0">
              <w:rPr>
                <w:rFonts w:eastAsiaTheme="minorEastAsia"/>
                <w:sz w:val="18"/>
                <w:szCs w:val="18"/>
              </w:rPr>
              <w:t>ETRI</w:t>
            </w:r>
          </w:p>
        </w:tc>
        <w:tc>
          <w:tcPr>
            <w:tcW w:w="8479" w:type="dxa"/>
          </w:tcPr>
          <w:p w14:paraId="7E360EAB" w14:textId="77777777" w:rsidR="00111BF0" w:rsidRPr="00111BF0" w:rsidRDefault="00111BF0" w:rsidP="00111BF0">
            <w:pPr>
              <w:rPr>
                <w:rFonts w:eastAsiaTheme="minorEastAsia"/>
                <w:b/>
                <w:sz w:val="18"/>
                <w:szCs w:val="18"/>
              </w:rPr>
            </w:pPr>
            <w:r w:rsidRPr="00111BF0">
              <w:rPr>
                <w:rFonts w:eastAsiaTheme="minorEastAsia" w:hint="eastAsia"/>
                <w:b/>
                <w:sz w:val="18"/>
                <w:szCs w:val="18"/>
              </w:rPr>
              <w:t>I</w:t>
            </w:r>
            <w:r w:rsidRPr="00111BF0">
              <w:rPr>
                <w:rFonts w:eastAsiaTheme="minorEastAsia"/>
                <w:b/>
                <w:sz w:val="18"/>
                <w:szCs w:val="18"/>
              </w:rPr>
              <w:t>ssue 4.1</w:t>
            </w:r>
          </w:p>
          <w:p w14:paraId="7ADDBD83" w14:textId="77777777" w:rsidR="00111BF0" w:rsidRPr="00111BF0" w:rsidRDefault="00111BF0" w:rsidP="00111BF0">
            <w:pPr>
              <w:rPr>
                <w:rFonts w:eastAsiaTheme="minorEastAsia"/>
                <w:sz w:val="18"/>
                <w:szCs w:val="18"/>
              </w:rPr>
            </w:pPr>
            <w:r w:rsidRPr="00111BF0">
              <w:rPr>
                <w:rFonts w:eastAsiaTheme="minorEastAsia"/>
                <w:sz w:val="18"/>
                <w:szCs w:val="18"/>
              </w:rPr>
              <w:t xml:space="preserve">In our view, the current beam measurement or new beam measurements are done in respective </w:t>
            </w:r>
            <w:r w:rsidRPr="00111BF0">
              <w:rPr>
                <w:rFonts w:eastAsiaTheme="minorEastAsia"/>
                <w:i/>
                <w:sz w:val="18"/>
                <w:szCs w:val="18"/>
              </w:rPr>
              <w:t>carrier</w:t>
            </w:r>
            <w:r w:rsidRPr="00111BF0">
              <w:rPr>
                <w:rFonts w:eastAsiaTheme="minorEastAsia"/>
                <w:sz w:val="18"/>
                <w:szCs w:val="18"/>
              </w:rPr>
              <w:t>.</w:t>
            </w:r>
            <w:r w:rsidRPr="00111BF0">
              <w:rPr>
                <w:rFonts w:eastAsiaTheme="minorEastAsia"/>
                <w:i/>
                <w:sz w:val="18"/>
                <w:szCs w:val="18"/>
              </w:rPr>
              <w:t xml:space="preserve"> </w:t>
            </w:r>
          </w:p>
          <w:p w14:paraId="27BC537C" w14:textId="77777777" w:rsidR="00111BF0" w:rsidRPr="00111BF0" w:rsidRDefault="00111BF0" w:rsidP="00111BF0">
            <w:pPr>
              <w:rPr>
                <w:rFonts w:eastAsiaTheme="minorEastAsia"/>
                <w:sz w:val="18"/>
                <w:szCs w:val="18"/>
              </w:rPr>
            </w:pPr>
          </w:p>
          <w:p w14:paraId="7EDB907D" w14:textId="77777777" w:rsidR="00111BF0" w:rsidRPr="00111BF0" w:rsidRDefault="00111BF0" w:rsidP="00111BF0">
            <w:pPr>
              <w:rPr>
                <w:rFonts w:eastAsiaTheme="minorEastAsia"/>
                <w:b/>
                <w:sz w:val="18"/>
                <w:szCs w:val="18"/>
              </w:rPr>
            </w:pPr>
            <w:r w:rsidRPr="00111BF0">
              <w:rPr>
                <w:rFonts w:eastAsiaTheme="minorEastAsia" w:hint="eastAsia"/>
                <w:b/>
                <w:sz w:val="18"/>
                <w:szCs w:val="18"/>
              </w:rPr>
              <w:t>I</w:t>
            </w:r>
            <w:r w:rsidRPr="00111BF0">
              <w:rPr>
                <w:rFonts w:eastAsiaTheme="minorEastAsia"/>
                <w:b/>
                <w:sz w:val="18"/>
                <w:szCs w:val="18"/>
              </w:rPr>
              <w:t>ssue 4.2</w:t>
            </w:r>
          </w:p>
          <w:p w14:paraId="47DC57FF" w14:textId="48430073" w:rsidR="00111BF0" w:rsidRPr="00111BF0" w:rsidRDefault="00111BF0" w:rsidP="00111BF0">
            <w:pPr>
              <w:overflowPunct w:val="0"/>
              <w:autoSpaceDE w:val="0"/>
              <w:autoSpaceDN w:val="0"/>
              <w:adjustRightInd w:val="0"/>
              <w:textAlignment w:val="baseline"/>
              <w:rPr>
                <w:rFonts w:eastAsiaTheme="minorEastAsia"/>
                <w:sz w:val="18"/>
                <w:szCs w:val="18"/>
                <w:lang w:eastAsia="zh-CN"/>
              </w:rPr>
            </w:pPr>
            <w:r w:rsidRPr="00111BF0">
              <w:rPr>
                <w:rFonts w:eastAsiaTheme="minorEastAsia" w:hint="eastAsia"/>
                <w:sz w:val="18"/>
                <w:szCs w:val="18"/>
              </w:rPr>
              <w:t>W</w:t>
            </w:r>
            <w:r w:rsidRPr="00111BF0">
              <w:rPr>
                <w:rFonts w:eastAsiaTheme="minorEastAsia"/>
                <w:sz w:val="18"/>
                <w:szCs w:val="18"/>
              </w:rPr>
              <w:t xml:space="preserve">e support the proposal 4.2. </w:t>
            </w:r>
          </w:p>
        </w:tc>
      </w:tr>
      <w:tr w:rsidR="00A46195" w14:paraId="4365FBDA" w14:textId="77777777">
        <w:trPr>
          <w:trHeight w:val="215"/>
        </w:trPr>
        <w:tc>
          <w:tcPr>
            <w:tcW w:w="1506" w:type="dxa"/>
          </w:tcPr>
          <w:p w14:paraId="6BFDDD93" w14:textId="4FFFA5E9" w:rsidR="00A46195" w:rsidRPr="00111BF0" w:rsidRDefault="00A46195" w:rsidP="00A46195">
            <w:pPr>
              <w:snapToGrid w:val="0"/>
              <w:rPr>
                <w:rFonts w:eastAsiaTheme="minorEastAsia"/>
                <w:sz w:val="18"/>
                <w:szCs w:val="18"/>
              </w:rPr>
            </w:pPr>
            <w:r>
              <w:rPr>
                <w:rFonts w:eastAsia="MS Mincho" w:hint="eastAsia"/>
                <w:sz w:val="18"/>
                <w:szCs w:val="18"/>
                <w:lang w:eastAsia="ja-JP"/>
              </w:rPr>
              <w:t>Sony</w:t>
            </w:r>
          </w:p>
        </w:tc>
        <w:tc>
          <w:tcPr>
            <w:tcW w:w="8479" w:type="dxa"/>
          </w:tcPr>
          <w:p w14:paraId="1D8CC452" w14:textId="77777777" w:rsidR="00A46195" w:rsidRDefault="00A46195" w:rsidP="00A46195">
            <w:pPr>
              <w:rPr>
                <w:rFonts w:eastAsia="MS Mincho"/>
                <w:b/>
                <w:sz w:val="18"/>
                <w:szCs w:val="18"/>
                <w:lang w:eastAsia="ja-JP"/>
              </w:rPr>
            </w:pPr>
            <w:r>
              <w:rPr>
                <w:rFonts w:eastAsia="MS Mincho" w:hint="eastAsia"/>
                <w:b/>
                <w:sz w:val="18"/>
                <w:szCs w:val="18"/>
                <w:lang w:eastAsia="ja-JP"/>
              </w:rPr>
              <w:t xml:space="preserve">Proposal 4.1: </w:t>
            </w:r>
            <w:r w:rsidRPr="002F10F6">
              <w:rPr>
                <w:rFonts w:eastAsia="MS Mincho" w:hint="eastAsia"/>
                <w:bCs/>
                <w:sz w:val="18"/>
                <w:szCs w:val="18"/>
                <w:lang w:eastAsia="ja-JP"/>
              </w:rPr>
              <w:t>Support.</w:t>
            </w:r>
          </w:p>
          <w:p w14:paraId="052A50AF" w14:textId="3C544E1D" w:rsidR="00A46195" w:rsidRPr="00111BF0" w:rsidRDefault="00A46195" w:rsidP="00A46195">
            <w:pPr>
              <w:rPr>
                <w:rFonts w:eastAsiaTheme="minorEastAsia"/>
                <w:b/>
                <w:sz w:val="18"/>
                <w:szCs w:val="18"/>
              </w:rPr>
            </w:pPr>
            <w:r>
              <w:rPr>
                <w:rFonts w:eastAsia="MS Mincho" w:hint="eastAsia"/>
                <w:b/>
                <w:sz w:val="18"/>
                <w:szCs w:val="18"/>
                <w:lang w:eastAsia="ja-JP"/>
              </w:rPr>
              <w:t xml:space="preserve">Proposal 4.2: </w:t>
            </w:r>
            <w:r w:rsidRPr="002F10F6">
              <w:rPr>
                <w:rFonts w:eastAsia="MS Mincho" w:hint="eastAsia"/>
                <w:bCs/>
                <w:sz w:val="18"/>
                <w:szCs w:val="18"/>
                <w:lang w:eastAsia="ja-JP"/>
              </w:rPr>
              <w:t>Support</w:t>
            </w:r>
            <w:r>
              <w:rPr>
                <w:rFonts w:eastAsia="MS Mincho" w:hint="eastAsia"/>
                <w:bCs/>
                <w:sz w:val="18"/>
                <w:szCs w:val="18"/>
                <w:lang w:eastAsia="ja-JP"/>
              </w:rPr>
              <w:t>.</w:t>
            </w:r>
          </w:p>
        </w:tc>
      </w:tr>
      <w:tr w:rsidR="00094B14" w14:paraId="42EB7C76" w14:textId="77777777">
        <w:trPr>
          <w:trHeight w:val="215"/>
        </w:trPr>
        <w:tc>
          <w:tcPr>
            <w:tcW w:w="1506" w:type="dxa"/>
          </w:tcPr>
          <w:p w14:paraId="602AAF68" w14:textId="3C44BD53" w:rsidR="00094B14" w:rsidRDefault="00094B14" w:rsidP="00094B14">
            <w:pPr>
              <w:snapToGrid w:val="0"/>
              <w:rPr>
                <w:rFonts w:eastAsia="MS Mincho"/>
                <w:sz w:val="18"/>
                <w:szCs w:val="18"/>
                <w:lang w:eastAsia="ja-JP"/>
              </w:rPr>
            </w:pPr>
            <w:r>
              <w:rPr>
                <w:rFonts w:eastAsiaTheme="minorEastAsia"/>
                <w:sz w:val="18"/>
                <w:szCs w:val="18"/>
              </w:rPr>
              <w:t>LG2</w:t>
            </w:r>
          </w:p>
        </w:tc>
        <w:tc>
          <w:tcPr>
            <w:tcW w:w="8479" w:type="dxa"/>
          </w:tcPr>
          <w:p w14:paraId="341FFEAE" w14:textId="77777777" w:rsidR="00094B14" w:rsidRPr="00111BF0" w:rsidRDefault="00094B14" w:rsidP="00094B14">
            <w:pPr>
              <w:rPr>
                <w:rFonts w:eastAsiaTheme="minorEastAsia"/>
                <w:b/>
                <w:sz w:val="18"/>
                <w:szCs w:val="18"/>
              </w:rPr>
            </w:pPr>
            <w:r w:rsidRPr="00111BF0">
              <w:rPr>
                <w:rFonts w:eastAsiaTheme="minorEastAsia" w:hint="eastAsia"/>
                <w:b/>
                <w:sz w:val="18"/>
                <w:szCs w:val="18"/>
              </w:rPr>
              <w:t>I</w:t>
            </w:r>
            <w:r w:rsidRPr="00111BF0">
              <w:rPr>
                <w:rFonts w:eastAsiaTheme="minorEastAsia"/>
                <w:b/>
                <w:sz w:val="18"/>
                <w:szCs w:val="18"/>
              </w:rPr>
              <w:t>ssue 4.1</w:t>
            </w:r>
          </w:p>
          <w:p w14:paraId="4A7A37C5" w14:textId="77777777" w:rsidR="00094B14" w:rsidRPr="00111BF0" w:rsidRDefault="00094B14" w:rsidP="00094B14">
            <w:pPr>
              <w:rPr>
                <w:rFonts w:eastAsiaTheme="minorEastAsia"/>
                <w:sz w:val="18"/>
                <w:szCs w:val="18"/>
              </w:rPr>
            </w:pPr>
            <w:r>
              <w:rPr>
                <w:rFonts w:eastAsiaTheme="minorEastAsia"/>
                <w:sz w:val="18"/>
                <w:szCs w:val="18"/>
              </w:rPr>
              <w:t xml:space="preserve">In our view, </w:t>
            </w:r>
            <w:r w:rsidRPr="00111BF0">
              <w:rPr>
                <w:rFonts w:eastAsiaTheme="minorEastAsia"/>
                <w:sz w:val="18"/>
                <w:szCs w:val="18"/>
              </w:rPr>
              <w:t xml:space="preserve">the current beam measurement or new beam measurements </w:t>
            </w:r>
            <w:r>
              <w:rPr>
                <w:rFonts w:eastAsiaTheme="minorEastAsia"/>
                <w:sz w:val="18"/>
                <w:szCs w:val="18"/>
              </w:rPr>
              <w:t>should be</w:t>
            </w:r>
            <w:r w:rsidRPr="00111BF0">
              <w:rPr>
                <w:rFonts w:eastAsiaTheme="minorEastAsia"/>
                <w:sz w:val="18"/>
                <w:szCs w:val="18"/>
              </w:rPr>
              <w:t xml:space="preserve"> done in </w:t>
            </w:r>
            <w:r>
              <w:rPr>
                <w:rFonts w:eastAsiaTheme="minorEastAsia"/>
                <w:sz w:val="18"/>
                <w:szCs w:val="18"/>
              </w:rPr>
              <w:t>the same</w:t>
            </w:r>
            <w:r w:rsidRPr="00111BF0">
              <w:rPr>
                <w:rFonts w:eastAsiaTheme="minorEastAsia"/>
                <w:sz w:val="18"/>
                <w:szCs w:val="18"/>
              </w:rPr>
              <w:t xml:space="preserve"> </w:t>
            </w:r>
            <w:r w:rsidRPr="00111BF0">
              <w:rPr>
                <w:rFonts w:eastAsiaTheme="minorEastAsia"/>
                <w:i/>
                <w:sz w:val="18"/>
                <w:szCs w:val="18"/>
              </w:rPr>
              <w:t>carrier</w:t>
            </w:r>
            <w:r>
              <w:rPr>
                <w:rFonts w:eastAsiaTheme="minorEastAsia"/>
                <w:sz w:val="18"/>
                <w:szCs w:val="18"/>
              </w:rPr>
              <w:t xml:space="preserve"> for apple to apple comparison</w:t>
            </w:r>
            <w:r w:rsidRPr="00111BF0">
              <w:rPr>
                <w:rFonts w:eastAsiaTheme="minorEastAsia"/>
                <w:sz w:val="18"/>
                <w:szCs w:val="18"/>
              </w:rPr>
              <w:t>.</w:t>
            </w:r>
            <w:r>
              <w:rPr>
                <w:rFonts w:eastAsiaTheme="minorEastAsia"/>
                <w:sz w:val="18"/>
                <w:szCs w:val="18"/>
              </w:rPr>
              <w:t xml:space="preserve"> If they are in different carrier, their transmission power can be different. Accordingly, we support carrier indication for new beam only.   </w:t>
            </w:r>
            <w:r w:rsidRPr="00111BF0">
              <w:rPr>
                <w:rFonts w:eastAsiaTheme="minorEastAsia"/>
                <w:i/>
                <w:sz w:val="18"/>
                <w:szCs w:val="18"/>
              </w:rPr>
              <w:t xml:space="preserve"> </w:t>
            </w:r>
          </w:p>
          <w:p w14:paraId="60980458" w14:textId="4DBA633F" w:rsidR="00094B14" w:rsidRDefault="00094B14" w:rsidP="00094B14">
            <w:pPr>
              <w:rPr>
                <w:rFonts w:eastAsia="MS Mincho"/>
                <w:b/>
                <w:sz w:val="18"/>
                <w:szCs w:val="18"/>
                <w:lang w:eastAsia="ja-JP"/>
              </w:rPr>
            </w:pPr>
            <w:r w:rsidRPr="00111BF0">
              <w:rPr>
                <w:rFonts w:eastAsiaTheme="minorEastAsia"/>
                <w:sz w:val="18"/>
                <w:szCs w:val="18"/>
              </w:rPr>
              <w:t xml:space="preserve"> </w:t>
            </w:r>
            <w:r>
              <w:rPr>
                <w:rFonts w:eastAsia="MS Mincho" w:hint="eastAsia"/>
                <w:b/>
                <w:sz w:val="18"/>
                <w:szCs w:val="18"/>
                <w:lang w:eastAsia="ja-JP"/>
              </w:rPr>
              <w:t xml:space="preserve">Proposal 4.2: </w:t>
            </w:r>
            <w:r w:rsidRPr="002F10F6">
              <w:rPr>
                <w:rFonts w:eastAsia="MS Mincho" w:hint="eastAsia"/>
                <w:bCs/>
                <w:sz w:val="18"/>
                <w:szCs w:val="18"/>
                <w:lang w:eastAsia="ja-JP"/>
              </w:rPr>
              <w:t>Support</w:t>
            </w:r>
            <w:r>
              <w:rPr>
                <w:rFonts w:eastAsia="MS Mincho" w:hint="eastAsia"/>
                <w:bCs/>
                <w:sz w:val="18"/>
                <w:szCs w:val="18"/>
                <w:lang w:eastAsia="ja-JP"/>
              </w:rPr>
              <w:t>.</w:t>
            </w:r>
          </w:p>
        </w:tc>
      </w:tr>
      <w:tr w:rsidR="005B35AB" w14:paraId="67D3E08B" w14:textId="77777777">
        <w:trPr>
          <w:trHeight w:val="215"/>
        </w:trPr>
        <w:tc>
          <w:tcPr>
            <w:tcW w:w="1506" w:type="dxa"/>
          </w:tcPr>
          <w:p w14:paraId="27C96793" w14:textId="0CB958DA" w:rsidR="005B35AB" w:rsidRDefault="005B35AB" w:rsidP="005B35AB">
            <w:pPr>
              <w:snapToGrid w:val="0"/>
              <w:rPr>
                <w:rFonts w:eastAsiaTheme="minorEastAsia"/>
                <w:sz w:val="18"/>
                <w:szCs w:val="18"/>
              </w:rPr>
            </w:pPr>
            <w:r>
              <w:rPr>
                <w:rFonts w:eastAsiaTheme="minorEastAsia"/>
                <w:sz w:val="18"/>
                <w:szCs w:val="18"/>
              </w:rPr>
              <w:t>TCL</w:t>
            </w:r>
          </w:p>
        </w:tc>
        <w:tc>
          <w:tcPr>
            <w:tcW w:w="8479" w:type="dxa"/>
          </w:tcPr>
          <w:p w14:paraId="3D92564C" w14:textId="77777777" w:rsidR="005B35AB" w:rsidRPr="005C0F03" w:rsidRDefault="005B35AB" w:rsidP="005B35AB">
            <w:pPr>
              <w:snapToGrid w:val="0"/>
              <w:rPr>
                <w:rFonts w:eastAsiaTheme="minorEastAsia"/>
                <w:sz w:val="18"/>
                <w:szCs w:val="18"/>
              </w:rPr>
            </w:pPr>
            <w:r w:rsidRPr="005C0F03">
              <w:rPr>
                <w:rFonts w:eastAsiaTheme="minorEastAsia"/>
                <w:sz w:val="18"/>
                <w:szCs w:val="18"/>
              </w:rPr>
              <w:t>Proposal 4.1: Support.</w:t>
            </w:r>
          </w:p>
          <w:p w14:paraId="749734DC" w14:textId="320576CE" w:rsidR="005B35AB" w:rsidRPr="00111BF0" w:rsidRDefault="005B35AB" w:rsidP="005B35AB">
            <w:pPr>
              <w:rPr>
                <w:rFonts w:eastAsiaTheme="minorEastAsia"/>
                <w:b/>
                <w:sz w:val="18"/>
                <w:szCs w:val="18"/>
              </w:rPr>
            </w:pPr>
            <w:r w:rsidRPr="005C0F03">
              <w:rPr>
                <w:rFonts w:eastAsiaTheme="minorEastAsia"/>
                <w:sz w:val="18"/>
                <w:szCs w:val="18"/>
              </w:rPr>
              <w:t>Proposal 4.2: Support.</w:t>
            </w:r>
          </w:p>
        </w:tc>
      </w:tr>
      <w:tr w:rsidR="004B3BFC" w14:paraId="78B41E7F" w14:textId="77777777">
        <w:trPr>
          <w:trHeight w:val="215"/>
        </w:trPr>
        <w:tc>
          <w:tcPr>
            <w:tcW w:w="1506" w:type="dxa"/>
          </w:tcPr>
          <w:p w14:paraId="0FE409CD" w14:textId="22676184" w:rsidR="004B3BFC" w:rsidRDefault="004B3BFC" w:rsidP="004B3BFC">
            <w:pPr>
              <w:snapToGrid w:val="0"/>
              <w:rPr>
                <w:rFonts w:eastAsia="MS Mincho"/>
                <w:sz w:val="18"/>
                <w:szCs w:val="18"/>
                <w:lang w:eastAsia="ja-JP"/>
              </w:rPr>
            </w:pPr>
            <w:proofErr w:type="spellStart"/>
            <w:r>
              <w:rPr>
                <w:rFonts w:eastAsiaTheme="minorEastAsia"/>
                <w:color w:val="0000FF"/>
                <w:sz w:val="18"/>
                <w:szCs w:val="18"/>
                <w:lang w:eastAsia="zh-CN"/>
              </w:rPr>
              <w:t>Mod_</w:t>
            </w:r>
            <w:r w:rsidR="00694420">
              <w:rPr>
                <w:rFonts w:eastAsiaTheme="minorEastAsia"/>
                <w:color w:val="0000FF"/>
                <w:sz w:val="18"/>
                <w:szCs w:val="18"/>
                <w:lang w:eastAsia="zh-CN"/>
              </w:rPr>
              <w:t>Final</w:t>
            </w:r>
            <w:proofErr w:type="spellEnd"/>
          </w:p>
        </w:tc>
        <w:tc>
          <w:tcPr>
            <w:tcW w:w="8479" w:type="dxa"/>
          </w:tcPr>
          <w:p w14:paraId="3A58B8BE" w14:textId="6B50DCB6" w:rsidR="004B3BFC" w:rsidRDefault="004B3BFC" w:rsidP="004B3BFC">
            <w:pPr>
              <w:rPr>
                <w:rFonts w:eastAsia="MS Mincho"/>
                <w:b/>
                <w:sz w:val="18"/>
                <w:szCs w:val="18"/>
                <w:lang w:eastAsia="ja-JP"/>
              </w:rPr>
            </w:pPr>
            <w:r>
              <w:rPr>
                <w:rFonts w:eastAsiaTheme="minorEastAsia"/>
                <w:color w:val="0000FF"/>
                <w:sz w:val="18"/>
                <w:szCs w:val="18"/>
                <w:lang w:eastAsia="zh-CN"/>
              </w:rPr>
              <w:t>Capture companies’ input.</w:t>
            </w:r>
          </w:p>
        </w:tc>
      </w:tr>
    </w:tbl>
    <w:p w14:paraId="29D3354B" w14:textId="77777777" w:rsidR="00F173C1" w:rsidRDefault="00F173C1">
      <w:pPr>
        <w:adjustRightInd w:val="0"/>
        <w:snapToGrid w:val="0"/>
        <w:rPr>
          <w:rFonts w:eastAsia="PMingLiU"/>
          <w:sz w:val="28"/>
          <w:lang w:eastAsia="zh-TW"/>
        </w:rPr>
      </w:pPr>
    </w:p>
    <w:p w14:paraId="26B03FF6" w14:textId="77777777" w:rsidR="00F173C1" w:rsidRDefault="00165D0F">
      <w:pPr>
        <w:pStyle w:val="Heading2"/>
        <w:rPr>
          <w:sz w:val="24"/>
          <w:szCs w:val="18"/>
        </w:rPr>
      </w:pPr>
      <w:r>
        <w:rPr>
          <w:sz w:val="24"/>
          <w:szCs w:val="18"/>
        </w:rPr>
        <w:t>Issue 5 – Left-over for enabling Event-1 and Event-7 (Low-priority)</w:t>
      </w:r>
    </w:p>
    <w:p w14:paraId="52927F4E" w14:textId="77777777" w:rsidR="00F173C1" w:rsidRDefault="00165D0F">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F173C1" w14:paraId="13A18180"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AC35A" w14:textId="77777777" w:rsidR="00F173C1" w:rsidRDefault="00165D0F">
            <w:pPr>
              <w:snapToGrid w:val="0"/>
              <w:jc w:val="both"/>
              <w:rPr>
                <w:b/>
                <w:sz w:val="18"/>
                <w:szCs w:val="18"/>
                <w:lang w:eastAsia="zh-CN"/>
              </w:rPr>
            </w:pPr>
            <w:r>
              <w:rPr>
                <w:b/>
                <w:sz w:val="18"/>
                <w:szCs w:val="18"/>
                <w:lang w:eastAsia="zh-CN"/>
              </w:rPr>
              <w:lastRenderedPageBreak/>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542BD" w14:textId="77777777" w:rsidR="00F173C1" w:rsidRDefault="00165D0F">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E2DD7" w14:textId="77777777" w:rsidR="00F173C1" w:rsidRDefault="00165D0F">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F173C1" w14:paraId="05A7E7A2"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35F1D0A9" w14:textId="77777777" w:rsidR="00F173C1" w:rsidRDefault="00165D0F">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14:paraId="18DEAFF9" w14:textId="77777777" w:rsidR="00F173C1" w:rsidRDefault="00165D0F">
            <w:pPr>
              <w:contextualSpacing/>
              <w:rPr>
                <w:color w:val="000000" w:themeColor="text1"/>
                <w:sz w:val="18"/>
                <w:szCs w:val="18"/>
                <w:lang w:eastAsia="zh-CN"/>
              </w:rPr>
            </w:pPr>
            <w:r>
              <w:rPr>
                <w:sz w:val="18"/>
                <w:szCs w:val="18"/>
                <w:lang w:eastAsia="zh-CN"/>
              </w:rPr>
              <w:t>Confirm WA for supporting both Event-1 and Event-7</w:t>
            </w:r>
          </w:p>
        </w:tc>
        <w:tc>
          <w:tcPr>
            <w:tcW w:w="7232" w:type="dxa"/>
            <w:tcBorders>
              <w:top w:val="single" w:sz="4" w:space="0" w:color="auto"/>
              <w:left w:val="single" w:sz="4" w:space="0" w:color="auto"/>
              <w:bottom w:val="single" w:sz="4" w:space="0" w:color="auto"/>
              <w:right w:val="single" w:sz="4" w:space="0" w:color="auto"/>
            </w:tcBorders>
          </w:tcPr>
          <w:p w14:paraId="3211AF5C" w14:textId="77777777" w:rsidR="00F173C1" w:rsidRDefault="00165D0F">
            <w:pPr>
              <w:shd w:val="clear" w:color="auto" w:fill="FFFFFF"/>
              <w:adjustRightInd w:val="0"/>
              <w:snapToGrid w:val="0"/>
              <w:rPr>
                <w:rFonts w:eastAsia="宋体"/>
                <w:b/>
                <w:bCs/>
                <w:iCs/>
                <w:color w:val="000000"/>
                <w:sz w:val="18"/>
                <w:szCs w:val="18"/>
                <w:highlight w:val="darkYellow"/>
              </w:rPr>
            </w:pPr>
            <w:r>
              <w:rPr>
                <w:rFonts w:eastAsia="宋体"/>
                <w:b/>
                <w:bCs/>
                <w:iCs/>
                <w:color w:val="000000"/>
                <w:sz w:val="18"/>
                <w:szCs w:val="18"/>
                <w:highlight w:val="darkYellow"/>
              </w:rPr>
              <w:t>[118] Working Assumption</w:t>
            </w:r>
          </w:p>
          <w:p w14:paraId="6B813655" w14:textId="77777777" w:rsidR="00F173C1" w:rsidRDefault="00165D0F">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570E59E2" w14:textId="77777777" w:rsidR="00F173C1" w:rsidRDefault="00165D0F">
            <w:pPr>
              <w:numPr>
                <w:ilvl w:val="0"/>
                <w:numId w:val="18"/>
              </w:numPr>
              <w:adjustRightInd w:val="0"/>
              <w:snapToGrid w:val="0"/>
              <w:ind w:left="466" w:hanging="284"/>
              <w:jc w:val="both"/>
              <w:rPr>
                <w:sz w:val="18"/>
                <w:szCs w:val="18"/>
              </w:rPr>
            </w:pPr>
            <w:r>
              <w:rPr>
                <w:sz w:val="18"/>
                <w:szCs w:val="18"/>
              </w:rPr>
              <w:t>Event-1: Quality of the current beam is worse than a certain threshold.</w:t>
            </w:r>
          </w:p>
          <w:p w14:paraId="5C9B0872" w14:textId="77777777" w:rsidR="00F173C1" w:rsidRDefault="00165D0F">
            <w:pPr>
              <w:numPr>
                <w:ilvl w:val="0"/>
                <w:numId w:val="18"/>
              </w:numPr>
              <w:adjustRightInd w:val="0"/>
              <w:snapToGrid w:val="0"/>
              <w:ind w:left="466"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rived from the activated TCI state with the M-</w:t>
            </w:r>
            <w:proofErr w:type="spellStart"/>
            <w:r>
              <w:rPr>
                <w:sz w:val="18"/>
                <w:szCs w:val="18"/>
              </w:rPr>
              <w:t>th</w:t>
            </w:r>
            <w:proofErr w:type="spellEnd"/>
            <w:r>
              <w:rPr>
                <w:sz w:val="18"/>
                <w:szCs w:val="18"/>
              </w:rPr>
              <w:t xml:space="preserve"> best quality.</w:t>
            </w:r>
          </w:p>
          <w:p w14:paraId="429FD2FB" w14:textId="77777777" w:rsidR="00F173C1" w:rsidRDefault="00165D0F">
            <w:pPr>
              <w:numPr>
                <w:ilvl w:val="1"/>
                <w:numId w:val="18"/>
              </w:numPr>
              <w:adjustRightInd w:val="0"/>
              <w:snapToGrid w:val="0"/>
              <w:jc w:val="both"/>
              <w:rPr>
                <w:sz w:val="18"/>
                <w:szCs w:val="18"/>
              </w:rPr>
            </w:pPr>
            <w:r>
              <w:rPr>
                <w:sz w:val="18"/>
                <w:szCs w:val="18"/>
              </w:rPr>
              <w:t xml:space="preserve">M is RRC configured with subjective to UE capability </w:t>
            </w:r>
            <w:proofErr w:type="spellStart"/>
            <w:r>
              <w:rPr>
                <w:sz w:val="18"/>
                <w:szCs w:val="18"/>
              </w:rPr>
              <w:t>signalling</w:t>
            </w:r>
            <w:proofErr w:type="spellEnd"/>
          </w:p>
          <w:p w14:paraId="086DD1A9" w14:textId="77777777" w:rsidR="00F173C1" w:rsidRDefault="00165D0F">
            <w:pPr>
              <w:numPr>
                <w:ilvl w:val="2"/>
                <w:numId w:val="18"/>
              </w:numPr>
              <w:adjustRightInd w:val="0"/>
              <w:snapToGrid w:val="0"/>
              <w:jc w:val="both"/>
              <w:rPr>
                <w:sz w:val="18"/>
                <w:szCs w:val="18"/>
              </w:rPr>
            </w:pPr>
            <w:r>
              <w:rPr>
                <w:sz w:val="18"/>
                <w:szCs w:val="18"/>
              </w:rPr>
              <w:t xml:space="preserve">UE may only indicate a single candidate value or not support Event-7. </w:t>
            </w:r>
          </w:p>
          <w:p w14:paraId="7810F823" w14:textId="77777777" w:rsidR="00F173C1" w:rsidRDefault="00165D0F">
            <w:pPr>
              <w:numPr>
                <w:ilvl w:val="0"/>
                <w:numId w:val="18"/>
              </w:numPr>
              <w:adjustRightInd w:val="0"/>
              <w:snapToGrid w:val="0"/>
              <w:ind w:left="466" w:hanging="284"/>
              <w:jc w:val="both"/>
              <w:rPr>
                <w:sz w:val="18"/>
                <w:szCs w:val="18"/>
              </w:rPr>
            </w:pPr>
            <w:r>
              <w:rPr>
                <w:sz w:val="18"/>
                <w:szCs w:val="18"/>
              </w:rPr>
              <w:t>The additionally supported events will reuse the same design as event 2 – unless there is consensus to do otherwise</w:t>
            </w:r>
          </w:p>
          <w:p w14:paraId="3E0C5C50" w14:textId="77777777" w:rsidR="00F173C1" w:rsidRDefault="00165D0F">
            <w:pPr>
              <w:numPr>
                <w:ilvl w:val="0"/>
                <w:numId w:val="18"/>
              </w:numPr>
              <w:adjustRightInd w:val="0"/>
              <w:snapToGrid w:val="0"/>
              <w:ind w:left="466" w:hanging="284"/>
              <w:jc w:val="both"/>
              <w:rPr>
                <w:sz w:val="18"/>
                <w:szCs w:val="18"/>
              </w:rPr>
            </w:pPr>
            <w:r>
              <w:rPr>
                <w:sz w:val="18"/>
                <w:szCs w:val="18"/>
              </w:rPr>
              <w:t>The additionally supported events will be lower priority compared to event 2.</w:t>
            </w:r>
          </w:p>
          <w:p w14:paraId="7B3E3DCE" w14:textId="77777777" w:rsidR="00F173C1" w:rsidRDefault="00F173C1">
            <w:pPr>
              <w:contextualSpacing/>
              <w:jc w:val="both"/>
              <w:rPr>
                <w:b/>
                <w:bCs/>
                <w:color w:val="0000FF"/>
                <w:sz w:val="18"/>
                <w:szCs w:val="18"/>
              </w:rPr>
            </w:pPr>
          </w:p>
          <w:p w14:paraId="1DD5F263" w14:textId="77777777" w:rsidR="00F173C1" w:rsidRDefault="00165D0F">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14:paraId="33C07EAE" w14:textId="1591AE40" w:rsidR="00F173C1" w:rsidRDefault="00165D0F">
            <w:pPr>
              <w:pStyle w:val="ListParagraph"/>
              <w:numPr>
                <w:ilvl w:val="0"/>
                <w:numId w:val="26"/>
              </w:numPr>
              <w:snapToGrid w:val="0"/>
              <w:spacing w:after="0" w:line="240" w:lineRule="auto"/>
              <w:contextualSpacing/>
              <w:jc w:val="both"/>
              <w:rPr>
                <w:color w:val="000000" w:themeColor="text1"/>
                <w:sz w:val="18"/>
                <w:szCs w:val="20"/>
                <w:lang w:eastAsia="zh-CN"/>
              </w:rPr>
            </w:pPr>
            <w:r>
              <w:rPr>
                <w:color w:val="000000" w:themeColor="text1"/>
                <w:sz w:val="18"/>
                <w:szCs w:val="20"/>
                <w:lang w:eastAsia="zh-CN"/>
              </w:rPr>
              <w:t>Confirmed by: Qualcomm, NTT DOCOMO, Huawei/</w:t>
            </w:r>
            <w:proofErr w:type="spellStart"/>
            <w:r>
              <w:rPr>
                <w:color w:val="000000" w:themeColor="text1"/>
                <w:sz w:val="18"/>
                <w:szCs w:val="20"/>
                <w:lang w:eastAsia="zh-CN"/>
              </w:rPr>
              <w:t>HiSi</w:t>
            </w:r>
            <w:proofErr w:type="spellEnd"/>
            <w:r>
              <w:rPr>
                <w:color w:val="000000" w:themeColor="text1"/>
                <w:sz w:val="18"/>
                <w:szCs w:val="20"/>
                <w:lang w:eastAsia="zh-CN"/>
              </w:rPr>
              <w:t xml:space="preserve">, Ericsson, </w:t>
            </w:r>
            <w:proofErr w:type="spellStart"/>
            <w:r>
              <w:rPr>
                <w:color w:val="000000" w:themeColor="text1"/>
                <w:sz w:val="18"/>
                <w:szCs w:val="20"/>
                <w:lang w:eastAsia="zh-CN"/>
              </w:rPr>
              <w:t>Futurewei</w:t>
            </w:r>
            <w:proofErr w:type="spellEnd"/>
            <w:r>
              <w:rPr>
                <w:color w:val="000000" w:themeColor="text1"/>
                <w:sz w:val="18"/>
                <w:szCs w:val="20"/>
                <w:lang w:eastAsia="zh-CN"/>
              </w:rPr>
              <w:t xml:space="preserve">, </w:t>
            </w:r>
            <w:proofErr w:type="spellStart"/>
            <w:r>
              <w:rPr>
                <w:color w:val="000000" w:themeColor="text1"/>
                <w:sz w:val="18"/>
                <w:szCs w:val="20"/>
                <w:lang w:eastAsia="zh-CN"/>
              </w:rPr>
              <w:t>Spreadtrum</w:t>
            </w:r>
            <w:proofErr w:type="spellEnd"/>
            <w:r>
              <w:rPr>
                <w:color w:val="000000" w:themeColor="text1"/>
                <w:sz w:val="18"/>
                <w:szCs w:val="20"/>
                <w:lang w:eastAsia="zh-CN"/>
              </w:rPr>
              <w:t xml:space="preserve">, </w:t>
            </w:r>
            <w:proofErr w:type="spellStart"/>
            <w:r>
              <w:rPr>
                <w:color w:val="000000" w:themeColor="text1"/>
                <w:sz w:val="18"/>
                <w:szCs w:val="20"/>
                <w:lang w:eastAsia="zh-CN"/>
              </w:rPr>
              <w:t>xiaomi</w:t>
            </w:r>
            <w:proofErr w:type="spellEnd"/>
            <w:r>
              <w:rPr>
                <w:color w:val="000000" w:themeColor="text1"/>
                <w:sz w:val="18"/>
                <w:szCs w:val="20"/>
                <w:lang w:eastAsia="zh-CN"/>
              </w:rPr>
              <w:t xml:space="preserve">, CATT, TCL, Lenovo, NEC, Honor, LGE, </w:t>
            </w:r>
            <w:r w:rsidRPr="006473F4">
              <w:rPr>
                <w:color w:val="000000" w:themeColor="text1"/>
                <w:sz w:val="18"/>
                <w:szCs w:val="20"/>
                <w:lang w:eastAsia="zh-CN"/>
              </w:rPr>
              <w:t xml:space="preserve">Google, </w:t>
            </w:r>
            <w:proofErr w:type="spellStart"/>
            <w:r w:rsidRPr="006473F4">
              <w:rPr>
                <w:color w:val="000000" w:themeColor="text1"/>
                <w:sz w:val="18"/>
                <w:szCs w:val="20"/>
                <w:lang w:eastAsia="zh-CN"/>
              </w:rPr>
              <w:t>Ruijie</w:t>
            </w:r>
            <w:proofErr w:type="spellEnd"/>
            <w:r w:rsidRPr="006473F4">
              <w:rPr>
                <w:color w:val="000000" w:themeColor="text1"/>
                <w:sz w:val="18"/>
                <w:szCs w:val="20"/>
                <w:lang w:eastAsia="zh-CN"/>
              </w:rPr>
              <w:t xml:space="preserve">, Sony, ETRI, Meta, ITRI, </w:t>
            </w:r>
            <w:r w:rsidRPr="006473F4">
              <w:rPr>
                <w:rFonts w:hint="eastAsia"/>
                <w:color w:val="000000" w:themeColor="text1"/>
                <w:sz w:val="18"/>
                <w:szCs w:val="20"/>
                <w:lang w:eastAsia="zh-CN"/>
              </w:rPr>
              <w:t>CMCC</w:t>
            </w:r>
            <w:r w:rsidRPr="006473F4">
              <w:rPr>
                <w:color w:val="000000" w:themeColor="text1"/>
                <w:sz w:val="18"/>
                <w:szCs w:val="20"/>
                <w:lang w:eastAsia="zh-CN"/>
              </w:rPr>
              <w:t xml:space="preserve">, MediaTek, Fujitsu, Sharp, NTT DOCOMO, IDC, New H3C, </w:t>
            </w:r>
            <w:proofErr w:type="spellStart"/>
            <w:r w:rsidR="006473F4">
              <w:rPr>
                <w:color w:val="FF0000"/>
                <w:sz w:val="18"/>
                <w:szCs w:val="20"/>
                <w:lang w:eastAsia="zh-CN"/>
              </w:rPr>
              <w:t>Transsion</w:t>
            </w:r>
            <w:proofErr w:type="spellEnd"/>
            <w:r w:rsidR="006473F4">
              <w:rPr>
                <w:color w:val="FF0000"/>
                <w:sz w:val="18"/>
                <w:szCs w:val="20"/>
                <w:lang w:eastAsia="zh-CN"/>
              </w:rPr>
              <w:t xml:space="preserve">, Apple, </w:t>
            </w:r>
            <w:r w:rsidR="00C35F51">
              <w:rPr>
                <w:color w:val="FF0000"/>
                <w:sz w:val="18"/>
                <w:szCs w:val="20"/>
                <w:lang w:eastAsia="zh-CN"/>
              </w:rPr>
              <w:t xml:space="preserve">ETRI, KDDI, Sony, </w:t>
            </w:r>
          </w:p>
          <w:p w14:paraId="7AC8B452" w14:textId="77777777" w:rsidR="00F173C1" w:rsidRDefault="00165D0F">
            <w:pPr>
              <w:pStyle w:val="ListParagraph"/>
              <w:numPr>
                <w:ilvl w:val="0"/>
                <w:numId w:val="26"/>
              </w:numPr>
              <w:snapToGrid w:val="0"/>
              <w:spacing w:after="0" w:line="240" w:lineRule="auto"/>
              <w:contextualSpacing/>
              <w:jc w:val="both"/>
              <w:rPr>
                <w:color w:val="000000" w:themeColor="text1"/>
                <w:sz w:val="18"/>
                <w:szCs w:val="20"/>
              </w:rPr>
            </w:pPr>
            <w:r>
              <w:rPr>
                <w:color w:val="000000" w:themeColor="text1"/>
                <w:sz w:val="18"/>
                <w:szCs w:val="20"/>
              </w:rPr>
              <w:t xml:space="preserve">Postponed by: </w:t>
            </w:r>
            <w:r>
              <w:rPr>
                <w:color w:val="FF0000"/>
                <w:sz w:val="18"/>
                <w:szCs w:val="20"/>
              </w:rPr>
              <w:t xml:space="preserve">OPPO, Samsung, Intel, </w:t>
            </w:r>
          </w:p>
          <w:p w14:paraId="00BAA933" w14:textId="77777777" w:rsidR="00F173C1" w:rsidRDefault="00165D0F">
            <w:pPr>
              <w:pStyle w:val="ListParagraph"/>
              <w:numPr>
                <w:ilvl w:val="0"/>
                <w:numId w:val="26"/>
              </w:numPr>
              <w:snapToGrid w:val="0"/>
              <w:spacing w:after="0" w:line="240" w:lineRule="auto"/>
              <w:contextualSpacing/>
              <w:jc w:val="both"/>
              <w:rPr>
                <w:color w:val="000000" w:themeColor="text1"/>
                <w:sz w:val="18"/>
                <w:szCs w:val="20"/>
              </w:rPr>
            </w:pPr>
            <w:r>
              <w:rPr>
                <w:color w:val="000000" w:themeColor="text1"/>
                <w:sz w:val="18"/>
                <w:szCs w:val="20"/>
              </w:rPr>
              <w:t xml:space="preserve">Not confirmed by: vivo,   </w:t>
            </w:r>
          </w:p>
          <w:p w14:paraId="13F9C34D" w14:textId="77777777" w:rsidR="00F173C1" w:rsidRDefault="00F173C1">
            <w:pPr>
              <w:contextualSpacing/>
              <w:jc w:val="both"/>
              <w:rPr>
                <w:b/>
                <w:bCs/>
                <w:color w:val="0000FF"/>
                <w:sz w:val="18"/>
                <w:szCs w:val="18"/>
              </w:rPr>
            </w:pPr>
          </w:p>
          <w:p w14:paraId="6FC6162C" w14:textId="77777777" w:rsidR="00F173C1" w:rsidRDefault="00165D0F">
            <w:pPr>
              <w:snapToGrid w:val="0"/>
              <w:rPr>
                <w:b/>
                <w:color w:val="3333FF"/>
                <w:sz w:val="18"/>
                <w:szCs w:val="20"/>
              </w:rPr>
            </w:pPr>
            <w:r>
              <w:rPr>
                <w:rFonts w:ascii="Times" w:eastAsia="Batang" w:hAnsi="Times" w:cs="Times"/>
                <w:b/>
                <w:color w:val="3333FF"/>
                <w:sz w:val="18"/>
                <w:szCs w:val="16"/>
                <w:u w:val="single"/>
                <w:lang w:eastAsia="en-US"/>
              </w:rPr>
              <w:t>FL Note</w:t>
            </w:r>
            <w:r>
              <w:rPr>
                <w:rFonts w:ascii="Times" w:eastAsia="Batang" w:hAnsi="Times" w:cs="Times"/>
                <w:color w:val="3333FF"/>
                <w:sz w:val="18"/>
                <w:szCs w:val="16"/>
                <w:lang w:eastAsia="en-US"/>
              </w:rPr>
              <w:t xml:space="preserve">: </w:t>
            </w:r>
            <w:r>
              <w:rPr>
                <w:b/>
                <w:color w:val="3333FF"/>
                <w:sz w:val="18"/>
                <w:szCs w:val="20"/>
              </w:rPr>
              <w:t>Per majority companies’ support, we have the following proposal for confirming the WA.</w:t>
            </w:r>
          </w:p>
          <w:p w14:paraId="1D4D79FB" w14:textId="77777777" w:rsidR="00F173C1" w:rsidRDefault="00F173C1">
            <w:pPr>
              <w:snapToGrid w:val="0"/>
              <w:rPr>
                <w:rFonts w:ascii="Times" w:eastAsia="Batang" w:hAnsi="Times" w:cs="Times"/>
                <w:color w:val="3333FF"/>
                <w:sz w:val="18"/>
                <w:szCs w:val="16"/>
                <w:lang w:eastAsia="en-US"/>
              </w:rPr>
            </w:pPr>
          </w:p>
          <w:p w14:paraId="404D41C3" w14:textId="77777777" w:rsidR="00F173C1" w:rsidRDefault="00165D0F">
            <w:pPr>
              <w:shd w:val="clear" w:color="auto" w:fill="FFFFFF"/>
              <w:rPr>
                <w:rFonts w:eastAsia="宋体"/>
                <w:color w:val="000000"/>
                <w:sz w:val="20"/>
                <w:szCs w:val="20"/>
              </w:rPr>
            </w:pPr>
            <w:r>
              <w:rPr>
                <w:rFonts w:eastAsia="宋体"/>
                <w:b/>
                <w:bCs/>
                <w:iCs/>
                <w:color w:val="000000"/>
                <w:sz w:val="20"/>
                <w:szCs w:val="20"/>
                <w:highlight w:val="yellow"/>
                <w:u w:val="single"/>
              </w:rPr>
              <w:t>Proposal 5.1:</w:t>
            </w:r>
            <w:r>
              <w:rPr>
                <w:rFonts w:eastAsia="宋体"/>
                <w:color w:val="000000"/>
                <w:sz w:val="20"/>
                <w:szCs w:val="20"/>
              </w:rPr>
              <w:t xml:space="preserve"> On UE-initiated/event-driven beam reporting, regarding trigger events, </w:t>
            </w:r>
            <w:r>
              <w:rPr>
                <w:color w:val="000000" w:themeColor="text1"/>
                <w:sz w:val="20"/>
                <w:szCs w:val="20"/>
              </w:rPr>
              <w:t>the following working assumption in RAN1#118 is confirmed:</w:t>
            </w:r>
          </w:p>
          <w:p w14:paraId="6EE0BCCA" w14:textId="77777777" w:rsidR="00F173C1" w:rsidRDefault="00165D0F">
            <w:pPr>
              <w:numPr>
                <w:ilvl w:val="0"/>
                <w:numId w:val="18"/>
              </w:numPr>
              <w:adjustRightInd w:val="0"/>
              <w:snapToGrid w:val="0"/>
              <w:ind w:left="466" w:hanging="284"/>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w:t>
            </w:r>
            <w:r>
              <w:rPr>
                <w:sz w:val="20"/>
                <w:szCs w:val="20"/>
              </w:rPr>
              <w:t>supported</w:t>
            </w:r>
            <w:r>
              <w:rPr>
                <w:rFonts w:eastAsia="Malgun Gothic"/>
                <w:sz w:val="20"/>
                <w:szCs w:val="20"/>
              </w:rPr>
              <w:t>.</w:t>
            </w:r>
          </w:p>
          <w:p w14:paraId="3EB78140" w14:textId="77777777" w:rsidR="00F173C1" w:rsidRDefault="00165D0F">
            <w:pPr>
              <w:numPr>
                <w:ilvl w:val="1"/>
                <w:numId w:val="18"/>
              </w:numPr>
              <w:adjustRightInd w:val="0"/>
              <w:snapToGrid w:val="0"/>
              <w:jc w:val="both"/>
              <w:rPr>
                <w:sz w:val="20"/>
                <w:szCs w:val="20"/>
              </w:rPr>
            </w:pPr>
            <w:r>
              <w:rPr>
                <w:sz w:val="20"/>
                <w:szCs w:val="20"/>
              </w:rPr>
              <w:t>Event-1: Quality of the current beam is worse than a certain threshold.</w:t>
            </w:r>
          </w:p>
          <w:p w14:paraId="20E6556F" w14:textId="77777777" w:rsidR="00F173C1" w:rsidRDefault="00165D0F">
            <w:pPr>
              <w:numPr>
                <w:ilvl w:val="1"/>
                <w:numId w:val="18"/>
              </w:numPr>
              <w:adjustRightInd w:val="0"/>
              <w:snapToGrid w:val="0"/>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M-</w:t>
            </w:r>
            <w:proofErr w:type="spellStart"/>
            <w:r>
              <w:rPr>
                <w:sz w:val="20"/>
                <w:szCs w:val="20"/>
              </w:rPr>
              <w:t>th</w:t>
            </w:r>
            <w:proofErr w:type="spellEnd"/>
            <w:r>
              <w:rPr>
                <w:sz w:val="20"/>
                <w:szCs w:val="20"/>
              </w:rPr>
              <w:t xml:space="preserve"> best quality.</w:t>
            </w:r>
          </w:p>
          <w:p w14:paraId="3F684D5B" w14:textId="77777777" w:rsidR="00F173C1" w:rsidRDefault="00165D0F">
            <w:pPr>
              <w:numPr>
                <w:ilvl w:val="2"/>
                <w:numId w:val="18"/>
              </w:numPr>
              <w:adjustRightInd w:val="0"/>
              <w:snapToGrid w:val="0"/>
              <w:jc w:val="both"/>
              <w:rPr>
                <w:sz w:val="20"/>
                <w:szCs w:val="20"/>
              </w:rPr>
            </w:pPr>
            <w:r>
              <w:rPr>
                <w:sz w:val="20"/>
                <w:szCs w:val="20"/>
              </w:rPr>
              <w:t xml:space="preserve">M is RRC configured with subjective to UE capability </w:t>
            </w:r>
            <w:proofErr w:type="spellStart"/>
            <w:r>
              <w:rPr>
                <w:sz w:val="20"/>
                <w:szCs w:val="20"/>
              </w:rPr>
              <w:t>signalling</w:t>
            </w:r>
            <w:proofErr w:type="spellEnd"/>
          </w:p>
          <w:p w14:paraId="1F6C6138" w14:textId="77777777" w:rsidR="00F173C1" w:rsidRDefault="00165D0F">
            <w:pPr>
              <w:numPr>
                <w:ilvl w:val="3"/>
                <w:numId w:val="18"/>
              </w:numPr>
              <w:adjustRightInd w:val="0"/>
              <w:snapToGrid w:val="0"/>
              <w:jc w:val="both"/>
              <w:rPr>
                <w:sz w:val="20"/>
                <w:szCs w:val="20"/>
              </w:rPr>
            </w:pPr>
            <w:r>
              <w:rPr>
                <w:sz w:val="20"/>
                <w:szCs w:val="20"/>
              </w:rPr>
              <w:t xml:space="preserve">UE may only indicate a single candidate value or not support Event-7. </w:t>
            </w:r>
          </w:p>
          <w:p w14:paraId="1BDA6DEC" w14:textId="77777777" w:rsidR="00F173C1" w:rsidRDefault="00165D0F">
            <w:pPr>
              <w:numPr>
                <w:ilvl w:val="1"/>
                <w:numId w:val="18"/>
              </w:numPr>
              <w:adjustRightInd w:val="0"/>
              <w:snapToGrid w:val="0"/>
              <w:jc w:val="both"/>
              <w:rPr>
                <w:sz w:val="20"/>
                <w:szCs w:val="20"/>
              </w:rPr>
            </w:pPr>
            <w:r>
              <w:rPr>
                <w:sz w:val="20"/>
                <w:szCs w:val="20"/>
              </w:rPr>
              <w:t>The additionally supported events will reuse the same design as event 2 – unless there is consensus to do otherwise</w:t>
            </w:r>
          </w:p>
          <w:p w14:paraId="25B7C2A3" w14:textId="77777777" w:rsidR="00F173C1" w:rsidRDefault="00165D0F">
            <w:pPr>
              <w:numPr>
                <w:ilvl w:val="1"/>
                <w:numId w:val="18"/>
              </w:numPr>
              <w:adjustRightInd w:val="0"/>
              <w:snapToGrid w:val="0"/>
              <w:jc w:val="both"/>
              <w:rPr>
                <w:sz w:val="20"/>
                <w:szCs w:val="20"/>
              </w:rPr>
            </w:pPr>
            <w:r>
              <w:rPr>
                <w:sz w:val="20"/>
                <w:szCs w:val="20"/>
              </w:rPr>
              <w:t>The additionally supported events will be lower priority compared to event 2.</w:t>
            </w:r>
          </w:p>
          <w:p w14:paraId="15B2C122" w14:textId="77777777" w:rsidR="00F173C1" w:rsidRDefault="00F173C1">
            <w:pPr>
              <w:shd w:val="clear" w:color="auto" w:fill="FFFFFF"/>
              <w:rPr>
                <w:b/>
                <w:bCs/>
                <w:color w:val="0000FF"/>
                <w:sz w:val="18"/>
                <w:szCs w:val="18"/>
              </w:rPr>
            </w:pPr>
          </w:p>
        </w:tc>
      </w:tr>
      <w:tr w:rsidR="00F173C1" w14:paraId="2A93AD82"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156DE0C2" w14:textId="77777777" w:rsidR="00F173C1" w:rsidRDefault="00165D0F">
            <w:pPr>
              <w:snapToGrid w:val="0"/>
              <w:rPr>
                <w:color w:val="000000" w:themeColor="text1"/>
                <w:sz w:val="18"/>
                <w:szCs w:val="18"/>
                <w:lang w:eastAsia="zh-CN"/>
              </w:rPr>
            </w:pPr>
            <w:r>
              <w:rPr>
                <w:color w:val="000000" w:themeColor="text1"/>
                <w:sz w:val="18"/>
                <w:szCs w:val="18"/>
                <w:lang w:eastAsia="zh-CN"/>
              </w:rPr>
              <w:t>5.2</w:t>
            </w:r>
          </w:p>
        </w:tc>
        <w:tc>
          <w:tcPr>
            <w:tcW w:w="2163" w:type="dxa"/>
            <w:tcBorders>
              <w:top w:val="single" w:sz="4" w:space="0" w:color="auto"/>
              <w:left w:val="single" w:sz="4" w:space="0" w:color="auto"/>
              <w:bottom w:val="single" w:sz="4" w:space="0" w:color="auto"/>
              <w:right w:val="single" w:sz="4" w:space="0" w:color="auto"/>
            </w:tcBorders>
          </w:tcPr>
          <w:p w14:paraId="33544114" w14:textId="77777777" w:rsidR="00F173C1" w:rsidRDefault="00165D0F">
            <w:pPr>
              <w:contextualSpacing/>
              <w:rPr>
                <w:sz w:val="18"/>
                <w:szCs w:val="18"/>
              </w:rPr>
            </w:pPr>
            <w:r>
              <w:rPr>
                <w:sz w:val="18"/>
                <w:szCs w:val="18"/>
              </w:rPr>
              <w:t>Left-over for enabling Event-1</w:t>
            </w:r>
          </w:p>
        </w:tc>
        <w:tc>
          <w:tcPr>
            <w:tcW w:w="7232" w:type="dxa"/>
            <w:tcBorders>
              <w:top w:val="single" w:sz="4" w:space="0" w:color="auto"/>
              <w:left w:val="single" w:sz="4" w:space="0" w:color="auto"/>
              <w:bottom w:val="single" w:sz="4" w:space="0" w:color="auto"/>
              <w:right w:val="single" w:sz="4" w:space="0" w:color="auto"/>
            </w:tcBorders>
          </w:tcPr>
          <w:p w14:paraId="4251647F" w14:textId="77777777" w:rsidR="00F173C1" w:rsidRDefault="00165D0F">
            <w:pPr>
              <w:shd w:val="clear" w:color="auto" w:fill="FFFFFF"/>
              <w:adjustRightInd w:val="0"/>
              <w:snapToGrid w:val="0"/>
              <w:rPr>
                <w:rFonts w:eastAsia="宋体"/>
                <w:b/>
                <w:bCs/>
                <w:iCs/>
                <w:color w:val="000000"/>
                <w:sz w:val="18"/>
                <w:szCs w:val="18"/>
                <w:highlight w:val="darkYellow"/>
              </w:rPr>
            </w:pPr>
            <w:r>
              <w:rPr>
                <w:rFonts w:eastAsia="宋体"/>
                <w:b/>
                <w:bCs/>
                <w:iCs/>
                <w:color w:val="000000"/>
                <w:sz w:val="18"/>
                <w:szCs w:val="18"/>
                <w:highlight w:val="darkYellow"/>
              </w:rPr>
              <w:t>[118] Working Assumption</w:t>
            </w:r>
          </w:p>
          <w:p w14:paraId="478939DF" w14:textId="77777777" w:rsidR="00F173C1" w:rsidRDefault="00165D0F">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767E02C4" w14:textId="77777777" w:rsidR="00F173C1" w:rsidRDefault="00165D0F">
            <w:pPr>
              <w:numPr>
                <w:ilvl w:val="0"/>
                <w:numId w:val="18"/>
              </w:numPr>
              <w:adjustRightInd w:val="0"/>
              <w:snapToGrid w:val="0"/>
              <w:ind w:left="466" w:hanging="284"/>
              <w:jc w:val="both"/>
              <w:rPr>
                <w:sz w:val="18"/>
                <w:szCs w:val="18"/>
                <w:highlight w:val="yellow"/>
              </w:rPr>
            </w:pPr>
            <w:r>
              <w:rPr>
                <w:sz w:val="18"/>
                <w:szCs w:val="18"/>
                <w:highlight w:val="yellow"/>
              </w:rPr>
              <w:t>Event-1: Quality of the current beam is worse than a certain threshold.</w:t>
            </w:r>
          </w:p>
          <w:p w14:paraId="5B3D027A" w14:textId="77777777" w:rsidR="00F173C1" w:rsidRDefault="00165D0F">
            <w:pPr>
              <w:numPr>
                <w:ilvl w:val="0"/>
                <w:numId w:val="18"/>
              </w:numPr>
              <w:adjustRightInd w:val="0"/>
              <w:snapToGrid w:val="0"/>
              <w:ind w:left="466"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rived from the activated TCI state with the M-</w:t>
            </w:r>
            <w:proofErr w:type="spellStart"/>
            <w:r>
              <w:rPr>
                <w:sz w:val="18"/>
                <w:szCs w:val="18"/>
              </w:rPr>
              <w:t>th</w:t>
            </w:r>
            <w:proofErr w:type="spellEnd"/>
            <w:r>
              <w:rPr>
                <w:sz w:val="18"/>
                <w:szCs w:val="18"/>
              </w:rPr>
              <w:t xml:space="preserve"> best quality.</w:t>
            </w:r>
          </w:p>
          <w:p w14:paraId="4E94E41A" w14:textId="77777777" w:rsidR="00F173C1" w:rsidRDefault="00165D0F">
            <w:pPr>
              <w:numPr>
                <w:ilvl w:val="1"/>
                <w:numId w:val="18"/>
              </w:numPr>
              <w:adjustRightInd w:val="0"/>
              <w:snapToGrid w:val="0"/>
              <w:jc w:val="both"/>
              <w:rPr>
                <w:sz w:val="18"/>
                <w:szCs w:val="18"/>
              </w:rPr>
            </w:pPr>
            <w:r>
              <w:rPr>
                <w:sz w:val="18"/>
                <w:szCs w:val="18"/>
              </w:rPr>
              <w:t xml:space="preserve">M is RRC configured with subjective to UE capability </w:t>
            </w:r>
            <w:proofErr w:type="spellStart"/>
            <w:r>
              <w:rPr>
                <w:sz w:val="18"/>
                <w:szCs w:val="18"/>
              </w:rPr>
              <w:t>signalling</w:t>
            </w:r>
            <w:proofErr w:type="spellEnd"/>
          </w:p>
          <w:p w14:paraId="40FF94DC" w14:textId="77777777" w:rsidR="00F173C1" w:rsidRDefault="00165D0F">
            <w:pPr>
              <w:numPr>
                <w:ilvl w:val="2"/>
                <w:numId w:val="18"/>
              </w:numPr>
              <w:adjustRightInd w:val="0"/>
              <w:snapToGrid w:val="0"/>
              <w:jc w:val="both"/>
              <w:rPr>
                <w:sz w:val="18"/>
                <w:szCs w:val="18"/>
              </w:rPr>
            </w:pPr>
            <w:r>
              <w:rPr>
                <w:sz w:val="18"/>
                <w:szCs w:val="18"/>
              </w:rPr>
              <w:t xml:space="preserve">UE may only indicate a single candidate value or not support Event-7. </w:t>
            </w:r>
          </w:p>
          <w:p w14:paraId="27FE867A" w14:textId="77777777" w:rsidR="00F173C1" w:rsidRDefault="00165D0F">
            <w:pPr>
              <w:numPr>
                <w:ilvl w:val="0"/>
                <w:numId w:val="18"/>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6A79C5E4" w14:textId="77777777" w:rsidR="00F173C1" w:rsidRDefault="00165D0F">
            <w:pPr>
              <w:numPr>
                <w:ilvl w:val="0"/>
                <w:numId w:val="18"/>
              </w:numPr>
              <w:adjustRightInd w:val="0"/>
              <w:snapToGrid w:val="0"/>
              <w:ind w:left="466" w:hanging="284"/>
              <w:jc w:val="both"/>
              <w:rPr>
                <w:sz w:val="18"/>
                <w:szCs w:val="18"/>
              </w:rPr>
            </w:pPr>
            <w:r>
              <w:rPr>
                <w:sz w:val="18"/>
                <w:szCs w:val="18"/>
              </w:rPr>
              <w:t>The additionally supported events will be lower priority compared to event 2.</w:t>
            </w:r>
          </w:p>
          <w:p w14:paraId="5CA9B848" w14:textId="77777777" w:rsidR="00F173C1" w:rsidRDefault="00F173C1">
            <w:pPr>
              <w:contextualSpacing/>
              <w:jc w:val="both"/>
              <w:rPr>
                <w:b/>
                <w:bCs/>
                <w:color w:val="0000FF"/>
                <w:sz w:val="18"/>
                <w:szCs w:val="18"/>
              </w:rPr>
            </w:pPr>
          </w:p>
          <w:p w14:paraId="760F970B" w14:textId="77777777" w:rsidR="00F173C1" w:rsidRDefault="00165D0F">
            <w:pPr>
              <w:snapToGrid w:val="0"/>
              <w:rPr>
                <w:b/>
                <w:color w:val="3333FF"/>
                <w:sz w:val="18"/>
                <w:szCs w:val="20"/>
              </w:rPr>
            </w:pPr>
            <w:r>
              <w:rPr>
                <w:rFonts w:ascii="Times" w:eastAsia="Batang" w:hAnsi="Times" w:cs="Times"/>
                <w:b/>
                <w:color w:val="3333FF"/>
                <w:sz w:val="18"/>
                <w:szCs w:val="16"/>
                <w:u w:val="single"/>
                <w:lang w:eastAsia="en-US"/>
              </w:rPr>
              <w:t>FL Note</w:t>
            </w:r>
            <w:r>
              <w:rPr>
                <w:rFonts w:ascii="Times" w:eastAsia="Batang" w:hAnsi="Times" w:cs="Times"/>
                <w:color w:val="3333FF"/>
                <w:sz w:val="18"/>
                <w:szCs w:val="16"/>
                <w:lang w:eastAsia="en-US"/>
              </w:rPr>
              <w:t xml:space="preserve">: </w:t>
            </w:r>
            <w:r>
              <w:rPr>
                <w:b/>
                <w:color w:val="3333FF"/>
                <w:sz w:val="18"/>
                <w:szCs w:val="20"/>
              </w:rPr>
              <w:t xml:space="preserve">Per last meeting and Mr. Chair’s guidance, the additionally supported events will be lower priority compared with event-2, and so the target in RAN1#118 is to complete the left-over of Event-2 as much as possible. Then, meanwhile, we can consider to identify </w:t>
            </w:r>
            <w:r>
              <w:rPr>
                <w:b/>
                <w:color w:val="FF0000"/>
                <w:sz w:val="18"/>
                <w:szCs w:val="20"/>
                <w:highlight w:val="yellow"/>
              </w:rPr>
              <w:t>CRITICAL</w:t>
            </w:r>
            <w:r>
              <w:rPr>
                <w:b/>
                <w:color w:val="FF0000"/>
                <w:sz w:val="18"/>
                <w:szCs w:val="20"/>
              </w:rPr>
              <w:t xml:space="preserve"> </w:t>
            </w:r>
            <w:r>
              <w:rPr>
                <w:b/>
                <w:color w:val="3333FF"/>
                <w:sz w:val="18"/>
                <w:szCs w:val="20"/>
              </w:rPr>
              <w:t>issues for enabling event-1 on the top of reusing the same design as event-2 as a starting point.</w:t>
            </w:r>
          </w:p>
          <w:p w14:paraId="4F22689F" w14:textId="77777777" w:rsidR="00F173C1" w:rsidRDefault="00F173C1">
            <w:pPr>
              <w:contextualSpacing/>
              <w:jc w:val="both"/>
              <w:rPr>
                <w:b/>
                <w:bCs/>
                <w:color w:val="0000FF"/>
                <w:sz w:val="18"/>
                <w:szCs w:val="18"/>
              </w:rPr>
            </w:pPr>
          </w:p>
          <w:p w14:paraId="76147DB1" w14:textId="77777777" w:rsidR="00F173C1" w:rsidRDefault="00165D0F">
            <w:pPr>
              <w:snapToGrid w:val="0"/>
              <w:jc w:val="both"/>
              <w:rPr>
                <w:rFonts w:cs="Times"/>
                <w:color w:val="0000FF"/>
                <w:sz w:val="20"/>
                <w:szCs w:val="20"/>
                <w:highlight w:val="yellow"/>
                <w:lang w:eastAsia="zh-CN"/>
              </w:rPr>
            </w:pPr>
            <w:r>
              <w:rPr>
                <w:rFonts w:cs="Times"/>
                <w:b/>
                <w:color w:val="0000FF"/>
                <w:sz w:val="20"/>
                <w:szCs w:val="20"/>
                <w:highlight w:val="yellow"/>
                <w:lang w:eastAsia="zh-CN"/>
              </w:rPr>
              <w:t xml:space="preserve">Q5.2: </w:t>
            </w:r>
            <w:r>
              <w:rPr>
                <w:rFonts w:cs="Times"/>
                <w:color w:val="0000FF"/>
                <w:sz w:val="20"/>
                <w:szCs w:val="20"/>
                <w:highlight w:val="yellow"/>
                <w:lang w:eastAsia="zh-CN"/>
              </w:rPr>
              <w:t>Please clarify any CRITICAL issues for enabling Event-1 while reusing the same design as event-2 as a starting point.</w:t>
            </w:r>
          </w:p>
          <w:p w14:paraId="0B26D8A7" w14:textId="77777777" w:rsidR="00F173C1" w:rsidRDefault="00165D0F">
            <w:pPr>
              <w:pStyle w:val="ListParagraph"/>
              <w:numPr>
                <w:ilvl w:val="0"/>
                <w:numId w:val="18"/>
              </w:numPr>
              <w:snapToGrid w:val="0"/>
              <w:jc w:val="both"/>
              <w:rPr>
                <w:rFonts w:cs="Times"/>
                <w:color w:val="0000FF"/>
                <w:sz w:val="18"/>
                <w:szCs w:val="20"/>
                <w:highlight w:val="yellow"/>
                <w:lang w:eastAsia="zh-CN"/>
              </w:rPr>
            </w:pPr>
            <w:r>
              <w:rPr>
                <w:rFonts w:cs="Times"/>
                <w:color w:val="0000FF"/>
                <w:sz w:val="18"/>
                <w:szCs w:val="20"/>
                <w:highlight w:val="yellow"/>
                <w:lang w:eastAsia="zh-CN"/>
              </w:rPr>
              <w:lastRenderedPageBreak/>
              <w:t>Note: Any co-existence issues with other event(s) will be discussed later, i.e., let’s focus on the case of enabling Event-1 only.</w:t>
            </w:r>
          </w:p>
          <w:p w14:paraId="7D7EB90D" w14:textId="77777777" w:rsidR="00F173C1" w:rsidRDefault="00F173C1">
            <w:pPr>
              <w:contextualSpacing/>
              <w:jc w:val="both"/>
              <w:rPr>
                <w:b/>
                <w:bCs/>
                <w:color w:val="0000FF"/>
                <w:sz w:val="18"/>
                <w:szCs w:val="18"/>
              </w:rPr>
            </w:pPr>
          </w:p>
          <w:p w14:paraId="08B3F057" w14:textId="01A7A376" w:rsidR="009B12C4" w:rsidRPr="00AF766C" w:rsidRDefault="009B12C4">
            <w:pPr>
              <w:contextualSpacing/>
              <w:jc w:val="both"/>
              <w:rPr>
                <w:bCs/>
                <w:color w:val="FF0000"/>
                <w:sz w:val="18"/>
                <w:szCs w:val="18"/>
              </w:rPr>
            </w:pPr>
            <w:r w:rsidRPr="00AF766C">
              <w:rPr>
                <w:b/>
                <w:bCs/>
                <w:color w:val="FF0000"/>
                <w:sz w:val="18"/>
                <w:szCs w:val="18"/>
                <w:u w:val="single"/>
              </w:rPr>
              <w:t>Observation</w:t>
            </w:r>
            <w:r w:rsidR="00646988" w:rsidRPr="00AF766C">
              <w:rPr>
                <w:b/>
                <w:bCs/>
                <w:color w:val="FF0000"/>
                <w:sz w:val="18"/>
                <w:szCs w:val="18"/>
                <w:u w:val="single"/>
              </w:rPr>
              <w:t>s</w:t>
            </w:r>
            <w:r w:rsidRPr="00AF766C">
              <w:rPr>
                <w:b/>
                <w:bCs/>
                <w:color w:val="FF0000"/>
                <w:sz w:val="18"/>
                <w:szCs w:val="18"/>
                <w:u w:val="single"/>
              </w:rPr>
              <w:t>:</w:t>
            </w:r>
            <w:r w:rsidRPr="00AF766C">
              <w:rPr>
                <w:b/>
                <w:bCs/>
                <w:color w:val="FF0000"/>
                <w:sz w:val="18"/>
                <w:szCs w:val="18"/>
              </w:rPr>
              <w:t xml:space="preserve"> </w:t>
            </w:r>
            <w:r w:rsidRPr="00AF766C">
              <w:rPr>
                <w:bCs/>
                <w:color w:val="FF0000"/>
                <w:sz w:val="18"/>
                <w:szCs w:val="18"/>
              </w:rPr>
              <w:t xml:space="preserve">On UE-initiated/event-driven beam reporting, </w:t>
            </w:r>
            <w:r w:rsidR="00194643" w:rsidRPr="00194643">
              <w:rPr>
                <w:bCs/>
                <w:color w:val="FF0000"/>
                <w:sz w:val="18"/>
                <w:szCs w:val="18"/>
              </w:rPr>
              <w:t>while reusing the same design as event-2 as a starting point</w:t>
            </w:r>
            <w:r w:rsidR="00194643">
              <w:rPr>
                <w:bCs/>
                <w:color w:val="FF0000"/>
                <w:sz w:val="18"/>
                <w:szCs w:val="18"/>
              </w:rPr>
              <w:t xml:space="preserve">, </w:t>
            </w:r>
            <w:r w:rsidRPr="00AF766C">
              <w:rPr>
                <w:bCs/>
                <w:color w:val="FF0000"/>
                <w:sz w:val="18"/>
                <w:szCs w:val="18"/>
              </w:rPr>
              <w:t>the following potential critical issue(s) for enabling Event-1 is provided as follows:</w:t>
            </w:r>
          </w:p>
          <w:p w14:paraId="21101523" w14:textId="6541F767" w:rsidR="00AC213D" w:rsidRPr="00AF766C" w:rsidRDefault="009523EB" w:rsidP="009B12C4">
            <w:pPr>
              <w:pStyle w:val="ListParagraph"/>
              <w:numPr>
                <w:ilvl w:val="0"/>
                <w:numId w:val="18"/>
              </w:numPr>
              <w:contextualSpacing/>
              <w:jc w:val="both"/>
              <w:rPr>
                <w:bCs/>
                <w:color w:val="FF0000"/>
                <w:sz w:val="18"/>
                <w:szCs w:val="18"/>
              </w:rPr>
            </w:pPr>
            <w:r w:rsidRPr="00AF766C">
              <w:rPr>
                <w:bCs/>
                <w:color w:val="FF0000"/>
                <w:sz w:val="18"/>
                <w:szCs w:val="18"/>
              </w:rPr>
              <w:t>Issue 1A</w:t>
            </w:r>
            <w:r w:rsidR="00AC213D" w:rsidRPr="00AF766C">
              <w:rPr>
                <w:bCs/>
                <w:color w:val="FF0000"/>
                <w:sz w:val="18"/>
                <w:szCs w:val="18"/>
              </w:rPr>
              <w:t>:</w:t>
            </w:r>
            <w:r w:rsidR="009B12C4" w:rsidRPr="00AF766C">
              <w:rPr>
                <w:bCs/>
                <w:color w:val="FF0000"/>
                <w:sz w:val="18"/>
                <w:szCs w:val="18"/>
              </w:rPr>
              <w:t xml:space="preserve"> </w:t>
            </w:r>
            <w:r w:rsidR="00AC213D" w:rsidRPr="00AF766C">
              <w:rPr>
                <w:bCs/>
                <w:color w:val="FF0000"/>
                <w:sz w:val="18"/>
                <w:szCs w:val="18"/>
              </w:rPr>
              <w:t xml:space="preserve">Regardless of mode-A and mode-B, whether the second PUSCH </w:t>
            </w:r>
            <w:r w:rsidR="00856B00" w:rsidRPr="00AF766C">
              <w:rPr>
                <w:bCs/>
                <w:color w:val="FF0000"/>
                <w:sz w:val="18"/>
                <w:szCs w:val="18"/>
              </w:rPr>
              <w:t xml:space="preserve">transmission </w:t>
            </w:r>
            <w:r w:rsidR="00AC213D" w:rsidRPr="00AF766C">
              <w:rPr>
                <w:bCs/>
                <w:color w:val="FF0000"/>
                <w:sz w:val="18"/>
                <w:szCs w:val="18"/>
              </w:rPr>
              <w:t xml:space="preserve">is </w:t>
            </w:r>
            <w:r w:rsidR="00856B00" w:rsidRPr="00AF766C">
              <w:rPr>
                <w:bCs/>
                <w:color w:val="FF0000"/>
                <w:sz w:val="18"/>
                <w:szCs w:val="18"/>
              </w:rPr>
              <w:t xml:space="preserve">also </w:t>
            </w:r>
            <w:r w:rsidR="00AC213D" w:rsidRPr="00AF766C">
              <w:rPr>
                <w:bCs/>
                <w:color w:val="FF0000"/>
                <w:sz w:val="18"/>
                <w:szCs w:val="18"/>
              </w:rPr>
              <w:t xml:space="preserve">needed. If yes, what’s the report content </w:t>
            </w:r>
            <w:r w:rsidR="00856B00" w:rsidRPr="00AF766C">
              <w:rPr>
                <w:bCs/>
                <w:color w:val="FF0000"/>
                <w:sz w:val="18"/>
                <w:szCs w:val="18"/>
              </w:rPr>
              <w:t>carried in the second PUSCH</w:t>
            </w:r>
            <w:r w:rsidR="00DC3C1E" w:rsidRPr="00AF766C">
              <w:rPr>
                <w:bCs/>
                <w:color w:val="FF0000"/>
                <w:sz w:val="18"/>
                <w:szCs w:val="18"/>
              </w:rPr>
              <w:t>, e.g., L1-RSRP of current beam (</w:t>
            </w:r>
            <w:r w:rsidR="00866354" w:rsidRPr="00AF766C">
              <w:rPr>
                <w:bCs/>
                <w:color w:val="FF0000"/>
                <w:sz w:val="18"/>
                <w:szCs w:val="18"/>
              </w:rPr>
              <w:t xml:space="preserve">differential value, or </w:t>
            </w:r>
            <w:r w:rsidR="00DC3C1E" w:rsidRPr="00AF766C">
              <w:rPr>
                <w:bCs/>
                <w:color w:val="FF0000"/>
                <w:sz w:val="18"/>
                <w:szCs w:val="18"/>
              </w:rPr>
              <w:t>mandatorily?) or other indication related to event-1.</w:t>
            </w:r>
          </w:p>
          <w:p w14:paraId="1CCB97C6" w14:textId="5FB2FFCC" w:rsidR="00AC213D" w:rsidRPr="00AF766C" w:rsidRDefault="00AC213D" w:rsidP="00AC213D">
            <w:pPr>
              <w:pStyle w:val="ListParagraph"/>
              <w:numPr>
                <w:ilvl w:val="1"/>
                <w:numId w:val="18"/>
              </w:numPr>
              <w:contextualSpacing/>
              <w:jc w:val="both"/>
              <w:rPr>
                <w:bCs/>
                <w:color w:val="FF0000"/>
                <w:sz w:val="18"/>
                <w:szCs w:val="18"/>
              </w:rPr>
            </w:pPr>
            <w:r w:rsidRPr="00AF766C">
              <w:rPr>
                <w:bCs/>
                <w:color w:val="FF0000"/>
                <w:sz w:val="18"/>
                <w:szCs w:val="18"/>
              </w:rPr>
              <w:t xml:space="preserve">Identified by: CMCC, </w:t>
            </w:r>
            <w:proofErr w:type="spellStart"/>
            <w:r w:rsidRPr="00AF766C">
              <w:rPr>
                <w:bCs/>
                <w:color w:val="FF0000"/>
                <w:sz w:val="18"/>
                <w:szCs w:val="18"/>
              </w:rPr>
              <w:t>xiaomi</w:t>
            </w:r>
            <w:proofErr w:type="spellEnd"/>
            <w:r w:rsidRPr="00AF766C">
              <w:rPr>
                <w:bCs/>
                <w:color w:val="FF0000"/>
                <w:sz w:val="18"/>
                <w:szCs w:val="18"/>
              </w:rPr>
              <w:t xml:space="preserve">, ZTE, </w:t>
            </w:r>
            <w:r w:rsidR="00B57C80" w:rsidRPr="00AF766C">
              <w:rPr>
                <w:bCs/>
                <w:color w:val="FF0000"/>
                <w:sz w:val="18"/>
                <w:szCs w:val="18"/>
              </w:rPr>
              <w:t>Huawei/</w:t>
            </w:r>
            <w:proofErr w:type="spellStart"/>
            <w:r w:rsidR="00B57C80" w:rsidRPr="00AF766C">
              <w:rPr>
                <w:bCs/>
                <w:color w:val="FF0000"/>
                <w:sz w:val="18"/>
                <w:szCs w:val="18"/>
              </w:rPr>
              <w:t>HiSi</w:t>
            </w:r>
            <w:proofErr w:type="spellEnd"/>
            <w:r w:rsidR="00B57C80" w:rsidRPr="00AF766C">
              <w:rPr>
                <w:bCs/>
                <w:color w:val="FF0000"/>
                <w:sz w:val="18"/>
                <w:szCs w:val="18"/>
              </w:rPr>
              <w:t xml:space="preserve">, </w:t>
            </w:r>
            <w:r w:rsidR="00CC5807" w:rsidRPr="00AF766C">
              <w:rPr>
                <w:bCs/>
                <w:color w:val="FF0000"/>
                <w:sz w:val="18"/>
                <w:szCs w:val="18"/>
              </w:rPr>
              <w:t>NTT DOCOMO, IDC,</w:t>
            </w:r>
            <w:r w:rsidR="00463442" w:rsidRPr="00AF766C">
              <w:rPr>
                <w:bCs/>
                <w:color w:val="FF0000"/>
                <w:sz w:val="18"/>
                <w:szCs w:val="18"/>
              </w:rPr>
              <w:t xml:space="preserve"> Google, </w:t>
            </w:r>
            <w:proofErr w:type="spellStart"/>
            <w:r w:rsidR="00652EDE" w:rsidRPr="00AF766C">
              <w:rPr>
                <w:bCs/>
                <w:color w:val="FF0000"/>
                <w:sz w:val="18"/>
                <w:szCs w:val="18"/>
              </w:rPr>
              <w:t>Spreadtrum</w:t>
            </w:r>
            <w:proofErr w:type="spellEnd"/>
            <w:r w:rsidR="00652EDE" w:rsidRPr="00AF766C">
              <w:rPr>
                <w:bCs/>
                <w:color w:val="FF0000"/>
                <w:sz w:val="18"/>
                <w:szCs w:val="18"/>
              </w:rPr>
              <w:t>,</w:t>
            </w:r>
            <w:r w:rsidR="00866354" w:rsidRPr="00AF766C">
              <w:rPr>
                <w:bCs/>
                <w:color w:val="FF0000"/>
                <w:sz w:val="18"/>
                <w:szCs w:val="18"/>
              </w:rPr>
              <w:t xml:space="preserve"> Honor, </w:t>
            </w:r>
            <w:r w:rsidR="00652EDE" w:rsidRPr="00AF766C">
              <w:rPr>
                <w:bCs/>
                <w:color w:val="FF0000"/>
                <w:sz w:val="18"/>
                <w:szCs w:val="18"/>
              </w:rPr>
              <w:t xml:space="preserve"> </w:t>
            </w:r>
          </w:p>
          <w:p w14:paraId="0991AEA7" w14:textId="411DB900" w:rsidR="00BA5087" w:rsidRPr="00AF766C" w:rsidRDefault="00BA5087" w:rsidP="009B12C4">
            <w:pPr>
              <w:pStyle w:val="ListParagraph"/>
              <w:numPr>
                <w:ilvl w:val="0"/>
                <w:numId w:val="18"/>
              </w:numPr>
              <w:contextualSpacing/>
              <w:jc w:val="both"/>
              <w:rPr>
                <w:bCs/>
                <w:color w:val="FF0000"/>
                <w:sz w:val="18"/>
                <w:szCs w:val="18"/>
              </w:rPr>
            </w:pPr>
            <w:r w:rsidRPr="00AF766C">
              <w:rPr>
                <w:bCs/>
                <w:color w:val="FF0000"/>
                <w:sz w:val="18"/>
                <w:szCs w:val="18"/>
              </w:rPr>
              <w:t>Issue 1B: For current beam measurement, whether to introduce explicit RRC configuration for scheme-1 and scheme-2.</w:t>
            </w:r>
          </w:p>
          <w:p w14:paraId="71A28CA2" w14:textId="77D401BD" w:rsidR="00856B00" w:rsidRPr="00AF766C" w:rsidRDefault="00856B00" w:rsidP="00856B00">
            <w:pPr>
              <w:pStyle w:val="ListParagraph"/>
              <w:numPr>
                <w:ilvl w:val="1"/>
                <w:numId w:val="18"/>
              </w:numPr>
              <w:contextualSpacing/>
              <w:jc w:val="both"/>
              <w:rPr>
                <w:bCs/>
                <w:color w:val="FF0000"/>
                <w:sz w:val="18"/>
                <w:szCs w:val="18"/>
              </w:rPr>
            </w:pPr>
            <w:r w:rsidRPr="00AF766C">
              <w:rPr>
                <w:bCs/>
                <w:color w:val="FF0000"/>
                <w:sz w:val="18"/>
                <w:szCs w:val="18"/>
              </w:rPr>
              <w:t xml:space="preserve">Identified by: Ericsson, </w:t>
            </w:r>
          </w:p>
          <w:p w14:paraId="43F23430" w14:textId="772D6BDE" w:rsidR="009B12C4" w:rsidRPr="00866354" w:rsidRDefault="009B12C4" w:rsidP="00866354">
            <w:pPr>
              <w:contextualSpacing/>
              <w:jc w:val="both"/>
              <w:rPr>
                <w:bCs/>
                <w:color w:val="0000FF"/>
                <w:sz w:val="18"/>
                <w:szCs w:val="18"/>
              </w:rPr>
            </w:pPr>
          </w:p>
          <w:p w14:paraId="6C5240FA" w14:textId="018E1CC4" w:rsidR="009B12C4" w:rsidRDefault="009B12C4">
            <w:pPr>
              <w:contextualSpacing/>
              <w:jc w:val="both"/>
              <w:rPr>
                <w:b/>
                <w:bCs/>
                <w:color w:val="0000FF"/>
                <w:sz w:val="18"/>
                <w:szCs w:val="18"/>
              </w:rPr>
            </w:pPr>
          </w:p>
        </w:tc>
      </w:tr>
      <w:tr w:rsidR="00F173C1" w14:paraId="464937CF"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E742346" w14:textId="77777777" w:rsidR="00F173C1" w:rsidRDefault="00165D0F">
            <w:pPr>
              <w:snapToGrid w:val="0"/>
              <w:rPr>
                <w:color w:val="000000" w:themeColor="text1"/>
                <w:sz w:val="18"/>
                <w:szCs w:val="18"/>
                <w:lang w:eastAsia="zh-CN"/>
              </w:rPr>
            </w:pPr>
            <w:r>
              <w:rPr>
                <w:color w:val="000000" w:themeColor="text1"/>
                <w:sz w:val="18"/>
                <w:szCs w:val="18"/>
                <w:lang w:eastAsia="zh-CN"/>
              </w:rPr>
              <w:lastRenderedPageBreak/>
              <w:t>5.3</w:t>
            </w:r>
          </w:p>
        </w:tc>
        <w:tc>
          <w:tcPr>
            <w:tcW w:w="2163" w:type="dxa"/>
            <w:tcBorders>
              <w:top w:val="single" w:sz="4" w:space="0" w:color="auto"/>
              <w:left w:val="single" w:sz="4" w:space="0" w:color="auto"/>
              <w:bottom w:val="single" w:sz="4" w:space="0" w:color="auto"/>
              <w:right w:val="single" w:sz="4" w:space="0" w:color="auto"/>
            </w:tcBorders>
          </w:tcPr>
          <w:p w14:paraId="487A2678" w14:textId="77777777" w:rsidR="00F173C1" w:rsidRDefault="00165D0F">
            <w:pPr>
              <w:contextualSpacing/>
              <w:rPr>
                <w:sz w:val="18"/>
                <w:szCs w:val="18"/>
              </w:rPr>
            </w:pPr>
            <w:r>
              <w:rPr>
                <w:sz w:val="18"/>
                <w:szCs w:val="18"/>
              </w:rPr>
              <w:t>Left-over for enabling Event-7</w:t>
            </w:r>
          </w:p>
        </w:tc>
        <w:tc>
          <w:tcPr>
            <w:tcW w:w="7232" w:type="dxa"/>
            <w:tcBorders>
              <w:top w:val="single" w:sz="4" w:space="0" w:color="auto"/>
              <w:left w:val="single" w:sz="4" w:space="0" w:color="auto"/>
              <w:bottom w:val="single" w:sz="4" w:space="0" w:color="auto"/>
              <w:right w:val="single" w:sz="4" w:space="0" w:color="auto"/>
            </w:tcBorders>
          </w:tcPr>
          <w:p w14:paraId="1122B4F8" w14:textId="77777777" w:rsidR="00F173C1" w:rsidRDefault="00165D0F">
            <w:pPr>
              <w:shd w:val="clear" w:color="auto" w:fill="FFFFFF"/>
              <w:adjustRightInd w:val="0"/>
              <w:snapToGrid w:val="0"/>
              <w:rPr>
                <w:rFonts w:eastAsia="宋体"/>
                <w:b/>
                <w:bCs/>
                <w:iCs/>
                <w:color w:val="000000"/>
                <w:sz w:val="18"/>
                <w:szCs w:val="18"/>
                <w:highlight w:val="darkYellow"/>
              </w:rPr>
            </w:pPr>
            <w:r>
              <w:rPr>
                <w:rFonts w:eastAsia="宋体"/>
                <w:b/>
                <w:bCs/>
                <w:iCs/>
                <w:color w:val="000000"/>
                <w:sz w:val="18"/>
                <w:szCs w:val="18"/>
                <w:highlight w:val="darkYellow"/>
              </w:rPr>
              <w:t>[118] Working Assumption</w:t>
            </w:r>
          </w:p>
          <w:p w14:paraId="7B854CBB" w14:textId="77777777" w:rsidR="00F173C1" w:rsidRDefault="00165D0F">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43DD9C71" w14:textId="77777777" w:rsidR="00F173C1" w:rsidRDefault="00165D0F">
            <w:pPr>
              <w:numPr>
                <w:ilvl w:val="0"/>
                <w:numId w:val="18"/>
              </w:numPr>
              <w:adjustRightInd w:val="0"/>
              <w:snapToGrid w:val="0"/>
              <w:ind w:left="466" w:hanging="284"/>
              <w:jc w:val="both"/>
              <w:rPr>
                <w:sz w:val="18"/>
                <w:szCs w:val="18"/>
              </w:rPr>
            </w:pPr>
            <w:r>
              <w:rPr>
                <w:sz w:val="18"/>
                <w:szCs w:val="18"/>
              </w:rPr>
              <w:t>Event-1: Quality of the current beam is worse than a certain threshold.</w:t>
            </w:r>
          </w:p>
          <w:p w14:paraId="27C7744B" w14:textId="77777777" w:rsidR="00F173C1" w:rsidRDefault="00165D0F">
            <w:pPr>
              <w:numPr>
                <w:ilvl w:val="0"/>
                <w:numId w:val="18"/>
              </w:numPr>
              <w:adjustRightInd w:val="0"/>
              <w:snapToGrid w:val="0"/>
              <w:ind w:left="466" w:hanging="284"/>
              <w:jc w:val="both"/>
              <w:rPr>
                <w:sz w:val="18"/>
                <w:szCs w:val="18"/>
                <w:highlight w:val="yellow"/>
              </w:rPr>
            </w:pPr>
            <w:r>
              <w:rPr>
                <w:rFonts w:eastAsia="PMingLiU"/>
                <w:sz w:val="18"/>
                <w:szCs w:val="18"/>
                <w:highlight w:val="yellow"/>
                <w:lang w:eastAsia="zh-TW"/>
              </w:rPr>
              <w:t>Event-7</w:t>
            </w:r>
            <w:r>
              <w:rPr>
                <w:sz w:val="18"/>
                <w:szCs w:val="18"/>
                <w:highlight w:val="yellow"/>
                <w:lang w:eastAsia="zh-TW"/>
              </w:rPr>
              <w:t xml:space="preserve">: </w:t>
            </w:r>
            <w:r>
              <w:rPr>
                <w:sz w:val="18"/>
                <w:szCs w:val="18"/>
                <w:highlight w:val="yellow"/>
              </w:rPr>
              <w:t>Quality of at least one new beam, such as L1-RSRP, becomes a threshold value better than the RS</w:t>
            </w:r>
            <w:r>
              <w:rPr>
                <w:rFonts w:eastAsia="PMingLiU"/>
                <w:sz w:val="18"/>
                <w:szCs w:val="18"/>
                <w:highlight w:val="yellow"/>
                <w:lang w:eastAsia="zh-TW"/>
              </w:rPr>
              <w:t xml:space="preserve"> de</w:t>
            </w:r>
            <w:r>
              <w:rPr>
                <w:sz w:val="18"/>
                <w:szCs w:val="18"/>
                <w:highlight w:val="yellow"/>
              </w:rPr>
              <w:t>rived from the activated TCI state with the M-</w:t>
            </w:r>
            <w:proofErr w:type="spellStart"/>
            <w:r>
              <w:rPr>
                <w:sz w:val="18"/>
                <w:szCs w:val="18"/>
                <w:highlight w:val="yellow"/>
              </w:rPr>
              <w:t>th</w:t>
            </w:r>
            <w:proofErr w:type="spellEnd"/>
            <w:r>
              <w:rPr>
                <w:sz w:val="18"/>
                <w:szCs w:val="18"/>
                <w:highlight w:val="yellow"/>
              </w:rPr>
              <w:t xml:space="preserve"> best quality.</w:t>
            </w:r>
          </w:p>
          <w:p w14:paraId="29C52189" w14:textId="77777777" w:rsidR="00F173C1" w:rsidRDefault="00165D0F">
            <w:pPr>
              <w:numPr>
                <w:ilvl w:val="1"/>
                <w:numId w:val="18"/>
              </w:numPr>
              <w:adjustRightInd w:val="0"/>
              <w:snapToGrid w:val="0"/>
              <w:jc w:val="both"/>
              <w:rPr>
                <w:sz w:val="18"/>
                <w:szCs w:val="18"/>
                <w:highlight w:val="yellow"/>
              </w:rPr>
            </w:pPr>
            <w:r>
              <w:rPr>
                <w:sz w:val="18"/>
                <w:szCs w:val="18"/>
                <w:highlight w:val="yellow"/>
              </w:rPr>
              <w:t xml:space="preserve">M is RRC configured with subjective to UE capability </w:t>
            </w:r>
            <w:proofErr w:type="spellStart"/>
            <w:r>
              <w:rPr>
                <w:sz w:val="18"/>
                <w:szCs w:val="18"/>
                <w:highlight w:val="yellow"/>
              </w:rPr>
              <w:t>signalling</w:t>
            </w:r>
            <w:proofErr w:type="spellEnd"/>
          </w:p>
          <w:p w14:paraId="0AA458C5" w14:textId="77777777" w:rsidR="00F173C1" w:rsidRDefault="00165D0F">
            <w:pPr>
              <w:numPr>
                <w:ilvl w:val="2"/>
                <w:numId w:val="18"/>
              </w:numPr>
              <w:adjustRightInd w:val="0"/>
              <w:snapToGrid w:val="0"/>
              <w:jc w:val="both"/>
              <w:rPr>
                <w:sz w:val="18"/>
                <w:szCs w:val="18"/>
                <w:highlight w:val="yellow"/>
              </w:rPr>
            </w:pPr>
            <w:r>
              <w:rPr>
                <w:sz w:val="18"/>
                <w:szCs w:val="18"/>
                <w:highlight w:val="yellow"/>
              </w:rPr>
              <w:t xml:space="preserve">UE may only indicate a single candidate value or not support Event-7. </w:t>
            </w:r>
          </w:p>
          <w:p w14:paraId="5DEE226E" w14:textId="77777777" w:rsidR="00F173C1" w:rsidRDefault="00165D0F">
            <w:pPr>
              <w:numPr>
                <w:ilvl w:val="0"/>
                <w:numId w:val="18"/>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13ABBDE4" w14:textId="77777777" w:rsidR="00F173C1" w:rsidRDefault="00165D0F">
            <w:pPr>
              <w:numPr>
                <w:ilvl w:val="0"/>
                <w:numId w:val="18"/>
              </w:numPr>
              <w:adjustRightInd w:val="0"/>
              <w:snapToGrid w:val="0"/>
              <w:ind w:left="466" w:hanging="284"/>
              <w:jc w:val="both"/>
              <w:rPr>
                <w:sz w:val="18"/>
                <w:szCs w:val="18"/>
              </w:rPr>
            </w:pPr>
            <w:r>
              <w:rPr>
                <w:sz w:val="18"/>
                <w:szCs w:val="18"/>
              </w:rPr>
              <w:t>The additionally supported events will be lower priority compared to event 2.</w:t>
            </w:r>
          </w:p>
          <w:p w14:paraId="3EA084D5" w14:textId="77777777" w:rsidR="00F173C1" w:rsidRDefault="00F173C1">
            <w:pPr>
              <w:contextualSpacing/>
              <w:jc w:val="both"/>
              <w:rPr>
                <w:b/>
                <w:bCs/>
                <w:color w:val="0000FF"/>
                <w:sz w:val="18"/>
                <w:szCs w:val="18"/>
              </w:rPr>
            </w:pPr>
          </w:p>
          <w:p w14:paraId="2F14B147" w14:textId="77777777" w:rsidR="00F173C1" w:rsidRDefault="00165D0F">
            <w:pPr>
              <w:snapToGrid w:val="0"/>
              <w:rPr>
                <w:b/>
                <w:color w:val="3333FF"/>
                <w:sz w:val="18"/>
                <w:szCs w:val="20"/>
              </w:rPr>
            </w:pPr>
            <w:r>
              <w:rPr>
                <w:rFonts w:ascii="Times" w:eastAsia="Batang" w:hAnsi="Times" w:cs="Times"/>
                <w:b/>
                <w:color w:val="3333FF"/>
                <w:sz w:val="18"/>
                <w:szCs w:val="16"/>
                <w:u w:val="single"/>
                <w:lang w:eastAsia="en-US"/>
              </w:rPr>
              <w:t>FL Note 1</w:t>
            </w:r>
            <w:r>
              <w:rPr>
                <w:rFonts w:ascii="Times" w:eastAsia="Batang" w:hAnsi="Times" w:cs="Times"/>
                <w:color w:val="3333FF"/>
                <w:sz w:val="18"/>
                <w:szCs w:val="16"/>
                <w:lang w:eastAsia="en-US"/>
              </w:rPr>
              <w:t xml:space="preserve">: </w:t>
            </w:r>
            <w:r>
              <w:rPr>
                <w:color w:val="3333FF"/>
                <w:sz w:val="18"/>
                <w:szCs w:val="20"/>
              </w:rPr>
              <w:t xml:space="preserve">Per last meeting and Mr. Chair’s guidance, the additionally supported events will be lower priority compared with event-2, and so the target in RAN1#118 is to complete the left-over of Event-2 as much as possible. Then, besides for candidate value of M, we can consider to identify </w:t>
            </w:r>
            <w:r>
              <w:rPr>
                <w:color w:val="FF0000"/>
                <w:sz w:val="18"/>
                <w:szCs w:val="20"/>
                <w:highlight w:val="yellow"/>
              </w:rPr>
              <w:t>CRITICAL</w:t>
            </w:r>
            <w:r>
              <w:rPr>
                <w:color w:val="FF0000"/>
                <w:sz w:val="18"/>
                <w:szCs w:val="20"/>
              </w:rPr>
              <w:t xml:space="preserve"> </w:t>
            </w:r>
            <w:r>
              <w:rPr>
                <w:color w:val="3333FF"/>
                <w:sz w:val="18"/>
                <w:szCs w:val="20"/>
              </w:rPr>
              <w:t>issues for enabling event-7 on the top of reusing the same design as event-2 as a starting point</w:t>
            </w:r>
            <w:r>
              <w:rPr>
                <w:b/>
                <w:color w:val="3333FF"/>
                <w:sz w:val="18"/>
                <w:szCs w:val="20"/>
              </w:rPr>
              <w:t>.</w:t>
            </w:r>
          </w:p>
          <w:p w14:paraId="47E1B8B9" w14:textId="77777777" w:rsidR="00F173C1" w:rsidRDefault="00F173C1">
            <w:pPr>
              <w:contextualSpacing/>
              <w:jc w:val="both"/>
              <w:rPr>
                <w:b/>
                <w:bCs/>
                <w:color w:val="0000FF"/>
                <w:sz w:val="18"/>
                <w:szCs w:val="18"/>
              </w:rPr>
            </w:pPr>
          </w:p>
          <w:p w14:paraId="3978796F" w14:textId="77777777" w:rsidR="00F173C1" w:rsidRDefault="00165D0F">
            <w:pPr>
              <w:snapToGrid w:val="0"/>
              <w:jc w:val="both"/>
              <w:rPr>
                <w:rFonts w:cs="Times"/>
                <w:color w:val="0000FF"/>
                <w:sz w:val="20"/>
                <w:szCs w:val="20"/>
                <w:highlight w:val="yellow"/>
                <w:lang w:eastAsia="zh-CN"/>
              </w:rPr>
            </w:pPr>
            <w:r>
              <w:rPr>
                <w:rFonts w:cs="Times"/>
                <w:b/>
                <w:color w:val="0000FF"/>
                <w:sz w:val="20"/>
                <w:szCs w:val="20"/>
                <w:highlight w:val="yellow"/>
                <w:lang w:eastAsia="zh-CN"/>
              </w:rPr>
              <w:t xml:space="preserve">Q5.3: </w:t>
            </w:r>
            <w:r>
              <w:rPr>
                <w:rFonts w:cs="Times"/>
                <w:color w:val="0000FF"/>
                <w:sz w:val="20"/>
                <w:szCs w:val="20"/>
                <w:highlight w:val="yellow"/>
                <w:lang w:eastAsia="zh-CN"/>
              </w:rPr>
              <w:t>Please clarify any CRITICAL issues for enabling Event-7 while reusing the same design as event-2 as a starting point.</w:t>
            </w:r>
          </w:p>
          <w:p w14:paraId="5DD76433" w14:textId="77777777" w:rsidR="00F173C1" w:rsidRDefault="00165D0F">
            <w:pPr>
              <w:pStyle w:val="ListParagraph"/>
              <w:numPr>
                <w:ilvl w:val="0"/>
                <w:numId w:val="18"/>
              </w:numPr>
              <w:snapToGrid w:val="0"/>
              <w:jc w:val="both"/>
              <w:rPr>
                <w:rFonts w:cs="Times"/>
                <w:color w:val="0000FF"/>
                <w:sz w:val="18"/>
                <w:szCs w:val="20"/>
                <w:highlight w:val="yellow"/>
                <w:lang w:eastAsia="zh-CN"/>
              </w:rPr>
            </w:pPr>
            <w:r>
              <w:rPr>
                <w:rFonts w:cs="Times"/>
                <w:color w:val="0000FF"/>
                <w:sz w:val="18"/>
                <w:szCs w:val="20"/>
                <w:highlight w:val="yellow"/>
                <w:lang w:eastAsia="zh-CN"/>
              </w:rPr>
              <w:t>Note: Any co-existence issues with other event(s) will be discussed later, i.e., let’s focus on the case of enabling Event-7 only.</w:t>
            </w:r>
          </w:p>
          <w:p w14:paraId="112B6F7A" w14:textId="6A083D5F" w:rsidR="00194643" w:rsidRPr="00AF766C" w:rsidRDefault="00194643" w:rsidP="00194643">
            <w:pPr>
              <w:contextualSpacing/>
              <w:jc w:val="both"/>
              <w:rPr>
                <w:bCs/>
                <w:color w:val="FF0000"/>
                <w:sz w:val="18"/>
                <w:szCs w:val="18"/>
              </w:rPr>
            </w:pPr>
            <w:r w:rsidRPr="00AF766C">
              <w:rPr>
                <w:b/>
                <w:bCs/>
                <w:color w:val="FF0000"/>
                <w:sz w:val="18"/>
                <w:szCs w:val="18"/>
                <w:u w:val="single"/>
              </w:rPr>
              <w:t>Observations:</w:t>
            </w:r>
            <w:r w:rsidRPr="00AF766C">
              <w:rPr>
                <w:b/>
                <w:bCs/>
                <w:color w:val="FF0000"/>
                <w:sz w:val="18"/>
                <w:szCs w:val="18"/>
              </w:rPr>
              <w:t xml:space="preserve"> </w:t>
            </w:r>
            <w:r w:rsidRPr="00AF766C">
              <w:rPr>
                <w:bCs/>
                <w:color w:val="FF0000"/>
                <w:sz w:val="18"/>
                <w:szCs w:val="18"/>
              </w:rPr>
              <w:t xml:space="preserve">On UE-initiated/event-driven beam reporting, </w:t>
            </w:r>
            <w:r w:rsidRPr="00194643">
              <w:rPr>
                <w:bCs/>
                <w:color w:val="FF0000"/>
                <w:sz w:val="18"/>
                <w:szCs w:val="18"/>
              </w:rPr>
              <w:t>while reusing the same design as event-2 as a starting point</w:t>
            </w:r>
            <w:r>
              <w:rPr>
                <w:bCs/>
                <w:color w:val="FF0000"/>
                <w:sz w:val="18"/>
                <w:szCs w:val="18"/>
              </w:rPr>
              <w:t xml:space="preserve">, </w:t>
            </w:r>
            <w:r w:rsidRPr="00AF766C">
              <w:rPr>
                <w:bCs/>
                <w:color w:val="FF0000"/>
                <w:sz w:val="18"/>
                <w:szCs w:val="18"/>
              </w:rPr>
              <w:t>the following potential critical issue(s) for enabling Event-</w:t>
            </w:r>
            <w:r>
              <w:rPr>
                <w:bCs/>
                <w:color w:val="FF0000"/>
                <w:sz w:val="18"/>
                <w:szCs w:val="18"/>
              </w:rPr>
              <w:t>7</w:t>
            </w:r>
            <w:r w:rsidRPr="00AF766C">
              <w:rPr>
                <w:bCs/>
                <w:color w:val="FF0000"/>
                <w:sz w:val="18"/>
                <w:szCs w:val="18"/>
              </w:rPr>
              <w:t xml:space="preserve"> is provided as follows:</w:t>
            </w:r>
          </w:p>
          <w:p w14:paraId="691DA871" w14:textId="38BDD700" w:rsidR="00194643" w:rsidRPr="00AF766C" w:rsidRDefault="00194643" w:rsidP="00194643">
            <w:pPr>
              <w:pStyle w:val="ListParagraph"/>
              <w:numPr>
                <w:ilvl w:val="0"/>
                <w:numId w:val="18"/>
              </w:numPr>
              <w:contextualSpacing/>
              <w:jc w:val="both"/>
              <w:rPr>
                <w:bCs/>
                <w:color w:val="FF0000"/>
                <w:sz w:val="18"/>
                <w:szCs w:val="18"/>
              </w:rPr>
            </w:pPr>
            <w:r w:rsidRPr="00AF766C">
              <w:rPr>
                <w:bCs/>
                <w:color w:val="FF0000"/>
                <w:sz w:val="18"/>
                <w:szCs w:val="18"/>
              </w:rPr>
              <w:t xml:space="preserve">Issue 1A: </w:t>
            </w:r>
            <w:r w:rsidR="00154A43">
              <w:rPr>
                <w:bCs/>
                <w:color w:val="FF0000"/>
                <w:sz w:val="18"/>
                <w:szCs w:val="18"/>
              </w:rPr>
              <w:t>Clarify that ‘current beam’ in Event-2 refers to the beam related to ‘</w:t>
            </w:r>
            <w:r w:rsidR="00154A43" w:rsidRPr="00154A43">
              <w:rPr>
                <w:bCs/>
                <w:color w:val="FF0000"/>
                <w:sz w:val="18"/>
                <w:szCs w:val="18"/>
              </w:rPr>
              <w:t>RS derived from the activated TCI state with the M-</w:t>
            </w:r>
            <w:proofErr w:type="spellStart"/>
            <w:r w:rsidR="00154A43" w:rsidRPr="00154A43">
              <w:rPr>
                <w:bCs/>
                <w:color w:val="FF0000"/>
                <w:sz w:val="18"/>
                <w:szCs w:val="18"/>
              </w:rPr>
              <w:t>th</w:t>
            </w:r>
            <w:proofErr w:type="spellEnd"/>
            <w:r w:rsidR="00154A43" w:rsidRPr="00154A43">
              <w:rPr>
                <w:bCs/>
                <w:color w:val="FF0000"/>
                <w:sz w:val="18"/>
                <w:szCs w:val="18"/>
              </w:rPr>
              <w:t xml:space="preserve"> best quality</w:t>
            </w:r>
            <w:r w:rsidR="00154A43">
              <w:rPr>
                <w:bCs/>
                <w:color w:val="FF0000"/>
                <w:sz w:val="18"/>
                <w:szCs w:val="18"/>
              </w:rPr>
              <w:t>’</w:t>
            </w:r>
            <w:r w:rsidRPr="00AF766C">
              <w:rPr>
                <w:bCs/>
                <w:color w:val="FF0000"/>
                <w:sz w:val="18"/>
                <w:szCs w:val="18"/>
              </w:rPr>
              <w:t>.</w:t>
            </w:r>
            <w:r w:rsidR="00154A43">
              <w:rPr>
                <w:bCs/>
                <w:color w:val="FF0000"/>
                <w:sz w:val="18"/>
                <w:szCs w:val="18"/>
              </w:rPr>
              <w:t xml:space="preserve"> Then, whether Event-7 instance(s) counting</w:t>
            </w:r>
            <w:r w:rsidR="00A37BBA">
              <w:rPr>
                <w:bCs/>
                <w:color w:val="FF0000"/>
                <w:sz w:val="18"/>
                <w:szCs w:val="18"/>
              </w:rPr>
              <w:t>/</w:t>
            </w:r>
            <w:proofErr w:type="spellStart"/>
            <w:r w:rsidR="00A37BBA" w:rsidRPr="00A37BBA">
              <w:rPr>
                <w:bCs/>
                <w:color w:val="FF0000"/>
                <w:sz w:val="18"/>
                <w:szCs w:val="18"/>
              </w:rPr>
              <w:t>evalution</w:t>
            </w:r>
            <w:proofErr w:type="spellEnd"/>
            <w:r w:rsidR="00A37BBA" w:rsidRPr="00A37BBA">
              <w:rPr>
                <w:bCs/>
                <w:color w:val="FF0000"/>
                <w:sz w:val="18"/>
                <w:szCs w:val="18"/>
              </w:rPr>
              <w:t xml:space="preserve"> window</w:t>
            </w:r>
            <w:r w:rsidR="00154A43">
              <w:t xml:space="preserve"> </w:t>
            </w:r>
            <w:r w:rsidR="00154A43" w:rsidRPr="00154A43">
              <w:rPr>
                <w:bCs/>
                <w:color w:val="FF0000"/>
                <w:sz w:val="18"/>
                <w:szCs w:val="18"/>
              </w:rPr>
              <w:t>is per new beam</w:t>
            </w:r>
            <w:r w:rsidR="00154A43">
              <w:rPr>
                <w:bCs/>
                <w:color w:val="FF0000"/>
                <w:sz w:val="18"/>
                <w:szCs w:val="18"/>
              </w:rPr>
              <w:t xml:space="preserve">, or per a pair of </w:t>
            </w:r>
            <w:r w:rsidR="00A37BBA">
              <w:rPr>
                <w:bCs/>
                <w:color w:val="FF0000"/>
                <w:sz w:val="18"/>
                <w:szCs w:val="18"/>
              </w:rPr>
              <w:t>‘</w:t>
            </w:r>
            <w:r w:rsidR="00154A43">
              <w:rPr>
                <w:bCs/>
                <w:color w:val="FF0000"/>
                <w:sz w:val="18"/>
                <w:szCs w:val="18"/>
              </w:rPr>
              <w:t>new beam</w:t>
            </w:r>
            <w:r w:rsidR="00A37BBA">
              <w:rPr>
                <w:bCs/>
                <w:color w:val="FF0000"/>
                <w:sz w:val="18"/>
                <w:szCs w:val="18"/>
              </w:rPr>
              <w:t>’</w:t>
            </w:r>
            <w:r w:rsidR="00154A43">
              <w:rPr>
                <w:bCs/>
                <w:color w:val="FF0000"/>
                <w:sz w:val="18"/>
                <w:szCs w:val="18"/>
              </w:rPr>
              <w:t xml:space="preserve"> and ‘</w:t>
            </w:r>
            <w:r w:rsidR="00154A43" w:rsidRPr="00154A43">
              <w:rPr>
                <w:bCs/>
                <w:color w:val="FF0000"/>
                <w:sz w:val="18"/>
                <w:szCs w:val="18"/>
              </w:rPr>
              <w:t>the activated TCI state with the M-</w:t>
            </w:r>
            <w:proofErr w:type="spellStart"/>
            <w:r w:rsidR="00154A43" w:rsidRPr="00154A43">
              <w:rPr>
                <w:bCs/>
                <w:color w:val="FF0000"/>
                <w:sz w:val="18"/>
                <w:szCs w:val="18"/>
              </w:rPr>
              <w:t>th</w:t>
            </w:r>
            <w:proofErr w:type="spellEnd"/>
            <w:r w:rsidR="00154A43" w:rsidRPr="00154A43">
              <w:rPr>
                <w:bCs/>
                <w:color w:val="FF0000"/>
                <w:sz w:val="18"/>
                <w:szCs w:val="18"/>
              </w:rPr>
              <w:t xml:space="preserve"> best quality</w:t>
            </w:r>
            <w:r w:rsidR="00154A43">
              <w:rPr>
                <w:bCs/>
                <w:color w:val="FF0000"/>
                <w:sz w:val="18"/>
                <w:szCs w:val="18"/>
              </w:rPr>
              <w:t xml:space="preserve">’  </w:t>
            </w:r>
          </w:p>
          <w:p w14:paraId="31D3F1EF" w14:textId="3DEC5B29" w:rsidR="00194643" w:rsidRPr="00AF766C" w:rsidRDefault="00194643" w:rsidP="00194643">
            <w:pPr>
              <w:pStyle w:val="ListParagraph"/>
              <w:numPr>
                <w:ilvl w:val="1"/>
                <w:numId w:val="18"/>
              </w:numPr>
              <w:contextualSpacing/>
              <w:jc w:val="both"/>
              <w:rPr>
                <w:bCs/>
                <w:color w:val="FF0000"/>
                <w:sz w:val="18"/>
                <w:szCs w:val="18"/>
              </w:rPr>
            </w:pPr>
            <w:r w:rsidRPr="00AF766C">
              <w:rPr>
                <w:bCs/>
                <w:color w:val="FF0000"/>
                <w:sz w:val="18"/>
                <w:szCs w:val="18"/>
              </w:rPr>
              <w:t>Identified by:</w:t>
            </w:r>
            <w:r w:rsidR="00154A43">
              <w:rPr>
                <w:bCs/>
                <w:color w:val="FF0000"/>
                <w:sz w:val="18"/>
                <w:szCs w:val="18"/>
              </w:rPr>
              <w:t xml:space="preserve"> NEC</w:t>
            </w:r>
            <w:r w:rsidRPr="00AF766C">
              <w:rPr>
                <w:bCs/>
                <w:color w:val="FF0000"/>
                <w:sz w:val="18"/>
                <w:szCs w:val="18"/>
              </w:rPr>
              <w:t xml:space="preserve">, </w:t>
            </w:r>
            <w:r w:rsidR="00E50EAD">
              <w:rPr>
                <w:bCs/>
                <w:color w:val="FF0000"/>
                <w:sz w:val="18"/>
                <w:szCs w:val="18"/>
              </w:rPr>
              <w:t xml:space="preserve">Qualcomm, </w:t>
            </w:r>
            <w:r w:rsidR="00A37BBA">
              <w:rPr>
                <w:bCs/>
                <w:color w:val="FF0000"/>
                <w:sz w:val="18"/>
                <w:szCs w:val="18"/>
              </w:rPr>
              <w:t xml:space="preserve">NTT DOCOMO, Apple, </w:t>
            </w:r>
          </w:p>
          <w:p w14:paraId="4E770ACD" w14:textId="77777777" w:rsidR="00194643" w:rsidRDefault="00194643">
            <w:pPr>
              <w:contextualSpacing/>
              <w:jc w:val="both"/>
              <w:rPr>
                <w:b/>
                <w:bCs/>
                <w:color w:val="0000FF"/>
                <w:sz w:val="18"/>
                <w:szCs w:val="18"/>
              </w:rPr>
            </w:pPr>
          </w:p>
          <w:p w14:paraId="4D48D9C4" w14:textId="77777777" w:rsidR="00F173C1" w:rsidRDefault="00165D0F">
            <w:pPr>
              <w:contextualSpacing/>
              <w:jc w:val="both"/>
              <w:rPr>
                <w:rFonts w:eastAsia="Batang"/>
                <w:color w:val="3333FF"/>
                <w:sz w:val="18"/>
                <w:szCs w:val="16"/>
              </w:rPr>
            </w:pPr>
            <w:r>
              <w:rPr>
                <w:rFonts w:ascii="Times" w:eastAsia="Batang" w:hAnsi="Times" w:cs="Times"/>
                <w:b/>
                <w:color w:val="3333FF"/>
                <w:sz w:val="18"/>
                <w:szCs w:val="16"/>
                <w:u w:val="single"/>
                <w:lang w:eastAsia="en-US"/>
              </w:rPr>
              <w:t>FL Note 2</w:t>
            </w:r>
            <w:r>
              <w:rPr>
                <w:rFonts w:ascii="Times" w:eastAsia="Batang" w:hAnsi="Times" w:cs="Times"/>
                <w:color w:val="3333FF"/>
                <w:sz w:val="18"/>
                <w:szCs w:val="16"/>
                <w:lang w:eastAsia="en-US"/>
              </w:rPr>
              <w:t xml:space="preserve">: </w:t>
            </w:r>
            <w:r>
              <w:rPr>
                <w:rFonts w:eastAsia="Batang"/>
                <w:color w:val="3333FF"/>
                <w:sz w:val="18"/>
                <w:szCs w:val="16"/>
              </w:rPr>
              <w:t>Regarding candidate configurable value of ‘M’ on Event-7, per companies input, we can take {1, 2, 3, 4, 5, 6, 7, 8} straightforwardly.</w:t>
            </w:r>
          </w:p>
          <w:p w14:paraId="7ED70E57" w14:textId="77777777" w:rsidR="00F173C1" w:rsidRDefault="00F173C1">
            <w:pPr>
              <w:contextualSpacing/>
              <w:jc w:val="both"/>
              <w:rPr>
                <w:rFonts w:eastAsiaTheme="minorEastAsia"/>
                <w:b/>
                <w:bCs/>
                <w:color w:val="0000FF"/>
                <w:sz w:val="18"/>
                <w:szCs w:val="18"/>
                <w:lang w:eastAsia="zh-CN"/>
              </w:rPr>
            </w:pPr>
          </w:p>
          <w:p w14:paraId="1B4E0D27" w14:textId="77777777" w:rsidR="00F173C1" w:rsidRDefault="00165D0F">
            <w:pPr>
              <w:shd w:val="clear" w:color="auto" w:fill="FFFFFF"/>
              <w:rPr>
                <w:rFonts w:eastAsia="宋体"/>
                <w:color w:val="000000"/>
                <w:sz w:val="20"/>
                <w:szCs w:val="20"/>
              </w:rPr>
            </w:pPr>
            <w:r>
              <w:rPr>
                <w:rFonts w:eastAsia="宋体"/>
                <w:b/>
                <w:bCs/>
                <w:iCs/>
                <w:color w:val="000000"/>
                <w:sz w:val="20"/>
                <w:szCs w:val="20"/>
                <w:highlight w:val="yellow"/>
                <w:u w:val="single"/>
              </w:rPr>
              <w:t>Proposal 5.3:</w:t>
            </w:r>
            <w:r>
              <w:rPr>
                <w:rFonts w:eastAsia="宋体"/>
                <w:color w:val="000000"/>
                <w:sz w:val="20"/>
                <w:szCs w:val="20"/>
              </w:rPr>
              <w:t xml:space="preserve"> On UE-initiated/event-driven beam reporting, regarding Event-7, the candidate value of ‘M’ comprises {1, 2, 3, 4, 5, 6, 7, 8}.</w:t>
            </w:r>
          </w:p>
          <w:p w14:paraId="1C5B5A13" w14:textId="77777777" w:rsidR="00F173C1" w:rsidRDefault="00F173C1">
            <w:pPr>
              <w:shd w:val="clear" w:color="auto" w:fill="FFFFFF"/>
              <w:rPr>
                <w:rFonts w:eastAsia="宋体"/>
                <w:color w:val="000000"/>
                <w:sz w:val="20"/>
                <w:szCs w:val="20"/>
              </w:rPr>
            </w:pPr>
          </w:p>
          <w:p w14:paraId="779B5A9F" w14:textId="024DA058" w:rsidR="00F173C1" w:rsidRDefault="00165D0F">
            <w:pPr>
              <w:shd w:val="clear" w:color="auto" w:fill="FFFFFF"/>
              <w:rPr>
                <w:rFonts w:eastAsia="MS Mincho"/>
                <w:color w:val="000000"/>
                <w:sz w:val="18"/>
                <w:szCs w:val="20"/>
                <w:lang w:eastAsia="ja-JP"/>
              </w:rPr>
            </w:pPr>
            <w:r>
              <w:rPr>
                <w:rFonts w:eastAsia="宋体"/>
                <w:color w:val="000000"/>
                <w:sz w:val="18"/>
                <w:szCs w:val="20"/>
              </w:rPr>
              <w:t xml:space="preserve">Supported by: Nokia, MediaTek, LG, </w:t>
            </w:r>
            <w:proofErr w:type="spellStart"/>
            <w:r>
              <w:rPr>
                <w:rFonts w:eastAsia="宋体"/>
                <w:color w:val="000000"/>
                <w:sz w:val="18"/>
                <w:szCs w:val="20"/>
              </w:rPr>
              <w:t>xiaomi</w:t>
            </w:r>
            <w:proofErr w:type="spellEnd"/>
            <w:r>
              <w:rPr>
                <w:rFonts w:eastAsia="宋体"/>
                <w:color w:val="000000"/>
                <w:sz w:val="18"/>
                <w:szCs w:val="20"/>
              </w:rPr>
              <w:t xml:space="preserve">, Fujitsu, ZTE, Ericsson, </w:t>
            </w:r>
            <w:r>
              <w:rPr>
                <w:rFonts w:eastAsia="MS Mincho" w:hint="eastAsia"/>
                <w:color w:val="000000"/>
                <w:sz w:val="18"/>
                <w:szCs w:val="20"/>
                <w:lang w:eastAsia="ja-JP"/>
              </w:rPr>
              <w:t>NTT DOCOMO</w:t>
            </w:r>
            <w:r>
              <w:rPr>
                <w:rFonts w:eastAsia="MS Mincho"/>
                <w:color w:val="000000"/>
                <w:sz w:val="18"/>
                <w:szCs w:val="20"/>
                <w:lang w:eastAsia="ja-JP"/>
              </w:rPr>
              <w:t xml:space="preserve">, NEC, Futurewei, Qualcomm (w. clarification), Huawei ({2, 4, 6, 8}), Sharp, Intel, IDC, Google, CATT (excluding M=1), </w:t>
            </w:r>
            <w:proofErr w:type="spellStart"/>
            <w:r w:rsidR="009B12C4">
              <w:rPr>
                <w:rFonts w:eastAsia="MS Mincho"/>
                <w:color w:val="000000"/>
                <w:sz w:val="18"/>
                <w:szCs w:val="20"/>
                <w:lang w:eastAsia="ja-JP"/>
              </w:rPr>
              <w:t>Transsion</w:t>
            </w:r>
            <w:proofErr w:type="spellEnd"/>
            <w:r w:rsidR="009B12C4">
              <w:rPr>
                <w:rFonts w:eastAsia="MS Mincho"/>
                <w:color w:val="000000"/>
                <w:sz w:val="18"/>
                <w:szCs w:val="20"/>
                <w:lang w:eastAsia="ja-JP"/>
              </w:rPr>
              <w:t xml:space="preserve">, Apple, </w:t>
            </w:r>
            <w:r w:rsidR="00FA71AC">
              <w:rPr>
                <w:rFonts w:eastAsia="MS Mincho"/>
                <w:color w:val="000000"/>
                <w:sz w:val="18"/>
                <w:szCs w:val="20"/>
                <w:lang w:eastAsia="ja-JP"/>
              </w:rPr>
              <w:t xml:space="preserve">ETRI, KDDI, Sony, </w:t>
            </w:r>
            <w:r w:rsidR="00D0405C">
              <w:rPr>
                <w:rFonts w:eastAsia="MS Mincho"/>
                <w:color w:val="000000"/>
                <w:sz w:val="18"/>
                <w:szCs w:val="20"/>
                <w:lang w:eastAsia="ja-JP"/>
              </w:rPr>
              <w:t>TCL</w:t>
            </w:r>
          </w:p>
          <w:p w14:paraId="1DF09028" w14:textId="77777777" w:rsidR="00F173C1" w:rsidRDefault="00165D0F">
            <w:pPr>
              <w:shd w:val="clear" w:color="auto" w:fill="FFFFFF"/>
              <w:rPr>
                <w:rFonts w:eastAsia="宋体"/>
                <w:color w:val="000000"/>
                <w:sz w:val="18"/>
                <w:szCs w:val="20"/>
              </w:rPr>
            </w:pPr>
            <w:r>
              <w:rPr>
                <w:rFonts w:eastAsia="宋体"/>
                <w:color w:val="000000"/>
                <w:sz w:val="18"/>
                <w:szCs w:val="20"/>
              </w:rPr>
              <w:t xml:space="preserve">Postponed by: OPPO, </w:t>
            </w:r>
          </w:p>
          <w:p w14:paraId="30D714E4" w14:textId="77777777" w:rsidR="00F173C1" w:rsidRDefault="00F173C1">
            <w:pPr>
              <w:contextualSpacing/>
              <w:jc w:val="both"/>
              <w:rPr>
                <w:b/>
                <w:bCs/>
                <w:color w:val="0000FF"/>
                <w:sz w:val="18"/>
                <w:szCs w:val="18"/>
              </w:rPr>
            </w:pPr>
          </w:p>
        </w:tc>
      </w:tr>
    </w:tbl>
    <w:p w14:paraId="01EED6E5" w14:textId="77777777" w:rsidR="00F173C1" w:rsidRDefault="00165D0F">
      <w:pPr>
        <w:pStyle w:val="Caption"/>
        <w:spacing w:before="240"/>
        <w:jc w:val="center"/>
      </w:pPr>
      <w:r>
        <w:lastRenderedPageBreak/>
        <w:t>Table 5-2 Company input for Issue 5</w:t>
      </w:r>
    </w:p>
    <w:tbl>
      <w:tblPr>
        <w:tblStyle w:val="TableGrid"/>
        <w:tblW w:w="9985" w:type="dxa"/>
        <w:tblLook w:val="04A0" w:firstRow="1" w:lastRow="0" w:firstColumn="1" w:lastColumn="0" w:noHBand="0" w:noVBand="1"/>
      </w:tblPr>
      <w:tblGrid>
        <w:gridCol w:w="1506"/>
        <w:gridCol w:w="8479"/>
      </w:tblGrid>
      <w:tr w:rsidR="00F173C1" w14:paraId="1DE83C49"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2B6C8BD" w14:textId="77777777" w:rsidR="00F173C1" w:rsidRDefault="00165D0F">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93FC151" w14:textId="77777777" w:rsidR="00F173C1" w:rsidRDefault="00165D0F">
            <w:pPr>
              <w:snapToGrid w:val="0"/>
              <w:rPr>
                <w:b/>
                <w:sz w:val="18"/>
                <w:szCs w:val="18"/>
                <w:lang w:eastAsia="zh-CN"/>
              </w:rPr>
            </w:pPr>
            <w:r>
              <w:rPr>
                <w:b/>
                <w:sz w:val="18"/>
                <w:szCs w:val="18"/>
                <w:lang w:eastAsia="zh-CN"/>
              </w:rPr>
              <w:t>Input</w:t>
            </w:r>
          </w:p>
        </w:tc>
      </w:tr>
      <w:tr w:rsidR="00F173C1" w14:paraId="5DE384E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15D79BC" w14:textId="77777777" w:rsidR="00F173C1" w:rsidRDefault="00165D0F">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2A140A7F" w14:textId="77777777" w:rsidR="00F173C1" w:rsidRDefault="00165D0F">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5.1~5.3.</w:t>
            </w:r>
          </w:p>
        </w:tc>
      </w:tr>
      <w:tr w:rsidR="00F173C1" w14:paraId="5EE6483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C6D5DF0" w14:textId="77777777" w:rsidR="00F173C1" w:rsidRDefault="00165D0F">
            <w:pPr>
              <w:snapToGrid w:val="0"/>
              <w:jc w:val="both"/>
              <w:rPr>
                <w:color w:val="000000" w:themeColor="text1"/>
                <w:sz w:val="20"/>
                <w:szCs w:val="20"/>
                <w:lang w:eastAsia="zh-CN"/>
              </w:rPr>
            </w:pPr>
            <w:r>
              <w:rPr>
                <w:rFonts w:hint="eastAsia"/>
                <w:color w:val="000000" w:themeColor="text1"/>
                <w:sz w:val="20"/>
                <w:szCs w:val="20"/>
                <w:lang w:eastAsia="zh-CN"/>
              </w:rPr>
              <w:t>CMCC</w:t>
            </w:r>
          </w:p>
        </w:tc>
        <w:tc>
          <w:tcPr>
            <w:tcW w:w="8479" w:type="dxa"/>
            <w:tcBorders>
              <w:top w:val="single" w:sz="4" w:space="0" w:color="auto"/>
              <w:left w:val="single" w:sz="4" w:space="0" w:color="auto"/>
              <w:bottom w:val="single" w:sz="4" w:space="0" w:color="auto"/>
              <w:right w:val="single" w:sz="4" w:space="0" w:color="auto"/>
            </w:tcBorders>
          </w:tcPr>
          <w:p w14:paraId="0AB9B4DB" w14:textId="77777777" w:rsidR="00F173C1" w:rsidRDefault="00165D0F">
            <w:pPr>
              <w:overflowPunct w:val="0"/>
              <w:autoSpaceDE w:val="0"/>
              <w:autoSpaceDN w:val="0"/>
              <w:adjustRightInd w:val="0"/>
              <w:jc w:val="both"/>
              <w:textAlignment w:val="baseline"/>
              <w:rPr>
                <w:sz w:val="18"/>
                <w:szCs w:val="18"/>
                <w:lang w:eastAsia="zh-CN"/>
              </w:rPr>
            </w:pPr>
            <w:r>
              <w:rPr>
                <w:b/>
                <w:bCs/>
                <w:sz w:val="18"/>
                <w:szCs w:val="18"/>
                <w:lang w:eastAsia="zh-CN"/>
              </w:rPr>
              <w:t>Proposal 5.1</w:t>
            </w:r>
            <w:r>
              <w:rPr>
                <w:sz w:val="18"/>
                <w:szCs w:val="18"/>
                <w:lang w:eastAsia="zh-CN"/>
              </w:rPr>
              <w:t>:</w:t>
            </w:r>
            <w:r>
              <w:rPr>
                <w:rFonts w:hint="eastAsia"/>
                <w:sz w:val="18"/>
                <w:szCs w:val="18"/>
                <w:lang w:eastAsia="zh-CN"/>
              </w:rPr>
              <w:t xml:space="preserve"> Support.</w:t>
            </w:r>
          </w:p>
          <w:p w14:paraId="115BE1FF" w14:textId="77777777" w:rsidR="00F173C1" w:rsidRDefault="00165D0F">
            <w:pPr>
              <w:overflowPunct w:val="0"/>
              <w:autoSpaceDE w:val="0"/>
              <w:autoSpaceDN w:val="0"/>
              <w:adjustRightInd w:val="0"/>
              <w:jc w:val="both"/>
              <w:textAlignment w:val="baseline"/>
              <w:rPr>
                <w:sz w:val="18"/>
                <w:szCs w:val="18"/>
                <w:lang w:eastAsia="zh-CN"/>
              </w:rPr>
            </w:pPr>
            <w:r>
              <w:rPr>
                <w:b/>
                <w:bCs/>
                <w:sz w:val="18"/>
                <w:szCs w:val="18"/>
                <w:lang w:eastAsia="zh-CN"/>
              </w:rPr>
              <w:t>Q5.2</w:t>
            </w:r>
            <w:r>
              <w:rPr>
                <w:rFonts w:hint="eastAsia"/>
                <w:sz w:val="18"/>
                <w:szCs w:val="18"/>
                <w:lang w:eastAsia="zh-CN"/>
              </w:rPr>
              <w:t>: W</w:t>
            </w:r>
            <w:r>
              <w:rPr>
                <w:sz w:val="18"/>
                <w:szCs w:val="18"/>
                <w:lang w:eastAsia="zh-CN"/>
              </w:rPr>
              <w:t xml:space="preserve">hen </w:t>
            </w:r>
            <w:r>
              <w:rPr>
                <w:rFonts w:hint="eastAsia"/>
                <w:sz w:val="18"/>
                <w:szCs w:val="18"/>
                <w:lang w:eastAsia="zh-CN"/>
              </w:rPr>
              <w:t>Event-1 is satisfied</w:t>
            </w:r>
            <w:r>
              <w:rPr>
                <w:sz w:val="18"/>
                <w:szCs w:val="18"/>
                <w:lang w:eastAsia="zh-CN"/>
              </w:rPr>
              <w:t xml:space="preserve">, UE could report the condition to </w:t>
            </w:r>
            <w:proofErr w:type="spellStart"/>
            <w:r>
              <w:rPr>
                <w:sz w:val="18"/>
                <w:szCs w:val="18"/>
                <w:lang w:eastAsia="zh-CN"/>
              </w:rPr>
              <w:t>gNB</w:t>
            </w:r>
            <w:proofErr w:type="spellEnd"/>
            <w:r>
              <w:rPr>
                <w:sz w:val="18"/>
                <w:szCs w:val="18"/>
                <w:lang w:eastAsia="zh-CN"/>
              </w:rPr>
              <w:t xml:space="preserve"> with 1 bit first PUCCH to request an aperiodic CSI reporting, then </w:t>
            </w:r>
            <w:proofErr w:type="spellStart"/>
            <w:r>
              <w:rPr>
                <w:sz w:val="18"/>
                <w:szCs w:val="18"/>
                <w:lang w:eastAsia="zh-CN"/>
              </w:rPr>
              <w:t>gNB</w:t>
            </w:r>
            <w:proofErr w:type="spellEnd"/>
            <w:r>
              <w:rPr>
                <w:sz w:val="18"/>
                <w:szCs w:val="18"/>
                <w:lang w:eastAsia="zh-CN"/>
              </w:rPr>
              <w:t xml:space="preserve"> could trigger an aperiodic CSI reporting via DCI, which is similar to the procedure of Mode-A.</w:t>
            </w:r>
          </w:p>
          <w:p w14:paraId="0CF99C1A" w14:textId="77777777" w:rsidR="00F173C1" w:rsidRDefault="00165D0F">
            <w:pPr>
              <w:overflowPunct w:val="0"/>
              <w:autoSpaceDE w:val="0"/>
              <w:autoSpaceDN w:val="0"/>
              <w:adjustRightInd w:val="0"/>
              <w:jc w:val="both"/>
              <w:textAlignment w:val="baseline"/>
              <w:rPr>
                <w:sz w:val="18"/>
                <w:szCs w:val="18"/>
                <w:lang w:eastAsia="zh-CN"/>
              </w:rPr>
            </w:pPr>
            <w:r>
              <w:rPr>
                <w:color w:val="0000FF"/>
                <w:sz w:val="18"/>
                <w:szCs w:val="18"/>
                <w:lang w:eastAsia="zh-CN"/>
              </w:rPr>
              <w:t xml:space="preserve">[Mod]: Please review </w:t>
            </w:r>
            <w:proofErr w:type="spellStart"/>
            <w:r>
              <w:rPr>
                <w:color w:val="0000FF"/>
                <w:sz w:val="18"/>
                <w:szCs w:val="18"/>
                <w:lang w:eastAsia="zh-CN"/>
              </w:rPr>
              <w:t>xiaomi</w:t>
            </w:r>
            <w:proofErr w:type="spellEnd"/>
            <w:r>
              <w:rPr>
                <w:color w:val="0000FF"/>
                <w:sz w:val="18"/>
                <w:szCs w:val="18"/>
                <w:lang w:eastAsia="zh-CN"/>
              </w:rPr>
              <w:t xml:space="preserve"> and ZTE’s input.</w:t>
            </w:r>
          </w:p>
        </w:tc>
      </w:tr>
      <w:tr w:rsidR="00F173C1" w14:paraId="0922936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36D5DB7" w14:textId="77777777" w:rsidR="00F173C1" w:rsidRDefault="00165D0F">
            <w:pPr>
              <w:snapToGrid w:val="0"/>
              <w:rPr>
                <w:rFonts w:eastAsia="PMingLiU"/>
                <w:color w:val="000000" w:themeColor="text1"/>
                <w:sz w:val="20"/>
                <w:szCs w:val="20"/>
                <w:lang w:eastAsia="zh-TW"/>
              </w:rPr>
            </w:pPr>
            <w:r>
              <w:rPr>
                <w:rFonts w:eastAsia="PMingLiU" w:hint="eastAsia"/>
                <w:color w:val="000000" w:themeColor="text1"/>
                <w:sz w:val="20"/>
                <w:szCs w:val="20"/>
                <w:lang w:eastAsia="zh-TW"/>
              </w:rPr>
              <w:t>M</w:t>
            </w:r>
            <w:r>
              <w:rPr>
                <w:rFonts w:eastAsia="PMingLiU"/>
                <w:color w:val="000000" w:themeColor="text1"/>
                <w:sz w:val="20"/>
                <w:szCs w:val="20"/>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55B1195C" w14:textId="77777777" w:rsidR="00F173C1" w:rsidRDefault="00165D0F">
            <w:pPr>
              <w:overflowPunct w:val="0"/>
              <w:autoSpaceDE w:val="0"/>
              <w:autoSpaceDN w:val="0"/>
              <w:adjustRightInd w:val="0"/>
              <w:jc w:val="both"/>
              <w:textAlignment w:val="baseline"/>
              <w:rPr>
                <w:rFonts w:eastAsia="Malgun Gothic"/>
                <w:iCs/>
                <w:color w:val="000000"/>
                <w:sz w:val="18"/>
                <w:szCs w:val="18"/>
              </w:rPr>
            </w:pPr>
            <w:r>
              <w:rPr>
                <w:rFonts w:eastAsia="宋体"/>
                <w:b/>
                <w:bCs/>
                <w:iCs/>
                <w:color w:val="000000"/>
                <w:sz w:val="18"/>
                <w:szCs w:val="18"/>
              </w:rPr>
              <w:t xml:space="preserve">Proposal 5.1: </w:t>
            </w:r>
            <w:r>
              <w:rPr>
                <w:rFonts w:eastAsia="宋体"/>
                <w:iCs/>
                <w:color w:val="000000"/>
                <w:sz w:val="18"/>
                <w:szCs w:val="18"/>
              </w:rPr>
              <w:t>Support</w:t>
            </w:r>
          </w:p>
          <w:p w14:paraId="0626BD23" w14:textId="77777777" w:rsidR="00F173C1" w:rsidRDefault="00F173C1">
            <w:pPr>
              <w:overflowPunct w:val="0"/>
              <w:autoSpaceDE w:val="0"/>
              <w:autoSpaceDN w:val="0"/>
              <w:adjustRightInd w:val="0"/>
              <w:jc w:val="both"/>
              <w:textAlignment w:val="baseline"/>
              <w:rPr>
                <w:rFonts w:eastAsia="PMingLiU"/>
                <w:b/>
                <w:bCs/>
                <w:iCs/>
                <w:color w:val="000000"/>
                <w:sz w:val="18"/>
                <w:szCs w:val="18"/>
                <w:lang w:eastAsia="zh-TW"/>
              </w:rPr>
            </w:pPr>
          </w:p>
          <w:p w14:paraId="17328B9C" w14:textId="77777777" w:rsidR="00F173C1" w:rsidRDefault="00165D0F">
            <w:pPr>
              <w:snapToGrid w:val="0"/>
              <w:rPr>
                <w:sz w:val="20"/>
                <w:szCs w:val="20"/>
              </w:rPr>
            </w:pPr>
            <w:r>
              <w:rPr>
                <w:rFonts w:eastAsia="宋体"/>
                <w:b/>
                <w:bCs/>
                <w:iCs/>
                <w:color w:val="000000"/>
                <w:sz w:val="18"/>
                <w:szCs w:val="18"/>
              </w:rPr>
              <w:t xml:space="preserve">Proposal 5.3: </w:t>
            </w:r>
            <w:r>
              <w:rPr>
                <w:rFonts w:eastAsia="宋体"/>
                <w:iCs/>
                <w:color w:val="000000"/>
                <w:sz w:val="18"/>
                <w:szCs w:val="18"/>
              </w:rPr>
              <w:t>Support</w:t>
            </w:r>
          </w:p>
        </w:tc>
      </w:tr>
      <w:tr w:rsidR="00F173C1" w14:paraId="3974DFE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E7C8A18" w14:textId="77777777" w:rsidR="00F173C1" w:rsidRDefault="00165D0F">
            <w:pPr>
              <w:snapToGrid w:val="0"/>
              <w:rPr>
                <w:sz w:val="18"/>
                <w:szCs w:val="18"/>
              </w:rPr>
            </w:pPr>
            <w:r>
              <w:rPr>
                <w:sz w:val="18"/>
                <w:szCs w:val="18"/>
              </w:rPr>
              <w:t>OPPO</w:t>
            </w:r>
          </w:p>
        </w:tc>
        <w:tc>
          <w:tcPr>
            <w:tcW w:w="8479" w:type="dxa"/>
            <w:tcBorders>
              <w:top w:val="single" w:sz="4" w:space="0" w:color="auto"/>
              <w:left w:val="single" w:sz="4" w:space="0" w:color="auto"/>
              <w:bottom w:val="single" w:sz="4" w:space="0" w:color="auto"/>
              <w:right w:val="single" w:sz="4" w:space="0" w:color="auto"/>
            </w:tcBorders>
          </w:tcPr>
          <w:p w14:paraId="5ACA6161" w14:textId="77777777" w:rsidR="00F173C1" w:rsidRDefault="00165D0F">
            <w:pPr>
              <w:overflowPunct w:val="0"/>
              <w:autoSpaceDE w:val="0"/>
              <w:autoSpaceDN w:val="0"/>
              <w:adjustRightInd w:val="0"/>
              <w:textAlignment w:val="baseline"/>
              <w:rPr>
                <w:sz w:val="18"/>
                <w:szCs w:val="18"/>
              </w:rPr>
            </w:pPr>
            <w:r>
              <w:rPr>
                <w:sz w:val="18"/>
                <w:szCs w:val="18"/>
              </w:rPr>
              <w:t>Proposal 5.1:  As stated in the WA, it is low priority and the same design of event-2 is reused. We prefer to discuss this after we have completed the design for event-2. At the current moment, we do not know what is the final design for event-2 yet.</w:t>
            </w:r>
          </w:p>
          <w:p w14:paraId="2106BBF4" w14:textId="77777777" w:rsidR="00F173C1" w:rsidRDefault="00F173C1">
            <w:pPr>
              <w:overflowPunct w:val="0"/>
              <w:autoSpaceDE w:val="0"/>
              <w:autoSpaceDN w:val="0"/>
              <w:adjustRightInd w:val="0"/>
              <w:textAlignment w:val="baseline"/>
              <w:rPr>
                <w:sz w:val="18"/>
                <w:szCs w:val="18"/>
              </w:rPr>
            </w:pPr>
          </w:p>
          <w:p w14:paraId="1A6540D5" w14:textId="77777777" w:rsidR="00F173C1" w:rsidRDefault="00165D0F">
            <w:pPr>
              <w:overflowPunct w:val="0"/>
              <w:autoSpaceDE w:val="0"/>
              <w:autoSpaceDN w:val="0"/>
              <w:adjustRightInd w:val="0"/>
              <w:textAlignment w:val="baseline"/>
              <w:rPr>
                <w:sz w:val="18"/>
                <w:szCs w:val="18"/>
              </w:rPr>
            </w:pPr>
            <w:r>
              <w:rPr>
                <w:sz w:val="18"/>
                <w:szCs w:val="18"/>
              </w:rPr>
              <w:t>Proposal 5.3: Same reason as above. The additional event is low priority. We prefer to discuss them only after we have completed the design for event-2.</w:t>
            </w:r>
          </w:p>
        </w:tc>
      </w:tr>
      <w:tr w:rsidR="00F173C1" w14:paraId="3C1423A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3BE876B" w14:textId="77777777" w:rsidR="00F173C1" w:rsidRDefault="00165D0F">
            <w:pPr>
              <w:snapToGrid w:val="0"/>
              <w:rPr>
                <w:sz w:val="18"/>
                <w:szCs w:val="18"/>
                <w:lang w:eastAsia="zh-CN"/>
              </w:rPr>
            </w:pPr>
            <w:r>
              <w:rPr>
                <w:rFonts w:eastAsia="PMingLiU"/>
                <w:color w:val="000000" w:themeColor="text1"/>
                <w:sz w:val="20"/>
                <w:szCs w:val="20"/>
                <w:lang w:eastAsia="zh-TW"/>
              </w:rPr>
              <w:t>LG</w:t>
            </w:r>
          </w:p>
        </w:tc>
        <w:tc>
          <w:tcPr>
            <w:tcW w:w="8479" w:type="dxa"/>
            <w:tcBorders>
              <w:top w:val="single" w:sz="4" w:space="0" w:color="auto"/>
              <w:left w:val="single" w:sz="4" w:space="0" w:color="auto"/>
              <w:bottom w:val="single" w:sz="4" w:space="0" w:color="auto"/>
              <w:right w:val="single" w:sz="4" w:space="0" w:color="auto"/>
            </w:tcBorders>
          </w:tcPr>
          <w:p w14:paraId="4F5E004B" w14:textId="77777777" w:rsidR="00F173C1" w:rsidRDefault="00165D0F">
            <w:pPr>
              <w:overflowPunct w:val="0"/>
              <w:autoSpaceDE w:val="0"/>
              <w:autoSpaceDN w:val="0"/>
              <w:adjustRightInd w:val="0"/>
              <w:jc w:val="both"/>
              <w:textAlignment w:val="baseline"/>
              <w:rPr>
                <w:rFonts w:eastAsia="PMingLiU"/>
                <w:b/>
                <w:bCs/>
                <w:iCs/>
                <w:color w:val="000000"/>
                <w:sz w:val="18"/>
                <w:szCs w:val="18"/>
                <w:lang w:eastAsia="zh-TW"/>
              </w:rPr>
            </w:pPr>
            <w:r>
              <w:rPr>
                <w:rFonts w:eastAsia="宋体"/>
                <w:b/>
                <w:bCs/>
                <w:iCs/>
                <w:color w:val="000000"/>
                <w:sz w:val="18"/>
                <w:szCs w:val="18"/>
              </w:rPr>
              <w:t xml:space="preserve">Proposal 5.1: </w:t>
            </w:r>
            <w:r>
              <w:rPr>
                <w:rFonts w:eastAsia="宋体"/>
                <w:iCs/>
                <w:color w:val="000000"/>
                <w:sz w:val="18"/>
                <w:szCs w:val="18"/>
              </w:rPr>
              <w:t>Support</w:t>
            </w:r>
          </w:p>
          <w:p w14:paraId="643E10B7" w14:textId="77777777" w:rsidR="00F173C1" w:rsidRDefault="00165D0F">
            <w:pPr>
              <w:overflowPunct w:val="0"/>
              <w:autoSpaceDE w:val="0"/>
              <w:autoSpaceDN w:val="0"/>
              <w:adjustRightInd w:val="0"/>
              <w:jc w:val="both"/>
              <w:textAlignment w:val="baseline"/>
              <w:rPr>
                <w:color w:val="0000FF"/>
                <w:sz w:val="18"/>
                <w:szCs w:val="18"/>
                <w:lang w:eastAsia="zh-CN"/>
              </w:rPr>
            </w:pPr>
            <w:r>
              <w:rPr>
                <w:rFonts w:eastAsia="宋体"/>
                <w:b/>
                <w:bCs/>
                <w:iCs/>
                <w:color w:val="000000"/>
                <w:sz w:val="18"/>
                <w:szCs w:val="18"/>
              </w:rPr>
              <w:t xml:space="preserve">Proposal 5.3: </w:t>
            </w:r>
            <w:r>
              <w:rPr>
                <w:rFonts w:eastAsia="宋体"/>
                <w:iCs/>
                <w:color w:val="000000"/>
                <w:sz w:val="18"/>
                <w:szCs w:val="18"/>
              </w:rPr>
              <w:t>Support</w:t>
            </w:r>
          </w:p>
        </w:tc>
      </w:tr>
      <w:tr w:rsidR="00F173C1" w14:paraId="7F75C62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BA8C270" w14:textId="77777777" w:rsidR="00F173C1" w:rsidRDefault="00165D0F">
            <w:pPr>
              <w:snapToGrid w:val="0"/>
              <w:rPr>
                <w:color w:val="000000" w:themeColor="text1"/>
                <w:sz w:val="18"/>
                <w:szCs w:val="18"/>
                <w:lang w:eastAsia="zh-CN"/>
              </w:rPr>
            </w:pPr>
            <w:r>
              <w:rPr>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44383DCB" w14:textId="77777777" w:rsidR="00F173C1" w:rsidRDefault="00F173C1">
            <w:pPr>
              <w:overflowPunct w:val="0"/>
              <w:autoSpaceDE w:val="0"/>
              <w:autoSpaceDN w:val="0"/>
              <w:adjustRightInd w:val="0"/>
              <w:jc w:val="both"/>
              <w:textAlignment w:val="baseline"/>
              <w:rPr>
                <w:b/>
                <w:sz w:val="18"/>
                <w:szCs w:val="18"/>
                <w:lang w:eastAsia="zh-CN"/>
              </w:rPr>
            </w:pPr>
          </w:p>
          <w:p w14:paraId="3CA77F5F" w14:textId="77777777" w:rsidR="00F173C1" w:rsidRDefault="00165D0F">
            <w:pPr>
              <w:overflowPunct w:val="0"/>
              <w:autoSpaceDE w:val="0"/>
              <w:autoSpaceDN w:val="0"/>
              <w:adjustRightInd w:val="0"/>
              <w:jc w:val="both"/>
              <w:textAlignment w:val="baseline"/>
              <w:rPr>
                <w:sz w:val="18"/>
                <w:szCs w:val="18"/>
              </w:rPr>
            </w:pPr>
            <w:r>
              <w:rPr>
                <w:b/>
                <w:sz w:val="18"/>
                <w:szCs w:val="18"/>
                <w:lang w:eastAsia="zh-CN"/>
              </w:rPr>
              <w:t>Proposal 5.1</w:t>
            </w:r>
            <w:r>
              <w:rPr>
                <w:rFonts w:hint="eastAsia"/>
                <w:b/>
                <w:sz w:val="18"/>
                <w:szCs w:val="18"/>
                <w:lang w:eastAsia="zh-CN"/>
              </w:rPr>
              <w:t>/</w:t>
            </w:r>
            <w:r>
              <w:rPr>
                <w:b/>
                <w:sz w:val="18"/>
                <w:szCs w:val="18"/>
                <w:lang w:eastAsia="zh-CN"/>
              </w:rPr>
              <w:t>5.3:</w:t>
            </w:r>
            <w:r>
              <w:rPr>
                <w:sz w:val="18"/>
                <w:szCs w:val="18"/>
                <w:lang w:eastAsia="zh-CN"/>
              </w:rPr>
              <w:t xml:space="preserve"> </w:t>
            </w:r>
            <w:r>
              <w:rPr>
                <w:sz w:val="18"/>
                <w:szCs w:val="18"/>
              </w:rPr>
              <w:t>we do not see the urgency to confirm the WA now and start the corresponding designs as can be seen from the above tables, there are a handful of designs for event-2 that need to be stabilized, and several critical issues need to be addressed. As the additional events are lower priority, we prefer to discuss them when the design is complete for event-2. At that time, the group would be clearer on what is needed or what is not based on the outcomes of event-2.</w:t>
            </w:r>
          </w:p>
          <w:p w14:paraId="00CE2533" w14:textId="77777777" w:rsidR="00F173C1" w:rsidRDefault="00F173C1">
            <w:pPr>
              <w:overflowPunct w:val="0"/>
              <w:autoSpaceDE w:val="0"/>
              <w:autoSpaceDN w:val="0"/>
              <w:adjustRightInd w:val="0"/>
              <w:textAlignment w:val="baseline"/>
              <w:rPr>
                <w:color w:val="000000" w:themeColor="text1"/>
                <w:sz w:val="18"/>
                <w:szCs w:val="18"/>
                <w:lang w:eastAsia="zh-CN"/>
              </w:rPr>
            </w:pPr>
          </w:p>
        </w:tc>
      </w:tr>
      <w:tr w:rsidR="00F173C1" w14:paraId="45842A05" w14:textId="77777777">
        <w:trPr>
          <w:trHeight w:val="215"/>
        </w:trPr>
        <w:tc>
          <w:tcPr>
            <w:tcW w:w="1506" w:type="dxa"/>
          </w:tcPr>
          <w:p w14:paraId="643FC1F3" w14:textId="77777777" w:rsidR="00F173C1" w:rsidRDefault="00165D0F">
            <w:pPr>
              <w:snapToGrid w:val="0"/>
              <w:rPr>
                <w:color w:val="000000" w:themeColor="text1"/>
                <w:sz w:val="20"/>
                <w:szCs w:val="20"/>
                <w:lang w:eastAsia="zh-CN"/>
              </w:rPr>
            </w:pPr>
            <w:r>
              <w:rPr>
                <w:rFonts w:hint="eastAsia"/>
                <w:color w:val="000000" w:themeColor="text1"/>
                <w:sz w:val="20"/>
                <w:szCs w:val="20"/>
                <w:lang w:eastAsia="zh-CN"/>
              </w:rPr>
              <w:t>X</w:t>
            </w:r>
            <w:r>
              <w:rPr>
                <w:color w:val="000000" w:themeColor="text1"/>
                <w:sz w:val="20"/>
                <w:szCs w:val="20"/>
                <w:lang w:eastAsia="zh-CN"/>
              </w:rPr>
              <w:t>iaomi</w:t>
            </w:r>
          </w:p>
        </w:tc>
        <w:tc>
          <w:tcPr>
            <w:tcW w:w="8479" w:type="dxa"/>
          </w:tcPr>
          <w:p w14:paraId="7D006F59" w14:textId="77777777" w:rsidR="00F173C1" w:rsidRDefault="00165D0F">
            <w:pPr>
              <w:overflowPunct w:val="0"/>
              <w:autoSpaceDE w:val="0"/>
              <w:autoSpaceDN w:val="0"/>
              <w:adjustRightInd w:val="0"/>
              <w:jc w:val="both"/>
              <w:textAlignment w:val="baseline"/>
              <w:rPr>
                <w:b/>
                <w:bCs/>
                <w:sz w:val="18"/>
                <w:szCs w:val="18"/>
                <w:u w:val="single"/>
                <w:lang w:eastAsia="zh-CN"/>
              </w:rPr>
            </w:pPr>
            <w:r>
              <w:rPr>
                <w:b/>
                <w:bCs/>
                <w:sz w:val="18"/>
                <w:szCs w:val="18"/>
                <w:u w:val="single"/>
                <w:lang w:eastAsia="zh-CN"/>
              </w:rPr>
              <w:t>Proposal 5.1</w:t>
            </w:r>
          </w:p>
          <w:p w14:paraId="14BCB500" w14:textId="77777777" w:rsidR="00F173C1" w:rsidRDefault="00165D0F">
            <w:pPr>
              <w:overflowPunct w:val="0"/>
              <w:autoSpaceDE w:val="0"/>
              <w:autoSpaceDN w:val="0"/>
              <w:adjustRightInd w:val="0"/>
              <w:jc w:val="both"/>
              <w:textAlignment w:val="baseline"/>
              <w:rPr>
                <w:sz w:val="18"/>
                <w:szCs w:val="18"/>
                <w:lang w:eastAsia="zh-CN"/>
              </w:rPr>
            </w:pPr>
            <w:r>
              <w:rPr>
                <w:sz w:val="18"/>
                <w:szCs w:val="18"/>
                <w:lang w:eastAsia="zh-CN"/>
              </w:rPr>
              <w:t>Support</w:t>
            </w:r>
          </w:p>
          <w:p w14:paraId="26788AA8" w14:textId="77777777" w:rsidR="00F173C1" w:rsidRDefault="00165D0F">
            <w:pPr>
              <w:overflowPunct w:val="0"/>
              <w:autoSpaceDE w:val="0"/>
              <w:autoSpaceDN w:val="0"/>
              <w:adjustRightInd w:val="0"/>
              <w:jc w:val="both"/>
              <w:textAlignment w:val="baseline"/>
              <w:rPr>
                <w:b/>
                <w:bCs/>
                <w:sz w:val="18"/>
                <w:szCs w:val="18"/>
                <w:u w:val="single"/>
                <w:lang w:eastAsia="zh-CN"/>
              </w:rPr>
            </w:pPr>
            <w:r>
              <w:rPr>
                <w:rFonts w:hint="eastAsia"/>
                <w:b/>
                <w:bCs/>
                <w:sz w:val="18"/>
                <w:szCs w:val="18"/>
                <w:u w:val="single"/>
                <w:lang w:eastAsia="zh-CN"/>
              </w:rPr>
              <w:t>Q</w:t>
            </w:r>
            <w:r>
              <w:rPr>
                <w:b/>
                <w:bCs/>
                <w:sz w:val="18"/>
                <w:szCs w:val="18"/>
                <w:u w:val="single"/>
                <w:lang w:eastAsia="zh-CN"/>
              </w:rPr>
              <w:t>5.2</w:t>
            </w:r>
          </w:p>
          <w:p w14:paraId="796C17B5" w14:textId="77777777" w:rsidR="00F173C1" w:rsidRDefault="00165D0F">
            <w:pPr>
              <w:overflowPunct w:val="0"/>
              <w:autoSpaceDE w:val="0"/>
              <w:autoSpaceDN w:val="0"/>
              <w:adjustRightInd w:val="0"/>
              <w:jc w:val="both"/>
              <w:textAlignment w:val="baseline"/>
              <w:rPr>
                <w:sz w:val="18"/>
                <w:szCs w:val="18"/>
                <w:lang w:eastAsia="zh-CN"/>
              </w:rPr>
            </w:pPr>
            <w:r>
              <w:rPr>
                <w:sz w:val="18"/>
                <w:szCs w:val="18"/>
                <w:lang w:eastAsia="zh-CN"/>
              </w:rPr>
              <w:t>We think the same design as event-2 can be reused as well as the beam report format, e.g., the RS ID and the absolute L1-RSRP of current beam can be reported for event-1.</w:t>
            </w:r>
          </w:p>
          <w:p w14:paraId="42D6824D" w14:textId="77777777" w:rsidR="00F173C1" w:rsidRDefault="00165D0F">
            <w:pPr>
              <w:overflowPunct w:val="0"/>
              <w:autoSpaceDE w:val="0"/>
              <w:autoSpaceDN w:val="0"/>
              <w:adjustRightInd w:val="0"/>
              <w:textAlignment w:val="baseline"/>
              <w:rPr>
                <w:color w:val="000000" w:themeColor="text1"/>
                <w:sz w:val="18"/>
                <w:szCs w:val="18"/>
              </w:rPr>
            </w:pPr>
            <w:r>
              <w:rPr>
                <w:rFonts w:eastAsiaTheme="minorEastAsia"/>
                <w:bCs/>
                <w:color w:val="0000FF"/>
                <w:sz w:val="18"/>
                <w:szCs w:val="18"/>
                <w:lang w:eastAsia="zh-CN"/>
              </w:rPr>
              <w:t>[Mod]: Got it.</w:t>
            </w:r>
          </w:p>
          <w:p w14:paraId="3A518E14" w14:textId="77777777" w:rsidR="00F173C1" w:rsidRDefault="00F173C1">
            <w:pPr>
              <w:overflowPunct w:val="0"/>
              <w:autoSpaceDE w:val="0"/>
              <w:autoSpaceDN w:val="0"/>
              <w:adjustRightInd w:val="0"/>
              <w:jc w:val="both"/>
              <w:textAlignment w:val="baseline"/>
              <w:rPr>
                <w:sz w:val="18"/>
                <w:szCs w:val="18"/>
                <w:lang w:eastAsia="zh-CN"/>
              </w:rPr>
            </w:pPr>
          </w:p>
          <w:p w14:paraId="65C46164" w14:textId="77777777" w:rsidR="00F173C1" w:rsidRDefault="00165D0F">
            <w:pPr>
              <w:overflowPunct w:val="0"/>
              <w:autoSpaceDE w:val="0"/>
              <w:autoSpaceDN w:val="0"/>
              <w:adjustRightInd w:val="0"/>
              <w:jc w:val="both"/>
              <w:textAlignment w:val="baseline"/>
              <w:rPr>
                <w:b/>
                <w:bCs/>
                <w:sz w:val="18"/>
                <w:szCs w:val="18"/>
                <w:u w:val="single"/>
                <w:lang w:eastAsia="zh-CN"/>
              </w:rPr>
            </w:pPr>
            <w:r>
              <w:rPr>
                <w:b/>
                <w:bCs/>
                <w:sz w:val="18"/>
                <w:szCs w:val="18"/>
                <w:u w:val="single"/>
                <w:lang w:eastAsia="zh-CN"/>
              </w:rPr>
              <w:t>Proposal 5.3</w:t>
            </w:r>
          </w:p>
          <w:p w14:paraId="39D92826" w14:textId="77777777" w:rsidR="00F173C1" w:rsidRDefault="00165D0F">
            <w:pPr>
              <w:overflowPunct w:val="0"/>
              <w:autoSpaceDE w:val="0"/>
              <w:autoSpaceDN w:val="0"/>
              <w:adjustRightInd w:val="0"/>
              <w:jc w:val="both"/>
              <w:textAlignment w:val="baseline"/>
              <w:rPr>
                <w:sz w:val="18"/>
                <w:szCs w:val="18"/>
                <w:lang w:eastAsia="zh-CN"/>
              </w:rPr>
            </w:pPr>
            <w:r>
              <w:rPr>
                <w:sz w:val="18"/>
                <w:szCs w:val="18"/>
                <w:lang w:eastAsia="zh-CN"/>
              </w:rPr>
              <w:t xml:space="preserve">Support </w:t>
            </w:r>
          </w:p>
          <w:p w14:paraId="5AE60615" w14:textId="77777777" w:rsidR="00F173C1" w:rsidRDefault="00F173C1">
            <w:pPr>
              <w:overflowPunct w:val="0"/>
              <w:autoSpaceDE w:val="0"/>
              <w:autoSpaceDN w:val="0"/>
              <w:adjustRightInd w:val="0"/>
              <w:textAlignment w:val="baseline"/>
              <w:rPr>
                <w:sz w:val="20"/>
                <w:szCs w:val="20"/>
              </w:rPr>
            </w:pPr>
          </w:p>
        </w:tc>
      </w:tr>
      <w:tr w:rsidR="00F173C1" w14:paraId="09A4E2A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A4CEC36" w14:textId="77777777" w:rsidR="00F173C1" w:rsidRDefault="00165D0F">
            <w:pPr>
              <w:snapToGrid w:val="0"/>
              <w:rPr>
                <w:rFonts w:eastAsia="Malgun Gothic"/>
                <w:color w:val="000000" w:themeColor="text1"/>
                <w:sz w:val="18"/>
                <w:szCs w:val="18"/>
              </w:rPr>
            </w:pPr>
            <w:r>
              <w:rPr>
                <w:rFonts w:hint="eastAsia"/>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740ED11F" w14:textId="77777777" w:rsidR="00F173C1" w:rsidRDefault="00165D0F">
            <w:pPr>
              <w:overflowPunct w:val="0"/>
              <w:autoSpaceDE w:val="0"/>
              <w:autoSpaceDN w:val="0"/>
              <w:adjustRightInd w:val="0"/>
              <w:jc w:val="both"/>
              <w:textAlignment w:val="baseline"/>
              <w:rPr>
                <w:rFonts w:eastAsia="PMingLiU"/>
                <w:b/>
                <w:bCs/>
                <w:iCs/>
                <w:color w:val="000000"/>
                <w:sz w:val="18"/>
                <w:szCs w:val="18"/>
                <w:lang w:eastAsia="zh-CN"/>
              </w:rPr>
            </w:pPr>
            <w:r>
              <w:rPr>
                <w:rFonts w:eastAsia="宋体"/>
                <w:b/>
                <w:bCs/>
                <w:iCs/>
                <w:color w:val="000000"/>
                <w:sz w:val="18"/>
                <w:szCs w:val="18"/>
              </w:rPr>
              <w:t xml:space="preserve">Proposal 5.1: </w:t>
            </w:r>
            <w:r>
              <w:rPr>
                <w:rFonts w:eastAsia="宋体"/>
                <w:iCs/>
                <w:color w:val="000000"/>
                <w:sz w:val="18"/>
                <w:szCs w:val="18"/>
              </w:rPr>
              <w:t>Support</w:t>
            </w:r>
            <w:r>
              <w:rPr>
                <w:rFonts w:eastAsia="宋体" w:hint="eastAsia"/>
                <w:iCs/>
                <w:color w:val="000000"/>
                <w:sz w:val="18"/>
                <w:szCs w:val="18"/>
                <w:lang w:eastAsia="zh-CN"/>
              </w:rPr>
              <w:t>.</w:t>
            </w:r>
          </w:p>
          <w:p w14:paraId="777975B0" w14:textId="77777777" w:rsidR="00F173C1" w:rsidRDefault="00165D0F">
            <w:pPr>
              <w:overflowPunct w:val="0"/>
              <w:autoSpaceDE w:val="0"/>
              <w:autoSpaceDN w:val="0"/>
              <w:adjustRightInd w:val="0"/>
              <w:textAlignment w:val="baseline"/>
              <w:rPr>
                <w:rFonts w:eastAsia="Malgun Gothic"/>
                <w:color w:val="000000" w:themeColor="text1"/>
                <w:sz w:val="18"/>
                <w:szCs w:val="18"/>
              </w:rPr>
            </w:pPr>
            <w:r>
              <w:rPr>
                <w:rFonts w:eastAsia="宋体"/>
                <w:b/>
                <w:bCs/>
                <w:iCs/>
                <w:color w:val="000000"/>
                <w:sz w:val="18"/>
                <w:szCs w:val="18"/>
              </w:rPr>
              <w:t xml:space="preserve">Proposal 5.3: </w:t>
            </w:r>
            <w:r>
              <w:rPr>
                <w:rFonts w:eastAsia="宋体"/>
                <w:iCs/>
                <w:color w:val="000000"/>
                <w:sz w:val="18"/>
                <w:szCs w:val="18"/>
              </w:rPr>
              <w:t>Support</w:t>
            </w:r>
            <w:r>
              <w:rPr>
                <w:rFonts w:eastAsia="宋体" w:hint="eastAsia"/>
                <w:iCs/>
                <w:color w:val="000000"/>
                <w:sz w:val="18"/>
                <w:szCs w:val="18"/>
                <w:lang w:eastAsia="zh-CN"/>
              </w:rPr>
              <w:t>.</w:t>
            </w:r>
          </w:p>
        </w:tc>
      </w:tr>
      <w:tr w:rsidR="00F173C1" w14:paraId="7729344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597713E" w14:textId="77777777" w:rsidR="00F173C1" w:rsidRDefault="00165D0F">
            <w:pPr>
              <w:snapToGrid w:val="0"/>
              <w:rPr>
                <w:color w:val="000000" w:themeColor="text1"/>
                <w:sz w:val="18"/>
                <w:szCs w:val="18"/>
              </w:rPr>
            </w:pPr>
            <w:r>
              <w:rPr>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6DE00BD2" w14:textId="77777777" w:rsidR="00F173C1" w:rsidRDefault="00165D0F">
            <w:pPr>
              <w:overflowPunct w:val="0"/>
              <w:autoSpaceDE w:val="0"/>
              <w:autoSpaceDN w:val="0"/>
              <w:adjustRightInd w:val="0"/>
              <w:jc w:val="both"/>
              <w:textAlignment w:val="baseline"/>
              <w:rPr>
                <w:sz w:val="18"/>
                <w:szCs w:val="18"/>
                <w:lang w:eastAsia="zh-CN"/>
              </w:rPr>
            </w:pPr>
            <w:r>
              <w:rPr>
                <w:b/>
                <w:bCs/>
                <w:sz w:val="18"/>
                <w:szCs w:val="18"/>
                <w:lang w:eastAsia="zh-CN"/>
              </w:rPr>
              <w:t xml:space="preserve">Proposal 5.1: </w:t>
            </w:r>
            <w:r>
              <w:rPr>
                <w:sz w:val="18"/>
                <w:szCs w:val="18"/>
                <w:lang w:eastAsia="zh-CN"/>
              </w:rPr>
              <w:t>Support.</w:t>
            </w:r>
          </w:p>
          <w:p w14:paraId="47326F40" w14:textId="77777777" w:rsidR="00F173C1" w:rsidRDefault="00F173C1">
            <w:pPr>
              <w:overflowPunct w:val="0"/>
              <w:autoSpaceDE w:val="0"/>
              <w:autoSpaceDN w:val="0"/>
              <w:adjustRightInd w:val="0"/>
              <w:jc w:val="both"/>
              <w:textAlignment w:val="baseline"/>
              <w:rPr>
                <w:sz w:val="18"/>
                <w:szCs w:val="18"/>
                <w:lang w:eastAsia="zh-CN"/>
              </w:rPr>
            </w:pPr>
          </w:p>
          <w:p w14:paraId="74E2BCBE" w14:textId="77777777" w:rsidR="00F173C1" w:rsidRDefault="00165D0F">
            <w:pPr>
              <w:overflowPunct w:val="0"/>
              <w:autoSpaceDE w:val="0"/>
              <w:autoSpaceDN w:val="0"/>
              <w:adjustRightInd w:val="0"/>
              <w:jc w:val="both"/>
              <w:textAlignment w:val="baseline"/>
              <w:rPr>
                <w:sz w:val="18"/>
                <w:szCs w:val="18"/>
                <w:lang w:eastAsia="zh-CN"/>
              </w:rPr>
            </w:pPr>
            <w:r>
              <w:rPr>
                <w:b/>
                <w:bCs/>
                <w:sz w:val="18"/>
                <w:szCs w:val="18"/>
                <w:lang w:eastAsia="zh-CN"/>
              </w:rPr>
              <w:t>Q5.2:</w:t>
            </w:r>
            <w:r>
              <w:rPr>
                <w:sz w:val="18"/>
                <w:szCs w:val="18"/>
                <w:lang w:eastAsia="zh-CN"/>
              </w:rPr>
              <w:t xml:space="preserve"> Basically, both mode-A and Mode-B agreed for Event-2 should be reused for Event-1. However, it worth to be noticed that only when the first PUCCH is dedicatedly configured to a UEIBR configuration that associated with Event-1, then transmitting the first PUCCH only to inform the triggering of Event-1 can be workable. However, such configuration demands a significant number of first PUCCH resource configurations, which may negatively lead to unexpected resource waste. Therefore, the critical issue for Event-1 should be the report format. For instance, whether one-bit indication or L1-RSRP of the current beam should be reported.</w:t>
            </w:r>
          </w:p>
          <w:p w14:paraId="396FC4B4" w14:textId="77777777" w:rsidR="00F173C1" w:rsidRDefault="00165D0F">
            <w:pPr>
              <w:overflowPunct w:val="0"/>
              <w:autoSpaceDE w:val="0"/>
              <w:autoSpaceDN w:val="0"/>
              <w:adjustRightInd w:val="0"/>
              <w:textAlignment w:val="baseline"/>
              <w:rPr>
                <w:rFonts w:eastAsiaTheme="minorEastAsia"/>
                <w:bCs/>
                <w:color w:val="0000FF"/>
                <w:sz w:val="18"/>
                <w:szCs w:val="18"/>
              </w:rPr>
            </w:pPr>
            <w:r>
              <w:rPr>
                <w:rFonts w:eastAsiaTheme="minorEastAsia"/>
                <w:bCs/>
                <w:color w:val="0000FF"/>
                <w:sz w:val="18"/>
                <w:szCs w:val="18"/>
                <w:lang w:eastAsia="zh-CN"/>
              </w:rPr>
              <w:t xml:space="preserve">[Mod]: Got it. Similar comments as </w:t>
            </w:r>
            <w:proofErr w:type="spellStart"/>
            <w:r>
              <w:rPr>
                <w:rFonts w:eastAsiaTheme="minorEastAsia"/>
                <w:bCs/>
                <w:color w:val="0000FF"/>
                <w:sz w:val="18"/>
                <w:szCs w:val="18"/>
                <w:lang w:eastAsia="zh-CN"/>
              </w:rPr>
              <w:t>xiaomi</w:t>
            </w:r>
            <w:proofErr w:type="spellEnd"/>
            <w:r>
              <w:rPr>
                <w:rFonts w:eastAsiaTheme="minorEastAsia"/>
                <w:bCs/>
                <w:color w:val="0000FF"/>
                <w:sz w:val="18"/>
                <w:szCs w:val="18"/>
                <w:lang w:eastAsia="zh-CN"/>
              </w:rPr>
              <w:t>.</w:t>
            </w:r>
          </w:p>
          <w:p w14:paraId="0FD9F4A7" w14:textId="77777777" w:rsidR="00F173C1" w:rsidRDefault="00F173C1">
            <w:pPr>
              <w:overflowPunct w:val="0"/>
              <w:autoSpaceDE w:val="0"/>
              <w:autoSpaceDN w:val="0"/>
              <w:adjustRightInd w:val="0"/>
              <w:textAlignment w:val="baseline"/>
              <w:rPr>
                <w:color w:val="000000" w:themeColor="text1"/>
                <w:sz w:val="18"/>
                <w:szCs w:val="18"/>
              </w:rPr>
            </w:pPr>
          </w:p>
          <w:p w14:paraId="378B542E" w14:textId="77777777" w:rsidR="00F173C1" w:rsidRDefault="00165D0F">
            <w:pPr>
              <w:overflowPunct w:val="0"/>
              <w:autoSpaceDE w:val="0"/>
              <w:autoSpaceDN w:val="0"/>
              <w:adjustRightInd w:val="0"/>
              <w:textAlignment w:val="baseline"/>
              <w:rPr>
                <w:color w:val="000000" w:themeColor="text1"/>
                <w:sz w:val="18"/>
                <w:szCs w:val="18"/>
              </w:rPr>
            </w:pPr>
            <w:r>
              <w:rPr>
                <w:b/>
                <w:bCs/>
                <w:sz w:val="18"/>
                <w:szCs w:val="18"/>
                <w:lang w:eastAsia="zh-CN"/>
              </w:rPr>
              <w:t xml:space="preserve">Proposal 5.3: </w:t>
            </w:r>
            <w:r>
              <w:rPr>
                <w:sz w:val="18"/>
                <w:szCs w:val="18"/>
                <w:lang w:eastAsia="zh-CN"/>
              </w:rPr>
              <w:t>Support.</w:t>
            </w:r>
          </w:p>
        </w:tc>
      </w:tr>
      <w:tr w:rsidR="00F173C1" w14:paraId="3C78786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2C8C578" w14:textId="77777777" w:rsidR="00F173C1" w:rsidRDefault="00165D0F">
            <w:pPr>
              <w:snapToGrid w:val="0"/>
              <w:rPr>
                <w:rFonts w:eastAsiaTheme="minorEastAsia"/>
                <w:color w:val="000000" w:themeColor="text1"/>
                <w:sz w:val="18"/>
                <w:szCs w:val="18"/>
                <w:lang w:eastAsia="zh-CN"/>
              </w:rPr>
            </w:pPr>
            <w:r>
              <w:rPr>
                <w:color w:val="000000" w:themeColor="text1"/>
                <w:sz w:val="18"/>
                <w:szCs w:val="18"/>
              </w:rPr>
              <w:t>Ericsson</w:t>
            </w:r>
          </w:p>
        </w:tc>
        <w:tc>
          <w:tcPr>
            <w:tcW w:w="8479" w:type="dxa"/>
            <w:tcBorders>
              <w:top w:val="single" w:sz="4" w:space="0" w:color="auto"/>
              <w:left w:val="single" w:sz="4" w:space="0" w:color="auto"/>
              <w:bottom w:val="single" w:sz="4" w:space="0" w:color="auto"/>
              <w:right w:val="single" w:sz="4" w:space="0" w:color="auto"/>
            </w:tcBorders>
          </w:tcPr>
          <w:p w14:paraId="6B4C4F5A" w14:textId="77777777" w:rsidR="00F173C1" w:rsidRDefault="00165D0F">
            <w:pPr>
              <w:overflowPunct w:val="0"/>
              <w:autoSpaceDE w:val="0"/>
              <w:autoSpaceDN w:val="0"/>
              <w:adjustRightInd w:val="0"/>
              <w:textAlignment w:val="baseline"/>
              <w:rPr>
                <w:color w:val="000000" w:themeColor="text1"/>
                <w:sz w:val="18"/>
                <w:szCs w:val="18"/>
              </w:rPr>
            </w:pPr>
            <w:r>
              <w:rPr>
                <w:color w:val="000000" w:themeColor="text1"/>
                <w:sz w:val="18"/>
                <w:szCs w:val="18"/>
              </w:rPr>
              <w:t>P5.1: Support</w:t>
            </w:r>
          </w:p>
          <w:p w14:paraId="698D29D4" w14:textId="77777777" w:rsidR="00F173C1" w:rsidRDefault="00165D0F">
            <w:pPr>
              <w:overflowPunct w:val="0"/>
              <w:autoSpaceDE w:val="0"/>
              <w:autoSpaceDN w:val="0"/>
              <w:adjustRightInd w:val="0"/>
              <w:textAlignment w:val="baseline"/>
              <w:rPr>
                <w:color w:val="000000" w:themeColor="text1"/>
                <w:sz w:val="18"/>
                <w:szCs w:val="18"/>
              </w:rPr>
            </w:pPr>
            <w:r>
              <w:rPr>
                <w:color w:val="000000" w:themeColor="text1"/>
                <w:sz w:val="18"/>
                <w:szCs w:val="18"/>
              </w:rPr>
              <w:t>Q5.2: Nothing critical identified. A small detail: scheme-1 or scheme-2 must be explicitly configured, since there are not necessarily any new beams</w:t>
            </w:r>
          </w:p>
          <w:p w14:paraId="678A9DA1" w14:textId="77777777" w:rsidR="00F173C1" w:rsidRDefault="00165D0F">
            <w:pPr>
              <w:overflowPunct w:val="0"/>
              <w:autoSpaceDE w:val="0"/>
              <w:autoSpaceDN w:val="0"/>
              <w:adjustRightInd w:val="0"/>
              <w:textAlignment w:val="baseline"/>
              <w:rPr>
                <w:color w:val="000000" w:themeColor="text1"/>
                <w:sz w:val="18"/>
                <w:szCs w:val="18"/>
              </w:rPr>
            </w:pPr>
            <w:r>
              <w:rPr>
                <w:rFonts w:eastAsiaTheme="minorEastAsia"/>
                <w:bCs/>
                <w:color w:val="0000FF"/>
                <w:sz w:val="18"/>
                <w:szCs w:val="18"/>
                <w:lang w:eastAsia="zh-CN"/>
              </w:rPr>
              <w:t>[Mod]: Got it.</w:t>
            </w:r>
          </w:p>
          <w:p w14:paraId="4BCE0DBE" w14:textId="77777777" w:rsidR="00F173C1" w:rsidRDefault="00165D0F">
            <w:pPr>
              <w:overflowPunct w:val="0"/>
              <w:autoSpaceDE w:val="0"/>
              <w:autoSpaceDN w:val="0"/>
              <w:adjustRightInd w:val="0"/>
              <w:textAlignment w:val="baseline"/>
              <w:rPr>
                <w:color w:val="000000" w:themeColor="text1"/>
                <w:sz w:val="18"/>
                <w:szCs w:val="18"/>
              </w:rPr>
            </w:pPr>
            <w:r>
              <w:rPr>
                <w:color w:val="000000" w:themeColor="text1"/>
                <w:sz w:val="18"/>
                <w:szCs w:val="18"/>
              </w:rPr>
              <w:t>Q5.3: nothing critical identified</w:t>
            </w:r>
          </w:p>
          <w:p w14:paraId="3AF20D36" w14:textId="77777777" w:rsidR="00F173C1" w:rsidRDefault="00165D0F">
            <w:pPr>
              <w:overflowPunct w:val="0"/>
              <w:autoSpaceDE w:val="0"/>
              <w:autoSpaceDN w:val="0"/>
              <w:adjustRightInd w:val="0"/>
              <w:textAlignment w:val="baseline"/>
              <w:rPr>
                <w:color w:val="000000" w:themeColor="text1"/>
                <w:sz w:val="18"/>
                <w:szCs w:val="18"/>
              </w:rPr>
            </w:pPr>
            <w:r>
              <w:rPr>
                <w:color w:val="000000" w:themeColor="text1"/>
                <w:sz w:val="18"/>
                <w:szCs w:val="18"/>
              </w:rPr>
              <w:t>P5.3: Support in principle, but we note that we have already used ‘M’ as the number of instances in a window. So maybe we should rename M to something else?</w:t>
            </w:r>
          </w:p>
          <w:p w14:paraId="72F1ACA0" w14:textId="77777777" w:rsidR="00F173C1" w:rsidRDefault="00165D0F">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FF"/>
                <w:sz w:val="18"/>
                <w:szCs w:val="18"/>
                <w:lang w:eastAsia="zh-CN"/>
              </w:rPr>
              <w:t>[Mod]: Good question, and while confirming the WA, we may consider a new letter, like ‘Q’?</w:t>
            </w:r>
          </w:p>
        </w:tc>
      </w:tr>
      <w:tr w:rsidR="00F173C1" w14:paraId="62D45ACF" w14:textId="77777777">
        <w:trPr>
          <w:trHeight w:val="215"/>
        </w:trPr>
        <w:tc>
          <w:tcPr>
            <w:tcW w:w="1506" w:type="dxa"/>
          </w:tcPr>
          <w:p w14:paraId="74B0C2A3" w14:textId="77777777" w:rsidR="00F173C1" w:rsidRDefault="00165D0F">
            <w:pPr>
              <w:snapToGrid w:val="0"/>
              <w:rPr>
                <w:color w:val="000000" w:themeColor="text1"/>
                <w:sz w:val="18"/>
                <w:szCs w:val="18"/>
                <w:lang w:eastAsia="zh-CN"/>
              </w:rPr>
            </w:pPr>
            <w:r>
              <w:rPr>
                <w:color w:val="0000FF"/>
                <w:sz w:val="18"/>
                <w:szCs w:val="18"/>
                <w:lang w:eastAsia="zh-CN"/>
              </w:rPr>
              <w:t>Mod_V10</w:t>
            </w:r>
          </w:p>
        </w:tc>
        <w:tc>
          <w:tcPr>
            <w:tcW w:w="8479" w:type="dxa"/>
          </w:tcPr>
          <w:p w14:paraId="3C27EDA3" w14:textId="77777777" w:rsidR="00F173C1" w:rsidRDefault="00165D0F">
            <w:pPr>
              <w:overflowPunct w:val="0"/>
              <w:autoSpaceDE w:val="0"/>
              <w:autoSpaceDN w:val="0"/>
              <w:adjustRightInd w:val="0"/>
              <w:textAlignment w:val="baseline"/>
              <w:rPr>
                <w:color w:val="000000" w:themeColor="text1"/>
                <w:sz w:val="18"/>
                <w:szCs w:val="18"/>
                <w:lang w:eastAsia="zh-CN"/>
              </w:rPr>
            </w:pPr>
            <w:r>
              <w:rPr>
                <w:rFonts w:eastAsia="宋体"/>
                <w:bCs/>
                <w:color w:val="0000FF"/>
                <w:sz w:val="18"/>
                <w:szCs w:val="18"/>
                <w:lang w:eastAsia="zh-CN"/>
              </w:rPr>
              <w:t xml:space="preserve">Capture companies’ input. Regarding critical issue(s), the list will be </w:t>
            </w:r>
            <w:proofErr w:type="gramStart"/>
            <w:r>
              <w:rPr>
                <w:rFonts w:eastAsia="宋体"/>
                <w:bCs/>
                <w:color w:val="0000FF"/>
                <w:sz w:val="18"/>
                <w:szCs w:val="18"/>
                <w:lang w:eastAsia="zh-CN"/>
              </w:rPr>
              <w:t>provide</w:t>
            </w:r>
            <w:proofErr w:type="gramEnd"/>
            <w:r>
              <w:rPr>
                <w:rFonts w:eastAsia="宋体"/>
                <w:bCs/>
                <w:color w:val="0000FF"/>
                <w:sz w:val="18"/>
                <w:szCs w:val="18"/>
                <w:lang w:eastAsia="zh-CN"/>
              </w:rPr>
              <w:t xml:space="preserve"> later per input.</w:t>
            </w:r>
          </w:p>
        </w:tc>
      </w:tr>
      <w:tr w:rsidR="00F173C1" w14:paraId="28A255A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7AC93D0" w14:textId="77777777" w:rsidR="00F173C1" w:rsidRDefault="00165D0F">
            <w:pPr>
              <w:snapToGrid w:val="0"/>
              <w:rPr>
                <w:color w:val="000000" w:themeColor="text1"/>
                <w:sz w:val="18"/>
                <w:szCs w:val="18"/>
                <w:lang w:eastAsia="zh-CN"/>
              </w:rPr>
            </w:pPr>
            <w:r>
              <w:rPr>
                <w:color w:val="000000" w:themeColor="text1"/>
                <w:sz w:val="18"/>
                <w:szCs w:val="18"/>
              </w:rPr>
              <w:t>NEC</w:t>
            </w:r>
          </w:p>
        </w:tc>
        <w:tc>
          <w:tcPr>
            <w:tcW w:w="8479" w:type="dxa"/>
            <w:tcBorders>
              <w:top w:val="single" w:sz="4" w:space="0" w:color="auto"/>
              <w:left w:val="single" w:sz="4" w:space="0" w:color="auto"/>
              <w:bottom w:val="single" w:sz="4" w:space="0" w:color="auto"/>
              <w:right w:val="single" w:sz="4" w:space="0" w:color="auto"/>
            </w:tcBorders>
          </w:tcPr>
          <w:p w14:paraId="02AF5986" w14:textId="77777777" w:rsidR="00F173C1" w:rsidRDefault="00165D0F">
            <w:pPr>
              <w:overflowPunct w:val="0"/>
              <w:autoSpaceDE w:val="0"/>
              <w:autoSpaceDN w:val="0"/>
              <w:adjustRightInd w:val="0"/>
              <w:jc w:val="both"/>
              <w:textAlignment w:val="baseline"/>
              <w:rPr>
                <w:rFonts w:eastAsia="宋体"/>
                <w:iCs/>
                <w:color w:val="000000"/>
                <w:sz w:val="18"/>
                <w:szCs w:val="18"/>
                <w:lang w:eastAsia="zh-CN"/>
              </w:rPr>
            </w:pPr>
            <w:r>
              <w:rPr>
                <w:rFonts w:eastAsia="宋体"/>
                <w:b/>
                <w:bCs/>
                <w:iCs/>
                <w:color w:val="000000"/>
                <w:sz w:val="18"/>
                <w:szCs w:val="18"/>
              </w:rPr>
              <w:t xml:space="preserve">Proposal 5.1: </w:t>
            </w:r>
            <w:r>
              <w:rPr>
                <w:rFonts w:eastAsia="宋体"/>
                <w:iCs/>
                <w:color w:val="000000"/>
                <w:sz w:val="18"/>
                <w:szCs w:val="18"/>
              </w:rPr>
              <w:t>Support</w:t>
            </w:r>
            <w:r>
              <w:rPr>
                <w:rFonts w:eastAsia="宋体" w:hint="eastAsia"/>
                <w:iCs/>
                <w:color w:val="000000"/>
                <w:sz w:val="18"/>
                <w:szCs w:val="18"/>
                <w:lang w:eastAsia="zh-CN"/>
              </w:rPr>
              <w:t>.</w:t>
            </w:r>
          </w:p>
          <w:p w14:paraId="1C0A1DAF" w14:textId="77777777" w:rsidR="00F173C1" w:rsidRDefault="00165D0F">
            <w:pPr>
              <w:overflowPunct w:val="0"/>
              <w:autoSpaceDE w:val="0"/>
              <w:autoSpaceDN w:val="0"/>
              <w:adjustRightInd w:val="0"/>
              <w:jc w:val="both"/>
              <w:textAlignment w:val="baseline"/>
              <w:rPr>
                <w:rFonts w:eastAsia="PMingLiU"/>
                <w:iCs/>
                <w:color w:val="000000"/>
                <w:sz w:val="18"/>
                <w:szCs w:val="18"/>
                <w:lang w:eastAsia="zh-CN"/>
              </w:rPr>
            </w:pPr>
            <w:r>
              <w:rPr>
                <w:rFonts w:eastAsia="PMingLiU"/>
                <w:b/>
                <w:bCs/>
                <w:iCs/>
                <w:color w:val="000000"/>
                <w:sz w:val="18"/>
                <w:szCs w:val="18"/>
                <w:lang w:eastAsia="zh-CN"/>
              </w:rPr>
              <w:t xml:space="preserve">Question 5.3: </w:t>
            </w:r>
            <w:r>
              <w:rPr>
                <w:rFonts w:eastAsia="PMingLiU"/>
                <w:iCs/>
                <w:color w:val="000000"/>
                <w:sz w:val="18"/>
                <w:szCs w:val="18"/>
                <w:lang w:eastAsia="zh-CN"/>
              </w:rPr>
              <w:t>We think event-7 has something different from event-2, one thing is “current beam”, for event-2, the current beam is always same (from indicated TCI state), while for event-7, the M-</w:t>
            </w:r>
            <w:proofErr w:type="spellStart"/>
            <w:r>
              <w:rPr>
                <w:rFonts w:eastAsia="PMingLiU"/>
                <w:iCs/>
                <w:color w:val="000000"/>
                <w:sz w:val="18"/>
                <w:szCs w:val="18"/>
                <w:lang w:eastAsia="zh-CN"/>
              </w:rPr>
              <w:t>th</w:t>
            </w:r>
            <w:proofErr w:type="spellEnd"/>
            <w:r>
              <w:rPr>
                <w:rFonts w:eastAsia="PMingLiU"/>
                <w:iCs/>
                <w:color w:val="000000"/>
                <w:sz w:val="18"/>
                <w:szCs w:val="18"/>
                <w:lang w:eastAsia="zh-CN"/>
              </w:rPr>
              <w:t xml:space="preserve"> best quality TCI state may change during the event assessment, especially if we reusing the counter of event instance(s) to trigger event. </w:t>
            </w:r>
            <w:proofErr w:type="gramStart"/>
            <w:r>
              <w:rPr>
                <w:rFonts w:eastAsia="PMingLiU"/>
                <w:iCs/>
                <w:color w:val="000000"/>
                <w:sz w:val="18"/>
                <w:szCs w:val="18"/>
                <w:lang w:eastAsia="zh-CN"/>
              </w:rPr>
              <w:t>So</w:t>
            </w:r>
            <w:proofErr w:type="gramEnd"/>
            <w:r>
              <w:rPr>
                <w:rFonts w:eastAsia="PMingLiU"/>
                <w:iCs/>
                <w:color w:val="000000"/>
                <w:sz w:val="18"/>
                <w:szCs w:val="18"/>
                <w:lang w:eastAsia="zh-CN"/>
              </w:rPr>
              <w:t xml:space="preserve"> we </w:t>
            </w:r>
            <w:r>
              <w:rPr>
                <w:rFonts w:eastAsia="PMingLiU"/>
                <w:iCs/>
                <w:color w:val="000000"/>
                <w:sz w:val="18"/>
                <w:szCs w:val="18"/>
                <w:lang w:eastAsia="zh-CN"/>
              </w:rPr>
              <w:lastRenderedPageBreak/>
              <w:t>think one thing to be discuss is whether the current beam (i.e. M-</w:t>
            </w:r>
            <w:proofErr w:type="spellStart"/>
            <w:r>
              <w:rPr>
                <w:rFonts w:eastAsia="PMingLiU"/>
                <w:iCs/>
                <w:color w:val="000000"/>
                <w:sz w:val="18"/>
                <w:szCs w:val="18"/>
                <w:lang w:eastAsia="zh-CN"/>
              </w:rPr>
              <w:t>th</w:t>
            </w:r>
            <w:proofErr w:type="spellEnd"/>
            <w:r>
              <w:rPr>
                <w:rFonts w:eastAsia="PMingLiU"/>
                <w:iCs/>
                <w:color w:val="000000"/>
                <w:sz w:val="18"/>
                <w:szCs w:val="18"/>
                <w:lang w:eastAsia="zh-CN"/>
              </w:rPr>
              <w:t xml:space="preserve"> best quality TCI state) needs to be assessed for each event instance.</w:t>
            </w:r>
          </w:p>
          <w:p w14:paraId="4B21784D" w14:textId="77777777" w:rsidR="00F173C1" w:rsidRDefault="00165D0F">
            <w:pPr>
              <w:overflowPunct w:val="0"/>
              <w:autoSpaceDE w:val="0"/>
              <w:autoSpaceDN w:val="0"/>
              <w:adjustRightInd w:val="0"/>
              <w:jc w:val="both"/>
              <w:textAlignment w:val="baseline"/>
              <w:rPr>
                <w:rFonts w:eastAsia="PMingLiU"/>
                <w:iCs/>
                <w:color w:val="FF0000"/>
                <w:sz w:val="18"/>
                <w:szCs w:val="18"/>
                <w:lang w:eastAsia="zh-CN"/>
              </w:rPr>
            </w:pPr>
            <w:r>
              <w:rPr>
                <w:rFonts w:eastAsia="PMingLiU"/>
                <w:iCs/>
                <w:color w:val="000000"/>
                <w:sz w:val="18"/>
                <w:szCs w:val="18"/>
                <w:lang w:eastAsia="zh-CN"/>
              </w:rPr>
              <w:t xml:space="preserve"> </w:t>
            </w:r>
            <w:r>
              <w:rPr>
                <w:rFonts w:eastAsia="PMingLiU"/>
                <w:iCs/>
                <w:color w:val="FF0000"/>
                <w:sz w:val="18"/>
                <w:szCs w:val="18"/>
                <w:lang w:eastAsia="zh-CN"/>
              </w:rPr>
              <w:t>FFS: For event-7, whether the M-</w:t>
            </w:r>
            <w:proofErr w:type="spellStart"/>
            <w:r>
              <w:rPr>
                <w:rFonts w:eastAsia="PMingLiU"/>
                <w:iCs/>
                <w:color w:val="FF0000"/>
                <w:sz w:val="18"/>
                <w:szCs w:val="18"/>
                <w:lang w:eastAsia="zh-CN"/>
              </w:rPr>
              <w:t>th</w:t>
            </w:r>
            <w:proofErr w:type="spellEnd"/>
            <w:r>
              <w:rPr>
                <w:rFonts w:eastAsia="PMingLiU"/>
                <w:iCs/>
                <w:color w:val="FF0000"/>
                <w:sz w:val="18"/>
                <w:szCs w:val="18"/>
                <w:lang w:eastAsia="zh-CN"/>
              </w:rPr>
              <w:t xml:space="preserve"> best quality TCI state needs to be assessed at each event-7 instance.</w:t>
            </w:r>
          </w:p>
          <w:p w14:paraId="5E10F584" w14:textId="77777777" w:rsidR="00F173C1" w:rsidRDefault="00165D0F">
            <w:pPr>
              <w:overflowPunct w:val="0"/>
              <w:autoSpaceDE w:val="0"/>
              <w:autoSpaceDN w:val="0"/>
              <w:adjustRightInd w:val="0"/>
              <w:textAlignment w:val="baseline"/>
              <w:rPr>
                <w:rFonts w:eastAsiaTheme="minorEastAsia"/>
                <w:bCs/>
                <w:color w:val="0000FF"/>
                <w:sz w:val="18"/>
                <w:szCs w:val="18"/>
              </w:rPr>
            </w:pPr>
            <w:r>
              <w:rPr>
                <w:rFonts w:eastAsiaTheme="minorEastAsia"/>
                <w:bCs/>
                <w:color w:val="0000FF"/>
                <w:sz w:val="18"/>
                <w:szCs w:val="18"/>
                <w:lang w:eastAsia="zh-CN"/>
              </w:rPr>
              <w:t>[Mod]: Got it. Similar comments as QC.</w:t>
            </w:r>
          </w:p>
          <w:p w14:paraId="4BA7B719" w14:textId="77777777" w:rsidR="00F173C1" w:rsidRDefault="00F173C1">
            <w:pPr>
              <w:overflowPunct w:val="0"/>
              <w:autoSpaceDE w:val="0"/>
              <w:autoSpaceDN w:val="0"/>
              <w:adjustRightInd w:val="0"/>
              <w:jc w:val="both"/>
              <w:textAlignment w:val="baseline"/>
              <w:rPr>
                <w:rFonts w:eastAsia="PMingLiU"/>
                <w:iCs/>
                <w:color w:val="000000"/>
                <w:sz w:val="18"/>
                <w:szCs w:val="18"/>
                <w:lang w:eastAsia="zh-CN"/>
              </w:rPr>
            </w:pPr>
          </w:p>
          <w:p w14:paraId="7C28145E" w14:textId="77777777" w:rsidR="00F173C1" w:rsidRDefault="00165D0F">
            <w:pPr>
              <w:overflowPunct w:val="0"/>
              <w:autoSpaceDE w:val="0"/>
              <w:autoSpaceDN w:val="0"/>
              <w:adjustRightInd w:val="0"/>
              <w:textAlignment w:val="baseline"/>
              <w:rPr>
                <w:color w:val="000000" w:themeColor="text1"/>
                <w:sz w:val="18"/>
                <w:szCs w:val="18"/>
                <w:lang w:eastAsia="zh-CN"/>
              </w:rPr>
            </w:pPr>
            <w:r>
              <w:rPr>
                <w:rFonts w:eastAsia="PMingLiU"/>
                <w:iCs/>
                <w:color w:val="000000"/>
                <w:sz w:val="18"/>
                <w:szCs w:val="18"/>
                <w:lang w:eastAsia="zh-CN"/>
              </w:rPr>
              <w:t xml:space="preserve"> </w:t>
            </w:r>
            <w:r>
              <w:rPr>
                <w:rFonts w:eastAsia="宋体"/>
                <w:b/>
                <w:bCs/>
                <w:iCs/>
                <w:color w:val="000000"/>
                <w:sz w:val="18"/>
                <w:szCs w:val="18"/>
              </w:rPr>
              <w:t xml:space="preserve">Proposal 5.3: </w:t>
            </w:r>
            <w:r>
              <w:rPr>
                <w:rFonts w:eastAsia="宋体"/>
                <w:iCs/>
                <w:color w:val="000000"/>
                <w:sz w:val="18"/>
                <w:szCs w:val="18"/>
              </w:rPr>
              <w:t>Fine</w:t>
            </w:r>
            <w:r>
              <w:rPr>
                <w:rFonts w:eastAsia="宋体" w:hint="eastAsia"/>
                <w:iCs/>
                <w:color w:val="000000"/>
                <w:sz w:val="18"/>
                <w:szCs w:val="18"/>
                <w:lang w:eastAsia="zh-CN"/>
              </w:rPr>
              <w:t>.</w:t>
            </w:r>
          </w:p>
        </w:tc>
      </w:tr>
      <w:tr w:rsidR="00F173C1" w14:paraId="28053B3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6BBE883" w14:textId="77777777" w:rsidR="00F173C1" w:rsidRDefault="00165D0F">
            <w:pPr>
              <w:snapToGrid w:val="0"/>
              <w:rPr>
                <w:color w:val="000000" w:themeColor="text1"/>
                <w:sz w:val="18"/>
                <w:szCs w:val="18"/>
                <w:lang w:eastAsia="zh-CN"/>
              </w:rPr>
            </w:pPr>
            <w:r>
              <w:rPr>
                <w:sz w:val="18"/>
                <w:szCs w:val="18"/>
                <w:lang w:eastAsia="zh-CN"/>
              </w:rPr>
              <w:lastRenderedPageBreak/>
              <w:t>FUTUREWEI</w:t>
            </w:r>
          </w:p>
        </w:tc>
        <w:tc>
          <w:tcPr>
            <w:tcW w:w="8479" w:type="dxa"/>
            <w:tcBorders>
              <w:top w:val="single" w:sz="4" w:space="0" w:color="auto"/>
              <w:left w:val="single" w:sz="4" w:space="0" w:color="auto"/>
              <w:bottom w:val="single" w:sz="4" w:space="0" w:color="auto"/>
              <w:right w:val="single" w:sz="4" w:space="0" w:color="auto"/>
            </w:tcBorders>
          </w:tcPr>
          <w:p w14:paraId="21D3E06E" w14:textId="77777777" w:rsidR="00F173C1" w:rsidRDefault="00165D0F">
            <w:pPr>
              <w:overflowPunct w:val="0"/>
              <w:autoSpaceDE w:val="0"/>
              <w:autoSpaceDN w:val="0"/>
              <w:adjustRightInd w:val="0"/>
              <w:jc w:val="both"/>
              <w:textAlignment w:val="baseline"/>
              <w:rPr>
                <w:rFonts w:eastAsia="Malgun Gothic"/>
                <w:iCs/>
                <w:color w:val="000000"/>
                <w:sz w:val="18"/>
                <w:szCs w:val="18"/>
              </w:rPr>
            </w:pPr>
            <w:r>
              <w:rPr>
                <w:rFonts w:eastAsia="宋体"/>
                <w:b/>
                <w:bCs/>
                <w:iCs/>
                <w:color w:val="000000"/>
                <w:sz w:val="18"/>
                <w:szCs w:val="18"/>
              </w:rPr>
              <w:t>Proposal 5.1:</w:t>
            </w:r>
            <w:r>
              <w:rPr>
                <w:rFonts w:eastAsia="宋体"/>
                <w:iCs/>
                <w:color w:val="000000"/>
                <w:sz w:val="18"/>
                <w:szCs w:val="18"/>
              </w:rPr>
              <w:t xml:space="preserve"> Support.</w:t>
            </w:r>
          </w:p>
          <w:p w14:paraId="58559295" w14:textId="77777777" w:rsidR="00F173C1" w:rsidRDefault="00F173C1">
            <w:pPr>
              <w:overflowPunct w:val="0"/>
              <w:autoSpaceDE w:val="0"/>
              <w:autoSpaceDN w:val="0"/>
              <w:adjustRightInd w:val="0"/>
              <w:jc w:val="both"/>
              <w:textAlignment w:val="baseline"/>
              <w:rPr>
                <w:rFonts w:eastAsia="PMingLiU"/>
                <w:b/>
                <w:bCs/>
                <w:iCs/>
                <w:color w:val="000000"/>
                <w:sz w:val="18"/>
                <w:szCs w:val="18"/>
                <w:lang w:eastAsia="zh-TW"/>
              </w:rPr>
            </w:pPr>
          </w:p>
          <w:p w14:paraId="65E547ED" w14:textId="77777777" w:rsidR="00F173C1" w:rsidRDefault="00165D0F">
            <w:pPr>
              <w:overflowPunct w:val="0"/>
              <w:autoSpaceDE w:val="0"/>
              <w:autoSpaceDN w:val="0"/>
              <w:adjustRightInd w:val="0"/>
              <w:textAlignment w:val="baseline"/>
              <w:rPr>
                <w:color w:val="000000" w:themeColor="text1"/>
                <w:sz w:val="18"/>
                <w:szCs w:val="18"/>
                <w:lang w:eastAsia="zh-CN"/>
              </w:rPr>
            </w:pPr>
            <w:r>
              <w:rPr>
                <w:rFonts w:eastAsia="宋体"/>
                <w:b/>
                <w:bCs/>
                <w:iCs/>
                <w:color w:val="000000"/>
                <w:sz w:val="18"/>
                <w:szCs w:val="18"/>
              </w:rPr>
              <w:t xml:space="preserve">Proposal 5.3: </w:t>
            </w:r>
            <w:r>
              <w:rPr>
                <w:rFonts w:eastAsia="宋体"/>
                <w:iCs/>
                <w:color w:val="000000"/>
                <w:sz w:val="18"/>
                <w:szCs w:val="18"/>
              </w:rPr>
              <w:t>Fine with the proposal.</w:t>
            </w:r>
            <w:r>
              <w:rPr>
                <w:rFonts w:eastAsia="宋体"/>
                <w:b/>
                <w:bCs/>
                <w:iCs/>
                <w:color w:val="000000"/>
                <w:sz w:val="18"/>
                <w:szCs w:val="18"/>
              </w:rPr>
              <w:t xml:space="preserve"> </w:t>
            </w:r>
          </w:p>
        </w:tc>
      </w:tr>
      <w:tr w:rsidR="00F173C1" w14:paraId="339041B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BBDB14D" w14:textId="77777777" w:rsidR="00F173C1" w:rsidRDefault="00165D0F">
            <w:pPr>
              <w:snapToGrid w:val="0"/>
              <w:rPr>
                <w:color w:val="000000" w:themeColor="text1"/>
                <w:sz w:val="18"/>
                <w:szCs w:val="18"/>
                <w:lang w:eastAsia="zh-CN"/>
              </w:rPr>
            </w:pPr>
            <w:r>
              <w:rPr>
                <w:rFonts w:eastAsia="Malgun Gothic" w:hint="eastAsia"/>
                <w:color w:val="000000" w:themeColor="text1"/>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14:paraId="6747CEA2" w14:textId="77777777" w:rsidR="00F173C1" w:rsidRDefault="00165D0F">
            <w:pPr>
              <w:overflowPunct w:val="0"/>
              <w:autoSpaceDE w:val="0"/>
              <w:autoSpaceDN w:val="0"/>
              <w:adjustRightInd w:val="0"/>
              <w:textAlignment w:val="baseline"/>
              <w:rPr>
                <w:b/>
                <w:bCs/>
                <w:color w:val="000000" w:themeColor="text1"/>
                <w:sz w:val="18"/>
                <w:szCs w:val="18"/>
              </w:rPr>
            </w:pPr>
            <w:r>
              <w:rPr>
                <w:rFonts w:hint="eastAsia"/>
                <w:b/>
                <w:bCs/>
                <w:color w:val="000000" w:themeColor="text1"/>
                <w:sz w:val="18"/>
                <w:szCs w:val="18"/>
              </w:rPr>
              <w:t xml:space="preserve">Issue </w:t>
            </w:r>
            <w:r>
              <w:rPr>
                <w:b/>
                <w:bCs/>
                <w:color w:val="000000" w:themeColor="text1"/>
                <w:sz w:val="18"/>
                <w:szCs w:val="18"/>
              </w:rPr>
              <w:t>5.1</w:t>
            </w:r>
          </w:p>
          <w:p w14:paraId="48CEF9D6" w14:textId="77777777" w:rsidR="00F173C1" w:rsidRDefault="00165D0F">
            <w:pPr>
              <w:overflowPunct w:val="0"/>
              <w:autoSpaceDE w:val="0"/>
              <w:autoSpaceDN w:val="0"/>
              <w:adjustRightInd w:val="0"/>
              <w:textAlignment w:val="baseline"/>
              <w:rPr>
                <w:color w:val="000000" w:themeColor="text1"/>
                <w:sz w:val="18"/>
                <w:szCs w:val="18"/>
              </w:rPr>
            </w:pPr>
            <w:r>
              <w:rPr>
                <w:rFonts w:hint="eastAsia"/>
                <w:color w:val="000000" w:themeColor="text1"/>
                <w:sz w:val="18"/>
                <w:szCs w:val="18"/>
              </w:rPr>
              <w:t>We support Proposal 5.1.</w:t>
            </w:r>
          </w:p>
          <w:p w14:paraId="4753708A" w14:textId="77777777" w:rsidR="00F173C1" w:rsidRDefault="00F173C1">
            <w:pPr>
              <w:overflowPunct w:val="0"/>
              <w:autoSpaceDE w:val="0"/>
              <w:autoSpaceDN w:val="0"/>
              <w:adjustRightInd w:val="0"/>
              <w:textAlignment w:val="baseline"/>
              <w:rPr>
                <w:color w:val="000000" w:themeColor="text1"/>
                <w:sz w:val="18"/>
                <w:szCs w:val="18"/>
              </w:rPr>
            </w:pPr>
          </w:p>
          <w:p w14:paraId="67114A41" w14:textId="77777777" w:rsidR="00F173C1" w:rsidRDefault="00165D0F">
            <w:pPr>
              <w:overflowPunct w:val="0"/>
              <w:autoSpaceDE w:val="0"/>
              <w:autoSpaceDN w:val="0"/>
              <w:adjustRightInd w:val="0"/>
              <w:textAlignment w:val="baseline"/>
              <w:rPr>
                <w:b/>
                <w:bCs/>
                <w:color w:val="000000" w:themeColor="text1"/>
                <w:sz w:val="18"/>
                <w:szCs w:val="18"/>
              </w:rPr>
            </w:pPr>
            <w:r>
              <w:rPr>
                <w:rFonts w:hint="eastAsia"/>
                <w:b/>
                <w:bCs/>
                <w:color w:val="000000" w:themeColor="text1"/>
                <w:sz w:val="18"/>
                <w:szCs w:val="18"/>
              </w:rPr>
              <w:t xml:space="preserve">Issue </w:t>
            </w:r>
            <w:r>
              <w:rPr>
                <w:b/>
                <w:bCs/>
                <w:color w:val="000000" w:themeColor="text1"/>
                <w:sz w:val="18"/>
                <w:szCs w:val="18"/>
              </w:rPr>
              <w:t>5.3</w:t>
            </w:r>
          </w:p>
          <w:p w14:paraId="1D5A7D93" w14:textId="77777777" w:rsidR="00F173C1" w:rsidRDefault="00165D0F">
            <w:pPr>
              <w:snapToGrid w:val="0"/>
              <w:rPr>
                <w:color w:val="000000" w:themeColor="text1"/>
                <w:sz w:val="18"/>
                <w:szCs w:val="18"/>
                <w:lang w:eastAsia="zh-CN"/>
              </w:rPr>
            </w:pPr>
            <w:r>
              <w:rPr>
                <w:rFonts w:hint="eastAsia"/>
                <w:color w:val="000000" w:themeColor="text1"/>
                <w:sz w:val="18"/>
                <w:szCs w:val="18"/>
              </w:rPr>
              <w:t>Q5.3</w:t>
            </w:r>
            <w:r>
              <w:rPr>
                <w:color w:val="000000" w:themeColor="text1"/>
                <w:sz w:val="18"/>
                <w:szCs w:val="18"/>
              </w:rPr>
              <w:t xml:space="preserve">: </w:t>
            </w:r>
            <w:r>
              <w:rPr>
                <w:rFonts w:hint="eastAsia"/>
                <w:color w:val="000000" w:themeColor="text1"/>
                <w:sz w:val="18"/>
                <w:szCs w:val="18"/>
              </w:rPr>
              <w:t>we think the d</w:t>
            </w:r>
            <w:r>
              <w:rPr>
                <w:color w:val="000000" w:themeColor="text1"/>
                <w:sz w:val="18"/>
                <w:szCs w:val="18"/>
              </w:rPr>
              <w:t>efinition of M should be clarified</w:t>
            </w:r>
            <w:r>
              <w:rPr>
                <w:rFonts w:hint="eastAsia"/>
                <w:color w:val="000000" w:themeColor="text1"/>
                <w:sz w:val="18"/>
                <w:szCs w:val="18"/>
              </w:rPr>
              <w:t>. By utilizing the Event-2 design, the same time window-based triggering mechanism can be applied to Event-7 to enhance robustness. However, within the time window, the TCI state with the M-</w:t>
            </w:r>
            <w:proofErr w:type="spellStart"/>
            <w:r>
              <w:rPr>
                <w:rFonts w:hint="eastAsia"/>
                <w:color w:val="000000" w:themeColor="text1"/>
                <w:sz w:val="18"/>
                <w:szCs w:val="18"/>
              </w:rPr>
              <w:t>th</w:t>
            </w:r>
            <w:proofErr w:type="spellEnd"/>
            <w:r>
              <w:rPr>
                <w:rFonts w:hint="eastAsia"/>
                <w:color w:val="000000" w:themeColor="text1"/>
                <w:sz w:val="18"/>
                <w:szCs w:val="18"/>
              </w:rPr>
              <w:t xml:space="preserve"> best quality may change across different event evaluation occasions, making the event definition ambiguous.</w:t>
            </w:r>
          </w:p>
        </w:tc>
      </w:tr>
      <w:tr w:rsidR="00F173C1" w14:paraId="16E4607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0354CF0" w14:textId="77777777" w:rsidR="00F173C1" w:rsidRDefault="00165D0F">
            <w:pPr>
              <w:snapToGrid w:val="0"/>
              <w:rPr>
                <w:color w:val="000000" w:themeColor="text1"/>
                <w:sz w:val="18"/>
                <w:szCs w:val="18"/>
                <w:lang w:eastAsia="zh-CN"/>
              </w:rPr>
            </w:pPr>
            <w:r>
              <w:rPr>
                <w:color w:val="000000" w:themeColor="text1"/>
                <w:sz w:val="18"/>
                <w:szCs w:val="18"/>
                <w:lang w:eastAsia="zh-CN"/>
              </w:rPr>
              <w:t xml:space="preserve">Huawei, </w:t>
            </w:r>
            <w:proofErr w:type="spellStart"/>
            <w:r>
              <w:rPr>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57D57604" w14:textId="77777777" w:rsidR="00F173C1" w:rsidRDefault="00165D0F">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5.1:</w:t>
            </w:r>
            <w:r>
              <w:rPr>
                <w:color w:val="000000" w:themeColor="text1"/>
                <w:sz w:val="18"/>
                <w:szCs w:val="18"/>
                <w:lang w:eastAsia="zh-CN"/>
              </w:rPr>
              <w:t xml:space="preserve"> Support confirming the WA. </w:t>
            </w:r>
          </w:p>
          <w:p w14:paraId="331D67B2" w14:textId="77777777" w:rsidR="00F173C1" w:rsidRDefault="00F173C1">
            <w:pPr>
              <w:overflowPunct w:val="0"/>
              <w:autoSpaceDE w:val="0"/>
              <w:autoSpaceDN w:val="0"/>
              <w:adjustRightInd w:val="0"/>
              <w:textAlignment w:val="baseline"/>
              <w:rPr>
                <w:color w:val="000000" w:themeColor="text1"/>
                <w:sz w:val="18"/>
                <w:szCs w:val="18"/>
                <w:lang w:eastAsia="zh-CN"/>
              </w:rPr>
            </w:pPr>
          </w:p>
          <w:p w14:paraId="0A1FF541" w14:textId="77777777" w:rsidR="00F173C1" w:rsidRDefault="00165D0F">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Q5.2/Q5.3:</w:t>
            </w:r>
            <w:r>
              <w:rPr>
                <w:color w:val="000000" w:themeColor="text1"/>
                <w:sz w:val="18"/>
                <w:szCs w:val="18"/>
                <w:lang w:eastAsia="zh-CN"/>
              </w:rPr>
              <w:t xml:space="preserve"> One issue to consider is that, unless dedicated first PUCCH resources are exclusively configured for each event-1, event-2, and event-7(which seems to be an unnecessary/resource wasteful solution), it seems that including event-id in the report is inevitable.</w:t>
            </w:r>
          </w:p>
          <w:p w14:paraId="07106D13" w14:textId="77777777" w:rsidR="00F173C1" w:rsidRDefault="00165D0F">
            <w:pPr>
              <w:overflowPunct w:val="0"/>
              <w:autoSpaceDE w:val="0"/>
              <w:autoSpaceDN w:val="0"/>
              <w:adjustRightInd w:val="0"/>
              <w:textAlignment w:val="baseline"/>
              <w:rPr>
                <w:rFonts w:eastAsiaTheme="minorEastAsia"/>
                <w:bCs/>
                <w:color w:val="0000FF"/>
                <w:sz w:val="18"/>
                <w:szCs w:val="18"/>
              </w:rPr>
            </w:pPr>
            <w:r>
              <w:rPr>
                <w:rFonts w:eastAsiaTheme="minorEastAsia"/>
                <w:bCs/>
                <w:color w:val="0000FF"/>
                <w:sz w:val="18"/>
                <w:szCs w:val="18"/>
                <w:lang w:eastAsia="zh-CN"/>
              </w:rPr>
              <w:t xml:space="preserve">[Mod]: Got it. Similar comments as </w:t>
            </w:r>
            <w:proofErr w:type="spellStart"/>
            <w:r>
              <w:rPr>
                <w:rFonts w:eastAsiaTheme="minorEastAsia"/>
                <w:bCs/>
                <w:color w:val="0000FF"/>
                <w:sz w:val="18"/>
                <w:szCs w:val="18"/>
                <w:lang w:eastAsia="zh-CN"/>
              </w:rPr>
              <w:t>xiaomi</w:t>
            </w:r>
            <w:proofErr w:type="spellEnd"/>
            <w:r>
              <w:rPr>
                <w:rFonts w:eastAsiaTheme="minorEastAsia"/>
                <w:bCs/>
                <w:color w:val="0000FF"/>
                <w:sz w:val="18"/>
                <w:szCs w:val="18"/>
                <w:lang w:eastAsia="zh-CN"/>
              </w:rPr>
              <w:t xml:space="preserve"> and ZTE.</w:t>
            </w:r>
          </w:p>
          <w:p w14:paraId="1C3516B2" w14:textId="77777777" w:rsidR="00F173C1" w:rsidRDefault="00F173C1">
            <w:pPr>
              <w:overflowPunct w:val="0"/>
              <w:autoSpaceDE w:val="0"/>
              <w:autoSpaceDN w:val="0"/>
              <w:adjustRightInd w:val="0"/>
              <w:textAlignment w:val="baseline"/>
              <w:rPr>
                <w:color w:val="000000" w:themeColor="text1"/>
                <w:sz w:val="18"/>
                <w:szCs w:val="18"/>
                <w:lang w:eastAsia="zh-CN"/>
              </w:rPr>
            </w:pPr>
          </w:p>
          <w:p w14:paraId="3BB46542" w14:textId="77777777" w:rsidR="00F173C1" w:rsidRDefault="00165D0F">
            <w:pPr>
              <w:overflowPunct w:val="0"/>
              <w:autoSpaceDE w:val="0"/>
              <w:autoSpaceDN w:val="0"/>
              <w:adjustRightInd w:val="0"/>
              <w:textAlignment w:val="baseline"/>
              <w:rPr>
                <w:b/>
                <w:color w:val="000000" w:themeColor="text1"/>
                <w:sz w:val="18"/>
                <w:szCs w:val="18"/>
                <w:lang w:eastAsia="zh-CN"/>
              </w:rPr>
            </w:pPr>
            <w:r>
              <w:rPr>
                <w:b/>
                <w:color w:val="000000" w:themeColor="text1"/>
                <w:sz w:val="18"/>
                <w:szCs w:val="18"/>
                <w:lang w:eastAsia="zh-CN"/>
              </w:rPr>
              <w:t xml:space="preserve">Proposal 5.3:   </w:t>
            </w:r>
            <w:r>
              <w:rPr>
                <w:color w:val="000000" w:themeColor="text1"/>
                <w:sz w:val="18"/>
                <w:szCs w:val="18"/>
                <w:lang w:eastAsia="zh-CN"/>
              </w:rPr>
              <w:t>It doesn’t seem necessary to support all values from 1 to 8. Also note that for M=1, in practice, event-7 and event-2 would be equivalent. Suggest M</w:t>
            </w:r>
            <w:proofErr w:type="gramStart"/>
            <w:r>
              <w:rPr>
                <w:color w:val="000000" w:themeColor="text1"/>
                <w:sz w:val="18"/>
                <w:szCs w:val="18"/>
                <w:lang w:eastAsia="zh-CN"/>
              </w:rPr>
              <w:t>={</w:t>
            </w:r>
            <w:proofErr w:type="gramEnd"/>
            <w:r>
              <w:rPr>
                <w:color w:val="000000" w:themeColor="text1"/>
                <w:sz w:val="18"/>
                <w:szCs w:val="18"/>
                <w:lang w:eastAsia="zh-CN"/>
              </w:rPr>
              <w:t xml:space="preserve">2, 4, 6, 8}. </w:t>
            </w:r>
          </w:p>
          <w:p w14:paraId="129D7078" w14:textId="77777777" w:rsidR="00F173C1" w:rsidRDefault="00F173C1">
            <w:pPr>
              <w:overflowPunct w:val="0"/>
              <w:autoSpaceDE w:val="0"/>
              <w:autoSpaceDN w:val="0"/>
              <w:adjustRightInd w:val="0"/>
              <w:textAlignment w:val="baseline"/>
              <w:rPr>
                <w:color w:val="000000" w:themeColor="text1"/>
                <w:sz w:val="18"/>
                <w:szCs w:val="18"/>
                <w:lang w:eastAsia="zh-CN"/>
              </w:rPr>
            </w:pPr>
          </w:p>
          <w:p w14:paraId="3CF056C1" w14:textId="77777777" w:rsidR="00F173C1" w:rsidRDefault="00F173C1">
            <w:pPr>
              <w:overflowPunct w:val="0"/>
              <w:autoSpaceDE w:val="0"/>
              <w:autoSpaceDN w:val="0"/>
              <w:adjustRightInd w:val="0"/>
              <w:textAlignment w:val="baseline"/>
              <w:rPr>
                <w:color w:val="000000" w:themeColor="text1"/>
                <w:sz w:val="18"/>
                <w:szCs w:val="18"/>
                <w:lang w:eastAsia="zh-CN"/>
              </w:rPr>
            </w:pPr>
          </w:p>
          <w:p w14:paraId="6B3CF590" w14:textId="77777777" w:rsidR="00F173C1" w:rsidRDefault="00F173C1">
            <w:pPr>
              <w:overflowPunct w:val="0"/>
              <w:autoSpaceDE w:val="0"/>
              <w:autoSpaceDN w:val="0"/>
              <w:adjustRightInd w:val="0"/>
              <w:textAlignment w:val="baseline"/>
              <w:rPr>
                <w:color w:val="000000" w:themeColor="text1"/>
                <w:sz w:val="18"/>
                <w:szCs w:val="18"/>
                <w:lang w:eastAsia="zh-CN"/>
              </w:rPr>
            </w:pPr>
          </w:p>
          <w:p w14:paraId="1CA59225" w14:textId="77777777" w:rsidR="00F173C1" w:rsidRDefault="00F173C1">
            <w:pPr>
              <w:overflowPunct w:val="0"/>
              <w:autoSpaceDE w:val="0"/>
              <w:autoSpaceDN w:val="0"/>
              <w:adjustRightInd w:val="0"/>
              <w:textAlignment w:val="baseline"/>
              <w:rPr>
                <w:color w:val="000000" w:themeColor="text1"/>
                <w:sz w:val="18"/>
                <w:szCs w:val="18"/>
                <w:lang w:eastAsia="zh-CN"/>
              </w:rPr>
            </w:pPr>
          </w:p>
        </w:tc>
      </w:tr>
      <w:tr w:rsidR="00F173C1" w14:paraId="00E7C7B3" w14:textId="77777777">
        <w:trPr>
          <w:trHeight w:val="215"/>
        </w:trPr>
        <w:tc>
          <w:tcPr>
            <w:tcW w:w="1506" w:type="dxa"/>
          </w:tcPr>
          <w:p w14:paraId="5254C86F" w14:textId="77777777" w:rsidR="00F173C1" w:rsidRDefault="00165D0F">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Lenovo</w:t>
            </w:r>
          </w:p>
        </w:tc>
        <w:tc>
          <w:tcPr>
            <w:tcW w:w="8479" w:type="dxa"/>
          </w:tcPr>
          <w:p w14:paraId="199A2E0E" w14:textId="77777777" w:rsidR="00F173C1" w:rsidRDefault="00165D0F">
            <w:pPr>
              <w:overflowPunct w:val="0"/>
              <w:autoSpaceDE w:val="0"/>
              <w:autoSpaceDN w:val="0"/>
              <w:adjustRightInd w:val="0"/>
              <w:textAlignment w:val="baseline"/>
              <w:rPr>
                <w:rFonts w:eastAsia="宋体"/>
                <w:iCs/>
                <w:color w:val="000000"/>
                <w:sz w:val="20"/>
                <w:szCs w:val="20"/>
                <w:lang w:eastAsia="zh-CN"/>
              </w:rPr>
            </w:pPr>
            <w:r>
              <w:rPr>
                <w:rFonts w:eastAsia="宋体"/>
                <w:b/>
                <w:bCs/>
                <w:iCs/>
                <w:color w:val="000000"/>
                <w:sz w:val="20"/>
                <w:szCs w:val="20"/>
              </w:rPr>
              <w:t>Proposal 5.1:</w:t>
            </w:r>
            <w:r>
              <w:rPr>
                <w:rFonts w:eastAsia="宋体" w:hint="eastAsia"/>
                <w:iCs/>
                <w:color w:val="000000"/>
                <w:sz w:val="20"/>
                <w:szCs w:val="20"/>
                <w:lang w:eastAsia="zh-CN"/>
              </w:rPr>
              <w:t xml:space="preserve"> Support.</w:t>
            </w:r>
          </w:p>
          <w:p w14:paraId="4AE59FDC" w14:textId="77777777" w:rsidR="00F173C1" w:rsidRDefault="00F173C1">
            <w:pPr>
              <w:overflowPunct w:val="0"/>
              <w:autoSpaceDE w:val="0"/>
              <w:autoSpaceDN w:val="0"/>
              <w:adjustRightInd w:val="0"/>
              <w:textAlignment w:val="baseline"/>
              <w:rPr>
                <w:rFonts w:eastAsia="宋体"/>
                <w:iCs/>
                <w:color w:val="000000"/>
                <w:sz w:val="20"/>
                <w:szCs w:val="20"/>
                <w:lang w:eastAsia="zh-CN"/>
              </w:rPr>
            </w:pPr>
          </w:p>
          <w:p w14:paraId="66328D6A" w14:textId="77777777" w:rsidR="00F173C1" w:rsidRDefault="00165D0F">
            <w:pPr>
              <w:overflowPunct w:val="0"/>
              <w:autoSpaceDE w:val="0"/>
              <w:autoSpaceDN w:val="0"/>
              <w:adjustRightInd w:val="0"/>
              <w:textAlignment w:val="baseline"/>
              <w:rPr>
                <w:rFonts w:eastAsia="宋体"/>
                <w:iCs/>
                <w:color w:val="000000"/>
                <w:sz w:val="20"/>
                <w:szCs w:val="20"/>
                <w:lang w:eastAsia="zh-CN"/>
              </w:rPr>
            </w:pPr>
            <w:r>
              <w:rPr>
                <w:rFonts w:eastAsia="宋体"/>
                <w:b/>
                <w:bCs/>
                <w:iCs/>
                <w:color w:val="000000"/>
                <w:sz w:val="20"/>
                <w:szCs w:val="20"/>
              </w:rPr>
              <w:t>Proposal 5.</w:t>
            </w:r>
            <w:r>
              <w:rPr>
                <w:rFonts w:eastAsia="宋体" w:hint="eastAsia"/>
                <w:b/>
                <w:bCs/>
                <w:iCs/>
                <w:color w:val="000000"/>
                <w:sz w:val="20"/>
                <w:szCs w:val="20"/>
                <w:lang w:eastAsia="zh-CN"/>
              </w:rPr>
              <w:t>3</w:t>
            </w:r>
            <w:r>
              <w:rPr>
                <w:rFonts w:eastAsia="宋体"/>
                <w:b/>
                <w:bCs/>
                <w:iCs/>
                <w:color w:val="000000"/>
                <w:sz w:val="20"/>
                <w:szCs w:val="20"/>
              </w:rPr>
              <w:t>:</w:t>
            </w:r>
            <w:r>
              <w:rPr>
                <w:rFonts w:eastAsia="宋体" w:hint="eastAsia"/>
                <w:iCs/>
                <w:color w:val="000000"/>
                <w:sz w:val="20"/>
                <w:szCs w:val="20"/>
                <w:lang w:eastAsia="zh-CN"/>
              </w:rPr>
              <w:t xml:space="preserve"> Support.</w:t>
            </w:r>
          </w:p>
          <w:p w14:paraId="3C681B30" w14:textId="77777777" w:rsidR="00F173C1" w:rsidRDefault="00F173C1">
            <w:pPr>
              <w:snapToGrid w:val="0"/>
              <w:rPr>
                <w:rFonts w:eastAsia="MS Mincho"/>
                <w:color w:val="000000" w:themeColor="text1"/>
                <w:sz w:val="18"/>
                <w:szCs w:val="18"/>
                <w:lang w:eastAsia="ja-JP"/>
              </w:rPr>
            </w:pPr>
          </w:p>
        </w:tc>
      </w:tr>
      <w:tr w:rsidR="00F173C1" w14:paraId="50B73C5D" w14:textId="77777777">
        <w:trPr>
          <w:trHeight w:val="215"/>
        </w:trPr>
        <w:tc>
          <w:tcPr>
            <w:tcW w:w="1506" w:type="dxa"/>
          </w:tcPr>
          <w:p w14:paraId="56E4C789" w14:textId="77777777" w:rsidR="00F173C1" w:rsidRDefault="00165D0F">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w:t>
            </w:r>
            <w:r>
              <w:rPr>
                <w:rFonts w:eastAsia="MS Mincho"/>
                <w:color w:val="000000" w:themeColor="text1"/>
                <w:sz w:val="18"/>
                <w:szCs w:val="18"/>
                <w:lang w:eastAsia="ja-JP"/>
              </w:rPr>
              <w:t>harp</w:t>
            </w:r>
          </w:p>
        </w:tc>
        <w:tc>
          <w:tcPr>
            <w:tcW w:w="8479" w:type="dxa"/>
          </w:tcPr>
          <w:p w14:paraId="21C7C4BD" w14:textId="77777777" w:rsidR="00F173C1" w:rsidRDefault="00165D0F">
            <w:pPr>
              <w:overflowPunct w:val="0"/>
              <w:autoSpaceDE w:val="0"/>
              <w:autoSpaceDN w:val="0"/>
              <w:adjustRightInd w:val="0"/>
              <w:jc w:val="both"/>
              <w:textAlignment w:val="baseline"/>
              <w:rPr>
                <w:rFonts w:eastAsia="MS Mincho"/>
                <w:iCs/>
                <w:color w:val="000000"/>
                <w:sz w:val="18"/>
                <w:szCs w:val="18"/>
                <w:lang w:eastAsia="ja-JP"/>
              </w:rPr>
            </w:pPr>
            <w:r>
              <w:rPr>
                <w:rFonts w:eastAsia="MS Mincho" w:hint="eastAsia"/>
                <w:b/>
                <w:bCs/>
                <w:iCs/>
                <w:color w:val="000000"/>
                <w:sz w:val="18"/>
                <w:szCs w:val="18"/>
                <w:lang w:eastAsia="ja-JP"/>
              </w:rPr>
              <w:t>P</w:t>
            </w:r>
            <w:r>
              <w:rPr>
                <w:rFonts w:eastAsia="MS Mincho"/>
                <w:b/>
                <w:bCs/>
                <w:iCs/>
                <w:color w:val="000000"/>
                <w:sz w:val="18"/>
                <w:szCs w:val="18"/>
                <w:lang w:eastAsia="ja-JP"/>
              </w:rPr>
              <w:t xml:space="preserve">roposal 5.1: </w:t>
            </w:r>
            <w:r>
              <w:rPr>
                <w:rFonts w:eastAsia="MS Mincho"/>
                <w:iCs/>
                <w:color w:val="000000"/>
                <w:sz w:val="18"/>
                <w:szCs w:val="18"/>
                <w:lang w:eastAsia="ja-JP"/>
              </w:rPr>
              <w:t>Support.</w:t>
            </w:r>
          </w:p>
          <w:p w14:paraId="07D3502B" w14:textId="77777777" w:rsidR="00F173C1" w:rsidRDefault="00165D0F">
            <w:pPr>
              <w:overflowPunct w:val="0"/>
              <w:autoSpaceDE w:val="0"/>
              <w:autoSpaceDN w:val="0"/>
              <w:adjustRightInd w:val="0"/>
              <w:textAlignment w:val="baseline"/>
              <w:rPr>
                <w:rFonts w:eastAsia="宋体"/>
                <w:b/>
                <w:bCs/>
                <w:iCs/>
                <w:color w:val="000000"/>
                <w:sz w:val="20"/>
                <w:szCs w:val="20"/>
              </w:rPr>
            </w:pPr>
            <w:r>
              <w:rPr>
                <w:rFonts w:eastAsia="MS Mincho" w:hint="eastAsia"/>
                <w:b/>
                <w:bCs/>
                <w:iCs/>
                <w:color w:val="000000"/>
                <w:sz w:val="18"/>
                <w:szCs w:val="18"/>
                <w:lang w:eastAsia="ja-JP"/>
              </w:rPr>
              <w:t>P</w:t>
            </w:r>
            <w:r>
              <w:rPr>
                <w:rFonts w:eastAsia="MS Mincho"/>
                <w:b/>
                <w:bCs/>
                <w:iCs/>
                <w:color w:val="000000"/>
                <w:sz w:val="18"/>
                <w:szCs w:val="18"/>
                <w:lang w:eastAsia="ja-JP"/>
              </w:rPr>
              <w:t xml:space="preserve">roposal 5.3: </w:t>
            </w:r>
            <w:r>
              <w:rPr>
                <w:rFonts w:eastAsia="MS Mincho"/>
                <w:iCs/>
                <w:color w:val="000000"/>
                <w:sz w:val="18"/>
                <w:szCs w:val="18"/>
                <w:lang w:eastAsia="ja-JP"/>
              </w:rPr>
              <w:t>Support.</w:t>
            </w:r>
          </w:p>
        </w:tc>
      </w:tr>
      <w:tr w:rsidR="00F173C1" w14:paraId="458006D3" w14:textId="77777777">
        <w:trPr>
          <w:trHeight w:val="215"/>
        </w:trPr>
        <w:tc>
          <w:tcPr>
            <w:tcW w:w="1506" w:type="dxa"/>
          </w:tcPr>
          <w:p w14:paraId="2093A536" w14:textId="77777777" w:rsidR="00F173C1" w:rsidRDefault="00165D0F">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8479" w:type="dxa"/>
          </w:tcPr>
          <w:p w14:paraId="5B35D1E5" w14:textId="77777777" w:rsidR="00F173C1" w:rsidRDefault="00165D0F">
            <w:pPr>
              <w:overflowPunct w:val="0"/>
              <w:autoSpaceDE w:val="0"/>
              <w:autoSpaceDN w:val="0"/>
              <w:adjustRightInd w:val="0"/>
              <w:textAlignment w:val="baseline"/>
              <w:rPr>
                <w:b/>
                <w:bCs/>
                <w:color w:val="000000" w:themeColor="text1"/>
                <w:sz w:val="18"/>
                <w:szCs w:val="18"/>
              </w:rPr>
            </w:pPr>
            <w:r>
              <w:rPr>
                <w:rFonts w:hint="eastAsia"/>
                <w:b/>
                <w:bCs/>
                <w:color w:val="000000" w:themeColor="text1"/>
                <w:sz w:val="18"/>
                <w:szCs w:val="18"/>
              </w:rPr>
              <w:t xml:space="preserve">Issue </w:t>
            </w:r>
            <w:r>
              <w:rPr>
                <w:b/>
                <w:bCs/>
                <w:color w:val="000000" w:themeColor="text1"/>
                <w:sz w:val="18"/>
                <w:szCs w:val="18"/>
              </w:rPr>
              <w:t>5.1</w:t>
            </w:r>
          </w:p>
          <w:p w14:paraId="3AC230C2" w14:textId="77777777" w:rsidR="00F173C1" w:rsidRDefault="00165D0F">
            <w:pPr>
              <w:overflowPunct w:val="0"/>
              <w:autoSpaceDE w:val="0"/>
              <w:autoSpaceDN w:val="0"/>
              <w:adjustRightInd w:val="0"/>
              <w:textAlignment w:val="baseline"/>
              <w:rPr>
                <w:color w:val="000000" w:themeColor="text1"/>
                <w:sz w:val="18"/>
                <w:szCs w:val="18"/>
              </w:rPr>
            </w:pPr>
            <w:r>
              <w:rPr>
                <w:rFonts w:hint="eastAsia"/>
                <w:color w:val="000000" w:themeColor="text1"/>
                <w:sz w:val="18"/>
                <w:szCs w:val="18"/>
              </w:rPr>
              <w:t>We support Proposal 5.1.</w:t>
            </w:r>
          </w:p>
          <w:p w14:paraId="46D551E7" w14:textId="77777777" w:rsidR="00F173C1" w:rsidRDefault="00F173C1">
            <w:pPr>
              <w:overflowPunct w:val="0"/>
              <w:autoSpaceDE w:val="0"/>
              <w:autoSpaceDN w:val="0"/>
              <w:adjustRightInd w:val="0"/>
              <w:textAlignment w:val="baseline"/>
              <w:rPr>
                <w:rFonts w:eastAsia="MS Mincho"/>
                <w:color w:val="000000" w:themeColor="text1"/>
                <w:sz w:val="18"/>
                <w:szCs w:val="18"/>
                <w:lang w:eastAsia="ja-JP"/>
              </w:rPr>
            </w:pPr>
          </w:p>
          <w:p w14:paraId="00B3D314" w14:textId="77777777" w:rsidR="00F173C1" w:rsidRDefault="00165D0F">
            <w:pPr>
              <w:overflowPunct w:val="0"/>
              <w:autoSpaceDE w:val="0"/>
              <w:autoSpaceDN w:val="0"/>
              <w:adjustRightInd w:val="0"/>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Issue 5.2</w:t>
            </w:r>
          </w:p>
          <w:p w14:paraId="0DB556AC" w14:textId="77777777" w:rsidR="00F173C1" w:rsidRDefault="00165D0F">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 xml:space="preserve">Nothing critical, but we can consider that the number of </w:t>
            </w:r>
            <w:r>
              <w:rPr>
                <w:rFonts w:eastAsiaTheme="minorEastAsia" w:hint="eastAsia"/>
                <w:color w:val="000000" w:themeColor="text1"/>
                <w:sz w:val="18"/>
                <w:szCs w:val="18"/>
                <w:lang w:eastAsia="zh-CN"/>
              </w:rPr>
              <w:t xml:space="preserve">new candidate </w:t>
            </w:r>
            <w:r>
              <w:rPr>
                <w:rFonts w:eastAsia="MS Mincho" w:hint="eastAsia"/>
                <w:color w:val="000000" w:themeColor="text1"/>
                <w:sz w:val="18"/>
                <w:szCs w:val="18"/>
                <w:lang w:eastAsia="ja-JP"/>
              </w:rPr>
              <w:t>beams in a report can be 0 and current beam is always reported.</w:t>
            </w:r>
          </w:p>
          <w:p w14:paraId="00CAC501" w14:textId="77777777" w:rsidR="00F173C1" w:rsidRDefault="00165D0F">
            <w:pPr>
              <w:overflowPunct w:val="0"/>
              <w:autoSpaceDE w:val="0"/>
              <w:autoSpaceDN w:val="0"/>
              <w:adjustRightInd w:val="0"/>
              <w:textAlignment w:val="baseline"/>
              <w:rPr>
                <w:rFonts w:eastAsiaTheme="minorEastAsia"/>
                <w:bCs/>
                <w:color w:val="0000FF"/>
                <w:sz w:val="18"/>
                <w:szCs w:val="18"/>
                <w:lang w:eastAsia="zh-CN"/>
              </w:rPr>
            </w:pPr>
            <w:r>
              <w:rPr>
                <w:rFonts w:eastAsiaTheme="minorEastAsia"/>
                <w:bCs/>
                <w:color w:val="0000FF"/>
                <w:sz w:val="18"/>
                <w:szCs w:val="18"/>
                <w:lang w:eastAsia="zh-CN"/>
              </w:rPr>
              <w:t>[Mod]: Got it.</w:t>
            </w:r>
          </w:p>
          <w:p w14:paraId="7DF45F09" w14:textId="77777777" w:rsidR="00F173C1" w:rsidRDefault="00F173C1">
            <w:pPr>
              <w:overflowPunct w:val="0"/>
              <w:autoSpaceDE w:val="0"/>
              <w:autoSpaceDN w:val="0"/>
              <w:adjustRightInd w:val="0"/>
              <w:textAlignment w:val="baseline"/>
              <w:rPr>
                <w:rFonts w:eastAsia="MS Mincho"/>
                <w:color w:val="000000" w:themeColor="text1"/>
                <w:sz w:val="18"/>
                <w:szCs w:val="18"/>
                <w:lang w:eastAsia="ja-JP"/>
              </w:rPr>
            </w:pPr>
          </w:p>
          <w:p w14:paraId="22EED026" w14:textId="77777777" w:rsidR="00F173C1" w:rsidRDefault="00165D0F">
            <w:pPr>
              <w:overflowPunct w:val="0"/>
              <w:autoSpaceDE w:val="0"/>
              <w:autoSpaceDN w:val="0"/>
              <w:adjustRightInd w:val="0"/>
              <w:textAlignment w:val="baseline"/>
              <w:rPr>
                <w:rFonts w:eastAsia="MS Mincho"/>
                <w:b/>
                <w:bCs/>
                <w:color w:val="000000" w:themeColor="text1"/>
                <w:sz w:val="18"/>
                <w:szCs w:val="18"/>
                <w:lang w:eastAsia="ja-JP"/>
              </w:rPr>
            </w:pPr>
            <w:r>
              <w:rPr>
                <w:rFonts w:hint="eastAsia"/>
                <w:b/>
                <w:bCs/>
                <w:color w:val="000000" w:themeColor="text1"/>
                <w:sz w:val="18"/>
                <w:szCs w:val="18"/>
              </w:rPr>
              <w:t xml:space="preserve">Issue </w:t>
            </w:r>
            <w:r>
              <w:rPr>
                <w:b/>
                <w:bCs/>
                <w:color w:val="000000" w:themeColor="text1"/>
                <w:sz w:val="18"/>
                <w:szCs w:val="18"/>
              </w:rPr>
              <w:t>5.3</w:t>
            </w:r>
          </w:p>
          <w:p w14:paraId="3EB41068" w14:textId="77777777" w:rsidR="00F173C1" w:rsidRDefault="00165D0F">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We support Proposal 5.3.</w:t>
            </w:r>
          </w:p>
          <w:p w14:paraId="1CE62E04" w14:textId="77777777" w:rsidR="00F173C1" w:rsidRDefault="00165D0F">
            <w:pPr>
              <w:overflowPunct w:val="0"/>
              <w:autoSpaceDE w:val="0"/>
              <w:autoSpaceDN w:val="0"/>
              <w:adjustRightInd w:val="0"/>
              <w:jc w:val="both"/>
              <w:textAlignment w:val="baseline"/>
              <w:rPr>
                <w:rFonts w:eastAsia="MS Mincho"/>
                <w:b/>
                <w:bCs/>
                <w:iCs/>
                <w:color w:val="000000"/>
                <w:sz w:val="18"/>
                <w:szCs w:val="18"/>
                <w:lang w:eastAsia="ja-JP"/>
              </w:rPr>
            </w:pPr>
            <w:r>
              <w:rPr>
                <w:rFonts w:eastAsia="MS Mincho" w:hint="eastAsia"/>
                <w:color w:val="000000" w:themeColor="text1"/>
                <w:sz w:val="18"/>
                <w:szCs w:val="18"/>
                <w:lang w:eastAsia="ja-JP"/>
              </w:rPr>
              <w:t xml:space="preserve">In addition, we </w:t>
            </w:r>
            <w:r>
              <w:rPr>
                <w:rFonts w:eastAsia="MS Mincho"/>
                <w:color w:val="000000" w:themeColor="text1"/>
                <w:sz w:val="18"/>
                <w:szCs w:val="18"/>
                <w:lang w:eastAsia="ja-JP"/>
              </w:rPr>
              <w:t>need to clarify the quality of current beam for comparison of the quality of RS from activated TCI states with M-</w:t>
            </w:r>
            <w:proofErr w:type="spellStart"/>
            <w:r>
              <w:rPr>
                <w:rFonts w:eastAsia="MS Mincho"/>
                <w:color w:val="000000" w:themeColor="text1"/>
                <w:sz w:val="18"/>
                <w:szCs w:val="18"/>
                <w:lang w:eastAsia="ja-JP"/>
              </w:rPr>
              <w:t>th</w:t>
            </w:r>
            <w:proofErr w:type="spellEnd"/>
            <w:r>
              <w:rPr>
                <w:rFonts w:eastAsia="MS Mincho"/>
                <w:color w:val="000000" w:themeColor="text1"/>
                <w:sz w:val="18"/>
                <w:szCs w:val="18"/>
                <w:lang w:eastAsia="ja-JP"/>
              </w:rPr>
              <w:t xml:space="preserve"> best quality</w:t>
            </w:r>
            <w:r>
              <w:rPr>
                <w:rFonts w:eastAsia="MS Mincho" w:hint="eastAsia"/>
                <w:color w:val="000000" w:themeColor="text1"/>
                <w:sz w:val="18"/>
                <w:szCs w:val="18"/>
                <w:lang w:eastAsia="ja-JP"/>
              </w:rPr>
              <w:t xml:space="preserve"> s</w:t>
            </w:r>
            <w:r>
              <w:rPr>
                <w:rFonts w:eastAsia="MS Mincho"/>
                <w:color w:val="000000" w:themeColor="text1"/>
                <w:sz w:val="18"/>
                <w:szCs w:val="18"/>
                <w:lang w:eastAsia="ja-JP"/>
              </w:rPr>
              <w:t>ince the current beam changes with time</w:t>
            </w:r>
            <w:r>
              <w:rPr>
                <w:rFonts w:eastAsia="MS Mincho" w:hint="eastAsia"/>
                <w:color w:val="000000" w:themeColor="text1"/>
                <w:sz w:val="18"/>
                <w:szCs w:val="18"/>
                <w:lang w:eastAsia="ja-JP"/>
              </w:rPr>
              <w:t>.</w:t>
            </w:r>
          </w:p>
        </w:tc>
      </w:tr>
      <w:tr w:rsidR="00F173C1" w14:paraId="5C703430" w14:textId="77777777">
        <w:trPr>
          <w:trHeight w:val="215"/>
        </w:trPr>
        <w:tc>
          <w:tcPr>
            <w:tcW w:w="1506" w:type="dxa"/>
          </w:tcPr>
          <w:p w14:paraId="5B92AF68" w14:textId="77777777" w:rsidR="00F173C1" w:rsidRDefault="00165D0F">
            <w:pPr>
              <w:snapToGrid w:val="0"/>
              <w:rPr>
                <w:rFonts w:eastAsia="MS Mincho"/>
                <w:color w:val="000000" w:themeColor="text1"/>
                <w:sz w:val="18"/>
                <w:szCs w:val="18"/>
                <w:lang w:eastAsia="ja-JP"/>
              </w:rPr>
            </w:pPr>
            <w:r>
              <w:rPr>
                <w:rFonts w:eastAsia="MS Mincho"/>
                <w:color w:val="000000" w:themeColor="text1"/>
                <w:sz w:val="18"/>
                <w:szCs w:val="18"/>
                <w:lang w:eastAsia="ja-JP"/>
              </w:rPr>
              <w:t>Intel</w:t>
            </w:r>
          </w:p>
        </w:tc>
        <w:tc>
          <w:tcPr>
            <w:tcW w:w="8479" w:type="dxa"/>
          </w:tcPr>
          <w:p w14:paraId="2560120F" w14:textId="77777777" w:rsidR="00F173C1" w:rsidRDefault="00165D0F">
            <w:pPr>
              <w:overflowPunct w:val="0"/>
              <w:autoSpaceDE w:val="0"/>
              <w:autoSpaceDN w:val="0"/>
              <w:adjustRightInd w:val="0"/>
              <w:jc w:val="both"/>
              <w:textAlignment w:val="baseline"/>
              <w:rPr>
                <w:rFonts w:eastAsia="MS Mincho"/>
                <w:iCs/>
                <w:color w:val="000000"/>
                <w:sz w:val="18"/>
                <w:szCs w:val="18"/>
                <w:lang w:eastAsia="ja-JP"/>
              </w:rPr>
            </w:pPr>
            <w:r>
              <w:rPr>
                <w:rFonts w:eastAsia="MS Mincho" w:hint="eastAsia"/>
                <w:b/>
                <w:bCs/>
                <w:iCs/>
                <w:color w:val="000000"/>
                <w:sz w:val="18"/>
                <w:szCs w:val="18"/>
                <w:lang w:eastAsia="ja-JP"/>
              </w:rPr>
              <w:t>P</w:t>
            </w:r>
            <w:r>
              <w:rPr>
                <w:rFonts w:eastAsia="MS Mincho"/>
                <w:b/>
                <w:bCs/>
                <w:iCs/>
                <w:color w:val="000000"/>
                <w:sz w:val="18"/>
                <w:szCs w:val="18"/>
                <w:lang w:eastAsia="ja-JP"/>
              </w:rPr>
              <w:t xml:space="preserve">roposal 5.1: </w:t>
            </w:r>
            <w:r>
              <w:rPr>
                <w:rFonts w:eastAsia="MS Mincho"/>
                <w:iCs/>
                <w:color w:val="000000"/>
                <w:sz w:val="18"/>
                <w:szCs w:val="18"/>
                <w:lang w:eastAsia="ja-JP"/>
              </w:rPr>
              <w:t>No need</w:t>
            </w:r>
            <w:r>
              <w:rPr>
                <w:rFonts w:eastAsia="MS Mincho"/>
                <w:b/>
                <w:bCs/>
                <w:iCs/>
                <w:color w:val="000000"/>
                <w:sz w:val="18"/>
                <w:szCs w:val="18"/>
                <w:lang w:eastAsia="ja-JP"/>
              </w:rPr>
              <w:t xml:space="preserve"> </w:t>
            </w:r>
            <w:r>
              <w:rPr>
                <w:rFonts w:eastAsia="MS Mincho"/>
                <w:iCs/>
                <w:color w:val="000000"/>
                <w:sz w:val="18"/>
                <w:szCs w:val="18"/>
                <w:lang w:eastAsia="ja-JP"/>
              </w:rPr>
              <w:t>to spend too much time on this, work can continue for other events without this proposal</w:t>
            </w:r>
          </w:p>
          <w:p w14:paraId="71A184CA" w14:textId="77777777" w:rsidR="00F173C1" w:rsidRDefault="00165D0F">
            <w:pPr>
              <w:overflowPunct w:val="0"/>
              <w:autoSpaceDE w:val="0"/>
              <w:autoSpaceDN w:val="0"/>
              <w:adjustRightInd w:val="0"/>
              <w:textAlignment w:val="baseline"/>
              <w:rPr>
                <w:b/>
                <w:bCs/>
                <w:color w:val="000000" w:themeColor="text1"/>
                <w:sz w:val="18"/>
                <w:szCs w:val="18"/>
              </w:rPr>
            </w:pPr>
            <w:r>
              <w:rPr>
                <w:rFonts w:eastAsia="MS Mincho" w:hint="eastAsia"/>
                <w:b/>
                <w:bCs/>
                <w:iCs/>
                <w:color w:val="000000"/>
                <w:sz w:val="18"/>
                <w:szCs w:val="18"/>
                <w:lang w:eastAsia="ja-JP"/>
              </w:rPr>
              <w:t>P</w:t>
            </w:r>
            <w:r>
              <w:rPr>
                <w:rFonts w:eastAsia="MS Mincho"/>
                <w:b/>
                <w:bCs/>
                <w:iCs/>
                <w:color w:val="000000"/>
                <w:sz w:val="18"/>
                <w:szCs w:val="18"/>
                <w:lang w:eastAsia="ja-JP"/>
              </w:rPr>
              <w:t xml:space="preserve">roposal 5.3: </w:t>
            </w:r>
            <w:r>
              <w:rPr>
                <w:rFonts w:eastAsia="MS Mincho"/>
                <w:iCs/>
                <w:color w:val="000000"/>
                <w:sz w:val="18"/>
                <w:szCs w:val="18"/>
                <w:lang w:eastAsia="ja-JP"/>
              </w:rPr>
              <w:t>Ok</w:t>
            </w:r>
          </w:p>
        </w:tc>
      </w:tr>
      <w:tr w:rsidR="00F173C1" w14:paraId="40992E46" w14:textId="77777777">
        <w:trPr>
          <w:trHeight w:val="215"/>
        </w:trPr>
        <w:tc>
          <w:tcPr>
            <w:tcW w:w="1506" w:type="dxa"/>
          </w:tcPr>
          <w:p w14:paraId="578F0A8D" w14:textId="77777777" w:rsidR="00F173C1" w:rsidRDefault="00165D0F">
            <w:pPr>
              <w:snapToGrid w:val="0"/>
              <w:rPr>
                <w:rFonts w:eastAsia="MS Mincho"/>
                <w:color w:val="000000" w:themeColor="text1"/>
                <w:sz w:val="18"/>
                <w:szCs w:val="18"/>
                <w:lang w:eastAsia="ja-JP"/>
              </w:rPr>
            </w:pPr>
            <w:r>
              <w:rPr>
                <w:rFonts w:eastAsia="MS Mincho"/>
                <w:color w:val="000000" w:themeColor="text1"/>
                <w:sz w:val="18"/>
                <w:szCs w:val="18"/>
                <w:lang w:eastAsia="ja-JP"/>
              </w:rPr>
              <w:t>IDC</w:t>
            </w:r>
          </w:p>
        </w:tc>
        <w:tc>
          <w:tcPr>
            <w:tcW w:w="8479" w:type="dxa"/>
          </w:tcPr>
          <w:p w14:paraId="25949964" w14:textId="77777777" w:rsidR="00F173C1" w:rsidRDefault="00165D0F">
            <w:pPr>
              <w:overflowPunct w:val="0"/>
              <w:autoSpaceDE w:val="0"/>
              <w:autoSpaceDN w:val="0"/>
              <w:adjustRightInd w:val="0"/>
              <w:jc w:val="both"/>
              <w:textAlignment w:val="baseline"/>
              <w:rPr>
                <w:rFonts w:eastAsia="MS Mincho"/>
                <w:iCs/>
                <w:color w:val="000000"/>
                <w:sz w:val="18"/>
                <w:szCs w:val="18"/>
                <w:lang w:eastAsia="ja-JP"/>
              </w:rPr>
            </w:pPr>
            <w:r>
              <w:rPr>
                <w:rFonts w:eastAsia="MS Mincho"/>
                <w:iCs/>
                <w:color w:val="000000"/>
                <w:sz w:val="18"/>
                <w:szCs w:val="18"/>
                <w:lang w:eastAsia="ja-JP"/>
              </w:rPr>
              <w:t>P5.1: Support confirming the WA.</w:t>
            </w:r>
          </w:p>
          <w:p w14:paraId="50CD66D2" w14:textId="77777777" w:rsidR="00F173C1" w:rsidRDefault="00165D0F">
            <w:pPr>
              <w:overflowPunct w:val="0"/>
              <w:autoSpaceDE w:val="0"/>
              <w:autoSpaceDN w:val="0"/>
              <w:adjustRightInd w:val="0"/>
              <w:jc w:val="both"/>
              <w:textAlignment w:val="baseline"/>
              <w:rPr>
                <w:rFonts w:eastAsia="MS Mincho"/>
                <w:iCs/>
                <w:color w:val="000000"/>
                <w:sz w:val="18"/>
                <w:szCs w:val="18"/>
                <w:lang w:eastAsia="ja-JP"/>
              </w:rPr>
            </w:pPr>
            <w:r>
              <w:rPr>
                <w:rFonts w:eastAsia="MS Mincho"/>
                <w:iCs/>
                <w:color w:val="000000"/>
                <w:sz w:val="18"/>
                <w:szCs w:val="18"/>
                <w:lang w:eastAsia="ja-JP"/>
              </w:rPr>
              <w:t xml:space="preserve">Q5.2/5.3: Similar view as Huawei. Event-Id can be added in the second channel transmission (UEIBR). Also, as FL mentioned, the co-existence issue is essential, and we think the first channel transmission should be able to deliver information on which event(s) triggered, for </w:t>
            </w:r>
            <w:proofErr w:type="spellStart"/>
            <w:r>
              <w:rPr>
                <w:rFonts w:eastAsia="MS Mincho"/>
                <w:iCs/>
                <w:color w:val="000000"/>
                <w:sz w:val="18"/>
                <w:szCs w:val="18"/>
                <w:lang w:eastAsia="ja-JP"/>
              </w:rPr>
              <w:t>gNB</w:t>
            </w:r>
            <w:proofErr w:type="spellEnd"/>
            <w:r>
              <w:rPr>
                <w:rFonts w:eastAsia="MS Mincho"/>
                <w:iCs/>
                <w:color w:val="000000"/>
                <w:sz w:val="18"/>
                <w:szCs w:val="18"/>
                <w:lang w:eastAsia="ja-JP"/>
              </w:rPr>
              <w:t xml:space="preserve"> to decide properly the corresponding payload for UEIBR (Step 2 of Mode A), e.g., different PUCCH resource ID associated with different event, although one common SR-ID is dedicated for the UEIBR.</w:t>
            </w:r>
          </w:p>
          <w:p w14:paraId="72EE69CB" w14:textId="77777777" w:rsidR="00F173C1" w:rsidRDefault="00165D0F">
            <w:pPr>
              <w:overflowPunct w:val="0"/>
              <w:autoSpaceDE w:val="0"/>
              <w:autoSpaceDN w:val="0"/>
              <w:adjustRightInd w:val="0"/>
              <w:textAlignment w:val="baseline"/>
              <w:rPr>
                <w:rFonts w:eastAsiaTheme="minorEastAsia"/>
                <w:bCs/>
                <w:color w:val="0000FF"/>
                <w:sz w:val="18"/>
                <w:szCs w:val="18"/>
              </w:rPr>
            </w:pPr>
            <w:r>
              <w:rPr>
                <w:rFonts w:eastAsiaTheme="minorEastAsia"/>
                <w:bCs/>
                <w:color w:val="0000FF"/>
                <w:sz w:val="18"/>
                <w:szCs w:val="18"/>
                <w:lang w:eastAsia="zh-CN"/>
              </w:rPr>
              <w:t xml:space="preserve">[Mod]: Got it. Similar comments as </w:t>
            </w:r>
            <w:proofErr w:type="spellStart"/>
            <w:r>
              <w:rPr>
                <w:rFonts w:eastAsiaTheme="minorEastAsia"/>
                <w:bCs/>
                <w:color w:val="0000FF"/>
                <w:sz w:val="18"/>
                <w:szCs w:val="18"/>
                <w:lang w:eastAsia="zh-CN"/>
              </w:rPr>
              <w:t>xiaomi</w:t>
            </w:r>
            <w:proofErr w:type="spellEnd"/>
            <w:r>
              <w:rPr>
                <w:rFonts w:eastAsiaTheme="minorEastAsia"/>
                <w:bCs/>
                <w:color w:val="0000FF"/>
                <w:sz w:val="18"/>
                <w:szCs w:val="18"/>
                <w:lang w:eastAsia="zh-CN"/>
              </w:rPr>
              <w:t xml:space="preserve"> and ZTE.</w:t>
            </w:r>
          </w:p>
          <w:p w14:paraId="3F5D72FA" w14:textId="77777777" w:rsidR="00F173C1" w:rsidRDefault="00F173C1">
            <w:pPr>
              <w:overflowPunct w:val="0"/>
              <w:autoSpaceDE w:val="0"/>
              <w:autoSpaceDN w:val="0"/>
              <w:adjustRightInd w:val="0"/>
              <w:jc w:val="both"/>
              <w:textAlignment w:val="baseline"/>
              <w:rPr>
                <w:rFonts w:eastAsia="MS Mincho"/>
                <w:iCs/>
                <w:color w:val="000000"/>
                <w:sz w:val="18"/>
                <w:szCs w:val="18"/>
                <w:lang w:eastAsia="ja-JP"/>
              </w:rPr>
            </w:pPr>
          </w:p>
          <w:p w14:paraId="7F10BFC0" w14:textId="77777777" w:rsidR="00F173C1" w:rsidRDefault="00165D0F">
            <w:pPr>
              <w:overflowPunct w:val="0"/>
              <w:autoSpaceDE w:val="0"/>
              <w:autoSpaceDN w:val="0"/>
              <w:adjustRightInd w:val="0"/>
              <w:jc w:val="both"/>
              <w:textAlignment w:val="baseline"/>
              <w:rPr>
                <w:rFonts w:eastAsia="MS Mincho"/>
                <w:iCs/>
                <w:color w:val="000000"/>
                <w:sz w:val="18"/>
                <w:szCs w:val="18"/>
                <w:lang w:eastAsia="ja-JP"/>
              </w:rPr>
            </w:pPr>
            <w:r>
              <w:rPr>
                <w:rFonts w:eastAsia="MS Mincho"/>
                <w:iCs/>
                <w:color w:val="000000"/>
                <w:sz w:val="18"/>
                <w:szCs w:val="18"/>
                <w:lang w:eastAsia="ja-JP"/>
              </w:rPr>
              <w:t>P5.3: Support.</w:t>
            </w:r>
          </w:p>
        </w:tc>
      </w:tr>
      <w:tr w:rsidR="00F173C1" w14:paraId="1433E825" w14:textId="77777777">
        <w:trPr>
          <w:trHeight w:val="215"/>
        </w:trPr>
        <w:tc>
          <w:tcPr>
            <w:tcW w:w="1506" w:type="dxa"/>
          </w:tcPr>
          <w:p w14:paraId="4F910121" w14:textId="77777777" w:rsidR="00F173C1" w:rsidRDefault="00165D0F">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8479" w:type="dxa"/>
          </w:tcPr>
          <w:p w14:paraId="08E536B1" w14:textId="77777777" w:rsidR="00F173C1" w:rsidRDefault="00165D0F">
            <w:pPr>
              <w:overflowPunct w:val="0"/>
              <w:autoSpaceDE w:val="0"/>
              <w:autoSpaceDN w:val="0"/>
              <w:adjustRightInd w:val="0"/>
              <w:jc w:val="both"/>
              <w:textAlignment w:val="baseline"/>
              <w:rPr>
                <w:rFonts w:eastAsia="MS Mincho"/>
                <w:iCs/>
                <w:color w:val="000000"/>
                <w:sz w:val="18"/>
                <w:szCs w:val="18"/>
                <w:lang w:eastAsia="ja-JP"/>
              </w:rPr>
            </w:pPr>
            <w:r>
              <w:rPr>
                <w:rFonts w:eastAsia="MS Mincho"/>
                <w:b/>
                <w:bCs/>
                <w:iCs/>
                <w:color w:val="000000"/>
                <w:sz w:val="18"/>
                <w:szCs w:val="18"/>
                <w:lang w:eastAsia="ja-JP"/>
              </w:rPr>
              <w:t>Proposal 5.1</w:t>
            </w:r>
            <w:r>
              <w:rPr>
                <w:rFonts w:eastAsia="MS Mincho"/>
                <w:iCs/>
                <w:color w:val="000000"/>
                <w:sz w:val="18"/>
                <w:szCs w:val="18"/>
                <w:lang w:eastAsia="ja-JP"/>
              </w:rPr>
              <w:t xml:space="preserve">: Support </w:t>
            </w:r>
          </w:p>
          <w:p w14:paraId="5C6FE6C3" w14:textId="77777777" w:rsidR="00F173C1" w:rsidRDefault="00F173C1">
            <w:pPr>
              <w:overflowPunct w:val="0"/>
              <w:autoSpaceDE w:val="0"/>
              <w:autoSpaceDN w:val="0"/>
              <w:adjustRightInd w:val="0"/>
              <w:jc w:val="both"/>
              <w:textAlignment w:val="baseline"/>
              <w:rPr>
                <w:rFonts w:eastAsia="MS Mincho"/>
                <w:b/>
                <w:bCs/>
                <w:iCs/>
                <w:color w:val="000000"/>
                <w:sz w:val="18"/>
                <w:szCs w:val="18"/>
                <w:lang w:eastAsia="ja-JP"/>
              </w:rPr>
            </w:pPr>
          </w:p>
          <w:p w14:paraId="4BF4A519" w14:textId="77777777" w:rsidR="00F173C1" w:rsidRDefault="00165D0F">
            <w:pPr>
              <w:overflowPunct w:val="0"/>
              <w:autoSpaceDE w:val="0"/>
              <w:autoSpaceDN w:val="0"/>
              <w:adjustRightInd w:val="0"/>
              <w:jc w:val="both"/>
              <w:textAlignment w:val="baseline"/>
              <w:rPr>
                <w:rFonts w:eastAsia="MS Mincho"/>
                <w:iCs/>
                <w:color w:val="000000"/>
                <w:sz w:val="18"/>
                <w:szCs w:val="18"/>
                <w:lang w:eastAsia="ja-JP"/>
              </w:rPr>
            </w:pPr>
            <w:r>
              <w:rPr>
                <w:rFonts w:eastAsia="MS Mincho"/>
                <w:b/>
                <w:bCs/>
                <w:iCs/>
                <w:color w:val="000000"/>
                <w:sz w:val="18"/>
                <w:szCs w:val="18"/>
                <w:lang w:eastAsia="ja-JP"/>
              </w:rPr>
              <w:t>Q5.2</w:t>
            </w:r>
            <w:r>
              <w:rPr>
                <w:rFonts w:eastAsia="MS Mincho"/>
                <w:iCs/>
                <w:color w:val="000000"/>
                <w:sz w:val="18"/>
                <w:szCs w:val="18"/>
                <w:lang w:eastAsia="ja-JP"/>
              </w:rPr>
              <w:t xml:space="preserve">: Report content of Event-1 should be resolved, since there is no new beam involved. </w:t>
            </w:r>
          </w:p>
          <w:p w14:paraId="036E9D42" w14:textId="77777777" w:rsidR="00F173C1" w:rsidRDefault="00F173C1">
            <w:pPr>
              <w:overflowPunct w:val="0"/>
              <w:autoSpaceDE w:val="0"/>
              <w:autoSpaceDN w:val="0"/>
              <w:adjustRightInd w:val="0"/>
              <w:jc w:val="both"/>
              <w:textAlignment w:val="baseline"/>
              <w:rPr>
                <w:rFonts w:eastAsia="MS Mincho"/>
                <w:b/>
                <w:bCs/>
                <w:iCs/>
                <w:color w:val="000000"/>
                <w:sz w:val="18"/>
                <w:szCs w:val="18"/>
                <w:lang w:eastAsia="zh-TW"/>
              </w:rPr>
            </w:pPr>
          </w:p>
          <w:p w14:paraId="4593930A" w14:textId="77777777" w:rsidR="00F173C1" w:rsidRDefault="00165D0F">
            <w:pPr>
              <w:overflowPunct w:val="0"/>
              <w:autoSpaceDE w:val="0"/>
              <w:autoSpaceDN w:val="0"/>
              <w:adjustRightInd w:val="0"/>
              <w:jc w:val="both"/>
              <w:textAlignment w:val="baseline"/>
              <w:rPr>
                <w:rFonts w:eastAsia="MS Mincho"/>
                <w:b/>
                <w:bCs/>
                <w:iCs/>
                <w:color w:val="000000"/>
                <w:sz w:val="18"/>
                <w:szCs w:val="18"/>
                <w:lang w:eastAsia="zh-TW"/>
              </w:rPr>
            </w:pPr>
            <w:r>
              <w:rPr>
                <w:rFonts w:eastAsia="MS Mincho"/>
                <w:b/>
                <w:bCs/>
                <w:iCs/>
                <w:color w:val="000000"/>
                <w:sz w:val="18"/>
                <w:szCs w:val="18"/>
                <w:lang w:eastAsia="zh-TW"/>
              </w:rPr>
              <w:t>Q5.3</w:t>
            </w:r>
            <w:r>
              <w:rPr>
                <w:rFonts w:eastAsia="MS Mincho"/>
                <w:iCs/>
                <w:color w:val="000000"/>
                <w:sz w:val="18"/>
                <w:szCs w:val="18"/>
                <w:lang w:eastAsia="zh-TW"/>
              </w:rPr>
              <w:t xml:space="preserve">: What if M is larger than the number of activated TCI states? We think this should be resolved. </w:t>
            </w:r>
          </w:p>
          <w:p w14:paraId="497CCAF6" w14:textId="77777777" w:rsidR="00F173C1" w:rsidRDefault="00165D0F">
            <w:pPr>
              <w:overflowPunct w:val="0"/>
              <w:autoSpaceDE w:val="0"/>
              <w:autoSpaceDN w:val="0"/>
              <w:adjustRightInd w:val="0"/>
              <w:jc w:val="both"/>
              <w:textAlignment w:val="baseline"/>
              <w:rPr>
                <w:rFonts w:eastAsiaTheme="minorEastAsia"/>
                <w:bCs/>
                <w:color w:val="0000FF"/>
                <w:sz w:val="18"/>
                <w:szCs w:val="18"/>
                <w:lang w:eastAsia="zh-CN"/>
              </w:rPr>
            </w:pPr>
            <w:r>
              <w:rPr>
                <w:rFonts w:eastAsiaTheme="minorEastAsia"/>
                <w:bCs/>
                <w:color w:val="0000FF"/>
                <w:sz w:val="18"/>
                <w:szCs w:val="18"/>
                <w:lang w:eastAsia="zh-CN"/>
              </w:rPr>
              <w:lastRenderedPageBreak/>
              <w:t>[Mod]: Got it. In general, Q5.3 should be assumed as an error case by default.</w:t>
            </w:r>
          </w:p>
          <w:p w14:paraId="53832186" w14:textId="77777777" w:rsidR="00F173C1" w:rsidRDefault="00F173C1">
            <w:pPr>
              <w:overflowPunct w:val="0"/>
              <w:autoSpaceDE w:val="0"/>
              <w:autoSpaceDN w:val="0"/>
              <w:adjustRightInd w:val="0"/>
              <w:jc w:val="both"/>
              <w:textAlignment w:val="baseline"/>
              <w:rPr>
                <w:rFonts w:eastAsia="MS Mincho"/>
                <w:b/>
                <w:bCs/>
                <w:iCs/>
                <w:color w:val="000000"/>
                <w:sz w:val="18"/>
                <w:szCs w:val="18"/>
                <w:lang w:eastAsia="ja-JP"/>
              </w:rPr>
            </w:pPr>
          </w:p>
          <w:p w14:paraId="68A9E992" w14:textId="77777777" w:rsidR="00F173C1" w:rsidRDefault="00165D0F">
            <w:pPr>
              <w:overflowPunct w:val="0"/>
              <w:autoSpaceDE w:val="0"/>
              <w:autoSpaceDN w:val="0"/>
              <w:adjustRightInd w:val="0"/>
              <w:jc w:val="both"/>
              <w:textAlignment w:val="baseline"/>
              <w:rPr>
                <w:rFonts w:eastAsia="MS Mincho"/>
                <w:b/>
                <w:bCs/>
                <w:iCs/>
                <w:color w:val="000000"/>
                <w:sz w:val="18"/>
                <w:szCs w:val="18"/>
                <w:lang w:eastAsia="ja-JP"/>
              </w:rPr>
            </w:pPr>
            <w:r>
              <w:rPr>
                <w:rFonts w:eastAsia="MS Mincho"/>
                <w:b/>
                <w:bCs/>
                <w:iCs/>
                <w:color w:val="000000"/>
                <w:sz w:val="18"/>
                <w:szCs w:val="18"/>
                <w:lang w:eastAsia="ja-JP"/>
              </w:rPr>
              <w:t>Proposal 5.3</w:t>
            </w:r>
            <w:r>
              <w:rPr>
                <w:rFonts w:eastAsia="MS Mincho"/>
                <w:iCs/>
                <w:color w:val="000000"/>
                <w:sz w:val="18"/>
                <w:szCs w:val="18"/>
                <w:lang w:eastAsia="ja-JP"/>
              </w:rPr>
              <w:t xml:space="preserve">: Support </w:t>
            </w:r>
          </w:p>
          <w:p w14:paraId="59726259" w14:textId="77777777" w:rsidR="00F173C1" w:rsidRDefault="00F173C1">
            <w:pPr>
              <w:overflowPunct w:val="0"/>
              <w:autoSpaceDE w:val="0"/>
              <w:autoSpaceDN w:val="0"/>
              <w:adjustRightInd w:val="0"/>
              <w:jc w:val="both"/>
              <w:textAlignment w:val="baseline"/>
              <w:rPr>
                <w:rFonts w:eastAsia="MS Mincho"/>
                <w:b/>
                <w:bCs/>
                <w:iCs/>
                <w:color w:val="000000"/>
                <w:sz w:val="18"/>
                <w:szCs w:val="18"/>
                <w:lang w:eastAsia="ja-JP"/>
              </w:rPr>
            </w:pPr>
          </w:p>
        </w:tc>
      </w:tr>
      <w:tr w:rsidR="00F173C1" w14:paraId="03A5193B" w14:textId="77777777">
        <w:trPr>
          <w:trHeight w:val="215"/>
        </w:trPr>
        <w:tc>
          <w:tcPr>
            <w:tcW w:w="1506" w:type="dxa"/>
          </w:tcPr>
          <w:p w14:paraId="265D97EE" w14:textId="77777777" w:rsidR="00F173C1" w:rsidRDefault="00165D0F">
            <w:pPr>
              <w:snapToGrid w:val="0"/>
              <w:rPr>
                <w:rFonts w:eastAsia="MS Mincho"/>
                <w:color w:val="000000" w:themeColor="text1"/>
                <w:sz w:val="18"/>
                <w:szCs w:val="18"/>
                <w:lang w:eastAsia="ja-JP"/>
              </w:rPr>
            </w:pPr>
            <w:r>
              <w:rPr>
                <w:rFonts w:hint="eastAsia"/>
                <w:color w:val="000000" w:themeColor="text1"/>
                <w:sz w:val="20"/>
                <w:szCs w:val="20"/>
                <w:lang w:eastAsia="zh-CN"/>
              </w:rPr>
              <w:lastRenderedPageBreak/>
              <w:t>CATT</w:t>
            </w:r>
          </w:p>
        </w:tc>
        <w:tc>
          <w:tcPr>
            <w:tcW w:w="8479" w:type="dxa"/>
          </w:tcPr>
          <w:p w14:paraId="6F9A39AF" w14:textId="77777777" w:rsidR="00F173C1" w:rsidRDefault="00165D0F">
            <w:pPr>
              <w:overflowPunct w:val="0"/>
              <w:autoSpaceDE w:val="0"/>
              <w:autoSpaceDN w:val="0"/>
              <w:adjustRightInd w:val="0"/>
              <w:jc w:val="both"/>
              <w:textAlignment w:val="baseline"/>
              <w:rPr>
                <w:b/>
                <w:bCs/>
                <w:sz w:val="18"/>
                <w:szCs w:val="18"/>
                <w:u w:val="single"/>
                <w:lang w:eastAsia="zh-CN"/>
              </w:rPr>
            </w:pPr>
            <w:r>
              <w:rPr>
                <w:b/>
                <w:bCs/>
                <w:sz w:val="18"/>
                <w:szCs w:val="18"/>
                <w:u w:val="single"/>
                <w:lang w:eastAsia="zh-CN"/>
              </w:rPr>
              <w:t>Proposal 5.1</w:t>
            </w:r>
          </w:p>
          <w:p w14:paraId="0AA3DF92" w14:textId="77777777" w:rsidR="00F173C1" w:rsidRDefault="00165D0F">
            <w:pPr>
              <w:overflowPunct w:val="0"/>
              <w:autoSpaceDE w:val="0"/>
              <w:autoSpaceDN w:val="0"/>
              <w:adjustRightInd w:val="0"/>
              <w:jc w:val="both"/>
              <w:textAlignment w:val="baseline"/>
              <w:rPr>
                <w:sz w:val="18"/>
                <w:szCs w:val="18"/>
                <w:lang w:eastAsia="zh-CN"/>
              </w:rPr>
            </w:pPr>
            <w:r>
              <w:rPr>
                <w:sz w:val="18"/>
                <w:szCs w:val="18"/>
                <w:lang w:eastAsia="zh-CN"/>
              </w:rPr>
              <w:t>Support</w:t>
            </w:r>
            <w:r>
              <w:rPr>
                <w:rFonts w:hint="eastAsia"/>
                <w:sz w:val="18"/>
                <w:szCs w:val="18"/>
                <w:lang w:eastAsia="zh-CN"/>
              </w:rPr>
              <w:t>.</w:t>
            </w:r>
          </w:p>
          <w:p w14:paraId="4BC49438" w14:textId="77777777" w:rsidR="00F173C1" w:rsidRDefault="00F173C1">
            <w:pPr>
              <w:overflowPunct w:val="0"/>
              <w:autoSpaceDE w:val="0"/>
              <w:autoSpaceDN w:val="0"/>
              <w:adjustRightInd w:val="0"/>
              <w:jc w:val="both"/>
              <w:textAlignment w:val="baseline"/>
              <w:rPr>
                <w:sz w:val="18"/>
                <w:szCs w:val="18"/>
                <w:lang w:eastAsia="zh-CN"/>
              </w:rPr>
            </w:pPr>
          </w:p>
          <w:p w14:paraId="4F76FA51" w14:textId="77777777" w:rsidR="00F173C1" w:rsidRDefault="00165D0F">
            <w:pPr>
              <w:overflowPunct w:val="0"/>
              <w:autoSpaceDE w:val="0"/>
              <w:autoSpaceDN w:val="0"/>
              <w:adjustRightInd w:val="0"/>
              <w:jc w:val="both"/>
              <w:textAlignment w:val="baseline"/>
              <w:rPr>
                <w:b/>
                <w:bCs/>
                <w:sz w:val="18"/>
                <w:szCs w:val="18"/>
                <w:u w:val="single"/>
                <w:lang w:eastAsia="zh-CN"/>
              </w:rPr>
            </w:pPr>
            <w:r>
              <w:rPr>
                <w:b/>
                <w:bCs/>
                <w:sz w:val="18"/>
                <w:szCs w:val="18"/>
                <w:u w:val="single"/>
                <w:lang w:eastAsia="zh-CN"/>
              </w:rPr>
              <w:t>Proposal 5.3</w:t>
            </w:r>
          </w:p>
          <w:p w14:paraId="226DC454" w14:textId="77777777" w:rsidR="00F173C1" w:rsidRDefault="00165D0F">
            <w:pPr>
              <w:overflowPunct w:val="0"/>
              <w:autoSpaceDE w:val="0"/>
              <w:autoSpaceDN w:val="0"/>
              <w:adjustRightInd w:val="0"/>
              <w:jc w:val="both"/>
              <w:textAlignment w:val="baseline"/>
              <w:rPr>
                <w:sz w:val="18"/>
                <w:szCs w:val="18"/>
                <w:lang w:eastAsia="zh-CN"/>
              </w:rPr>
            </w:pPr>
            <w:r>
              <w:rPr>
                <w:rFonts w:hint="eastAsia"/>
                <w:sz w:val="18"/>
                <w:szCs w:val="18"/>
                <w:lang w:eastAsia="zh-CN"/>
              </w:rPr>
              <w:t xml:space="preserve">Prefer to discuss the candidate values, e.g., if M=1, event-2 and event-7 may be identical. In this case, excluding M=1 for event-7 can help to </w:t>
            </w:r>
            <w:r>
              <w:rPr>
                <w:sz w:val="18"/>
                <w:szCs w:val="18"/>
                <w:lang w:eastAsia="zh-CN"/>
              </w:rPr>
              <w:t>distinguish</w:t>
            </w:r>
            <w:r>
              <w:rPr>
                <w:rFonts w:hint="eastAsia"/>
                <w:sz w:val="18"/>
                <w:szCs w:val="18"/>
                <w:lang w:eastAsia="zh-CN"/>
              </w:rPr>
              <w:t xml:space="preserve"> between event-2 and event-7.</w:t>
            </w:r>
            <w:r>
              <w:rPr>
                <w:sz w:val="18"/>
                <w:szCs w:val="18"/>
                <w:lang w:eastAsia="zh-CN"/>
              </w:rPr>
              <w:t xml:space="preserve"> </w:t>
            </w:r>
          </w:p>
          <w:p w14:paraId="68118841" w14:textId="77777777" w:rsidR="00F173C1" w:rsidRDefault="00F173C1">
            <w:pPr>
              <w:overflowPunct w:val="0"/>
              <w:autoSpaceDE w:val="0"/>
              <w:autoSpaceDN w:val="0"/>
              <w:adjustRightInd w:val="0"/>
              <w:jc w:val="both"/>
              <w:textAlignment w:val="baseline"/>
              <w:rPr>
                <w:rFonts w:eastAsia="MS Mincho"/>
                <w:iCs/>
                <w:color w:val="000000"/>
                <w:sz w:val="18"/>
                <w:szCs w:val="18"/>
                <w:lang w:eastAsia="ja-JP"/>
              </w:rPr>
            </w:pPr>
          </w:p>
        </w:tc>
      </w:tr>
      <w:tr w:rsidR="00F173C1" w14:paraId="24F0BFFD" w14:textId="77777777">
        <w:trPr>
          <w:trHeight w:val="215"/>
        </w:trPr>
        <w:tc>
          <w:tcPr>
            <w:tcW w:w="1506" w:type="dxa"/>
          </w:tcPr>
          <w:p w14:paraId="6FC5AA52" w14:textId="77777777" w:rsidR="00F173C1" w:rsidRDefault="00165D0F">
            <w:pPr>
              <w:snapToGrid w:val="0"/>
              <w:rPr>
                <w:color w:val="000000" w:themeColor="text1"/>
                <w:sz w:val="20"/>
                <w:szCs w:val="20"/>
                <w:lang w:eastAsia="zh-CN"/>
              </w:rPr>
            </w:pPr>
            <w:proofErr w:type="spellStart"/>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preadtrum</w:t>
            </w:r>
            <w:proofErr w:type="spellEnd"/>
          </w:p>
        </w:tc>
        <w:tc>
          <w:tcPr>
            <w:tcW w:w="8479" w:type="dxa"/>
          </w:tcPr>
          <w:p w14:paraId="0D240D58" w14:textId="77777777" w:rsidR="00F173C1" w:rsidRDefault="00165D0F">
            <w:pPr>
              <w:overflowPunct w:val="0"/>
              <w:autoSpaceDE w:val="0"/>
              <w:autoSpaceDN w:val="0"/>
              <w:adjustRightInd w:val="0"/>
              <w:jc w:val="both"/>
              <w:textAlignment w:val="baseline"/>
              <w:rPr>
                <w:rFonts w:eastAsiaTheme="minorEastAsia"/>
                <w:iCs/>
                <w:color w:val="000000"/>
                <w:sz w:val="18"/>
                <w:szCs w:val="18"/>
                <w:lang w:eastAsia="zh-CN"/>
              </w:rPr>
            </w:pPr>
            <w:r>
              <w:rPr>
                <w:rFonts w:eastAsiaTheme="minorEastAsia" w:hint="eastAsia"/>
                <w:iCs/>
                <w:color w:val="000000"/>
                <w:sz w:val="18"/>
                <w:szCs w:val="18"/>
                <w:lang w:eastAsia="zh-CN"/>
              </w:rPr>
              <w:t>P</w:t>
            </w:r>
            <w:r>
              <w:rPr>
                <w:rFonts w:eastAsiaTheme="minorEastAsia"/>
                <w:iCs/>
                <w:color w:val="000000"/>
                <w:sz w:val="18"/>
                <w:szCs w:val="18"/>
                <w:lang w:eastAsia="zh-CN"/>
              </w:rPr>
              <w:t>roposal 5.1: Support.</w:t>
            </w:r>
          </w:p>
          <w:p w14:paraId="3B209EB1" w14:textId="77777777" w:rsidR="00F173C1" w:rsidRDefault="00165D0F">
            <w:pPr>
              <w:overflowPunct w:val="0"/>
              <w:autoSpaceDE w:val="0"/>
              <w:autoSpaceDN w:val="0"/>
              <w:adjustRightInd w:val="0"/>
              <w:jc w:val="both"/>
              <w:textAlignment w:val="baseline"/>
              <w:rPr>
                <w:rFonts w:eastAsiaTheme="minorEastAsia"/>
                <w:iCs/>
                <w:color w:val="000000"/>
                <w:sz w:val="18"/>
                <w:szCs w:val="18"/>
                <w:lang w:eastAsia="zh-CN"/>
              </w:rPr>
            </w:pPr>
            <w:r>
              <w:rPr>
                <w:rFonts w:eastAsiaTheme="minorEastAsia" w:hint="eastAsia"/>
                <w:iCs/>
                <w:color w:val="000000"/>
                <w:sz w:val="18"/>
                <w:szCs w:val="18"/>
                <w:lang w:eastAsia="zh-CN"/>
              </w:rPr>
              <w:t>Q</w:t>
            </w:r>
            <w:r>
              <w:rPr>
                <w:rFonts w:eastAsiaTheme="minorEastAsia"/>
                <w:iCs/>
                <w:color w:val="000000"/>
                <w:sz w:val="18"/>
                <w:szCs w:val="18"/>
                <w:lang w:eastAsia="zh-CN"/>
              </w:rPr>
              <w:t xml:space="preserve"> 5.2: </w:t>
            </w:r>
            <w:r>
              <w:rPr>
                <w:rFonts w:eastAsiaTheme="minorEastAsia" w:hint="eastAsia"/>
                <w:iCs/>
                <w:color w:val="000000"/>
                <w:sz w:val="18"/>
                <w:szCs w:val="18"/>
                <w:lang w:eastAsia="zh-CN"/>
              </w:rPr>
              <w:t>S</w:t>
            </w:r>
            <w:r>
              <w:rPr>
                <w:rFonts w:eastAsiaTheme="minorEastAsia"/>
                <w:iCs/>
                <w:color w:val="000000"/>
                <w:sz w:val="18"/>
                <w:szCs w:val="18"/>
                <w:lang w:eastAsia="zh-CN"/>
              </w:rPr>
              <w:t>upport sharing 1-bit first PUCCH resource for multiple Events to reduce resource overhead. The design for current beam RS and UL signaling for Event-2 should be reused, except for report format on the second channel, e.g. event related information and the measurement results of current beam.</w:t>
            </w:r>
          </w:p>
          <w:p w14:paraId="6D74CF34" w14:textId="77777777" w:rsidR="00F173C1" w:rsidRDefault="00165D0F">
            <w:pPr>
              <w:overflowPunct w:val="0"/>
              <w:autoSpaceDE w:val="0"/>
              <w:autoSpaceDN w:val="0"/>
              <w:adjustRightInd w:val="0"/>
              <w:textAlignment w:val="baseline"/>
              <w:rPr>
                <w:rFonts w:eastAsiaTheme="minorEastAsia"/>
                <w:bCs/>
                <w:color w:val="0000FF"/>
                <w:sz w:val="18"/>
                <w:szCs w:val="18"/>
              </w:rPr>
            </w:pPr>
            <w:r>
              <w:rPr>
                <w:rFonts w:eastAsiaTheme="minorEastAsia"/>
                <w:bCs/>
                <w:color w:val="0000FF"/>
                <w:sz w:val="18"/>
                <w:szCs w:val="18"/>
                <w:lang w:eastAsia="zh-CN"/>
              </w:rPr>
              <w:t xml:space="preserve">[Mod]: Similar comments as Huawei, IDC, </w:t>
            </w:r>
            <w:proofErr w:type="spellStart"/>
            <w:r>
              <w:rPr>
                <w:rFonts w:eastAsiaTheme="minorEastAsia"/>
                <w:bCs/>
                <w:color w:val="0000FF"/>
                <w:sz w:val="18"/>
                <w:szCs w:val="18"/>
                <w:lang w:eastAsia="zh-CN"/>
              </w:rPr>
              <w:t>xiaomi</w:t>
            </w:r>
            <w:proofErr w:type="spellEnd"/>
            <w:r>
              <w:rPr>
                <w:rFonts w:eastAsiaTheme="minorEastAsia"/>
                <w:bCs/>
                <w:color w:val="0000FF"/>
                <w:sz w:val="18"/>
                <w:szCs w:val="18"/>
                <w:lang w:eastAsia="zh-CN"/>
              </w:rPr>
              <w:t xml:space="preserve"> and ZTE.</w:t>
            </w:r>
          </w:p>
          <w:p w14:paraId="353DF51A" w14:textId="77777777" w:rsidR="00F173C1" w:rsidRDefault="00F173C1">
            <w:pPr>
              <w:overflowPunct w:val="0"/>
              <w:autoSpaceDE w:val="0"/>
              <w:autoSpaceDN w:val="0"/>
              <w:adjustRightInd w:val="0"/>
              <w:jc w:val="both"/>
              <w:textAlignment w:val="baseline"/>
              <w:rPr>
                <w:b/>
                <w:bCs/>
                <w:sz w:val="18"/>
                <w:szCs w:val="18"/>
                <w:u w:val="single"/>
                <w:lang w:eastAsia="zh-CN"/>
              </w:rPr>
            </w:pPr>
          </w:p>
        </w:tc>
      </w:tr>
      <w:tr w:rsidR="00F173C1" w14:paraId="0013C438" w14:textId="77777777">
        <w:trPr>
          <w:trHeight w:val="215"/>
        </w:trPr>
        <w:tc>
          <w:tcPr>
            <w:tcW w:w="1506" w:type="dxa"/>
          </w:tcPr>
          <w:p w14:paraId="430202B5" w14:textId="77777777" w:rsidR="00F173C1" w:rsidRDefault="00165D0F">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New H3C</w:t>
            </w:r>
          </w:p>
        </w:tc>
        <w:tc>
          <w:tcPr>
            <w:tcW w:w="8479" w:type="dxa"/>
          </w:tcPr>
          <w:p w14:paraId="3F2EC3A1" w14:textId="77777777" w:rsidR="00F173C1" w:rsidRDefault="00165D0F">
            <w:pPr>
              <w:overflowPunct w:val="0"/>
              <w:autoSpaceDE w:val="0"/>
              <w:autoSpaceDN w:val="0"/>
              <w:adjustRightInd w:val="0"/>
              <w:textAlignment w:val="baseline"/>
              <w:rPr>
                <w:rFonts w:eastAsia="宋体"/>
                <w:iCs/>
                <w:color w:val="000000"/>
                <w:sz w:val="20"/>
                <w:szCs w:val="20"/>
                <w:lang w:eastAsia="zh-CN"/>
              </w:rPr>
            </w:pPr>
            <w:r>
              <w:rPr>
                <w:rFonts w:eastAsia="宋体"/>
                <w:b/>
                <w:bCs/>
                <w:iCs/>
                <w:color w:val="000000"/>
                <w:sz w:val="20"/>
                <w:szCs w:val="20"/>
              </w:rPr>
              <w:t>Proposal 5.1:</w:t>
            </w:r>
            <w:r>
              <w:rPr>
                <w:rFonts w:eastAsia="宋体" w:hint="eastAsia"/>
                <w:iCs/>
                <w:color w:val="000000"/>
                <w:sz w:val="20"/>
                <w:szCs w:val="20"/>
                <w:lang w:eastAsia="zh-CN"/>
              </w:rPr>
              <w:t xml:space="preserve"> Support.</w:t>
            </w:r>
          </w:p>
        </w:tc>
      </w:tr>
      <w:tr w:rsidR="00F173C1" w14:paraId="3AD6C4A0" w14:textId="77777777">
        <w:trPr>
          <w:trHeight w:val="215"/>
        </w:trPr>
        <w:tc>
          <w:tcPr>
            <w:tcW w:w="1506" w:type="dxa"/>
          </w:tcPr>
          <w:p w14:paraId="115B4BD3" w14:textId="77777777" w:rsidR="00F173C1" w:rsidRDefault="00165D0F">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HONOR</w:t>
            </w:r>
          </w:p>
        </w:tc>
        <w:tc>
          <w:tcPr>
            <w:tcW w:w="8479" w:type="dxa"/>
          </w:tcPr>
          <w:p w14:paraId="767888F6" w14:textId="77777777" w:rsidR="00F173C1" w:rsidRDefault="00165D0F">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5.1</w:t>
            </w:r>
            <w:r>
              <w:rPr>
                <w:rFonts w:eastAsiaTheme="minorEastAsia" w:hint="eastAsia"/>
                <w:color w:val="000000" w:themeColor="text1"/>
                <w:sz w:val="18"/>
                <w:szCs w:val="18"/>
                <w:lang w:eastAsia="zh-CN"/>
              </w:rPr>
              <w:t>: Confirm the WA.</w:t>
            </w:r>
          </w:p>
          <w:p w14:paraId="092B2C6A" w14:textId="77777777" w:rsidR="00F173C1" w:rsidRDefault="00F173C1">
            <w:pPr>
              <w:snapToGrid w:val="0"/>
              <w:rPr>
                <w:rFonts w:eastAsiaTheme="minorEastAsia"/>
                <w:color w:val="000000" w:themeColor="text1"/>
                <w:sz w:val="18"/>
                <w:szCs w:val="18"/>
                <w:lang w:eastAsia="zh-CN"/>
              </w:rPr>
            </w:pPr>
          </w:p>
          <w:p w14:paraId="5853A71D" w14:textId="77777777" w:rsidR="00F173C1" w:rsidRDefault="00165D0F">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Q5.2:</w:t>
            </w:r>
            <w:r>
              <w:rPr>
                <w:rFonts w:eastAsiaTheme="minorEastAsia" w:hint="eastAsia"/>
                <w:color w:val="000000" w:themeColor="text1"/>
                <w:sz w:val="18"/>
                <w:szCs w:val="18"/>
                <w:lang w:eastAsia="zh-CN"/>
              </w:rPr>
              <w:t xml:space="preserve"> Better to identify which aspects for Event-2 cannot be reused. For </w:t>
            </w:r>
            <w:r>
              <w:rPr>
                <w:rFonts w:eastAsiaTheme="minorEastAsia"/>
                <w:color w:val="000000" w:themeColor="text1"/>
                <w:sz w:val="18"/>
                <w:szCs w:val="18"/>
                <w:lang w:eastAsia="zh-CN"/>
              </w:rPr>
              <w:t>example</w:t>
            </w:r>
            <w:r>
              <w:rPr>
                <w:rFonts w:eastAsiaTheme="minorEastAsia" w:hint="eastAsia"/>
                <w:color w:val="000000" w:themeColor="text1"/>
                <w:sz w:val="18"/>
                <w:szCs w:val="18"/>
                <w:lang w:eastAsia="zh-CN"/>
              </w:rPr>
              <w:t>, there is no new beams for Event-1.  Regarding report content for Event-1, a</w:t>
            </w:r>
            <w:r>
              <w:rPr>
                <w:rFonts w:eastAsiaTheme="minorEastAsia"/>
                <w:color w:val="000000" w:themeColor="text1"/>
                <w:sz w:val="18"/>
                <w:szCs w:val="18"/>
                <w:lang w:eastAsia="zh-CN"/>
              </w:rPr>
              <w:t xml:space="preserve">ccording to Table 6.3.1.1.2-6 of TS 38.212, the absolute RSRP value takes 7-bit </w:t>
            </w:r>
            <w:proofErr w:type="spellStart"/>
            <w:r>
              <w:rPr>
                <w:rFonts w:eastAsiaTheme="minorEastAsia"/>
                <w:color w:val="000000" w:themeColor="text1"/>
                <w:sz w:val="18"/>
                <w:szCs w:val="18"/>
                <w:lang w:eastAsia="zh-CN"/>
              </w:rPr>
              <w:t>bitwidth</w:t>
            </w:r>
            <w:proofErr w:type="spellEnd"/>
            <w:r>
              <w:rPr>
                <w:rFonts w:eastAsiaTheme="minorEastAsia"/>
                <w:color w:val="000000" w:themeColor="text1"/>
                <w:sz w:val="18"/>
                <w:szCs w:val="18"/>
                <w:lang w:eastAsia="zh-CN"/>
              </w:rPr>
              <w:t xml:space="preserve"> while differential RSPR value takes 4-bit </w:t>
            </w:r>
            <w:proofErr w:type="spellStart"/>
            <w:r>
              <w:rPr>
                <w:rFonts w:eastAsiaTheme="minorEastAsia"/>
                <w:color w:val="000000" w:themeColor="text1"/>
                <w:sz w:val="18"/>
                <w:szCs w:val="18"/>
                <w:lang w:eastAsia="zh-CN"/>
              </w:rPr>
              <w:t>bitwidth</w:t>
            </w:r>
            <w:proofErr w:type="spellEnd"/>
            <w:r>
              <w:rPr>
                <w:rFonts w:eastAsiaTheme="minorEastAsia"/>
                <w:color w:val="000000" w:themeColor="text1"/>
                <w:sz w:val="18"/>
                <w:szCs w:val="18"/>
                <w:lang w:eastAsia="zh-CN"/>
              </w:rPr>
              <w:t>. In the case of Event-1, differential RSRP value is enough for network to get the absolute RSRP value when the RSRP is reported relative to the certain threshold. With this report format, 3-bit overhead can be saved</w:t>
            </w:r>
          </w:p>
          <w:tbl>
            <w:tblPr>
              <w:tblStyle w:val="TableGrid"/>
              <w:tblW w:w="0" w:type="auto"/>
              <w:jc w:val="center"/>
              <w:tblLook w:val="04A0" w:firstRow="1" w:lastRow="0" w:firstColumn="1" w:lastColumn="0" w:noHBand="0" w:noVBand="1"/>
            </w:tblPr>
            <w:tblGrid>
              <w:gridCol w:w="3915"/>
            </w:tblGrid>
            <w:tr w:rsidR="00F173C1" w14:paraId="32CDDCE7" w14:textId="77777777">
              <w:trPr>
                <w:jc w:val="center"/>
              </w:trPr>
              <w:tc>
                <w:tcPr>
                  <w:tcW w:w="0" w:type="auto"/>
                </w:tcPr>
                <w:p w14:paraId="1C3EDDC0" w14:textId="77777777" w:rsidR="00F173C1" w:rsidRDefault="00165D0F">
                  <w:pPr>
                    <w:snapToGrid w:val="0"/>
                    <w:jc w:val="center"/>
                    <w:rPr>
                      <w:sz w:val="18"/>
                      <w:szCs w:val="15"/>
                    </w:rPr>
                  </w:pPr>
                  <w:r>
                    <w:rPr>
                      <w:rFonts w:hint="eastAsia"/>
                      <w:sz w:val="18"/>
                      <w:szCs w:val="15"/>
                    </w:rPr>
                    <w:t>Differential L1-RSRP for current beam for Event-1</w:t>
                  </w:r>
                </w:p>
              </w:tc>
            </w:tr>
            <w:tr w:rsidR="00F173C1" w14:paraId="06F81F7E" w14:textId="77777777">
              <w:trPr>
                <w:jc w:val="center"/>
              </w:trPr>
              <w:tc>
                <w:tcPr>
                  <w:tcW w:w="0" w:type="auto"/>
                </w:tcPr>
                <w:p w14:paraId="1EA04EB4" w14:textId="77777777" w:rsidR="00F173C1" w:rsidRDefault="00165D0F">
                  <w:pPr>
                    <w:snapToGrid w:val="0"/>
                    <w:jc w:val="center"/>
                    <w:rPr>
                      <w:sz w:val="18"/>
                      <w:szCs w:val="15"/>
                    </w:rPr>
                  </w:pPr>
                  <w:r>
                    <w:rPr>
                      <w:rFonts w:hint="eastAsia"/>
                      <w:sz w:val="18"/>
                      <w:szCs w:val="15"/>
                    </w:rPr>
                    <w:t>(other contents if reported)</w:t>
                  </w:r>
                </w:p>
              </w:tc>
            </w:tr>
          </w:tbl>
          <w:p w14:paraId="77DCDEEA" w14:textId="77777777" w:rsidR="00F173C1" w:rsidRDefault="00165D0F">
            <w:pPr>
              <w:snapToGrid w:val="0"/>
              <w:rPr>
                <w:rFonts w:eastAsiaTheme="minorEastAsia"/>
                <w:bCs/>
                <w:color w:val="0000FF"/>
                <w:sz w:val="18"/>
                <w:szCs w:val="18"/>
                <w:lang w:eastAsia="zh-CN"/>
              </w:rPr>
            </w:pPr>
            <w:r>
              <w:rPr>
                <w:rFonts w:eastAsiaTheme="minorEastAsia"/>
                <w:bCs/>
                <w:color w:val="0000FF"/>
                <w:sz w:val="18"/>
                <w:szCs w:val="18"/>
                <w:lang w:eastAsia="zh-CN"/>
              </w:rPr>
              <w:t>[Mod]: Got it.</w:t>
            </w:r>
          </w:p>
          <w:p w14:paraId="6F60B569" w14:textId="77777777" w:rsidR="00F173C1" w:rsidRDefault="00F173C1">
            <w:pPr>
              <w:snapToGrid w:val="0"/>
              <w:rPr>
                <w:rFonts w:eastAsiaTheme="minorEastAsia"/>
                <w:color w:val="000000" w:themeColor="text1"/>
                <w:sz w:val="18"/>
                <w:szCs w:val="18"/>
                <w:lang w:eastAsia="zh-CN"/>
              </w:rPr>
            </w:pPr>
          </w:p>
          <w:p w14:paraId="6C1C6777" w14:textId="77777777" w:rsidR="00F173C1" w:rsidRDefault="00165D0F">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5.3:</w:t>
            </w:r>
            <w:r>
              <w:rPr>
                <w:rFonts w:eastAsiaTheme="minorEastAsia" w:hint="eastAsia"/>
                <w:color w:val="000000" w:themeColor="text1"/>
                <w:sz w:val="18"/>
                <w:szCs w:val="18"/>
                <w:lang w:eastAsia="zh-CN"/>
              </w:rPr>
              <w:t xml:space="preserve"> The relationship between M and the number of new beams from activated TCI states should be clarified first. At least, M cannot be larger than the number of new beams from activated TCI states.</w:t>
            </w:r>
          </w:p>
          <w:p w14:paraId="18BA36D8" w14:textId="77777777" w:rsidR="00F173C1" w:rsidRDefault="00F173C1">
            <w:pPr>
              <w:overflowPunct w:val="0"/>
              <w:autoSpaceDE w:val="0"/>
              <w:autoSpaceDN w:val="0"/>
              <w:adjustRightInd w:val="0"/>
              <w:textAlignment w:val="baseline"/>
              <w:rPr>
                <w:rFonts w:eastAsia="宋体"/>
                <w:b/>
                <w:bCs/>
                <w:iCs/>
                <w:color w:val="000000"/>
                <w:sz w:val="20"/>
                <w:szCs w:val="20"/>
              </w:rPr>
            </w:pPr>
          </w:p>
        </w:tc>
      </w:tr>
      <w:tr w:rsidR="00F173C1" w14:paraId="65B6C2F7" w14:textId="77777777">
        <w:trPr>
          <w:trHeight w:val="215"/>
        </w:trPr>
        <w:tc>
          <w:tcPr>
            <w:tcW w:w="1506" w:type="dxa"/>
          </w:tcPr>
          <w:p w14:paraId="5C4204E4" w14:textId="1E0E8699" w:rsidR="00F173C1" w:rsidRDefault="009B12C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V</w:t>
            </w:r>
            <w:r w:rsidR="00165D0F">
              <w:rPr>
                <w:rFonts w:eastAsiaTheme="minorEastAsia"/>
                <w:color w:val="000000" w:themeColor="text1"/>
                <w:sz w:val="18"/>
                <w:szCs w:val="18"/>
                <w:lang w:eastAsia="zh-CN"/>
              </w:rPr>
              <w:t>ivo</w:t>
            </w:r>
          </w:p>
        </w:tc>
        <w:tc>
          <w:tcPr>
            <w:tcW w:w="8479" w:type="dxa"/>
          </w:tcPr>
          <w:p w14:paraId="6BC285B4" w14:textId="77777777" w:rsidR="00F173C1" w:rsidRDefault="00165D0F">
            <w:pPr>
              <w:snapToGrid w:val="0"/>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5.1</w:t>
            </w:r>
            <w:r>
              <w:rPr>
                <w:rFonts w:eastAsiaTheme="minorEastAsia"/>
                <w:color w:val="000000" w:themeColor="text1"/>
                <w:sz w:val="18"/>
                <w:szCs w:val="18"/>
                <w:lang w:eastAsia="zh-CN"/>
              </w:rPr>
              <w:t xml:space="preserve">: As Event-2 has the highest priority, we suggest to postponing the discussion on additional events until the whole procedure based on Event-2 is complete. </w:t>
            </w:r>
          </w:p>
          <w:p w14:paraId="2090334B" w14:textId="77777777" w:rsidR="00F173C1" w:rsidRDefault="00F173C1">
            <w:pPr>
              <w:snapToGrid w:val="0"/>
              <w:rPr>
                <w:rFonts w:eastAsiaTheme="minorEastAsia"/>
                <w:color w:val="000000" w:themeColor="text1"/>
                <w:sz w:val="18"/>
                <w:szCs w:val="18"/>
                <w:lang w:eastAsia="zh-CN"/>
              </w:rPr>
            </w:pPr>
          </w:p>
          <w:p w14:paraId="570C831C" w14:textId="77777777" w:rsidR="00F173C1" w:rsidRDefault="00165D0F">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Q 5.2</w:t>
            </w:r>
            <w:r>
              <w:rPr>
                <w:rFonts w:eastAsiaTheme="minorEastAsia"/>
                <w:color w:val="000000" w:themeColor="text1"/>
                <w:sz w:val="18"/>
                <w:szCs w:val="18"/>
                <w:lang w:eastAsia="zh-CN"/>
              </w:rPr>
              <w:t xml:space="preserve">: </w:t>
            </w:r>
            <w:r>
              <w:rPr>
                <w:rFonts w:eastAsiaTheme="minorEastAsia"/>
                <w:b/>
                <w:color w:val="000000" w:themeColor="text1"/>
                <w:sz w:val="18"/>
                <w:szCs w:val="18"/>
                <w:lang w:eastAsia="zh-CN"/>
              </w:rPr>
              <w:t xml:space="preserve"> </w:t>
            </w:r>
            <w:r>
              <w:rPr>
                <w:rFonts w:eastAsiaTheme="minorEastAsia"/>
                <w:color w:val="000000" w:themeColor="text1"/>
                <w:sz w:val="18"/>
                <w:szCs w:val="18"/>
                <w:lang w:eastAsia="zh-CN"/>
              </w:rPr>
              <w:t xml:space="preserve">The use case and necessity of Event-1 needs clarification. According to the working assumption, a unified design for Event-1 and Event-2 should be considered. Thus, the RS identifiers and measurement results of the current beam and new beams are included in a report instance for Event-1. If so, Event-1 has no benefits over Event-2. Furthermore, if the threshold of the Event-1 is low, the condition of event-2 may never be satisfied, because beam report will always be triggered based on Event 2 before it and current beam is updated frequently.   </w:t>
            </w:r>
          </w:p>
          <w:p w14:paraId="160EB239" w14:textId="77777777" w:rsidR="00F173C1" w:rsidRDefault="00165D0F">
            <w:pPr>
              <w:snapToGrid w:val="0"/>
              <w:rPr>
                <w:rFonts w:eastAsiaTheme="minorEastAsia"/>
                <w:color w:val="000000" w:themeColor="text1"/>
                <w:sz w:val="18"/>
                <w:szCs w:val="18"/>
                <w:lang w:eastAsia="zh-CN"/>
              </w:rPr>
            </w:pPr>
            <w:r>
              <w:rPr>
                <w:rFonts w:eastAsiaTheme="minorEastAsia"/>
                <w:bCs/>
                <w:color w:val="0000FF"/>
                <w:sz w:val="18"/>
                <w:szCs w:val="18"/>
                <w:lang w:eastAsia="zh-CN"/>
              </w:rPr>
              <w:t>[Mod]: Let’s complete a single procedure for event-1 and event-7 firstly. Co-existence issue will be handled later.</w:t>
            </w:r>
            <w:r>
              <w:rPr>
                <w:rFonts w:eastAsiaTheme="minorEastAsia"/>
                <w:color w:val="000000" w:themeColor="text1"/>
                <w:sz w:val="18"/>
                <w:szCs w:val="18"/>
                <w:lang w:eastAsia="zh-CN"/>
              </w:rPr>
              <w:t xml:space="preserve"> </w:t>
            </w:r>
          </w:p>
          <w:p w14:paraId="4CD80182" w14:textId="77777777" w:rsidR="00F173C1" w:rsidRDefault="00F173C1">
            <w:pPr>
              <w:snapToGrid w:val="0"/>
              <w:jc w:val="both"/>
              <w:rPr>
                <w:rFonts w:eastAsiaTheme="minorEastAsia"/>
                <w:b/>
                <w:color w:val="000000" w:themeColor="text1"/>
                <w:sz w:val="18"/>
                <w:szCs w:val="18"/>
                <w:lang w:eastAsia="zh-CN"/>
              </w:rPr>
            </w:pPr>
          </w:p>
          <w:p w14:paraId="15BEB909" w14:textId="77777777" w:rsidR="00F173C1" w:rsidRDefault="00165D0F">
            <w:pPr>
              <w:snapToGrid w:val="0"/>
              <w:jc w:val="both"/>
              <w:rPr>
                <w:rFonts w:eastAsiaTheme="minorEastAsia"/>
                <w:color w:val="000000" w:themeColor="text1"/>
                <w:sz w:val="18"/>
                <w:szCs w:val="18"/>
                <w:lang w:eastAsia="zh-CN"/>
              </w:rPr>
            </w:pPr>
            <w:r>
              <w:rPr>
                <w:rFonts w:eastAsiaTheme="minorEastAsia" w:hint="eastAsia"/>
                <w:b/>
                <w:color w:val="000000" w:themeColor="text1"/>
                <w:sz w:val="18"/>
                <w:szCs w:val="18"/>
                <w:lang w:eastAsia="zh-CN"/>
              </w:rPr>
              <w:t>Q</w:t>
            </w:r>
            <w:r>
              <w:rPr>
                <w:rFonts w:eastAsiaTheme="minorEastAsia"/>
                <w:b/>
                <w:color w:val="000000" w:themeColor="text1"/>
                <w:sz w:val="18"/>
                <w:szCs w:val="18"/>
                <w:lang w:eastAsia="zh-CN"/>
              </w:rPr>
              <w:t xml:space="preserve">5.3: </w:t>
            </w:r>
            <w:r>
              <w:rPr>
                <w:rFonts w:eastAsiaTheme="minorEastAsia"/>
                <w:color w:val="000000" w:themeColor="text1"/>
                <w:sz w:val="18"/>
                <w:szCs w:val="18"/>
                <w:lang w:eastAsia="zh-CN"/>
              </w:rPr>
              <w:t xml:space="preserve">Event-7 is used to facilitate TCI state activation. However, if it reuses the same report contents as Event-2, which may only include a current beam and N new beams, it is useless for the </w:t>
            </w:r>
            <w:proofErr w:type="spellStart"/>
            <w:r>
              <w:rPr>
                <w:rFonts w:eastAsiaTheme="minorEastAsia" w:hint="eastAsia"/>
                <w:color w:val="000000" w:themeColor="text1"/>
                <w:sz w:val="18"/>
                <w:szCs w:val="18"/>
                <w:lang w:eastAsia="zh-CN"/>
              </w:rPr>
              <w:t>gNB</w:t>
            </w:r>
            <w:proofErr w:type="spellEnd"/>
            <w:r>
              <w:rPr>
                <w:rFonts w:eastAsiaTheme="minorEastAsia"/>
                <w:color w:val="000000" w:themeColor="text1"/>
                <w:sz w:val="18"/>
                <w:szCs w:val="18"/>
                <w:lang w:eastAsia="zh-CN"/>
              </w:rPr>
              <w:t xml:space="preserve"> </w:t>
            </w: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 xml:space="preserve">o perform TCI state activation. According to the report content, </w:t>
            </w:r>
            <w:proofErr w:type="spellStart"/>
            <w:r>
              <w:rPr>
                <w:rFonts w:eastAsiaTheme="minorEastAsia" w:hint="eastAsia"/>
                <w:color w:val="000000" w:themeColor="text1"/>
                <w:sz w:val="18"/>
                <w:szCs w:val="18"/>
                <w:lang w:eastAsia="zh-CN"/>
              </w:rPr>
              <w:t>gNB</w:t>
            </w:r>
            <w:proofErr w:type="spellEnd"/>
            <w:r>
              <w:rPr>
                <w:rFonts w:eastAsiaTheme="minorEastAsia"/>
                <w:color w:val="000000" w:themeColor="text1"/>
                <w:sz w:val="18"/>
                <w:szCs w:val="18"/>
                <w:lang w:eastAsia="zh-CN"/>
              </w:rPr>
              <w:t xml:space="preserve"> cannot identify which activated TCI state(s) needs to be deactivated and which TCI state(s) needs to be activated. And, this working assumption is also related to the working assumption from RAM1#117, if additional Event</w:t>
            </w: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 xml:space="preserve"> are supported then 2-bits first channel should be supported.</w:t>
            </w:r>
          </w:p>
          <w:p w14:paraId="50CD5BD2" w14:textId="77777777" w:rsidR="00F173C1" w:rsidRDefault="00F173C1">
            <w:pPr>
              <w:snapToGrid w:val="0"/>
              <w:jc w:val="both"/>
              <w:rPr>
                <w:rFonts w:eastAsiaTheme="minorEastAsia"/>
                <w:b/>
                <w:color w:val="000000" w:themeColor="text1"/>
                <w:sz w:val="18"/>
                <w:szCs w:val="18"/>
                <w:lang w:eastAsia="zh-CN"/>
              </w:rPr>
            </w:pPr>
          </w:p>
          <w:p w14:paraId="7148610D" w14:textId="77777777" w:rsidR="00F173C1" w:rsidRDefault="00165D0F">
            <w:pPr>
              <w:snapToGrid w:val="0"/>
              <w:jc w:val="both"/>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5.3: </w:t>
            </w:r>
          </w:p>
          <w:p w14:paraId="00C020CB" w14:textId="77777777" w:rsidR="00F173C1" w:rsidRDefault="00165D0F">
            <w:pPr>
              <w:snapToGrid w:val="0"/>
              <w:rPr>
                <w:rFonts w:eastAsiaTheme="minorEastAsia"/>
                <w:b/>
                <w:bCs/>
                <w:color w:val="000000" w:themeColor="text1"/>
                <w:sz w:val="18"/>
                <w:szCs w:val="18"/>
                <w:lang w:eastAsia="zh-CN"/>
              </w:rPr>
            </w:pPr>
            <w:r>
              <w:rPr>
                <w:rFonts w:eastAsiaTheme="minorEastAsia" w:hint="eastAsia"/>
                <w:color w:val="000000" w:themeColor="text1"/>
                <w:sz w:val="18"/>
                <w:szCs w:val="18"/>
                <w:lang w:eastAsia="zh-CN"/>
              </w:rPr>
              <w:t>I</w:t>
            </w:r>
            <w:r>
              <w:rPr>
                <w:rFonts w:eastAsiaTheme="minorEastAsia"/>
                <w:color w:val="000000" w:themeColor="text1"/>
                <w:sz w:val="18"/>
                <w:szCs w:val="18"/>
                <w:lang w:eastAsia="zh-CN"/>
              </w:rPr>
              <w:t xml:space="preserve">f Event-7 </w:t>
            </w:r>
            <w:r>
              <w:rPr>
                <w:rFonts w:eastAsiaTheme="minorEastAsia" w:hint="eastAsia"/>
                <w:color w:val="000000" w:themeColor="text1"/>
                <w:sz w:val="18"/>
                <w:szCs w:val="18"/>
                <w:lang w:eastAsia="zh-CN"/>
              </w:rPr>
              <w:t>is</w:t>
            </w:r>
            <w:r>
              <w:rPr>
                <w:rFonts w:eastAsiaTheme="minorEastAsia"/>
                <w:color w:val="000000" w:themeColor="text1"/>
                <w:sz w:val="18"/>
                <w:szCs w:val="18"/>
                <w:lang w:eastAsia="zh-CN"/>
              </w:rPr>
              <w:t xml:space="preserve"> </w:t>
            </w:r>
            <w:r>
              <w:rPr>
                <w:rFonts w:eastAsiaTheme="minorEastAsia" w:hint="eastAsia"/>
                <w:color w:val="000000" w:themeColor="text1"/>
                <w:sz w:val="18"/>
                <w:szCs w:val="18"/>
                <w:lang w:eastAsia="zh-CN"/>
              </w:rPr>
              <w:t>supported</w:t>
            </w:r>
            <w:r>
              <w:rPr>
                <w:rFonts w:eastAsiaTheme="minorEastAsia"/>
                <w:color w:val="000000" w:themeColor="text1"/>
                <w:sz w:val="18"/>
                <w:szCs w:val="18"/>
                <w:lang w:eastAsia="zh-CN"/>
              </w:rPr>
              <w:t>, to simplify the design, a single value of M is more suitable.</w:t>
            </w:r>
          </w:p>
        </w:tc>
      </w:tr>
      <w:tr w:rsidR="00F173C1" w14:paraId="4A4EB8FD" w14:textId="77777777">
        <w:trPr>
          <w:trHeight w:val="215"/>
        </w:trPr>
        <w:tc>
          <w:tcPr>
            <w:tcW w:w="1506" w:type="dxa"/>
          </w:tcPr>
          <w:p w14:paraId="2F6278EA" w14:textId="77777777" w:rsidR="00F173C1" w:rsidRDefault="00165D0F">
            <w:pPr>
              <w:snapToGrid w:val="0"/>
              <w:rPr>
                <w:rFonts w:eastAsiaTheme="minorEastAsia"/>
                <w:color w:val="000000" w:themeColor="text1"/>
                <w:sz w:val="18"/>
                <w:szCs w:val="18"/>
                <w:lang w:eastAsia="zh-CN"/>
              </w:rPr>
            </w:pPr>
            <w:proofErr w:type="spellStart"/>
            <w:r>
              <w:rPr>
                <w:rFonts w:eastAsia="宋体" w:hint="eastAsia"/>
                <w:sz w:val="18"/>
                <w:szCs w:val="18"/>
                <w:lang w:eastAsia="zh-CN"/>
              </w:rPr>
              <w:t>Transsion</w:t>
            </w:r>
            <w:proofErr w:type="spellEnd"/>
          </w:p>
        </w:tc>
        <w:tc>
          <w:tcPr>
            <w:tcW w:w="8479" w:type="dxa"/>
          </w:tcPr>
          <w:p w14:paraId="6FC57F9F" w14:textId="77777777" w:rsidR="00F173C1" w:rsidRDefault="00165D0F">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5.1</w:t>
            </w:r>
            <w:r>
              <w:rPr>
                <w:rFonts w:eastAsiaTheme="minorEastAsia" w:hint="eastAsia"/>
                <w:color w:val="000000" w:themeColor="text1"/>
                <w:sz w:val="18"/>
                <w:szCs w:val="18"/>
                <w:lang w:eastAsia="zh-CN"/>
              </w:rPr>
              <w:t xml:space="preserve">: Support to confirm the WA. </w:t>
            </w:r>
          </w:p>
          <w:p w14:paraId="06BDF612" w14:textId="77777777" w:rsidR="00F173C1" w:rsidRDefault="00165D0F">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 5.2</w:t>
            </w:r>
            <w:r>
              <w:rPr>
                <w:rFonts w:eastAsiaTheme="minorEastAsia" w:hint="eastAsia"/>
                <w:color w:val="000000" w:themeColor="text1"/>
                <w:sz w:val="18"/>
                <w:szCs w:val="18"/>
                <w:lang w:eastAsia="zh-CN"/>
              </w:rPr>
              <w:t>: We are fine to discuss the report content of Event-1.</w:t>
            </w:r>
          </w:p>
          <w:p w14:paraId="4095B508" w14:textId="77777777" w:rsidR="00F173C1" w:rsidRDefault="00165D0F">
            <w:pPr>
              <w:snapToGrid w:val="0"/>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Proposal 5.3</w:t>
            </w:r>
            <w:r>
              <w:rPr>
                <w:rFonts w:eastAsiaTheme="minorEastAsia" w:hint="eastAsia"/>
                <w:color w:val="000000" w:themeColor="text1"/>
                <w:sz w:val="18"/>
                <w:szCs w:val="18"/>
                <w:lang w:eastAsia="zh-CN"/>
              </w:rPr>
              <w:t>: Support</w:t>
            </w:r>
          </w:p>
        </w:tc>
      </w:tr>
      <w:tr w:rsidR="00D87CF5" w14:paraId="38656A8A" w14:textId="77777777">
        <w:trPr>
          <w:trHeight w:val="215"/>
        </w:trPr>
        <w:tc>
          <w:tcPr>
            <w:tcW w:w="1506" w:type="dxa"/>
          </w:tcPr>
          <w:p w14:paraId="26EB0BB7" w14:textId="625C0B51" w:rsidR="00D87CF5" w:rsidRDefault="00D87CF5" w:rsidP="00D87CF5">
            <w:pPr>
              <w:snapToGrid w:val="0"/>
              <w:rPr>
                <w:rFonts w:eastAsia="宋体"/>
                <w:sz w:val="18"/>
                <w:szCs w:val="18"/>
                <w:lang w:eastAsia="zh-CN"/>
              </w:rPr>
            </w:pPr>
            <w:r>
              <w:rPr>
                <w:rFonts w:eastAsia="MS Mincho"/>
                <w:color w:val="000000" w:themeColor="text1"/>
                <w:sz w:val="18"/>
                <w:szCs w:val="18"/>
                <w:lang w:eastAsia="ja-JP"/>
              </w:rPr>
              <w:t xml:space="preserve">Apple </w:t>
            </w:r>
          </w:p>
        </w:tc>
        <w:tc>
          <w:tcPr>
            <w:tcW w:w="8479" w:type="dxa"/>
          </w:tcPr>
          <w:p w14:paraId="665EC4B2" w14:textId="77777777" w:rsidR="00D87CF5" w:rsidRDefault="00D87CF5" w:rsidP="00D87CF5">
            <w:pPr>
              <w:overflowPunct w:val="0"/>
              <w:autoSpaceDE w:val="0"/>
              <w:autoSpaceDN w:val="0"/>
              <w:adjustRightInd w:val="0"/>
              <w:jc w:val="both"/>
              <w:textAlignment w:val="baseline"/>
              <w:rPr>
                <w:rFonts w:eastAsia="MS Mincho"/>
                <w:iCs/>
                <w:color w:val="000000"/>
                <w:sz w:val="18"/>
                <w:szCs w:val="18"/>
                <w:lang w:eastAsia="ja-JP"/>
              </w:rPr>
            </w:pPr>
            <w:r>
              <w:rPr>
                <w:rFonts w:eastAsia="MS Mincho" w:hint="eastAsia"/>
                <w:b/>
                <w:bCs/>
                <w:iCs/>
                <w:color w:val="000000"/>
                <w:sz w:val="18"/>
                <w:szCs w:val="18"/>
                <w:lang w:eastAsia="ja-JP"/>
              </w:rPr>
              <w:t>P</w:t>
            </w:r>
            <w:r>
              <w:rPr>
                <w:rFonts w:eastAsia="MS Mincho"/>
                <w:b/>
                <w:bCs/>
                <w:iCs/>
                <w:color w:val="000000"/>
                <w:sz w:val="18"/>
                <w:szCs w:val="18"/>
                <w:lang w:eastAsia="ja-JP"/>
              </w:rPr>
              <w:t>roposal 5.1: Su</w:t>
            </w:r>
            <w:r w:rsidRPr="00D558F7">
              <w:rPr>
                <w:rFonts w:eastAsia="MS Mincho"/>
                <w:iCs/>
                <w:color w:val="000000"/>
                <w:sz w:val="18"/>
                <w:szCs w:val="18"/>
                <w:lang w:eastAsia="ja-JP"/>
              </w:rPr>
              <w:t xml:space="preserve">pport. </w:t>
            </w:r>
          </w:p>
          <w:p w14:paraId="5CACC9F0" w14:textId="77777777" w:rsidR="00D87CF5" w:rsidRDefault="00D87CF5" w:rsidP="00D87CF5">
            <w:pPr>
              <w:overflowPunct w:val="0"/>
              <w:autoSpaceDE w:val="0"/>
              <w:autoSpaceDN w:val="0"/>
              <w:adjustRightInd w:val="0"/>
              <w:jc w:val="both"/>
              <w:textAlignment w:val="baseline"/>
              <w:rPr>
                <w:rFonts w:eastAsia="MS Mincho"/>
                <w:iCs/>
                <w:color w:val="000000"/>
                <w:sz w:val="18"/>
                <w:szCs w:val="18"/>
                <w:lang w:eastAsia="ja-JP"/>
              </w:rPr>
            </w:pPr>
            <w:r>
              <w:rPr>
                <w:rFonts w:eastAsia="MS Mincho"/>
                <w:iCs/>
                <w:color w:val="000000"/>
                <w:sz w:val="18"/>
                <w:szCs w:val="18"/>
                <w:lang w:eastAsia="ja-JP"/>
              </w:rPr>
              <w:t xml:space="preserve">We also share view to do this if every company agrees. Otherwise, we just use it to continue our design. This is the meaning of ‘working assumption’. </w:t>
            </w:r>
          </w:p>
          <w:p w14:paraId="6BCBDDE4" w14:textId="77777777" w:rsidR="00D87CF5" w:rsidRPr="00D558F7" w:rsidRDefault="00D87CF5" w:rsidP="00D87CF5">
            <w:pPr>
              <w:overflowPunct w:val="0"/>
              <w:autoSpaceDE w:val="0"/>
              <w:autoSpaceDN w:val="0"/>
              <w:adjustRightInd w:val="0"/>
              <w:jc w:val="both"/>
              <w:textAlignment w:val="baseline"/>
              <w:rPr>
                <w:rFonts w:eastAsia="MS Mincho"/>
                <w:iCs/>
                <w:color w:val="000000"/>
                <w:sz w:val="18"/>
                <w:szCs w:val="18"/>
                <w:lang w:eastAsia="ja-JP"/>
              </w:rPr>
            </w:pPr>
          </w:p>
          <w:p w14:paraId="070C6EA4" w14:textId="77777777" w:rsidR="00D87CF5" w:rsidRDefault="00D87CF5" w:rsidP="00D87CF5">
            <w:pPr>
              <w:overflowPunct w:val="0"/>
              <w:autoSpaceDE w:val="0"/>
              <w:autoSpaceDN w:val="0"/>
              <w:adjustRightInd w:val="0"/>
              <w:jc w:val="both"/>
              <w:textAlignment w:val="baseline"/>
              <w:rPr>
                <w:rFonts w:eastAsia="MS Mincho"/>
                <w:b/>
                <w:bCs/>
                <w:iCs/>
                <w:color w:val="000000"/>
                <w:sz w:val="18"/>
                <w:szCs w:val="18"/>
                <w:lang w:eastAsia="ja-JP"/>
              </w:rPr>
            </w:pPr>
            <w:r>
              <w:rPr>
                <w:rFonts w:eastAsia="MS Mincho" w:hint="eastAsia"/>
                <w:b/>
                <w:bCs/>
                <w:iCs/>
                <w:color w:val="000000"/>
                <w:sz w:val="18"/>
                <w:szCs w:val="18"/>
                <w:lang w:eastAsia="ja-JP"/>
              </w:rPr>
              <w:t>P</w:t>
            </w:r>
            <w:r>
              <w:rPr>
                <w:rFonts w:eastAsia="MS Mincho"/>
                <w:b/>
                <w:bCs/>
                <w:iCs/>
                <w:color w:val="000000"/>
                <w:sz w:val="18"/>
                <w:szCs w:val="18"/>
                <w:lang w:eastAsia="ja-JP"/>
              </w:rPr>
              <w:t xml:space="preserve">roposal 5.3: Ok. </w:t>
            </w:r>
          </w:p>
          <w:p w14:paraId="0164C886" w14:textId="77777777" w:rsidR="00D87CF5" w:rsidRDefault="00D87CF5" w:rsidP="00D87CF5">
            <w:pPr>
              <w:snapToGrid w:val="0"/>
              <w:rPr>
                <w:rFonts w:eastAsia="MS Mincho"/>
                <w:iCs/>
                <w:color w:val="000000"/>
                <w:sz w:val="18"/>
                <w:szCs w:val="18"/>
                <w:lang w:eastAsia="ja-JP"/>
              </w:rPr>
            </w:pPr>
            <w:r>
              <w:rPr>
                <w:rFonts w:eastAsia="MS Mincho"/>
                <w:iCs/>
                <w:color w:val="000000"/>
                <w:sz w:val="18"/>
                <w:szCs w:val="18"/>
                <w:lang w:eastAsia="ja-JP"/>
              </w:rPr>
              <w:t xml:space="preserve">On the </w:t>
            </w:r>
            <w:r w:rsidR="009B12C4">
              <w:rPr>
                <w:rFonts w:eastAsia="MS Mincho"/>
                <w:iCs/>
                <w:color w:val="000000"/>
                <w:sz w:val="18"/>
                <w:szCs w:val="18"/>
                <w:lang w:eastAsia="ja-JP"/>
              </w:rPr>
              <w:pgNum/>
            </w:r>
            <w:r w:rsidR="009B12C4">
              <w:rPr>
                <w:rFonts w:eastAsia="MS Mincho"/>
                <w:iCs/>
                <w:color w:val="000000"/>
                <w:sz w:val="18"/>
                <w:szCs w:val="18"/>
                <w:lang w:eastAsia="ja-JP"/>
              </w:rPr>
              <w:t>valuation</w:t>
            </w:r>
            <w:r>
              <w:rPr>
                <w:rFonts w:eastAsia="MS Mincho"/>
                <w:iCs/>
                <w:color w:val="000000"/>
                <w:sz w:val="18"/>
                <w:szCs w:val="18"/>
                <w:lang w:eastAsia="ja-JP"/>
              </w:rPr>
              <w:t xml:space="preserve"> window, this is exactly what we commented in last meeting that the M-</w:t>
            </w:r>
            <w:proofErr w:type="spellStart"/>
            <w:r>
              <w:rPr>
                <w:rFonts w:eastAsia="MS Mincho"/>
                <w:iCs/>
                <w:color w:val="000000"/>
                <w:sz w:val="18"/>
                <w:szCs w:val="18"/>
                <w:lang w:eastAsia="ja-JP"/>
              </w:rPr>
              <w:t>th</w:t>
            </w:r>
            <w:proofErr w:type="spellEnd"/>
            <w:r>
              <w:rPr>
                <w:rFonts w:eastAsia="MS Mincho"/>
                <w:iCs/>
                <w:color w:val="000000"/>
                <w:sz w:val="18"/>
                <w:szCs w:val="18"/>
                <w:lang w:eastAsia="ja-JP"/>
              </w:rPr>
              <w:t xml:space="preserve"> best beam is a ‘moving’ target. To make it work, the </w:t>
            </w:r>
            <w:proofErr w:type="spellStart"/>
            <w:r>
              <w:rPr>
                <w:rFonts w:eastAsia="MS Mincho"/>
                <w:iCs/>
                <w:color w:val="000000"/>
                <w:sz w:val="18"/>
                <w:szCs w:val="18"/>
                <w:lang w:eastAsia="ja-JP"/>
              </w:rPr>
              <w:t>evalution</w:t>
            </w:r>
            <w:proofErr w:type="spellEnd"/>
            <w:r>
              <w:rPr>
                <w:rFonts w:eastAsia="MS Mincho"/>
                <w:iCs/>
                <w:color w:val="000000"/>
                <w:sz w:val="18"/>
                <w:szCs w:val="18"/>
                <w:lang w:eastAsia="ja-JP"/>
              </w:rPr>
              <w:t xml:space="preserve"> window maybe a sliding window and hopping across different beams. Event-7 is triggered on condition that the criteria </w:t>
            </w:r>
            <w:proofErr w:type="gramStart"/>
            <w:r>
              <w:rPr>
                <w:rFonts w:eastAsia="MS Mincho"/>
                <w:iCs/>
                <w:color w:val="000000"/>
                <w:sz w:val="18"/>
                <w:szCs w:val="18"/>
                <w:lang w:eastAsia="ja-JP"/>
              </w:rPr>
              <w:t>is</w:t>
            </w:r>
            <w:proofErr w:type="gramEnd"/>
            <w:r>
              <w:rPr>
                <w:rFonts w:eastAsia="MS Mincho"/>
                <w:iCs/>
                <w:color w:val="000000"/>
                <w:sz w:val="18"/>
                <w:szCs w:val="18"/>
                <w:lang w:eastAsia="ja-JP"/>
              </w:rPr>
              <w:t xml:space="preserve"> met for a single candidate beam in </w:t>
            </w:r>
            <w:proofErr w:type="spellStart"/>
            <w:r>
              <w:rPr>
                <w:rFonts w:eastAsia="MS Mincho"/>
                <w:iCs/>
                <w:color w:val="000000"/>
                <w:sz w:val="18"/>
                <w:szCs w:val="18"/>
                <w:lang w:eastAsia="ja-JP"/>
              </w:rPr>
              <w:t>a</w:t>
            </w:r>
            <w:proofErr w:type="spellEnd"/>
            <w:r>
              <w:rPr>
                <w:rFonts w:eastAsia="MS Mincho"/>
                <w:iCs/>
                <w:color w:val="000000"/>
                <w:sz w:val="18"/>
                <w:szCs w:val="18"/>
                <w:lang w:eastAsia="ja-JP"/>
              </w:rPr>
              <w:t xml:space="preserve"> evaluation window. In other words, the </w:t>
            </w:r>
            <w:proofErr w:type="spellStart"/>
            <w:r>
              <w:rPr>
                <w:rFonts w:eastAsia="MS Mincho"/>
                <w:iCs/>
                <w:color w:val="000000"/>
                <w:sz w:val="18"/>
                <w:szCs w:val="18"/>
                <w:lang w:eastAsia="ja-JP"/>
              </w:rPr>
              <w:t>evalution</w:t>
            </w:r>
            <w:proofErr w:type="spellEnd"/>
            <w:r>
              <w:rPr>
                <w:rFonts w:eastAsia="MS Mincho"/>
                <w:iCs/>
                <w:color w:val="000000"/>
                <w:sz w:val="18"/>
                <w:szCs w:val="18"/>
                <w:lang w:eastAsia="ja-JP"/>
              </w:rPr>
              <w:t xml:space="preserve"> is reset when the M-</w:t>
            </w:r>
            <w:proofErr w:type="spellStart"/>
            <w:r>
              <w:rPr>
                <w:rFonts w:eastAsia="MS Mincho"/>
                <w:iCs/>
                <w:color w:val="000000"/>
                <w:sz w:val="18"/>
                <w:szCs w:val="18"/>
                <w:lang w:eastAsia="ja-JP"/>
              </w:rPr>
              <w:t>th</w:t>
            </w:r>
            <w:proofErr w:type="spellEnd"/>
            <w:r>
              <w:rPr>
                <w:rFonts w:eastAsia="MS Mincho"/>
                <w:iCs/>
                <w:color w:val="000000"/>
                <w:sz w:val="18"/>
                <w:szCs w:val="18"/>
                <w:lang w:eastAsia="ja-JP"/>
              </w:rPr>
              <w:t xml:space="preserve"> TCI-state is changed. </w:t>
            </w:r>
          </w:p>
          <w:p w14:paraId="049C994F" w14:textId="38765BFA" w:rsidR="009B12C4" w:rsidRPr="009B12C4" w:rsidRDefault="009B12C4" w:rsidP="00D87CF5">
            <w:pPr>
              <w:snapToGrid w:val="0"/>
              <w:rPr>
                <w:rFonts w:eastAsiaTheme="minorEastAsia"/>
                <w:bCs/>
                <w:color w:val="0000FF"/>
                <w:sz w:val="18"/>
                <w:szCs w:val="18"/>
                <w:lang w:eastAsia="zh-CN"/>
              </w:rPr>
            </w:pPr>
            <w:r w:rsidRPr="009B12C4">
              <w:rPr>
                <w:rFonts w:eastAsiaTheme="minorEastAsia"/>
                <w:bCs/>
                <w:color w:val="0000FF"/>
                <w:sz w:val="18"/>
                <w:szCs w:val="18"/>
                <w:lang w:eastAsia="zh-CN"/>
              </w:rPr>
              <w:t>[Mod]:</w:t>
            </w:r>
            <w:r>
              <w:rPr>
                <w:rFonts w:eastAsiaTheme="minorEastAsia"/>
                <w:bCs/>
                <w:color w:val="0000FF"/>
                <w:sz w:val="18"/>
                <w:szCs w:val="18"/>
                <w:lang w:eastAsia="zh-CN"/>
              </w:rPr>
              <w:t xml:space="preserve"> Got it. </w:t>
            </w:r>
          </w:p>
          <w:p w14:paraId="222D215B" w14:textId="637E7007" w:rsidR="009B12C4" w:rsidRPr="009B12C4" w:rsidRDefault="009B12C4" w:rsidP="00D87CF5">
            <w:pPr>
              <w:snapToGrid w:val="0"/>
              <w:rPr>
                <w:rFonts w:eastAsiaTheme="minorEastAsia"/>
                <w:bCs/>
                <w:color w:val="000000" w:themeColor="text1"/>
                <w:sz w:val="18"/>
                <w:szCs w:val="18"/>
                <w:lang w:eastAsia="zh-CN"/>
              </w:rPr>
            </w:pPr>
          </w:p>
        </w:tc>
      </w:tr>
      <w:tr w:rsidR="009B12C4" w14:paraId="53C1AD3F" w14:textId="77777777">
        <w:trPr>
          <w:trHeight w:val="215"/>
        </w:trPr>
        <w:tc>
          <w:tcPr>
            <w:tcW w:w="1506" w:type="dxa"/>
          </w:tcPr>
          <w:p w14:paraId="4B7403AC" w14:textId="30320FC8" w:rsidR="009B12C4" w:rsidRPr="009B12C4" w:rsidRDefault="009B12C4" w:rsidP="00D87CF5">
            <w:pPr>
              <w:snapToGrid w:val="0"/>
              <w:rPr>
                <w:rFonts w:eastAsia="MS Mincho"/>
                <w:color w:val="0000FF"/>
                <w:sz w:val="18"/>
                <w:szCs w:val="18"/>
                <w:lang w:eastAsia="ja-JP"/>
              </w:rPr>
            </w:pPr>
            <w:r w:rsidRPr="009B12C4">
              <w:rPr>
                <w:rFonts w:eastAsia="MS Mincho"/>
                <w:color w:val="0000FF"/>
                <w:sz w:val="18"/>
                <w:szCs w:val="18"/>
                <w:lang w:eastAsia="ja-JP"/>
              </w:rPr>
              <w:lastRenderedPageBreak/>
              <w:t>Mod_</w:t>
            </w:r>
            <w:r w:rsidR="005E1F9B">
              <w:rPr>
                <w:rFonts w:eastAsia="MS Mincho"/>
                <w:color w:val="0000FF"/>
                <w:sz w:val="18"/>
                <w:szCs w:val="18"/>
                <w:lang w:eastAsia="ja-JP"/>
              </w:rPr>
              <w:t>V</w:t>
            </w:r>
            <w:r w:rsidRPr="009B12C4">
              <w:rPr>
                <w:rFonts w:eastAsia="MS Mincho"/>
                <w:color w:val="0000FF"/>
                <w:sz w:val="18"/>
                <w:szCs w:val="18"/>
                <w:lang w:eastAsia="ja-JP"/>
              </w:rPr>
              <w:t>32</w:t>
            </w:r>
          </w:p>
        </w:tc>
        <w:tc>
          <w:tcPr>
            <w:tcW w:w="8479" w:type="dxa"/>
          </w:tcPr>
          <w:p w14:paraId="3CBDADCF" w14:textId="5DB40386" w:rsidR="009B12C4" w:rsidRPr="009B12C4" w:rsidRDefault="009B12C4" w:rsidP="00D87CF5">
            <w:pPr>
              <w:overflowPunct w:val="0"/>
              <w:autoSpaceDE w:val="0"/>
              <w:autoSpaceDN w:val="0"/>
              <w:adjustRightInd w:val="0"/>
              <w:jc w:val="both"/>
              <w:textAlignment w:val="baseline"/>
              <w:rPr>
                <w:rFonts w:eastAsia="MS Mincho"/>
                <w:bCs/>
                <w:iCs/>
                <w:color w:val="0000FF"/>
                <w:sz w:val="18"/>
                <w:szCs w:val="18"/>
                <w:lang w:eastAsia="ja-JP"/>
              </w:rPr>
            </w:pPr>
            <w:r w:rsidRPr="009B12C4">
              <w:rPr>
                <w:rFonts w:eastAsia="MS Mincho"/>
                <w:bCs/>
                <w:iCs/>
                <w:color w:val="0000FF"/>
                <w:sz w:val="18"/>
                <w:szCs w:val="18"/>
                <w:lang w:eastAsia="ja-JP"/>
              </w:rPr>
              <w:t xml:space="preserve">Capture companies’ preference, and then, based on companies input, we have the list of </w:t>
            </w:r>
            <w:r>
              <w:rPr>
                <w:rFonts w:eastAsia="MS Mincho"/>
                <w:bCs/>
                <w:iCs/>
                <w:color w:val="0000FF"/>
                <w:sz w:val="18"/>
                <w:szCs w:val="18"/>
                <w:lang w:eastAsia="ja-JP"/>
              </w:rPr>
              <w:t xml:space="preserve">potential </w:t>
            </w:r>
            <w:r w:rsidRPr="009B12C4">
              <w:rPr>
                <w:rFonts w:eastAsia="MS Mincho"/>
                <w:bCs/>
                <w:iCs/>
                <w:color w:val="0000FF"/>
                <w:sz w:val="18"/>
                <w:szCs w:val="18"/>
                <w:lang w:eastAsia="ja-JP"/>
              </w:rPr>
              <w:t>critical issues</w:t>
            </w:r>
            <w:r w:rsidR="00AF766C">
              <w:rPr>
                <w:rFonts w:eastAsia="MS Mincho"/>
                <w:bCs/>
                <w:iCs/>
                <w:color w:val="0000FF"/>
                <w:sz w:val="18"/>
                <w:szCs w:val="18"/>
                <w:lang w:eastAsia="ja-JP"/>
              </w:rPr>
              <w:t xml:space="preserve"> for Issue 5.2/5.3</w:t>
            </w:r>
            <w:r w:rsidRPr="009B12C4">
              <w:rPr>
                <w:rFonts w:eastAsia="MS Mincho"/>
                <w:bCs/>
                <w:iCs/>
                <w:color w:val="0000FF"/>
                <w:sz w:val="18"/>
                <w:szCs w:val="18"/>
                <w:lang w:eastAsia="ja-JP"/>
              </w:rPr>
              <w:t xml:space="preserve"> which will be judged by the group in the round#2. </w:t>
            </w:r>
          </w:p>
        </w:tc>
      </w:tr>
      <w:tr w:rsidR="00022ED2" w14:paraId="2B67BF09" w14:textId="77777777">
        <w:trPr>
          <w:trHeight w:val="215"/>
        </w:trPr>
        <w:tc>
          <w:tcPr>
            <w:tcW w:w="1506" w:type="dxa"/>
          </w:tcPr>
          <w:p w14:paraId="0018433D" w14:textId="2C3CAA79" w:rsidR="00022ED2" w:rsidRPr="00111BF0" w:rsidRDefault="00022ED2" w:rsidP="00022ED2">
            <w:pPr>
              <w:snapToGrid w:val="0"/>
              <w:rPr>
                <w:rFonts w:eastAsia="MS Mincho"/>
                <w:sz w:val="18"/>
                <w:szCs w:val="18"/>
                <w:lang w:eastAsia="ja-JP"/>
              </w:rPr>
            </w:pPr>
            <w:r w:rsidRPr="000D72CC">
              <w:rPr>
                <w:rFonts w:eastAsiaTheme="minorEastAsia"/>
                <w:sz w:val="18"/>
                <w:szCs w:val="18"/>
              </w:rPr>
              <w:t>ETRI</w:t>
            </w:r>
          </w:p>
        </w:tc>
        <w:tc>
          <w:tcPr>
            <w:tcW w:w="8479" w:type="dxa"/>
          </w:tcPr>
          <w:p w14:paraId="2E64A898" w14:textId="77777777" w:rsidR="00022ED2" w:rsidRPr="000D72CC" w:rsidRDefault="00022ED2" w:rsidP="00022ED2">
            <w:pPr>
              <w:rPr>
                <w:rFonts w:eastAsiaTheme="minorEastAsia"/>
                <w:b/>
                <w:sz w:val="18"/>
                <w:szCs w:val="18"/>
              </w:rPr>
            </w:pPr>
            <w:r w:rsidRPr="000D72CC">
              <w:rPr>
                <w:rFonts w:eastAsiaTheme="minorEastAsia" w:hint="eastAsia"/>
                <w:b/>
                <w:sz w:val="18"/>
                <w:szCs w:val="18"/>
              </w:rPr>
              <w:t>I</w:t>
            </w:r>
            <w:r w:rsidRPr="000D72CC">
              <w:rPr>
                <w:rFonts w:eastAsiaTheme="minorEastAsia"/>
                <w:b/>
                <w:sz w:val="18"/>
                <w:szCs w:val="18"/>
              </w:rPr>
              <w:t>ssue 5.1</w:t>
            </w:r>
          </w:p>
          <w:p w14:paraId="66A49161" w14:textId="77777777" w:rsidR="00022ED2" w:rsidRPr="000D72CC" w:rsidRDefault="00022ED2" w:rsidP="00022ED2">
            <w:pPr>
              <w:rPr>
                <w:rFonts w:eastAsiaTheme="minorEastAsia"/>
                <w:sz w:val="18"/>
                <w:szCs w:val="18"/>
              </w:rPr>
            </w:pPr>
            <w:r w:rsidRPr="000D72CC">
              <w:rPr>
                <w:rFonts w:eastAsiaTheme="minorEastAsia" w:hint="eastAsia"/>
                <w:sz w:val="18"/>
                <w:szCs w:val="18"/>
              </w:rPr>
              <w:t>S</w:t>
            </w:r>
            <w:r w:rsidRPr="000D72CC">
              <w:rPr>
                <w:rFonts w:eastAsiaTheme="minorEastAsia"/>
                <w:sz w:val="18"/>
                <w:szCs w:val="18"/>
              </w:rPr>
              <w:t>upport to confirm the working assumption.</w:t>
            </w:r>
          </w:p>
          <w:p w14:paraId="526A1EFD" w14:textId="77777777" w:rsidR="00022ED2" w:rsidRPr="000D72CC" w:rsidRDefault="00022ED2" w:rsidP="00022ED2">
            <w:pPr>
              <w:rPr>
                <w:rFonts w:eastAsiaTheme="minorEastAsia"/>
                <w:sz w:val="18"/>
                <w:szCs w:val="18"/>
              </w:rPr>
            </w:pPr>
          </w:p>
          <w:p w14:paraId="4C33A734" w14:textId="77777777" w:rsidR="00022ED2" w:rsidRPr="000D72CC" w:rsidRDefault="00022ED2" w:rsidP="00022ED2">
            <w:pPr>
              <w:rPr>
                <w:rFonts w:eastAsiaTheme="minorEastAsia"/>
                <w:b/>
                <w:sz w:val="18"/>
                <w:szCs w:val="18"/>
              </w:rPr>
            </w:pPr>
            <w:r w:rsidRPr="000D72CC">
              <w:rPr>
                <w:rFonts w:eastAsiaTheme="minorEastAsia" w:hint="eastAsia"/>
                <w:b/>
                <w:sz w:val="18"/>
                <w:szCs w:val="18"/>
              </w:rPr>
              <w:t>I</w:t>
            </w:r>
            <w:r w:rsidRPr="000D72CC">
              <w:rPr>
                <w:rFonts w:eastAsiaTheme="minorEastAsia"/>
                <w:b/>
                <w:sz w:val="18"/>
                <w:szCs w:val="18"/>
              </w:rPr>
              <w:t>ssue 5.2</w:t>
            </w:r>
            <w:r>
              <w:rPr>
                <w:rFonts w:eastAsiaTheme="minorEastAsia"/>
                <w:b/>
                <w:sz w:val="18"/>
                <w:szCs w:val="18"/>
              </w:rPr>
              <w:t>, 5.3</w:t>
            </w:r>
          </w:p>
          <w:p w14:paraId="74A240D1" w14:textId="77777777" w:rsidR="00022ED2" w:rsidRPr="00392334" w:rsidRDefault="00022ED2" w:rsidP="00022ED2">
            <w:pPr>
              <w:rPr>
                <w:rFonts w:eastAsiaTheme="minorEastAsia"/>
                <w:sz w:val="18"/>
                <w:szCs w:val="18"/>
              </w:rPr>
            </w:pPr>
            <w:r>
              <w:rPr>
                <w:rFonts w:eastAsiaTheme="minorEastAsia"/>
                <w:sz w:val="18"/>
                <w:szCs w:val="18"/>
              </w:rPr>
              <w:t>We are okay to proposal 5.3.</w:t>
            </w:r>
          </w:p>
          <w:p w14:paraId="3DD83B4D" w14:textId="77777777" w:rsidR="00022ED2" w:rsidRPr="00111BF0" w:rsidRDefault="00022ED2" w:rsidP="00022ED2">
            <w:pPr>
              <w:overflowPunct w:val="0"/>
              <w:autoSpaceDE w:val="0"/>
              <w:autoSpaceDN w:val="0"/>
              <w:adjustRightInd w:val="0"/>
              <w:jc w:val="both"/>
              <w:textAlignment w:val="baseline"/>
              <w:rPr>
                <w:rFonts w:eastAsia="MS Mincho"/>
                <w:bCs/>
                <w:iCs/>
                <w:sz w:val="18"/>
                <w:szCs w:val="18"/>
                <w:lang w:eastAsia="ja-JP"/>
              </w:rPr>
            </w:pPr>
          </w:p>
        </w:tc>
      </w:tr>
      <w:tr w:rsidR="003D752E" w14:paraId="6F05DC95" w14:textId="77777777">
        <w:trPr>
          <w:trHeight w:val="215"/>
        </w:trPr>
        <w:tc>
          <w:tcPr>
            <w:tcW w:w="1506" w:type="dxa"/>
          </w:tcPr>
          <w:p w14:paraId="3B1B2866" w14:textId="22AC7AEA" w:rsidR="003D752E" w:rsidRPr="003D752E" w:rsidRDefault="003D752E" w:rsidP="00022ED2">
            <w:pPr>
              <w:snapToGrid w:val="0"/>
              <w:rPr>
                <w:rFonts w:eastAsia="MS Mincho"/>
                <w:sz w:val="18"/>
                <w:szCs w:val="18"/>
                <w:lang w:eastAsia="ja-JP"/>
              </w:rPr>
            </w:pPr>
            <w:r>
              <w:rPr>
                <w:rFonts w:eastAsia="MS Mincho" w:hint="eastAsia"/>
                <w:sz w:val="18"/>
                <w:szCs w:val="18"/>
                <w:lang w:eastAsia="ja-JP"/>
              </w:rPr>
              <w:t>KDDI</w:t>
            </w:r>
          </w:p>
        </w:tc>
        <w:tc>
          <w:tcPr>
            <w:tcW w:w="8479" w:type="dxa"/>
          </w:tcPr>
          <w:p w14:paraId="05FAE112" w14:textId="77777777" w:rsidR="003D752E" w:rsidRDefault="003D752E" w:rsidP="00022ED2">
            <w:pPr>
              <w:rPr>
                <w:rFonts w:eastAsia="MS Mincho"/>
                <w:b/>
                <w:sz w:val="18"/>
                <w:szCs w:val="18"/>
                <w:lang w:eastAsia="ja-JP"/>
              </w:rPr>
            </w:pPr>
            <w:r>
              <w:rPr>
                <w:rFonts w:eastAsia="MS Mincho" w:hint="eastAsia"/>
                <w:b/>
                <w:sz w:val="18"/>
                <w:szCs w:val="18"/>
                <w:lang w:eastAsia="ja-JP"/>
              </w:rPr>
              <w:t>Proposal 5.1:</w:t>
            </w:r>
            <w:r w:rsidRPr="003D752E">
              <w:rPr>
                <w:rFonts w:eastAsia="MS Mincho" w:hint="eastAsia"/>
                <w:bCs/>
                <w:sz w:val="18"/>
                <w:szCs w:val="18"/>
                <w:lang w:eastAsia="ja-JP"/>
              </w:rPr>
              <w:t xml:space="preserve"> We </w:t>
            </w:r>
            <w:r w:rsidRPr="003D752E">
              <w:rPr>
                <w:rFonts w:eastAsia="MS Mincho"/>
                <w:bCs/>
                <w:sz w:val="18"/>
                <w:szCs w:val="18"/>
                <w:lang w:eastAsia="ja-JP"/>
              </w:rPr>
              <w:t>support</w:t>
            </w:r>
            <w:r w:rsidRPr="003D752E">
              <w:rPr>
                <w:rFonts w:eastAsia="MS Mincho" w:hint="eastAsia"/>
                <w:bCs/>
                <w:sz w:val="18"/>
                <w:szCs w:val="18"/>
                <w:lang w:eastAsia="ja-JP"/>
              </w:rPr>
              <w:t xml:space="preserve">. </w:t>
            </w:r>
          </w:p>
          <w:p w14:paraId="1BE9AFB1" w14:textId="648E059F" w:rsidR="003D752E" w:rsidRPr="003D752E" w:rsidRDefault="003D752E" w:rsidP="00022ED2">
            <w:pPr>
              <w:rPr>
                <w:rFonts w:eastAsia="MS Mincho"/>
                <w:b/>
                <w:sz w:val="18"/>
                <w:szCs w:val="18"/>
                <w:lang w:eastAsia="ja-JP"/>
              </w:rPr>
            </w:pPr>
            <w:r>
              <w:rPr>
                <w:rFonts w:eastAsia="MS Mincho" w:hint="eastAsia"/>
                <w:b/>
                <w:sz w:val="18"/>
                <w:szCs w:val="18"/>
                <w:lang w:eastAsia="ja-JP"/>
              </w:rPr>
              <w:t>Proposal 5.3:</w:t>
            </w:r>
            <w:r w:rsidRPr="003D752E">
              <w:rPr>
                <w:rFonts w:eastAsia="MS Mincho" w:hint="eastAsia"/>
                <w:bCs/>
                <w:sz w:val="18"/>
                <w:szCs w:val="18"/>
                <w:lang w:eastAsia="ja-JP"/>
              </w:rPr>
              <w:t xml:space="preserve"> We </w:t>
            </w:r>
            <w:r w:rsidRPr="003D752E">
              <w:rPr>
                <w:rFonts w:eastAsia="MS Mincho"/>
                <w:bCs/>
                <w:sz w:val="18"/>
                <w:szCs w:val="18"/>
                <w:lang w:eastAsia="ja-JP"/>
              </w:rPr>
              <w:t>support</w:t>
            </w:r>
            <w:r w:rsidRPr="003D752E">
              <w:rPr>
                <w:rFonts w:eastAsia="MS Mincho" w:hint="eastAsia"/>
                <w:bCs/>
                <w:sz w:val="18"/>
                <w:szCs w:val="18"/>
                <w:lang w:eastAsia="ja-JP"/>
              </w:rPr>
              <w:t xml:space="preserve">. </w:t>
            </w:r>
          </w:p>
        </w:tc>
      </w:tr>
      <w:tr w:rsidR="00256CEF" w14:paraId="6DA21A17" w14:textId="77777777">
        <w:trPr>
          <w:trHeight w:val="215"/>
        </w:trPr>
        <w:tc>
          <w:tcPr>
            <w:tcW w:w="1506" w:type="dxa"/>
          </w:tcPr>
          <w:p w14:paraId="2AA3A8F3" w14:textId="5BE05AE6" w:rsidR="00256CEF" w:rsidRDefault="00256CEF" w:rsidP="00256CEF">
            <w:pPr>
              <w:snapToGrid w:val="0"/>
              <w:rPr>
                <w:rFonts w:eastAsia="MS Mincho"/>
                <w:sz w:val="18"/>
                <w:szCs w:val="18"/>
                <w:lang w:eastAsia="ja-JP"/>
              </w:rPr>
            </w:pPr>
            <w:r>
              <w:rPr>
                <w:rFonts w:eastAsia="MS Mincho" w:hint="eastAsia"/>
                <w:sz w:val="18"/>
                <w:szCs w:val="18"/>
                <w:lang w:eastAsia="ja-JP"/>
              </w:rPr>
              <w:t>Sony</w:t>
            </w:r>
          </w:p>
        </w:tc>
        <w:tc>
          <w:tcPr>
            <w:tcW w:w="8479" w:type="dxa"/>
          </w:tcPr>
          <w:p w14:paraId="490C1095" w14:textId="77777777" w:rsidR="00256CEF" w:rsidRDefault="00256CEF" w:rsidP="00256CEF">
            <w:pPr>
              <w:rPr>
                <w:rFonts w:eastAsia="MS Mincho"/>
                <w:bCs/>
                <w:sz w:val="18"/>
                <w:szCs w:val="18"/>
                <w:lang w:eastAsia="ja-JP"/>
              </w:rPr>
            </w:pPr>
            <w:r>
              <w:rPr>
                <w:rFonts w:eastAsia="MS Mincho" w:hint="eastAsia"/>
                <w:b/>
                <w:sz w:val="18"/>
                <w:szCs w:val="18"/>
                <w:lang w:eastAsia="ja-JP"/>
              </w:rPr>
              <w:t xml:space="preserve">Proposal 5.1: </w:t>
            </w:r>
            <w:r w:rsidRPr="00FE5BDF">
              <w:rPr>
                <w:rFonts w:eastAsia="MS Mincho" w:hint="eastAsia"/>
                <w:bCs/>
                <w:sz w:val="18"/>
                <w:szCs w:val="18"/>
                <w:lang w:eastAsia="ja-JP"/>
              </w:rPr>
              <w:t>Support.</w:t>
            </w:r>
          </w:p>
          <w:p w14:paraId="639531BD" w14:textId="6EE4F499" w:rsidR="00256CEF" w:rsidRDefault="00256CEF" w:rsidP="00256CEF">
            <w:pPr>
              <w:rPr>
                <w:rFonts w:eastAsia="MS Mincho"/>
                <w:b/>
                <w:sz w:val="18"/>
                <w:szCs w:val="18"/>
                <w:lang w:eastAsia="ja-JP"/>
              </w:rPr>
            </w:pPr>
            <w:r>
              <w:rPr>
                <w:rFonts w:eastAsia="MS Mincho" w:hint="eastAsia"/>
                <w:b/>
                <w:sz w:val="18"/>
                <w:szCs w:val="18"/>
                <w:lang w:eastAsia="ja-JP"/>
              </w:rPr>
              <w:t xml:space="preserve">Proposal 5.3: </w:t>
            </w:r>
            <w:r w:rsidRPr="00AB434B">
              <w:rPr>
                <w:rFonts w:eastAsia="MS Mincho" w:hint="eastAsia"/>
                <w:bCs/>
                <w:sz w:val="18"/>
                <w:szCs w:val="18"/>
                <w:lang w:eastAsia="ja-JP"/>
              </w:rPr>
              <w:t>Support.</w:t>
            </w:r>
          </w:p>
        </w:tc>
      </w:tr>
      <w:tr w:rsidR="00A17836" w14:paraId="27BDD4BB" w14:textId="77777777">
        <w:trPr>
          <w:trHeight w:val="215"/>
        </w:trPr>
        <w:tc>
          <w:tcPr>
            <w:tcW w:w="1506" w:type="dxa"/>
          </w:tcPr>
          <w:p w14:paraId="534DA6E9" w14:textId="6BA35190" w:rsidR="00A17836" w:rsidRDefault="00A17836" w:rsidP="00A17836">
            <w:pPr>
              <w:snapToGrid w:val="0"/>
              <w:rPr>
                <w:rFonts w:eastAsia="MS Mincho"/>
                <w:sz w:val="18"/>
                <w:szCs w:val="18"/>
                <w:lang w:eastAsia="ja-JP"/>
              </w:rPr>
            </w:pPr>
            <w:r>
              <w:rPr>
                <w:rFonts w:eastAsia="MS Mincho"/>
                <w:sz w:val="18"/>
                <w:szCs w:val="18"/>
                <w:lang w:eastAsia="ja-JP"/>
              </w:rPr>
              <w:t>TCL</w:t>
            </w:r>
          </w:p>
        </w:tc>
        <w:tc>
          <w:tcPr>
            <w:tcW w:w="8479" w:type="dxa"/>
          </w:tcPr>
          <w:p w14:paraId="737D04F5" w14:textId="77777777" w:rsidR="00A17836" w:rsidRPr="005C0F03" w:rsidRDefault="00A17836" w:rsidP="00A17836">
            <w:pPr>
              <w:snapToGrid w:val="0"/>
              <w:rPr>
                <w:rFonts w:eastAsia="MS Mincho"/>
                <w:sz w:val="18"/>
                <w:szCs w:val="18"/>
                <w:lang w:eastAsia="ja-JP"/>
              </w:rPr>
            </w:pPr>
            <w:r w:rsidRPr="005C0F03">
              <w:rPr>
                <w:rFonts w:eastAsia="MS Mincho"/>
                <w:sz w:val="18"/>
                <w:szCs w:val="18"/>
                <w:lang w:eastAsia="ja-JP"/>
              </w:rPr>
              <w:t>Proposal 5.1: Support.</w:t>
            </w:r>
          </w:p>
          <w:p w14:paraId="65091029" w14:textId="1E3430C1" w:rsidR="00A17836" w:rsidRDefault="00A17836" w:rsidP="00A17836">
            <w:pPr>
              <w:rPr>
                <w:rFonts w:eastAsia="MS Mincho"/>
                <w:b/>
                <w:sz w:val="18"/>
                <w:szCs w:val="18"/>
                <w:lang w:eastAsia="ja-JP"/>
              </w:rPr>
            </w:pPr>
            <w:r w:rsidRPr="005C0F03">
              <w:rPr>
                <w:rFonts w:eastAsia="MS Mincho"/>
                <w:sz w:val="18"/>
                <w:szCs w:val="18"/>
                <w:lang w:eastAsia="ja-JP"/>
              </w:rPr>
              <w:t>Proposal 5.3: Support.</w:t>
            </w:r>
          </w:p>
        </w:tc>
      </w:tr>
      <w:tr w:rsidR="00A17836" w14:paraId="24B81C74" w14:textId="77777777">
        <w:trPr>
          <w:trHeight w:val="215"/>
        </w:trPr>
        <w:tc>
          <w:tcPr>
            <w:tcW w:w="1506" w:type="dxa"/>
          </w:tcPr>
          <w:p w14:paraId="5748B918" w14:textId="37A5C2B8" w:rsidR="00A17836" w:rsidRDefault="00A17836" w:rsidP="00A17836">
            <w:pPr>
              <w:snapToGrid w:val="0"/>
              <w:rPr>
                <w:rFonts w:eastAsia="MS Mincho"/>
                <w:sz w:val="18"/>
                <w:szCs w:val="18"/>
                <w:lang w:eastAsia="ja-JP"/>
              </w:rPr>
            </w:pPr>
            <w:proofErr w:type="spellStart"/>
            <w:r w:rsidRPr="009B12C4">
              <w:rPr>
                <w:rFonts w:eastAsia="MS Mincho"/>
                <w:color w:val="0000FF"/>
                <w:sz w:val="18"/>
                <w:szCs w:val="18"/>
                <w:lang w:eastAsia="ja-JP"/>
              </w:rPr>
              <w:t>Mod_</w:t>
            </w:r>
            <w:r>
              <w:rPr>
                <w:rFonts w:eastAsia="MS Mincho"/>
                <w:color w:val="0000FF"/>
                <w:sz w:val="18"/>
                <w:szCs w:val="18"/>
                <w:lang w:eastAsia="ja-JP"/>
              </w:rPr>
              <w:t>Final</w:t>
            </w:r>
            <w:proofErr w:type="spellEnd"/>
          </w:p>
        </w:tc>
        <w:tc>
          <w:tcPr>
            <w:tcW w:w="8479" w:type="dxa"/>
          </w:tcPr>
          <w:p w14:paraId="1BF1C24F" w14:textId="71E33315" w:rsidR="00A17836" w:rsidRDefault="00A17836" w:rsidP="00A17836">
            <w:pPr>
              <w:rPr>
                <w:rFonts w:eastAsia="MS Mincho"/>
                <w:b/>
                <w:sz w:val="18"/>
                <w:szCs w:val="18"/>
                <w:lang w:eastAsia="ja-JP"/>
              </w:rPr>
            </w:pPr>
            <w:r w:rsidRPr="009B12C4">
              <w:rPr>
                <w:rFonts w:eastAsia="MS Mincho"/>
                <w:bCs/>
                <w:iCs/>
                <w:color w:val="0000FF"/>
                <w:sz w:val="18"/>
                <w:szCs w:val="18"/>
                <w:lang w:eastAsia="ja-JP"/>
              </w:rPr>
              <w:t>Capture companies’ preference</w:t>
            </w:r>
            <w:r>
              <w:rPr>
                <w:rFonts w:eastAsia="MS Mincho"/>
                <w:bCs/>
                <w:iCs/>
                <w:color w:val="0000FF"/>
                <w:sz w:val="18"/>
                <w:szCs w:val="18"/>
                <w:lang w:eastAsia="ja-JP"/>
              </w:rPr>
              <w:t>.</w:t>
            </w:r>
            <w:r w:rsidRPr="009B12C4">
              <w:rPr>
                <w:rFonts w:eastAsia="MS Mincho"/>
                <w:bCs/>
                <w:iCs/>
                <w:color w:val="0000FF"/>
                <w:sz w:val="18"/>
                <w:szCs w:val="18"/>
                <w:lang w:eastAsia="ja-JP"/>
              </w:rPr>
              <w:t xml:space="preserve"> </w:t>
            </w:r>
          </w:p>
        </w:tc>
      </w:tr>
    </w:tbl>
    <w:p w14:paraId="491BADE2" w14:textId="77777777" w:rsidR="00F173C1" w:rsidRDefault="00F173C1">
      <w:pPr>
        <w:adjustRightInd w:val="0"/>
        <w:snapToGrid w:val="0"/>
        <w:rPr>
          <w:rFonts w:eastAsia="PMingLiU"/>
          <w:sz w:val="28"/>
          <w:lang w:eastAsia="zh-TW"/>
        </w:rPr>
      </w:pPr>
    </w:p>
    <w:p w14:paraId="45EA8720" w14:textId="77777777" w:rsidR="00F173C1" w:rsidRDefault="00F173C1">
      <w:pPr>
        <w:rPr>
          <w:rFonts w:eastAsia="Batang"/>
          <w:b/>
          <w:bCs/>
          <w:iCs/>
          <w:color w:val="000000" w:themeColor="text1"/>
          <w:sz w:val="20"/>
          <w:szCs w:val="20"/>
          <w:lang w:eastAsia="en-US"/>
        </w:rPr>
      </w:pPr>
    </w:p>
    <w:p w14:paraId="514EB02A" w14:textId="77777777" w:rsidR="00F173C1" w:rsidRDefault="00165D0F">
      <w:pPr>
        <w:pStyle w:val="Heading2"/>
        <w:rPr>
          <w:sz w:val="24"/>
          <w:szCs w:val="18"/>
        </w:rPr>
      </w:pPr>
      <w:r>
        <w:rPr>
          <w:sz w:val="24"/>
          <w:szCs w:val="18"/>
        </w:rPr>
        <w:t>Issue 6 – Other procedure(s) as required</w:t>
      </w:r>
    </w:p>
    <w:p w14:paraId="52C9176B" w14:textId="77777777" w:rsidR="00F173C1" w:rsidRDefault="00165D0F">
      <w:pPr>
        <w:pStyle w:val="Caption"/>
        <w:spacing w:before="240"/>
        <w:jc w:val="center"/>
      </w:pPr>
      <w:r>
        <w:t>Table 6-1 Summary for Issue 6</w:t>
      </w:r>
    </w:p>
    <w:tbl>
      <w:tblPr>
        <w:tblStyle w:val="TableGrid"/>
        <w:tblW w:w="9927" w:type="dxa"/>
        <w:tblLook w:val="04A0" w:firstRow="1" w:lastRow="0" w:firstColumn="1" w:lastColumn="0" w:noHBand="0" w:noVBand="1"/>
      </w:tblPr>
      <w:tblGrid>
        <w:gridCol w:w="532"/>
        <w:gridCol w:w="2163"/>
        <w:gridCol w:w="7232"/>
      </w:tblGrid>
      <w:tr w:rsidR="00F173C1" w14:paraId="7315AB8B"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44DC0" w14:textId="77777777" w:rsidR="00F173C1" w:rsidRDefault="00165D0F">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7651D" w14:textId="77777777" w:rsidR="00F173C1" w:rsidRDefault="00165D0F">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EE361" w14:textId="77777777" w:rsidR="00F173C1" w:rsidRDefault="00165D0F">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F173C1" w14:paraId="63DDC33E"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2162F341" w14:textId="77777777" w:rsidR="00F173C1" w:rsidRDefault="00165D0F">
            <w:pPr>
              <w:snapToGrid w:val="0"/>
              <w:rPr>
                <w:color w:val="000000" w:themeColor="text1"/>
                <w:sz w:val="18"/>
                <w:szCs w:val="18"/>
                <w:lang w:eastAsia="zh-CN"/>
              </w:rPr>
            </w:pPr>
            <w:r>
              <w:rPr>
                <w:color w:val="000000" w:themeColor="text1"/>
                <w:sz w:val="18"/>
                <w:szCs w:val="18"/>
                <w:lang w:eastAsia="zh-CN"/>
              </w:rPr>
              <w:t>6.1</w:t>
            </w:r>
          </w:p>
        </w:tc>
        <w:tc>
          <w:tcPr>
            <w:tcW w:w="2163" w:type="dxa"/>
            <w:tcBorders>
              <w:top w:val="single" w:sz="4" w:space="0" w:color="auto"/>
              <w:left w:val="single" w:sz="4" w:space="0" w:color="auto"/>
              <w:bottom w:val="single" w:sz="4" w:space="0" w:color="auto"/>
              <w:right w:val="single" w:sz="4" w:space="0" w:color="auto"/>
            </w:tcBorders>
          </w:tcPr>
          <w:p w14:paraId="6C1AC37A" w14:textId="77777777" w:rsidR="00F173C1" w:rsidRDefault="00165D0F">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14:paraId="59CA085E" w14:textId="77777777" w:rsidR="00F173C1" w:rsidRDefault="00165D0F">
            <w:pPr>
              <w:contextualSpacing/>
              <w:jc w:val="both"/>
              <w:rPr>
                <w:bCs/>
                <w:color w:val="0000FF"/>
                <w:sz w:val="18"/>
                <w:szCs w:val="18"/>
              </w:rPr>
            </w:pPr>
            <w:r>
              <w:rPr>
                <w:b/>
                <w:bCs/>
                <w:color w:val="0000FF"/>
                <w:sz w:val="18"/>
                <w:szCs w:val="18"/>
              </w:rPr>
              <w:t>FL note</w:t>
            </w:r>
            <w:r>
              <w:t xml:space="preserve"> </w:t>
            </w:r>
            <w:r>
              <w:rPr>
                <w:bCs/>
                <w:color w:val="0000FF"/>
                <w:sz w:val="18"/>
                <w:szCs w:val="18"/>
              </w:rPr>
              <w:t xml:space="preserve">Per Futurewei request during pre-meeting offline, please provide your views/preference accordingly. Since this issue has been discussed for five meetings if counting Hefei as well, anyway, we do need to conclude that.  </w:t>
            </w:r>
          </w:p>
          <w:p w14:paraId="36AFF150" w14:textId="77777777" w:rsidR="00F173C1" w:rsidRDefault="00F173C1">
            <w:pPr>
              <w:rPr>
                <w:sz w:val="18"/>
                <w:szCs w:val="18"/>
              </w:rPr>
            </w:pPr>
          </w:p>
          <w:p w14:paraId="16C96ADF" w14:textId="77777777" w:rsidR="00F173C1" w:rsidRDefault="00165D0F">
            <w:pPr>
              <w:rPr>
                <w:sz w:val="20"/>
                <w:szCs w:val="20"/>
              </w:rPr>
            </w:pPr>
            <w:r>
              <w:rPr>
                <w:rFonts w:eastAsia="宋体"/>
                <w:b/>
                <w:bCs/>
                <w:iCs/>
                <w:color w:val="000000"/>
                <w:sz w:val="20"/>
                <w:szCs w:val="20"/>
                <w:u w:val="single"/>
              </w:rPr>
              <w:t>Proposal 6.1:</w:t>
            </w:r>
            <w:r>
              <w:rPr>
                <w:rFonts w:eastAsia="宋体"/>
                <w:b/>
                <w:bCs/>
                <w:i/>
                <w:iCs/>
                <w:color w:val="000000"/>
                <w:sz w:val="20"/>
                <w:szCs w:val="20"/>
                <w:u w:val="single"/>
              </w:rPr>
              <w:t xml:space="preserve"> </w:t>
            </w:r>
            <w:r>
              <w:rPr>
                <w:sz w:val="20"/>
                <w:szCs w:val="20"/>
              </w:rPr>
              <w:t>In order to reduce beam application latency after UE-initiated beam report is sent, the following options should be supported:</w:t>
            </w:r>
          </w:p>
          <w:p w14:paraId="4815BA90" w14:textId="77777777" w:rsidR="00F173C1" w:rsidRDefault="00165D0F">
            <w:pPr>
              <w:pStyle w:val="ListParagraph"/>
              <w:numPr>
                <w:ilvl w:val="0"/>
                <w:numId w:val="37"/>
              </w:numPr>
              <w:tabs>
                <w:tab w:val="left" w:pos="614"/>
              </w:tabs>
              <w:spacing w:after="0" w:line="240" w:lineRule="auto"/>
              <w:ind w:left="254" w:hanging="254"/>
              <w:contextualSpacing/>
              <w:rPr>
                <w:sz w:val="20"/>
                <w:szCs w:val="20"/>
              </w:rPr>
            </w:pPr>
            <w:r>
              <w:rPr>
                <w:sz w:val="20"/>
                <w:szCs w:val="20"/>
              </w:rPr>
              <w:t>Option #1: After confirmation/acknowledgement from NW, activate new beam without additional SSB reception</w:t>
            </w:r>
          </w:p>
          <w:p w14:paraId="04A30015" w14:textId="77777777" w:rsidR="00F173C1" w:rsidRDefault="00165D0F">
            <w:pPr>
              <w:pStyle w:val="ListParagraph"/>
              <w:numPr>
                <w:ilvl w:val="0"/>
                <w:numId w:val="37"/>
              </w:numPr>
              <w:tabs>
                <w:tab w:val="left" w:pos="614"/>
              </w:tabs>
              <w:spacing w:after="0" w:line="240" w:lineRule="auto"/>
              <w:ind w:left="254" w:hanging="254"/>
              <w:contextualSpacing/>
              <w:rPr>
                <w:sz w:val="20"/>
                <w:szCs w:val="20"/>
              </w:rPr>
            </w:pPr>
            <w:r>
              <w:rPr>
                <w:sz w:val="20"/>
                <w:szCs w:val="20"/>
              </w:rPr>
              <w:t xml:space="preserve">Option #2: After confirmation/acknowledgement from NW, apply new beam without RRC configuration or MAC-CE signaling </w:t>
            </w:r>
          </w:p>
          <w:p w14:paraId="7C46C9F7" w14:textId="77777777" w:rsidR="00F173C1" w:rsidRDefault="00165D0F">
            <w:pPr>
              <w:pStyle w:val="ListParagraph"/>
              <w:numPr>
                <w:ilvl w:val="0"/>
                <w:numId w:val="37"/>
              </w:numPr>
              <w:tabs>
                <w:tab w:val="left" w:pos="614"/>
              </w:tabs>
              <w:spacing w:after="0" w:line="240" w:lineRule="auto"/>
              <w:ind w:left="254" w:hanging="254"/>
              <w:contextualSpacing/>
              <w:rPr>
                <w:color w:val="FF0000"/>
                <w:sz w:val="20"/>
                <w:szCs w:val="20"/>
              </w:rPr>
            </w:pPr>
            <w:r>
              <w:rPr>
                <w:color w:val="FF0000"/>
                <w:sz w:val="20"/>
                <w:szCs w:val="20"/>
              </w:rPr>
              <w:t>Option #3: After sending a UE-initiated beam report, the UE could store the QCL properties of the SSB associated with the reference signal reported in the beam report</w:t>
            </w:r>
          </w:p>
          <w:p w14:paraId="42BF0C9B" w14:textId="77777777" w:rsidR="00F173C1" w:rsidRDefault="00F173C1">
            <w:pPr>
              <w:tabs>
                <w:tab w:val="left" w:pos="614"/>
              </w:tabs>
              <w:contextualSpacing/>
              <w:rPr>
                <w:sz w:val="18"/>
                <w:szCs w:val="18"/>
              </w:rPr>
            </w:pPr>
          </w:p>
          <w:p w14:paraId="36536429" w14:textId="7463BBA2" w:rsidR="00F173C1" w:rsidRDefault="00165D0F">
            <w:pPr>
              <w:tabs>
                <w:tab w:val="left" w:pos="614"/>
              </w:tabs>
              <w:contextualSpacing/>
              <w:rPr>
                <w:sz w:val="18"/>
                <w:szCs w:val="18"/>
              </w:rPr>
            </w:pPr>
            <w:r>
              <w:rPr>
                <w:sz w:val="18"/>
                <w:szCs w:val="18"/>
              </w:rPr>
              <w:t>Option#1: Futurewei, Ericsson,</w:t>
            </w:r>
            <w:r w:rsidR="00224833">
              <w:rPr>
                <w:sz w:val="18"/>
                <w:szCs w:val="18"/>
              </w:rPr>
              <w:t xml:space="preserve"> KDDI, </w:t>
            </w:r>
          </w:p>
          <w:p w14:paraId="3836482B" w14:textId="6F1C4E11" w:rsidR="00F173C1" w:rsidRDefault="00165D0F">
            <w:pPr>
              <w:tabs>
                <w:tab w:val="left" w:pos="614"/>
              </w:tabs>
              <w:contextualSpacing/>
              <w:rPr>
                <w:sz w:val="18"/>
                <w:szCs w:val="18"/>
              </w:rPr>
            </w:pPr>
            <w:r>
              <w:rPr>
                <w:sz w:val="18"/>
                <w:szCs w:val="18"/>
              </w:rPr>
              <w:t xml:space="preserve">Option#2: Futurewei, </w:t>
            </w:r>
            <w:r w:rsidR="00224833">
              <w:rPr>
                <w:sz w:val="18"/>
                <w:szCs w:val="18"/>
              </w:rPr>
              <w:t xml:space="preserve">KDDI, </w:t>
            </w:r>
          </w:p>
          <w:p w14:paraId="157B7A35" w14:textId="3FEEF646" w:rsidR="00F173C1" w:rsidRDefault="00165D0F">
            <w:pPr>
              <w:tabs>
                <w:tab w:val="left" w:pos="614"/>
              </w:tabs>
              <w:contextualSpacing/>
              <w:rPr>
                <w:sz w:val="18"/>
                <w:szCs w:val="18"/>
              </w:rPr>
            </w:pPr>
            <w:r>
              <w:rPr>
                <w:sz w:val="18"/>
                <w:szCs w:val="18"/>
              </w:rPr>
              <w:t xml:space="preserve">Option#3: MediaTek, </w:t>
            </w:r>
            <w:r w:rsidR="00224833">
              <w:rPr>
                <w:sz w:val="18"/>
                <w:szCs w:val="18"/>
              </w:rPr>
              <w:t xml:space="preserve">KDDI, </w:t>
            </w:r>
          </w:p>
          <w:p w14:paraId="3D0BFBE6" w14:textId="65F48F2F" w:rsidR="00F173C1" w:rsidRDefault="00165D0F">
            <w:pPr>
              <w:tabs>
                <w:tab w:val="left" w:pos="614"/>
              </w:tabs>
              <w:contextualSpacing/>
              <w:rPr>
                <w:sz w:val="18"/>
                <w:szCs w:val="18"/>
              </w:rPr>
            </w:pPr>
            <w:r>
              <w:rPr>
                <w:sz w:val="18"/>
                <w:szCs w:val="18"/>
              </w:rPr>
              <w:t xml:space="preserve">Open: NTT DOCOMO, IDC, vivo, </w:t>
            </w:r>
            <w:proofErr w:type="spellStart"/>
            <w:r w:rsidR="00670DF7">
              <w:rPr>
                <w:rFonts w:hint="eastAsia"/>
                <w:sz w:val="18"/>
                <w:szCs w:val="18"/>
                <w:lang w:eastAsia="zh-CN"/>
              </w:rPr>
              <w:t>Tr</w:t>
            </w:r>
            <w:r w:rsidR="00670DF7">
              <w:rPr>
                <w:sz w:val="18"/>
                <w:szCs w:val="18"/>
              </w:rPr>
              <w:t>anssion</w:t>
            </w:r>
            <w:proofErr w:type="spellEnd"/>
            <w:r w:rsidR="00670DF7">
              <w:rPr>
                <w:sz w:val="18"/>
                <w:szCs w:val="18"/>
              </w:rPr>
              <w:t xml:space="preserve">, Apple, </w:t>
            </w:r>
          </w:p>
          <w:p w14:paraId="0FCB8CAF" w14:textId="77777777" w:rsidR="00F173C1" w:rsidRDefault="00165D0F">
            <w:pPr>
              <w:tabs>
                <w:tab w:val="left" w:pos="614"/>
              </w:tabs>
              <w:contextualSpacing/>
              <w:rPr>
                <w:sz w:val="18"/>
                <w:szCs w:val="18"/>
              </w:rPr>
            </w:pPr>
            <w:r>
              <w:rPr>
                <w:sz w:val="18"/>
                <w:szCs w:val="18"/>
              </w:rPr>
              <w:t>Not supported by: OPPO (out of scope), Samsung (out of scope), Fujitsu, ZTE, Huawei/</w:t>
            </w:r>
            <w:proofErr w:type="spellStart"/>
            <w:r>
              <w:rPr>
                <w:sz w:val="18"/>
                <w:szCs w:val="18"/>
              </w:rPr>
              <w:t>HiSi</w:t>
            </w:r>
            <w:proofErr w:type="spellEnd"/>
            <w:r>
              <w:rPr>
                <w:sz w:val="18"/>
                <w:szCs w:val="18"/>
              </w:rPr>
              <w:t xml:space="preserve">, Intel, CATT (out of scope), HONOR, </w:t>
            </w:r>
          </w:p>
          <w:p w14:paraId="0EE0DF28" w14:textId="77777777" w:rsidR="00F173C1" w:rsidRDefault="00F173C1">
            <w:pPr>
              <w:contextualSpacing/>
              <w:jc w:val="both"/>
              <w:rPr>
                <w:b/>
                <w:bCs/>
                <w:color w:val="0000FF"/>
                <w:sz w:val="18"/>
                <w:szCs w:val="18"/>
              </w:rPr>
            </w:pPr>
          </w:p>
        </w:tc>
      </w:tr>
      <w:tr w:rsidR="00F173C1" w14:paraId="0DD7D846"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4D9806D3" w14:textId="77777777" w:rsidR="00F173C1" w:rsidRDefault="00165D0F">
            <w:pPr>
              <w:snapToGrid w:val="0"/>
              <w:rPr>
                <w:color w:val="000000" w:themeColor="text1"/>
                <w:sz w:val="18"/>
                <w:szCs w:val="18"/>
                <w:lang w:eastAsia="zh-CN"/>
              </w:rPr>
            </w:pPr>
            <w:r>
              <w:rPr>
                <w:color w:val="000000" w:themeColor="text1"/>
                <w:sz w:val="18"/>
                <w:szCs w:val="18"/>
                <w:lang w:eastAsia="zh-CN"/>
              </w:rPr>
              <w:t>6.2</w:t>
            </w:r>
          </w:p>
        </w:tc>
        <w:tc>
          <w:tcPr>
            <w:tcW w:w="2163" w:type="dxa"/>
            <w:tcBorders>
              <w:top w:val="single" w:sz="4" w:space="0" w:color="auto"/>
              <w:left w:val="single" w:sz="4" w:space="0" w:color="auto"/>
              <w:bottom w:val="single" w:sz="4" w:space="0" w:color="auto"/>
              <w:right w:val="single" w:sz="4" w:space="0" w:color="auto"/>
            </w:tcBorders>
          </w:tcPr>
          <w:p w14:paraId="5C4ABCAB" w14:textId="77777777" w:rsidR="00F173C1" w:rsidRDefault="00165D0F">
            <w:pPr>
              <w:contextualSpacing/>
              <w:rPr>
                <w:sz w:val="18"/>
                <w:szCs w:val="18"/>
              </w:rPr>
            </w:pPr>
            <w:r>
              <w:rPr>
                <w:sz w:val="18"/>
                <w:szCs w:val="18"/>
              </w:rPr>
              <w:t>Other pending issues</w:t>
            </w:r>
          </w:p>
        </w:tc>
        <w:tc>
          <w:tcPr>
            <w:tcW w:w="7232" w:type="dxa"/>
            <w:tcBorders>
              <w:top w:val="single" w:sz="4" w:space="0" w:color="auto"/>
              <w:left w:val="single" w:sz="4" w:space="0" w:color="auto"/>
              <w:bottom w:val="single" w:sz="4" w:space="0" w:color="auto"/>
              <w:right w:val="single" w:sz="4" w:space="0" w:color="auto"/>
            </w:tcBorders>
          </w:tcPr>
          <w:p w14:paraId="3A34DB2A" w14:textId="77777777" w:rsidR="00F173C1" w:rsidRDefault="00165D0F">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18C8BB71" w14:textId="77777777" w:rsidR="00F173C1" w:rsidRDefault="00165D0F">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6.2A: After sending a UE-initiated beam report, the UE could store the QCL properties of the SSB associated with the reference signal reported in the beam report</w:t>
            </w:r>
          </w:p>
          <w:p w14:paraId="67CBA814" w14:textId="77777777" w:rsidR="00F173C1" w:rsidRDefault="00165D0F">
            <w:pPr>
              <w:pStyle w:val="ListParagraph"/>
              <w:numPr>
                <w:ilvl w:val="0"/>
                <w:numId w:val="18"/>
              </w:numPr>
              <w:tabs>
                <w:tab w:val="left" w:pos="314"/>
              </w:tabs>
              <w:suppressAutoHyphens/>
              <w:snapToGrid w:val="0"/>
              <w:spacing w:after="0"/>
              <w:rPr>
                <w:color w:val="0000FF"/>
                <w:sz w:val="18"/>
                <w:szCs w:val="18"/>
              </w:rPr>
            </w:pPr>
            <w:r>
              <w:rPr>
                <w:color w:val="0000FF"/>
                <w:sz w:val="18"/>
                <w:szCs w:val="18"/>
              </w:rPr>
              <w:t>…</w:t>
            </w:r>
          </w:p>
          <w:p w14:paraId="0AFBF2CB" w14:textId="77777777" w:rsidR="00F173C1" w:rsidRDefault="00165D0F">
            <w:pPr>
              <w:tabs>
                <w:tab w:val="left" w:pos="314"/>
              </w:tabs>
              <w:suppressAutoHyphens/>
              <w:snapToGrid w:val="0"/>
              <w:rPr>
                <w:color w:val="0000FF"/>
                <w:sz w:val="18"/>
                <w:szCs w:val="18"/>
              </w:rPr>
            </w:pPr>
            <w:r>
              <w:rPr>
                <w:color w:val="0000FF"/>
                <w:sz w:val="18"/>
                <w:szCs w:val="18"/>
              </w:rPr>
              <w:t>As a FL recommendation, the corresponding discussion may be postponed till we achieve some progress on their related topics. If you have any views on moving forward the following issues, please share them accordingly.</w:t>
            </w:r>
          </w:p>
          <w:p w14:paraId="7E9DFBF5" w14:textId="77777777" w:rsidR="00F173C1" w:rsidRDefault="00F173C1">
            <w:pPr>
              <w:contextualSpacing/>
              <w:jc w:val="both"/>
              <w:rPr>
                <w:b/>
                <w:bCs/>
                <w:color w:val="0000FF"/>
                <w:sz w:val="18"/>
                <w:szCs w:val="18"/>
              </w:rPr>
            </w:pPr>
          </w:p>
        </w:tc>
      </w:tr>
      <w:tr w:rsidR="00D87CF5" w14:paraId="115FCF38"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1BD9BED1" w14:textId="77777777" w:rsidR="00D87CF5" w:rsidRDefault="00D87CF5">
            <w:pPr>
              <w:snapToGrid w:val="0"/>
              <w:rPr>
                <w:color w:val="000000" w:themeColor="text1"/>
                <w:sz w:val="18"/>
                <w:szCs w:val="18"/>
                <w:lang w:eastAsia="zh-CN"/>
              </w:rPr>
            </w:pPr>
          </w:p>
        </w:tc>
        <w:tc>
          <w:tcPr>
            <w:tcW w:w="2163" w:type="dxa"/>
            <w:tcBorders>
              <w:top w:val="single" w:sz="4" w:space="0" w:color="auto"/>
              <w:left w:val="single" w:sz="4" w:space="0" w:color="auto"/>
              <w:bottom w:val="single" w:sz="4" w:space="0" w:color="auto"/>
              <w:right w:val="single" w:sz="4" w:space="0" w:color="auto"/>
            </w:tcBorders>
          </w:tcPr>
          <w:p w14:paraId="0B7A1140" w14:textId="77777777" w:rsidR="00D87CF5" w:rsidRDefault="00D87CF5">
            <w:pPr>
              <w:contextualSpacing/>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64F47600" w14:textId="77777777" w:rsidR="00D87CF5" w:rsidRDefault="00D87CF5">
            <w:pPr>
              <w:tabs>
                <w:tab w:val="left" w:pos="314"/>
              </w:tabs>
              <w:suppressAutoHyphens/>
              <w:snapToGrid w:val="0"/>
              <w:rPr>
                <w:b/>
                <w:color w:val="0000FF"/>
                <w:sz w:val="18"/>
                <w:szCs w:val="18"/>
                <w:u w:val="single"/>
              </w:rPr>
            </w:pPr>
          </w:p>
        </w:tc>
      </w:tr>
    </w:tbl>
    <w:p w14:paraId="2C90A90F" w14:textId="77777777" w:rsidR="00F173C1" w:rsidRDefault="00165D0F">
      <w:pPr>
        <w:pStyle w:val="Caption"/>
        <w:spacing w:before="240"/>
        <w:jc w:val="center"/>
      </w:pPr>
      <w:r>
        <w:t>Table 6-2 Company input for Issue 6</w:t>
      </w:r>
    </w:p>
    <w:tbl>
      <w:tblPr>
        <w:tblStyle w:val="TableGrid"/>
        <w:tblW w:w="9985" w:type="dxa"/>
        <w:tblLook w:val="04A0" w:firstRow="1" w:lastRow="0" w:firstColumn="1" w:lastColumn="0" w:noHBand="0" w:noVBand="1"/>
      </w:tblPr>
      <w:tblGrid>
        <w:gridCol w:w="1506"/>
        <w:gridCol w:w="8479"/>
      </w:tblGrid>
      <w:tr w:rsidR="00F173C1" w14:paraId="56C66889"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4B25DB2" w14:textId="77777777" w:rsidR="00F173C1" w:rsidRDefault="00165D0F">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9C146D1" w14:textId="77777777" w:rsidR="00F173C1" w:rsidRDefault="00165D0F">
            <w:pPr>
              <w:snapToGrid w:val="0"/>
              <w:rPr>
                <w:b/>
                <w:sz w:val="18"/>
                <w:szCs w:val="18"/>
                <w:lang w:eastAsia="zh-CN"/>
              </w:rPr>
            </w:pPr>
            <w:r>
              <w:rPr>
                <w:b/>
                <w:sz w:val="18"/>
                <w:szCs w:val="18"/>
                <w:lang w:eastAsia="zh-CN"/>
              </w:rPr>
              <w:t>Input</w:t>
            </w:r>
          </w:p>
        </w:tc>
      </w:tr>
      <w:tr w:rsidR="00F173C1" w14:paraId="580CFA4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4A53AD8" w14:textId="77777777" w:rsidR="00F173C1" w:rsidRDefault="00165D0F">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21CF399A" w14:textId="77777777" w:rsidR="00F173C1" w:rsidRDefault="00165D0F">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6.1, if needed.</w:t>
            </w:r>
          </w:p>
          <w:p w14:paraId="25E18736" w14:textId="77777777" w:rsidR="00F173C1" w:rsidRDefault="00165D0F">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lastRenderedPageBreak/>
              <w:t>For Issue 6.2, please review FL assessment, and any suggestions are welcome.</w:t>
            </w:r>
          </w:p>
        </w:tc>
      </w:tr>
      <w:tr w:rsidR="00F173C1" w14:paraId="6540D0B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4EA89EE" w14:textId="77777777" w:rsidR="00F173C1" w:rsidRDefault="00165D0F">
            <w:pPr>
              <w:snapToGrid w:val="0"/>
              <w:jc w:val="both"/>
              <w:rPr>
                <w:rFonts w:eastAsia="PMingLiU"/>
                <w:color w:val="000000" w:themeColor="text1"/>
                <w:sz w:val="20"/>
                <w:szCs w:val="20"/>
                <w:lang w:eastAsia="zh-TW"/>
              </w:rPr>
            </w:pPr>
            <w:r>
              <w:rPr>
                <w:rFonts w:eastAsia="PMingLiU" w:hint="eastAsia"/>
                <w:color w:val="000000" w:themeColor="text1"/>
                <w:sz w:val="20"/>
                <w:szCs w:val="20"/>
                <w:lang w:eastAsia="zh-TW"/>
              </w:rPr>
              <w:lastRenderedPageBreak/>
              <w:t>M</w:t>
            </w:r>
            <w:r>
              <w:rPr>
                <w:rFonts w:eastAsia="PMingLiU"/>
                <w:color w:val="000000" w:themeColor="text1"/>
                <w:sz w:val="20"/>
                <w:szCs w:val="20"/>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34BA26E9" w14:textId="77777777" w:rsidR="00F173C1" w:rsidRDefault="00165D0F">
            <w:pPr>
              <w:overflowPunct w:val="0"/>
              <w:autoSpaceDE w:val="0"/>
              <w:autoSpaceDN w:val="0"/>
              <w:adjustRightInd w:val="0"/>
              <w:jc w:val="both"/>
              <w:textAlignment w:val="baseline"/>
              <w:rPr>
                <w:rFonts w:eastAsia="宋体"/>
                <w:b/>
                <w:bCs/>
                <w:iCs/>
                <w:color w:val="000000"/>
                <w:sz w:val="18"/>
                <w:szCs w:val="18"/>
                <w:u w:val="single"/>
              </w:rPr>
            </w:pPr>
            <w:r>
              <w:rPr>
                <w:rFonts w:eastAsia="宋体"/>
                <w:b/>
                <w:bCs/>
                <w:iCs/>
                <w:color w:val="000000"/>
                <w:sz w:val="18"/>
                <w:szCs w:val="18"/>
                <w:u w:val="single"/>
              </w:rPr>
              <w:t>Proposal 6.1:</w:t>
            </w:r>
          </w:p>
          <w:p w14:paraId="64737C01" w14:textId="77777777" w:rsidR="00F173C1" w:rsidRDefault="00165D0F">
            <w:pPr>
              <w:overflowPunct w:val="0"/>
              <w:autoSpaceDE w:val="0"/>
              <w:autoSpaceDN w:val="0"/>
              <w:adjustRightInd w:val="0"/>
              <w:jc w:val="both"/>
              <w:textAlignment w:val="baseline"/>
              <w:rPr>
                <w:rFonts w:eastAsia="PMingLiU"/>
                <w:sz w:val="18"/>
                <w:szCs w:val="18"/>
                <w:lang w:eastAsia="zh-TW"/>
              </w:rPr>
            </w:pPr>
            <w:r>
              <w:rPr>
                <w:rFonts w:eastAsia="PMingLiU"/>
                <w:sz w:val="18"/>
                <w:szCs w:val="18"/>
                <w:lang w:eastAsia="zh-TW"/>
              </w:rPr>
              <w:t>To our understanding, the intention of the proposal caught in Issue 6.2.1 is exactly for “latency reduction”. Please catch that as an option for Issue 6.1:</w:t>
            </w:r>
          </w:p>
          <w:tbl>
            <w:tblPr>
              <w:tblStyle w:val="TableGrid"/>
              <w:tblW w:w="0" w:type="auto"/>
              <w:tblLook w:val="04A0" w:firstRow="1" w:lastRow="0" w:firstColumn="1" w:lastColumn="0" w:noHBand="0" w:noVBand="1"/>
            </w:tblPr>
            <w:tblGrid>
              <w:gridCol w:w="8253"/>
            </w:tblGrid>
            <w:tr w:rsidR="00F173C1" w14:paraId="705F39DE" w14:textId="77777777">
              <w:tc>
                <w:tcPr>
                  <w:tcW w:w="8253" w:type="dxa"/>
                  <w:tcBorders>
                    <w:top w:val="single" w:sz="4" w:space="0" w:color="auto"/>
                    <w:left w:val="single" w:sz="4" w:space="0" w:color="auto"/>
                    <w:bottom w:val="single" w:sz="4" w:space="0" w:color="auto"/>
                    <w:right w:val="single" w:sz="4" w:space="0" w:color="auto"/>
                  </w:tcBorders>
                </w:tcPr>
                <w:p w14:paraId="3D691784" w14:textId="77777777" w:rsidR="00F173C1" w:rsidRDefault="00165D0F">
                  <w:pPr>
                    <w:rPr>
                      <w:sz w:val="18"/>
                      <w:szCs w:val="18"/>
                    </w:rPr>
                  </w:pPr>
                  <w:bookmarkStart w:id="35" w:name="OLE_LINK184"/>
                  <w:r>
                    <w:rPr>
                      <w:rFonts w:eastAsia="宋体"/>
                      <w:b/>
                      <w:bCs/>
                      <w:iCs/>
                      <w:color w:val="000000"/>
                      <w:sz w:val="18"/>
                      <w:szCs w:val="18"/>
                      <w:u w:val="single"/>
                    </w:rPr>
                    <w:t>Proposal 6.1</w:t>
                  </w:r>
                  <w:bookmarkEnd w:id="35"/>
                  <w:r>
                    <w:rPr>
                      <w:rFonts w:eastAsia="宋体"/>
                      <w:b/>
                      <w:bCs/>
                      <w:iCs/>
                      <w:color w:val="000000"/>
                      <w:sz w:val="18"/>
                      <w:szCs w:val="18"/>
                      <w:u w:val="single"/>
                    </w:rPr>
                    <w:t>:</w:t>
                  </w:r>
                  <w:r>
                    <w:rPr>
                      <w:rFonts w:eastAsia="宋体"/>
                      <w:b/>
                      <w:bCs/>
                      <w:i/>
                      <w:iCs/>
                      <w:color w:val="000000"/>
                      <w:sz w:val="18"/>
                      <w:szCs w:val="18"/>
                      <w:u w:val="single"/>
                    </w:rPr>
                    <w:t xml:space="preserve"> </w:t>
                  </w:r>
                  <w:r>
                    <w:rPr>
                      <w:sz w:val="18"/>
                      <w:szCs w:val="18"/>
                    </w:rPr>
                    <w:t>In order to reduce beam application latency after UE-initiated beam report is sent, the following options should be supported:</w:t>
                  </w:r>
                </w:p>
                <w:p w14:paraId="03B8050A" w14:textId="77777777" w:rsidR="00F173C1" w:rsidRDefault="00165D0F">
                  <w:pPr>
                    <w:pStyle w:val="ListParagraph"/>
                    <w:numPr>
                      <w:ilvl w:val="0"/>
                      <w:numId w:val="37"/>
                    </w:numPr>
                    <w:tabs>
                      <w:tab w:val="left" w:pos="614"/>
                    </w:tabs>
                    <w:spacing w:after="0" w:line="240" w:lineRule="auto"/>
                    <w:ind w:left="254" w:hanging="254"/>
                    <w:contextualSpacing/>
                    <w:rPr>
                      <w:sz w:val="18"/>
                      <w:szCs w:val="18"/>
                    </w:rPr>
                  </w:pPr>
                  <w:r>
                    <w:rPr>
                      <w:sz w:val="18"/>
                      <w:szCs w:val="18"/>
                    </w:rPr>
                    <w:t>Option #1: After confirmation/acknowledgement from NW, activate new beam without additional SSB reception</w:t>
                  </w:r>
                </w:p>
                <w:p w14:paraId="45A5FB31" w14:textId="77777777" w:rsidR="00F173C1" w:rsidRDefault="00165D0F">
                  <w:pPr>
                    <w:pStyle w:val="ListParagraph"/>
                    <w:numPr>
                      <w:ilvl w:val="0"/>
                      <w:numId w:val="37"/>
                    </w:numPr>
                    <w:tabs>
                      <w:tab w:val="left" w:pos="614"/>
                    </w:tabs>
                    <w:spacing w:after="0" w:line="240" w:lineRule="auto"/>
                    <w:ind w:left="254" w:hanging="254"/>
                    <w:contextualSpacing/>
                    <w:rPr>
                      <w:sz w:val="18"/>
                      <w:szCs w:val="18"/>
                    </w:rPr>
                  </w:pPr>
                  <w:r>
                    <w:rPr>
                      <w:sz w:val="18"/>
                      <w:szCs w:val="18"/>
                    </w:rPr>
                    <w:t xml:space="preserve">Option #2: After confirmation/acknowledgement from NW, apply new beam without RRC configuration or MAC-CE signaling </w:t>
                  </w:r>
                </w:p>
                <w:p w14:paraId="0BA2673D" w14:textId="77777777" w:rsidR="00F173C1" w:rsidRDefault="00165D0F">
                  <w:pPr>
                    <w:pStyle w:val="ListParagraph"/>
                    <w:numPr>
                      <w:ilvl w:val="0"/>
                      <w:numId w:val="37"/>
                    </w:numPr>
                    <w:tabs>
                      <w:tab w:val="left" w:pos="614"/>
                    </w:tabs>
                    <w:spacing w:after="0" w:line="240" w:lineRule="auto"/>
                    <w:ind w:left="254" w:hanging="254"/>
                    <w:contextualSpacing/>
                    <w:rPr>
                      <w:sz w:val="18"/>
                      <w:szCs w:val="18"/>
                    </w:rPr>
                  </w:pPr>
                  <w:r>
                    <w:rPr>
                      <w:rFonts w:eastAsia="PMingLiU"/>
                      <w:color w:val="FF0000"/>
                      <w:sz w:val="18"/>
                      <w:szCs w:val="18"/>
                      <w:lang w:eastAsia="zh-TW"/>
                    </w:rPr>
                    <w:t>Option</w:t>
                  </w:r>
                  <w:r>
                    <w:rPr>
                      <w:color w:val="FF0000"/>
                      <w:sz w:val="18"/>
                      <w:szCs w:val="18"/>
                    </w:rPr>
                    <w:t xml:space="preserve"> #3: After sending a UE-initiated beam report, the UE could store the QCL properties of the SSB associated with the reference signal reported in the beam report</w:t>
                  </w:r>
                </w:p>
              </w:tc>
            </w:tr>
          </w:tbl>
          <w:p w14:paraId="103BE805" w14:textId="77777777" w:rsidR="00F173C1" w:rsidRDefault="00F173C1">
            <w:pPr>
              <w:overflowPunct w:val="0"/>
              <w:autoSpaceDE w:val="0"/>
              <w:autoSpaceDN w:val="0"/>
              <w:adjustRightInd w:val="0"/>
              <w:jc w:val="both"/>
              <w:textAlignment w:val="baseline"/>
              <w:rPr>
                <w:sz w:val="18"/>
                <w:szCs w:val="18"/>
                <w:lang w:eastAsia="zh-CN"/>
              </w:rPr>
            </w:pPr>
          </w:p>
        </w:tc>
      </w:tr>
      <w:tr w:rsidR="00F173C1" w14:paraId="7203FA9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29418EF" w14:textId="77777777" w:rsidR="00F173C1" w:rsidRDefault="00165D0F">
            <w:pPr>
              <w:snapToGrid w:val="0"/>
              <w:rPr>
                <w:color w:val="000000" w:themeColor="text1"/>
                <w:sz w:val="20"/>
                <w:szCs w:val="20"/>
                <w:lang w:eastAsia="zh-CN"/>
              </w:rPr>
            </w:pPr>
            <w:r>
              <w:rPr>
                <w:color w:val="000000" w:themeColor="text1"/>
                <w:sz w:val="20"/>
                <w:szCs w:val="20"/>
                <w:lang w:eastAsia="zh-CN"/>
              </w:rPr>
              <w:t>OPPO</w:t>
            </w:r>
          </w:p>
        </w:tc>
        <w:tc>
          <w:tcPr>
            <w:tcW w:w="8479" w:type="dxa"/>
            <w:tcBorders>
              <w:top w:val="single" w:sz="4" w:space="0" w:color="auto"/>
              <w:left w:val="single" w:sz="4" w:space="0" w:color="auto"/>
              <w:bottom w:val="single" w:sz="4" w:space="0" w:color="auto"/>
              <w:right w:val="single" w:sz="4" w:space="0" w:color="auto"/>
            </w:tcBorders>
          </w:tcPr>
          <w:p w14:paraId="068D467E" w14:textId="77777777" w:rsidR="00F173C1" w:rsidRDefault="00165D0F">
            <w:pPr>
              <w:snapToGrid w:val="0"/>
              <w:rPr>
                <w:sz w:val="20"/>
                <w:szCs w:val="20"/>
              </w:rPr>
            </w:pPr>
            <w:r>
              <w:rPr>
                <w:sz w:val="20"/>
                <w:szCs w:val="20"/>
              </w:rPr>
              <w:t>Proposal 6.1: not support.</w:t>
            </w:r>
          </w:p>
          <w:p w14:paraId="74D6160E" w14:textId="77777777" w:rsidR="00F173C1" w:rsidRDefault="00165D0F">
            <w:pPr>
              <w:snapToGrid w:val="0"/>
              <w:rPr>
                <w:sz w:val="20"/>
                <w:szCs w:val="20"/>
              </w:rPr>
            </w:pPr>
            <w:r>
              <w:rPr>
                <w:sz w:val="20"/>
                <w:szCs w:val="20"/>
              </w:rPr>
              <w:t xml:space="preserve">Per the description in WID, the proposal 6.1 is out of scope.  WID says we work on the UL signaling contents and UL signaling medium/container for UE-initiated/event-driven beam reporting. But proposal 6.1 propose change in beam indication/switch. </w:t>
            </w:r>
          </w:p>
          <w:p w14:paraId="54191675" w14:textId="77777777" w:rsidR="00F173C1" w:rsidRDefault="00F173C1">
            <w:pPr>
              <w:snapToGrid w:val="0"/>
              <w:rPr>
                <w:sz w:val="20"/>
                <w:szCs w:val="20"/>
              </w:rPr>
            </w:pPr>
          </w:p>
          <w:p w14:paraId="617F76F8" w14:textId="77777777" w:rsidR="00F173C1" w:rsidRDefault="00F173C1">
            <w:pPr>
              <w:snapToGrid w:val="0"/>
              <w:rPr>
                <w:sz w:val="20"/>
                <w:szCs w:val="20"/>
              </w:rPr>
            </w:pPr>
          </w:p>
        </w:tc>
      </w:tr>
      <w:tr w:rsidR="00F173C1" w14:paraId="55C21E1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DB114F3" w14:textId="77777777" w:rsidR="00F173C1" w:rsidRDefault="00165D0F">
            <w:pPr>
              <w:snapToGrid w:val="0"/>
              <w:rPr>
                <w:color w:val="0000FF"/>
                <w:sz w:val="18"/>
                <w:szCs w:val="18"/>
              </w:rPr>
            </w:pPr>
            <w:r>
              <w:rPr>
                <w:rFonts w:eastAsia="PMingLiU"/>
                <w:color w:val="000000" w:themeColor="text1"/>
                <w:sz w:val="18"/>
                <w:szCs w:val="18"/>
                <w:lang w:eastAsia="zh-TW"/>
              </w:rPr>
              <w:t>Samsung</w:t>
            </w:r>
          </w:p>
        </w:tc>
        <w:tc>
          <w:tcPr>
            <w:tcW w:w="8479" w:type="dxa"/>
            <w:tcBorders>
              <w:top w:val="single" w:sz="4" w:space="0" w:color="auto"/>
              <w:left w:val="single" w:sz="4" w:space="0" w:color="auto"/>
              <w:bottom w:val="single" w:sz="4" w:space="0" w:color="auto"/>
              <w:right w:val="single" w:sz="4" w:space="0" w:color="auto"/>
            </w:tcBorders>
          </w:tcPr>
          <w:p w14:paraId="2D7D7AA1" w14:textId="77777777" w:rsidR="00F173C1" w:rsidRDefault="00165D0F">
            <w:pPr>
              <w:overflowPunct w:val="0"/>
              <w:autoSpaceDE w:val="0"/>
              <w:autoSpaceDN w:val="0"/>
              <w:adjustRightInd w:val="0"/>
              <w:jc w:val="both"/>
              <w:textAlignment w:val="baseline"/>
              <w:rPr>
                <w:sz w:val="18"/>
                <w:szCs w:val="18"/>
              </w:rPr>
            </w:pPr>
            <w:r>
              <w:rPr>
                <w:b/>
                <w:sz w:val="18"/>
                <w:szCs w:val="18"/>
              </w:rPr>
              <w:t>Issue 6.1/proposal 6.1:</w:t>
            </w:r>
            <w:r>
              <w:rPr>
                <w:sz w:val="18"/>
                <w:szCs w:val="18"/>
              </w:rPr>
              <w:t xml:space="preserve"> not support – out of scope as it is essentially UE initiated beam activation/switching which is not aligned with the WID objectives.</w:t>
            </w:r>
          </w:p>
          <w:p w14:paraId="41D64FD9" w14:textId="77777777" w:rsidR="00F173C1" w:rsidRDefault="00F173C1">
            <w:pPr>
              <w:overflowPunct w:val="0"/>
              <w:autoSpaceDE w:val="0"/>
              <w:autoSpaceDN w:val="0"/>
              <w:adjustRightInd w:val="0"/>
              <w:textAlignment w:val="baseline"/>
              <w:rPr>
                <w:color w:val="0000FF"/>
                <w:sz w:val="18"/>
                <w:szCs w:val="18"/>
              </w:rPr>
            </w:pPr>
          </w:p>
        </w:tc>
      </w:tr>
      <w:tr w:rsidR="00F173C1" w14:paraId="6505F59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309EFB1" w14:textId="77777777" w:rsidR="00F173C1" w:rsidRDefault="00165D0F">
            <w:pPr>
              <w:snapToGrid w:val="0"/>
              <w:rPr>
                <w:sz w:val="18"/>
                <w:szCs w:val="18"/>
                <w:lang w:eastAsia="zh-CN"/>
              </w:rPr>
            </w:pPr>
            <w:r>
              <w:rPr>
                <w:rFonts w:eastAsia="PMingLiU" w:hint="eastAsia"/>
                <w:color w:val="000000" w:themeColor="text1"/>
                <w:sz w:val="18"/>
                <w:szCs w:val="18"/>
                <w:lang w:eastAsia="zh-TW"/>
              </w:rPr>
              <w:t>Fujitsu</w:t>
            </w:r>
          </w:p>
        </w:tc>
        <w:tc>
          <w:tcPr>
            <w:tcW w:w="8479" w:type="dxa"/>
            <w:tcBorders>
              <w:top w:val="single" w:sz="4" w:space="0" w:color="auto"/>
              <w:left w:val="single" w:sz="4" w:space="0" w:color="auto"/>
              <w:bottom w:val="single" w:sz="4" w:space="0" w:color="auto"/>
              <w:right w:val="single" w:sz="4" w:space="0" w:color="auto"/>
            </w:tcBorders>
          </w:tcPr>
          <w:p w14:paraId="7F3D12C4" w14:textId="77777777" w:rsidR="00F173C1" w:rsidRDefault="00165D0F">
            <w:pPr>
              <w:overflowPunct w:val="0"/>
              <w:autoSpaceDE w:val="0"/>
              <w:autoSpaceDN w:val="0"/>
              <w:adjustRightInd w:val="0"/>
              <w:jc w:val="both"/>
              <w:textAlignment w:val="baseline"/>
              <w:rPr>
                <w:color w:val="0000FF"/>
                <w:sz w:val="18"/>
                <w:szCs w:val="18"/>
                <w:lang w:eastAsia="zh-CN"/>
              </w:rPr>
            </w:pPr>
            <w:r>
              <w:rPr>
                <w:rFonts w:hint="eastAsia"/>
                <w:b/>
                <w:sz w:val="18"/>
                <w:szCs w:val="18"/>
                <w:lang w:eastAsia="zh-CN"/>
              </w:rPr>
              <w:t>P</w:t>
            </w:r>
            <w:r>
              <w:rPr>
                <w:b/>
                <w:sz w:val="18"/>
                <w:szCs w:val="18"/>
              </w:rPr>
              <w:t>roposal 6.1:</w:t>
            </w:r>
            <w:r>
              <w:rPr>
                <w:sz w:val="18"/>
                <w:szCs w:val="18"/>
              </w:rPr>
              <w:t xml:space="preserve"> </w:t>
            </w:r>
            <w:r>
              <w:rPr>
                <w:rFonts w:hint="eastAsia"/>
                <w:sz w:val="18"/>
                <w:szCs w:val="18"/>
                <w:lang w:eastAsia="zh-CN"/>
              </w:rPr>
              <w:t>N</w:t>
            </w:r>
            <w:r>
              <w:rPr>
                <w:sz w:val="18"/>
                <w:szCs w:val="18"/>
              </w:rPr>
              <w:t>ot support</w:t>
            </w:r>
            <w:r>
              <w:rPr>
                <w:rFonts w:hint="eastAsia"/>
                <w:sz w:val="18"/>
                <w:szCs w:val="18"/>
                <w:lang w:eastAsia="zh-CN"/>
              </w:rPr>
              <w:t>, or postpone. We share a similar view with Samsung.</w:t>
            </w:r>
          </w:p>
        </w:tc>
      </w:tr>
      <w:tr w:rsidR="00F173C1" w14:paraId="47F31BA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0AC9760" w14:textId="77777777" w:rsidR="00F173C1" w:rsidRDefault="00165D0F">
            <w:pPr>
              <w:snapToGrid w:val="0"/>
              <w:rPr>
                <w:color w:val="000000" w:themeColor="text1"/>
                <w:sz w:val="18"/>
                <w:szCs w:val="18"/>
                <w:lang w:eastAsia="zh-CN"/>
              </w:rPr>
            </w:pPr>
            <w:r>
              <w:rPr>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683803B5" w14:textId="77777777" w:rsidR="00F173C1" w:rsidRDefault="00165D0F">
            <w:pPr>
              <w:overflowPunct w:val="0"/>
              <w:autoSpaceDE w:val="0"/>
              <w:autoSpaceDN w:val="0"/>
              <w:adjustRightInd w:val="0"/>
              <w:textAlignment w:val="baseline"/>
              <w:rPr>
                <w:color w:val="000000" w:themeColor="text1"/>
                <w:sz w:val="18"/>
                <w:szCs w:val="18"/>
                <w:lang w:eastAsia="zh-CN"/>
              </w:rPr>
            </w:pPr>
            <w:r>
              <w:rPr>
                <w:b/>
                <w:bCs/>
                <w:color w:val="000000" w:themeColor="text1"/>
                <w:sz w:val="18"/>
                <w:szCs w:val="18"/>
                <w:lang w:eastAsia="zh-CN"/>
              </w:rPr>
              <w:t xml:space="preserve">Proposal 6.1: </w:t>
            </w:r>
            <w:r>
              <w:rPr>
                <w:color w:val="000000" w:themeColor="text1"/>
                <w:sz w:val="18"/>
                <w:szCs w:val="18"/>
                <w:lang w:eastAsia="zh-CN"/>
              </w:rPr>
              <w:t xml:space="preserve">Not support, we share the </w:t>
            </w:r>
            <w:proofErr w:type="spellStart"/>
            <w:r>
              <w:rPr>
                <w:color w:val="000000" w:themeColor="text1"/>
                <w:sz w:val="18"/>
                <w:szCs w:val="18"/>
                <w:lang w:eastAsia="zh-CN"/>
              </w:rPr>
              <w:t>silimar</w:t>
            </w:r>
            <w:proofErr w:type="spellEnd"/>
            <w:r>
              <w:rPr>
                <w:color w:val="000000" w:themeColor="text1"/>
                <w:sz w:val="18"/>
                <w:szCs w:val="18"/>
                <w:lang w:eastAsia="zh-CN"/>
              </w:rPr>
              <w:t xml:space="preserve"> to OPPO, Samsung and companies.</w:t>
            </w:r>
          </w:p>
        </w:tc>
      </w:tr>
      <w:tr w:rsidR="00F173C1" w14:paraId="5849AC94" w14:textId="77777777">
        <w:trPr>
          <w:trHeight w:val="215"/>
        </w:trPr>
        <w:tc>
          <w:tcPr>
            <w:tcW w:w="1506" w:type="dxa"/>
          </w:tcPr>
          <w:p w14:paraId="5479D5C0" w14:textId="77777777" w:rsidR="00F173C1" w:rsidRDefault="00165D0F">
            <w:pPr>
              <w:snapToGrid w:val="0"/>
              <w:rPr>
                <w:color w:val="000000" w:themeColor="text1"/>
                <w:sz w:val="20"/>
                <w:szCs w:val="20"/>
                <w:lang w:eastAsia="zh-CN"/>
              </w:rPr>
            </w:pPr>
            <w:r>
              <w:rPr>
                <w:color w:val="000000" w:themeColor="text1"/>
                <w:sz w:val="20"/>
                <w:szCs w:val="20"/>
                <w:lang w:eastAsia="zh-CN"/>
              </w:rPr>
              <w:t>Ericsson</w:t>
            </w:r>
          </w:p>
        </w:tc>
        <w:tc>
          <w:tcPr>
            <w:tcW w:w="8479" w:type="dxa"/>
          </w:tcPr>
          <w:p w14:paraId="610A0409" w14:textId="77777777" w:rsidR="00F173C1" w:rsidRDefault="00165D0F">
            <w:pPr>
              <w:overflowPunct w:val="0"/>
              <w:autoSpaceDE w:val="0"/>
              <w:autoSpaceDN w:val="0"/>
              <w:adjustRightInd w:val="0"/>
              <w:textAlignment w:val="baseline"/>
              <w:rPr>
                <w:sz w:val="20"/>
                <w:szCs w:val="20"/>
              </w:rPr>
            </w:pPr>
            <w:r>
              <w:rPr>
                <w:color w:val="000000" w:themeColor="text1"/>
                <w:sz w:val="18"/>
                <w:szCs w:val="18"/>
                <w:lang w:eastAsia="zh-CN"/>
              </w:rPr>
              <w:t>P6.1: Support option#1, where the confirmation/acknowledgment is a normal TCI state activation. We agree with Futurewei that this is the only way to significantly reduce latency.</w:t>
            </w:r>
          </w:p>
        </w:tc>
      </w:tr>
      <w:tr w:rsidR="00F173C1" w14:paraId="17023DF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D6E8568" w14:textId="77777777" w:rsidR="00F173C1" w:rsidRDefault="00165D0F">
            <w:pPr>
              <w:snapToGrid w:val="0"/>
              <w:rPr>
                <w:rFonts w:eastAsia="Malgun Gothic"/>
                <w:color w:val="000000" w:themeColor="text1"/>
                <w:sz w:val="18"/>
                <w:szCs w:val="18"/>
              </w:rPr>
            </w:pPr>
            <w:r>
              <w:rPr>
                <w:color w:val="0000FF"/>
                <w:sz w:val="18"/>
                <w:szCs w:val="18"/>
                <w:lang w:eastAsia="zh-CN"/>
              </w:rPr>
              <w:t>Mod_V10</w:t>
            </w:r>
          </w:p>
        </w:tc>
        <w:tc>
          <w:tcPr>
            <w:tcW w:w="8479" w:type="dxa"/>
            <w:tcBorders>
              <w:top w:val="single" w:sz="4" w:space="0" w:color="auto"/>
              <w:left w:val="single" w:sz="4" w:space="0" w:color="auto"/>
              <w:bottom w:val="single" w:sz="4" w:space="0" w:color="auto"/>
              <w:right w:val="single" w:sz="4" w:space="0" w:color="auto"/>
            </w:tcBorders>
          </w:tcPr>
          <w:p w14:paraId="34009FE1" w14:textId="77777777" w:rsidR="00F173C1" w:rsidRDefault="00165D0F">
            <w:pPr>
              <w:overflowPunct w:val="0"/>
              <w:autoSpaceDE w:val="0"/>
              <w:autoSpaceDN w:val="0"/>
              <w:adjustRightInd w:val="0"/>
              <w:textAlignment w:val="baseline"/>
              <w:rPr>
                <w:rFonts w:eastAsia="Malgun Gothic"/>
                <w:color w:val="000000" w:themeColor="text1"/>
                <w:sz w:val="18"/>
                <w:szCs w:val="18"/>
              </w:rPr>
            </w:pPr>
            <w:r>
              <w:rPr>
                <w:rFonts w:eastAsia="宋体"/>
                <w:bCs/>
                <w:color w:val="0000FF"/>
                <w:sz w:val="18"/>
                <w:szCs w:val="18"/>
                <w:lang w:eastAsia="zh-CN"/>
              </w:rPr>
              <w:t xml:space="preserve">Capture companies’ input. </w:t>
            </w:r>
          </w:p>
        </w:tc>
      </w:tr>
      <w:tr w:rsidR="00F173C1" w14:paraId="35A67ED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C0F6A7E" w14:textId="77777777" w:rsidR="00F173C1" w:rsidRDefault="00165D0F">
            <w:pPr>
              <w:snapToGrid w:val="0"/>
              <w:rPr>
                <w:color w:val="000000" w:themeColor="text1"/>
                <w:sz w:val="18"/>
                <w:szCs w:val="18"/>
              </w:rPr>
            </w:pPr>
            <w:r>
              <w:rPr>
                <w:color w:val="000000" w:themeColor="text1"/>
                <w:sz w:val="20"/>
                <w:szCs w:val="20"/>
                <w:lang w:eastAsia="zh-CN"/>
              </w:rPr>
              <w:t>FUTUREWEI</w:t>
            </w:r>
          </w:p>
        </w:tc>
        <w:tc>
          <w:tcPr>
            <w:tcW w:w="8479" w:type="dxa"/>
            <w:tcBorders>
              <w:top w:val="single" w:sz="4" w:space="0" w:color="auto"/>
              <w:left w:val="single" w:sz="4" w:space="0" w:color="auto"/>
              <w:bottom w:val="single" w:sz="4" w:space="0" w:color="auto"/>
              <w:right w:val="single" w:sz="4" w:space="0" w:color="auto"/>
            </w:tcBorders>
          </w:tcPr>
          <w:p w14:paraId="06754E1A" w14:textId="77777777" w:rsidR="00F173C1" w:rsidRDefault="00165D0F">
            <w:pPr>
              <w:overflowPunct w:val="0"/>
              <w:autoSpaceDE w:val="0"/>
              <w:autoSpaceDN w:val="0"/>
              <w:adjustRightInd w:val="0"/>
              <w:textAlignment w:val="baseline"/>
              <w:rPr>
                <w:sz w:val="18"/>
                <w:szCs w:val="18"/>
              </w:rPr>
            </w:pPr>
            <w:r>
              <w:rPr>
                <w:b/>
                <w:bCs/>
                <w:sz w:val="18"/>
                <w:szCs w:val="18"/>
              </w:rPr>
              <w:t>Proposal 6.1</w:t>
            </w:r>
            <w:r>
              <w:rPr>
                <w:sz w:val="18"/>
                <w:szCs w:val="18"/>
              </w:rPr>
              <w:t xml:space="preserve">: Support. </w:t>
            </w:r>
          </w:p>
          <w:p w14:paraId="5D41E541" w14:textId="77777777" w:rsidR="00F173C1" w:rsidRDefault="00F173C1">
            <w:pPr>
              <w:overflowPunct w:val="0"/>
              <w:autoSpaceDE w:val="0"/>
              <w:autoSpaceDN w:val="0"/>
              <w:adjustRightInd w:val="0"/>
              <w:textAlignment w:val="baseline"/>
              <w:rPr>
                <w:sz w:val="18"/>
                <w:szCs w:val="18"/>
              </w:rPr>
            </w:pPr>
          </w:p>
          <w:p w14:paraId="4404D617" w14:textId="77777777" w:rsidR="00F173C1" w:rsidRDefault="00165D0F">
            <w:pPr>
              <w:overflowPunct w:val="0"/>
              <w:autoSpaceDE w:val="0"/>
              <w:autoSpaceDN w:val="0"/>
              <w:adjustRightInd w:val="0"/>
              <w:textAlignment w:val="baseline"/>
              <w:rPr>
                <w:sz w:val="18"/>
                <w:szCs w:val="18"/>
              </w:rPr>
            </w:pPr>
            <w:r>
              <w:rPr>
                <w:sz w:val="18"/>
                <w:szCs w:val="18"/>
              </w:rPr>
              <w:t xml:space="preserve">According to the objectives of the WID- NR MIMO Phase 5, reducing overhead and latency were both endorsed for UEI/ED BM item.  In fact, as plenty of bandwidth is available for FR2, which is still underutilized in practical deployments, latency reduction is more critical and urgent than overhead reduction, especially for fast beam management/switching.  Without latency reduction, the usefulness of this feature becomes questionable. Thus, latency reduction is very important and needs to be addressed at least with overhead reduction together. </w:t>
            </w:r>
          </w:p>
          <w:p w14:paraId="08960447" w14:textId="77777777" w:rsidR="00F173C1" w:rsidRDefault="00F173C1">
            <w:pPr>
              <w:overflowPunct w:val="0"/>
              <w:autoSpaceDE w:val="0"/>
              <w:autoSpaceDN w:val="0"/>
              <w:adjustRightInd w:val="0"/>
              <w:textAlignment w:val="baseline"/>
              <w:rPr>
                <w:sz w:val="18"/>
                <w:szCs w:val="18"/>
              </w:rPr>
            </w:pPr>
          </w:p>
          <w:p w14:paraId="7E2EDC0D" w14:textId="77777777" w:rsidR="00F173C1" w:rsidRDefault="00165D0F">
            <w:pPr>
              <w:overflowPunct w:val="0"/>
              <w:autoSpaceDE w:val="0"/>
              <w:autoSpaceDN w:val="0"/>
              <w:adjustRightInd w:val="0"/>
              <w:textAlignment w:val="baseline"/>
              <w:rPr>
                <w:sz w:val="18"/>
                <w:szCs w:val="18"/>
              </w:rPr>
            </w:pPr>
            <w:r>
              <w:rPr>
                <w:sz w:val="18"/>
                <w:szCs w:val="18"/>
              </w:rPr>
              <w:t>Regarding FL’s note that “this issue has been discussed for five meetings if counting Hefei as well”, it is not true since almost all of the standard efforts so far were put on signaling overhead reduction, and NO real discussion has ever been scheduled and done for this issue.</w:t>
            </w:r>
          </w:p>
          <w:p w14:paraId="66BCCAC4" w14:textId="77777777" w:rsidR="00F173C1" w:rsidRDefault="00F173C1">
            <w:pPr>
              <w:overflowPunct w:val="0"/>
              <w:autoSpaceDE w:val="0"/>
              <w:autoSpaceDN w:val="0"/>
              <w:adjustRightInd w:val="0"/>
              <w:textAlignment w:val="baseline"/>
              <w:rPr>
                <w:sz w:val="18"/>
                <w:szCs w:val="18"/>
              </w:rPr>
            </w:pPr>
          </w:p>
          <w:p w14:paraId="73BBBE8E" w14:textId="77777777" w:rsidR="00F173C1" w:rsidRDefault="00165D0F">
            <w:pPr>
              <w:overflowPunct w:val="0"/>
              <w:autoSpaceDE w:val="0"/>
              <w:autoSpaceDN w:val="0"/>
              <w:adjustRightInd w:val="0"/>
              <w:textAlignment w:val="baseline"/>
              <w:rPr>
                <w:sz w:val="18"/>
                <w:szCs w:val="18"/>
              </w:rPr>
            </w:pPr>
            <w:r>
              <w:rPr>
                <w:sz w:val="18"/>
                <w:szCs w:val="18"/>
              </w:rPr>
              <w:t xml:space="preserve">Based on our analysis (please see our contribution R1-2407622 for details), if only the UEI/ED beam reporting itself is considered without considering enhancement on how to apply the new beam, the potential latency reduction is very marginal, or worse yet, it even increases beam report latency compared with legacy periodic CSI report if the triggering event (such as Event 2) is declared based on multiple event instances. </w:t>
            </w:r>
          </w:p>
          <w:p w14:paraId="048A495F" w14:textId="77777777" w:rsidR="00F173C1" w:rsidRDefault="00F173C1">
            <w:pPr>
              <w:overflowPunct w:val="0"/>
              <w:autoSpaceDE w:val="0"/>
              <w:autoSpaceDN w:val="0"/>
              <w:adjustRightInd w:val="0"/>
              <w:textAlignment w:val="baseline"/>
              <w:rPr>
                <w:sz w:val="18"/>
                <w:szCs w:val="18"/>
              </w:rPr>
            </w:pPr>
          </w:p>
          <w:p w14:paraId="482D77AF" w14:textId="77777777" w:rsidR="00F173C1" w:rsidRDefault="00165D0F">
            <w:pPr>
              <w:overflowPunct w:val="0"/>
              <w:autoSpaceDE w:val="0"/>
              <w:autoSpaceDN w:val="0"/>
              <w:adjustRightInd w:val="0"/>
              <w:textAlignment w:val="baseline"/>
              <w:rPr>
                <w:sz w:val="18"/>
                <w:szCs w:val="18"/>
              </w:rPr>
            </w:pPr>
            <w:r>
              <w:rPr>
                <w:sz w:val="18"/>
                <w:szCs w:val="18"/>
              </w:rPr>
              <w:t xml:space="preserve">In Option 1 of this proposal, after confirmation/acknowledgement from NW, the reported new beams from UE can be activated without additional SSB reception.  Comparing to legacy procedure, this will save about 20 </w:t>
            </w:r>
            <w:proofErr w:type="spellStart"/>
            <w:r>
              <w:rPr>
                <w:sz w:val="18"/>
                <w:szCs w:val="18"/>
              </w:rPr>
              <w:t>ms.</w:t>
            </w:r>
            <w:proofErr w:type="spellEnd"/>
          </w:p>
          <w:p w14:paraId="13555AEE" w14:textId="77777777" w:rsidR="00F173C1" w:rsidRDefault="00F173C1">
            <w:pPr>
              <w:overflowPunct w:val="0"/>
              <w:autoSpaceDE w:val="0"/>
              <w:autoSpaceDN w:val="0"/>
              <w:adjustRightInd w:val="0"/>
              <w:textAlignment w:val="baseline"/>
              <w:rPr>
                <w:sz w:val="18"/>
                <w:szCs w:val="18"/>
              </w:rPr>
            </w:pPr>
          </w:p>
          <w:p w14:paraId="4C8E1495" w14:textId="77777777" w:rsidR="00F173C1" w:rsidRDefault="00165D0F">
            <w:pPr>
              <w:overflowPunct w:val="0"/>
              <w:autoSpaceDE w:val="0"/>
              <w:autoSpaceDN w:val="0"/>
              <w:adjustRightInd w:val="0"/>
              <w:textAlignment w:val="baseline"/>
              <w:rPr>
                <w:sz w:val="18"/>
                <w:szCs w:val="18"/>
              </w:rPr>
            </w:pPr>
            <w:r>
              <w:rPr>
                <w:sz w:val="18"/>
                <w:szCs w:val="18"/>
              </w:rPr>
              <w:t xml:space="preserve">In Option 2, after confirmation/acknowledgement from NW, the reported new beams from UE can be applied without RRC configuration or MAC-CE signaling.  If the reported new beam is not in the original TCI pool, this can further save about 10 </w:t>
            </w:r>
            <w:proofErr w:type="spellStart"/>
            <w:r>
              <w:rPr>
                <w:sz w:val="18"/>
                <w:szCs w:val="18"/>
              </w:rPr>
              <w:t>ms</w:t>
            </w:r>
            <w:proofErr w:type="spellEnd"/>
            <w:r>
              <w:rPr>
                <w:sz w:val="18"/>
                <w:szCs w:val="18"/>
              </w:rPr>
              <w:t xml:space="preserve"> of RRC reconfiguration time, making a total latency reduction of about 30 </w:t>
            </w:r>
            <w:proofErr w:type="spellStart"/>
            <w:r>
              <w:rPr>
                <w:sz w:val="18"/>
                <w:szCs w:val="18"/>
              </w:rPr>
              <w:t>ms</w:t>
            </w:r>
            <w:proofErr w:type="spellEnd"/>
            <w:r>
              <w:rPr>
                <w:sz w:val="18"/>
                <w:szCs w:val="18"/>
              </w:rPr>
              <w:t xml:space="preserve"> (e.g., 20 </w:t>
            </w:r>
            <w:proofErr w:type="spellStart"/>
            <w:r>
              <w:rPr>
                <w:sz w:val="18"/>
                <w:szCs w:val="18"/>
              </w:rPr>
              <w:t>ms</w:t>
            </w:r>
            <w:proofErr w:type="spellEnd"/>
            <w:r>
              <w:rPr>
                <w:sz w:val="18"/>
                <w:szCs w:val="18"/>
              </w:rPr>
              <w:t xml:space="preserve"> + 10 </w:t>
            </w:r>
            <w:proofErr w:type="spellStart"/>
            <w:r>
              <w:rPr>
                <w:sz w:val="18"/>
                <w:szCs w:val="18"/>
              </w:rPr>
              <w:t>ms</w:t>
            </w:r>
            <w:proofErr w:type="spellEnd"/>
            <w:r>
              <w:rPr>
                <w:sz w:val="18"/>
                <w:szCs w:val="18"/>
              </w:rPr>
              <w:t>).</w:t>
            </w:r>
          </w:p>
          <w:p w14:paraId="01B873D8" w14:textId="77777777" w:rsidR="00F173C1" w:rsidRDefault="00F173C1">
            <w:pPr>
              <w:overflowPunct w:val="0"/>
              <w:autoSpaceDE w:val="0"/>
              <w:autoSpaceDN w:val="0"/>
              <w:adjustRightInd w:val="0"/>
              <w:textAlignment w:val="baseline"/>
              <w:rPr>
                <w:sz w:val="18"/>
                <w:szCs w:val="18"/>
              </w:rPr>
            </w:pPr>
          </w:p>
          <w:p w14:paraId="1C40E589" w14:textId="77777777" w:rsidR="00F173C1" w:rsidRDefault="00165D0F">
            <w:pPr>
              <w:overflowPunct w:val="0"/>
              <w:autoSpaceDE w:val="0"/>
              <w:autoSpaceDN w:val="0"/>
              <w:adjustRightInd w:val="0"/>
              <w:textAlignment w:val="baseline"/>
              <w:rPr>
                <w:color w:val="000000" w:themeColor="text1"/>
                <w:sz w:val="18"/>
                <w:szCs w:val="18"/>
              </w:rPr>
            </w:pPr>
            <w:r>
              <w:rPr>
                <w:color w:val="000000" w:themeColor="text1"/>
                <w:sz w:val="18"/>
                <w:szCs w:val="18"/>
              </w:rPr>
              <w:t xml:space="preserve">Regarding the comments that this proposal is “out of scope” of WID, we don’t agree.  We copy the WID objective text related to this item below.  As can be seen from the yellow-highlighted text, the objectives include not only UL reporting but also “required procedures” to facilitate fast beam switching.  And how to apply the reported new beam is clearly part of the “required procedures”.  Therefore, this proposal is within the scope of WID.  In fact, this proposal is important to fulfill the latency reduction objective of the WID.  </w:t>
            </w:r>
          </w:p>
          <w:p w14:paraId="00B277DE" w14:textId="77777777" w:rsidR="00F173C1" w:rsidRDefault="00F173C1">
            <w:pPr>
              <w:overflowPunct w:val="0"/>
              <w:autoSpaceDE w:val="0"/>
              <w:autoSpaceDN w:val="0"/>
              <w:adjustRightInd w:val="0"/>
              <w:textAlignment w:val="baseline"/>
              <w:rPr>
                <w:color w:val="000000" w:themeColor="text1"/>
                <w:sz w:val="18"/>
                <w:szCs w:val="18"/>
              </w:rPr>
            </w:pPr>
          </w:p>
          <w:p w14:paraId="59AD2184" w14:textId="77777777" w:rsidR="00F173C1" w:rsidRDefault="00F173C1">
            <w:pPr>
              <w:overflowPunct w:val="0"/>
              <w:autoSpaceDE w:val="0"/>
              <w:autoSpaceDN w:val="0"/>
              <w:adjustRightInd w:val="0"/>
              <w:jc w:val="both"/>
              <w:textAlignment w:val="baseline"/>
              <w:rPr>
                <w:rFonts w:eastAsia="PMingLiU"/>
                <w:sz w:val="18"/>
                <w:szCs w:val="18"/>
                <w:lang w:eastAsia="zh-TW"/>
              </w:rPr>
            </w:pPr>
          </w:p>
          <w:tbl>
            <w:tblPr>
              <w:tblStyle w:val="TableGrid"/>
              <w:tblW w:w="0" w:type="auto"/>
              <w:tblLook w:val="04A0" w:firstRow="1" w:lastRow="0" w:firstColumn="1" w:lastColumn="0" w:noHBand="0" w:noVBand="1"/>
            </w:tblPr>
            <w:tblGrid>
              <w:gridCol w:w="8253"/>
            </w:tblGrid>
            <w:tr w:rsidR="00F173C1" w14:paraId="76BC4DA3" w14:textId="77777777">
              <w:tc>
                <w:tcPr>
                  <w:tcW w:w="8253" w:type="dxa"/>
                  <w:tcBorders>
                    <w:top w:val="single" w:sz="4" w:space="0" w:color="auto"/>
                    <w:left w:val="single" w:sz="4" w:space="0" w:color="auto"/>
                    <w:bottom w:val="single" w:sz="4" w:space="0" w:color="auto"/>
                    <w:right w:val="single" w:sz="4" w:space="0" w:color="auto"/>
                  </w:tcBorders>
                </w:tcPr>
                <w:p w14:paraId="61EBA2B0" w14:textId="77777777" w:rsidR="00F173C1" w:rsidRDefault="00165D0F">
                  <w:pPr>
                    <w:numPr>
                      <w:ilvl w:val="0"/>
                      <w:numId w:val="38"/>
                    </w:numPr>
                    <w:snapToGrid w:val="0"/>
                    <w:rPr>
                      <w:rFonts w:eastAsia="Times New Roman"/>
                      <w:sz w:val="18"/>
                      <w:szCs w:val="18"/>
                      <w:lang w:eastAsia="en-US"/>
                    </w:rPr>
                  </w:pPr>
                  <w:r>
                    <w:rPr>
                      <w:rFonts w:eastAsia="Times New Roman"/>
                      <w:sz w:val="18"/>
                      <w:szCs w:val="18"/>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8"/>
                      <w:lang w:eastAsia="en-US"/>
                    </w:rPr>
                    <w:t>sTRP</w:t>
                  </w:r>
                  <w:proofErr w:type="spellEnd"/>
                  <w:r>
                    <w:rPr>
                      <w:rFonts w:eastAsia="Times New Roman"/>
                      <w:sz w:val="18"/>
                      <w:szCs w:val="18"/>
                      <w:lang w:eastAsia="en-US"/>
                    </w:rPr>
                    <w:t xml:space="preserve"> with intra- and inter-cell beam management</w:t>
                  </w:r>
                </w:p>
                <w:p w14:paraId="27CD2829" w14:textId="77777777" w:rsidR="00F173C1" w:rsidRDefault="00165D0F">
                  <w:pPr>
                    <w:numPr>
                      <w:ilvl w:val="1"/>
                      <w:numId w:val="38"/>
                    </w:numPr>
                    <w:snapToGrid w:val="0"/>
                    <w:rPr>
                      <w:rFonts w:eastAsia="Times New Roman"/>
                      <w:sz w:val="18"/>
                      <w:szCs w:val="18"/>
                      <w:lang w:eastAsia="en-US"/>
                    </w:rPr>
                  </w:pPr>
                  <w:r>
                    <w:rPr>
                      <w:rFonts w:eastAsia="Times New Roman"/>
                      <w:sz w:val="18"/>
                      <w:szCs w:val="18"/>
                      <w:lang w:eastAsia="en-US"/>
                    </w:rPr>
                    <w:lastRenderedPageBreak/>
                    <w:t>UL signaling content(s) (</w:t>
                  </w:r>
                  <w:r>
                    <w:rPr>
                      <w:rFonts w:eastAsia="Times New Roman"/>
                      <w:sz w:val="18"/>
                      <w:szCs w:val="18"/>
                      <w:highlight w:val="yellow"/>
                      <w:lang w:eastAsia="en-US"/>
                    </w:rPr>
                    <w:t>and procedure(s) as required</w:t>
                  </w:r>
                  <w:r>
                    <w:rPr>
                      <w:rFonts w:eastAsia="Times New Roman"/>
                      <w:sz w:val="18"/>
                      <w:szCs w:val="18"/>
                      <w:lang w:eastAsia="en-US"/>
                    </w:rPr>
                    <w:t xml:space="preserve">) for UE-initiated/event-driven beam reporting facilitating fast beam switching </w:t>
                  </w:r>
                </w:p>
                <w:p w14:paraId="048A67CB" w14:textId="77777777" w:rsidR="00F173C1" w:rsidRDefault="00165D0F">
                  <w:pPr>
                    <w:numPr>
                      <w:ilvl w:val="1"/>
                      <w:numId w:val="38"/>
                    </w:numPr>
                    <w:snapToGrid w:val="0"/>
                    <w:rPr>
                      <w:rFonts w:eastAsia="Times New Roman"/>
                      <w:sz w:val="18"/>
                      <w:szCs w:val="18"/>
                      <w:lang w:eastAsia="en-US"/>
                    </w:rPr>
                  </w:pPr>
                  <w:r>
                    <w:rPr>
                      <w:rFonts w:eastAsia="Times New Roman"/>
                      <w:sz w:val="18"/>
                      <w:szCs w:val="18"/>
                      <w:lang w:eastAsia="en-US"/>
                    </w:rPr>
                    <w:t>UL signaling medium/container considering the UE-initiated/event-driven nature of the UL transmission, designed primarily for the purpose of beam reporting</w:t>
                  </w:r>
                </w:p>
                <w:p w14:paraId="4CBC8161" w14:textId="77777777" w:rsidR="00F173C1" w:rsidRDefault="00F173C1">
                  <w:pPr>
                    <w:pStyle w:val="ListParagraph"/>
                    <w:tabs>
                      <w:tab w:val="left" w:pos="614"/>
                      <w:tab w:val="left" w:pos="720"/>
                    </w:tabs>
                    <w:spacing w:after="0" w:line="240" w:lineRule="auto"/>
                    <w:ind w:left="254"/>
                    <w:contextualSpacing/>
                    <w:rPr>
                      <w:sz w:val="18"/>
                      <w:szCs w:val="18"/>
                    </w:rPr>
                  </w:pPr>
                </w:p>
              </w:tc>
            </w:tr>
          </w:tbl>
          <w:p w14:paraId="30FB5988" w14:textId="77777777" w:rsidR="00F173C1" w:rsidRDefault="00F173C1">
            <w:pPr>
              <w:overflowPunct w:val="0"/>
              <w:autoSpaceDE w:val="0"/>
              <w:autoSpaceDN w:val="0"/>
              <w:adjustRightInd w:val="0"/>
              <w:textAlignment w:val="baseline"/>
              <w:rPr>
                <w:color w:val="000000" w:themeColor="text1"/>
                <w:sz w:val="18"/>
                <w:szCs w:val="18"/>
              </w:rPr>
            </w:pPr>
          </w:p>
        </w:tc>
      </w:tr>
      <w:tr w:rsidR="00F173C1" w14:paraId="47A3210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F5DB090" w14:textId="77777777" w:rsidR="00F173C1" w:rsidRDefault="00165D0F">
            <w:pPr>
              <w:snapToGrid w:val="0"/>
              <w:rPr>
                <w:color w:val="000000" w:themeColor="text1"/>
                <w:sz w:val="18"/>
                <w:szCs w:val="18"/>
              </w:rPr>
            </w:pPr>
            <w:r>
              <w:rPr>
                <w:color w:val="000000" w:themeColor="text1"/>
                <w:sz w:val="18"/>
                <w:szCs w:val="18"/>
              </w:rPr>
              <w:lastRenderedPageBreak/>
              <w:t xml:space="preserve">Huawei, </w:t>
            </w:r>
            <w:proofErr w:type="spellStart"/>
            <w:r>
              <w:rPr>
                <w:color w:val="000000" w:themeColor="text1"/>
                <w:sz w:val="18"/>
                <w:szCs w:val="18"/>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584B5AB4" w14:textId="77777777" w:rsidR="00F173C1" w:rsidRDefault="00165D0F">
            <w:pPr>
              <w:overflowPunct w:val="0"/>
              <w:autoSpaceDE w:val="0"/>
              <w:autoSpaceDN w:val="0"/>
              <w:adjustRightInd w:val="0"/>
              <w:textAlignment w:val="baseline"/>
              <w:rPr>
                <w:color w:val="000000" w:themeColor="text1"/>
                <w:sz w:val="18"/>
                <w:szCs w:val="18"/>
              </w:rPr>
            </w:pPr>
            <w:r>
              <w:rPr>
                <w:b/>
                <w:color w:val="000000" w:themeColor="text1"/>
                <w:sz w:val="18"/>
                <w:szCs w:val="18"/>
              </w:rPr>
              <w:t>Proposal 6.1:</w:t>
            </w:r>
            <w:r>
              <w:rPr>
                <w:color w:val="000000" w:themeColor="text1"/>
                <w:sz w:val="18"/>
                <w:szCs w:val="18"/>
              </w:rPr>
              <w:t xml:space="preserve"> The proposal does not seem necessary. </w:t>
            </w:r>
          </w:p>
          <w:p w14:paraId="5DE395CA" w14:textId="77777777" w:rsidR="00F173C1" w:rsidRDefault="00F173C1">
            <w:pPr>
              <w:overflowPunct w:val="0"/>
              <w:autoSpaceDE w:val="0"/>
              <w:autoSpaceDN w:val="0"/>
              <w:adjustRightInd w:val="0"/>
              <w:textAlignment w:val="baseline"/>
              <w:rPr>
                <w:color w:val="000000" w:themeColor="text1"/>
                <w:sz w:val="18"/>
                <w:szCs w:val="18"/>
              </w:rPr>
            </w:pPr>
          </w:p>
          <w:p w14:paraId="7EF63D85" w14:textId="77777777" w:rsidR="00F173C1" w:rsidRDefault="00165D0F">
            <w:pPr>
              <w:overflowPunct w:val="0"/>
              <w:autoSpaceDE w:val="0"/>
              <w:autoSpaceDN w:val="0"/>
              <w:adjustRightInd w:val="0"/>
              <w:textAlignment w:val="baseline"/>
              <w:rPr>
                <w:color w:val="000000" w:themeColor="text1"/>
                <w:sz w:val="18"/>
                <w:szCs w:val="18"/>
              </w:rPr>
            </w:pPr>
            <w:r>
              <w:rPr>
                <w:color w:val="000000" w:themeColor="text1"/>
                <w:sz w:val="18"/>
                <w:szCs w:val="18"/>
              </w:rPr>
              <w:t xml:space="preserve">After beam report, we don’t think </w:t>
            </w:r>
            <w:proofErr w:type="spellStart"/>
            <w:r>
              <w:rPr>
                <w:color w:val="000000" w:themeColor="text1"/>
                <w:sz w:val="18"/>
                <w:szCs w:val="18"/>
              </w:rPr>
              <w:t>gNB’s</w:t>
            </w:r>
            <w:proofErr w:type="spellEnd"/>
            <w:r>
              <w:rPr>
                <w:color w:val="000000" w:themeColor="text1"/>
                <w:sz w:val="18"/>
                <w:szCs w:val="18"/>
              </w:rPr>
              <w:t xml:space="preserve"> behavior should be mandated (Option#1 and #2). For option#3, it can be UE implementation.  </w:t>
            </w:r>
          </w:p>
        </w:tc>
      </w:tr>
      <w:tr w:rsidR="00F173C1" w14:paraId="2FDBDD2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8372A90" w14:textId="77777777" w:rsidR="00F173C1" w:rsidRDefault="00165D0F">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79" w:type="dxa"/>
            <w:tcBorders>
              <w:top w:val="single" w:sz="4" w:space="0" w:color="auto"/>
              <w:left w:val="single" w:sz="4" w:space="0" w:color="auto"/>
              <w:bottom w:val="single" w:sz="4" w:space="0" w:color="auto"/>
              <w:right w:val="single" w:sz="4" w:space="0" w:color="auto"/>
            </w:tcBorders>
          </w:tcPr>
          <w:p w14:paraId="5768BD6A" w14:textId="77777777" w:rsidR="00F173C1" w:rsidRDefault="00165D0F">
            <w:pPr>
              <w:overflowPunct w:val="0"/>
              <w:autoSpaceDE w:val="0"/>
              <w:autoSpaceDN w:val="0"/>
              <w:adjustRightInd w:val="0"/>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Issue 6.1</w:t>
            </w:r>
          </w:p>
          <w:p w14:paraId="683762F2" w14:textId="77777777" w:rsidR="00F173C1" w:rsidRDefault="00165D0F">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MS Mincho" w:hint="eastAsia"/>
                <w:color w:val="000000" w:themeColor="text1"/>
                <w:sz w:val="18"/>
                <w:szCs w:val="18"/>
                <w:lang w:eastAsia="ja-JP"/>
              </w:rPr>
              <w:t xml:space="preserve">We are open to discuss because </w:t>
            </w:r>
            <w:r>
              <w:rPr>
                <w:rFonts w:eastAsia="MS Mincho"/>
                <w:color w:val="000000" w:themeColor="text1"/>
                <w:sz w:val="18"/>
                <w:szCs w:val="18"/>
                <w:lang w:eastAsia="ja-JP"/>
              </w:rPr>
              <w:t>actually</w:t>
            </w:r>
            <w:r>
              <w:rPr>
                <w:rFonts w:eastAsia="MS Mincho" w:hint="eastAsia"/>
                <w:color w:val="000000" w:themeColor="text1"/>
                <w:sz w:val="18"/>
                <w:szCs w:val="18"/>
                <w:lang w:eastAsia="ja-JP"/>
              </w:rPr>
              <w:t xml:space="preserve"> this function can reduce large latency.</w:t>
            </w:r>
          </w:p>
        </w:tc>
      </w:tr>
      <w:tr w:rsidR="00F173C1" w14:paraId="5AD9EF8C" w14:textId="77777777">
        <w:trPr>
          <w:trHeight w:val="215"/>
        </w:trPr>
        <w:tc>
          <w:tcPr>
            <w:tcW w:w="1506" w:type="dxa"/>
          </w:tcPr>
          <w:p w14:paraId="20BF9841" w14:textId="77777777" w:rsidR="00F173C1" w:rsidRDefault="00165D0F">
            <w:pPr>
              <w:snapToGrid w:val="0"/>
              <w:rPr>
                <w:color w:val="000000" w:themeColor="text1"/>
                <w:sz w:val="18"/>
                <w:szCs w:val="18"/>
                <w:lang w:eastAsia="zh-CN"/>
              </w:rPr>
            </w:pPr>
            <w:r>
              <w:rPr>
                <w:rFonts w:eastAsiaTheme="minorEastAsia"/>
                <w:color w:val="000000" w:themeColor="text1"/>
                <w:sz w:val="18"/>
                <w:szCs w:val="18"/>
                <w:lang w:eastAsia="zh-CN"/>
              </w:rPr>
              <w:t>Intel</w:t>
            </w:r>
          </w:p>
        </w:tc>
        <w:tc>
          <w:tcPr>
            <w:tcW w:w="8479" w:type="dxa"/>
          </w:tcPr>
          <w:p w14:paraId="7140B7D9" w14:textId="77777777" w:rsidR="00F173C1" w:rsidRDefault="00165D0F">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rPr>
              <w:t xml:space="preserve">Proposal 6.1: </w:t>
            </w:r>
            <w:r>
              <w:rPr>
                <w:bCs/>
                <w:color w:val="000000" w:themeColor="text1"/>
                <w:sz w:val="18"/>
                <w:szCs w:val="18"/>
              </w:rPr>
              <w:t>Pre-mature to discuss this proposal</w:t>
            </w:r>
          </w:p>
        </w:tc>
      </w:tr>
      <w:tr w:rsidR="00F173C1" w14:paraId="7892C10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5C7C777" w14:textId="77777777" w:rsidR="00F173C1" w:rsidRDefault="00165D0F">
            <w:pPr>
              <w:snapToGrid w:val="0"/>
              <w:rPr>
                <w:color w:val="000000" w:themeColor="text1"/>
                <w:sz w:val="18"/>
                <w:szCs w:val="18"/>
                <w:lang w:eastAsia="zh-CN"/>
              </w:rPr>
            </w:pPr>
            <w:r>
              <w:rPr>
                <w:color w:val="000000" w:themeColor="text1"/>
                <w:sz w:val="18"/>
                <w:szCs w:val="18"/>
                <w:lang w:eastAsia="zh-CN"/>
              </w:rPr>
              <w:t>IDC</w:t>
            </w:r>
          </w:p>
        </w:tc>
        <w:tc>
          <w:tcPr>
            <w:tcW w:w="8479" w:type="dxa"/>
            <w:tcBorders>
              <w:top w:val="single" w:sz="4" w:space="0" w:color="auto"/>
              <w:left w:val="single" w:sz="4" w:space="0" w:color="auto"/>
              <w:bottom w:val="single" w:sz="4" w:space="0" w:color="auto"/>
              <w:right w:val="single" w:sz="4" w:space="0" w:color="auto"/>
            </w:tcBorders>
          </w:tcPr>
          <w:p w14:paraId="0C3C18DE" w14:textId="77777777" w:rsidR="00F173C1" w:rsidRDefault="00165D0F">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Support to discuss further</w:t>
            </w:r>
          </w:p>
        </w:tc>
      </w:tr>
      <w:tr w:rsidR="00F173C1" w14:paraId="5E627A0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1053012" w14:textId="77777777" w:rsidR="00F173C1" w:rsidRDefault="00165D0F">
            <w:pPr>
              <w:snapToGrid w:val="0"/>
              <w:rPr>
                <w:color w:val="000000" w:themeColor="text1"/>
                <w:sz w:val="18"/>
                <w:szCs w:val="18"/>
                <w:lang w:eastAsia="zh-CN"/>
              </w:rPr>
            </w:pPr>
            <w:r>
              <w:rPr>
                <w:color w:val="000000" w:themeColor="text1"/>
                <w:sz w:val="18"/>
                <w:szCs w:val="18"/>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2F11F14A" w14:textId="77777777" w:rsidR="00F173C1" w:rsidRDefault="00165D0F">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We are open to further discuss this issue. </w:t>
            </w:r>
          </w:p>
        </w:tc>
      </w:tr>
      <w:tr w:rsidR="00F173C1" w14:paraId="277BDF2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2F11A38" w14:textId="77777777" w:rsidR="00F173C1" w:rsidRDefault="00165D0F">
            <w:pPr>
              <w:snapToGrid w:val="0"/>
              <w:rPr>
                <w:color w:val="000000" w:themeColor="text1"/>
                <w:sz w:val="18"/>
                <w:szCs w:val="18"/>
                <w:lang w:eastAsia="zh-CN"/>
              </w:rPr>
            </w:pPr>
            <w:r>
              <w:rPr>
                <w:rFonts w:eastAsiaTheme="minorEastAsia"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7687937B" w14:textId="77777777" w:rsidR="00F173C1" w:rsidRDefault="00165D0F">
            <w:pPr>
              <w:overflowPunct w:val="0"/>
              <w:autoSpaceDE w:val="0"/>
              <w:autoSpaceDN w:val="0"/>
              <w:adjustRightInd w:val="0"/>
              <w:jc w:val="both"/>
              <w:textAlignment w:val="baseline"/>
              <w:rPr>
                <w:sz w:val="18"/>
                <w:szCs w:val="18"/>
                <w:lang w:eastAsia="zh-CN"/>
              </w:rPr>
            </w:pPr>
            <w:r>
              <w:rPr>
                <w:b/>
                <w:sz w:val="18"/>
                <w:szCs w:val="18"/>
              </w:rPr>
              <w:t>Issue 6.1/proposal 6.1:</w:t>
            </w:r>
            <w:r>
              <w:rPr>
                <w:sz w:val="18"/>
                <w:szCs w:val="18"/>
              </w:rPr>
              <w:t xml:space="preserve"> </w:t>
            </w:r>
          </w:p>
          <w:p w14:paraId="4A31DE48" w14:textId="77777777" w:rsidR="00F173C1" w:rsidRDefault="00165D0F">
            <w:pPr>
              <w:overflowPunct w:val="0"/>
              <w:autoSpaceDE w:val="0"/>
              <w:autoSpaceDN w:val="0"/>
              <w:adjustRightInd w:val="0"/>
              <w:jc w:val="both"/>
              <w:textAlignment w:val="baseline"/>
              <w:rPr>
                <w:sz w:val="18"/>
                <w:szCs w:val="18"/>
                <w:lang w:eastAsia="zh-CN"/>
              </w:rPr>
            </w:pPr>
            <w:r>
              <w:rPr>
                <w:rFonts w:hint="eastAsia"/>
                <w:sz w:val="18"/>
                <w:szCs w:val="18"/>
                <w:lang w:eastAsia="zh-CN"/>
              </w:rPr>
              <w:t>N</w:t>
            </w:r>
            <w:r>
              <w:rPr>
                <w:sz w:val="18"/>
                <w:szCs w:val="18"/>
              </w:rPr>
              <w:t>ot suppor</w:t>
            </w:r>
            <w:r>
              <w:rPr>
                <w:rFonts w:hint="eastAsia"/>
                <w:sz w:val="18"/>
                <w:szCs w:val="18"/>
                <w:lang w:eastAsia="zh-CN"/>
              </w:rPr>
              <w:t>t. Same view as a few other companies. T</w:t>
            </w:r>
            <w:r>
              <w:rPr>
                <w:sz w:val="18"/>
                <w:szCs w:val="18"/>
                <w:lang w:eastAsia="zh-CN"/>
              </w:rPr>
              <w:t>h</w:t>
            </w:r>
            <w:r>
              <w:rPr>
                <w:rFonts w:hint="eastAsia"/>
                <w:sz w:val="18"/>
                <w:szCs w:val="18"/>
                <w:lang w:eastAsia="zh-CN"/>
              </w:rPr>
              <w:t xml:space="preserve">is is </w:t>
            </w:r>
            <w:r>
              <w:rPr>
                <w:sz w:val="18"/>
                <w:szCs w:val="18"/>
              </w:rPr>
              <w:t>out of scope</w:t>
            </w:r>
            <w:r>
              <w:rPr>
                <w:rFonts w:hint="eastAsia"/>
                <w:sz w:val="18"/>
                <w:szCs w:val="18"/>
                <w:lang w:eastAsia="zh-CN"/>
              </w:rPr>
              <w:t>.</w:t>
            </w:r>
          </w:p>
          <w:p w14:paraId="76293FA7" w14:textId="77777777" w:rsidR="00F173C1" w:rsidRDefault="00F173C1">
            <w:pPr>
              <w:snapToGrid w:val="0"/>
              <w:rPr>
                <w:color w:val="000000" w:themeColor="text1"/>
                <w:sz w:val="18"/>
                <w:szCs w:val="18"/>
                <w:lang w:eastAsia="zh-CN"/>
              </w:rPr>
            </w:pPr>
          </w:p>
        </w:tc>
      </w:tr>
      <w:tr w:rsidR="00F173C1" w14:paraId="171EA8FE" w14:textId="77777777">
        <w:trPr>
          <w:trHeight w:val="215"/>
        </w:trPr>
        <w:tc>
          <w:tcPr>
            <w:tcW w:w="1506" w:type="dxa"/>
          </w:tcPr>
          <w:p w14:paraId="562CD42D" w14:textId="77777777" w:rsidR="00F173C1" w:rsidRDefault="00165D0F">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HONOR</w:t>
            </w:r>
          </w:p>
        </w:tc>
        <w:tc>
          <w:tcPr>
            <w:tcW w:w="8479" w:type="dxa"/>
          </w:tcPr>
          <w:p w14:paraId="10D4A99A" w14:textId="77777777" w:rsidR="00F173C1" w:rsidRDefault="00165D0F">
            <w:pPr>
              <w:snapToGrid w:val="0"/>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 xml:space="preserve">Proposal 6.1: </w:t>
            </w:r>
            <w:r>
              <w:rPr>
                <w:rFonts w:eastAsiaTheme="minorEastAsia" w:hint="eastAsia"/>
                <w:color w:val="000000" w:themeColor="text1"/>
                <w:sz w:val="18"/>
                <w:szCs w:val="18"/>
                <w:lang w:eastAsia="zh-CN"/>
              </w:rPr>
              <w:t>It</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s important to study the methods </w:t>
            </w:r>
            <w:r>
              <w:rPr>
                <w:sz w:val="20"/>
                <w:szCs w:val="20"/>
              </w:rPr>
              <w:t>reduce beam application latency</w:t>
            </w:r>
            <w:r>
              <w:rPr>
                <w:rFonts w:hint="eastAsia"/>
                <w:sz w:val="20"/>
                <w:szCs w:val="20"/>
                <w:lang w:eastAsia="zh-CN"/>
              </w:rPr>
              <w:t>.</w:t>
            </w:r>
          </w:p>
          <w:p w14:paraId="497B37F6" w14:textId="77777777" w:rsidR="00F173C1" w:rsidRDefault="00165D0F">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 xml:space="preserve">In addition, Option#3 seems to be a </w:t>
            </w:r>
            <w:r>
              <w:rPr>
                <w:rFonts w:eastAsiaTheme="minorEastAsia"/>
                <w:color w:val="000000" w:themeColor="text1"/>
                <w:sz w:val="18"/>
                <w:szCs w:val="18"/>
                <w:lang w:eastAsia="zh-CN"/>
              </w:rPr>
              <w:t>precondition</w:t>
            </w:r>
            <w:r>
              <w:rPr>
                <w:rFonts w:eastAsiaTheme="minorEastAsia" w:hint="eastAsia"/>
                <w:color w:val="000000" w:themeColor="text1"/>
                <w:sz w:val="18"/>
                <w:szCs w:val="18"/>
                <w:lang w:eastAsia="zh-CN"/>
              </w:rPr>
              <w:t xml:space="preserve"> of Option 1 and Option 2.</w:t>
            </w:r>
          </w:p>
        </w:tc>
      </w:tr>
      <w:tr w:rsidR="00F173C1" w14:paraId="0D0495B3" w14:textId="77777777">
        <w:trPr>
          <w:trHeight w:val="215"/>
        </w:trPr>
        <w:tc>
          <w:tcPr>
            <w:tcW w:w="1506" w:type="dxa"/>
          </w:tcPr>
          <w:p w14:paraId="0E45DCD6" w14:textId="77777777" w:rsidR="00F173C1" w:rsidRDefault="00165D0F">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79" w:type="dxa"/>
          </w:tcPr>
          <w:p w14:paraId="2935B8F0" w14:textId="77777777" w:rsidR="00F173C1" w:rsidRDefault="00165D0F">
            <w:pPr>
              <w:snapToGrid w:val="0"/>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Issue 6.1: </w:t>
            </w:r>
            <w:r>
              <w:rPr>
                <w:rFonts w:eastAsiaTheme="minorEastAsia"/>
                <w:bCs/>
                <w:color w:val="000000" w:themeColor="text1"/>
                <w:sz w:val="18"/>
                <w:szCs w:val="18"/>
                <w:lang w:eastAsia="zh-CN"/>
              </w:rPr>
              <w:t>Open to discuss.</w:t>
            </w:r>
          </w:p>
        </w:tc>
      </w:tr>
      <w:tr w:rsidR="00F173C1" w14:paraId="0D2E2C6D" w14:textId="77777777">
        <w:trPr>
          <w:trHeight w:val="215"/>
        </w:trPr>
        <w:tc>
          <w:tcPr>
            <w:tcW w:w="1506" w:type="dxa"/>
          </w:tcPr>
          <w:p w14:paraId="03EFA496" w14:textId="77777777" w:rsidR="00F173C1" w:rsidRDefault="00165D0F">
            <w:pPr>
              <w:snapToGrid w:val="0"/>
              <w:rPr>
                <w:rFonts w:eastAsiaTheme="minorEastAsia"/>
                <w:color w:val="000000" w:themeColor="text1"/>
                <w:sz w:val="18"/>
                <w:szCs w:val="18"/>
                <w:lang w:eastAsia="zh-CN"/>
              </w:rPr>
            </w:pPr>
            <w:r>
              <w:rPr>
                <w:color w:val="0000FF"/>
                <w:sz w:val="18"/>
                <w:szCs w:val="18"/>
                <w:lang w:eastAsia="zh-CN"/>
              </w:rPr>
              <w:t>Mod_V28</w:t>
            </w:r>
          </w:p>
        </w:tc>
        <w:tc>
          <w:tcPr>
            <w:tcW w:w="8479" w:type="dxa"/>
          </w:tcPr>
          <w:p w14:paraId="1B89B695" w14:textId="77777777" w:rsidR="00F173C1" w:rsidRDefault="00165D0F">
            <w:pPr>
              <w:snapToGrid w:val="0"/>
              <w:rPr>
                <w:rFonts w:eastAsiaTheme="minorEastAsia"/>
                <w:b/>
                <w:bCs/>
                <w:color w:val="000000" w:themeColor="text1"/>
                <w:sz w:val="18"/>
                <w:szCs w:val="18"/>
                <w:lang w:eastAsia="zh-CN"/>
              </w:rPr>
            </w:pPr>
            <w:r>
              <w:rPr>
                <w:rFonts w:eastAsia="宋体"/>
                <w:bCs/>
                <w:color w:val="0000FF"/>
                <w:sz w:val="18"/>
                <w:szCs w:val="18"/>
                <w:lang w:eastAsia="zh-CN"/>
              </w:rPr>
              <w:t xml:space="preserve">Capture companies’ input. </w:t>
            </w:r>
          </w:p>
        </w:tc>
      </w:tr>
      <w:tr w:rsidR="00F173C1" w14:paraId="14569215" w14:textId="77777777">
        <w:trPr>
          <w:trHeight w:val="215"/>
        </w:trPr>
        <w:tc>
          <w:tcPr>
            <w:tcW w:w="1506" w:type="dxa"/>
          </w:tcPr>
          <w:p w14:paraId="3F6B1136" w14:textId="77777777" w:rsidR="00F173C1" w:rsidRDefault="00165D0F">
            <w:pPr>
              <w:snapToGrid w:val="0"/>
              <w:rPr>
                <w:color w:val="0000FF"/>
                <w:sz w:val="18"/>
                <w:szCs w:val="18"/>
                <w:lang w:eastAsia="zh-CN"/>
              </w:rPr>
            </w:pPr>
            <w:proofErr w:type="spellStart"/>
            <w:r>
              <w:rPr>
                <w:rFonts w:eastAsia="宋体" w:hint="eastAsia"/>
                <w:sz w:val="18"/>
                <w:szCs w:val="18"/>
                <w:lang w:eastAsia="zh-CN"/>
              </w:rPr>
              <w:t>Transsion</w:t>
            </w:r>
            <w:proofErr w:type="spellEnd"/>
          </w:p>
        </w:tc>
        <w:tc>
          <w:tcPr>
            <w:tcW w:w="8479" w:type="dxa"/>
          </w:tcPr>
          <w:p w14:paraId="098026A1" w14:textId="77777777" w:rsidR="00F173C1" w:rsidRDefault="00165D0F">
            <w:pPr>
              <w:snapToGrid w:val="0"/>
              <w:rPr>
                <w:rFonts w:eastAsia="宋体"/>
                <w:bCs/>
                <w:color w:val="0000FF"/>
                <w:sz w:val="18"/>
                <w:szCs w:val="18"/>
                <w:lang w:eastAsia="zh-CN"/>
              </w:rPr>
            </w:pPr>
            <w:r>
              <w:rPr>
                <w:rFonts w:eastAsiaTheme="minorEastAsia"/>
                <w:b/>
                <w:bCs/>
                <w:color w:val="000000" w:themeColor="text1"/>
                <w:sz w:val="18"/>
                <w:szCs w:val="18"/>
                <w:lang w:eastAsia="zh-CN"/>
              </w:rPr>
              <w:t xml:space="preserve">Issue 6.1: </w:t>
            </w:r>
            <w:r>
              <w:rPr>
                <w:rFonts w:eastAsia="MS Mincho" w:hint="eastAsia"/>
                <w:color w:val="000000" w:themeColor="text1"/>
                <w:sz w:val="18"/>
                <w:szCs w:val="18"/>
                <w:lang w:eastAsia="ja-JP"/>
              </w:rPr>
              <w:t>We are open to discuss</w:t>
            </w:r>
          </w:p>
        </w:tc>
      </w:tr>
      <w:tr w:rsidR="00D87CF5" w14:paraId="2C41F952" w14:textId="77777777">
        <w:trPr>
          <w:trHeight w:val="215"/>
        </w:trPr>
        <w:tc>
          <w:tcPr>
            <w:tcW w:w="1506" w:type="dxa"/>
          </w:tcPr>
          <w:p w14:paraId="4CFF056A" w14:textId="04426231" w:rsidR="00D87CF5" w:rsidRDefault="00D87CF5" w:rsidP="00D87CF5">
            <w:pPr>
              <w:snapToGrid w:val="0"/>
              <w:rPr>
                <w:rFonts w:eastAsia="宋体"/>
                <w:sz w:val="18"/>
                <w:szCs w:val="18"/>
                <w:lang w:eastAsia="zh-CN"/>
              </w:rPr>
            </w:pPr>
            <w:r>
              <w:rPr>
                <w:color w:val="000000" w:themeColor="text1"/>
                <w:sz w:val="18"/>
                <w:szCs w:val="18"/>
                <w:lang w:eastAsia="zh-CN"/>
              </w:rPr>
              <w:t xml:space="preserve">Apple </w:t>
            </w:r>
          </w:p>
        </w:tc>
        <w:tc>
          <w:tcPr>
            <w:tcW w:w="8479" w:type="dxa"/>
          </w:tcPr>
          <w:p w14:paraId="395877FA" w14:textId="77777777" w:rsidR="00D87CF5" w:rsidRDefault="00D87CF5" w:rsidP="00D87CF5">
            <w:pPr>
              <w:overflowPunct w:val="0"/>
              <w:autoSpaceDE w:val="0"/>
              <w:autoSpaceDN w:val="0"/>
              <w:adjustRightInd w:val="0"/>
              <w:textAlignment w:val="baseline"/>
              <w:rPr>
                <w:b/>
                <w:color w:val="000000" w:themeColor="text1"/>
                <w:sz w:val="18"/>
                <w:szCs w:val="18"/>
              </w:rPr>
            </w:pPr>
            <w:r w:rsidRPr="00983D61">
              <w:rPr>
                <w:b/>
                <w:color w:val="000000" w:themeColor="text1"/>
                <w:sz w:val="18"/>
                <w:szCs w:val="18"/>
              </w:rPr>
              <w:t>Proposal 6.1</w:t>
            </w:r>
            <w:r>
              <w:rPr>
                <w:b/>
                <w:color w:val="000000" w:themeColor="text1"/>
                <w:sz w:val="18"/>
                <w:szCs w:val="18"/>
              </w:rPr>
              <w:t xml:space="preserve">: Need to discuss the details. </w:t>
            </w:r>
          </w:p>
          <w:p w14:paraId="6E7F7F42" w14:textId="11FF830C" w:rsidR="00D87CF5" w:rsidRDefault="00D87CF5" w:rsidP="00D87CF5">
            <w:pPr>
              <w:snapToGrid w:val="0"/>
              <w:rPr>
                <w:rFonts w:eastAsiaTheme="minorEastAsia"/>
                <w:b/>
                <w:bCs/>
                <w:color w:val="000000" w:themeColor="text1"/>
                <w:sz w:val="18"/>
                <w:szCs w:val="18"/>
                <w:lang w:eastAsia="zh-CN"/>
              </w:rPr>
            </w:pPr>
            <w:r>
              <w:rPr>
                <w:color w:val="000000" w:themeColor="text1"/>
                <w:sz w:val="18"/>
                <w:szCs w:val="18"/>
              </w:rPr>
              <w:t xml:space="preserve">For example, UE may report up to 4 L1-RSRP values for candidate beams, but only maintain TO/FO for one of these reported RS signals. This </w:t>
            </w:r>
            <w:proofErr w:type="spellStart"/>
            <w:r>
              <w:rPr>
                <w:color w:val="000000" w:themeColor="text1"/>
                <w:sz w:val="18"/>
                <w:szCs w:val="18"/>
              </w:rPr>
              <w:t>flexiblity</w:t>
            </w:r>
            <w:proofErr w:type="spellEnd"/>
            <w:r>
              <w:rPr>
                <w:color w:val="000000" w:themeColor="text1"/>
                <w:sz w:val="18"/>
                <w:szCs w:val="18"/>
              </w:rPr>
              <w:t xml:space="preserve"> should be supported for any of these options. </w:t>
            </w:r>
          </w:p>
        </w:tc>
      </w:tr>
      <w:tr w:rsidR="00670DF7" w14:paraId="346839EA" w14:textId="77777777">
        <w:trPr>
          <w:trHeight w:val="215"/>
        </w:trPr>
        <w:tc>
          <w:tcPr>
            <w:tcW w:w="1506" w:type="dxa"/>
          </w:tcPr>
          <w:p w14:paraId="07C6FE96" w14:textId="385BAE14" w:rsidR="00670DF7" w:rsidRDefault="00670DF7" w:rsidP="00670DF7">
            <w:pPr>
              <w:snapToGrid w:val="0"/>
              <w:rPr>
                <w:color w:val="000000" w:themeColor="text1"/>
                <w:sz w:val="18"/>
                <w:szCs w:val="18"/>
                <w:lang w:eastAsia="zh-CN"/>
              </w:rPr>
            </w:pPr>
            <w:r w:rsidRPr="009B12C4">
              <w:rPr>
                <w:rFonts w:eastAsia="MS Mincho"/>
                <w:color w:val="0000FF"/>
                <w:sz w:val="18"/>
                <w:szCs w:val="18"/>
                <w:lang w:eastAsia="ja-JP"/>
              </w:rPr>
              <w:t>Mod_</w:t>
            </w:r>
            <w:r w:rsidR="005E1F9B">
              <w:rPr>
                <w:rFonts w:eastAsia="MS Mincho"/>
                <w:color w:val="0000FF"/>
                <w:sz w:val="18"/>
                <w:szCs w:val="18"/>
                <w:lang w:eastAsia="ja-JP"/>
              </w:rPr>
              <w:t>V</w:t>
            </w:r>
            <w:r w:rsidRPr="009B12C4">
              <w:rPr>
                <w:rFonts w:eastAsia="MS Mincho"/>
                <w:color w:val="0000FF"/>
                <w:sz w:val="18"/>
                <w:szCs w:val="18"/>
                <w:lang w:eastAsia="ja-JP"/>
              </w:rPr>
              <w:t>32</w:t>
            </w:r>
          </w:p>
        </w:tc>
        <w:tc>
          <w:tcPr>
            <w:tcW w:w="8479" w:type="dxa"/>
          </w:tcPr>
          <w:p w14:paraId="7821668D" w14:textId="195CA857" w:rsidR="00670DF7" w:rsidRPr="00983D61" w:rsidRDefault="00670DF7" w:rsidP="00670DF7">
            <w:pPr>
              <w:overflowPunct w:val="0"/>
              <w:autoSpaceDE w:val="0"/>
              <w:autoSpaceDN w:val="0"/>
              <w:adjustRightInd w:val="0"/>
              <w:textAlignment w:val="baseline"/>
              <w:rPr>
                <w:b/>
                <w:color w:val="000000" w:themeColor="text1"/>
                <w:sz w:val="18"/>
                <w:szCs w:val="18"/>
              </w:rPr>
            </w:pPr>
            <w:r w:rsidRPr="009B12C4">
              <w:rPr>
                <w:rFonts w:eastAsia="MS Mincho"/>
                <w:bCs/>
                <w:iCs/>
                <w:color w:val="0000FF"/>
                <w:sz w:val="18"/>
                <w:szCs w:val="18"/>
                <w:lang w:eastAsia="ja-JP"/>
              </w:rPr>
              <w:t xml:space="preserve">Capture companies’ preference. </w:t>
            </w:r>
          </w:p>
        </w:tc>
      </w:tr>
      <w:tr w:rsidR="003D752E" w14:paraId="339794FB" w14:textId="77777777">
        <w:trPr>
          <w:trHeight w:val="215"/>
        </w:trPr>
        <w:tc>
          <w:tcPr>
            <w:tcW w:w="1506" w:type="dxa"/>
          </w:tcPr>
          <w:p w14:paraId="493A8783" w14:textId="10F2F72E" w:rsidR="003D752E" w:rsidRPr="003D752E" w:rsidRDefault="003D752E" w:rsidP="00670DF7">
            <w:pPr>
              <w:snapToGrid w:val="0"/>
              <w:rPr>
                <w:rFonts w:eastAsia="MS Mincho"/>
                <w:sz w:val="18"/>
                <w:szCs w:val="18"/>
                <w:lang w:eastAsia="ja-JP"/>
              </w:rPr>
            </w:pPr>
            <w:r w:rsidRPr="003D752E">
              <w:rPr>
                <w:rFonts w:eastAsia="MS Mincho" w:hint="eastAsia"/>
                <w:sz w:val="18"/>
                <w:szCs w:val="18"/>
                <w:lang w:eastAsia="ja-JP"/>
              </w:rPr>
              <w:t>KDDI</w:t>
            </w:r>
          </w:p>
        </w:tc>
        <w:tc>
          <w:tcPr>
            <w:tcW w:w="8479" w:type="dxa"/>
          </w:tcPr>
          <w:p w14:paraId="656D77BE" w14:textId="37C39765" w:rsidR="003D752E" w:rsidRPr="003D752E" w:rsidRDefault="003D752E" w:rsidP="00670DF7">
            <w:pPr>
              <w:overflowPunct w:val="0"/>
              <w:autoSpaceDE w:val="0"/>
              <w:autoSpaceDN w:val="0"/>
              <w:adjustRightInd w:val="0"/>
              <w:textAlignment w:val="baseline"/>
              <w:rPr>
                <w:rFonts w:eastAsia="MS Mincho"/>
                <w:bCs/>
                <w:iCs/>
                <w:sz w:val="18"/>
                <w:szCs w:val="18"/>
                <w:lang w:eastAsia="ja-JP"/>
              </w:rPr>
            </w:pPr>
            <w:r w:rsidRPr="003D752E">
              <w:rPr>
                <w:rFonts w:eastAsia="MS Mincho" w:hint="eastAsia"/>
                <w:b/>
                <w:iCs/>
                <w:sz w:val="18"/>
                <w:szCs w:val="18"/>
                <w:lang w:eastAsia="ja-JP"/>
              </w:rPr>
              <w:t>Proposal 6.1:</w:t>
            </w:r>
            <w:r>
              <w:rPr>
                <w:rFonts w:eastAsia="MS Mincho" w:hint="eastAsia"/>
                <w:bCs/>
                <w:iCs/>
                <w:sz w:val="18"/>
                <w:szCs w:val="18"/>
                <w:lang w:eastAsia="ja-JP"/>
              </w:rPr>
              <w:t xml:space="preserve"> We support this proposal. </w:t>
            </w:r>
          </w:p>
        </w:tc>
      </w:tr>
      <w:tr w:rsidR="00224833" w14:paraId="13051C10" w14:textId="77777777" w:rsidTr="00224833">
        <w:trPr>
          <w:trHeight w:val="80"/>
        </w:trPr>
        <w:tc>
          <w:tcPr>
            <w:tcW w:w="1506" w:type="dxa"/>
          </w:tcPr>
          <w:p w14:paraId="7D8E79BA" w14:textId="0A69948B" w:rsidR="00224833" w:rsidRPr="003D752E" w:rsidRDefault="00224833" w:rsidP="00224833">
            <w:pPr>
              <w:snapToGrid w:val="0"/>
              <w:rPr>
                <w:rFonts w:eastAsia="MS Mincho"/>
                <w:sz w:val="18"/>
                <w:szCs w:val="18"/>
                <w:lang w:eastAsia="ja-JP"/>
              </w:rPr>
            </w:pPr>
            <w:proofErr w:type="spellStart"/>
            <w:r w:rsidRPr="009B12C4">
              <w:rPr>
                <w:rFonts w:eastAsia="MS Mincho"/>
                <w:color w:val="0000FF"/>
                <w:sz w:val="18"/>
                <w:szCs w:val="18"/>
                <w:lang w:eastAsia="ja-JP"/>
              </w:rPr>
              <w:t>Mod_</w:t>
            </w:r>
            <w:r w:rsidR="00162867">
              <w:rPr>
                <w:rFonts w:eastAsia="MS Mincho"/>
                <w:color w:val="0000FF"/>
                <w:sz w:val="18"/>
                <w:szCs w:val="18"/>
                <w:lang w:eastAsia="ja-JP"/>
              </w:rPr>
              <w:t>Final</w:t>
            </w:r>
            <w:proofErr w:type="spellEnd"/>
          </w:p>
        </w:tc>
        <w:tc>
          <w:tcPr>
            <w:tcW w:w="8479" w:type="dxa"/>
          </w:tcPr>
          <w:p w14:paraId="5DE0C57C" w14:textId="6C96D0ED" w:rsidR="00224833" w:rsidRPr="003D752E" w:rsidRDefault="00224833" w:rsidP="00224833">
            <w:pPr>
              <w:overflowPunct w:val="0"/>
              <w:autoSpaceDE w:val="0"/>
              <w:autoSpaceDN w:val="0"/>
              <w:adjustRightInd w:val="0"/>
              <w:textAlignment w:val="baseline"/>
              <w:rPr>
                <w:rFonts w:eastAsia="MS Mincho"/>
                <w:b/>
                <w:iCs/>
                <w:sz w:val="18"/>
                <w:szCs w:val="18"/>
                <w:lang w:eastAsia="ja-JP"/>
              </w:rPr>
            </w:pPr>
            <w:r w:rsidRPr="009B12C4">
              <w:rPr>
                <w:rFonts w:eastAsia="MS Mincho"/>
                <w:bCs/>
                <w:iCs/>
                <w:color w:val="0000FF"/>
                <w:sz w:val="18"/>
                <w:szCs w:val="18"/>
                <w:lang w:eastAsia="ja-JP"/>
              </w:rPr>
              <w:t xml:space="preserve">Capture companies’ preference. </w:t>
            </w:r>
          </w:p>
        </w:tc>
      </w:tr>
      <w:tr w:rsidR="00742799" w14:paraId="76641194" w14:textId="77777777" w:rsidTr="00224833">
        <w:trPr>
          <w:trHeight w:val="80"/>
        </w:trPr>
        <w:tc>
          <w:tcPr>
            <w:tcW w:w="1506" w:type="dxa"/>
          </w:tcPr>
          <w:p w14:paraId="65F207A3" w14:textId="72A29C8C" w:rsidR="00742799" w:rsidRPr="009B12C4" w:rsidRDefault="00742799" w:rsidP="00742799">
            <w:pPr>
              <w:snapToGrid w:val="0"/>
              <w:rPr>
                <w:rFonts w:eastAsia="MS Mincho"/>
                <w:color w:val="0000FF"/>
                <w:sz w:val="18"/>
                <w:szCs w:val="18"/>
                <w:lang w:eastAsia="ja-JP"/>
              </w:rPr>
            </w:pPr>
            <w:r>
              <w:rPr>
                <w:rFonts w:eastAsia="MS Mincho"/>
                <w:sz w:val="18"/>
                <w:szCs w:val="18"/>
                <w:lang w:eastAsia="ja-JP"/>
              </w:rPr>
              <w:t>Futurwei2</w:t>
            </w:r>
          </w:p>
        </w:tc>
        <w:tc>
          <w:tcPr>
            <w:tcW w:w="8479" w:type="dxa"/>
          </w:tcPr>
          <w:p w14:paraId="111BE670" w14:textId="7779AFD9" w:rsidR="00742799" w:rsidRPr="009B12C4" w:rsidRDefault="00742799" w:rsidP="00742799">
            <w:pPr>
              <w:overflowPunct w:val="0"/>
              <w:autoSpaceDE w:val="0"/>
              <w:autoSpaceDN w:val="0"/>
              <w:adjustRightInd w:val="0"/>
              <w:textAlignment w:val="baseline"/>
              <w:rPr>
                <w:rFonts w:eastAsia="MS Mincho"/>
                <w:bCs/>
                <w:iCs/>
                <w:color w:val="0000FF"/>
                <w:sz w:val="18"/>
                <w:szCs w:val="18"/>
                <w:lang w:eastAsia="ja-JP"/>
              </w:rPr>
            </w:pPr>
            <w:r>
              <w:rPr>
                <w:rFonts w:eastAsia="MS Mincho"/>
                <w:bCs/>
                <w:iCs/>
                <w:sz w:val="18"/>
                <w:szCs w:val="18"/>
                <w:lang w:eastAsia="ja-JP"/>
              </w:rPr>
              <w:t xml:space="preserve">Regarding company’s concern that Options #1 and #2 of this proposal will mandate </w:t>
            </w:r>
            <w:proofErr w:type="spellStart"/>
            <w:r>
              <w:rPr>
                <w:rFonts w:eastAsia="MS Mincho"/>
                <w:bCs/>
                <w:iCs/>
                <w:sz w:val="18"/>
                <w:szCs w:val="18"/>
                <w:lang w:eastAsia="ja-JP"/>
              </w:rPr>
              <w:t>gNB’s</w:t>
            </w:r>
            <w:proofErr w:type="spellEnd"/>
            <w:r>
              <w:rPr>
                <w:rFonts w:eastAsia="MS Mincho"/>
                <w:bCs/>
                <w:iCs/>
                <w:sz w:val="18"/>
                <w:szCs w:val="18"/>
                <w:lang w:eastAsia="ja-JP"/>
              </w:rPr>
              <w:t xml:space="preserve"> behavior, our view is that these two options are not mandatory.  The </w:t>
            </w:r>
            <w:proofErr w:type="spellStart"/>
            <w:r>
              <w:rPr>
                <w:rFonts w:eastAsia="MS Mincho"/>
                <w:bCs/>
                <w:iCs/>
                <w:sz w:val="18"/>
                <w:szCs w:val="18"/>
                <w:lang w:eastAsia="ja-JP"/>
              </w:rPr>
              <w:t>gNB</w:t>
            </w:r>
            <w:proofErr w:type="spellEnd"/>
            <w:r>
              <w:rPr>
                <w:rFonts w:eastAsia="MS Mincho"/>
                <w:bCs/>
                <w:iCs/>
                <w:sz w:val="18"/>
                <w:szCs w:val="18"/>
                <w:lang w:eastAsia="ja-JP"/>
              </w:rPr>
              <w:t xml:space="preserve"> can use RRC signaling to configure whether Option #1 and/or Option #2 is supported or legacy procedure should be used, so that both the </w:t>
            </w:r>
            <w:proofErr w:type="spellStart"/>
            <w:r>
              <w:rPr>
                <w:rFonts w:eastAsia="MS Mincho"/>
                <w:bCs/>
                <w:iCs/>
                <w:sz w:val="18"/>
                <w:szCs w:val="18"/>
                <w:lang w:eastAsia="ja-JP"/>
              </w:rPr>
              <w:t>gNB</w:t>
            </w:r>
            <w:proofErr w:type="spellEnd"/>
            <w:r>
              <w:rPr>
                <w:rFonts w:eastAsia="MS Mincho"/>
                <w:bCs/>
                <w:iCs/>
                <w:sz w:val="18"/>
                <w:szCs w:val="18"/>
                <w:lang w:eastAsia="ja-JP"/>
              </w:rPr>
              <w:t xml:space="preserve"> and the UE are aligned on the activated TCI states and configured TCI state pool.  Even in the case that the RRC signaling indicates that Option #1 and/or Option #2 is supported but for some reason (e.g., due to scheduling limitation) the </w:t>
            </w:r>
            <w:proofErr w:type="spellStart"/>
            <w:r>
              <w:rPr>
                <w:rFonts w:eastAsia="MS Mincho"/>
                <w:bCs/>
                <w:iCs/>
                <w:sz w:val="18"/>
                <w:szCs w:val="18"/>
                <w:lang w:eastAsia="ja-JP"/>
              </w:rPr>
              <w:t>gNB</w:t>
            </w:r>
            <w:proofErr w:type="spellEnd"/>
            <w:r>
              <w:rPr>
                <w:rFonts w:eastAsia="MS Mincho"/>
                <w:bCs/>
                <w:iCs/>
                <w:sz w:val="18"/>
                <w:szCs w:val="18"/>
                <w:lang w:eastAsia="ja-JP"/>
              </w:rPr>
              <w:t xml:space="preserve"> does not want to apply the UE’s reported new beam, the </w:t>
            </w:r>
            <w:proofErr w:type="spellStart"/>
            <w:r>
              <w:rPr>
                <w:rFonts w:eastAsia="MS Mincho"/>
                <w:bCs/>
                <w:iCs/>
                <w:sz w:val="18"/>
                <w:szCs w:val="18"/>
                <w:lang w:eastAsia="ja-JP"/>
              </w:rPr>
              <w:t>gNB</w:t>
            </w:r>
            <w:proofErr w:type="spellEnd"/>
            <w:r>
              <w:rPr>
                <w:rFonts w:eastAsia="MS Mincho"/>
                <w:bCs/>
                <w:iCs/>
                <w:sz w:val="18"/>
                <w:szCs w:val="18"/>
                <w:lang w:eastAsia="ja-JP"/>
              </w:rPr>
              <w:t xml:space="preserve"> can do that, for example, by not confirming (although acknowledging) the UE’s report such that both sides can have a common understanding on this regard.</w:t>
            </w:r>
          </w:p>
        </w:tc>
      </w:tr>
    </w:tbl>
    <w:p w14:paraId="582EEDD1" w14:textId="77777777" w:rsidR="00F173C1" w:rsidRDefault="00F173C1">
      <w:pPr>
        <w:adjustRightInd w:val="0"/>
        <w:snapToGrid w:val="0"/>
        <w:rPr>
          <w:rFonts w:eastAsia="PMingLiU"/>
          <w:sz w:val="28"/>
          <w:lang w:eastAsia="zh-TW"/>
        </w:rPr>
      </w:pPr>
    </w:p>
    <w:p w14:paraId="1B6661FD" w14:textId="77777777" w:rsidR="00F173C1" w:rsidRDefault="00165D0F">
      <w:pPr>
        <w:rPr>
          <w:rFonts w:eastAsia="PMingLiU"/>
          <w:sz w:val="28"/>
          <w:lang w:eastAsia="zh-TW"/>
        </w:rPr>
      </w:pPr>
      <w:r>
        <w:rPr>
          <w:rFonts w:eastAsia="PMingLiU"/>
          <w:sz w:val="28"/>
          <w:lang w:eastAsia="zh-TW"/>
        </w:rPr>
        <w:br w:type="page"/>
      </w:r>
    </w:p>
    <w:p w14:paraId="41C9F270" w14:textId="77777777" w:rsidR="00F173C1" w:rsidRDefault="00165D0F">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Monday </w:t>
      </w:r>
      <w:r>
        <w:rPr>
          <w:rFonts w:eastAsia="PMingLiU" w:hint="eastAsia"/>
          <w:sz w:val="28"/>
          <w:lang w:eastAsia="zh-TW"/>
        </w:rPr>
        <w:t>Online</w:t>
      </w:r>
      <w:r>
        <w:rPr>
          <w:rFonts w:eastAsia="PMingLiU"/>
          <w:sz w:val="28"/>
          <w:lang w:eastAsia="zh-TW"/>
        </w:rPr>
        <w:t xml:space="preserve"> Discussion</w:t>
      </w:r>
    </w:p>
    <w:p w14:paraId="2A43F29B" w14:textId="77777777" w:rsidR="000142B0" w:rsidRDefault="000142B0">
      <w:pPr>
        <w:rPr>
          <w:sz w:val="18"/>
          <w:szCs w:val="18"/>
        </w:rPr>
      </w:pPr>
    </w:p>
    <w:p w14:paraId="0BBEFC94" w14:textId="77777777" w:rsidR="000142B0" w:rsidRDefault="000142B0" w:rsidP="000142B0">
      <w:pPr>
        <w:snapToGrid w:val="0"/>
        <w:jc w:val="both"/>
        <w:rPr>
          <w:rFonts w:eastAsia="宋体" w:cs="Times"/>
          <w:sz w:val="20"/>
          <w:szCs w:val="20"/>
        </w:rPr>
      </w:pPr>
      <w:r>
        <w:rPr>
          <w:rFonts w:eastAsia="宋体" w:cs="Times"/>
          <w:b/>
          <w:sz w:val="20"/>
          <w:szCs w:val="20"/>
          <w:highlight w:val="yellow"/>
          <w:u w:val="single"/>
        </w:rPr>
        <w:t>Proposal 2.1:</w:t>
      </w:r>
      <w:r>
        <w:rPr>
          <w:rFonts w:eastAsia="宋体" w:cs="Times"/>
          <w:b/>
          <w:sz w:val="20"/>
          <w:szCs w:val="20"/>
        </w:rPr>
        <w:t> </w:t>
      </w:r>
      <w:r>
        <w:rPr>
          <w:rFonts w:eastAsia="宋体" w:cs="Times"/>
          <w:sz w:val="20"/>
          <w:szCs w:val="20"/>
        </w:rPr>
        <w:t>On UE-initiated/event-driven beam reporting, regarding L1-RSRP report format Option-3 depending on Event-2, down-select one of the following in RAN1#118bis:</w:t>
      </w:r>
    </w:p>
    <w:p w14:paraId="38EC6C31" w14:textId="77777777" w:rsidR="000142B0" w:rsidRDefault="000142B0" w:rsidP="000142B0">
      <w:pPr>
        <w:pStyle w:val="ListParagraph"/>
        <w:numPr>
          <w:ilvl w:val="0"/>
          <w:numId w:val="16"/>
        </w:numPr>
        <w:snapToGrid w:val="0"/>
        <w:spacing w:after="0" w:line="240" w:lineRule="auto"/>
        <w:contextualSpacing/>
        <w:jc w:val="both"/>
        <w:rPr>
          <w:rFonts w:cs="Times"/>
          <w:sz w:val="20"/>
          <w:szCs w:val="20"/>
        </w:rPr>
      </w:pPr>
      <w:r>
        <w:rPr>
          <w:rFonts w:cs="Times"/>
          <w:sz w:val="20"/>
          <w:szCs w:val="20"/>
        </w:rPr>
        <w:t>Option-1: The differential L1-RSRP is quantized to a 4-bit value with 2 dB step size</w:t>
      </w:r>
    </w:p>
    <w:p w14:paraId="60FF7701" w14:textId="77777777" w:rsidR="000142B0" w:rsidRDefault="000142B0" w:rsidP="000142B0">
      <w:pPr>
        <w:pStyle w:val="ListParagraph"/>
        <w:numPr>
          <w:ilvl w:val="0"/>
          <w:numId w:val="16"/>
        </w:numPr>
        <w:snapToGrid w:val="0"/>
        <w:spacing w:after="0" w:line="240" w:lineRule="auto"/>
        <w:contextualSpacing/>
        <w:jc w:val="both"/>
        <w:rPr>
          <w:rFonts w:cs="Times"/>
          <w:sz w:val="20"/>
          <w:szCs w:val="20"/>
        </w:rPr>
      </w:pPr>
      <w:r>
        <w:rPr>
          <w:rFonts w:cs="Times"/>
          <w:sz w:val="20"/>
          <w:szCs w:val="20"/>
        </w:rPr>
        <w:t>Option-2: The differential L1-RSRP is quantized to a 5-bit value with 1 dB step size</w:t>
      </w:r>
    </w:p>
    <w:p w14:paraId="43854E16" w14:textId="77777777" w:rsidR="000142B0" w:rsidRDefault="000142B0" w:rsidP="000142B0">
      <w:pPr>
        <w:snapToGrid w:val="0"/>
        <w:jc w:val="both"/>
        <w:rPr>
          <w:rFonts w:ascii="MicrosoftYaHei" w:eastAsia="Times New Roman" w:hAnsi="MicrosoftYaHei"/>
          <w:color w:val="000000"/>
          <w:sz w:val="20"/>
          <w:szCs w:val="20"/>
          <w:lang w:eastAsia="zh-CN"/>
        </w:rPr>
      </w:pPr>
      <w:r>
        <w:rPr>
          <w:rFonts w:ascii="MicrosoftYaHei" w:eastAsia="Times New Roman" w:hAnsi="MicrosoftYaHei"/>
          <w:color w:val="000000"/>
          <w:sz w:val="20"/>
          <w:szCs w:val="20"/>
          <w:lang w:eastAsia="zh-CN"/>
        </w:rPr>
        <w:t xml:space="preserve"> </w:t>
      </w:r>
    </w:p>
    <w:p w14:paraId="6C116AF8" w14:textId="77777777" w:rsidR="000142B0" w:rsidRDefault="000142B0" w:rsidP="000142B0">
      <w:pPr>
        <w:snapToGrid w:val="0"/>
        <w:jc w:val="both"/>
        <w:rPr>
          <w:rFonts w:cs="Times"/>
          <w:color w:val="000000" w:themeColor="text1"/>
          <w:sz w:val="18"/>
          <w:szCs w:val="20"/>
          <w:u w:val="single"/>
          <w:lang w:val="de-DE"/>
        </w:rPr>
      </w:pPr>
      <w:r>
        <w:rPr>
          <w:rFonts w:cs="Times"/>
          <w:color w:val="000000" w:themeColor="text1"/>
          <w:sz w:val="18"/>
          <w:szCs w:val="20"/>
          <w:u w:val="single"/>
          <w:lang w:val="de-DE"/>
        </w:rPr>
        <w:t>Companies input for Proposal 2.1:</w:t>
      </w:r>
    </w:p>
    <w:p w14:paraId="7341A925" w14:textId="77777777" w:rsidR="000142B0" w:rsidRDefault="000142B0" w:rsidP="000142B0">
      <w:pPr>
        <w:pStyle w:val="ListParagraph"/>
        <w:numPr>
          <w:ilvl w:val="0"/>
          <w:numId w:val="16"/>
        </w:numPr>
        <w:snapToGrid w:val="0"/>
        <w:spacing w:after="0" w:line="240" w:lineRule="auto"/>
        <w:contextualSpacing/>
        <w:jc w:val="both"/>
        <w:rPr>
          <w:rFonts w:eastAsia="Batang" w:cs="Times"/>
          <w:color w:val="000000" w:themeColor="text1"/>
          <w:sz w:val="18"/>
          <w:szCs w:val="20"/>
          <w:lang w:val="de-DE"/>
        </w:rPr>
      </w:pPr>
      <w:r>
        <w:rPr>
          <w:rFonts w:eastAsia="Batang" w:cs="Times"/>
          <w:color w:val="000000" w:themeColor="text1"/>
          <w:sz w:val="18"/>
          <w:szCs w:val="20"/>
          <w:lang w:val="de-DE"/>
        </w:rPr>
        <w:t>Option-1</w:t>
      </w:r>
      <w:r>
        <w:rPr>
          <w:rFonts w:eastAsia="等线" w:cs="Times" w:hint="eastAsia"/>
          <w:color w:val="000000" w:themeColor="text1"/>
          <w:sz w:val="18"/>
          <w:szCs w:val="20"/>
          <w:lang w:val="de-DE" w:eastAsia="zh-CN"/>
        </w:rPr>
        <w:t>:</w:t>
      </w:r>
      <w:r>
        <w:rPr>
          <w:rFonts w:eastAsia="等线" w:cs="Times"/>
          <w:color w:val="000000" w:themeColor="text1"/>
          <w:sz w:val="18"/>
          <w:szCs w:val="20"/>
          <w:lang w:val="de-DE" w:eastAsia="zh-CN"/>
        </w:rPr>
        <w:t xml:space="preserve"> </w:t>
      </w:r>
      <w:r>
        <w:rPr>
          <w:rFonts w:eastAsia="Batang" w:cs="Times"/>
          <w:color w:val="000000" w:themeColor="text1"/>
          <w:sz w:val="18"/>
          <w:szCs w:val="20"/>
          <w:lang w:val="de-DE"/>
        </w:rPr>
        <w:t xml:space="preserve">ZTE, OPPO, </w:t>
      </w:r>
      <w:r>
        <w:rPr>
          <w:rFonts w:eastAsia="Batang" w:cs="Times"/>
          <w:sz w:val="18"/>
          <w:szCs w:val="20"/>
          <w:lang w:val="de-DE"/>
        </w:rPr>
        <w:t xml:space="preserve">Samsung, xiaomi, </w:t>
      </w:r>
      <w:r w:rsidRPr="000142B0">
        <w:rPr>
          <w:rFonts w:eastAsia="Batang" w:cs="Times"/>
          <w:sz w:val="18"/>
          <w:szCs w:val="20"/>
          <w:lang w:val="de-DE"/>
        </w:rPr>
        <w:t xml:space="preserve">Spreadtrum, Fujitsu, MediaTek, Qualcomm, Nokia, NEC, ETRI, Lenovo, CATT, Apple, IDC, Huawei/HiSi, Sharp, NTT DOCOMO, FW, Intel, vivo, xiaomi, Ruijie, ETRI, KDDI, </w:t>
      </w:r>
      <w:r w:rsidRPr="000142B0">
        <w:rPr>
          <w:rFonts w:eastAsiaTheme="minorEastAsia" w:cs="Times" w:hint="eastAsia"/>
          <w:sz w:val="18"/>
          <w:szCs w:val="20"/>
          <w:lang w:val="de-DE" w:eastAsia="zh-CN"/>
        </w:rPr>
        <w:t>CMCC</w:t>
      </w:r>
      <w:r w:rsidRPr="000142B0">
        <w:rPr>
          <w:rFonts w:eastAsiaTheme="minorEastAsia" w:cs="Times"/>
          <w:sz w:val="18"/>
          <w:szCs w:val="20"/>
          <w:lang w:val="de-DE" w:eastAsia="zh-CN"/>
        </w:rPr>
        <w:t xml:space="preserve">, LG, Fujitsu, Nokia, NEC, Lenovo, Google, New H3C, Honor, Transsion, </w:t>
      </w:r>
    </w:p>
    <w:p w14:paraId="3902F6CA" w14:textId="77777777" w:rsidR="000142B0" w:rsidRDefault="000142B0" w:rsidP="000142B0">
      <w:pPr>
        <w:pStyle w:val="ListParagraph"/>
        <w:numPr>
          <w:ilvl w:val="0"/>
          <w:numId w:val="16"/>
        </w:numPr>
        <w:snapToGrid w:val="0"/>
        <w:spacing w:after="0" w:line="240" w:lineRule="auto"/>
        <w:contextualSpacing/>
        <w:jc w:val="both"/>
        <w:rPr>
          <w:rFonts w:eastAsia="Batang" w:cs="Times"/>
          <w:color w:val="000000" w:themeColor="text1"/>
          <w:sz w:val="18"/>
          <w:szCs w:val="20"/>
          <w:lang w:val="de-DE"/>
        </w:rPr>
      </w:pPr>
      <w:r>
        <w:rPr>
          <w:rFonts w:eastAsia="Batang" w:cs="Times" w:hint="eastAsia"/>
          <w:color w:val="000000" w:themeColor="text1"/>
          <w:sz w:val="18"/>
          <w:szCs w:val="20"/>
          <w:lang w:val="de-DE"/>
        </w:rPr>
        <w:t>Opt</w:t>
      </w:r>
      <w:r>
        <w:rPr>
          <w:rFonts w:eastAsia="Batang" w:cs="Times"/>
          <w:color w:val="000000" w:themeColor="text1"/>
          <w:sz w:val="18"/>
          <w:szCs w:val="20"/>
          <w:lang w:val="de-DE"/>
        </w:rPr>
        <w:t xml:space="preserve">ion-2: Ericsson, </w:t>
      </w:r>
    </w:p>
    <w:p w14:paraId="5B791A54" w14:textId="487EA0FC" w:rsidR="000142B0" w:rsidRDefault="000142B0">
      <w:pPr>
        <w:rPr>
          <w:sz w:val="18"/>
          <w:szCs w:val="18"/>
        </w:rPr>
      </w:pPr>
    </w:p>
    <w:p w14:paraId="4860C4BD" w14:textId="77777777" w:rsidR="00F11AB7" w:rsidRDefault="00F11AB7" w:rsidP="00F11AB7">
      <w:pPr>
        <w:shd w:val="clear" w:color="auto" w:fill="FFFFFF"/>
        <w:snapToGrid w:val="0"/>
        <w:rPr>
          <w:sz w:val="20"/>
          <w:szCs w:val="20"/>
        </w:rPr>
      </w:pPr>
      <w:r>
        <w:rPr>
          <w:rFonts w:hint="eastAsia"/>
          <w:b/>
          <w:bCs/>
          <w:sz w:val="20"/>
          <w:szCs w:val="20"/>
          <w:highlight w:val="yellow"/>
          <w:u w:val="single"/>
        </w:rPr>
        <w:t xml:space="preserve">Proposal </w:t>
      </w:r>
      <w:r>
        <w:rPr>
          <w:b/>
          <w:bCs/>
          <w:sz w:val="20"/>
          <w:szCs w:val="20"/>
          <w:highlight w:val="yellow"/>
          <w:u w:val="single"/>
        </w:rPr>
        <w:t>3.2.1:</w:t>
      </w:r>
      <w:r>
        <w:rPr>
          <w:b/>
          <w:bCs/>
          <w:sz w:val="20"/>
          <w:szCs w:val="20"/>
          <w:u w:val="single"/>
        </w:rPr>
        <w:t xml:space="preserve"> </w:t>
      </w:r>
      <w:r>
        <w:rPr>
          <w:sz w:val="20"/>
          <w:szCs w:val="20"/>
        </w:rPr>
        <w:t>On beam report transmission procedure for UE-initiated/event-driven beam reporting, regarding the triggering procedure in Step-2 of Mode-A, Option-2 is supported</w:t>
      </w:r>
    </w:p>
    <w:p w14:paraId="4368648C" w14:textId="77777777" w:rsidR="00F11AB7" w:rsidRDefault="00F11AB7" w:rsidP="00F11AB7">
      <w:pPr>
        <w:pStyle w:val="ListParagraph"/>
        <w:widowControl w:val="0"/>
        <w:numPr>
          <w:ilvl w:val="0"/>
          <w:numId w:val="27"/>
        </w:numPr>
        <w:shd w:val="clear" w:color="auto" w:fill="FFFFFF"/>
        <w:snapToGrid w:val="0"/>
        <w:spacing w:line="259" w:lineRule="auto"/>
        <w:contextualSpacing/>
        <w:jc w:val="both"/>
        <w:rPr>
          <w:sz w:val="20"/>
          <w:szCs w:val="20"/>
        </w:rPr>
      </w:pPr>
      <w:r>
        <w:rPr>
          <w:sz w:val="20"/>
          <w:szCs w:val="20"/>
        </w:rPr>
        <w:t>Option-2: Reuse CSI request field in DCI format 0_1/0_2 to trigger the transmission of the UEI beam report</w:t>
      </w:r>
    </w:p>
    <w:p w14:paraId="16E61931" w14:textId="77777777" w:rsidR="00F11AB7" w:rsidRDefault="00F11AB7" w:rsidP="00F11AB7">
      <w:pPr>
        <w:pStyle w:val="ListParagraph"/>
        <w:widowControl w:val="0"/>
        <w:numPr>
          <w:ilvl w:val="1"/>
          <w:numId w:val="27"/>
        </w:numPr>
        <w:shd w:val="clear" w:color="auto" w:fill="FFFFFF"/>
        <w:snapToGrid w:val="0"/>
        <w:spacing w:after="0"/>
        <w:jc w:val="both"/>
        <w:rPr>
          <w:sz w:val="20"/>
          <w:szCs w:val="18"/>
        </w:rPr>
      </w:pPr>
      <w:r>
        <w:rPr>
          <w:sz w:val="20"/>
          <w:szCs w:val="18"/>
        </w:rPr>
        <w:t>If a CSI trigger state associated with UEI beam report configuration(s) is indicated by the CSI request field in DCI format 0_1/0_2, the UE transmits the corresponding UEI beam report(s) in the second PUSCH scheduled by the DCI format 0_1/0_2</w:t>
      </w:r>
    </w:p>
    <w:p w14:paraId="14612779" w14:textId="77777777" w:rsidR="00F11AB7" w:rsidRDefault="00F11AB7" w:rsidP="00F11AB7">
      <w:pPr>
        <w:pStyle w:val="ListParagraph"/>
        <w:widowControl w:val="0"/>
        <w:numPr>
          <w:ilvl w:val="1"/>
          <w:numId w:val="27"/>
        </w:numPr>
        <w:shd w:val="clear" w:color="auto" w:fill="FFFFFF"/>
        <w:snapToGrid w:val="0"/>
        <w:spacing w:after="0" w:line="259" w:lineRule="auto"/>
        <w:jc w:val="both"/>
        <w:rPr>
          <w:sz w:val="20"/>
          <w:szCs w:val="20"/>
        </w:rPr>
      </w:pPr>
      <w:r>
        <w:rPr>
          <w:sz w:val="20"/>
          <w:szCs w:val="20"/>
        </w:rPr>
        <w:t>FFS: DCI format 0_3</w:t>
      </w:r>
    </w:p>
    <w:p w14:paraId="6E34090C" w14:textId="77777777" w:rsidR="00F11AB7" w:rsidRDefault="00F11AB7" w:rsidP="00F11AB7">
      <w:pPr>
        <w:pStyle w:val="ListParagraph"/>
        <w:widowControl w:val="0"/>
        <w:numPr>
          <w:ilvl w:val="0"/>
          <w:numId w:val="27"/>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5D4C051F" w14:textId="77777777" w:rsidR="00F11AB7" w:rsidRDefault="00F11AB7" w:rsidP="00F11AB7">
      <w:pPr>
        <w:shd w:val="clear" w:color="auto" w:fill="FFFFFF"/>
        <w:snapToGrid w:val="0"/>
        <w:rPr>
          <w:rFonts w:eastAsia="宋体"/>
          <w:b/>
          <w:bCs/>
          <w:color w:val="000000"/>
          <w:sz w:val="18"/>
          <w:szCs w:val="18"/>
          <w:highlight w:val="darkYellow"/>
        </w:rPr>
      </w:pPr>
    </w:p>
    <w:p w14:paraId="486D6887" w14:textId="77777777" w:rsidR="00F11AB7" w:rsidRDefault="00F11AB7" w:rsidP="00F11AB7">
      <w:pPr>
        <w:snapToGrid w:val="0"/>
        <w:jc w:val="both"/>
        <w:rPr>
          <w:rFonts w:eastAsia="MS Mincho"/>
          <w:color w:val="000000" w:themeColor="text1"/>
          <w:sz w:val="18"/>
          <w:szCs w:val="18"/>
          <w:lang w:eastAsia="ja-JP"/>
        </w:rPr>
      </w:pPr>
      <w:r>
        <w:rPr>
          <w:rFonts w:eastAsia="Batang"/>
          <w:color w:val="000000" w:themeColor="text1"/>
          <w:sz w:val="18"/>
          <w:szCs w:val="18"/>
          <w:lang w:eastAsia="en-US"/>
        </w:rPr>
        <w:t xml:space="preserve">Supported by: </w:t>
      </w:r>
      <w:r>
        <w:rPr>
          <w:rFonts w:eastAsia="Batang"/>
          <w:color w:val="FF0000"/>
          <w:sz w:val="18"/>
          <w:szCs w:val="18"/>
          <w:lang w:eastAsia="en-US"/>
        </w:rPr>
        <w:t xml:space="preserve">CMCC, MediaTek, OPPO, LG (no FFS), </w:t>
      </w:r>
      <w:proofErr w:type="spellStart"/>
      <w:r>
        <w:rPr>
          <w:rFonts w:eastAsia="Batang"/>
          <w:color w:val="FF0000"/>
          <w:sz w:val="18"/>
          <w:szCs w:val="18"/>
          <w:lang w:eastAsia="en-US"/>
        </w:rPr>
        <w:t>xiaomi</w:t>
      </w:r>
      <w:proofErr w:type="spellEnd"/>
      <w:r>
        <w:rPr>
          <w:rFonts w:eastAsia="Batang"/>
          <w:color w:val="FF0000"/>
          <w:sz w:val="18"/>
          <w:szCs w:val="18"/>
          <w:lang w:eastAsia="en-US"/>
        </w:rPr>
        <w:t xml:space="preserve">, Fujitsu, ZTE (in principle), Ericsson, </w:t>
      </w:r>
      <w:r>
        <w:rPr>
          <w:rFonts w:eastAsia="MS Mincho" w:hint="eastAsia"/>
          <w:color w:val="FF0000"/>
          <w:sz w:val="18"/>
          <w:szCs w:val="18"/>
          <w:lang w:eastAsia="ja-JP"/>
        </w:rPr>
        <w:t>NTT DOCOMO</w:t>
      </w:r>
      <w:r>
        <w:rPr>
          <w:rFonts w:eastAsia="MS Mincho"/>
          <w:color w:val="FF0000"/>
          <w:sz w:val="18"/>
          <w:szCs w:val="18"/>
          <w:lang w:eastAsia="ja-JP"/>
        </w:rPr>
        <w:t xml:space="preserve">, NEC, </w:t>
      </w:r>
      <w:proofErr w:type="spellStart"/>
      <w:r>
        <w:rPr>
          <w:rFonts w:eastAsia="MS Mincho"/>
          <w:color w:val="FF0000"/>
          <w:sz w:val="18"/>
          <w:szCs w:val="18"/>
          <w:lang w:eastAsia="ja-JP"/>
        </w:rPr>
        <w:t>Futurewei</w:t>
      </w:r>
      <w:proofErr w:type="spellEnd"/>
      <w:r>
        <w:rPr>
          <w:rFonts w:eastAsia="MS Mincho"/>
          <w:color w:val="FF0000"/>
          <w:sz w:val="18"/>
          <w:szCs w:val="18"/>
          <w:lang w:eastAsia="ja-JP"/>
        </w:rPr>
        <w:t>, Qualcomm, Huawei/</w:t>
      </w:r>
      <w:proofErr w:type="spellStart"/>
      <w:r>
        <w:rPr>
          <w:rFonts w:eastAsia="MS Mincho"/>
          <w:color w:val="FF0000"/>
          <w:sz w:val="18"/>
          <w:szCs w:val="18"/>
          <w:lang w:eastAsia="ja-JP"/>
        </w:rPr>
        <w:t>HiSi</w:t>
      </w:r>
      <w:proofErr w:type="spellEnd"/>
      <w:r>
        <w:rPr>
          <w:rFonts w:eastAsia="MS Mincho"/>
          <w:color w:val="FF0000"/>
          <w:sz w:val="18"/>
          <w:szCs w:val="18"/>
          <w:lang w:eastAsia="ja-JP"/>
        </w:rPr>
        <w:t xml:space="preserve">, Lenovo, Sharp, Panasonic, Intel, IDC, Google, CATT, </w:t>
      </w:r>
      <w:proofErr w:type="spellStart"/>
      <w:r>
        <w:rPr>
          <w:rFonts w:eastAsia="MS Mincho"/>
          <w:color w:val="FF0000"/>
          <w:sz w:val="18"/>
          <w:szCs w:val="18"/>
          <w:lang w:eastAsia="ja-JP"/>
        </w:rPr>
        <w:t>Spreadtrum</w:t>
      </w:r>
      <w:proofErr w:type="spellEnd"/>
      <w:r>
        <w:rPr>
          <w:rFonts w:eastAsia="MS Mincho"/>
          <w:color w:val="FF0000"/>
          <w:sz w:val="18"/>
          <w:szCs w:val="18"/>
          <w:lang w:eastAsia="ja-JP"/>
        </w:rPr>
        <w:t xml:space="preserve">, New H3C, Honor, vivo, </w:t>
      </w:r>
      <w:proofErr w:type="spellStart"/>
      <w:r>
        <w:rPr>
          <w:rFonts w:eastAsia="MS Mincho"/>
          <w:color w:val="FF0000"/>
          <w:sz w:val="18"/>
          <w:szCs w:val="18"/>
          <w:lang w:eastAsia="ja-JP"/>
        </w:rPr>
        <w:t>Transsion</w:t>
      </w:r>
      <w:proofErr w:type="spellEnd"/>
      <w:r>
        <w:rPr>
          <w:rFonts w:eastAsia="MS Mincho"/>
          <w:color w:val="FF0000"/>
          <w:sz w:val="18"/>
          <w:szCs w:val="18"/>
          <w:lang w:eastAsia="ja-JP"/>
        </w:rPr>
        <w:t xml:space="preserve">, Apple, ETRI, Sony, </w:t>
      </w:r>
    </w:p>
    <w:p w14:paraId="284FDCF5" w14:textId="77777777" w:rsidR="00F11AB7" w:rsidRDefault="00F11AB7" w:rsidP="00F11AB7">
      <w:pPr>
        <w:snapToGrid w:val="0"/>
        <w:jc w:val="both"/>
        <w:rPr>
          <w:rFonts w:eastAsia="MS Mincho"/>
          <w:color w:val="000000" w:themeColor="text1"/>
          <w:sz w:val="18"/>
          <w:szCs w:val="18"/>
          <w:lang w:eastAsia="ja-JP"/>
        </w:rPr>
      </w:pPr>
      <w:r>
        <w:rPr>
          <w:rFonts w:eastAsia="Batang"/>
          <w:color w:val="000000" w:themeColor="text1"/>
          <w:sz w:val="18"/>
          <w:szCs w:val="18"/>
          <w:lang w:eastAsia="en-US"/>
        </w:rPr>
        <w:t xml:space="preserve">Not supported by: </w:t>
      </w:r>
      <w:r>
        <w:rPr>
          <w:rFonts w:eastAsia="Batang"/>
          <w:color w:val="FF0000"/>
          <w:sz w:val="18"/>
          <w:szCs w:val="18"/>
          <w:lang w:eastAsia="en-US"/>
        </w:rPr>
        <w:t xml:space="preserve">Samsung, </w:t>
      </w:r>
    </w:p>
    <w:p w14:paraId="3CF2C448" w14:textId="1B7517FA" w:rsidR="00F11AB7" w:rsidRDefault="00F11AB7">
      <w:pPr>
        <w:rPr>
          <w:sz w:val="18"/>
          <w:szCs w:val="18"/>
        </w:rPr>
      </w:pPr>
    </w:p>
    <w:p w14:paraId="18F320B9" w14:textId="77777777" w:rsidR="00117E62" w:rsidRDefault="00117E62" w:rsidP="00117E62">
      <w:pPr>
        <w:shd w:val="clear" w:color="auto" w:fill="FFFFFF"/>
        <w:adjustRightInd w:val="0"/>
        <w:snapToGrid w:val="0"/>
        <w:jc w:val="both"/>
        <w:rPr>
          <w:rFonts w:eastAsia="宋体"/>
          <w:sz w:val="20"/>
          <w:szCs w:val="20"/>
        </w:rPr>
      </w:pPr>
      <w:r>
        <w:rPr>
          <w:rFonts w:eastAsia="宋体"/>
          <w:b/>
          <w:bCs/>
          <w:iCs/>
          <w:color w:val="000000"/>
          <w:sz w:val="20"/>
          <w:szCs w:val="20"/>
          <w:highlight w:val="yellow"/>
          <w:u w:val="single"/>
        </w:rPr>
        <w:t>Proposed 3.3.2:</w:t>
      </w:r>
      <w:r>
        <w:rPr>
          <w:rFonts w:eastAsia="宋体"/>
          <w:color w:val="000000"/>
          <w:sz w:val="20"/>
          <w:szCs w:val="20"/>
        </w:rPr>
        <w:t xml:space="preserve"> </w:t>
      </w:r>
      <w:r>
        <w:rPr>
          <w:rFonts w:eastAsia="宋体"/>
          <w:sz w:val="20"/>
          <w:szCs w:val="20"/>
        </w:rPr>
        <w:t xml:space="preserve">On beam report transmission procedure for UE-initiated/event-driven beam reporting, </w:t>
      </w:r>
      <w:r>
        <w:rPr>
          <w:rFonts w:eastAsia="宋体"/>
          <w:sz w:val="20"/>
          <w:szCs w:val="20"/>
          <w:lang w:val="en-GB"/>
        </w:rPr>
        <w:t xml:space="preserve">resource mapping/configuration between first and second UL channel in Mode-B, at least Option-1 is supported  </w:t>
      </w:r>
    </w:p>
    <w:p w14:paraId="423B1AEB" w14:textId="77777777" w:rsidR="00117E62" w:rsidRDefault="00117E62" w:rsidP="00117E62">
      <w:pPr>
        <w:numPr>
          <w:ilvl w:val="0"/>
          <w:numId w:val="29"/>
        </w:numPr>
        <w:shd w:val="clear" w:color="auto" w:fill="FFFFFF"/>
        <w:adjustRightInd w:val="0"/>
        <w:snapToGrid w:val="0"/>
        <w:jc w:val="both"/>
        <w:rPr>
          <w:rFonts w:eastAsia="宋体"/>
          <w:sz w:val="20"/>
          <w:szCs w:val="20"/>
        </w:rPr>
      </w:pPr>
      <w:r>
        <w:rPr>
          <w:rFonts w:eastAsia="宋体"/>
          <w:sz w:val="20"/>
          <w:szCs w:val="20"/>
          <w:lang w:val="en-GB"/>
        </w:rPr>
        <w:t>Option-1 (one-to-one): Only one periodic PUCCH resource for the first channel and only one pre-configured resource for second UL channel can be associated with the CSI report configuration for UE-initiated/event-driven beam reporting.</w:t>
      </w:r>
    </w:p>
    <w:p w14:paraId="70848EAC" w14:textId="77777777" w:rsidR="00117E62" w:rsidRDefault="00117E62" w:rsidP="00117E62">
      <w:pPr>
        <w:numPr>
          <w:ilvl w:val="1"/>
          <w:numId w:val="29"/>
        </w:numPr>
        <w:shd w:val="clear" w:color="auto" w:fill="FFFFFF"/>
        <w:adjustRightInd w:val="0"/>
        <w:snapToGrid w:val="0"/>
        <w:jc w:val="both"/>
        <w:rPr>
          <w:rFonts w:eastAsia="宋体"/>
          <w:sz w:val="20"/>
          <w:szCs w:val="20"/>
        </w:rPr>
      </w:pPr>
      <w:r>
        <w:rPr>
          <w:rFonts w:eastAsia="宋体"/>
          <w:sz w:val="20"/>
          <w:szCs w:val="20"/>
          <w:lang w:val="en-GB"/>
        </w:rPr>
        <w:t>Down-select one of the following in RAN1#118bis</w:t>
      </w:r>
    </w:p>
    <w:p w14:paraId="28624C81" w14:textId="77777777" w:rsidR="00117E62" w:rsidRDefault="00117E62" w:rsidP="00117E62">
      <w:pPr>
        <w:numPr>
          <w:ilvl w:val="2"/>
          <w:numId w:val="29"/>
        </w:numPr>
        <w:shd w:val="clear" w:color="auto" w:fill="FFFFFF"/>
        <w:adjustRightInd w:val="0"/>
        <w:snapToGrid w:val="0"/>
        <w:jc w:val="both"/>
        <w:rPr>
          <w:rFonts w:eastAsia="宋体"/>
          <w:sz w:val="20"/>
          <w:szCs w:val="20"/>
        </w:rPr>
      </w:pPr>
      <w:r>
        <w:rPr>
          <w:rFonts w:eastAsia="宋体"/>
          <w:sz w:val="20"/>
          <w:szCs w:val="20"/>
          <w:lang w:val="en-GB"/>
        </w:rPr>
        <w:t>Option-1A: Same periodicity between first PUCCH resource and pre-configured resource for second UL channel.</w:t>
      </w:r>
    </w:p>
    <w:p w14:paraId="5E1DB99E" w14:textId="77777777" w:rsidR="00117E62" w:rsidRDefault="00117E62" w:rsidP="00117E62">
      <w:pPr>
        <w:numPr>
          <w:ilvl w:val="2"/>
          <w:numId w:val="29"/>
        </w:numPr>
        <w:shd w:val="clear" w:color="auto" w:fill="FFFFFF"/>
        <w:adjustRightInd w:val="0"/>
        <w:snapToGrid w:val="0"/>
        <w:jc w:val="both"/>
        <w:rPr>
          <w:rFonts w:eastAsia="宋体"/>
          <w:sz w:val="20"/>
          <w:szCs w:val="20"/>
        </w:rPr>
      </w:pPr>
      <w:r>
        <w:rPr>
          <w:rFonts w:eastAsia="宋体"/>
          <w:sz w:val="20"/>
          <w:szCs w:val="20"/>
          <w:lang w:val="en-GB"/>
        </w:rPr>
        <w:t>Option-1B: No restriction in terms of periodicity.</w:t>
      </w:r>
    </w:p>
    <w:p w14:paraId="3566CA8D" w14:textId="77777777" w:rsidR="00117E62" w:rsidRDefault="00117E62" w:rsidP="00117E62">
      <w:pPr>
        <w:numPr>
          <w:ilvl w:val="0"/>
          <w:numId w:val="29"/>
        </w:numPr>
        <w:shd w:val="clear" w:color="auto" w:fill="FFFFFF"/>
        <w:adjustRightInd w:val="0"/>
        <w:snapToGrid w:val="0"/>
        <w:jc w:val="both"/>
        <w:rPr>
          <w:rFonts w:eastAsia="宋体"/>
          <w:sz w:val="20"/>
          <w:szCs w:val="20"/>
        </w:rPr>
      </w:pPr>
      <w:r>
        <w:rPr>
          <w:rFonts w:eastAsia="宋体"/>
          <w:sz w:val="20"/>
          <w:szCs w:val="20"/>
        </w:rPr>
        <w:t>FFS: Enhancement on the second PUSCH carrying multiple beam reports corresponding to different UEI report configurations, if the PUCCH resource in the first PUCCH channel can be associated with multiple UEI report configurations configured in one or multiple CC(s).</w:t>
      </w:r>
    </w:p>
    <w:p w14:paraId="43754922" w14:textId="77777777" w:rsidR="00117E62" w:rsidRDefault="00117E62" w:rsidP="00117E62">
      <w:pPr>
        <w:snapToGrid w:val="0"/>
        <w:jc w:val="both"/>
        <w:rPr>
          <w:rFonts w:eastAsia="宋体"/>
          <w:b/>
          <w:color w:val="3333FF"/>
          <w:sz w:val="20"/>
          <w:szCs w:val="20"/>
          <w:lang w:eastAsia="en-US"/>
        </w:rPr>
      </w:pPr>
    </w:p>
    <w:p w14:paraId="058362E4" w14:textId="77777777" w:rsidR="00117E62" w:rsidRDefault="00117E62" w:rsidP="00117E62">
      <w:pPr>
        <w:shd w:val="clear" w:color="auto" w:fill="FFFFFF"/>
        <w:tabs>
          <w:tab w:val="left" w:pos="720"/>
        </w:tabs>
        <w:snapToGrid w:val="0"/>
        <w:jc w:val="both"/>
        <w:rPr>
          <w:rFonts w:eastAsia="宋体"/>
          <w:bCs/>
          <w:sz w:val="18"/>
          <w:szCs w:val="18"/>
          <w:lang w:eastAsia="zh-CN"/>
        </w:rPr>
      </w:pPr>
      <w:r>
        <w:rPr>
          <w:rFonts w:eastAsia="宋体"/>
          <w:bCs/>
          <w:sz w:val="18"/>
          <w:szCs w:val="18"/>
          <w:lang w:val="en-GB"/>
        </w:rPr>
        <w:t>Supported by: Huawei/</w:t>
      </w:r>
      <w:proofErr w:type="spellStart"/>
      <w:r>
        <w:rPr>
          <w:rFonts w:eastAsia="宋体"/>
          <w:bCs/>
          <w:sz w:val="18"/>
          <w:szCs w:val="18"/>
          <w:lang w:val="en-GB"/>
        </w:rPr>
        <w:t>HiSi</w:t>
      </w:r>
      <w:proofErr w:type="spellEnd"/>
      <w:r w:rsidRPr="005E7422">
        <w:rPr>
          <w:rFonts w:eastAsia="宋体"/>
          <w:bCs/>
          <w:color w:val="000000" w:themeColor="text1"/>
          <w:sz w:val="18"/>
          <w:szCs w:val="18"/>
          <w:lang w:val="en-GB"/>
        </w:rPr>
        <w:t xml:space="preserve">, Ericsson, Lenovo, Fujitsu, NEC, Sharp, Apple, OPPO, NTT DOCOMO, ZTE, Intel, </w:t>
      </w:r>
      <w:proofErr w:type="spellStart"/>
      <w:r w:rsidRPr="005E7422">
        <w:rPr>
          <w:rFonts w:eastAsia="宋体"/>
          <w:bCs/>
          <w:color w:val="000000" w:themeColor="text1"/>
          <w:sz w:val="18"/>
          <w:szCs w:val="18"/>
          <w:lang w:val="en-GB"/>
        </w:rPr>
        <w:t>Spreadtrum</w:t>
      </w:r>
      <w:proofErr w:type="spellEnd"/>
      <w:r w:rsidRPr="005E7422">
        <w:rPr>
          <w:rFonts w:eastAsia="宋体"/>
          <w:bCs/>
          <w:color w:val="000000" w:themeColor="text1"/>
          <w:sz w:val="18"/>
          <w:szCs w:val="18"/>
          <w:lang w:val="en-GB"/>
        </w:rPr>
        <w:t xml:space="preserve">, vivo, MediaTek, CATT, </w:t>
      </w:r>
      <w:proofErr w:type="spellStart"/>
      <w:r w:rsidRPr="005E7422">
        <w:rPr>
          <w:rFonts w:eastAsia="宋体"/>
          <w:bCs/>
          <w:color w:val="000000" w:themeColor="text1"/>
          <w:sz w:val="18"/>
          <w:szCs w:val="18"/>
          <w:lang w:val="en-GB"/>
        </w:rPr>
        <w:t>Transsion</w:t>
      </w:r>
      <w:proofErr w:type="spellEnd"/>
      <w:r w:rsidRPr="005E7422">
        <w:rPr>
          <w:rFonts w:eastAsia="宋体"/>
          <w:bCs/>
          <w:color w:val="000000" w:themeColor="text1"/>
          <w:sz w:val="18"/>
          <w:szCs w:val="18"/>
          <w:lang w:val="en-GB"/>
        </w:rPr>
        <w:t>, Xiaomi, OPPO, Fujitsu, Samsung, IDC, Qualcomm, ETRI, Nokia</w:t>
      </w:r>
      <w:r w:rsidRPr="005E7422">
        <w:rPr>
          <w:rFonts w:eastAsia="宋体" w:hint="eastAsia"/>
          <w:bCs/>
          <w:color w:val="000000" w:themeColor="text1"/>
          <w:sz w:val="18"/>
          <w:szCs w:val="18"/>
          <w:lang w:val="en-GB" w:eastAsia="zh-CN"/>
        </w:rPr>
        <w:t>, CMCC</w:t>
      </w:r>
      <w:r w:rsidRPr="005E7422">
        <w:rPr>
          <w:rFonts w:eastAsia="宋体"/>
          <w:bCs/>
          <w:color w:val="000000" w:themeColor="text1"/>
          <w:sz w:val="18"/>
          <w:szCs w:val="18"/>
          <w:lang w:val="en-GB" w:eastAsia="zh-CN"/>
        </w:rPr>
        <w:t xml:space="preserve">, Futurewei, New H3C, </w:t>
      </w:r>
      <w:r>
        <w:rPr>
          <w:rFonts w:eastAsia="宋体"/>
          <w:bCs/>
          <w:color w:val="000000" w:themeColor="text1"/>
          <w:sz w:val="18"/>
          <w:szCs w:val="18"/>
          <w:lang w:val="en-GB" w:eastAsia="zh-CN"/>
        </w:rPr>
        <w:t xml:space="preserve">Sony, ETRI, </w:t>
      </w:r>
    </w:p>
    <w:p w14:paraId="1C756786" w14:textId="77777777" w:rsidR="00117E62" w:rsidRDefault="00117E62" w:rsidP="00117E62">
      <w:pPr>
        <w:snapToGrid w:val="0"/>
        <w:jc w:val="both"/>
        <w:rPr>
          <w:rFonts w:eastAsia="宋体"/>
          <w:b/>
          <w:sz w:val="20"/>
          <w:szCs w:val="20"/>
          <w:lang w:eastAsia="en-US"/>
        </w:rPr>
      </w:pPr>
      <w:r>
        <w:rPr>
          <w:rFonts w:eastAsia="宋体"/>
          <w:bCs/>
          <w:sz w:val="18"/>
          <w:szCs w:val="18"/>
          <w:lang w:val="en-GB"/>
        </w:rPr>
        <w:t xml:space="preserve">Not supported by: </w:t>
      </w:r>
      <w:r>
        <w:rPr>
          <w:rFonts w:eastAsia="宋体" w:hint="eastAsia"/>
          <w:bCs/>
          <w:sz w:val="18"/>
          <w:szCs w:val="18"/>
          <w:lang w:val="en-GB" w:eastAsia="zh-CN"/>
        </w:rPr>
        <w:t>G</w:t>
      </w:r>
      <w:r>
        <w:rPr>
          <w:rFonts w:eastAsia="宋体"/>
          <w:bCs/>
          <w:sz w:val="18"/>
          <w:szCs w:val="18"/>
          <w:lang w:val="en-GB"/>
        </w:rPr>
        <w:t>oogle</w:t>
      </w:r>
    </w:p>
    <w:p w14:paraId="76258884" w14:textId="41F2F8F8" w:rsidR="00117E62" w:rsidRDefault="00117E62">
      <w:pPr>
        <w:rPr>
          <w:sz w:val="18"/>
          <w:szCs w:val="18"/>
        </w:rPr>
      </w:pPr>
    </w:p>
    <w:p w14:paraId="1B0C0197" w14:textId="77777777" w:rsidR="009706BF" w:rsidRPr="008D30F5" w:rsidRDefault="009706BF" w:rsidP="009706BF">
      <w:pPr>
        <w:shd w:val="clear" w:color="auto" w:fill="FFFFFF"/>
        <w:adjustRightInd w:val="0"/>
        <w:snapToGrid w:val="0"/>
        <w:jc w:val="both"/>
        <w:rPr>
          <w:rFonts w:eastAsia="宋体"/>
          <w:color w:val="000000" w:themeColor="text1"/>
          <w:sz w:val="20"/>
          <w:szCs w:val="20"/>
        </w:rPr>
      </w:pPr>
      <w:r>
        <w:rPr>
          <w:rFonts w:eastAsia="宋体"/>
          <w:b/>
          <w:bCs/>
          <w:iCs/>
          <w:color w:val="000000"/>
          <w:sz w:val="20"/>
          <w:szCs w:val="20"/>
          <w:highlight w:val="yellow"/>
          <w:u w:val="single"/>
        </w:rPr>
        <w:t>Proposed 4.2:</w:t>
      </w:r>
      <w:r>
        <w:rPr>
          <w:rFonts w:eastAsia="宋体"/>
          <w:color w:val="000000"/>
          <w:sz w:val="20"/>
          <w:szCs w:val="20"/>
        </w:rPr>
        <w:t xml:space="preserve"> </w:t>
      </w:r>
      <w:r>
        <w:rPr>
          <w:rFonts w:eastAsia="宋体"/>
          <w:sz w:val="20"/>
          <w:szCs w:val="20"/>
        </w:rPr>
        <w:t xml:space="preserve">On cross-CC beam report transmission procedure for UE-initiated/event-driven beam reporting, regarding Event-2, for </w:t>
      </w:r>
      <w:r>
        <w:rPr>
          <w:rFonts w:eastAsia="宋体"/>
          <w:b/>
          <w:sz w:val="20"/>
          <w:szCs w:val="20"/>
        </w:rPr>
        <w:t>both Mode-A and Mode-B</w:t>
      </w:r>
      <w:r>
        <w:rPr>
          <w:rFonts w:eastAsia="宋体"/>
          <w:sz w:val="20"/>
          <w:szCs w:val="20"/>
        </w:rPr>
        <w:t xml:space="preserve">, the first PUCCH and the second </w:t>
      </w:r>
      <w:r w:rsidRPr="008D30F5">
        <w:rPr>
          <w:rFonts w:eastAsia="宋体"/>
          <w:color w:val="000000" w:themeColor="text1"/>
          <w:sz w:val="20"/>
          <w:szCs w:val="20"/>
        </w:rPr>
        <w:t xml:space="preserve">PUSCH can be from the same or different CC(s) </w:t>
      </w:r>
    </w:p>
    <w:p w14:paraId="36A5CF14" w14:textId="77777777" w:rsidR="009706BF" w:rsidRPr="008D30F5" w:rsidRDefault="009706BF" w:rsidP="009706BF">
      <w:pPr>
        <w:pStyle w:val="ListParagraph"/>
        <w:numPr>
          <w:ilvl w:val="0"/>
          <w:numId w:val="18"/>
        </w:numPr>
        <w:shd w:val="clear" w:color="auto" w:fill="FFFFFF"/>
        <w:adjustRightInd w:val="0"/>
        <w:snapToGrid w:val="0"/>
        <w:spacing w:after="0"/>
        <w:jc w:val="both"/>
        <w:rPr>
          <w:color w:val="000000" w:themeColor="text1"/>
          <w:sz w:val="20"/>
          <w:szCs w:val="20"/>
        </w:rPr>
      </w:pPr>
      <w:r w:rsidRPr="008D30F5">
        <w:rPr>
          <w:color w:val="000000" w:themeColor="text1"/>
          <w:sz w:val="20"/>
          <w:szCs w:val="20"/>
        </w:rPr>
        <w:t>FFS: whether the first PUCCH and the second PUSCH should be from the same PUCCH group.</w:t>
      </w:r>
    </w:p>
    <w:p w14:paraId="12060836" w14:textId="77777777" w:rsidR="009706BF" w:rsidRDefault="009706BF" w:rsidP="009706BF">
      <w:pPr>
        <w:shd w:val="clear" w:color="auto" w:fill="FFFFFF"/>
        <w:jc w:val="both"/>
        <w:rPr>
          <w:rFonts w:eastAsia="宋体"/>
          <w:color w:val="000000"/>
          <w:sz w:val="20"/>
          <w:szCs w:val="20"/>
        </w:rPr>
      </w:pPr>
    </w:p>
    <w:p w14:paraId="0C75C035" w14:textId="77777777" w:rsidR="009706BF" w:rsidRPr="009706BF" w:rsidRDefault="009706BF" w:rsidP="009706BF">
      <w:pPr>
        <w:shd w:val="clear" w:color="auto" w:fill="FFFFFF"/>
        <w:tabs>
          <w:tab w:val="left" w:pos="720"/>
        </w:tabs>
        <w:snapToGrid w:val="0"/>
        <w:jc w:val="both"/>
        <w:rPr>
          <w:rFonts w:eastAsia="宋体"/>
          <w:bCs/>
          <w:color w:val="000000" w:themeColor="text1"/>
          <w:sz w:val="18"/>
          <w:szCs w:val="18"/>
          <w:lang w:val="en-GB"/>
        </w:rPr>
      </w:pPr>
      <w:r w:rsidRPr="009706BF">
        <w:rPr>
          <w:rFonts w:eastAsia="宋体"/>
          <w:bCs/>
          <w:color w:val="000000" w:themeColor="text1"/>
          <w:sz w:val="18"/>
          <w:szCs w:val="18"/>
          <w:lang w:val="en-GB"/>
        </w:rPr>
        <w:t xml:space="preserve">Supported by: </w:t>
      </w:r>
      <w:r w:rsidRPr="009706BF">
        <w:rPr>
          <w:rFonts w:eastAsia="宋体" w:hint="eastAsia"/>
          <w:bCs/>
          <w:color w:val="000000" w:themeColor="text1"/>
          <w:sz w:val="18"/>
          <w:szCs w:val="18"/>
          <w:lang w:val="en-GB"/>
        </w:rPr>
        <w:t>CMCC</w:t>
      </w:r>
      <w:r w:rsidRPr="009706BF">
        <w:rPr>
          <w:rFonts w:eastAsia="宋体"/>
          <w:bCs/>
          <w:color w:val="000000" w:themeColor="text1"/>
          <w:sz w:val="18"/>
          <w:szCs w:val="18"/>
          <w:lang w:val="en-GB"/>
        </w:rPr>
        <w:t xml:space="preserve">, </w:t>
      </w:r>
      <w:r w:rsidRPr="009706BF">
        <w:rPr>
          <w:rFonts w:eastAsia="宋体" w:hint="eastAsia"/>
          <w:bCs/>
          <w:color w:val="000000" w:themeColor="text1"/>
          <w:sz w:val="18"/>
          <w:szCs w:val="18"/>
          <w:lang w:val="en-GB"/>
        </w:rPr>
        <w:t>M</w:t>
      </w:r>
      <w:r w:rsidRPr="009706BF">
        <w:rPr>
          <w:rFonts w:eastAsia="宋体"/>
          <w:bCs/>
          <w:color w:val="000000" w:themeColor="text1"/>
          <w:sz w:val="18"/>
          <w:szCs w:val="18"/>
          <w:lang w:val="en-GB"/>
        </w:rPr>
        <w:t xml:space="preserve">ediaTek, OPPO, </w:t>
      </w:r>
      <w:proofErr w:type="spellStart"/>
      <w:r w:rsidRPr="009706BF">
        <w:rPr>
          <w:rFonts w:eastAsia="宋体"/>
          <w:bCs/>
          <w:color w:val="000000" w:themeColor="text1"/>
          <w:sz w:val="18"/>
          <w:szCs w:val="18"/>
          <w:lang w:val="en-GB"/>
        </w:rPr>
        <w:t>xiaomi</w:t>
      </w:r>
      <w:proofErr w:type="spellEnd"/>
      <w:r w:rsidRPr="009706BF">
        <w:rPr>
          <w:rFonts w:eastAsia="宋体"/>
          <w:bCs/>
          <w:color w:val="000000" w:themeColor="text1"/>
          <w:sz w:val="18"/>
          <w:szCs w:val="18"/>
          <w:lang w:val="en-GB"/>
        </w:rPr>
        <w:t xml:space="preserve">, Fujitsu (open), ZTE, Ericsson, </w:t>
      </w:r>
      <w:r w:rsidRPr="009706BF">
        <w:rPr>
          <w:rFonts w:eastAsia="宋体" w:hint="eastAsia"/>
          <w:bCs/>
          <w:color w:val="000000" w:themeColor="text1"/>
          <w:sz w:val="18"/>
          <w:szCs w:val="18"/>
          <w:lang w:val="en-GB"/>
        </w:rPr>
        <w:t>NTT DOCOMO</w:t>
      </w:r>
      <w:r w:rsidRPr="009706BF">
        <w:rPr>
          <w:rFonts w:eastAsia="宋体"/>
          <w:bCs/>
          <w:color w:val="000000" w:themeColor="text1"/>
          <w:sz w:val="18"/>
          <w:szCs w:val="18"/>
          <w:lang w:val="en-GB"/>
        </w:rPr>
        <w:t xml:space="preserve">, NEC, </w:t>
      </w:r>
      <w:proofErr w:type="spellStart"/>
      <w:r w:rsidRPr="009706BF">
        <w:rPr>
          <w:rFonts w:eastAsia="宋体"/>
          <w:bCs/>
          <w:color w:val="000000" w:themeColor="text1"/>
          <w:sz w:val="18"/>
          <w:szCs w:val="18"/>
          <w:lang w:val="en-GB"/>
        </w:rPr>
        <w:t>Futurewei</w:t>
      </w:r>
      <w:proofErr w:type="spellEnd"/>
      <w:r w:rsidRPr="009706BF">
        <w:rPr>
          <w:rFonts w:eastAsia="宋体"/>
          <w:bCs/>
          <w:color w:val="000000" w:themeColor="text1"/>
          <w:sz w:val="18"/>
          <w:szCs w:val="18"/>
          <w:lang w:val="en-GB"/>
        </w:rPr>
        <w:t>, Qualcomm, Huawei/</w:t>
      </w:r>
      <w:proofErr w:type="spellStart"/>
      <w:r w:rsidRPr="009706BF">
        <w:rPr>
          <w:rFonts w:eastAsia="宋体"/>
          <w:bCs/>
          <w:color w:val="000000" w:themeColor="text1"/>
          <w:sz w:val="18"/>
          <w:szCs w:val="18"/>
          <w:lang w:val="en-GB"/>
        </w:rPr>
        <w:t>HiSi</w:t>
      </w:r>
      <w:proofErr w:type="spellEnd"/>
      <w:r w:rsidRPr="009706BF">
        <w:rPr>
          <w:rFonts w:eastAsia="宋体"/>
          <w:bCs/>
          <w:color w:val="000000" w:themeColor="text1"/>
          <w:sz w:val="18"/>
          <w:szCs w:val="18"/>
          <w:lang w:val="en-GB"/>
        </w:rPr>
        <w:t xml:space="preserve">, Lenovo, Sharp, CATT, New H3C, HONOR, vivo, </w:t>
      </w:r>
      <w:proofErr w:type="spellStart"/>
      <w:r w:rsidRPr="009706BF">
        <w:rPr>
          <w:rFonts w:eastAsia="宋体"/>
          <w:bCs/>
          <w:color w:val="000000" w:themeColor="text1"/>
          <w:sz w:val="18"/>
          <w:szCs w:val="18"/>
          <w:lang w:val="en-GB"/>
        </w:rPr>
        <w:t>Transsion</w:t>
      </w:r>
      <w:proofErr w:type="spellEnd"/>
      <w:r w:rsidRPr="009706BF">
        <w:rPr>
          <w:rFonts w:eastAsia="宋体"/>
          <w:bCs/>
          <w:color w:val="000000" w:themeColor="text1"/>
          <w:sz w:val="18"/>
          <w:szCs w:val="18"/>
          <w:lang w:val="en-GB"/>
        </w:rPr>
        <w:t xml:space="preserve">, Apple, ETRI, Sony, </w:t>
      </w:r>
    </w:p>
    <w:p w14:paraId="21462527" w14:textId="3E33ED6B" w:rsidR="009706BF" w:rsidRDefault="009706BF">
      <w:pPr>
        <w:rPr>
          <w:sz w:val="18"/>
          <w:szCs w:val="18"/>
        </w:rPr>
      </w:pPr>
    </w:p>
    <w:p w14:paraId="6927F63E" w14:textId="3D1E873C" w:rsidR="005249FF" w:rsidRDefault="005249FF">
      <w:pPr>
        <w:rPr>
          <w:sz w:val="18"/>
          <w:szCs w:val="18"/>
        </w:rPr>
      </w:pPr>
    </w:p>
    <w:p w14:paraId="72959E42" w14:textId="77777777" w:rsidR="005249FF" w:rsidRDefault="005249FF" w:rsidP="005249FF">
      <w:pPr>
        <w:jc w:val="both"/>
        <w:rPr>
          <w:b/>
          <w:bCs/>
          <w:sz w:val="18"/>
          <w:szCs w:val="18"/>
          <w:highlight w:val="green"/>
          <w:lang w:eastAsia="zh-CN"/>
        </w:rPr>
      </w:pPr>
      <w:r>
        <w:rPr>
          <w:rFonts w:ascii="Times" w:eastAsia="Batang" w:hAnsi="Times"/>
          <w:b/>
          <w:sz w:val="18"/>
          <w:szCs w:val="18"/>
          <w:highlight w:val="green"/>
          <w:lang w:val="en-GB" w:eastAsia="en-US"/>
        </w:rPr>
        <w:lastRenderedPageBreak/>
        <w:t>[</w:t>
      </w:r>
      <w:r>
        <w:rPr>
          <w:b/>
          <w:bCs/>
          <w:sz w:val="18"/>
          <w:szCs w:val="18"/>
          <w:highlight w:val="green"/>
          <w:lang w:eastAsia="zh-CN"/>
        </w:rPr>
        <w:t>118] Agreement</w:t>
      </w:r>
    </w:p>
    <w:p w14:paraId="70E542AF" w14:textId="77777777" w:rsidR="005249FF" w:rsidRDefault="005249FF" w:rsidP="005249FF">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Regarding RS measurement for the current beam for Event 2, for Option-2a, besides for scheme-1 and scheme-2, further down-select one of the following for handling the case that only one TRS is configured in the indicated TCI state in RAN1#118bis</w:t>
      </w:r>
    </w:p>
    <w:p w14:paraId="263C2564" w14:textId="77777777" w:rsidR="005249FF" w:rsidRDefault="005249FF" w:rsidP="005249FF">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Option-1: Introducing additional scheme: the RS for current beam can be a CSI-RS for beam management derived from the QCL RS in the indicated TCI state;</w:t>
      </w:r>
    </w:p>
    <w:p w14:paraId="6C7343DE" w14:textId="77777777" w:rsidR="005249FF" w:rsidRDefault="005249FF" w:rsidP="005249FF">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Option-2: Further support TRS as measurement RS of current beam for determining L1-RSRP</w:t>
      </w:r>
    </w:p>
    <w:p w14:paraId="1CFF93FC" w14:textId="77777777" w:rsidR="005249FF" w:rsidRDefault="005249FF" w:rsidP="005249FF">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Option-3: Introducing additional scheme: The RS for current beam is explicitly configured by RRC or MAC-CE (Option-2C in RAN1 116b agreement).</w:t>
      </w:r>
    </w:p>
    <w:p w14:paraId="13DCF999" w14:textId="77777777" w:rsidR="005249FF" w:rsidRDefault="005249FF" w:rsidP="005249FF">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 xml:space="preserve">Option-4: No further enhancement </w:t>
      </w:r>
    </w:p>
    <w:p w14:paraId="1F602E43" w14:textId="77777777" w:rsidR="005249FF" w:rsidRDefault="005249FF" w:rsidP="005249FF">
      <w:pPr>
        <w:rPr>
          <w:rFonts w:ascii="Times" w:hAnsi="Times" w:cs="Times"/>
          <w:sz w:val="18"/>
          <w:szCs w:val="18"/>
        </w:rPr>
      </w:pPr>
      <w:r>
        <w:rPr>
          <w:rFonts w:ascii="Times" w:hAnsi="Times" w:cs="Times"/>
          <w:sz w:val="18"/>
          <w:szCs w:val="18"/>
        </w:rPr>
        <w:t xml:space="preserve">Note: If there is no consensus in RAN1 on one of Options 1/2/3, Option 4 will be taken. </w:t>
      </w:r>
    </w:p>
    <w:p w14:paraId="7486CDE4" w14:textId="77777777" w:rsidR="005249FF" w:rsidRDefault="005249FF">
      <w:pPr>
        <w:rPr>
          <w:sz w:val="18"/>
          <w:szCs w:val="18"/>
        </w:rPr>
      </w:pPr>
      <w:bookmarkStart w:id="36" w:name="_GoBack"/>
      <w:bookmarkEnd w:id="36"/>
    </w:p>
    <w:p w14:paraId="4C48A91A" w14:textId="77777777" w:rsidR="00B70195" w:rsidRDefault="00B70195" w:rsidP="00B70195">
      <w:pPr>
        <w:shd w:val="clear" w:color="auto" w:fill="FFFFFF"/>
        <w:adjustRightInd w:val="0"/>
        <w:snapToGrid w:val="0"/>
        <w:jc w:val="both"/>
        <w:rPr>
          <w:rFonts w:ascii="Times" w:eastAsia="宋体" w:hAnsi="Times" w:cs="Times"/>
          <w:color w:val="000000" w:themeColor="text1"/>
          <w:sz w:val="20"/>
          <w:szCs w:val="18"/>
        </w:rPr>
      </w:pPr>
      <w:r>
        <w:rPr>
          <w:rFonts w:ascii="Times" w:eastAsia="宋体" w:hAnsi="Times" w:cs="Times"/>
          <w:b/>
          <w:color w:val="000000" w:themeColor="text1"/>
          <w:sz w:val="20"/>
          <w:szCs w:val="18"/>
          <w:highlight w:val="yellow"/>
          <w:u w:val="single"/>
        </w:rPr>
        <w:t>Proposal 1.1.1:</w:t>
      </w:r>
      <w:r>
        <w:rPr>
          <w:rFonts w:ascii="Times" w:eastAsia="宋体" w:hAnsi="Times" w:cs="Times"/>
          <w:color w:val="000000" w:themeColor="text1"/>
          <w:sz w:val="20"/>
          <w:szCs w:val="18"/>
        </w:rPr>
        <w:t xml:space="preserve"> Regarding RS measurement for the current beam for Event 2, for Option-2a, besides for scheme-1 and scheme-2, for handling the case that only one TRS is configured in the indicated TCI state, Option-4 is supported.</w:t>
      </w:r>
    </w:p>
    <w:p w14:paraId="1A8C1D8B" w14:textId="77777777" w:rsidR="00B70195" w:rsidRDefault="00B70195" w:rsidP="00B70195">
      <w:pPr>
        <w:pStyle w:val="ListParagraph"/>
        <w:numPr>
          <w:ilvl w:val="0"/>
          <w:numId w:val="14"/>
        </w:numPr>
        <w:shd w:val="clear" w:color="auto" w:fill="FFFFFF"/>
        <w:adjustRightInd w:val="0"/>
        <w:snapToGrid w:val="0"/>
        <w:spacing w:after="0" w:line="257" w:lineRule="auto"/>
        <w:jc w:val="both"/>
        <w:rPr>
          <w:rFonts w:ascii="Times" w:hAnsi="Times" w:cs="Times"/>
          <w:color w:val="000000" w:themeColor="text1"/>
          <w:sz w:val="20"/>
          <w:szCs w:val="18"/>
        </w:rPr>
      </w:pPr>
      <w:r>
        <w:rPr>
          <w:rFonts w:ascii="Times" w:hAnsi="Times" w:cs="Times"/>
          <w:color w:val="000000" w:themeColor="text1"/>
          <w:sz w:val="20"/>
          <w:szCs w:val="18"/>
        </w:rPr>
        <w:t xml:space="preserve">Option-4: No further enhancement </w:t>
      </w:r>
    </w:p>
    <w:p w14:paraId="0C5621D6" w14:textId="77777777" w:rsidR="00B70195" w:rsidRDefault="00B70195" w:rsidP="00B70195">
      <w:pPr>
        <w:shd w:val="clear" w:color="auto" w:fill="FFFFFF"/>
        <w:adjustRightInd w:val="0"/>
        <w:snapToGrid w:val="0"/>
        <w:jc w:val="both"/>
        <w:rPr>
          <w:rFonts w:ascii="Times" w:eastAsia="宋体" w:hAnsi="Times" w:cs="Times"/>
          <w:color w:val="FF0000"/>
          <w:sz w:val="20"/>
          <w:szCs w:val="18"/>
        </w:rPr>
      </w:pPr>
      <w:r>
        <w:rPr>
          <w:rFonts w:ascii="Times" w:eastAsia="宋体" w:hAnsi="Times" w:cs="Times" w:hint="eastAsia"/>
          <w:color w:val="FF0000"/>
          <w:sz w:val="20"/>
          <w:szCs w:val="18"/>
        </w:rPr>
        <w:t>No</w:t>
      </w:r>
      <w:r>
        <w:rPr>
          <w:rFonts w:ascii="Times" w:eastAsia="宋体" w:hAnsi="Times" w:cs="Times"/>
          <w:color w:val="FF0000"/>
          <w:sz w:val="20"/>
          <w:szCs w:val="18"/>
        </w:rPr>
        <w:t>te 1: There is no RAN1 consensus on further enhancement on supporting TRS as measurement RS of current beam for determining L1-RSRP.</w:t>
      </w:r>
    </w:p>
    <w:p w14:paraId="5F5CB507" w14:textId="77777777" w:rsidR="00B70195" w:rsidRDefault="00B70195" w:rsidP="00B70195">
      <w:pPr>
        <w:shd w:val="clear" w:color="auto" w:fill="FFFFFF"/>
        <w:adjustRightInd w:val="0"/>
        <w:snapToGrid w:val="0"/>
        <w:jc w:val="both"/>
        <w:rPr>
          <w:rFonts w:ascii="Times" w:eastAsia="宋体" w:hAnsi="Times" w:cs="Times"/>
          <w:color w:val="FF0000"/>
          <w:sz w:val="20"/>
          <w:szCs w:val="18"/>
        </w:rPr>
      </w:pPr>
      <w:r>
        <w:rPr>
          <w:rFonts w:ascii="Times" w:eastAsia="宋体" w:hAnsi="Times" w:cs="Times" w:hint="eastAsia"/>
          <w:color w:val="FF0000"/>
          <w:sz w:val="20"/>
          <w:szCs w:val="18"/>
        </w:rPr>
        <w:t>No</w:t>
      </w:r>
      <w:r>
        <w:rPr>
          <w:rFonts w:ascii="Times" w:eastAsia="宋体" w:hAnsi="Times" w:cs="Times"/>
          <w:color w:val="FF0000"/>
          <w:sz w:val="20"/>
          <w:szCs w:val="18"/>
        </w:rPr>
        <w:t xml:space="preserve">te 2: There is no </w:t>
      </w:r>
      <w:r>
        <w:rPr>
          <w:rFonts w:ascii="Times" w:eastAsia="宋体" w:hAnsi="Times" w:cs="Times" w:hint="eastAsia"/>
          <w:color w:val="FF0000"/>
          <w:sz w:val="20"/>
          <w:szCs w:val="18"/>
          <w:lang w:eastAsia="zh-CN"/>
        </w:rPr>
        <w:t>s</w:t>
      </w:r>
      <w:r>
        <w:rPr>
          <w:rFonts w:ascii="Times" w:eastAsia="宋体" w:hAnsi="Times" w:cs="Times"/>
          <w:color w:val="FF0000"/>
          <w:sz w:val="20"/>
          <w:szCs w:val="18"/>
        </w:rPr>
        <w:t xml:space="preserve">pec restriction that one NZP-CSI-RS resource can NOT be associated with two NZP-CSI-RS resource sets which are configured with </w:t>
      </w:r>
      <w:proofErr w:type="spellStart"/>
      <w:r>
        <w:rPr>
          <w:rFonts w:ascii="Times" w:eastAsia="宋体" w:hAnsi="Times" w:cs="Times"/>
          <w:i/>
          <w:color w:val="FF0000"/>
          <w:sz w:val="20"/>
          <w:szCs w:val="18"/>
        </w:rPr>
        <w:t>trs</w:t>
      </w:r>
      <w:proofErr w:type="spellEnd"/>
      <w:r>
        <w:rPr>
          <w:rFonts w:ascii="Times" w:eastAsia="宋体" w:hAnsi="Times" w:cs="Times"/>
          <w:i/>
          <w:color w:val="FF0000"/>
          <w:sz w:val="20"/>
          <w:szCs w:val="18"/>
        </w:rPr>
        <w:t>-Info</w:t>
      </w:r>
      <w:r>
        <w:rPr>
          <w:rFonts w:ascii="Times" w:eastAsia="宋体" w:hAnsi="Times" w:cs="Times"/>
          <w:color w:val="FF0000"/>
          <w:sz w:val="20"/>
          <w:szCs w:val="18"/>
        </w:rPr>
        <w:t xml:space="preserve"> and </w:t>
      </w:r>
      <w:r>
        <w:rPr>
          <w:rFonts w:ascii="Times" w:eastAsia="宋体" w:hAnsi="Times" w:cs="Times"/>
          <w:i/>
          <w:color w:val="FF0000"/>
          <w:sz w:val="20"/>
          <w:szCs w:val="18"/>
        </w:rPr>
        <w:t>repetition</w:t>
      </w:r>
      <w:r>
        <w:rPr>
          <w:rFonts w:ascii="Times" w:eastAsia="宋体" w:hAnsi="Times" w:cs="Times"/>
          <w:color w:val="FF0000"/>
          <w:sz w:val="20"/>
          <w:szCs w:val="18"/>
        </w:rPr>
        <w:t>, respectively.</w:t>
      </w:r>
    </w:p>
    <w:p w14:paraId="0299C6C8" w14:textId="77777777" w:rsidR="00B70195" w:rsidRPr="006F77E5" w:rsidRDefault="00B70195" w:rsidP="00B70195">
      <w:pPr>
        <w:shd w:val="clear" w:color="auto" w:fill="FFFFFF"/>
        <w:adjustRightInd w:val="0"/>
        <w:snapToGrid w:val="0"/>
        <w:jc w:val="both"/>
        <w:rPr>
          <w:rFonts w:ascii="Times" w:eastAsia="宋体" w:hAnsi="Times" w:cs="Times"/>
          <w:color w:val="FF0000"/>
          <w:sz w:val="20"/>
          <w:szCs w:val="18"/>
        </w:rPr>
      </w:pPr>
      <w:r w:rsidRPr="006F77E5">
        <w:rPr>
          <w:rFonts w:ascii="Times" w:eastAsia="宋体" w:hAnsi="Times" w:cs="Times"/>
          <w:color w:val="FF0000"/>
          <w:sz w:val="20"/>
          <w:szCs w:val="18"/>
        </w:rPr>
        <w:t xml:space="preserve">Note 3: When only one TRS is configured in the indicated TCI state, Scheme-2 is used, that is, the RS for current beam is the SSB which is </w:t>
      </w:r>
      <w:proofErr w:type="spellStart"/>
      <w:r w:rsidRPr="006F77E5">
        <w:rPr>
          <w:rFonts w:ascii="Times" w:eastAsia="宋体" w:hAnsi="Times" w:cs="Times"/>
          <w:color w:val="FF0000"/>
          <w:sz w:val="20"/>
          <w:szCs w:val="18"/>
        </w:rPr>
        <w:t>QCLed</w:t>
      </w:r>
      <w:proofErr w:type="spellEnd"/>
      <w:r w:rsidRPr="006F77E5">
        <w:rPr>
          <w:rFonts w:ascii="Times" w:eastAsia="宋体" w:hAnsi="Times" w:cs="Times"/>
          <w:color w:val="FF0000"/>
          <w:sz w:val="20"/>
          <w:szCs w:val="18"/>
        </w:rPr>
        <w:t xml:space="preserve"> with the TRS in the indicated TCI state</w:t>
      </w:r>
    </w:p>
    <w:p w14:paraId="606B9616" w14:textId="77777777" w:rsidR="00B70195" w:rsidRDefault="00B70195" w:rsidP="00B70195">
      <w:pPr>
        <w:shd w:val="clear" w:color="auto" w:fill="FFFFFF"/>
        <w:adjustRightInd w:val="0"/>
        <w:snapToGrid w:val="0"/>
        <w:jc w:val="both"/>
        <w:rPr>
          <w:rFonts w:ascii="Times" w:eastAsia="宋体" w:hAnsi="Times" w:cs="Times"/>
          <w:color w:val="FF0000"/>
          <w:sz w:val="20"/>
          <w:szCs w:val="18"/>
        </w:rPr>
      </w:pPr>
    </w:p>
    <w:p w14:paraId="1A69A303" w14:textId="77777777" w:rsidR="00B70195" w:rsidRDefault="00B70195" w:rsidP="00B70195">
      <w:pPr>
        <w:snapToGrid w:val="0"/>
        <w:jc w:val="both"/>
        <w:rPr>
          <w:rFonts w:eastAsiaTheme="minorEastAsia"/>
          <w:color w:val="000000" w:themeColor="text1"/>
          <w:sz w:val="18"/>
          <w:szCs w:val="18"/>
          <w:lang w:eastAsia="zh-CN"/>
        </w:rPr>
      </w:pPr>
      <w:r>
        <w:rPr>
          <w:rFonts w:eastAsia="PMingLiU"/>
          <w:color w:val="000000" w:themeColor="text1"/>
          <w:sz w:val="18"/>
          <w:szCs w:val="18"/>
          <w:lang w:eastAsia="zh-TW"/>
        </w:rPr>
        <w:t xml:space="preserve">Support without Note-1 + Note-2: MediaTek, OPPO, LG, Samsung, Fujitsu, </w:t>
      </w:r>
      <w:r>
        <w:rPr>
          <w:rFonts w:eastAsia="MS Mincho" w:hint="eastAsia"/>
          <w:color w:val="000000" w:themeColor="text1"/>
          <w:sz w:val="18"/>
          <w:szCs w:val="18"/>
          <w:lang w:eastAsia="ja-JP"/>
        </w:rPr>
        <w:t>NTT DOCOMO</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NEC, QC, Lenovo, IDC, Honor, </w:t>
      </w:r>
    </w:p>
    <w:p w14:paraId="619F6C79" w14:textId="77777777" w:rsidR="00B70195" w:rsidRDefault="00B70195" w:rsidP="00B70195">
      <w:pPr>
        <w:snapToGrid w:val="0"/>
        <w:jc w:val="both"/>
        <w:rPr>
          <w:rFonts w:ascii="Times" w:hAnsi="Times" w:cs="Times"/>
          <w:sz w:val="18"/>
          <w:szCs w:val="18"/>
          <w:lang w:eastAsia="zh-CN"/>
        </w:rPr>
      </w:pPr>
      <w:r>
        <w:rPr>
          <w:rFonts w:ascii="Times" w:hAnsi="Times" w:cs="Times"/>
          <w:sz w:val="18"/>
          <w:szCs w:val="18"/>
          <w:lang w:eastAsia="zh-CN"/>
        </w:rPr>
        <w:t xml:space="preserve">Support with Note-1 + Note-2: NEC, Panasonic, Nokia, CATT, New H3C, vivo, </w:t>
      </w:r>
    </w:p>
    <w:p w14:paraId="3C115B9D" w14:textId="77777777" w:rsidR="00B70195" w:rsidRDefault="00B70195" w:rsidP="00B70195">
      <w:pPr>
        <w:snapToGrid w:val="0"/>
        <w:jc w:val="both"/>
        <w:rPr>
          <w:rFonts w:ascii="Times" w:hAnsi="Times" w:cs="Times"/>
          <w:sz w:val="18"/>
          <w:szCs w:val="18"/>
          <w:lang w:eastAsia="zh-CN"/>
        </w:rPr>
      </w:pPr>
      <w:r>
        <w:rPr>
          <w:rFonts w:ascii="Times" w:hAnsi="Times" w:cs="Times"/>
          <w:sz w:val="18"/>
          <w:szCs w:val="18"/>
          <w:lang w:eastAsia="zh-CN"/>
        </w:rPr>
        <w:t xml:space="preserve">Support with Note-1 only: ZTE, Futurewei, Sharp, Panasonic, Intel, IDC, </w:t>
      </w:r>
      <w:proofErr w:type="spellStart"/>
      <w:r>
        <w:rPr>
          <w:rFonts w:ascii="Times" w:hAnsi="Times" w:cs="Times"/>
          <w:sz w:val="18"/>
          <w:szCs w:val="18"/>
          <w:lang w:eastAsia="zh-CN"/>
        </w:rPr>
        <w:t>Spreadtrum</w:t>
      </w:r>
      <w:proofErr w:type="spellEnd"/>
      <w:r>
        <w:rPr>
          <w:rFonts w:ascii="Times" w:hAnsi="Times" w:cs="Times"/>
          <w:sz w:val="18"/>
          <w:szCs w:val="18"/>
          <w:lang w:eastAsia="zh-CN"/>
        </w:rPr>
        <w:t xml:space="preserve">, Apple </w:t>
      </w:r>
    </w:p>
    <w:p w14:paraId="00F460F8" w14:textId="77777777" w:rsidR="00B70195" w:rsidRDefault="00B70195" w:rsidP="00B70195">
      <w:pPr>
        <w:snapToGrid w:val="0"/>
        <w:jc w:val="both"/>
        <w:rPr>
          <w:rFonts w:ascii="Times" w:hAnsi="Times" w:cs="Times"/>
          <w:sz w:val="18"/>
          <w:szCs w:val="18"/>
          <w:lang w:eastAsia="zh-CN"/>
        </w:rPr>
      </w:pPr>
      <w:r>
        <w:rPr>
          <w:rFonts w:ascii="Times" w:hAnsi="Times" w:cs="Times"/>
          <w:sz w:val="18"/>
          <w:szCs w:val="18"/>
          <w:lang w:eastAsia="zh-CN"/>
        </w:rPr>
        <w:t xml:space="preserve">Support with Note-1+Note-3: Huawei, </w:t>
      </w:r>
      <w:proofErr w:type="spellStart"/>
      <w:r>
        <w:rPr>
          <w:rFonts w:ascii="Times" w:hAnsi="Times" w:cs="Times"/>
          <w:sz w:val="18"/>
          <w:szCs w:val="18"/>
          <w:lang w:eastAsia="zh-CN"/>
        </w:rPr>
        <w:t>Transsion</w:t>
      </w:r>
      <w:proofErr w:type="spellEnd"/>
      <w:r>
        <w:rPr>
          <w:rFonts w:ascii="Times" w:hAnsi="Times" w:cs="Times"/>
          <w:sz w:val="18"/>
          <w:szCs w:val="18"/>
          <w:lang w:eastAsia="zh-CN"/>
        </w:rPr>
        <w:t xml:space="preserve">, </w:t>
      </w:r>
    </w:p>
    <w:p w14:paraId="3A38AFC9" w14:textId="77777777" w:rsidR="00B70195" w:rsidRDefault="00B70195" w:rsidP="00B70195">
      <w:pPr>
        <w:snapToGrid w:val="0"/>
        <w:jc w:val="both"/>
        <w:rPr>
          <w:rFonts w:ascii="Times" w:hAnsi="Times" w:cs="Times"/>
          <w:sz w:val="18"/>
          <w:szCs w:val="18"/>
          <w:lang w:eastAsia="zh-CN"/>
        </w:rPr>
      </w:pPr>
      <w:r>
        <w:rPr>
          <w:rFonts w:ascii="Times" w:hAnsi="Times" w:cs="Times"/>
          <w:sz w:val="18"/>
          <w:szCs w:val="18"/>
          <w:lang w:eastAsia="zh-CN"/>
        </w:rPr>
        <w:t xml:space="preserve">Support with Note-3: </w:t>
      </w:r>
      <w:r>
        <w:rPr>
          <w:rFonts w:ascii="Times" w:hAnsi="Times" w:cs="Times" w:hint="eastAsia"/>
          <w:sz w:val="18"/>
          <w:szCs w:val="18"/>
          <w:lang w:eastAsia="zh-CN"/>
        </w:rPr>
        <w:t>ETRI</w:t>
      </w:r>
      <w:r>
        <w:rPr>
          <w:rFonts w:ascii="Times" w:hAnsi="Times" w:cs="Times"/>
          <w:sz w:val="18"/>
          <w:szCs w:val="18"/>
          <w:lang w:eastAsia="zh-CN"/>
        </w:rPr>
        <w:t xml:space="preserve">, </w:t>
      </w:r>
    </w:p>
    <w:p w14:paraId="37DA0F58" w14:textId="438B82CD" w:rsidR="00B70195" w:rsidRDefault="00B70195">
      <w:pPr>
        <w:rPr>
          <w:sz w:val="18"/>
          <w:szCs w:val="18"/>
        </w:rPr>
      </w:pPr>
    </w:p>
    <w:p w14:paraId="07584932" w14:textId="77777777" w:rsidR="00C32804" w:rsidRDefault="00C32804" w:rsidP="0093107A">
      <w:pPr>
        <w:shd w:val="clear" w:color="auto" w:fill="FFFFFF"/>
        <w:adjustRightInd w:val="0"/>
        <w:snapToGrid w:val="0"/>
        <w:rPr>
          <w:rFonts w:eastAsia="宋体"/>
          <w:color w:val="000000"/>
          <w:sz w:val="20"/>
          <w:szCs w:val="20"/>
        </w:rPr>
      </w:pPr>
      <w:r>
        <w:rPr>
          <w:rFonts w:eastAsia="宋体"/>
          <w:b/>
          <w:bCs/>
          <w:iCs/>
          <w:color w:val="000000"/>
          <w:sz w:val="20"/>
          <w:szCs w:val="20"/>
          <w:highlight w:val="yellow"/>
          <w:u w:val="single"/>
        </w:rPr>
        <w:t>Proposal 1.1.2:</w:t>
      </w:r>
      <w:r>
        <w:rPr>
          <w:rFonts w:eastAsia="宋体"/>
          <w:b/>
          <w:bCs/>
          <w:iCs/>
          <w:color w:val="000000"/>
          <w:sz w:val="20"/>
          <w:szCs w:val="20"/>
          <w:u w:val="single"/>
        </w:rPr>
        <w:t xml:space="preserve"> </w:t>
      </w: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60FCBDFB" w14:textId="77777777" w:rsidR="00C32804" w:rsidRDefault="00C32804" w:rsidP="0093107A">
      <w:pPr>
        <w:numPr>
          <w:ilvl w:val="0"/>
          <w:numId w:val="14"/>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5B113693" w14:textId="77777777" w:rsidR="00C32804" w:rsidRDefault="00C32804" w:rsidP="0093107A">
      <w:pPr>
        <w:pStyle w:val="ListParagraph"/>
        <w:numPr>
          <w:ilvl w:val="1"/>
          <w:numId w:val="14"/>
        </w:numPr>
        <w:adjustRightInd w:val="0"/>
        <w:snapToGrid w:val="0"/>
        <w:spacing w:after="0"/>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w:t>
      </w:r>
      <w:r w:rsidRPr="00816160">
        <w:rPr>
          <w:color w:val="FF0000"/>
          <w:sz w:val="20"/>
          <w:szCs w:val="20"/>
          <w:highlight w:val="yellow"/>
          <w:lang w:eastAsia="ko-KR"/>
        </w:rPr>
        <w:t>[for beam management]</w:t>
      </w:r>
      <w:r w:rsidRPr="00667C5B">
        <w:rPr>
          <w:color w:val="FF0000"/>
          <w:sz w:val="20"/>
          <w:szCs w:val="20"/>
          <w:lang w:eastAsia="ko-KR"/>
        </w:rPr>
        <w:t>.</w:t>
      </w:r>
    </w:p>
    <w:p w14:paraId="46F83163" w14:textId="77777777" w:rsidR="0093107A" w:rsidRDefault="0093107A" w:rsidP="00C32804">
      <w:pPr>
        <w:snapToGrid w:val="0"/>
        <w:jc w:val="both"/>
        <w:rPr>
          <w:rFonts w:eastAsia="PMingLiU"/>
          <w:color w:val="000000" w:themeColor="text1"/>
          <w:sz w:val="18"/>
          <w:szCs w:val="18"/>
          <w:lang w:eastAsia="zh-TW"/>
        </w:rPr>
      </w:pPr>
    </w:p>
    <w:p w14:paraId="3E6790ED" w14:textId="39C1481C" w:rsidR="00C32804" w:rsidRDefault="00C32804" w:rsidP="00C32804">
      <w:pPr>
        <w:snapToGrid w:val="0"/>
        <w:jc w:val="both"/>
        <w:rPr>
          <w:rFonts w:eastAsia="MS Mincho"/>
          <w:color w:val="000000" w:themeColor="text1"/>
          <w:sz w:val="18"/>
          <w:szCs w:val="18"/>
          <w:lang w:eastAsia="ja-JP"/>
        </w:rPr>
      </w:pPr>
      <w:r>
        <w:rPr>
          <w:rFonts w:eastAsia="PMingLiU"/>
          <w:color w:val="000000" w:themeColor="text1"/>
          <w:sz w:val="18"/>
          <w:szCs w:val="18"/>
          <w:lang w:eastAsia="zh-TW"/>
        </w:rPr>
        <w:t xml:space="preserve">Supported by: MediaTek, LG, Samsung, Fujitsu, Ericsson, </w:t>
      </w:r>
      <w:r>
        <w:rPr>
          <w:rFonts w:eastAsia="MS Mincho" w:hint="eastAsia"/>
          <w:color w:val="000000" w:themeColor="text1"/>
          <w:sz w:val="18"/>
          <w:szCs w:val="18"/>
          <w:lang w:eastAsia="ja-JP"/>
        </w:rPr>
        <w:t>NTT DOCOMO</w:t>
      </w:r>
      <w:r>
        <w:rPr>
          <w:rFonts w:eastAsia="MS Mincho"/>
          <w:color w:val="000000" w:themeColor="text1"/>
          <w:sz w:val="18"/>
          <w:szCs w:val="18"/>
          <w:lang w:eastAsia="ja-JP"/>
        </w:rPr>
        <w:t xml:space="preserve">, NEC, </w:t>
      </w:r>
      <w:proofErr w:type="spellStart"/>
      <w:r>
        <w:rPr>
          <w:rFonts w:eastAsia="MS Mincho"/>
          <w:color w:val="000000" w:themeColor="text1"/>
          <w:sz w:val="18"/>
          <w:szCs w:val="18"/>
          <w:lang w:eastAsia="ja-JP"/>
        </w:rPr>
        <w:t>Futurewei</w:t>
      </w:r>
      <w:proofErr w:type="spellEnd"/>
      <w:r>
        <w:rPr>
          <w:rFonts w:eastAsia="MS Mincho"/>
          <w:color w:val="000000" w:themeColor="text1"/>
          <w:sz w:val="18"/>
          <w:szCs w:val="18"/>
          <w:lang w:eastAsia="ja-JP"/>
        </w:rPr>
        <w:t>, Qualcomm, Huawei/</w:t>
      </w:r>
      <w:proofErr w:type="spellStart"/>
      <w:r>
        <w:rPr>
          <w:rFonts w:eastAsia="MS Mincho"/>
          <w:color w:val="000000" w:themeColor="text1"/>
          <w:sz w:val="18"/>
          <w:szCs w:val="18"/>
          <w:lang w:eastAsia="ja-JP"/>
        </w:rPr>
        <w:t>HiSi</w:t>
      </w:r>
      <w:proofErr w:type="spellEnd"/>
      <w:r>
        <w:rPr>
          <w:rFonts w:eastAsia="MS Mincho"/>
          <w:color w:val="000000" w:themeColor="text1"/>
          <w:sz w:val="18"/>
          <w:szCs w:val="18"/>
          <w:lang w:eastAsia="ja-JP"/>
        </w:rPr>
        <w:t xml:space="preserve">, Lenovo, Sharp, Panasonic, NTT DOCOMO, IDC, </w:t>
      </w:r>
      <w:proofErr w:type="spellStart"/>
      <w:r>
        <w:rPr>
          <w:rFonts w:eastAsia="MS Mincho"/>
          <w:color w:val="000000" w:themeColor="text1"/>
          <w:sz w:val="18"/>
          <w:szCs w:val="18"/>
          <w:lang w:eastAsia="ja-JP"/>
        </w:rPr>
        <w:t>Spreadtrum</w:t>
      </w:r>
      <w:proofErr w:type="spellEnd"/>
      <w:r>
        <w:rPr>
          <w:rFonts w:eastAsia="MS Mincho"/>
          <w:color w:val="000000" w:themeColor="text1"/>
          <w:sz w:val="18"/>
          <w:szCs w:val="18"/>
          <w:lang w:eastAsia="ja-JP"/>
        </w:rPr>
        <w:t xml:space="preserve">, New H3C, vivo, </w:t>
      </w:r>
      <w:proofErr w:type="spellStart"/>
      <w:r>
        <w:rPr>
          <w:rFonts w:eastAsia="MS Mincho"/>
          <w:color w:val="000000" w:themeColor="text1"/>
          <w:sz w:val="18"/>
          <w:szCs w:val="18"/>
          <w:lang w:eastAsia="ja-JP"/>
        </w:rPr>
        <w:t>Transsion</w:t>
      </w:r>
      <w:proofErr w:type="spellEnd"/>
      <w:r>
        <w:rPr>
          <w:rFonts w:eastAsia="MS Mincho"/>
          <w:color w:val="000000" w:themeColor="text1"/>
          <w:sz w:val="18"/>
          <w:szCs w:val="18"/>
          <w:lang w:eastAsia="ja-JP"/>
        </w:rPr>
        <w:t xml:space="preserve">, Sony, </w:t>
      </w:r>
    </w:p>
    <w:p w14:paraId="262FA0AD" w14:textId="77777777" w:rsidR="00C32804" w:rsidRDefault="00C32804" w:rsidP="00C32804">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Support without note: OPPO, </w:t>
      </w:r>
      <w:proofErr w:type="spellStart"/>
      <w:r>
        <w:rPr>
          <w:rFonts w:eastAsia="PMingLiU"/>
          <w:color w:val="000000" w:themeColor="text1"/>
          <w:sz w:val="18"/>
          <w:szCs w:val="18"/>
          <w:lang w:eastAsia="zh-TW"/>
        </w:rPr>
        <w:t>xiaomi</w:t>
      </w:r>
      <w:proofErr w:type="spellEnd"/>
      <w:r>
        <w:rPr>
          <w:rFonts w:eastAsia="PMingLiU"/>
          <w:color w:val="000000" w:themeColor="text1"/>
          <w:sz w:val="18"/>
          <w:szCs w:val="18"/>
          <w:lang w:eastAsia="zh-TW"/>
        </w:rPr>
        <w:t xml:space="preserve">, ZTE, Nokia, Apple, ETRI, </w:t>
      </w:r>
    </w:p>
    <w:p w14:paraId="0C33D8C1" w14:textId="77777777" w:rsidR="00C32804" w:rsidRDefault="00C32804" w:rsidP="00C32804">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Reverting this WA and up to </w:t>
      </w:r>
      <w:proofErr w:type="spellStart"/>
      <w:r>
        <w:rPr>
          <w:rFonts w:eastAsia="PMingLiU"/>
          <w:color w:val="000000" w:themeColor="text1"/>
          <w:sz w:val="18"/>
          <w:szCs w:val="18"/>
          <w:lang w:eastAsia="zh-TW"/>
        </w:rPr>
        <w:t>gNB</w:t>
      </w:r>
      <w:proofErr w:type="spellEnd"/>
      <w:r>
        <w:rPr>
          <w:rFonts w:eastAsia="PMingLiU"/>
          <w:color w:val="000000" w:themeColor="text1"/>
          <w:sz w:val="18"/>
          <w:szCs w:val="18"/>
          <w:lang w:eastAsia="zh-TW"/>
        </w:rPr>
        <w:t xml:space="preserve"> implementation: Google, CATT,  </w:t>
      </w:r>
    </w:p>
    <w:p w14:paraId="5A25D886" w14:textId="78F075A7" w:rsidR="00B70195" w:rsidRDefault="00B70195">
      <w:pPr>
        <w:rPr>
          <w:sz w:val="18"/>
          <w:szCs w:val="18"/>
        </w:rPr>
      </w:pPr>
    </w:p>
    <w:p w14:paraId="05C262BD" w14:textId="77777777" w:rsidR="00511395" w:rsidRDefault="00511395" w:rsidP="00511395">
      <w:pPr>
        <w:rPr>
          <w:rFonts w:eastAsia="宋体"/>
          <w:color w:val="000000"/>
          <w:sz w:val="20"/>
          <w:szCs w:val="20"/>
        </w:rPr>
      </w:pPr>
      <w:r>
        <w:rPr>
          <w:b/>
          <w:bCs/>
          <w:sz w:val="20"/>
          <w:szCs w:val="20"/>
          <w:highlight w:val="yellow"/>
          <w:u w:val="single"/>
        </w:rPr>
        <w:t xml:space="preserve">Updated proposal 3.3.1 (in </w:t>
      </w:r>
      <w:r>
        <w:rPr>
          <w:b/>
          <w:bCs/>
          <w:color w:val="FF0000"/>
          <w:sz w:val="20"/>
          <w:szCs w:val="20"/>
          <w:highlight w:val="yellow"/>
          <w:u w:val="single"/>
        </w:rPr>
        <w:t>red</w:t>
      </w:r>
      <w:r>
        <w:rPr>
          <w:b/>
          <w:bCs/>
          <w:sz w:val="20"/>
          <w:szCs w:val="20"/>
          <w:highlight w:val="yellow"/>
          <w:u w:val="single"/>
        </w:rPr>
        <w:t>):</w:t>
      </w:r>
    </w:p>
    <w:p w14:paraId="0D52902E" w14:textId="03177F15" w:rsidR="00511395" w:rsidRDefault="00511395" w:rsidP="00511395">
      <w:pPr>
        <w:shd w:val="clear" w:color="auto" w:fill="FFFFFF"/>
        <w:adjustRightInd w:val="0"/>
        <w:snapToGrid w:val="0"/>
        <w:rPr>
          <w:rFonts w:ascii="Times" w:eastAsia="宋体" w:hAnsi="Times" w:cs="Times"/>
          <w:sz w:val="20"/>
          <w:szCs w:val="20"/>
        </w:rPr>
      </w:pPr>
      <w:r>
        <w:rPr>
          <w:rFonts w:ascii="Times" w:eastAsia="Times New Roman" w:hAnsi="Times" w:cs="Times"/>
          <w:sz w:val="20"/>
          <w:szCs w:val="20"/>
        </w:rPr>
        <w:t xml:space="preserve">On beam report transmission procedure for </w:t>
      </w:r>
      <w:r>
        <w:rPr>
          <w:rFonts w:ascii="Times" w:eastAsia="Malgun Gothic" w:hAnsi="Times" w:cs="Times"/>
          <w:sz w:val="20"/>
          <w:szCs w:val="20"/>
        </w:rPr>
        <w:t>UE-initiated/event-driven beam report</w:t>
      </w:r>
      <w:r>
        <w:rPr>
          <w:rFonts w:ascii="Times" w:eastAsia="Times New Roman" w:hAnsi="Times" w:cs="Times"/>
          <w:sz w:val="20"/>
          <w:szCs w:val="20"/>
        </w:rPr>
        <w:t xml:space="preserve">ing, for the case </w:t>
      </w:r>
      <w:r>
        <w:rPr>
          <w:rFonts w:ascii="Times" w:hAnsi="Times" w:cs="Times"/>
          <w:sz w:val="20"/>
          <w:szCs w:val="20"/>
        </w:rPr>
        <w:t xml:space="preserve">the pre-configured Type-1 CG PUSCH carry the beam report, for the second UL channel in </w:t>
      </w:r>
      <w:r>
        <w:rPr>
          <w:rFonts w:ascii="Times" w:eastAsia="Times New Roman" w:hAnsi="Times" w:cs="Times"/>
          <w:b/>
          <w:sz w:val="20"/>
          <w:szCs w:val="20"/>
        </w:rPr>
        <w:t>Mode-B</w:t>
      </w:r>
      <w:r>
        <w:rPr>
          <w:rFonts w:ascii="Times" w:hAnsi="Times" w:cs="Times"/>
          <w:sz w:val="20"/>
          <w:szCs w:val="20"/>
        </w:rPr>
        <w:t>, down-select at least one of the following in RAN1#118bis:</w:t>
      </w:r>
    </w:p>
    <w:p w14:paraId="3371EBEF" w14:textId="77777777" w:rsidR="00511395" w:rsidRDefault="00511395" w:rsidP="00511395">
      <w:pPr>
        <w:numPr>
          <w:ilvl w:val="0"/>
          <w:numId w:val="18"/>
        </w:numPr>
        <w:tabs>
          <w:tab w:val="left" w:pos="720"/>
        </w:tabs>
        <w:adjustRightInd w:val="0"/>
        <w:snapToGrid w:val="0"/>
        <w:spacing w:line="259" w:lineRule="auto"/>
        <w:jc w:val="both"/>
        <w:rPr>
          <w:rFonts w:ascii="Times" w:hAnsi="Times" w:cs="Times"/>
          <w:sz w:val="20"/>
          <w:szCs w:val="20"/>
        </w:rPr>
      </w:pPr>
      <w:r>
        <w:rPr>
          <w:rFonts w:ascii="Times" w:hAnsi="Times" w:cs="Times"/>
          <w:sz w:val="20"/>
          <w:szCs w:val="20"/>
        </w:rPr>
        <w:t>Option-1: The same Type-1 CG PUSCH can carry UL-SCH</w:t>
      </w:r>
      <w:r>
        <w:rPr>
          <w:rFonts w:ascii="Times" w:hAnsi="Times" w:cs="Times"/>
          <w:color w:val="FF0000"/>
          <w:sz w:val="20"/>
          <w:szCs w:val="20"/>
        </w:rPr>
        <w:t>, any other UCI</w:t>
      </w:r>
      <w:r>
        <w:rPr>
          <w:rFonts w:ascii="Times" w:hAnsi="Times" w:cs="Times"/>
          <w:sz w:val="20"/>
          <w:szCs w:val="20"/>
        </w:rPr>
        <w:t>, and the beam report.</w:t>
      </w:r>
    </w:p>
    <w:p w14:paraId="347504A5" w14:textId="77777777" w:rsidR="00511395" w:rsidRDefault="00511395" w:rsidP="00511395">
      <w:pPr>
        <w:numPr>
          <w:ilvl w:val="0"/>
          <w:numId w:val="18"/>
        </w:numPr>
        <w:tabs>
          <w:tab w:val="left" w:pos="720"/>
        </w:tabs>
        <w:adjustRightInd w:val="0"/>
        <w:snapToGrid w:val="0"/>
        <w:spacing w:line="259" w:lineRule="auto"/>
        <w:jc w:val="both"/>
        <w:rPr>
          <w:rFonts w:ascii="Times" w:hAnsi="Times" w:cs="Times"/>
          <w:sz w:val="20"/>
          <w:szCs w:val="20"/>
        </w:rPr>
      </w:pPr>
      <w:r>
        <w:rPr>
          <w:rFonts w:ascii="Times" w:hAnsi="Times" w:cs="Times"/>
          <w:sz w:val="20"/>
          <w:szCs w:val="20"/>
        </w:rPr>
        <w:t>Option-2: The Type-1 CG PUSCH is a dedicated type-1 CG PUSCH for carrying the beam report</w:t>
      </w:r>
    </w:p>
    <w:p w14:paraId="083FF919" w14:textId="77777777" w:rsidR="00511395" w:rsidRDefault="00511395" w:rsidP="00511395">
      <w:pPr>
        <w:numPr>
          <w:ilvl w:val="1"/>
          <w:numId w:val="18"/>
        </w:numPr>
        <w:tabs>
          <w:tab w:val="left" w:pos="720"/>
        </w:tabs>
        <w:adjustRightInd w:val="0"/>
        <w:snapToGrid w:val="0"/>
        <w:jc w:val="both"/>
        <w:rPr>
          <w:rFonts w:eastAsia="宋体"/>
          <w:color w:val="000000"/>
          <w:sz w:val="20"/>
          <w:szCs w:val="20"/>
        </w:rPr>
      </w:pPr>
      <w:r>
        <w:rPr>
          <w:rFonts w:ascii="Times" w:hAnsi="Times" w:cs="Times"/>
          <w:sz w:val="20"/>
          <w:szCs w:val="20"/>
        </w:rPr>
        <w:t xml:space="preserve"> Note: This PUSCH can NOT carry UL-SCH. This PUSCH can NOT carry any other UCI.</w:t>
      </w:r>
    </w:p>
    <w:p w14:paraId="1943EEAE" w14:textId="77777777" w:rsidR="00511395" w:rsidRDefault="00511395" w:rsidP="00511395">
      <w:pPr>
        <w:numPr>
          <w:ilvl w:val="0"/>
          <w:numId w:val="18"/>
        </w:numPr>
        <w:tabs>
          <w:tab w:val="left" w:pos="720"/>
        </w:tabs>
        <w:adjustRightInd w:val="0"/>
        <w:snapToGrid w:val="0"/>
        <w:spacing w:line="259" w:lineRule="auto"/>
        <w:jc w:val="both"/>
        <w:rPr>
          <w:rFonts w:ascii="Times" w:hAnsi="Times" w:cs="Times"/>
          <w:color w:val="FF0000"/>
          <w:sz w:val="20"/>
          <w:szCs w:val="20"/>
        </w:rPr>
      </w:pPr>
      <w:r>
        <w:rPr>
          <w:rFonts w:ascii="Times" w:hAnsi="Times" w:cs="Times"/>
          <w:color w:val="FF0000"/>
          <w:sz w:val="20"/>
          <w:szCs w:val="20"/>
        </w:rPr>
        <w:t>Option-3: The Type-1 CG PUSCH is a dedicated type-1 CG PUSCH for carrying the beam report</w:t>
      </w:r>
    </w:p>
    <w:p w14:paraId="5E283E55" w14:textId="77777777" w:rsidR="00511395" w:rsidRDefault="00511395" w:rsidP="00511395">
      <w:pPr>
        <w:numPr>
          <w:ilvl w:val="1"/>
          <w:numId w:val="18"/>
        </w:numPr>
        <w:tabs>
          <w:tab w:val="left" w:pos="720"/>
        </w:tabs>
        <w:adjustRightInd w:val="0"/>
        <w:snapToGrid w:val="0"/>
        <w:jc w:val="both"/>
        <w:rPr>
          <w:rFonts w:eastAsia="宋体"/>
          <w:color w:val="FF0000"/>
          <w:sz w:val="20"/>
          <w:szCs w:val="20"/>
        </w:rPr>
      </w:pPr>
      <w:r>
        <w:rPr>
          <w:rFonts w:ascii="Times" w:hAnsi="Times" w:cs="Times"/>
          <w:color w:val="FF0000"/>
          <w:sz w:val="20"/>
          <w:szCs w:val="20"/>
        </w:rPr>
        <w:t xml:space="preserve">Note: This PUSCH can NOT carry UL-SCH. </w:t>
      </w:r>
    </w:p>
    <w:p w14:paraId="48EC3AC4" w14:textId="77777777" w:rsidR="00511395" w:rsidRDefault="00511395" w:rsidP="00511395">
      <w:pPr>
        <w:tabs>
          <w:tab w:val="left" w:pos="720"/>
        </w:tabs>
        <w:adjustRightInd w:val="0"/>
        <w:snapToGrid w:val="0"/>
        <w:rPr>
          <w:rFonts w:ascii="Times" w:hAnsi="Times" w:cs="Times"/>
          <w:color w:val="FF0000"/>
          <w:sz w:val="20"/>
          <w:szCs w:val="20"/>
        </w:rPr>
      </w:pPr>
      <w:r>
        <w:rPr>
          <w:rFonts w:ascii="Times" w:hAnsi="Times" w:cs="Times"/>
          <w:color w:val="FF0000"/>
          <w:sz w:val="20"/>
          <w:szCs w:val="20"/>
        </w:rPr>
        <w:t xml:space="preserve">FFS: whether Type-1 CG PUSCH can be transmitted if the pre-configured Type-1 CG PUSCH does NOT carry the beam report </w:t>
      </w:r>
    </w:p>
    <w:p w14:paraId="29973CA8" w14:textId="77777777" w:rsidR="00511395" w:rsidRDefault="00511395" w:rsidP="00511395">
      <w:pPr>
        <w:snapToGrid w:val="0"/>
        <w:jc w:val="both"/>
        <w:rPr>
          <w:rFonts w:eastAsia="宋体"/>
          <w:b/>
          <w:color w:val="3333FF"/>
          <w:sz w:val="20"/>
          <w:szCs w:val="20"/>
          <w:lang w:eastAsia="en-US"/>
        </w:rPr>
      </w:pPr>
    </w:p>
    <w:p w14:paraId="29FECF80" w14:textId="77777777" w:rsidR="00511395" w:rsidRDefault="00511395" w:rsidP="00511395">
      <w:pPr>
        <w:snapToGrid w:val="0"/>
        <w:jc w:val="both"/>
        <w:rPr>
          <w:rFonts w:ascii="Times" w:eastAsia="Batang" w:hAnsi="Times" w:cs="Times"/>
          <w:sz w:val="18"/>
          <w:szCs w:val="16"/>
          <w:u w:val="single"/>
          <w:lang w:val="de-DE" w:eastAsia="en-US"/>
        </w:rPr>
      </w:pPr>
      <w:r>
        <w:rPr>
          <w:rFonts w:ascii="Times" w:eastAsia="Batang" w:hAnsi="Times" w:cs="Times"/>
          <w:sz w:val="18"/>
          <w:szCs w:val="16"/>
          <w:u w:val="single"/>
          <w:lang w:val="de-DE" w:eastAsia="en-US"/>
        </w:rPr>
        <w:t xml:space="preserve">FL Observations: </w:t>
      </w:r>
    </w:p>
    <w:p w14:paraId="2F6B2C81" w14:textId="77777777" w:rsidR="00511395" w:rsidRDefault="00511395" w:rsidP="00511395">
      <w:pPr>
        <w:pStyle w:val="ListParagraph"/>
        <w:numPr>
          <w:ilvl w:val="0"/>
          <w:numId w:val="18"/>
        </w:numPr>
        <w:snapToGrid w:val="0"/>
        <w:spacing w:after="0" w:line="240" w:lineRule="auto"/>
        <w:contextualSpacing/>
        <w:jc w:val="both"/>
        <w:rPr>
          <w:sz w:val="18"/>
          <w:lang w:val="de-DE"/>
        </w:rPr>
      </w:pPr>
      <w:r>
        <w:rPr>
          <w:sz w:val="18"/>
          <w:lang w:val="de-DE"/>
        </w:rPr>
        <w:t xml:space="preserve">Option-1: Ericsson, ZTE, OPPO, xiaomi, MediaTek, Nokia, NEC, Apple, IDC, Huawei/HiSi, Sharp, NTT DOCOMO, Intel, TCL, </w:t>
      </w:r>
      <w:r>
        <w:rPr>
          <w:color w:val="FF0000"/>
          <w:sz w:val="18"/>
          <w:lang w:val="de-DE"/>
        </w:rPr>
        <w:t xml:space="preserve">NEC,  vivo, </w:t>
      </w:r>
    </w:p>
    <w:p w14:paraId="3D9723E2" w14:textId="77777777" w:rsidR="00511395" w:rsidRPr="006E4692" w:rsidRDefault="00511395" w:rsidP="00511395">
      <w:pPr>
        <w:pStyle w:val="ListParagraph"/>
        <w:numPr>
          <w:ilvl w:val="0"/>
          <w:numId w:val="18"/>
        </w:numPr>
        <w:snapToGrid w:val="0"/>
        <w:spacing w:after="0" w:line="240" w:lineRule="auto"/>
        <w:contextualSpacing/>
        <w:jc w:val="both"/>
        <w:rPr>
          <w:sz w:val="18"/>
        </w:rPr>
      </w:pPr>
      <w:r w:rsidRPr="006E4692">
        <w:rPr>
          <w:sz w:val="18"/>
        </w:rPr>
        <w:t xml:space="preserve">Option-2: </w:t>
      </w:r>
      <w:proofErr w:type="spellStart"/>
      <w:r w:rsidRPr="006E4692">
        <w:rPr>
          <w:sz w:val="18"/>
        </w:rPr>
        <w:t>xiaomi</w:t>
      </w:r>
      <w:proofErr w:type="spellEnd"/>
      <w:r w:rsidRPr="006E4692">
        <w:rPr>
          <w:sz w:val="18"/>
        </w:rPr>
        <w:t xml:space="preserve">, Fujitsu, CATT, Google, Futurewei, CMCC, Panasonic, Lenovo, </w:t>
      </w:r>
      <w:proofErr w:type="spellStart"/>
      <w:r w:rsidRPr="006E4692">
        <w:rPr>
          <w:sz w:val="18"/>
        </w:rPr>
        <w:t>Transsion</w:t>
      </w:r>
      <w:proofErr w:type="spellEnd"/>
      <w:r w:rsidRPr="006E4692">
        <w:rPr>
          <w:sz w:val="18"/>
        </w:rPr>
        <w:t>,</w:t>
      </w:r>
    </w:p>
    <w:p w14:paraId="6A4878D4" w14:textId="77777777" w:rsidR="00511395" w:rsidRDefault="00511395" w:rsidP="00511395">
      <w:pPr>
        <w:pStyle w:val="ListParagraph"/>
        <w:numPr>
          <w:ilvl w:val="1"/>
          <w:numId w:val="18"/>
        </w:numPr>
        <w:snapToGrid w:val="0"/>
        <w:spacing w:after="0" w:line="240" w:lineRule="auto"/>
        <w:contextualSpacing/>
        <w:jc w:val="both"/>
        <w:rPr>
          <w:sz w:val="18"/>
          <w:lang w:val="de-DE"/>
        </w:rPr>
      </w:pPr>
      <w:r>
        <w:rPr>
          <w:sz w:val="18"/>
          <w:lang w:val="de-DE"/>
        </w:rPr>
        <w:t>Concerned by Samsung,</w:t>
      </w:r>
    </w:p>
    <w:p w14:paraId="79505426" w14:textId="77777777" w:rsidR="00511395" w:rsidRPr="006E4692" w:rsidRDefault="00511395" w:rsidP="00511395">
      <w:pPr>
        <w:pStyle w:val="ListParagraph"/>
        <w:numPr>
          <w:ilvl w:val="0"/>
          <w:numId w:val="18"/>
        </w:numPr>
        <w:snapToGrid w:val="0"/>
        <w:spacing w:after="0" w:line="240" w:lineRule="auto"/>
        <w:contextualSpacing/>
        <w:jc w:val="both"/>
        <w:rPr>
          <w:sz w:val="18"/>
        </w:rPr>
      </w:pPr>
      <w:r w:rsidRPr="006E4692">
        <w:rPr>
          <w:sz w:val="18"/>
        </w:rPr>
        <w:t xml:space="preserve">Option-3: Samsung, Qualcomm, Google, NTT DOCOMO, </w:t>
      </w:r>
      <w:r w:rsidRPr="006E4692">
        <w:rPr>
          <w:color w:val="FF0000"/>
          <w:sz w:val="18"/>
        </w:rPr>
        <w:t xml:space="preserve">CATT, HONOR, </w:t>
      </w:r>
      <w:proofErr w:type="spellStart"/>
      <w:r w:rsidRPr="006E4692">
        <w:rPr>
          <w:color w:val="FF0000"/>
          <w:sz w:val="18"/>
        </w:rPr>
        <w:t>Transsion</w:t>
      </w:r>
      <w:proofErr w:type="spellEnd"/>
      <w:r w:rsidRPr="006E4692">
        <w:rPr>
          <w:color w:val="FF0000"/>
          <w:sz w:val="18"/>
        </w:rPr>
        <w:t xml:space="preserve">, </w:t>
      </w:r>
    </w:p>
    <w:p w14:paraId="3BDE73DD" w14:textId="600FCA36" w:rsidR="00B70195" w:rsidRDefault="00B70195">
      <w:pPr>
        <w:rPr>
          <w:sz w:val="18"/>
          <w:szCs w:val="18"/>
        </w:rPr>
      </w:pPr>
    </w:p>
    <w:p w14:paraId="4783E418" w14:textId="77777777" w:rsidR="002B2F3A" w:rsidRDefault="002B2F3A" w:rsidP="002B2F3A">
      <w:pPr>
        <w:shd w:val="clear" w:color="auto" w:fill="FFFFFF"/>
        <w:adjustRightInd w:val="0"/>
        <w:snapToGrid w:val="0"/>
        <w:rPr>
          <w:rFonts w:eastAsia="宋体"/>
          <w:color w:val="000000"/>
          <w:sz w:val="20"/>
          <w:szCs w:val="20"/>
        </w:rPr>
      </w:pPr>
      <w:r>
        <w:rPr>
          <w:rFonts w:eastAsia="宋体"/>
          <w:b/>
          <w:bCs/>
          <w:iCs/>
          <w:color w:val="000000"/>
          <w:sz w:val="20"/>
          <w:szCs w:val="20"/>
          <w:highlight w:val="yellow"/>
          <w:u w:val="single"/>
        </w:rPr>
        <w:t>Proposal 5.1:</w:t>
      </w:r>
      <w:r>
        <w:rPr>
          <w:rFonts w:eastAsia="宋体"/>
          <w:color w:val="000000"/>
          <w:sz w:val="20"/>
          <w:szCs w:val="20"/>
        </w:rPr>
        <w:t xml:space="preserve"> On UE-initiated/event-driven beam reporting, regarding trigger events, </w:t>
      </w:r>
      <w:r>
        <w:rPr>
          <w:color w:val="000000" w:themeColor="text1"/>
          <w:sz w:val="20"/>
          <w:szCs w:val="20"/>
        </w:rPr>
        <w:t>the following working assumption in RAN1#118 is confirmed:</w:t>
      </w:r>
    </w:p>
    <w:p w14:paraId="29D23C25" w14:textId="77777777" w:rsidR="002B2F3A" w:rsidRDefault="002B2F3A" w:rsidP="002B2F3A">
      <w:pPr>
        <w:numPr>
          <w:ilvl w:val="0"/>
          <w:numId w:val="18"/>
        </w:numPr>
        <w:adjustRightInd w:val="0"/>
        <w:snapToGrid w:val="0"/>
        <w:ind w:left="466" w:hanging="284"/>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w:t>
      </w:r>
      <w:r>
        <w:rPr>
          <w:sz w:val="20"/>
          <w:szCs w:val="20"/>
        </w:rPr>
        <w:t>supported</w:t>
      </w:r>
      <w:r>
        <w:rPr>
          <w:rFonts w:eastAsia="Malgun Gothic"/>
          <w:sz w:val="20"/>
          <w:szCs w:val="20"/>
        </w:rPr>
        <w:t>.</w:t>
      </w:r>
    </w:p>
    <w:p w14:paraId="015A1F9A" w14:textId="77777777" w:rsidR="002B2F3A" w:rsidRDefault="002B2F3A" w:rsidP="002B2F3A">
      <w:pPr>
        <w:numPr>
          <w:ilvl w:val="1"/>
          <w:numId w:val="18"/>
        </w:numPr>
        <w:adjustRightInd w:val="0"/>
        <w:snapToGrid w:val="0"/>
        <w:jc w:val="both"/>
        <w:rPr>
          <w:sz w:val="20"/>
          <w:szCs w:val="20"/>
        </w:rPr>
      </w:pPr>
      <w:r>
        <w:rPr>
          <w:sz w:val="20"/>
          <w:szCs w:val="20"/>
        </w:rPr>
        <w:t>Event-1: Quality of the current beam is worse than a certain threshold.</w:t>
      </w:r>
    </w:p>
    <w:p w14:paraId="797B0759" w14:textId="77777777" w:rsidR="002B2F3A" w:rsidRDefault="002B2F3A" w:rsidP="002B2F3A">
      <w:pPr>
        <w:numPr>
          <w:ilvl w:val="1"/>
          <w:numId w:val="18"/>
        </w:numPr>
        <w:adjustRightInd w:val="0"/>
        <w:snapToGrid w:val="0"/>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M-</w:t>
      </w:r>
      <w:proofErr w:type="spellStart"/>
      <w:r>
        <w:rPr>
          <w:sz w:val="20"/>
          <w:szCs w:val="20"/>
        </w:rPr>
        <w:t>th</w:t>
      </w:r>
      <w:proofErr w:type="spellEnd"/>
      <w:r>
        <w:rPr>
          <w:sz w:val="20"/>
          <w:szCs w:val="20"/>
        </w:rPr>
        <w:t xml:space="preserve"> best quality.</w:t>
      </w:r>
    </w:p>
    <w:p w14:paraId="7FD5C835" w14:textId="77777777" w:rsidR="002B2F3A" w:rsidRDefault="002B2F3A" w:rsidP="002B2F3A">
      <w:pPr>
        <w:numPr>
          <w:ilvl w:val="2"/>
          <w:numId w:val="18"/>
        </w:numPr>
        <w:adjustRightInd w:val="0"/>
        <w:snapToGrid w:val="0"/>
        <w:jc w:val="both"/>
        <w:rPr>
          <w:sz w:val="20"/>
          <w:szCs w:val="20"/>
        </w:rPr>
      </w:pPr>
      <w:r>
        <w:rPr>
          <w:sz w:val="20"/>
          <w:szCs w:val="20"/>
        </w:rPr>
        <w:t xml:space="preserve">M is RRC configured with subjective to UE capability </w:t>
      </w:r>
      <w:proofErr w:type="spellStart"/>
      <w:r>
        <w:rPr>
          <w:sz w:val="20"/>
          <w:szCs w:val="20"/>
        </w:rPr>
        <w:t>signalling</w:t>
      </w:r>
      <w:proofErr w:type="spellEnd"/>
    </w:p>
    <w:p w14:paraId="476E8DC4" w14:textId="77777777" w:rsidR="002B2F3A" w:rsidRDefault="002B2F3A" w:rsidP="002B2F3A">
      <w:pPr>
        <w:numPr>
          <w:ilvl w:val="3"/>
          <w:numId w:val="18"/>
        </w:numPr>
        <w:adjustRightInd w:val="0"/>
        <w:snapToGrid w:val="0"/>
        <w:jc w:val="both"/>
        <w:rPr>
          <w:sz w:val="20"/>
          <w:szCs w:val="20"/>
        </w:rPr>
      </w:pPr>
      <w:r>
        <w:rPr>
          <w:sz w:val="20"/>
          <w:szCs w:val="20"/>
        </w:rPr>
        <w:t xml:space="preserve">UE may only indicate a single candidate value or not support Event-7. </w:t>
      </w:r>
    </w:p>
    <w:p w14:paraId="7741836C" w14:textId="77777777" w:rsidR="002B2F3A" w:rsidRDefault="002B2F3A" w:rsidP="002B2F3A">
      <w:pPr>
        <w:numPr>
          <w:ilvl w:val="1"/>
          <w:numId w:val="18"/>
        </w:numPr>
        <w:adjustRightInd w:val="0"/>
        <w:snapToGrid w:val="0"/>
        <w:jc w:val="both"/>
        <w:rPr>
          <w:sz w:val="20"/>
          <w:szCs w:val="20"/>
        </w:rPr>
      </w:pPr>
      <w:r>
        <w:rPr>
          <w:sz w:val="20"/>
          <w:szCs w:val="20"/>
        </w:rPr>
        <w:t>The additionally supported events will reuse the same design as event 2 – unless there is consensus to do otherwise</w:t>
      </w:r>
    </w:p>
    <w:p w14:paraId="275BC3AB" w14:textId="77777777" w:rsidR="002B2F3A" w:rsidRDefault="002B2F3A" w:rsidP="002B2F3A">
      <w:pPr>
        <w:numPr>
          <w:ilvl w:val="1"/>
          <w:numId w:val="18"/>
        </w:numPr>
        <w:adjustRightInd w:val="0"/>
        <w:snapToGrid w:val="0"/>
        <w:jc w:val="both"/>
        <w:rPr>
          <w:sz w:val="20"/>
          <w:szCs w:val="20"/>
        </w:rPr>
      </w:pPr>
      <w:r>
        <w:rPr>
          <w:sz w:val="20"/>
          <w:szCs w:val="20"/>
        </w:rPr>
        <w:t>The additionally supported events will be lower priority compared to event 2.</w:t>
      </w:r>
    </w:p>
    <w:p w14:paraId="19A6EDE5" w14:textId="77777777" w:rsidR="002B2F3A" w:rsidRDefault="002B2F3A" w:rsidP="002B2F3A">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14:paraId="34012948" w14:textId="77777777" w:rsidR="002B2F3A" w:rsidRDefault="002B2F3A" w:rsidP="002B2F3A">
      <w:pPr>
        <w:pStyle w:val="ListParagraph"/>
        <w:numPr>
          <w:ilvl w:val="0"/>
          <w:numId w:val="26"/>
        </w:numPr>
        <w:snapToGrid w:val="0"/>
        <w:spacing w:after="0" w:line="240" w:lineRule="auto"/>
        <w:contextualSpacing/>
        <w:jc w:val="both"/>
        <w:rPr>
          <w:color w:val="000000" w:themeColor="text1"/>
          <w:sz w:val="18"/>
          <w:szCs w:val="20"/>
          <w:lang w:eastAsia="zh-CN"/>
        </w:rPr>
      </w:pPr>
      <w:r>
        <w:rPr>
          <w:color w:val="000000" w:themeColor="text1"/>
          <w:sz w:val="18"/>
          <w:szCs w:val="20"/>
          <w:lang w:eastAsia="zh-CN"/>
        </w:rPr>
        <w:t>Confirmed by: Qualcomm, NTT DOCOMO, Huawei/</w:t>
      </w:r>
      <w:proofErr w:type="spellStart"/>
      <w:r>
        <w:rPr>
          <w:color w:val="000000" w:themeColor="text1"/>
          <w:sz w:val="18"/>
          <w:szCs w:val="20"/>
          <w:lang w:eastAsia="zh-CN"/>
        </w:rPr>
        <w:t>HiSi</w:t>
      </w:r>
      <w:proofErr w:type="spellEnd"/>
      <w:r>
        <w:rPr>
          <w:color w:val="000000" w:themeColor="text1"/>
          <w:sz w:val="18"/>
          <w:szCs w:val="20"/>
          <w:lang w:eastAsia="zh-CN"/>
        </w:rPr>
        <w:t xml:space="preserve">, Ericsson, </w:t>
      </w:r>
      <w:proofErr w:type="spellStart"/>
      <w:r>
        <w:rPr>
          <w:color w:val="000000" w:themeColor="text1"/>
          <w:sz w:val="18"/>
          <w:szCs w:val="20"/>
          <w:lang w:eastAsia="zh-CN"/>
        </w:rPr>
        <w:t>Futurewei</w:t>
      </w:r>
      <w:proofErr w:type="spellEnd"/>
      <w:r>
        <w:rPr>
          <w:color w:val="000000" w:themeColor="text1"/>
          <w:sz w:val="18"/>
          <w:szCs w:val="20"/>
          <w:lang w:eastAsia="zh-CN"/>
        </w:rPr>
        <w:t xml:space="preserve">, </w:t>
      </w:r>
      <w:proofErr w:type="spellStart"/>
      <w:r>
        <w:rPr>
          <w:color w:val="000000" w:themeColor="text1"/>
          <w:sz w:val="18"/>
          <w:szCs w:val="20"/>
          <w:lang w:eastAsia="zh-CN"/>
        </w:rPr>
        <w:t>Spreadtrum</w:t>
      </w:r>
      <w:proofErr w:type="spellEnd"/>
      <w:r>
        <w:rPr>
          <w:color w:val="000000" w:themeColor="text1"/>
          <w:sz w:val="18"/>
          <w:szCs w:val="20"/>
          <w:lang w:eastAsia="zh-CN"/>
        </w:rPr>
        <w:t xml:space="preserve">, </w:t>
      </w:r>
      <w:proofErr w:type="spellStart"/>
      <w:r>
        <w:rPr>
          <w:color w:val="000000" w:themeColor="text1"/>
          <w:sz w:val="18"/>
          <w:szCs w:val="20"/>
          <w:lang w:eastAsia="zh-CN"/>
        </w:rPr>
        <w:t>xiaomi</w:t>
      </w:r>
      <w:proofErr w:type="spellEnd"/>
      <w:r>
        <w:rPr>
          <w:color w:val="000000" w:themeColor="text1"/>
          <w:sz w:val="18"/>
          <w:szCs w:val="20"/>
          <w:lang w:eastAsia="zh-CN"/>
        </w:rPr>
        <w:t xml:space="preserve">, CATT, TCL, Lenovo, NEC, Honor, LGE, </w:t>
      </w:r>
      <w:r w:rsidRPr="006473F4">
        <w:rPr>
          <w:color w:val="000000" w:themeColor="text1"/>
          <w:sz w:val="18"/>
          <w:szCs w:val="20"/>
          <w:lang w:eastAsia="zh-CN"/>
        </w:rPr>
        <w:t xml:space="preserve">Google, </w:t>
      </w:r>
      <w:proofErr w:type="spellStart"/>
      <w:r w:rsidRPr="006473F4">
        <w:rPr>
          <w:color w:val="000000" w:themeColor="text1"/>
          <w:sz w:val="18"/>
          <w:szCs w:val="20"/>
          <w:lang w:eastAsia="zh-CN"/>
        </w:rPr>
        <w:t>Ruijie</w:t>
      </w:r>
      <w:proofErr w:type="spellEnd"/>
      <w:r w:rsidRPr="006473F4">
        <w:rPr>
          <w:color w:val="000000" w:themeColor="text1"/>
          <w:sz w:val="18"/>
          <w:szCs w:val="20"/>
          <w:lang w:eastAsia="zh-CN"/>
        </w:rPr>
        <w:t xml:space="preserve">, Sony, ETRI, Meta, ITRI, </w:t>
      </w:r>
      <w:r w:rsidRPr="006473F4">
        <w:rPr>
          <w:rFonts w:hint="eastAsia"/>
          <w:color w:val="000000" w:themeColor="text1"/>
          <w:sz w:val="18"/>
          <w:szCs w:val="20"/>
          <w:lang w:eastAsia="zh-CN"/>
        </w:rPr>
        <w:t>CMCC</w:t>
      </w:r>
      <w:r w:rsidRPr="006473F4">
        <w:rPr>
          <w:color w:val="000000" w:themeColor="text1"/>
          <w:sz w:val="18"/>
          <w:szCs w:val="20"/>
          <w:lang w:eastAsia="zh-CN"/>
        </w:rPr>
        <w:t xml:space="preserve">, MediaTek, Fujitsu, Sharp, NTT DOCOMO, IDC, New H3C, </w:t>
      </w:r>
      <w:proofErr w:type="spellStart"/>
      <w:r>
        <w:rPr>
          <w:color w:val="FF0000"/>
          <w:sz w:val="18"/>
          <w:szCs w:val="20"/>
          <w:lang w:eastAsia="zh-CN"/>
        </w:rPr>
        <w:t>Transsion</w:t>
      </w:r>
      <w:proofErr w:type="spellEnd"/>
      <w:r>
        <w:rPr>
          <w:color w:val="FF0000"/>
          <w:sz w:val="18"/>
          <w:szCs w:val="20"/>
          <w:lang w:eastAsia="zh-CN"/>
        </w:rPr>
        <w:t xml:space="preserve">, Apple, ETRI, KDDI, Sony, </w:t>
      </w:r>
    </w:p>
    <w:p w14:paraId="2B9986C0" w14:textId="77777777" w:rsidR="002B2F3A" w:rsidRDefault="002B2F3A" w:rsidP="002B2F3A">
      <w:pPr>
        <w:pStyle w:val="ListParagraph"/>
        <w:numPr>
          <w:ilvl w:val="0"/>
          <w:numId w:val="26"/>
        </w:numPr>
        <w:snapToGrid w:val="0"/>
        <w:spacing w:after="0" w:line="240" w:lineRule="auto"/>
        <w:contextualSpacing/>
        <w:jc w:val="both"/>
        <w:rPr>
          <w:color w:val="000000" w:themeColor="text1"/>
          <w:sz w:val="18"/>
          <w:szCs w:val="20"/>
        </w:rPr>
      </w:pPr>
      <w:r>
        <w:rPr>
          <w:color w:val="000000" w:themeColor="text1"/>
          <w:sz w:val="18"/>
          <w:szCs w:val="20"/>
        </w:rPr>
        <w:t xml:space="preserve">Postponed by: </w:t>
      </w:r>
      <w:r>
        <w:rPr>
          <w:color w:val="FF0000"/>
          <w:sz w:val="18"/>
          <w:szCs w:val="20"/>
        </w:rPr>
        <w:t xml:space="preserve">OPPO, Samsung, Intel, </w:t>
      </w:r>
    </w:p>
    <w:p w14:paraId="3BD33430" w14:textId="77777777" w:rsidR="002B2F3A" w:rsidRDefault="002B2F3A" w:rsidP="002B2F3A">
      <w:pPr>
        <w:pStyle w:val="ListParagraph"/>
        <w:numPr>
          <w:ilvl w:val="0"/>
          <w:numId w:val="26"/>
        </w:numPr>
        <w:snapToGrid w:val="0"/>
        <w:spacing w:after="0" w:line="240" w:lineRule="auto"/>
        <w:contextualSpacing/>
        <w:jc w:val="both"/>
        <w:rPr>
          <w:color w:val="000000" w:themeColor="text1"/>
          <w:sz w:val="18"/>
          <w:szCs w:val="20"/>
        </w:rPr>
      </w:pPr>
      <w:r>
        <w:rPr>
          <w:color w:val="000000" w:themeColor="text1"/>
          <w:sz w:val="18"/>
          <w:szCs w:val="20"/>
        </w:rPr>
        <w:t xml:space="preserve">Not confirmed by: vivo,   </w:t>
      </w:r>
    </w:p>
    <w:p w14:paraId="3F2A13DC" w14:textId="77777777" w:rsidR="00B70195" w:rsidRDefault="00B70195">
      <w:pPr>
        <w:rPr>
          <w:sz w:val="18"/>
          <w:szCs w:val="18"/>
        </w:rPr>
      </w:pPr>
    </w:p>
    <w:p w14:paraId="5C7E74DD" w14:textId="0F667283" w:rsidR="000142B0" w:rsidRPr="00025363" w:rsidRDefault="0043455A">
      <w:pPr>
        <w:rPr>
          <w:sz w:val="20"/>
          <w:szCs w:val="20"/>
        </w:rPr>
      </w:pPr>
      <w:r w:rsidRPr="00025363">
        <w:rPr>
          <w:rFonts w:eastAsia="宋体"/>
          <w:b/>
          <w:bCs/>
          <w:iCs/>
          <w:color w:val="000000"/>
          <w:sz w:val="20"/>
          <w:szCs w:val="20"/>
          <w:highlight w:val="yellow"/>
          <w:u w:val="single"/>
        </w:rPr>
        <w:t xml:space="preserve">Proposed 5: </w:t>
      </w:r>
      <w:r w:rsidRPr="00025363">
        <w:rPr>
          <w:rFonts w:eastAsia="宋体"/>
          <w:bCs/>
          <w:iCs/>
          <w:color w:val="000000"/>
          <w:sz w:val="20"/>
          <w:szCs w:val="20"/>
        </w:rPr>
        <w:t xml:space="preserve">The following working assumption in RAN1#118 is revised in </w:t>
      </w:r>
      <w:r w:rsidRPr="00025363">
        <w:rPr>
          <w:rFonts w:eastAsia="宋体"/>
          <w:bCs/>
          <w:iCs/>
          <w:color w:val="FF0000"/>
          <w:sz w:val="20"/>
          <w:szCs w:val="20"/>
        </w:rPr>
        <w:t>red</w:t>
      </w:r>
      <w:r w:rsidRPr="00025363">
        <w:rPr>
          <w:rFonts w:eastAsia="宋体"/>
          <w:bCs/>
          <w:iCs/>
          <w:color w:val="000000"/>
          <w:sz w:val="20"/>
          <w:szCs w:val="20"/>
        </w:rPr>
        <w:t>.</w:t>
      </w:r>
    </w:p>
    <w:p w14:paraId="5C76D31D" w14:textId="77777777" w:rsidR="0043455A" w:rsidRPr="00025363" w:rsidRDefault="0043455A" w:rsidP="0043455A">
      <w:pPr>
        <w:adjustRightInd w:val="0"/>
        <w:snapToGrid w:val="0"/>
        <w:jc w:val="both"/>
        <w:rPr>
          <w:color w:val="000000"/>
          <w:sz w:val="20"/>
          <w:szCs w:val="20"/>
        </w:rPr>
      </w:pPr>
      <w:r w:rsidRPr="00025363">
        <w:rPr>
          <w:sz w:val="20"/>
          <w:szCs w:val="20"/>
        </w:rPr>
        <w:t>On UE-initiated/event-driven beam reporting, regarding</w:t>
      </w:r>
      <w:r w:rsidRPr="00025363">
        <w:rPr>
          <w:color w:val="000000"/>
          <w:sz w:val="20"/>
          <w:szCs w:val="20"/>
        </w:rPr>
        <w:t xml:space="preserve"> trigger events, besides for Event-2, </w:t>
      </w:r>
      <w:r w:rsidRPr="00025363">
        <w:rPr>
          <w:rFonts w:eastAsia="Malgun Gothic"/>
          <w:sz w:val="20"/>
          <w:szCs w:val="20"/>
        </w:rPr>
        <w:t xml:space="preserve">Event-1 and Event-7 are </w:t>
      </w:r>
      <w:r w:rsidRPr="00025363">
        <w:rPr>
          <w:color w:val="000000"/>
          <w:sz w:val="20"/>
          <w:szCs w:val="20"/>
        </w:rPr>
        <w:t>both</w:t>
      </w:r>
      <w:r w:rsidRPr="00025363">
        <w:rPr>
          <w:rFonts w:eastAsia="Malgun Gothic"/>
          <w:sz w:val="20"/>
          <w:szCs w:val="20"/>
        </w:rPr>
        <w:t xml:space="preserve"> supported.</w:t>
      </w:r>
    </w:p>
    <w:p w14:paraId="558DEA4F" w14:textId="77777777" w:rsidR="0043455A" w:rsidRPr="00025363" w:rsidRDefault="0043455A" w:rsidP="0043455A">
      <w:pPr>
        <w:numPr>
          <w:ilvl w:val="0"/>
          <w:numId w:val="18"/>
        </w:numPr>
        <w:adjustRightInd w:val="0"/>
        <w:snapToGrid w:val="0"/>
        <w:ind w:left="466" w:hanging="284"/>
        <w:jc w:val="both"/>
        <w:rPr>
          <w:sz w:val="20"/>
          <w:szCs w:val="20"/>
        </w:rPr>
      </w:pPr>
      <w:r w:rsidRPr="00025363">
        <w:rPr>
          <w:sz w:val="20"/>
          <w:szCs w:val="20"/>
        </w:rPr>
        <w:t>Event-1: Quality of the current beam is worse than a certain threshold.</w:t>
      </w:r>
    </w:p>
    <w:p w14:paraId="4062AC52" w14:textId="5521B116" w:rsidR="0043455A" w:rsidRPr="00025363" w:rsidRDefault="0043455A" w:rsidP="0043455A">
      <w:pPr>
        <w:numPr>
          <w:ilvl w:val="0"/>
          <w:numId w:val="18"/>
        </w:numPr>
        <w:adjustRightInd w:val="0"/>
        <w:snapToGrid w:val="0"/>
        <w:ind w:left="466" w:hanging="284"/>
        <w:jc w:val="both"/>
        <w:rPr>
          <w:sz w:val="20"/>
          <w:szCs w:val="20"/>
        </w:rPr>
      </w:pPr>
      <w:r w:rsidRPr="00025363">
        <w:rPr>
          <w:rFonts w:eastAsia="PMingLiU"/>
          <w:sz w:val="20"/>
          <w:szCs w:val="20"/>
          <w:lang w:eastAsia="zh-TW"/>
        </w:rPr>
        <w:t>Event-7</w:t>
      </w:r>
      <w:r w:rsidRPr="00025363">
        <w:rPr>
          <w:sz w:val="20"/>
          <w:szCs w:val="20"/>
          <w:lang w:eastAsia="zh-TW"/>
        </w:rPr>
        <w:t xml:space="preserve">: </w:t>
      </w:r>
      <w:r w:rsidRPr="00025363">
        <w:rPr>
          <w:sz w:val="20"/>
          <w:szCs w:val="20"/>
        </w:rPr>
        <w:t>Quality of at least one new beam, such as L1-RSRP, becomes a threshold value better than the RS</w:t>
      </w:r>
      <w:r w:rsidRPr="00025363">
        <w:rPr>
          <w:rFonts w:eastAsia="PMingLiU"/>
          <w:sz w:val="20"/>
          <w:szCs w:val="20"/>
          <w:lang w:eastAsia="zh-TW"/>
        </w:rPr>
        <w:t xml:space="preserve"> de</w:t>
      </w:r>
      <w:r w:rsidRPr="00025363">
        <w:rPr>
          <w:sz w:val="20"/>
          <w:szCs w:val="20"/>
        </w:rPr>
        <w:t xml:space="preserve">rived from the activated TCI state with the </w:t>
      </w:r>
      <w:r w:rsidRPr="00025363">
        <w:rPr>
          <w:strike/>
          <w:color w:val="FF0000"/>
          <w:sz w:val="20"/>
          <w:szCs w:val="20"/>
        </w:rPr>
        <w:t>M-</w:t>
      </w:r>
      <w:proofErr w:type="spellStart"/>
      <w:r w:rsidRPr="00025363">
        <w:rPr>
          <w:strike/>
          <w:color w:val="FF0000"/>
          <w:sz w:val="20"/>
          <w:szCs w:val="20"/>
        </w:rPr>
        <w:t>th</w:t>
      </w:r>
      <w:proofErr w:type="spellEnd"/>
      <w:r w:rsidRPr="00025363">
        <w:rPr>
          <w:color w:val="FF0000"/>
          <w:sz w:val="20"/>
          <w:szCs w:val="20"/>
        </w:rPr>
        <w:t xml:space="preserve"> Q-</w:t>
      </w:r>
      <w:proofErr w:type="spellStart"/>
      <w:r w:rsidRPr="00025363">
        <w:rPr>
          <w:color w:val="FF0000"/>
          <w:sz w:val="20"/>
          <w:szCs w:val="20"/>
        </w:rPr>
        <w:t>th</w:t>
      </w:r>
      <w:proofErr w:type="spellEnd"/>
      <w:r w:rsidRPr="00025363">
        <w:rPr>
          <w:color w:val="FF0000"/>
          <w:sz w:val="20"/>
          <w:szCs w:val="20"/>
        </w:rPr>
        <w:t xml:space="preserve"> </w:t>
      </w:r>
      <w:r w:rsidRPr="00025363">
        <w:rPr>
          <w:sz w:val="20"/>
          <w:szCs w:val="20"/>
        </w:rPr>
        <w:t>best quality.</w:t>
      </w:r>
    </w:p>
    <w:p w14:paraId="2479948A" w14:textId="1DA8D008" w:rsidR="0043455A" w:rsidRPr="00025363" w:rsidRDefault="0043455A" w:rsidP="0043455A">
      <w:pPr>
        <w:numPr>
          <w:ilvl w:val="1"/>
          <w:numId w:val="18"/>
        </w:numPr>
        <w:adjustRightInd w:val="0"/>
        <w:snapToGrid w:val="0"/>
        <w:jc w:val="both"/>
        <w:rPr>
          <w:sz w:val="20"/>
          <w:szCs w:val="20"/>
        </w:rPr>
      </w:pPr>
      <w:r w:rsidRPr="00025363">
        <w:rPr>
          <w:strike/>
          <w:color w:val="FF0000"/>
          <w:sz w:val="20"/>
          <w:szCs w:val="20"/>
        </w:rPr>
        <w:t xml:space="preserve">M </w:t>
      </w:r>
      <w:r w:rsidRPr="00025363">
        <w:rPr>
          <w:color w:val="FF0000"/>
          <w:sz w:val="20"/>
          <w:szCs w:val="20"/>
        </w:rPr>
        <w:t>Q</w:t>
      </w:r>
      <w:r w:rsidRPr="00025363">
        <w:rPr>
          <w:sz w:val="20"/>
          <w:szCs w:val="20"/>
        </w:rPr>
        <w:t xml:space="preserve"> is RRC configured with subjective to UE capability </w:t>
      </w:r>
      <w:proofErr w:type="spellStart"/>
      <w:r w:rsidRPr="00025363">
        <w:rPr>
          <w:sz w:val="20"/>
          <w:szCs w:val="20"/>
        </w:rPr>
        <w:t>signalling</w:t>
      </w:r>
      <w:proofErr w:type="spellEnd"/>
    </w:p>
    <w:p w14:paraId="6744484C" w14:textId="77777777" w:rsidR="0043455A" w:rsidRPr="00025363" w:rsidRDefault="0043455A" w:rsidP="0043455A">
      <w:pPr>
        <w:numPr>
          <w:ilvl w:val="2"/>
          <w:numId w:val="18"/>
        </w:numPr>
        <w:adjustRightInd w:val="0"/>
        <w:snapToGrid w:val="0"/>
        <w:jc w:val="both"/>
        <w:rPr>
          <w:sz w:val="20"/>
          <w:szCs w:val="20"/>
        </w:rPr>
      </w:pPr>
      <w:r w:rsidRPr="00025363">
        <w:rPr>
          <w:sz w:val="20"/>
          <w:szCs w:val="20"/>
        </w:rPr>
        <w:t xml:space="preserve">UE may only indicate a single candidate value or not support Event-7. </w:t>
      </w:r>
    </w:p>
    <w:p w14:paraId="41968777" w14:textId="77777777" w:rsidR="0043455A" w:rsidRPr="00025363" w:rsidRDefault="0043455A" w:rsidP="0043455A">
      <w:pPr>
        <w:numPr>
          <w:ilvl w:val="0"/>
          <w:numId w:val="18"/>
        </w:numPr>
        <w:adjustRightInd w:val="0"/>
        <w:snapToGrid w:val="0"/>
        <w:ind w:left="466" w:hanging="284"/>
        <w:jc w:val="both"/>
        <w:rPr>
          <w:sz w:val="20"/>
          <w:szCs w:val="20"/>
        </w:rPr>
      </w:pPr>
      <w:r w:rsidRPr="00025363">
        <w:rPr>
          <w:sz w:val="20"/>
          <w:szCs w:val="20"/>
        </w:rPr>
        <w:t>The additionally supported events will reuse the same design as event 2 – unless there is consensus to do otherwise</w:t>
      </w:r>
    </w:p>
    <w:p w14:paraId="46D7C3BC" w14:textId="77777777" w:rsidR="0043455A" w:rsidRPr="00025363" w:rsidRDefault="0043455A" w:rsidP="0043455A">
      <w:pPr>
        <w:numPr>
          <w:ilvl w:val="0"/>
          <w:numId w:val="18"/>
        </w:numPr>
        <w:adjustRightInd w:val="0"/>
        <w:snapToGrid w:val="0"/>
        <w:ind w:left="466" w:hanging="284"/>
        <w:jc w:val="both"/>
        <w:rPr>
          <w:sz w:val="20"/>
          <w:szCs w:val="20"/>
        </w:rPr>
      </w:pPr>
      <w:r w:rsidRPr="00025363">
        <w:rPr>
          <w:sz w:val="20"/>
          <w:szCs w:val="20"/>
        </w:rPr>
        <w:t>The additionally supported events will be lower priority compared to event 2.</w:t>
      </w:r>
    </w:p>
    <w:p w14:paraId="7B66901F" w14:textId="4FF3F157" w:rsidR="00F173C1" w:rsidRDefault="00165D0F">
      <w:pPr>
        <w:rPr>
          <w:sz w:val="18"/>
          <w:szCs w:val="18"/>
        </w:rPr>
      </w:pPr>
      <w:r>
        <w:rPr>
          <w:sz w:val="18"/>
          <w:szCs w:val="18"/>
        </w:rPr>
        <w:br w:type="page"/>
      </w:r>
    </w:p>
    <w:p w14:paraId="28B3E282" w14:textId="77777777" w:rsidR="00F173C1" w:rsidRDefault="00165D0F">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14:paraId="180568A0" w14:textId="77777777" w:rsidR="00F173C1" w:rsidRDefault="00165D0F">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228B7BF9" w14:textId="77777777" w:rsidR="00F173C1" w:rsidRDefault="00165D0F">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5C1FBBA0" w14:textId="77777777" w:rsidR="00F173C1" w:rsidRDefault="00165D0F">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486DBD7E" w14:textId="77777777" w:rsidR="00F173C1" w:rsidRDefault="00165D0F">
      <w:pPr>
        <w:pStyle w:val="ListParagraph"/>
        <w:numPr>
          <w:ilvl w:val="0"/>
          <w:numId w:val="18"/>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350B78D8" w14:textId="77777777" w:rsidR="00F173C1" w:rsidRDefault="00165D0F">
      <w:pPr>
        <w:pStyle w:val="ListParagraph"/>
        <w:numPr>
          <w:ilvl w:val="0"/>
          <w:numId w:val="18"/>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1427C9CB" w14:textId="77777777" w:rsidR="00F173C1" w:rsidRDefault="00F173C1">
      <w:pPr>
        <w:rPr>
          <w:sz w:val="20"/>
          <w:szCs w:val="18"/>
        </w:rPr>
      </w:pPr>
    </w:p>
    <w:p w14:paraId="5575239F" w14:textId="77777777" w:rsidR="00F173C1" w:rsidRDefault="00165D0F">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09E4716B" w14:textId="77777777" w:rsidR="00F173C1" w:rsidRDefault="00165D0F">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1BDFC381" w14:textId="77777777" w:rsidR="00F173C1" w:rsidRDefault="00165D0F">
      <w:pPr>
        <w:numPr>
          <w:ilvl w:val="1"/>
          <w:numId w:val="17"/>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725BF717" w14:textId="77777777" w:rsidR="00F173C1" w:rsidRDefault="00165D0F">
      <w:pPr>
        <w:numPr>
          <w:ilvl w:val="1"/>
          <w:numId w:val="17"/>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4D231548" w14:textId="77777777" w:rsidR="00F173C1" w:rsidRDefault="00165D0F">
      <w:pPr>
        <w:numPr>
          <w:ilvl w:val="1"/>
          <w:numId w:val="17"/>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55F44299" w14:textId="77777777" w:rsidR="00F173C1" w:rsidRDefault="00F173C1">
      <w:pPr>
        <w:rPr>
          <w:sz w:val="20"/>
          <w:szCs w:val="18"/>
        </w:rPr>
      </w:pPr>
    </w:p>
    <w:p w14:paraId="16ABC073" w14:textId="77777777" w:rsidR="00F173C1" w:rsidRDefault="00165D0F">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5602BF96" w14:textId="77777777" w:rsidR="00F173C1" w:rsidRDefault="00165D0F">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F173C1" w14:paraId="47C8501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7CC618" w14:textId="77777777" w:rsidR="00F173C1" w:rsidRDefault="00165D0F">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F173C1" w14:paraId="329FF035"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B4BC12" w14:textId="77777777" w:rsidR="00F173C1" w:rsidRDefault="00165D0F">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F173C1" w14:paraId="68EB974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CEE9C9" w14:textId="77777777" w:rsidR="00F173C1" w:rsidRDefault="00165D0F">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F173C1" w14:paraId="554E843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16DDFA" w14:textId="77777777" w:rsidR="00F173C1" w:rsidRDefault="00165D0F">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F173C1" w14:paraId="1769AAD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339F0E" w14:textId="77777777" w:rsidR="00F173C1" w:rsidRDefault="00165D0F">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F173C1" w14:paraId="5F422523"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CBA9E9" w14:textId="77777777" w:rsidR="00F173C1" w:rsidRDefault="00165D0F">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F173C1" w14:paraId="5CF7AD93"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979339" w14:textId="77777777" w:rsidR="00F173C1" w:rsidRDefault="00165D0F">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F173C1" w14:paraId="11184589"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CABF43" w14:textId="77777777" w:rsidR="00F173C1" w:rsidRDefault="00165D0F">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F173C1" w14:paraId="35B64C6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30443A" w14:textId="77777777" w:rsidR="00F173C1" w:rsidRDefault="00165D0F">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F173C1" w14:paraId="14BA4B0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9DAB1D" w14:textId="77777777" w:rsidR="00F173C1" w:rsidRDefault="00165D0F">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49DC4C8A" w14:textId="77777777" w:rsidR="00F173C1" w:rsidRDefault="00165D0F">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2371288B" w14:textId="77777777" w:rsidR="00F173C1" w:rsidRDefault="00165D0F">
      <w:pPr>
        <w:numPr>
          <w:ilvl w:val="2"/>
          <w:numId w:val="22"/>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t>Differential L1-RSRP #2~#N/current beam is determined based on the difference between measured L1-RSRP corresponding to the CRI/SSBRI #2~#N/current beam and the measured L1-RSRP corresponding to CRI/SSBRI #1</w:t>
      </w:r>
    </w:p>
    <w:p w14:paraId="472D313D" w14:textId="77777777" w:rsidR="00F173C1" w:rsidRDefault="00165D0F">
      <w:pPr>
        <w:numPr>
          <w:ilvl w:val="3"/>
          <w:numId w:val="22"/>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2BC6DBB6" w14:textId="77777777" w:rsidR="00F173C1" w:rsidRDefault="00165D0F">
      <w:pPr>
        <w:numPr>
          <w:ilvl w:val="3"/>
          <w:numId w:val="22"/>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06E793D6" w14:textId="77777777" w:rsidR="00F173C1" w:rsidRDefault="00165D0F">
      <w:pPr>
        <w:numPr>
          <w:ilvl w:val="2"/>
          <w:numId w:val="22"/>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7D1F2D7D" w14:textId="77777777" w:rsidR="00F173C1" w:rsidRDefault="00165D0F">
      <w:pPr>
        <w:numPr>
          <w:ilvl w:val="2"/>
          <w:numId w:val="22"/>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30210FD1" w14:textId="77777777" w:rsidR="00F173C1" w:rsidRDefault="00F173C1">
      <w:pPr>
        <w:rPr>
          <w:sz w:val="20"/>
          <w:szCs w:val="18"/>
        </w:rPr>
      </w:pPr>
    </w:p>
    <w:p w14:paraId="7F68A50E" w14:textId="77777777" w:rsidR="00F173C1" w:rsidRDefault="00165D0F">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6C910C02" w14:textId="77777777" w:rsidR="00F173C1" w:rsidRDefault="00165D0F">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1386A795" w14:textId="77777777" w:rsidR="00F173C1" w:rsidRDefault="00165D0F">
      <w:pPr>
        <w:pStyle w:val="ListParagraph"/>
        <w:numPr>
          <w:ilvl w:val="0"/>
          <w:numId w:val="18"/>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proofErr w:type="spellStart"/>
      <w:r>
        <w:rPr>
          <w:i/>
          <w:sz w:val="20"/>
          <w:szCs w:val="18"/>
        </w:rPr>
        <w:t>reportResourceRequest</w:t>
      </w:r>
      <w:proofErr w:type="spellEnd"/>
      <w:r>
        <w:rPr>
          <w:i/>
          <w:sz w:val="20"/>
          <w:szCs w:val="18"/>
        </w:rPr>
        <w:t>-UEIBR</w:t>
      </w:r>
      <w:r>
        <w:rPr>
          <w:sz w:val="20"/>
          <w:szCs w:val="18"/>
        </w:rPr>
        <w:t>, corresponding to the one-bit indication in the first PUCCH channel</w:t>
      </w:r>
    </w:p>
    <w:p w14:paraId="2FD7C689" w14:textId="77777777" w:rsidR="00F173C1" w:rsidRDefault="00165D0F">
      <w:pPr>
        <w:pStyle w:val="ListParagraph"/>
        <w:numPr>
          <w:ilvl w:val="1"/>
          <w:numId w:val="18"/>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03E85395" w14:textId="77777777" w:rsidR="00F173C1" w:rsidRDefault="00165D0F">
      <w:pPr>
        <w:pStyle w:val="ListParagraph"/>
        <w:numPr>
          <w:ilvl w:val="2"/>
          <w:numId w:val="18"/>
        </w:numPr>
        <w:shd w:val="clear" w:color="auto" w:fill="FFFFFF"/>
        <w:adjustRightInd w:val="0"/>
        <w:snapToGrid w:val="0"/>
        <w:spacing w:after="0" w:line="240" w:lineRule="auto"/>
        <w:jc w:val="both"/>
        <w:rPr>
          <w:sz w:val="20"/>
          <w:szCs w:val="18"/>
        </w:rPr>
      </w:pPr>
      <w:r>
        <w:rPr>
          <w:sz w:val="20"/>
          <w:szCs w:val="18"/>
        </w:rPr>
        <w:t>Note: The detailed signaling is up to RAN2.</w:t>
      </w:r>
    </w:p>
    <w:p w14:paraId="02DB3E7E" w14:textId="77777777" w:rsidR="00F173C1" w:rsidRDefault="00165D0F">
      <w:pPr>
        <w:pStyle w:val="ListParagraph"/>
        <w:numPr>
          <w:ilvl w:val="0"/>
          <w:numId w:val="18"/>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ModeA</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2FF92691" w14:textId="77777777" w:rsidR="00F173C1" w:rsidRDefault="00165D0F">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04494466" w14:textId="77777777" w:rsidR="00F173C1" w:rsidRDefault="00165D0F">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09D1BE9F" w14:textId="77777777" w:rsidR="00F173C1" w:rsidRDefault="00165D0F">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lastRenderedPageBreak/>
        <w:t>The dedicated RRC parameter at least comprises the following:</w:t>
      </w:r>
    </w:p>
    <w:p w14:paraId="4E8A8AC4" w14:textId="77777777" w:rsidR="00F173C1" w:rsidRDefault="00165D0F">
      <w:pPr>
        <w:pStyle w:val="ListParagraph"/>
        <w:numPr>
          <w:ilvl w:val="2"/>
          <w:numId w:val="18"/>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33FA531A" w14:textId="77777777" w:rsidR="00F173C1" w:rsidRDefault="00165D0F">
      <w:pPr>
        <w:pStyle w:val="ListParagraph"/>
        <w:numPr>
          <w:ilvl w:val="2"/>
          <w:numId w:val="18"/>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r>
        <w:rPr>
          <w:i/>
          <w:sz w:val="20"/>
          <w:szCs w:val="18"/>
        </w:rPr>
        <w:t xml:space="preserve"> </w:t>
      </w:r>
    </w:p>
    <w:p w14:paraId="2552D461" w14:textId="77777777" w:rsidR="00F173C1" w:rsidRDefault="00165D0F">
      <w:pPr>
        <w:pStyle w:val="ListParagraph"/>
        <w:numPr>
          <w:ilvl w:val="0"/>
          <w:numId w:val="18"/>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75AA4F19" w14:textId="77777777" w:rsidR="00F173C1" w:rsidRDefault="00F173C1">
      <w:pPr>
        <w:rPr>
          <w:sz w:val="20"/>
          <w:szCs w:val="18"/>
        </w:rPr>
      </w:pPr>
    </w:p>
    <w:p w14:paraId="21A96553" w14:textId="77777777" w:rsidR="00F173C1" w:rsidRDefault="00165D0F">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7AA0E290" w14:textId="77777777" w:rsidR="00F173C1" w:rsidRDefault="00165D0F">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09209E1C" w14:textId="77777777" w:rsidR="00F173C1" w:rsidRDefault="00165D0F">
      <w:pPr>
        <w:pStyle w:val="ListParagraph"/>
        <w:numPr>
          <w:ilvl w:val="0"/>
          <w:numId w:val="18"/>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proofErr w:type="spellStart"/>
      <w:r>
        <w:rPr>
          <w:i/>
          <w:iCs/>
          <w:sz w:val="20"/>
          <w:szCs w:val="18"/>
        </w:rPr>
        <w:t>reportNotification</w:t>
      </w:r>
      <w:proofErr w:type="spellEnd"/>
      <w:r>
        <w:rPr>
          <w:i/>
          <w:iCs/>
          <w:sz w:val="20"/>
          <w:szCs w:val="18"/>
        </w:rPr>
        <w:t>-UEIBR</w:t>
      </w:r>
      <w:r>
        <w:rPr>
          <w:sz w:val="20"/>
          <w:szCs w:val="18"/>
        </w:rPr>
        <w:t>, corresponding to the one-bit indication in the first PUCCH channel</w:t>
      </w:r>
    </w:p>
    <w:p w14:paraId="435E4BF3" w14:textId="77777777" w:rsidR="00F173C1" w:rsidRDefault="00165D0F">
      <w:pPr>
        <w:pStyle w:val="ListParagraph"/>
        <w:numPr>
          <w:ilvl w:val="1"/>
          <w:numId w:val="18"/>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13947076" w14:textId="77777777" w:rsidR="00F173C1" w:rsidRDefault="00165D0F">
      <w:pPr>
        <w:pStyle w:val="ListParagraph"/>
        <w:numPr>
          <w:ilvl w:val="2"/>
          <w:numId w:val="18"/>
        </w:numPr>
        <w:shd w:val="clear" w:color="auto" w:fill="FFFFFF"/>
        <w:adjustRightInd w:val="0"/>
        <w:snapToGrid w:val="0"/>
        <w:spacing w:after="0" w:line="240" w:lineRule="auto"/>
        <w:jc w:val="both"/>
        <w:rPr>
          <w:sz w:val="20"/>
          <w:szCs w:val="18"/>
        </w:rPr>
      </w:pPr>
      <w:r>
        <w:rPr>
          <w:sz w:val="20"/>
          <w:szCs w:val="18"/>
        </w:rPr>
        <w:t>Note: The detailed signaling is up to RAN2.</w:t>
      </w:r>
    </w:p>
    <w:p w14:paraId="40AB27C6" w14:textId="77777777" w:rsidR="00F173C1" w:rsidRDefault="00165D0F">
      <w:pPr>
        <w:pStyle w:val="ListParagraph"/>
        <w:numPr>
          <w:ilvl w:val="0"/>
          <w:numId w:val="18"/>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ModeB</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0121A6A8" w14:textId="77777777" w:rsidR="00F173C1" w:rsidRDefault="00165D0F">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030338B4" w14:textId="77777777" w:rsidR="00F173C1" w:rsidRDefault="00165D0F">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2DA2F150" w14:textId="77777777" w:rsidR="00F173C1" w:rsidRDefault="00165D0F">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5F105792" w14:textId="77777777" w:rsidR="00F173C1" w:rsidRDefault="00165D0F">
      <w:pPr>
        <w:pStyle w:val="ListParagraph"/>
        <w:numPr>
          <w:ilvl w:val="2"/>
          <w:numId w:val="18"/>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10FC74DD" w14:textId="77777777" w:rsidR="00F173C1" w:rsidRDefault="00165D0F">
      <w:pPr>
        <w:pStyle w:val="ListParagraph"/>
        <w:numPr>
          <w:ilvl w:val="2"/>
          <w:numId w:val="18"/>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p>
    <w:p w14:paraId="401C04F9" w14:textId="77777777" w:rsidR="00F173C1" w:rsidRDefault="00165D0F">
      <w:pPr>
        <w:pStyle w:val="ListParagraph"/>
        <w:numPr>
          <w:ilvl w:val="0"/>
          <w:numId w:val="18"/>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0DF79143" w14:textId="77777777" w:rsidR="00F173C1" w:rsidRDefault="00F173C1">
      <w:pPr>
        <w:rPr>
          <w:sz w:val="20"/>
          <w:szCs w:val="18"/>
        </w:rPr>
      </w:pPr>
    </w:p>
    <w:p w14:paraId="6D8C71C8" w14:textId="77777777" w:rsidR="00F173C1" w:rsidRDefault="00165D0F">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3FF5F992" w14:textId="77777777" w:rsidR="00F173C1" w:rsidRDefault="00165D0F">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5A742FE0" w14:textId="77777777" w:rsidR="00F173C1" w:rsidRDefault="00165D0F">
      <w:pPr>
        <w:numPr>
          <w:ilvl w:val="0"/>
          <w:numId w:val="14"/>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365D9C69" w14:textId="77777777" w:rsidR="00F173C1" w:rsidRDefault="00165D0F">
      <w:pPr>
        <w:numPr>
          <w:ilvl w:val="1"/>
          <w:numId w:val="14"/>
        </w:numPr>
        <w:tabs>
          <w:tab w:val="left" w:pos="720"/>
        </w:tabs>
        <w:adjustRightInd w:val="0"/>
        <w:snapToGrid w:val="0"/>
        <w:jc w:val="both"/>
        <w:rPr>
          <w:color w:val="000000"/>
          <w:sz w:val="20"/>
          <w:szCs w:val="18"/>
        </w:rPr>
      </w:pPr>
      <w:r>
        <w:rPr>
          <w:color w:val="000000"/>
          <w:sz w:val="20"/>
          <w:szCs w:val="18"/>
        </w:rPr>
        <w:t>FFS: DCI format 0_3</w:t>
      </w:r>
    </w:p>
    <w:p w14:paraId="40464189" w14:textId="77777777" w:rsidR="00F173C1" w:rsidRDefault="00165D0F">
      <w:pPr>
        <w:numPr>
          <w:ilvl w:val="0"/>
          <w:numId w:val="14"/>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624CF2FE" w14:textId="77777777" w:rsidR="00F173C1" w:rsidRDefault="00165D0F">
      <w:pPr>
        <w:numPr>
          <w:ilvl w:val="1"/>
          <w:numId w:val="14"/>
        </w:numPr>
        <w:tabs>
          <w:tab w:val="left" w:pos="720"/>
        </w:tabs>
        <w:adjustRightInd w:val="0"/>
        <w:snapToGrid w:val="0"/>
        <w:jc w:val="both"/>
        <w:rPr>
          <w:color w:val="000000"/>
          <w:sz w:val="20"/>
          <w:szCs w:val="18"/>
        </w:rPr>
      </w:pPr>
      <w:r>
        <w:rPr>
          <w:color w:val="000000"/>
          <w:sz w:val="20"/>
          <w:szCs w:val="18"/>
        </w:rPr>
        <w:t>FFS: DCI format 0_3</w:t>
      </w:r>
    </w:p>
    <w:p w14:paraId="3D12EC64" w14:textId="77777777" w:rsidR="00F173C1" w:rsidRDefault="00165D0F">
      <w:pPr>
        <w:numPr>
          <w:ilvl w:val="0"/>
          <w:numId w:val="14"/>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1A03844F" w14:textId="77777777" w:rsidR="00F173C1" w:rsidRDefault="00F173C1">
      <w:pPr>
        <w:rPr>
          <w:sz w:val="20"/>
          <w:szCs w:val="18"/>
        </w:rPr>
      </w:pPr>
    </w:p>
    <w:p w14:paraId="13F78539" w14:textId="77777777" w:rsidR="00F173C1" w:rsidRDefault="00165D0F">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19BE89DE" w14:textId="77777777" w:rsidR="00F173C1" w:rsidRDefault="00165D0F">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Mode-A, there is no RAN1 consensus on additionally supporting that the DCI format in Step-2 comprises DL-grant DCI format, and the second channel in Step-3 is PUCCH.</w:t>
      </w:r>
    </w:p>
    <w:p w14:paraId="3DBBB8EE" w14:textId="77777777" w:rsidR="00F173C1" w:rsidRDefault="00F173C1">
      <w:pPr>
        <w:rPr>
          <w:sz w:val="20"/>
          <w:szCs w:val="18"/>
        </w:rPr>
      </w:pPr>
    </w:p>
    <w:p w14:paraId="65B24D8A" w14:textId="77777777" w:rsidR="00F173C1" w:rsidRDefault="00165D0F">
      <w:pPr>
        <w:rPr>
          <w:b/>
          <w:bCs/>
          <w:sz w:val="20"/>
          <w:szCs w:val="18"/>
        </w:rPr>
      </w:pPr>
      <w:r>
        <w:rPr>
          <w:b/>
          <w:bCs/>
          <w:sz w:val="20"/>
          <w:szCs w:val="18"/>
          <w:highlight w:val="green"/>
          <w:lang w:eastAsia="zh-CN"/>
        </w:rPr>
        <w:t xml:space="preserve">[118] </w:t>
      </w:r>
      <w:r>
        <w:rPr>
          <w:b/>
          <w:bCs/>
          <w:sz w:val="20"/>
          <w:szCs w:val="18"/>
          <w:highlight w:val="green"/>
        </w:rPr>
        <w:t>Agreement</w:t>
      </w:r>
    </w:p>
    <w:p w14:paraId="04558120" w14:textId="77777777" w:rsidR="00F173C1" w:rsidRDefault="00165D0F">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5F4761DE" w14:textId="77777777" w:rsidR="00F173C1" w:rsidRDefault="00165D0F">
      <w:pPr>
        <w:pStyle w:val="ListParagraph"/>
        <w:numPr>
          <w:ilvl w:val="0"/>
          <w:numId w:val="23"/>
        </w:numPr>
        <w:shd w:val="clear" w:color="auto" w:fill="FFFFFF"/>
        <w:adjustRightInd w:val="0"/>
        <w:snapToGrid w:val="0"/>
        <w:spacing w:after="0" w:line="257" w:lineRule="auto"/>
        <w:rPr>
          <w:sz w:val="20"/>
          <w:szCs w:val="18"/>
        </w:rPr>
      </w:pPr>
      <w:r>
        <w:rPr>
          <w:sz w:val="20"/>
          <w:szCs w:val="18"/>
        </w:rPr>
        <w:t>FFS: additional candidate value(s) of {5, 6, 7, 8}</w:t>
      </w:r>
    </w:p>
    <w:p w14:paraId="50827929" w14:textId="77777777" w:rsidR="00F173C1" w:rsidRDefault="00165D0F">
      <w:pPr>
        <w:pStyle w:val="ListParagraph"/>
        <w:numPr>
          <w:ilvl w:val="0"/>
          <w:numId w:val="23"/>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386EE8DF" w14:textId="77777777" w:rsidR="00F173C1" w:rsidRDefault="00F173C1">
      <w:pPr>
        <w:rPr>
          <w:sz w:val="20"/>
          <w:szCs w:val="18"/>
        </w:rPr>
      </w:pPr>
    </w:p>
    <w:p w14:paraId="11E877B9" w14:textId="77777777" w:rsidR="00F173C1" w:rsidRDefault="00165D0F">
      <w:pPr>
        <w:rPr>
          <w:b/>
          <w:bCs/>
          <w:sz w:val="20"/>
          <w:szCs w:val="18"/>
        </w:rPr>
      </w:pPr>
      <w:r>
        <w:rPr>
          <w:b/>
          <w:bCs/>
          <w:sz w:val="20"/>
          <w:szCs w:val="18"/>
          <w:highlight w:val="green"/>
          <w:lang w:eastAsia="zh-CN"/>
        </w:rPr>
        <w:t xml:space="preserve">[118] </w:t>
      </w:r>
      <w:r>
        <w:rPr>
          <w:b/>
          <w:bCs/>
          <w:sz w:val="20"/>
          <w:szCs w:val="18"/>
          <w:highlight w:val="green"/>
        </w:rPr>
        <w:t>Agreement</w:t>
      </w:r>
    </w:p>
    <w:p w14:paraId="1E45BD57" w14:textId="77777777" w:rsidR="00F173C1" w:rsidRDefault="00165D0F">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747D70DE" w14:textId="77777777" w:rsidR="00F173C1" w:rsidRDefault="00165D0F">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0B5FF2AE" w14:textId="77777777" w:rsidR="00F173C1" w:rsidRDefault="00165D0F">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7AEDC49D" w14:textId="77777777" w:rsidR="00F173C1" w:rsidRDefault="00165D0F">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0E9CBF36" w14:textId="77777777" w:rsidR="00F173C1" w:rsidRDefault="00165D0F">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2E603DFB" w14:textId="77777777" w:rsidR="00F173C1" w:rsidRDefault="00165D0F">
      <w:pPr>
        <w:rPr>
          <w:sz w:val="20"/>
          <w:szCs w:val="18"/>
        </w:rPr>
      </w:pPr>
      <w:r>
        <w:rPr>
          <w:sz w:val="20"/>
          <w:szCs w:val="18"/>
        </w:rPr>
        <w:lastRenderedPageBreak/>
        <w:t xml:space="preserve">Note: If there is no consensus in RAN1 on one of Options 1/2/3, Option 4 will be taken. </w:t>
      </w:r>
    </w:p>
    <w:p w14:paraId="3D3684F9" w14:textId="77777777" w:rsidR="00F173C1" w:rsidRDefault="00F173C1">
      <w:pPr>
        <w:rPr>
          <w:sz w:val="20"/>
          <w:szCs w:val="18"/>
        </w:rPr>
      </w:pPr>
    </w:p>
    <w:p w14:paraId="6F982689" w14:textId="77777777" w:rsidR="00F173C1" w:rsidRDefault="00165D0F">
      <w:pPr>
        <w:rPr>
          <w:b/>
          <w:bCs/>
          <w:sz w:val="20"/>
          <w:szCs w:val="18"/>
        </w:rPr>
      </w:pPr>
      <w:r>
        <w:rPr>
          <w:b/>
          <w:bCs/>
          <w:sz w:val="20"/>
          <w:szCs w:val="18"/>
          <w:highlight w:val="green"/>
          <w:lang w:eastAsia="zh-CN"/>
        </w:rPr>
        <w:t xml:space="preserve">[118] </w:t>
      </w:r>
      <w:r>
        <w:rPr>
          <w:b/>
          <w:bCs/>
          <w:sz w:val="20"/>
          <w:szCs w:val="18"/>
          <w:highlight w:val="green"/>
        </w:rPr>
        <w:t>Agreement</w:t>
      </w:r>
    </w:p>
    <w:p w14:paraId="3B0B4D0E" w14:textId="77777777" w:rsidR="00F173C1" w:rsidRDefault="00165D0F">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3B97F285" w14:textId="77777777" w:rsidR="00F173C1" w:rsidRDefault="00165D0F">
      <w:pPr>
        <w:numPr>
          <w:ilvl w:val="0"/>
          <w:numId w:val="14"/>
        </w:numPr>
        <w:tabs>
          <w:tab w:val="left" w:pos="720"/>
        </w:tabs>
        <w:adjustRightInd w:val="0"/>
        <w:snapToGrid w:val="0"/>
        <w:jc w:val="both"/>
        <w:rPr>
          <w:sz w:val="20"/>
          <w:szCs w:val="18"/>
        </w:rPr>
      </w:pPr>
      <w:r>
        <w:rPr>
          <w:sz w:val="20"/>
          <w:szCs w:val="18"/>
        </w:rPr>
        <w:t>Option-1: The same Type-1 CG PUSCH can carry UL-SCH and the beam report.</w:t>
      </w:r>
    </w:p>
    <w:p w14:paraId="4F3FA963" w14:textId="77777777" w:rsidR="00F173C1" w:rsidRDefault="00165D0F">
      <w:pPr>
        <w:numPr>
          <w:ilvl w:val="0"/>
          <w:numId w:val="14"/>
        </w:numPr>
        <w:tabs>
          <w:tab w:val="left" w:pos="720"/>
        </w:tabs>
        <w:adjustRightInd w:val="0"/>
        <w:snapToGrid w:val="0"/>
        <w:jc w:val="both"/>
        <w:rPr>
          <w:sz w:val="20"/>
          <w:szCs w:val="18"/>
        </w:rPr>
      </w:pPr>
      <w:r>
        <w:rPr>
          <w:sz w:val="20"/>
          <w:szCs w:val="18"/>
        </w:rPr>
        <w:t>Option-2: The Type-1 CG PUSCH is a dedicated type-1 CG PUSCH for carrying the beam report</w:t>
      </w:r>
    </w:p>
    <w:p w14:paraId="58522955" w14:textId="77777777" w:rsidR="00F173C1" w:rsidRDefault="00165D0F">
      <w:pPr>
        <w:numPr>
          <w:ilvl w:val="1"/>
          <w:numId w:val="14"/>
        </w:numPr>
        <w:tabs>
          <w:tab w:val="left" w:pos="720"/>
        </w:tabs>
        <w:adjustRightInd w:val="0"/>
        <w:snapToGrid w:val="0"/>
        <w:jc w:val="both"/>
        <w:rPr>
          <w:sz w:val="20"/>
          <w:szCs w:val="18"/>
        </w:rPr>
      </w:pPr>
      <w:r>
        <w:rPr>
          <w:sz w:val="20"/>
          <w:szCs w:val="18"/>
        </w:rPr>
        <w:t>Note: This PUSCH can NOT carry UL-SCH. This PUSCH can NOT carry any other UCI.</w:t>
      </w:r>
    </w:p>
    <w:p w14:paraId="63089112" w14:textId="77777777" w:rsidR="00F173C1" w:rsidRDefault="00F173C1">
      <w:pPr>
        <w:rPr>
          <w:sz w:val="20"/>
          <w:szCs w:val="18"/>
        </w:rPr>
      </w:pPr>
    </w:p>
    <w:p w14:paraId="5AB24EA8" w14:textId="77777777" w:rsidR="00F173C1" w:rsidRDefault="00165D0F">
      <w:pPr>
        <w:rPr>
          <w:b/>
          <w:bCs/>
          <w:sz w:val="20"/>
          <w:szCs w:val="18"/>
        </w:rPr>
      </w:pPr>
      <w:r>
        <w:rPr>
          <w:b/>
          <w:bCs/>
          <w:sz w:val="20"/>
          <w:szCs w:val="18"/>
          <w:highlight w:val="green"/>
          <w:lang w:eastAsia="zh-CN"/>
        </w:rPr>
        <w:t xml:space="preserve">[118] </w:t>
      </w:r>
      <w:r>
        <w:rPr>
          <w:b/>
          <w:bCs/>
          <w:sz w:val="20"/>
          <w:szCs w:val="18"/>
          <w:highlight w:val="green"/>
        </w:rPr>
        <w:t>Agreement</w:t>
      </w:r>
    </w:p>
    <w:p w14:paraId="05806B2F" w14:textId="77777777" w:rsidR="00F173C1" w:rsidRDefault="00165D0F">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2A9CAFFC" w14:textId="77777777" w:rsidR="00F173C1" w:rsidRDefault="00F173C1">
      <w:pPr>
        <w:rPr>
          <w:sz w:val="20"/>
          <w:szCs w:val="18"/>
        </w:rPr>
      </w:pPr>
    </w:p>
    <w:p w14:paraId="58181C14" w14:textId="77777777" w:rsidR="00F173C1" w:rsidRDefault="00165D0F">
      <w:pPr>
        <w:rPr>
          <w:b/>
          <w:bCs/>
          <w:sz w:val="20"/>
          <w:szCs w:val="18"/>
        </w:rPr>
      </w:pPr>
      <w:r>
        <w:rPr>
          <w:b/>
          <w:bCs/>
          <w:sz w:val="20"/>
          <w:szCs w:val="18"/>
          <w:highlight w:val="green"/>
          <w:lang w:eastAsia="zh-CN"/>
        </w:rPr>
        <w:t xml:space="preserve">[118] </w:t>
      </w:r>
      <w:r>
        <w:rPr>
          <w:b/>
          <w:bCs/>
          <w:sz w:val="20"/>
          <w:szCs w:val="18"/>
          <w:highlight w:val="green"/>
        </w:rPr>
        <w:t>Agreement</w:t>
      </w:r>
    </w:p>
    <w:p w14:paraId="2FFA1AAF" w14:textId="77777777" w:rsidR="00F173C1" w:rsidRDefault="00165D0F">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28DE893C" w14:textId="77777777" w:rsidR="00F173C1" w:rsidRDefault="00165D0F">
      <w:pPr>
        <w:numPr>
          <w:ilvl w:val="0"/>
          <w:numId w:val="14"/>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7C439E95" w14:textId="77777777" w:rsidR="00F173C1" w:rsidRDefault="00165D0F">
      <w:pPr>
        <w:numPr>
          <w:ilvl w:val="1"/>
          <w:numId w:val="14"/>
        </w:numPr>
        <w:snapToGrid w:val="0"/>
        <w:jc w:val="both"/>
        <w:rPr>
          <w:sz w:val="20"/>
          <w:szCs w:val="18"/>
        </w:rPr>
      </w:pPr>
      <w:r>
        <w:rPr>
          <w:sz w:val="20"/>
          <w:szCs w:val="18"/>
        </w:rPr>
        <w:t>Option-1A: Same periodicity between first PUCCH resource and pre-configured resource for second UL channel.</w:t>
      </w:r>
    </w:p>
    <w:p w14:paraId="4927A786" w14:textId="77777777" w:rsidR="00F173C1" w:rsidRDefault="00165D0F">
      <w:pPr>
        <w:numPr>
          <w:ilvl w:val="1"/>
          <w:numId w:val="14"/>
        </w:numPr>
        <w:snapToGrid w:val="0"/>
        <w:jc w:val="both"/>
        <w:rPr>
          <w:sz w:val="20"/>
          <w:szCs w:val="18"/>
        </w:rPr>
      </w:pPr>
      <w:r>
        <w:rPr>
          <w:sz w:val="20"/>
          <w:szCs w:val="18"/>
        </w:rPr>
        <w:t>Option-1B: No restriction in terms of periodicity.</w:t>
      </w:r>
    </w:p>
    <w:p w14:paraId="1152A104" w14:textId="77777777" w:rsidR="00F173C1" w:rsidRDefault="00165D0F">
      <w:pPr>
        <w:numPr>
          <w:ilvl w:val="0"/>
          <w:numId w:val="14"/>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29F7C80F" w14:textId="77777777" w:rsidR="00F173C1" w:rsidRDefault="00F173C1">
      <w:pPr>
        <w:rPr>
          <w:sz w:val="20"/>
          <w:szCs w:val="18"/>
        </w:rPr>
      </w:pPr>
    </w:p>
    <w:p w14:paraId="21C2A45E" w14:textId="77777777" w:rsidR="00F173C1" w:rsidRDefault="00165D0F">
      <w:pPr>
        <w:rPr>
          <w:b/>
          <w:bCs/>
          <w:sz w:val="20"/>
          <w:szCs w:val="18"/>
        </w:rPr>
      </w:pPr>
      <w:r>
        <w:rPr>
          <w:b/>
          <w:bCs/>
          <w:sz w:val="20"/>
          <w:szCs w:val="18"/>
          <w:highlight w:val="green"/>
          <w:lang w:eastAsia="zh-CN"/>
        </w:rPr>
        <w:t xml:space="preserve">[118] </w:t>
      </w:r>
      <w:r>
        <w:rPr>
          <w:b/>
          <w:bCs/>
          <w:sz w:val="20"/>
          <w:szCs w:val="18"/>
          <w:highlight w:val="green"/>
        </w:rPr>
        <w:t>Agreement</w:t>
      </w:r>
    </w:p>
    <w:p w14:paraId="43287779" w14:textId="77777777" w:rsidR="00F173C1" w:rsidRDefault="00165D0F">
      <w:pPr>
        <w:shd w:val="clear" w:color="auto" w:fill="FFFFFF"/>
        <w:adjustRightInd w:val="0"/>
        <w:snapToGrid w:val="0"/>
        <w:rPr>
          <w:rFonts w:eastAsia="宋体"/>
          <w:sz w:val="20"/>
          <w:szCs w:val="18"/>
        </w:rPr>
      </w:pPr>
      <w:r>
        <w:rPr>
          <w:rFonts w:eastAsia="宋体"/>
          <w:color w:val="000000"/>
          <w:sz w:val="20"/>
          <w:szCs w:val="18"/>
        </w:rPr>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027C482F" w14:textId="77777777" w:rsidR="00F173C1" w:rsidRDefault="00165D0F">
      <w:pPr>
        <w:pStyle w:val="ListParagraph"/>
        <w:numPr>
          <w:ilvl w:val="0"/>
          <w:numId w:val="18"/>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74E9E3C6" w14:textId="77777777" w:rsidR="00F173C1" w:rsidRDefault="00165D0F">
      <w:pPr>
        <w:pStyle w:val="ListParagraph"/>
        <w:numPr>
          <w:ilvl w:val="0"/>
          <w:numId w:val="18"/>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4BD425AE" w14:textId="77777777" w:rsidR="00F173C1" w:rsidRDefault="00165D0F">
      <w:pPr>
        <w:pStyle w:val="ListParagraph"/>
        <w:numPr>
          <w:ilvl w:val="0"/>
          <w:numId w:val="18"/>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24B673A2" w14:textId="77777777" w:rsidR="00F173C1" w:rsidRDefault="00F173C1">
      <w:pPr>
        <w:shd w:val="clear" w:color="auto" w:fill="FFFFFF"/>
        <w:adjustRightInd w:val="0"/>
        <w:snapToGrid w:val="0"/>
        <w:rPr>
          <w:rFonts w:eastAsia="宋体"/>
          <w:b/>
          <w:bCs/>
          <w:iCs/>
          <w:color w:val="000000"/>
          <w:sz w:val="20"/>
          <w:szCs w:val="18"/>
          <w:highlight w:val="yellow"/>
          <w:u w:val="single"/>
        </w:rPr>
      </w:pPr>
    </w:p>
    <w:p w14:paraId="067EC527" w14:textId="77777777" w:rsidR="00F173C1" w:rsidRDefault="00165D0F">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485E1E97" w14:textId="77777777" w:rsidR="00F173C1" w:rsidRDefault="00165D0F">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5DC87440" w14:textId="77777777" w:rsidR="00F173C1" w:rsidRDefault="00165D0F">
      <w:pPr>
        <w:numPr>
          <w:ilvl w:val="0"/>
          <w:numId w:val="18"/>
        </w:numPr>
        <w:adjustRightInd w:val="0"/>
        <w:snapToGrid w:val="0"/>
        <w:ind w:left="466" w:hanging="284"/>
        <w:jc w:val="both"/>
        <w:rPr>
          <w:sz w:val="20"/>
          <w:szCs w:val="18"/>
        </w:rPr>
      </w:pPr>
      <w:r>
        <w:rPr>
          <w:sz w:val="20"/>
          <w:szCs w:val="18"/>
        </w:rPr>
        <w:t>Event-1: Quality of the current beam is worse than a certain threshold.</w:t>
      </w:r>
    </w:p>
    <w:p w14:paraId="6E209C94" w14:textId="77777777" w:rsidR="00F173C1" w:rsidRDefault="00165D0F">
      <w:pPr>
        <w:numPr>
          <w:ilvl w:val="0"/>
          <w:numId w:val="18"/>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w:t>
      </w:r>
      <w:proofErr w:type="spellStart"/>
      <w:r>
        <w:rPr>
          <w:sz w:val="20"/>
          <w:szCs w:val="18"/>
        </w:rPr>
        <w:t>th</w:t>
      </w:r>
      <w:proofErr w:type="spellEnd"/>
      <w:r>
        <w:rPr>
          <w:sz w:val="20"/>
          <w:szCs w:val="18"/>
        </w:rPr>
        <w:t xml:space="preserve"> best quality.</w:t>
      </w:r>
    </w:p>
    <w:p w14:paraId="7423D818" w14:textId="77777777" w:rsidR="00F173C1" w:rsidRDefault="00165D0F">
      <w:pPr>
        <w:numPr>
          <w:ilvl w:val="1"/>
          <w:numId w:val="18"/>
        </w:numPr>
        <w:adjustRightInd w:val="0"/>
        <w:snapToGrid w:val="0"/>
        <w:jc w:val="both"/>
        <w:rPr>
          <w:sz w:val="20"/>
          <w:szCs w:val="18"/>
        </w:rPr>
      </w:pPr>
      <w:r>
        <w:rPr>
          <w:sz w:val="20"/>
          <w:szCs w:val="18"/>
        </w:rPr>
        <w:t xml:space="preserve">M is RRC configured with subjective to UE capability </w:t>
      </w:r>
      <w:proofErr w:type="spellStart"/>
      <w:r>
        <w:rPr>
          <w:sz w:val="20"/>
          <w:szCs w:val="18"/>
        </w:rPr>
        <w:t>signalling</w:t>
      </w:r>
      <w:proofErr w:type="spellEnd"/>
    </w:p>
    <w:p w14:paraId="1E25F400" w14:textId="77777777" w:rsidR="00F173C1" w:rsidRDefault="00165D0F">
      <w:pPr>
        <w:numPr>
          <w:ilvl w:val="2"/>
          <w:numId w:val="18"/>
        </w:numPr>
        <w:adjustRightInd w:val="0"/>
        <w:snapToGrid w:val="0"/>
        <w:jc w:val="both"/>
        <w:rPr>
          <w:sz w:val="20"/>
          <w:szCs w:val="18"/>
        </w:rPr>
      </w:pPr>
      <w:r>
        <w:rPr>
          <w:sz w:val="20"/>
          <w:szCs w:val="18"/>
        </w:rPr>
        <w:t xml:space="preserve">UE may only indicate a single candidate value or not support Event-7. </w:t>
      </w:r>
    </w:p>
    <w:p w14:paraId="310E7167" w14:textId="77777777" w:rsidR="00F173C1" w:rsidRDefault="00165D0F">
      <w:pPr>
        <w:numPr>
          <w:ilvl w:val="0"/>
          <w:numId w:val="18"/>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12214840" w14:textId="77777777" w:rsidR="00F173C1" w:rsidRDefault="00165D0F">
      <w:pPr>
        <w:numPr>
          <w:ilvl w:val="0"/>
          <w:numId w:val="18"/>
        </w:numPr>
        <w:adjustRightInd w:val="0"/>
        <w:snapToGrid w:val="0"/>
        <w:ind w:left="466" w:hanging="284"/>
        <w:jc w:val="both"/>
        <w:rPr>
          <w:sz w:val="20"/>
          <w:szCs w:val="18"/>
        </w:rPr>
      </w:pPr>
      <w:r>
        <w:rPr>
          <w:sz w:val="20"/>
          <w:szCs w:val="18"/>
        </w:rPr>
        <w:t>The additionally supported events will be lower priority compared to event 2.</w:t>
      </w:r>
    </w:p>
    <w:p w14:paraId="21DD6BD6" w14:textId="77777777" w:rsidR="00F173C1" w:rsidRDefault="00F173C1">
      <w:pPr>
        <w:shd w:val="clear" w:color="auto" w:fill="FFFFFF"/>
        <w:adjustRightInd w:val="0"/>
        <w:snapToGrid w:val="0"/>
        <w:rPr>
          <w:rFonts w:eastAsia="宋体"/>
          <w:b/>
          <w:bCs/>
          <w:iCs/>
          <w:color w:val="000000"/>
          <w:sz w:val="20"/>
          <w:szCs w:val="18"/>
          <w:highlight w:val="yellow"/>
          <w:u w:val="single"/>
        </w:rPr>
      </w:pPr>
    </w:p>
    <w:p w14:paraId="467EA724" w14:textId="77777777" w:rsidR="00F173C1" w:rsidRDefault="00165D0F">
      <w:pPr>
        <w:rPr>
          <w:b/>
          <w:bCs/>
          <w:sz w:val="20"/>
          <w:szCs w:val="18"/>
        </w:rPr>
      </w:pPr>
      <w:r>
        <w:rPr>
          <w:b/>
          <w:bCs/>
          <w:sz w:val="20"/>
          <w:szCs w:val="18"/>
          <w:highlight w:val="green"/>
          <w:lang w:eastAsia="zh-CN"/>
        </w:rPr>
        <w:t xml:space="preserve">[118] </w:t>
      </w:r>
      <w:r>
        <w:rPr>
          <w:b/>
          <w:bCs/>
          <w:sz w:val="20"/>
          <w:szCs w:val="18"/>
          <w:highlight w:val="green"/>
        </w:rPr>
        <w:t>Agreement</w:t>
      </w:r>
    </w:p>
    <w:p w14:paraId="03DEE4FA" w14:textId="77777777" w:rsidR="00F173C1" w:rsidRDefault="00165D0F">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1902F695" w14:textId="77777777" w:rsidR="00F173C1" w:rsidRDefault="00165D0F">
      <w:pPr>
        <w:numPr>
          <w:ilvl w:val="0"/>
          <w:numId w:val="39"/>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21BA689B" w14:textId="77777777" w:rsidR="00F173C1" w:rsidRDefault="00165D0F">
      <w:pPr>
        <w:pStyle w:val="ListParagraph"/>
        <w:numPr>
          <w:ilvl w:val="0"/>
          <w:numId w:val="39"/>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074BB7D0" w14:textId="77777777" w:rsidR="00F173C1" w:rsidRDefault="00165D0F">
      <w:pPr>
        <w:numPr>
          <w:ilvl w:val="0"/>
          <w:numId w:val="40"/>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lastRenderedPageBreak/>
        <w:t>Whether the PUCCH resource in the first PUCCH channel can be associated with multiple CSI report configurations for UE-initiated/event-driven beam reporting from one or multiple CC(s).</w:t>
      </w:r>
    </w:p>
    <w:p w14:paraId="7ED74E32" w14:textId="77777777" w:rsidR="00F173C1" w:rsidRDefault="00165D0F">
      <w:pPr>
        <w:numPr>
          <w:ilvl w:val="0"/>
          <w:numId w:val="41"/>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24DFD7BD" w14:textId="77777777" w:rsidR="00F173C1" w:rsidRDefault="00165D0F">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3A644600" w14:textId="77777777" w:rsidR="00F173C1" w:rsidRDefault="00165D0F">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33DE4DC2" w14:textId="77777777" w:rsidR="00F173C1" w:rsidRDefault="00165D0F">
      <w:pPr>
        <w:adjustRightInd w:val="0"/>
        <w:snapToGrid w:val="0"/>
        <w:rPr>
          <w:b/>
          <w:bCs/>
          <w:sz w:val="20"/>
          <w:szCs w:val="18"/>
          <w:highlight w:val="green"/>
          <w:lang w:eastAsia="zh-CN"/>
        </w:rPr>
      </w:pPr>
      <w:r>
        <w:rPr>
          <w:b/>
          <w:bCs/>
          <w:sz w:val="20"/>
          <w:szCs w:val="18"/>
          <w:highlight w:val="green"/>
          <w:lang w:eastAsia="zh-CN"/>
        </w:rPr>
        <w:t>[117] Agreement</w:t>
      </w:r>
    </w:p>
    <w:p w14:paraId="7259EA8F" w14:textId="77777777" w:rsidR="00F173C1" w:rsidRDefault="00165D0F">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7E885D0B" w14:textId="77777777" w:rsidR="00F173C1" w:rsidRDefault="00165D0F">
      <w:pPr>
        <w:numPr>
          <w:ilvl w:val="0"/>
          <w:numId w:val="18"/>
        </w:numPr>
        <w:snapToGrid w:val="0"/>
        <w:ind w:left="466" w:hanging="284"/>
        <w:jc w:val="both"/>
        <w:rPr>
          <w:sz w:val="20"/>
          <w:szCs w:val="20"/>
        </w:rPr>
      </w:pPr>
      <w:r>
        <w:rPr>
          <w:sz w:val="20"/>
          <w:szCs w:val="20"/>
        </w:rPr>
        <w:t xml:space="preserve">Option-3: N ≥ 1 beam(s) are reported in the report instance,  </w:t>
      </w:r>
    </w:p>
    <w:p w14:paraId="50665AD1" w14:textId="77777777" w:rsidR="00F173C1" w:rsidRDefault="00165D0F">
      <w:pPr>
        <w:numPr>
          <w:ilvl w:val="1"/>
          <w:numId w:val="18"/>
        </w:numPr>
        <w:snapToGrid w:val="0"/>
        <w:ind w:left="1334"/>
        <w:jc w:val="both"/>
        <w:rPr>
          <w:sz w:val="20"/>
          <w:szCs w:val="20"/>
        </w:rPr>
      </w:pPr>
      <w:r>
        <w:rPr>
          <w:sz w:val="20"/>
          <w:szCs w:val="20"/>
        </w:rPr>
        <w:t>At least one of N reported beam(s) should satisfy the condition of Event-2</w:t>
      </w:r>
    </w:p>
    <w:p w14:paraId="01B6EC74" w14:textId="77777777" w:rsidR="00F173C1" w:rsidRDefault="00165D0F">
      <w:pPr>
        <w:numPr>
          <w:ilvl w:val="1"/>
          <w:numId w:val="18"/>
        </w:numPr>
        <w:snapToGrid w:val="0"/>
        <w:ind w:left="1334"/>
        <w:jc w:val="both"/>
        <w:rPr>
          <w:sz w:val="20"/>
          <w:szCs w:val="20"/>
        </w:rPr>
      </w:pPr>
      <w:r>
        <w:rPr>
          <w:sz w:val="20"/>
          <w:szCs w:val="20"/>
        </w:rPr>
        <w:t xml:space="preserve">N is configured by </w:t>
      </w:r>
      <w:proofErr w:type="spellStart"/>
      <w:r>
        <w:rPr>
          <w:sz w:val="20"/>
          <w:szCs w:val="20"/>
        </w:rPr>
        <w:t>gNB</w:t>
      </w:r>
      <w:proofErr w:type="spellEnd"/>
    </w:p>
    <w:p w14:paraId="6199E086" w14:textId="77777777" w:rsidR="00F173C1" w:rsidRDefault="00165D0F">
      <w:pPr>
        <w:numPr>
          <w:ilvl w:val="2"/>
          <w:numId w:val="18"/>
        </w:numPr>
        <w:snapToGrid w:val="0"/>
        <w:ind w:left="1915" w:hanging="475"/>
        <w:jc w:val="both"/>
        <w:rPr>
          <w:sz w:val="20"/>
          <w:szCs w:val="20"/>
        </w:rPr>
      </w:pPr>
      <w:r>
        <w:rPr>
          <w:sz w:val="20"/>
          <w:szCs w:val="20"/>
        </w:rPr>
        <w:t xml:space="preserve">FFS: candidate value of ‘N’.  </w:t>
      </w:r>
    </w:p>
    <w:p w14:paraId="67477256" w14:textId="77777777" w:rsidR="00F173C1" w:rsidRDefault="00165D0F">
      <w:pPr>
        <w:numPr>
          <w:ilvl w:val="1"/>
          <w:numId w:val="18"/>
        </w:numPr>
        <w:snapToGrid w:val="0"/>
        <w:ind w:left="1334"/>
        <w:jc w:val="both"/>
        <w:rPr>
          <w:sz w:val="20"/>
          <w:szCs w:val="20"/>
        </w:rPr>
      </w:pPr>
      <w:r>
        <w:rPr>
          <w:sz w:val="20"/>
          <w:szCs w:val="20"/>
        </w:rPr>
        <w:t xml:space="preserve">FFS: RRC can enable or disable whether current beam is always reported in addition to the N beams </w:t>
      </w:r>
    </w:p>
    <w:p w14:paraId="3AFA2F2D" w14:textId="77777777" w:rsidR="00F173C1" w:rsidRDefault="00165D0F">
      <w:pPr>
        <w:numPr>
          <w:ilvl w:val="0"/>
          <w:numId w:val="18"/>
        </w:numPr>
        <w:snapToGrid w:val="0"/>
        <w:ind w:left="466" w:hanging="284"/>
        <w:jc w:val="both"/>
        <w:rPr>
          <w:sz w:val="20"/>
          <w:szCs w:val="20"/>
        </w:rPr>
      </w:pPr>
      <w:r>
        <w:rPr>
          <w:sz w:val="20"/>
          <w:szCs w:val="20"/>
        </w:rPr>
        <w:t xml:space="preserve">FFS: Option-1/1a/1b/2.  </w:t>
      </w:r>
    </w:p>
    <w:p w14:paraId="2AF09456" w14:textId="77777777" w:rsidR="00F173C1" w:rsidRDefault="00165D0F">
      <w:pPr>
        <w:numPr>
          <w:ilvl w:val="0"/>
          <w:numId w:val="18"/>
        </w:numPr>
        <w:snapToGrid w:val="0"/>
        <w:ind w:left="466" w:hanging="284"/>
        <w:jc w:val="both"/>
        <w:rPr>
          <w:sz w:val="20"/>
          <w:szCs w:val="20"/>
        </w:rPr>
      </w:pPr>
      <w:r>
        <w:rPr>
          <w:sz w:val="20"/>
          <w:szCs w:val="20"/>
        </w:rPr>
        <w:t>Above applies at least for the single CC case</w:t>
      </w:r>
    </w:p>
    <w:p w14:paraId="6A77698D" w14:textId="77777777" w:rsidR="00F173C1" w:rsidRDefault="00F173C1">
      <w:pPr>
        <w:rPr>
          <w:szCs w:val="20"/>
        </w:rPr>
      </w:pPr>
    </w:p>
    <w:p w14:paraId="02193CEA" w14:textId="77777777" w:rsidR="00F173C1" w:rsidRDefault="00165D0F">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1D4285B2" w14:textId="77777777" w:rsidR="00F173C1" w:rsidRDefault="00165D0F">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1C0FC959" w14:textId="77777777" w:rsidR="00F173C1" w:rsidRDefault="00165D0F">
      <w:pPr>
        <w:pStyle w:val="ListParagraph"/>
        <w:numPr>
          <w:ilvl w:val="0"/>
          <w:numId w:val="25"/>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24AC10FC" w14:textId="77777777" w:rsidR="00F173C1" w:rsidRDefault="00165D0F">
      <w:pPr>
        <w:pStyle w:val="ListParagraph"/>
        <w:numPr>
          <w:ilvl w:val="1"/>
          <w:numId w:val="25"/>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7814491E" w14:textId="77777777" w:rsidR="00F173C1" w:rsidRDefault="00165D0F">
      <w:pPr>
        <w:pStyle w:val="ListParagraph"/>
        <w:numPr>
          <w:ilvl w:val="0"/>
          <w:numId w:val="25"/>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3D45FF3B" w14:textId="77777777" w:rsidR="00F173C1" w:rsidRDefault="00165D0F">
      <w:pPr>
        <w:pStyle w:val="ListParagraph"/>
        <w:numPr>
          <w:ilvl w:val="1"/>
          <w:numId w:val="25"/>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415D5386" w14:textId="77777777" w:rsidR="00F173C1" w:rsidRDefault="00165D0F">
      <w:pPr>
        <w:pStyle w:val="ListParagraph"/>
        <w:numPr>
          <w:ilvl w:val="0"/>
          <w:numId w:val="25"/>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345A1465" w14:textId="77777777" w:rsidR="00F173C1" w:rsidRDefault="00165D0F">
      <w:pPr>
        <w:pStyle w:val="ListParagraph"/>
        <w:numPr>
          <w:ilvl w:val="0"/>
          <w:numId w:val="25"/>
        </w:numPr>
        <w:shd w:val="clear" w:color="auto" w:fill="FFFFFF"/>
        <w:snapToGrid w:val="0"/>
        <w:spacing w:after="0" w:line="240" w:lineRule="auto"/>
        <w:rPr>
          <w:sz w:val="20"/>
          <w:szCs w:val="20"/>
        </w:rPr>
      </w:pPr>
      <w:r>
        <w:rPr>
          <w:sz w:val="20"/>
          <w:szCs w:val="20"/>
        </w:rPr>
        <w:t>FFS: details on the dedicated RRC signaling</w:t>
      </w:r>
    </w:p>
    <w:p w14:paraId="7ECD42ED" w14:textId="77777777" w:rsidR="00F173C1" w:rsidRDefault="00165D0F">
      <w:pPr>
        <w:pStyle w:val="ListParagraph"/>
        <w:numPr>
          <w:ilvl w:val="0"/>
          <w:numId w:val="25"/>
        </w:numPr>
        <w:shd w:val="clear" w:color="auto" w:fill="FFFFFF"/>
        <w:snapToGrid w:val="0"/>
        <w:spacing w:after="0" w:line="240" w:lineRule="auto"/>
        <w:rPr>
          <w:sz w:val="20"/>
          <w:szCs w:val="20"/>
        </w:rPr>
      </w:pPr>
      <w:r>
        <w:rPr>
          <w:sz w:val="20"/>
          <w:szCs w:val="20"/>
        </w:rPr>
        <w:t>Above applies at least for the single CC case.</w:t>
      </w:r>
    </w:p>
    <w:p w14:paraId="238D6EF1" w14:textId="77777777" w:rsidR="00F173C1" w:rsidRDefault="00F173C1">
      <w:pPr>
        <w:rPr>
          <w:szCs w:val="20"/>
        </w:rPr>
      </w:pPr>
    </w:p>
    <w:p w14:paraId="03E5DC29" w14:textId="77777777" w:rsidR="00F173C1" w:rsidRDefault="00165D0F">
      <w:pPr>
        <w:shd w:val="clear" w:color="auto" w:fill="FFFFFF"/>
        <w:snapToGrid w:val="0"/>
        <w:jc w:val="both"/>
        <w:rPr>
          <w:rFonts w:eastAsia="宋体"/>
          <w:bCs/>
          <w:color w:val="000000"/>
          <w:szCs w:val="20"/>
        </w:rPr>
      </w:pPr>
      <w:r>
        <w:rPr>
          <w:b/>
          <w:bCs/>
          <w:sz w:val="20"/>
          <w:szCs w:val="18"/>
          <w:highlight w:val="green"/>
          <w:lang w:eastAsia="zh-CN"/>
        </w:rPr>
        <w:t>[117] Agreement</w:t>
      </w:r>
    </w:p>
    <w:p w14:paraId="243BC4BF" w14:textId="77777777" w:rsidR="00F173C1" w:rsidRDefault="00165D0F">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23F7A18A" w14:textId="77777777" w:rsidR="00F173C1" w:rsidRDefault="00165D0F">
      <w:pPr>
        <w:numPr>
          <w:ilvl w:val="0"/>
          <w:numId w:val="16"/>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6DFCEFEA" w14:textId="77777777" w:rsidR="00F173C1" w:rsidRDefault="00165D0F">
      <w:pPr>
        <w:numPr>
          <w:ilvl w:val="1"/>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1B8CDA79" w14:textId="77777777" w:rsidR="00F173C1" w:rsidRDefault="00165D0F">
      <w:pPr>
        <w:numPr>
          <w:ilvl w:val="0"/>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the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05A60E2E" w14:textId="77777777" w:rsidR="00F173C1" w:rsidRDefault="00165D0F">
      <w:pPr>
        <w:numPr>
          <w:ilvl w:val="0"/>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4E7AB35B" w14:textId="77777777" w:rsidR="00F173C1" w:rsidRDefault="00165D0F">
      <w:pPr>
        <w:numPr>
          <w:ilvl w:val="1"/>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543F902F" w14:textId="77777777" w:rsidR="00F173C1" w:rsidRDefault="00165D0F">
      <w:pPr>
        <w:numPr>
          <w:ilvl w:val="1"/>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258B4B05" w14:textId="77777777" w:rsidR="00F173C1" w:rsidRDefault="00165D0F">
      <w:pPr>
        <w:numPr>
          <w:ilvl w:val="0"/>
          <w:numId w:val="16"/>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t>
      </w:r>
      <w:proofErr w:type="spellStart"/>
      <w:r>
        <w:rPr>
          <w:rFonts w:eastAsia="宋体"/>
          <w:color w:val="000000"/>
          <w:sz w:val="20"/>
          <w:szCs w:val="20"/>
        </w:rPr>
        <w:t>w.r.t.</w:t>
      </w:r>
      <w:proofErr w:type="spellEnd"/>
      <w:r>
        <w:rPr>
          <w:rFonts w:eastAsia="宋体"/>
          <w:color w:val="000000"/>
          <w:sz w:val="20"/>
          <w:szCs w:val="20"/>
        </w:rPr>
        <w:t xml:space="preserve"> QCL-</w:t>
      </w:r>
      <w:proofErr w:type="spellStart"/>
      <w:r>
        <w:rPr>
          <w:rFonts w:eastAsia="宋体"/>
          <w:color w:val="000000"/>
          <w:sz w:val="20"/>
          <w:szCs w:val="20"/>
        </w:rPr>
        <w:t>TypeD</w:t>
      </w:r>
      <w:proofErr w:type="spellEnd"/>
      <w:r>
        <w:rPr>
          <w:rFonts w:eastAsia="宋体"/>
          <w:color w:val="000000"/>
          <w:sz w:val="20"/>
          <w:szCs w:val="20"/>
        </w:rPr>
        <w:t xml:space="preserve">, if there are two QCL RSs in the indicated TCI state. </w:t>
      </w:r>
    </w:p>
    <w:p w14:paraId="6BC9C087" w14:textId="77777777" w:rsidR="00F173C1" w:rsidRDefault="00F173C1">
      <w:pPr>
        <w:rPr>
          <w:szCs w:val="20"/>
        </w:rPr>
      </w:pPr>
    </w:p>
    <w:p w14:paraId="35EBE059" w14:textId="77777777" w:rsidR="00F173C1" w:rsidRDefault="00165D0F">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350A7FFD" w14:textId="77777777" w:rsidR="00F173C1" w:rsidRDefault="00165D0F">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6EDCD597" w14:textId="77777777" w:rsidR="00F173C1" w:rsidRDefault="00165D0F">
      <w:pPr>
        <w:numPr>
          <w:ilvl w:val="0"/>
          <w:numId w:val="16"/>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28FAE30A" w14:textId="77777777" w:rsidR="00F173C1" w:rsidRDefault="00165D0F">
      <w:pPr>
        <w:numPr>
          <w:ilvl w:val="0"/>
          <w:numId w:val="16"/>
        </w:numPr>
        <w:shd w:val="clear" w:color="auto" w:fill="FFFFFF"/>
        <w:snapToGrid w:val="0"/>
        <w:rPr>
          <w:rFonts w:eastAsia="宋体"/>
          <w:sz w:val="20"/>
          <w:szCs w:val="20"/>
        </w:rPr>
      </w:pPr>
      <w:r>
        <w:rPr>
          <w:rFonts w:eastAsia="宋体"/>
          <w:sz w:val="20"/>
          <w:szCs w:val="20"/>
        </w:rPr>
        <w:t>FFS: Option-3b/3c</w:t>
      </w:r>
    </w:p>
    <w:p w14:paraId="3BE4C0BD" w14:textId="77777777" w:rsidR="00F173C1" w:rsidRDefault="00165D0F">
      <w:pPr>
        <w:numPr>
          <w:ilvl w:val="1"/>
          <w:numId w:val="16"/>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51C2DEC9" w14:textId="77777777" w:rsidR="00F173C1" w:rsidRDefault="00165D0F">
      <w:pPr>
        <w:numPr>
          <w:ilvl w:val="1"/>
          <w:numId w:val="16"/>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37" w:name="OLE_LINK21"/>
      <w:r>
        <w:rPr>
          <w:rFonts w:eastAsia="PMingLiU"/>
          <w:color w:val="FF0000"/>
          <w:sz w:val="20"/>
          <w:szCs w:val="20"/>
          <w:lang w:eastAsia="zh-TW"/>
        </w:rPr>
        <w:t xml:space="preserve">configured subset of the </w:t>
      </w:r>
      <w:bookmarkStart w:id="38" w:name="OLE_LINK20"/>
      <w:r>
        <w:rPr>
          <w:rFonts w:eastAsia="PMingLiU"/>
          <w:color w:val="FF0000"/>
          <w:sz w:val="20"/>
          <w:szCs w:val="20"/>
          <w:lang w:eastAsia="zh-TW"/>
        </w:rPr>
        <w:t>legacy RRC-configured TCI state list</w:t>
      </w:r>
      <w:bookmarkEnd w:id="37"/>
      <w:bookmarkEnd w:id="38"/>
    </w:p>
    <w:p w14:paraId="3BE9B3D7" w14:textId="77777777" w:rsidR="00F173C1" w:rsidRDefault="00F173C1">
      <w:pPr>
        <w:rPr>
          <w:szCs w:val="20"/>
        </w:rPr>
      </w:pPr>
    </w:p>
    <w:p w14:paraId="0FA50B63" w14:textId="77777777" w:rsidR="00F173C1" w:rsidRDefault="00165D0F">
      <w:pPr>
        <w:shd w:val="clear" w:color="auto" w:fill="FFFFFF"/>
        <w:snapToGrid w:val="0"/>
        <w:jc w:val="both"/>
        <w:rPr>
          <w:b/>
          <w:bCs/>
          <w:sz w:val="20"/>
          <w:szCs w:val="20"/>
          <w:lang w:eastAsia="zh-CN"/>
        </w:rPr>
      </w:pPr>
      <w:r>
        <w:rPr>
          <w:b/>
          <w:bCs/>
          <w:sz w:val="20"/>
          <w:szCs w:val="20"/>
          <w:highlight w:val="green"/>
          <w:lang w:eastAsia="zh-CN"/>
        </w:rPr>
        <w:t>[117] Agreement</w:t>
      </w:r>
    </w:p>
    <w:p w14:paraId="49B284FE" w14:textId="77777777" w:rsidR="00F173C1" w:rsidRDefault="00165D0F">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60A4EEAC" w14:textId="77777777" w:rsidR="00F173C1" w:rsidRDefault="00165D0F">
      <w:pPr>
        <w:pStyle w:val="ListParagraph"/>
        <w:numPr>
          <w:ilvl w:val="0"/>
          <w:numId w:val="16"/>
        </w:numPr>
        <w:shd w:val="clear" w:color="auto" w:fill="FFFFFF"/>
        <w:snapToGrid w:val="0"/>
        <w:spacing w:after="0" w:line="254" w:lineRule="auto"/>
        <w:ind w:hanging="475"/>
        <w:jc w:val="both"/>
        <w:rPr>
          <w:sz w:val="20"/>
          <w:szCs w:val="20"/>
        </w:rPr>
      </w:pPr>
      <w:r>
        <w:rPr>
          <w:sz w:val="20"/>
          <w:szCs w:val="20"/>
        </w:rPr>
        <w:lastRenderedPageBreak/>
        <w:t>RRC can enable or disable whether current beam is always reported</w:t>
      </w:r>
    </w:p>
    <w:p w14:paraId="326513A1" w14:textId="77777777" w:rsidR="00F173C1" w:rsidRDefault="00165D0F">
      <w:pPr>
        <w:numPr>
          <w:ilvl w:val="2"/>
          <w:numId w:val="16"/>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6AAEC47A" w14:textId="77777777" w:rsidR="00F173C1" w:rsidRDefault="00165D0F">
      <w:pPr>
        <w:numPr>
          <w:ilvl w:val="3"/>
          <w:numId w:val="16"/>
        </w:numPr>
        <w:snapToGrid w:val="0"/>
        <w:spacing w:line="256" w:lineRule="auto"/>
        <w:jc w:val="both"/>
        <w:rPr>
          <w:sz w:val="20"/>
          <w:szCs w:val="20"/>
        </w:rPr>
      </w:pPr>
      <w:r>
        <w:rPr>
          <w:sz w:val="20"/>
          <w:szCs w:val="20"/>
        </w:rPr>
        <w:t>Note: The reported current beam is NOT counted in the N reported beams.</w:t>
      </w:r>
    </w:p>
    <w:p w14:paraId="4DB476FA" w14:textId="77777777" w:rsidR="00F173C1" w:rsidRDefault="00165D0F">
      <w:pPr>
        <w:numPr>
          <w:ilvl w:val="2"/>
          <w:numId w:val="16"/>
        </w:numPr>
        <w:snapToGrid w:val="0"/>
        <w:spacing w:line="256" w:lineRule="auto"/>
        <w:ind w:left="1420" w:hanging="475"/>
        <w:jc w:val="both"/>
        <w:rPr>
          <w:sz w:val="20"/>
          <w:szCs w:val="20"/>
        </w:rPr>
      </w:pPr>
      <w:r>
        <w:rPr>
          <w:sz w:val="20"/>
          <w:szCs w:val="20"/>
        </w:rPr>
        <w:t>When disabled by RRC, N beams are reported.</w:t>
      </w:r>
    </w:p>
    <w:p w14:paraId="1F453BED" w14:textId="77777777" w:rsidR="00F173C1" w:rsidRDefault="00F173C1">
      <w:pPr>
        <w:rPr>
          <w:szCs w:val="20"/>
        </w:rPr>
      </w:pPr>
    </w:p>
    <w:p w14:paraId="3E18A42D" w14:textId="77777777" w:rsidR="00F173C1" w:rsidRDefault="00165D0F">
      <w:pPr>
        <w:shd w:val="clear" w:color="auto" w:fill="FFFFFF"/>
        <w:snapToGrid w:val="0"/>
        <w:jc w:val="both"/>
        <w:rPr>
          <w:b/>
          <w:bCs/>
          <w:sz w:val="20"/>
          <w:szCs w:val="20"/>
          <w:lang w:eastAsia="zh-CN"/>
        </w:rPr>
      </w:pPr>
      <w:r>
        <w:rPr>
          <w:b/>
          <w:bCs/>
          <w:sz w:val="20"/>
          <w:szCs w:val="20"/>
          <w:highlight w:val="green"/>
          <w:lang w:eastAsia="zh-CN"/>
        </w:rPr>
        <w:t>[117] Agreement</w:t>
      </w:r>
    </w:p>
    <w:p w14:paraId="525F2B36" w14:textId="77777777" w:rsidR="00F173C1" w:rsidRDefault="00165D0F">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2809A0CB" w14:textId="77777777" w:rsidR="00F173C1" w:rsidRDefault="00165D0F">
      <w:pPr>
        <w:pStyle w:val="ListParagraph"/>
        <w:numPr>
          <w:ilvl w:val="0"/>
          <w:numId w:val="18"/>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146A4DFC" w14:textId="77777777" w:rsidR="00F173C1" w:rsidRDefault="00165D0F">
      <w:pPr>
        <w:pStyle w:val="ListParagraph"/>
        <w:numPr>
          <w:ilvl w:val="1"/>
          <w:numId w:val="18"/>
        </w:numPr>
        <w:shd w:val="clear" w:color="auto" w:fill="FFFFFF"/>
        <w:snapToGrid w:val="0"/>
        <w:spacing w:after="0"/>
        <w:rPr>
          <w:sz w:val="20"/>
          <w:szCs w:val="20"/>
        </w:rPr>
      </w:pPr>
      <w:r>
        <w:rPr>
          <w:sz w:val="20"/>
          <w:szCs w:val="20"/>
        </w:rPr>
        <w:t>FFS: DCI format 0_3</w:t>
      </w:r>
    </w:p>
    <w:p w14:paraId="4D3E85E7" w14:textId="77777777" w:rsidR="00F173C1" w:rsidRDefault="00165D0F">
      <w:pPr>
        <w:pStyle w:val="ListParagraph"/>
        <w:numPr>
          <w:ilvl w:val="0"/>
          <w:numId w:val="18"/>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72A3C216" w14:textId="77777777" w:rsidR="00F173C1" w:rsidRDefault="00165D0F">
      <w:pPr>
        <w:pStyle w:val="ListParagraph"/>
        <w:numPr>
          <w:ilvl w:val="0"/>
          <w:numId w:val="18"/>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0F59B7A9" w14:textId="77777777" w:rsidR="00F173C1" w:rsidRDefault="00165D0F">
      <w:pPr>
        <w:pStyle w:val="ListParagraph"/>
        <w:numPr>
          <w:ilvl w:val="2"/>
          <w:numId w:val="18"/>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7FE796FF" w14:textId="77777777" w:rsidR="00F173C1" w:rsidRDefault="00165D0F">
      <w:pPr>
        <w:pStyle w:val="ListParagraph"/>
        <w:numPr>
          <w:ilvl w:val="3"/>
          <w:numId w:val="18"/>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7298B536" w14:textId="77777777" w:rsidR="00F173C1" w:rsidRDefault="00165D0F">
      <w:pPr>
        <w:pStyle w:val="ListParagraph"/>
        <w:numPr>
          <w:ilvl w:val="2"/>
          <w:numId w:val="18"/>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676CCD21" w14:textId="77777777" w:rsidR="00F173C1" w:rsidRDefault="00165D0F">
      <w:pPr>
        <w:pStyle w:val="ListParagraph"/>
        <w:numPr>
          <w:ilvl w:val="3"/>
          <w:numId w:val="18"/>
        </w:numPr>
        <w:shd w:val="clear" w:color="auto" w:fill="FFFFFF"/>
        <w:snapToGrid w:val="0"/>
        <w:spacing w:after="0"/>
        <w:jc w:val="both"/>
        <w:rPr>
          <w:sz w:val="20"/>
          <w:szCs w:val="20"/>
        </w:rPr>
      </w:pPr>
      <w:r>
        <w:rPr>
          <w:sz w:val="20"/>
          <w:szCs w:val="20"/>
        </w:rPr>
        <w:t>FFS: DCI format 1_3</w:t>
      </w:r>
    </w:p>
    <w:p w14:paraId="54065636" w14:textId="77777777" w:rsidR="00F173C1" w:rsidRDefault="00165D0F">
      <w:pPr>
        <w:rPr>
          <w:szCs w:val="20"/>
        </w:rPr>
      </w:pPr>
      <w:r>
        <w:rPr>
          <w:szCs w:val="20"/>
        </w:rPr>
        <w:t xml:space="preserve"> </w:t>
      </w:r>
    </w:p>
    <w:p w14:paraId="12262CB0" w14:textId="77777777" w:rsidR="00F173C1" w:rsidRDefault="00165D0F">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5D8D11F6" w14:textId="77777777" w:rsidR="00F173C1" w:rsidRDefault="00165D0F">
      <w:pPr>
        <w:shd w:val="clear" w:color="auto" w:fill="FFFFFF"/>
        <w:snapToGrid w:val="0"/>
        <w:rPr>
          <w:rFonts w:eastAsia="宋体"/>
          <w:sz w:val="20"/>
          <w:szCs w:val="20"/>
        </w:rPr>
      </w:pPr>
      <w:r>
        <w:rPr>
          <w:rFonts w:eastAsia="宋体"/>
          <w:sz w:val="20"/>
          <w:szCs w:val="20"/>
        </w:rPr>
        <w:t>Regarding the triggering event determination for Event 2:</w:t>
      </w:r>
    </w:p>
    <w:p w14:paraId="07F6E2C9" w14:textId="77777777" w:rsidR="00F173C1" w:rsidRDefault="00165D0F">
      <w:pPr>
        <w:pStyle w:val="ListParagraph"/>
        <w:numPr>
          <w:ilvl w:val="0"/>
          <w:numId w:val="16"/>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2566F963" w14:textId="77777777" w:rsidR="00F173C1" w:rsidRDefault="00165D0F">
      <w:pPr>
        <w:pStyle w:val="ListParagraph"/>
        <w:numPr>
          <w:ilvl w:val="1"/>
          <w:numId w:val="16"/>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7A79FF90" w14:textId="77777777" w:rsidR="00F173C1" w:rsidRDefault="00165D0F">
      <w:pPr>
        <w:snapToGrid w:val="0"/>
        <w:rPr>
          <w:sz w:val="20"/>
          <w:szCs w:val="20"/>
        </w:rPr>
      </w:pPr>
      <w:r>
        <w:rPr>
          <w:rFonts w:hint="eastAsia"/>
          <w:sz w:val="20"/>
          <w:szCs w:val="20"/>
        </w:rPr>
        <w:t>A</w:t>
      </w:r>
      <w:r>
        <w:rPr>
          <w:sz w:val="20"/>
          <w:szCs w:val="20"/>
        </w:rPr>
        <w:t>bove feature is subject to UE capability.</w:t>
      </w:r>
    </w:p>
    <w:p w14:paraId="354E24C9" w14:textId="77777777" w:rsidR="00F173C1" w:rsidRDefault="00165D0F">
      <w:pPr>
        <w:pStyle w:val="ListParagraph"/>
        <w:numPr>
          <w:ilvl w:val="0"/>
          <w:numId w:val="16"/>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11E5F509" w14:textId="77777777" w:rsidR="00F173C1" w:rsidRDefault="00165D0F">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3DF60EB8" w14:textId="77777777" w:rsidR="00F173C1" w:rsidRDefault="00F173C1">
      <w:pPr>
        <w:rPr>
          <w:sz w:val="20"/>
          <w:szCs w:val="20"/>
        </w:rPr>
      </w:pPr>
    </w:p>
    <w:p w14:paraId="239F8861" w14:textId="77777777" w:rsidR="00F173C1" w:rsidRDefault="00165D0F">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3A3FBB6B" w14:textId="77777777" w:rsidR="00F173C1" w:rsidRDefault="00165D0F">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3A05CAF8" w14:textId="77777777" w:rsidR="00F173C1" w:rsidRDefault="00165D0F">
      <w:pPr>
        <w:numPr>
          <w:ilvl w:val="0"/>
          <w:numId w:val="18"/>
        </w:numPr>
        <w:snapToGrid w:val="0"/>
        <w:ind w:left="466" w:hanging="284"/>
        <w:jc w:val="both"/>
        <w:rPr>
          <w:sz w:val="20"/>
          <w:szCs w:val="20"/>
          <w:lang w:eastAsia="zh-CN"/>
        </w:rPr>
      </w:pPr>
      <w:r>
        <w:rPr>
          <w:sz w:val="20"/>
          <w:szCs w:val="20"/>
          <w:lang w:eastAsia="zh-CN"/>
        </w:rPr>
        <w:t>Event-1: Quality of the current beam is worse than a certain threshold.</w:t>
      </w:r>
    </w:p>
    <w:p w14:paraId="0B48506F" w14:textId="77777777" w:rsidR="00F173C1" w:rsidRDefault="00165D0F">
      <w:pPr>
        <w:numPr>
          <w:ilvl w:val="0"/>
          <w:numId w:val="18"/>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7042589C" w14:textId="77777777" w:rsidR="00F173C1" w:rsidRDefault="00165D0F">
      <w:pPr>
        <w:numPr>
          <w:ilvl w:val="0"/>
          <w:numId w:val="18"/>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3C4E51E8" w14:textId="77777777" w:rsidR="00F173C1" w:rsidRDefault="00F173C1">
      <w:pPr>
        <w:snapToGrid w:val="0"/>
        <w:jc w:val="both"/>
        <w:rPr>
          <w:rFonts w:cs="Times"/>
          <w:sz w:val="18"/>
          <w:szCs w:val="18"/>
          <w:lang w:eastAsia="zh-CN"/>
        </w:rPr>
      </w:pPr>
    </w:p>
    <w:p w14:paraId="23A90714" w14:textId="77777777" w:rsidR="00F173C1" w:rsidRDefault="00165D0F">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26813CEB" w14:textId="77777777" w:rsidR="00F173C1" w:rsidRDefault="00165D0F">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470AD51E" w14:textId="77777777" w:rsidR="00F173C1" w:rsidRDefault="00165D0F">
      <w:pPr>
        <w:numPr>
          <w:ilvl w:val="0"/>
          <w:numId w:val="16"/>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059EC043" w14:textId="77777777" w:rsidR="00F173C1" w:rsidRDefault="00165D0F">
      <w:pPr>
        <w:numPr>
          <w:ilvl w:val="1"/>
          <w:numId w:val="16"/>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36426E15" w14:textId="77777777" w:rsidR="00F173C1" w:rsidRDefault="00165D0F">
      <w:pPr>
        <w:numPr>
          <w:ilvl w:val="0"/>
          <w:numId w:val="16"/>
        </w:numPr>
        <w:shd w:val="clear" w:color="auto" w:fill="FFFFFF"/>
        <w:snapToGrid w:val="0"/>
        <w:jc w:val="both"/>
        <w:rPr>
          <w:rFonts w:eastAsia="宋体"/>
          <w:sz w:val="20"/>
          <w:szCs w:val="20"/>
        </w:rPr>
      </w:pPr>
      <w:r>
        <w:rPr>
          <w:rFonts w:eastAsia="宋体"/>
          <w:sz w:val="20"/>
          <w:szCs w:val="20"/>
        </w:rPr>
        <w:t xml:space="preserve">Option-2: A list of </w:t>
      </w:r>
      <w:proofErr w:type="gramStart"/>
      <w:r>
        <w:rPr>
          <w:rFonts w:eastAsia="宋体"/>
          <w:sz w:val="20"/>
          <w:szCs w:val="20"/>
        </w:rPr>
        <w:t>RS</w:t>
      </w:r>
      <w:proofErr w:type="gramEnd"/>
      <w:r>
        <w:rPr>
          <w:rFonts w:eastAsia="宋体"/>
          <w:sz w:val="20"/>
          <w:szCs w:val="20"/>
        </w:rPr>
        <w:t>(s) for new beam measurement can be configured by RRC, and a subset can be activated for new beam measurement by MAC-CE.</w:t>
      </w:r>
    </w:p>
    <w:p w14:paraId="2D85E7C2" w14:textId="77777777" w:rsidR="00F173C1" w:rsidRDefault="00165D0F">
      <w:pPr>
        <w:numPr>
          <w:ilvl w:val="1"/>
          <w:numId w:val="16"/>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0518C5F0" w14:textId="77777777" w:rsidR="00F173C1" w:rsidRDefault="00165D0F">
      <w:pPr>
        <w:numPr>
          <w:ilvl w:val="0"/>
          <w:numId w:val="16"/>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226E2E1A" w14:textId="77777777" w:rsidR="00F173C1" w:rsidRDefault="00165D0F">
      <w:pPr>
        <w:numPr>
          <w:ilvl w:val="0"/>
          <w:numId w:val="16"/>
        </w:numPr>
        <w:shd w:val="clear" w:color="auto" w:fill="FFFFFF"/>
        <w:snapToGrid w:val="0"/>
        <w:jc w:val="both"/>
        <w:rPr>
          <w:rFonts w:eastAsia="宋体"/>
          <w:sz w:val="20"/>
          <w:szCs w:val="20"/>
        </w:rPr>
      </w:pPr>
      <w:r>
        <w:rPr>
          <w:rFonts w:eastAsia="宋体"/>
          <w:sz w:val="20"/>
          <w:szCs w:val="20"/>
        </w:rPr>
        <w:t>Others are not precluded.</w:t>
      </w:r>
    </w:p>
    <w:p w14:paraId="77EB71D6" w14:textId="77777777" w:rsidR="00F173C1" w:rsidRDefault="00165D0F">
      <w:pPr>
        <w:pStyle w:val="ListParagraph"/>
        <w:numPr>
          <w:ilvl w:val="0"/>
          <w:numId w:val="16"/>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1E7B0925" w14:textId="77777777" w:rsidR="00F173C1" w:rsidRDefault="00F173C1">
      <w:pPr>
        <w:rPr>
          <w:sz w:val="20"/>
          <w:szCs w:val="20"/>
        </w:rPr>
      </w:pPr>
    </w:p>
    <w:p w14:paraId="711A8138" w14:textId="77777777" w:rsidR="00F173C1" w:rsidRDefault="00165D0F">
      <w:pPr>
        <w:shd w:val="clear" w:color="auto" w:fill="FFFFFF"/>
        <w:snapToGrid w:val="0"/>
        <w:rPr>
          <w:rFonts w:eastAsia="宋体"/>
          <w:b/>
          <w:bCs/>
          <w:sz w:val="20"/>
          <w:szCs w:val="20"/>
        </w:rPr>
      </w:pPr>
      <w:r>
        <w:rPr>
          <w:rFonts w:eastAsia="宋体" w:hint="eastAsia"/>
          <w:b/>
          <w:bCs/>
          <w:sz w:val="20"/>
          <w:szCs w:val="20"/>
          <w:highlight w:val="green"/>
          <w:lang w:eastAsia="zh-CN"/>
        </w:rPr>
        <w:lastRenderedPageBreak/>
        <w:t>[</w:t>
      </w:r>
      <w:r>
        <w:rPr>
          <w:rFonts w:eastAsia="宋体"/>
          <w:b/>
          <w:bCs/>
          <w:sz w:val="20"/>
          <w:szCs w:val="20"/>
          <w:highlight w:val="green"/>
          <w:lang w:eastAsia="zh-CN"/>
        </w:rPr>
        <w:t xml:space="preserve">117] </w:t>
      </w:r>
      <w:r>
        <w:rPr>
          <w:rFonts w:eastAsia="宋体"/>
          <w:b/>
          <w:bCs/>
          <w:sz w:val="20"/>
          <w:szCs w:val="20"/>
          <w:highlight w:val="green"/>
        </w:rPr>
        <w:t>Agreement</w:t>
      </w:r>
    </w:p>
    <w:p w14:paraId="20DC24B3" w14:textId="77777777" w:rsidR="00F173C1" w:rsidRDefault="00165D0F">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3878BB53" w14:textId="77777777" w:rsidR="00F173C1" w:rsidRDefault="00165D0F">
      <w:pPr>
        <w:numPr>
          <w:ilvl w:val="0"/>
          <w:numId w:val="16"/>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0AB71FE5" w14:textId="77777777" w:rsidR="00F173C1" w:rsidRDefault="00165D0F">
      <w:pPr>
        <w:numPr>
          <w:ilvl w:val="0"/>
          <w:numId w:val="16"/>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2E4F4545" w14:textId="77777777" w:rsidR="00F173C1" w:rsidRDefault="00165D0F">
      <w:pPr>
        <w:numPr>
          <w:ilvl w:val="0"/>
          <w:numId w:val="16"/>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322140EF" w14:textId="77777777" w:rsidR="00F173C1" w:rsidRDefault="00165D0F">
      <w:pPr>
        <w:numPr>
          <w:ilvl w:val="0"/>
          <w:numId w:val="16"/>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40C4D4A2" w14:textId="77777777" w:rsidR="00F173C1" w:rsidRDefault="00165D0F">
      <w:pPr>
        <w:numPr>
          <w:ilvl w:val="0"/>
          <w:numId w:val="16"/>
        </w:numPr>
        <w:shd w:val="clear" w:color="auto" w:fill="FFFFFF"/>
        <w:snapToGrid w:val="0"/>
        <w:jc w:val="both"/>
        <w:rPr>
          <w:rFonts w:eastAsia="宋体"/>
          <w:sz w:val="20"/>
          <w:szCs w:val="20"/>
        </w:rPr>
      </w:pPr>
      <w:r>
        <w:rPr>
          <w:rFonts w:eastAsia="宋体"/>
          <w:sz w:val="20"/>
          <w:szCs w:val="20"/>
        </w:rPr>
        <w:t>Others are not precluded.</w:t>
      </w:r>
    </w:p>
    <w:p w14:paraId="5A1E3373" w14:textId="77777777" w:rsidR="00F173C1" w:rsidRDefault="00F173C1">
      <w:pPr>
        <w:adjustRightInd w:val="0"/>
        <w:snapToGrid w:val="0"/>
        <w:rPr>
          <w:b/>
          <w:bCs/>
          <w:sz w:val="20"/>
          <w:szCs w:val="18"/>
          <w:highlight w:val="green"/>
          <w:lang w:eastAsia="zh-CN"/>
        </w:rPr>
      </w:pPr>
    </w:p>
    <w:p w14:paraId="53A8B27F" w14:textId="77777777" w:rsidR="00F173C1" w:rsidRDefault="00165D0F">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09D48550" w14:textId="77777777" w:rsidR="00F173C1" w:rsidRDefault="00165D0F">
      <w:pPr>
        <w:adjustRightInd w:val="0"/>
        <w:snapToGrid w:val="0"/>
        <w:rPr>
          <w:b/>
          <w:bCs/>
          <w:sz w:val="20"/>
          <w:szCs w:val="18"/>
          <w:highlight w:val="green"/>
          <w:lang w:eastAsia="zh-CN"/>
        </w:rPr>
      </w:pPr>
      <w:r>
        <w:rPr>
          <w:b/>
          <w:bCs/>
          <w:sz w:val="20"/>
          <w:szCs w:val="18"/>
          <w:highlight w:val="green"/>
          <w:lang w:eastAsia="zh-CN"/>
        </w:rPr>
        <w:t>[116b] Agreement</w:t>
      </w:r>
    </w:p>
    <w:p w14:paraId="390AF301" w14:textId="77777777" w:rsidR="00F173C1" w:rsidRDefault="00165D0F">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741935E4" w14:textId="77777777" w:rsidR="00F173C1" w:rsidRDefault="00165D0F">
      <w:pPr>
        <w:numPr>
          <w:ilvl w:val="0"/>
          <w:numId w:val="36"/>
        </w:numPr>
        <w:snapToGrid w:val="0"/>
        <w:rPr>
          <w:sz w:val="20"/>
          <w:szCs w:val="18"/>
        </w:rPr>
      </w:pPr>
      <w:bookmarkStart w:id="39" w:name="OLE_LINK25"/>
      <w:r>
        <w:rPr>
          <w:sz w:val="20"/>
          <w:szCs w:val="18"/>
        </w:rPr>
        <w:t xml:space="preserve">Mode A (dynamically scheduling UCI by </w:t>
      </w:r>
      <w:proofErr w:type="spellStart"/>
      <w:r>
        <w:rPr>
          <w:sz w:val="20"/>
          <w:szCs w:val="18"/>
        </w:rPr>
        <w:t>gNB</w:t>
      </w:r>
      <w:proofErr w:type="spellEnd"/>
      <w:r>
        <w:rPr>
          <w:sz w:val="20"/>
          <w:szCs w:val="18"/>
        </w:rPr>
        <w:t>):</w:t>
      </w:r>
    </w:p>
    <w:p w14:paraId="06356571" w14:textId="77777777" w:rsidR="00F173C1" w:rsidRDefault="00165D0F">
      <w:pPr>
        <w:numPr>
          <w:ilvl w:val="1"/>
          <w:numId w:val="36"/>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49814C09" w14:textId="77777777" w:rsidR="00F173C1" w:rsidRDefault="00165D0F">
      <w:pPr>
        <w:numPr>
          <w:ilvl w:val="2"/>
          <w:numId w:val="36"/>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004EC0A7" w14:textId="77777777" w:rsidR="00F173C1" w:rsidRDefault="00165D0F">
      <w:pPr>
        <w:numPr>
          <w:ilvl w:val="1"/>
          <w:numId w:val="36"/>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68416FCD" w14:textId="77777777" w:rsidR="00F173C1" w:rsidRDefault="00165D0F">
      <w:pPr>
        <w:numPr>
          <w:ilvl w:val="1"/>
          <w:numId w:val="36"/>
        </w:numPr>
        <w:snapToGrid w:val="0"/>
        <w:rPr>
          <w:sz w:val="20"/>
          <w:szCs w:val="18"/>
        </w:rPr>
      </w:pPr>
      <w:r>
        <w:rPr>
          <w:color w:val="000000"/>
          <w:sz w:val="20"/>
          <w:szCs w:val="18"/>
        </w:rPr>
        <w:t xml:space="preserve">Step 3: Beam report is transmitted </w:t>
      </w:r>
      <w:r>
        <w:rPr>
          <w:sz w:val="20"/>
          <w:szCs w:val="18"/>
        </w:rPr>
        <w:t>in second UL channel.</w:t>
      </w:r>
    </w:p>
    <w:p w14:paraId="316B00F7" w14:textId="77777777" w:rsidR="00F173C1" w:rsidRDefault="00165D0F">
      <w:pPr>
        <w:numPr>
          <w:ilvl w:val="2"/>
          <w:numId w:val="36"/>
        </w:numPr>
        <w:snapToGrid w:val="0"/>
        <w:rPr>
          <w:sz w:val="20"/>
          <w:szCs w:val="18"/>
        </w:rPr>
      </w:pPr>
      <w:r>
        <w:rPr>
          <w:sz w:val="20"/>
          <w:szCs w:val="18"/>
        </w:rPr>
        <w:t>FFS: Details on the second UL channel, e.g., whether the second UL channel is PUCCH, PUSCH or both</w:t>
      </w:r>
    </w:p>
    <w:p w14:paraId="7110BE66" w14:textId="77777777" w:rsidR="00F173C1" w:rsidRDefault="00165D0F">
      <w:pPr>
        <w:numPr>
          <w:ilvl w:val="1"/>
          <w:numId w:val="36"/>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2A653183" w14:textId="77777777" w:rsidR="00F173C1" w:rsidRDefault="00165D0F">
      <w:pPr>
        <w:numPr>
          <w:ilvl w:val="1"/>
          <w:numId w:val="36"/>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07293BFF" w14:textId="77777777" w:rsidR="00F173C1" w:rsidRDefault="00165D0F">
      <w:pPr>
        <w:numPr>
          <w:ilvl w:val="0"/>
          <w:numId w:val="36"/>
        </w:numPr>
        <w:snapToGrid w:val="0"/>
        <w:jc w:val="both"/>
        <w:rPr>
          <w:sz w:val="20"/>
          <w:szCs w:val="18"/>
        </w:rPr>
      </w:pPr>
      <w:r>
        <w:rPr>
          <w:sz w:val="20"/>
          <w:szCs w:val="18"/>
        </w:rPr>
        <w:t>Mode B (UCI in pre-configured resource(s) for second UL channel):</w:t>
      </w:r>
    </w:p>
    <w:p w14:paraId="53EF4B1A" w14:textId="77777777" w:rsidR="00F173C1" w:rsidRDefault="00165D0F">
      <w:pPr>
        <w:numPr>
          <w:ilvl w:val="1"/>
          <w:numId w:val="36"/>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1E20F765" w14:textId="77777777" w:rsidR="00F173C1" w:rsidRDefault="00165D0F">
      <w:pPr>
        <w:numPr>
          <w:ilvl w:val="2"/>
          <w:numId w:val="36"/>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71BF9416" w14:textId="77777777" w:rsidR="00F173C1" w:rsidRDefault="00165D0F">
      <w:pPr>
        <w:numPr>
          <w:ilvl w:val="1"/>
          <w:numId w:val="36"/>
        </w:numPr>
        <w:snapToGrid w:val="0"/>
        <w:jc w:val="both"/>
        <w:rPr>
          <w:sz w:val="20"/>
          <w:szCs w:val="18"/>
        </w:rPr>
      </w:pPr>
      <w:r>
        <w:rPr>
          <w:sz w:val="20"/>
          <w:szCs w:val="18"/>
        </w:rPr>
        <w:t xml:space="preserve">Step 2: UE transmits the beam report in the second UL channel. </w:t>
      </w:r>
    </w:p>
    <w:p w14:paraId="5DA10B3F" w14:textId="77777777" w:rsidR="00F173C1" w:rsidRDefault="00165D0F">
      <w:pPr>
        <w:numPr>
          <w:ilvl w:val="2"/>
          <w:numId w:val="36"/>
        </w:numPr>
        <w:snapToGrid w:val="0"/>
        <w:rPr>
          <w:sz w:val="20"/>
          <w:szCs w:val="18"/>
        </w:rPr>
      </w:pPr>
      <w:r>
        <w:rPr>
          <w:sz w:val="20"/>
          <w:szCs w:val="18"/>
        </w:rPr>
        <w:t>FFS: Details on the second UL channel, e.g., whether the second UL channel is PUCCH, PUSCH or both</w:t>
      </w:r>
    </w:p>
    <w:p w14:paraId="06396873" w14:textId="77777777" w:rsidR="00F173C1" w:rsidRDefault="00165D0F">
      <w:pPr>
        <w:numPr>
          <w:ilvl w:val="1"/>
          <w:numId w:val="36"/>
        </w:numPr>
        <w:snapToGrid w:val="0"/>
        <w:jc w:val="both"/>
        <w:rPr>
          <w:sz w:val="20"/>
          <w:szCs w:val="18"/>
        </w:rPr>
      </w:pPr>
      <w:r>
        <w:rPr>
          <w:sz w:val="20"/>
          <w:szCs w:val="18"/>
        </w:rPr>
        <w:t xml:space="preserve">The notification in Step1 is in a separate reporting instance from the beam report in Step 2. </w:t>
      </w:r>
    </w:p>
    <w:bookmarkEnd w:id="39"/>
    <w:p w14:paraId="6368C137" w14:textId="77777777" w:rsidR="00F173C1" w:rsidRDefault="00165D0F">
      <w:pPr>
        <w:snapToGrid w:val="0"/>
        <w:rPr>
          <w:sz w:val="20"/>
          <w:szCs w:val="18"/>
        </w:rPr>
      </w:pPr>
      <w:r>
        <w:rPr>
          <w:sz w:val="20"/>
          <w:szCs w:val="18"/>
        </w:rPr>
        <w:t>FFS: Whether UE receives acknowledge information with response to each step for all modes</w:t>
      </w:r>
    </w:p>
    <w:p w14:paraId="44C95916" w14:textId="77777777" w:rsidR="00F173C1" w:rsidRDefault="00165D0F">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7B6B6F5D" w14:textId="77777777" w:rsidR="00F173C1" w:rsidRDefault="00165D0F">
      <w:pPr>
        <w:numPr>
          <w:ilvl w:val="0"/>
          <w:numId w:val="36"/>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639C42D6" w14:textId="77777777" w:rsidR="00F173C1" w:rsidRDefault="00F173C1">
      <w:pPr>
        <w:adjustRightInd w:val="0"/>
        <w:snapToGrid w:val="0"/>
        <w:rPr>
          <w:sz w:val="20"/>
          <w:szCs w:val="18"/>
          <w:lang w:eastAsia="zh-TW"/>
        </w:rPr>
      </w:pPr>
    </w:p>
    <w:p w14:paraId="7CBCF5EA" w14:textId="77777777" w:rsidR="00F173C1" w:rsidRDefault="00165D0F">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7832FA9B" w14:textId="77777777" w:rsidR="00F173C1" w:rsidRDefault="00165D0F">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56C4FC07" w14:textId="77777777" w:rsidR="00F173C1" w:rsidRDefault="00165D0F">
      <w:pPr>
        <w:numPr>
          <w:ilvl w:val="0"/>
          <w:numId w:val="18"/>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5E056BC9" w14:textId="77777777" w:rsidR="00F173C1" w:rsidRDefault="00165D0F">
      <w:pPr>
        <w:numPr>
          <w:ilvl w:val="1"/>
          <w:numId w:val="18"/>
        </w:numPr>
        <w:snapToGrid w:val="0"/>
        <w:jc w:val="both"/>
        <w:rPr>
          <w:sz w:val="20"/>
          <w:szCs w:val="18"/>
          <w:lang w:eastAsia="zh-CN"/>
        </w:rPr>
      </w:pPr>
      <w:r>
        <w:rPr>
          <w:sz w:val="20"/>
          <w:szCs w:val="18"/>
          <w:lang w:eastAsia="zh-CN"/>
        </w:rPr>
        <w:t>FFS: How the L1-RSRP is used to determine the triggering event (e.g. timer, counter, filter coefficient)</w:t>
      </w:r>
    </w:p>
    <w:p w14:paraId="1104F6A8" w14:textId="77777777" w:rsidR="00F173C1" w:rsidRDefault="00165D0F">
      <w:pPr>
        <w:numPr>
          <w:ilvl w:val="1"/>
          <w:numId w:val="18"/>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06774F72" w14:textId="77777777" w:rsidR="00F173C1" w:rsidRDefault="00165D0F">
      <w:pPr>
        <w:numPr>
          <w:ilvl w:val="0"/>
          <w:numId w:val="18"/>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2A2F75AC" w14:textId="77777777" w:rsidR="00F173C1" w:rsidRDefault="00165D0F">
      <w:pPr>
        <w:numPr>
          <w:ilvl w:val="1"/>
          <w:numId w:val="18"/>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79C2163B" w14:textId="77777777" w:rsidR="00F173C1" w:rsidRDefault="00165D0F">
      <w:pPr>
        <w:numPr>
          <w:ilvl w:val="1"/>
          <w:numId w:val="18"/>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25DBD1F7" w14:textId="77777777" w:rsidR="00F173C1" w:rsidRDefault="00165D0F">
      <w:pPr>
        <w:numPr>
          <w:ilvl w:val="1"/>
          <w:numId w:val="18"/>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7D12C638" w14:textId="77777777" w:rsidR="00F173C1" w:rsidRDefault="00165D0F">
      <w:pPr>
        <w:numPr>
          <w:ilvl w:val="0"/>
          <w:numId w:val="18"/>
        </w:numPr>
        <w:snapToGrid w:val="0"/>
        <w:ind w:left="466" w:hanging="284"/>
        <w:jc w:val="both"/>
        <w:rPr>
          <w:sz w:val="20"/>
          <w:szCs w:val="18"/>
          <w:lang w:eastAsia="zh-CN"/>
        </w:rPr>
      </w:pPr>
      <w:r>
        <w:rPr>
          <w:sz w:val="20"/>
          <w:szCs w:val="18"/>
          <w:lang w:eastAsia="zh-CN"/>
        </w:rPr>
        <w:t xml:space="preserve">Note-1: ‘New/current beam’ is for discussion purpose. </w:t>
      </w:r>
    </w:p>
    <w:p w14:paraId="544B5C36" w14:textId="77777777" w:rsidR="00F173C1" w:rsidRDefault="00165D0F">
      <w:pPr>
        <w:numPr>
          <w:ilvl w:val="0"/>
          <w:numId w:val="18"/>
        </w:numPr>
        <w:snapToGrid w:val="0"/>
        <w:ind w:left="466" w:hanging="284"/>
        <w:jc w:val="both"/>
        <w:rPr>
          <w:sz w:val="20"/>
          <w:szCs w:val="18"/>
          <w:lang w:eastAsia="zh-CN"/>
        </w:rPr>
      </w:pPr>
      <w:r>
        <w:rPr>
          <w:sz w:val="20"/>
          <w:szCs w:val="18"/>
          <w:lang w:eastAsia="zh-CN"/>
        </w:rPr>
        <w:t>Note-2: Other trigger events/quality metrics (e.g., L1-SINR) are not precluded.</w:t>
      </w:r>
    </w:p>
    <w:p w14:paraId="6A1D65D9" w14:textId="77777777" w:rsidR="00F173C1" w:rsidRDefault="00165D0F">
      <w:pPr>
        <w:numPr>
          <w:ilvl w:val="0"/>
          <w:numId w:val="18"/>
        </w:numPr>
        <w:snapToGrid w:val="0"/>
        <w:ind w:left="466" w:hanging="284"/>
        <w:jc w:val="both"/>
        <w:rPr>
          <w:sz w:val="20"/>
          <w:szCs w:val="18"/>
          <w:lang w:eastAsia="zh-CN"/>
        </w:rPr>
      </w:pPr>
      <w:r>
        <w:rPr>
          <w:sz w:val="20"/>
          <w:szCs w:val="18"/>
          <w:lang w:eastAsia="zh-CN"/>
        </w:rPr>
        <w:t xml:space="preserve">Note-3: For above implicit manner(s), if there are two QCL RSs in a TCI state, the measurement RS is derived from RS </w:t>
      </w:r>
      <w:proofErr w:type="spellStart"/>
      <w:r>
        <w:rPr>
          <w:sz w:val="20"/>
          <w:szCs w:val="18"/>
          <w:lang w:eastAsia="zh-CN"/>
        </w:rPr>
        <w:t>w.r.t.</w:t>
      </w:r>
      <w:proofErr w:type="spellEnd"/>
      <w:r>
        <w:rPr>
          <w:sz w:val="20"/>
          <w:szCs w:val="18"/>
          <w:lang w:eastAsia="zh-CN"/>
        </w:rPr>
        <w:t xml:space="preserve"> QCL-</w:t>
      </w:r>
      <w:proofErr w:type="spellStart"/>
      <w:r>
        <w:rPr>
          <w:sz w:val="20"/>
          <w:szCs w:val="18"/>
          <w:lang w:eastAsia="zh-CN"/>
        </w:rPr>
        <w:t>TypeD</w:t>
      </w:r>
      <w:proofErr w:type="spellEnd"/>
      <w:r>
        <w:rPr>
          <w:sz w:val="20"/>
          <w:szCs w:val="18"/>
          <w:lang w:eastAsia="zh-CN"/>
        </w:rPr>
        <w:t>, if applicable.</w:t>
      </w:r>
    </w:p>
    <w:p w14:paraId="04D914B2" w14:textId="77777777" w:rsidR="00F173C1" w:rsidRDefault="00F173C1">
      <w:pPr>
        <w:rPr>
          <w:sz w:val="20"/>
          <w:szCs w:val="18"/>
        </w:rPr>
      </w:pPr>
    </w:p>
    <w:p w14:paraId="16FBA27F" w14:textId="77777777" w:rsidR="00F173C1" w:rsidRDefault="00165D0F">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4E958D98" w14:textId="77777777" w:rsidR="00F173C1" w:rsidRDefault="00165D0F">
      <w:pPr>
        <w:overflowPunct w:val="0"/>
        <w:autoSpaceDE w:val="0"/>
        <w:autoSpaceDN w:val="0"/>
        <w:adjustRightInd w:val="0"/>
        <w:snapToGrid w:val="0"/>
        <w:textAlignment w:val="baseline"/>
        <w:rPr>
          <w:color w:val="000000"/>
          <w:sz w:val="20"/>
          <w:szCs w:val="18"/>
        </w:rPr>
      </w:pPr>
      <w:r>
        <w:rPr>
          <w:color w:val="000000"/>
          <w:sz w:val="20"/>
          <w:szCs w:val="18"/>
          <w:lang w:eastAsia="zh-CN"/>
        </w:rPr>
        <w:lastRenderedPageBreak/>
        <w:t xml:space="preserve">On UE-initiated/event-driven beam reporting, regarding Event-2, the threshold value is RRC configured </w:t>
      </w:r>
      <w:r>
        <w:rPr>
          <w:color w:val="000000"/>
          <w:sz w:val="20"/>
          <w:szCs w:val="18"/>
        </w:rPr>
        <w:t xml:space="preserve"> </w:t>
      </w:r>
    </w:p>
    <w:p w14:paraId="5A65E78B" w14:textId="77777777" w:rsidR="00F173C1" w:rsidRDefault="00F173C1">
      <w:pPr>
        <w:adjustRightInd w:val="0"/>
        <w:snapToGrid w:val="0"/>
        <w:rPr>
          <w:sz w:val="20"/>
          <w:szCs w:val="18"/>
          <w:lang w:eastAsia="zh-TW"/>
        </w:rPr>
      </w:pPr>
    </w:p>
    <w:p w14:paraId="1270ABD8" w14:textId="77777777" w:rsidR="00F173C1" w:rsidRDefault="00165D0F">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077D49F9" w14:textId="77777777" w:rsidR="00F173C1" w:rsidRDefault="00165D0F">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6C8B9A63" w14:textId="77777777" w:rsidR="00F173C1" w:rsidRDefault="00165D0F">
      <w:pPr>
        <w:numPr>
          <w:ilvl w:val="0"/>
          <w:numId w:val="18"/>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42AECC5D" w14:textId="77777777" w:rsidR="00F173C1" w:rsidRDefault="00165D0F">
      <w:pPr>
        <w:numPr>
          <w:ilvl w:val="1"/>
          <w:numId w:val="18"/>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46E2E420" w14:textId="77777777" w:rsidR="00F173C1" w:rsidRDefault="00165D0F">
      <w:pPr>
        <w:numPr>
          <w:ilvl w:val="2"/>
          <w:numId w:val="42"/>
        </w:numPr>
        <w:tabs>
          <w:tab w:val="left" w:pos="1530"/>
        </w:tabs>
        <w:snapToGrid w:val="0"/>
        <w:ind w:left="1530" w:hanging="270"/>
        <w:jc w:val="both"/>
        <w:rPr>
          <w:sz w:val="20"/>
          <w:szCs w:val="18"/>
          <w:lang w:eastAsia="zh-CN"/>
        </w:rPr>
      </w:pPr>
      <w:r>
        <w:rPr>
          <w:sz w:val="20"/>
          <w:szCs w:val="18"/>
          <w:lang w:eastAsia="zh-CN"/>
        </w:rPr>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14:paraId="09567F63" w14:textId="77777777" w:rsidR="00F173C1" w:rsidRDefault="00165D0F">
      <w:pPr>
        <w:numPr>
          <w:ilvl w:val="1"/>
          <w:numId w:val="18"/>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5661B1AF" w14:textId="77777777" w:rsidR="00F173C1" w:rsidRDefault="00165D0F">
      <w:pPr>
        <w:numPr>
          <w:ilvl w:val="2"/>
          <w:numId w:val="42"/>
        </w:numPr>
        <w:tabs>
          <w:tab w:val="left" w:pos="1530"/>
        </w:tabs>
        <w:snapToGrid w:val="0"/>
        <w:ind w:left="1530" w:hanging="270"/>
        <w:jc w:val="both"/>
        <w:rPr>
          <w:sz w:val="20"/>
          <w:szCs w:val="18"/>
          <w:lang w:eastAsia="zh-CN"/>
        </w:rPr>
      </w:pPr>
      <w:r>
        <w:rPr>
          <w:sz w:val="20"/>
          <w:szCs w:val="18"/>
          <w:lang w:eastAsia="zh-CN"/>
        </w:rPr>
        <w:t>Note: SSB or CSI-RS can be configured</w:t>
      </w:r>
    </w:p>
    <w:p w14:paraId="7CEA73AB" w14:textId="77777777" w:rsidR="00F173C1" w:rsidRDefault="00F173C1">
      <w:pPr>
        <w:contextualSpacing/>
        <w:jc w:val="both"/>
        <w:rPr>
          <w:color w:val="000000"/>
          <w:sz w:val="20"/>
          <w:szCs w:val="18"/>
          <w:lang w:eastAsia="zh-CN"/>
        </w:rPr>
      </w:pPr>
    </w:p>
    <w:p w14:paraId="496452F1" w14:textId="77777777" w:rsidR="00F173C1" w:rsidRDefault="00165D0F">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28CED014" w14:textId="77777777" w:rsidR="00F173C1" w:rsidRDefault="00165D0F">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211151A8" w14:textId="77777777" w:rsidR="00F173C1" w:rsidRDefault="00165D0F">
      <w:pPr>
        <w:numPr>
          <w:ilvl w:val="0"/>
          <w:numId w:val="18"/>
        </w:numPr>
        <w:snapToGrid w:val="0"/>
        <w:ind w:left="466" w:hanging="284"/>
        <w:jc w:val="both"/>
        <w:rPr>
          <w:sz w:val="20"/>
          <w:szCs w:val="18"/>
          <w:lang w:eastAsia="zh-CN"/>
        </w:rPr>
      </w:pPr>
      <w:r>
        <w:rPr>
          <w:sz w:val="20"/>
          <w:szCs w:val="18"/>
          <w:lang w:eastAsia="zh-CN"/>
        </w:rPr>
        <w:t>Event-1: Quality of the current beam is worse than a certain threshold.</w:t>
      </w:r>
    </w:p>
    <w:p w14:paraId="30764AF6" w14:textId="77777777" w:rsidR="00F173C1" w:rsidRDefault="00165D0F">
      <w:pPr>
        <w:numPr>
          <w:ilvl w:val="0"/>
          <w:numId w:val="18"/>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45268A4C" w14:textId="77777777" w:rsidR="00F173C1" w:rsidRDefault="00165D0F">
      <w:pPr>
        <w:numPr>
          <w:ilvl w:val="0"/>
          <w:numId w:val="18"/>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729451A9" w14:textId="77777777" w:rsidR="00F173C1" w:rsidRDefault="00165D0F">
      <w:pPr>
        <w:numPr>
          <w:ilvl w:val="0"/>
          <w:numId w:val="18"/>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3F0DA83F" w14:textId="77777777" w:rsidR="00F173C1" w:rsidRDefault="00165D0F">
      <w:pPr>
        <w:numPr>
          <w:ilvl w:val="0"/>
          <w:numId w:val="18"/>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09FC494A" w14:textId="77777777" w:rsidR="00F173C1" w:rsidRDefault="00165D0F">
      <w:pPr>
        <w:numPr>
          <w:ilvl w:val="0"/>
          <w:numId w:val="18"/>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2E944B8A" w14:textId="77777777" w:rsidR="00F173C1" w:rsidRDefault="00165D0F">
      <w:pPr>
        <w:numPr>
          <w:ilvl w:val="0"/>
          <w:numId w:val="18"/>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0A22B4B1" w14:textId="77777777" w:rsidR="00F173C1" w:rsidRDefault="00165D0F">
      <w:pPr>
        <w:numPr>
          <w:ilvl w:val="0"/>
          <w:numId w:val="18"/>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707AAFAF" w14:textId="77777777" w:rsidR="00F173C1" w:rsidRDefault="00165D0F">
      <w:pPr>
        <w:numPr>
          <w:ilvl w:val="0"/>
          <w:numId w:val="18"/>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2DB2AE0F" w14:textId="77777777" w:rsidR="00F173C1" w:rsidRDefault="00F173C1">
      <w:pPr>
        <w:rPr>
          <w:sz w:val="20"/>
          <w:szCs w:val="18"/>
        </w:rPr>
      </w:pPr>
    </w:p>
    <w:p w14:paraId="3ACC3510" w14:textId="77777777" w:rsidR="00F173C1" w:rsidRDefault="00165D0F">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471C88D2" w14:textId="77777777" w:rsidR="00F173C1" w:rsidRDefault="00165D0F">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2CB9AA3F" w14:textId="77777777" w:rsidR="00F173C1" w:rsidRDefault="00165D0F">
      <w:pPr>
        <w:numPr>
          <w:ilvl w:val="0"/>
          <w:numId w:val="18"/>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69C4F113" w14:textId="77777777" w:rsidR="00F173C1" w:rsidRDefault="00165D0F">
      <w:pPr>
        <w:pStyle w:val="ListParagraph"/>
        <w:numPr>
          <w:ilvl w:val="1"/>
          <w:numId w:val="18"/>
        </w:numPr>
        <w:snapToGrid w:val="0"/>
        <w:spacing w:after="0" w:line="240" w:lineRule="auto"/>
        <w:jc w:val="both"/>
        <w:rPr>
          <w:sz w:val="20"/>
          <w:szCs w:val="18"/>
        </w:rPr>
      </w:pPr>
      <w:r>
        <w:rPr>
          <w:sz w:val="20"/>
          <w:szCs w:val="18"/>
        </w:rPr>
        <w:t>The N beam(s) should satisfy the condition of Event-2</w:t>
      </w:r>
    </w:p>
    <w:p w14:paraId="43615CF7" w14:textId="77777777" w:rsidR="00F173C1" w:rsidRDefault="00165D0F">
      <w:pPr>
        <w:pStyle w:val="ListParagraph"/>
        <w:numPr>
          <w:ilvl w:val="1"/>
          <w:numId w:val="18"/>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09383B43" w14:textId="77777777" w:rsidR="00F173C1" w:rsidRDefault="00165D0F">
      <w:pPr>
        <w:pStyle w:val="ListParagraph"/>
        <w:numPr>
          <w:ilvl w:val="1"/>
          <w:numId w:val="18"/>
        </w:numPr>
        <w:snapToGrid w:val="0"/>
        <w:spacing w:after="0" w:line="240" w:lineRule="auto"/>
        <w:jc w:val="both"/>
        <w:rPr>
          <w:sz w:val="20"/>
          <w:szCs w:val="18"/>
        </w:rPr>
      </w:pPr>
      <w:r>
        <w:rPr>
          <w:sz w:val="20"/>
          <w:szCs w:val="18"/>
          <w:lang w:eastAsia="zh-CN"/>
        </w:rPr>
        <w:t>FFS: Whether the indication of payload size should be provided additionally.</w:t>
      </w:r>
    </w:p>
    <w:p w14:paraId="4D463069" w14:textId="77777777" w:rsidR="00F173C1" w:rsidRDefault="00165D0F">
      <w:pPr>
        <w:numPr>
          <w:ilvl w:val="0"/>
          <w:numId w:val="18"/>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18BC1965" w14:textId="77777777" w:rsidR="00F173C1" w:rsidRDefault="00165D0F">
      <w:pPr>
        <w:numPr>
          <w:ilvl w:val="1"/>
          <w:numId w:val="18"/>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0326E4BA" w14:textId="77777777" w:rsidR="00F173C1" w:rsidRDefault="00165D0F">
      <w:pPr>
        <w:pStyle w:val="ListParagraph"/>
        <w:numPr>
          <w:ilvl w:val="1"/>
          <w:numId w:val="18"/>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06216D6B" w14:textId="77777777" w:rsidR="00F173C1" w:rsidRDefault="00165D0F">
      <w:pPr>
        <w:pStyle w:val="ListParagraph"/>
        <w:numPr>
          <w:ilvl w:val="1"/>
          <w:numId w:val="18"/>
        </w:numPr>
        <w:snapToGrid w:val="0"/>
        <w:spacing w:after="0" w:line="240" w:lineRule="auto"/>
        <w:jc w:val="both"/>
        <w:rPr>
          <w:sz w:val="20"/>
          <w:szCs w:val="18"/>
        </w:rPr>
      </w:pPr>
      <w:r>
        <w:rPr>
          <w:sz w:val="20"/>
          <w:szCs w:val="18"/>
          <w:lang w:eastAsia="zh-CN"/>
        </w:rPr>
        <w:t>FFS: Whether the indication of payload size should be provided additionally.</w:t>
      </w:r>
    </w:p>
    <w:p w14:paraId="4B6F5E0A" w14:textId="77777777" w:rsidR="00F173C1" w:rsidRDefault="00165D0F">
      <w:pPr>
        <w:pStyle w:val="ListParagraph"/>
        <w:numPr>
          <w:ilvl w:val="1"/>
          <w:numId w:val="18"/>
        </w:numPr>
        <w:snapToGrid w:val="0"/>
        <w:spacing w:after="0" w:line="240" w:lineRule="auto"/>
        <w:jc w:val="both"/>
        <w:rPr>
          <w:sz w:val="20"/>
          <w:szCs w:val="18"/>
        </w:rPr>
      </w:pPr>
      <w:r>
        <w:rPr>
          <w:sz w:val="20"/>
          <w:szCs w:val="18"/>
          <w:lang w:eastAsia="zh-CN"/>
        </w:rPr>
        <w:t>FFS: Details on how value of N is determined by the UE</w:t>
      </w:r>
    </w:p>
    <w:p w14:paraId="0A779101" w14:textId="77777777" w:rsidR="00F173C1" w:rsidRDefault="00165D0F">
      <w:pPr>
        <w:numPr>
          <w:ilvl w:val="0"/>
          <w:numId w:val="18"/>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28028A5D" w14:textId="77777777" w:rsidR="00F173C1" w:rsidRDefault="00165D0F">
      <w:pPr>
        <w:numPr>
          <w:ilvl w:val="1"/>
          <w:numId w:val="18"/>
        </w:numPr>
        <w:snapToGrid w:val="0"/>
        <w:jc w:val="both"/>
        <w:rPr>
          <w:sz w:val="20"/>
          <w:szCs w:val="18"/>
        </w:rPr>
      </w:pPr>
      <w:r>
        <w:rPr>
          <w:sz w:val="20"/>
          <w:szCs w:val="18"/>
        </w:rPr>
        <w:t>The N beam(s) should satisfy the condition of Event-2</w:t>
      </w:r>
    </w:p>
    <w:p w14:paraId="0482D1B4" w14:textId="77777777" w:rsidR="00F173C1" w:rsidRDefault="00165D0F">
      <w:pPr>
        <w:numPr>
          <w:ilvl w:val="1"/>
          <w:numId w:val="18"/>
        </w:numPr>
        <w:snapToGrid w:val="0"/>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29B3978C" w14:textId="77777777" w:rsidR="00F173C1" w:rsidRDefault="00165D0F">
      <w:pPr>
        <w:numPr>
          <w:ilvl w:val="1"/>
          <w:numId w:val="18"/>
        </w:numPr>
        <w:snapToGrid w:val="0"/>
        <w:jc w:val="both"/>
        <w:rPr>
          <w:sz w:val="20"/>
          <w:szCs w:val="18"/>
        </w:rPr>
      </w:pPr>
      <w:r>
        <w:rPr>
          <w:sz w:val="20"/>
          <w:szCs w:val="18"/>
        </w:rPr>
        <w:t>Payload size does not vary as a function of N</w:t>
      </w:r>
    </w:p>
    <w:p w14:paraId="69C98F54" w14:textId="77777777" w:rsidR="00F173C1" w:rsidRDefault="00165D0F">
      <w:pPr>
        <w:numPr>
          <w:ilvl w:val="1"/>
          <w:numId w:val="18"/>
        </w:numPr>
        <w:snapToGrid w:val="0"/>
        <w:jc w:val="both"/>
        <w:rPr>
          <w:sz w:val="20"/>
          <w:szCs w:val="18"/>
        </w:rPr>
      </w:pPr>
      <w:r>
        <w:rPr>
          <w:sz w:val="20"/>
          <w:szCs w:val="18"/>
          <w:lang w:eastAsia="zh-CN"/>
        </w:rPr>
        <w:t xml:space="preserve">FFS: Zero-padding can be provided if N is less than </w:t>
      </w:r>
      <w:proofErr w:type="spellStart"/>
      <w:r>
        <w:rPr>
          <w:sz w:val="20"/>
          <w:szCs w:val="18"/>
          <w:lang w:eastAsia="zh-CN"/>
        </w:rPr>
        <w:t>N</w:t>
      </w:r>
      <w:r>
        <w:rPr>
          <w:sz w:val="20"/>
          <w:szCs w:val="18"/>
          <w:vertAlign w:val="subscript"/>
          <w:lang w:eastAsia="zh-CN"/>
        </w:rPr>
        <w:t>max</w:t>
      </w:r>
      <w:proofErr w:type="spellEnd"/>
      <w:r>
        <w:rPr>
          <w:sz w:val="20"/>
          <w:szCs w:val="18"/>
          <w:lang w:eastAsia="zh-CN"/>
        </w:rPr>
        <w:t>.</w:t>
      </w:r>
    </w:p>
    <w:p w14:paraId="748C6F91" w14:textId="77777777" w:rsidR="00F173C1" w:rsidRDefault="00165D0F">
      <w:pPr>
        <w:numPr>
          <w:ilvl w:val="0"/>
          <w:numId w:val="18"/>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4AA0F6A6" w14:textId="77777777" w:rsidR="00F173C1" w:rsidRDefault="00165D0F">
      <w:pPr>
        <w:numPr>
          <w:ilvl w:val="1"/>
          <w:numId w:val="18"/>
        </w:numPr>
        <w:snapToGrid w:val="0"/>
        <w:jc w:val="both"/>
        <w:rPr>
          <w:sz w:val="20"/>
          <w:szCs w:val="18"/>
        </w:rPr>
      </w:pPr>
      <w:r>
        <w:rPr>
          <w:sz w:val="20"/>
          <w:szCs w:val="18"/>
          <w:lang w:eastAsia="zh-CN"/>
        </w:rPr>
        <w:t xml:space="preserve">The reported beam </w:t>
      </w:r>
      <w:r>
        <w:rPr>
          <w:sz w:val="20"/>
          <w:szCs w:val="18"/>
        </w:rPr>
        <w:t>should satisfy the condition of Event-2</w:t>
      </w:r>
    </w:p>
    <w:p w14:paraId="1C232A94" w14:textId="77777777" w:rsidR="00F173C1" w:rsidRDefault="00165D0F">
      <w:pPr>
        <w:numPr>
          <w:ilvl w:val="0"/>
          <w:numId w:val="18"/>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0C25354D" w14:textId="77777777" w:rsidR="00F173C1" w:rsidRDefault="00165D0F">
      <w:pPr>
        <w:numPr>
          <w:ilvl w:val="1"/>
          <w:numId w:val="18"/>
        </w:numPr>
        <w:snapToGrid w:val="0"/>
        <w:jc w:val="both"/>
        <w:rPr>
          <w:sz w:val="20"/>
          <w:szCs w:val="18"/>
          <w:lang w:eastAsia="zh-CN"/>
        </w:rPr>
      </w:pPr>
      <w:r>
        <w:rPr>
          <w:sz w:val="20"/>
          <w:szCs w:val="18"/>
          <w:lang w:eastAsia="zh-CN"/>
        </w:rPr>
        <w:t>At least one of N reported beam(s) should satisfy the condition of Event-2</w:t>
      </w:r>
    </w:p>
    <w:p w14:paraId="0A7A9408" w14:textId="77777777" w:rsidR="00F173C1" w:rsidRDefault="00165D0F">
      <w:pPr>
        <w:numPr>
          <w:ilvl w:val="1"/>
          <w:numId w:val="18"/>
        </w:numPr>
        <w:snapToGrid w:val="0"/>
        <w:jc w:val="both"/>
        <w:rPr>
          <w:sz w:val="20"/>
          <w:szCs w:val="18"/>
          <w:lang w:eastAsia="zh-CN"/>
        </w:rPr>
      </w:pPr>
      <w:r>
        <w:rPr>
          <w:sz w:val="20"/>
          <w:szCs w:val="18"/>
          <w:lang w:eastAsia="zh-CN"/>
        </w:rPr>
        <w:t xml:space="preserve">N is configured by </w:t>
      </w:r>
      <w:proofErr w:type="spellStart"/>
      <w:r>
        <w:rPr>
          <w:sz w:val="20"/>
          <w:szCs w:val="18"/>
          <w:lang w:eastAsia="zh-CN"/>
        </w:rPr>
        <w:t>gNB</w:t>
      </w:r>
      <w:proofErr w:type="spellEnd"/>
      <w:r>
        <w:rPr>
          <w:sz w:val="20"/>
          <w:szCs w:val="18"/>
          <w:lang w:eastAsia="zh-CN"/>
        </w:rPr>
        <w:t xml:space="preserve"> </w:t>
      </w:r>
    </w:p>
    <w:p w14:paraId="1B8DAE35" w14:textId="77777777" w:rsidR="00F173C1" w:rsidRDefault="00165D0F">
      <w:pPr>
        <w:numPr>
          <w:ilvl w:val="0"/>
          <w:numId w:val="18"/>
        </w:numPr>
        <w:snapToGrid w:val="0"/>
        <w:ind w:left="466" w:hanging="284"/>
        <w:jc w:val="both"/>
        <w:rPr>
          <w:sz w:val="20"/>
          <w:szCs w:val="18"/>
          <w:lang w:eastAsia="zh-CN"/>
        </w:rPr>
      </w:pPr>
      <w:r>
        <w:rPr>
          <w:sz w:val="20"/>
          <w:szCs w:val="18"/>
          <w:lang w:eastAsia="zh-CN"/>
        </w:rPr>
        <w:t>Other options are not precluded.</w:t>
      </w:r>
    </w:p>
    <w:p w14:paraId="2560DCAE" w14:textId="77777777" w:rsidR="00F173C1" w:rsidRDefault="00165D0F">
      <w:pPr>
        <w:numPr>
          <w:ilvl w:val="0"/>
          <w:numId w:val="18"/>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0FFEC63F" w14:textId="77777777" w:rsidR="00F173C1" w:rsidRDefault="00165D0F">
      <w:pPr>
        <w:numPr>
          <w:ilvl w:val="0"/>
          <w:numId w:val="18"/>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3C0819DB" w14:textId="77777777" w:rsidR="00F173C1" w:rsidRDefault="00165D0F">
      <w:pPr>
        <w:numPr>
          <w:ilvl w:val="0"/>
          <w:numId w:val="18"/>
        </w:numPr>
        <w:snapToGrid w:val="0"/>
        <w:ind w:left="466" w:hanging="284"/>
        <w:jc w:val="both"/>
        <w:rPr>
          <w:sz w:val="20"/>
          <w:szCs w:val="18"/>
          <w:lang w:eastAsia="zh-CN"/>
        </w:rPr>
      </w:pPr>
      <w:r>
        <w:rPr>
          <w:sz w:val="20"/>
          <w:szCs w:val="18"/>
          <w:lang w:eastAsia="zh-CN"/>
        </w:rPr>
        <w:t>The selected option shall satisfy Event-2.</w:t>
      </w:r>
    </w:p>
    <w:p w14:paraId="1DD4BE87" w14:textId="77777777" w:rsidR="00F173C1" w:rsidRDefault="00165D0F">
      <w:pPr>
        <w:pStyle w:val="ListParagraph"/>
        <w:numPr>
          <w:ilvl w:val="1"/>
          <w:numId w:val="8"/>
        </w:numPr>
        <w:tabs>
          <w:tab w:val="left" w:pos="810"/>
        </w:tabs>
        <w:spacing w:before="120" w:after="120" w:line="257" w:lineRule="auto"/>
        <w:ind w:hanging="792"/>
        <w:outlineLvl w:val="1"/>
        <w:rPr>
          <w:lang w:eastAsia="zh-TW"/>
        </w:rPr>
      </w:pPr>
      <w:r>
        <w:rPr>
          <w:lang w:eastAsia="zh-TW"/>
        </w:rPr>
        <w:lastRenderedPageBreak/>
        <w:t>RAN1#116</w:t>
      </w:r>
    </w:p>
    <w:p w14:paraId="059DFDF7" w14:textId="77777777" w:rsidR="00F173C1" w:rsidRDefault="00165D0F">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192493B2" w14:textId="77777777" w:rsidR="00F173C1" w:rsidRDefault="00165D0F">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2B42D886" w14:textId="77777777" w:rsidR="00F173C1" w:rsidRDefault="00165D0F">
      <w:pPr>
        <w:numPr>
          <w:ilvl w:val="0"/>
          <w:numId w:val="43"/>
        </w:numPr>
        <w:snapToGrid w:val="0"/>
        <w:rPr>
          <w:rFonts w:eastAsia="MS Mincho"/>
          <w:sz w:val="20"/>
          <w:szCs w:val="20"/>
          <w:lang w:eastAsia="ja-JP"/>
        </w:rPr>
      </w:pPr>
      <w:r>
        <w:rPr>
          <w:rFonts w:eastAsia="MS Mincho"/>
          <w:sz w:val="20"/>
          <w:szCs w:val="20"/>
          <w:lang w:eastAsia="ja-JP"/>
        </w:rPr>
        <w:t>Trigger-event detection for beam reporting by UE</w:t>
      </w:r>
    </w:p>
    <w:p w14:paraId="3E7963BF" w14:textId="77777777" w:rsidR="00F173C1" w:rsidRDefault="00165D0F">
      <w:pPr>
        <w:numPr>
          <w:ilvl w:val="1"/>
          <w:numId w:val="43"/>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51F472C6" w14:textId="77777777" w:rsidR="00F173C1" w:rsidRDefault="00165D0F">
      <w:pPr>
        <w:numPr>
          <w:ilvl w:val="1"/>
          <w:numId w:val="43"/>
        </w:numPr>
        <w:snapToGrid w:val="0"/>
        <w:rPr>
          <w:rFonts w:eastAsia="MS Mincho"/>
          <w:sz w:val="20"/>
          <w:szCs w:val="20"/>
          <w:lang w:eastAsia="ja-JP"/>
        </w:rPr>
      </w:pPr>
      <w:r>
        <w:rPr>
          <w:rFonts w:eastAsia="MS Mincho"/>
          <w:sz w:val="20"/>
          <w:szCs w:val="20"/>
          <w:lang w:eastAsia="ja-JP"/>
        </w:rPr>
        <w:t>FFS: Trigger condition for declaring beam-reporting event</w:t>
      </w:r>
    </w:p>
    <w:p w14:paraId="29E3EE59" w14:textId="77777777" w:rsidR="00F173C1" w:rsidRDefault="00165D0F">
      <w:pPr>
        <w:numPr>
          <w:ilvl w:val="0"/>
          <w:numId w:val="43"/>
        </w:numPr>
        <w:snapToGrid w:val="0"/>
        <w:rPr>
          <w:rFonts w:eastAsia="MS Mincho"/>
          <w:sz w:val="20"/>
          <w:szCs w:val="20"/>
          <w:lang w:eastAsia="ja-JP"/>
        </w:rPr>
      </w:pPr>
      <w:r>
        <w:rPr>
          <w:rFonts w:eastAsia="MS Mincho"/>
          <w:sz w:val="20"/>
          <w:szCs w:val="20"/>
          <w:lang w:eastAsia="ja-JP"/>
        </w:rPr>
        <w:t>Beam-report transmission by UE</w:t>
      </w:r>
    </w:p>
    <w:p w14:paraId="283B8CB2" w14:textId="77777777" w:rsidR="00F173C1" w:rsidRDefault="00165D0F">
      <w:pPr>
        <w:numPr>
          <w:ilvl w:val="1"/>
          <w:numId w:val="43"/>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0F9163A1" w14:textId="77777777" w:rsidR="00F173C1" w:rsidRDefault="00165D0F">
      <w:pPr>
        <w:numPr>
          <w:ilvl w:val="1"/>
          <w:numId w:val="43"/>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57A7DE98" w14:textId="77777777" w:rsidR="00F173C1" w:rsidRDefault="00165D0F">
      <w:pPr>
        <w:numPr>
          <w:ilvl w:val="2"/>
          <w:numId w:val="43"/>
        </w:numPr>
        <w:snapToGrid w:val="0"/>
        <w:rPr>
          <w:rFonts w:eastAsia="MS Mincho"/>
          <w:sz w:val="20"/>
          <w:szCs w:val="20"/>
          <w:lang w:eastAsia="ja-JP"/>
        </w:rPr>
      </w:pPr>
      <w:r>
        <w:rPr>
          <w:rFonts w:eastAsia="MS Mincho"/>
          <w:sz w:val="20"/>
          <w:szCs w:val="20"/>
          <w:lang w:eastAsia="ja-JP"/>
        </w:rPr>
        <w:t>MAC-CE</w:t>
      </w:r>
    </w:p>
    <w:p w14:paraId="5E135584" w14:textId="77777777" w:rsidR="00F173C1" w:rsidRDefault="00165D0F">
      <w:pPr>
        <w:numPr>
          <w:ilvl w:val="2"/>
          <w:numId w:val="43"/>
        </w:numPr>
        <w:snapToGrid w:val="0"/>
        <w:rPr>
          <w:rFonts w:eastAsia="MS Mincho"/>
          <w:sz w:val="20"/>
          <w:szCs w:val="20"/>
          <w:lang w:eastAsia="ja-JP"/>
        </w:rPr>
      </w:pPr>
      <w:r>
        <w:rPr>
          <w:rFonts w:eastAsia="MS Mincho"/>
          <w:sz w:val="20"/>
          <w:szCs w:val="20"/>
          <w:lang w:eastAsia="ja-JP"/>
        </w:rPr>
        <w:t>UCI</w:t>
      </w:r>
    </w:p>
    <w:p w14:paraId="26C4A32A" w14:textId="77777777" w:rsidR="00F173C1" w:rsidRDefault="00165D0F">
      <w:pPr>
        <w:numPr>
          <w:ilvl w:val="2"/>
          <w:numId w:val="43"/>
        </w:numPr>
        <w:snapToGrid w:val="0"/>
        <w:rPr>
          <w:rFonts w:eastAsia="MS Mincho"/>
          <w:sz w:val="20"/>
          <w:szCs w:val="20"/>
          <w:lang w:eastAsia="ja-JP"/>
        </w:rPr>
      </w:pPr>
      <w:r>
        <w:rPr>
          <w:rFonts w:eastAsia="MS Mincho"/>
          <w:sz w:val="20"/>
          <w:szCs w:val="20"/>
          <w:lang w:eastAsia="ja-JP"/>
        </w:rPr>
        <w:t>Others are not precluded.</w:t>
      </w:r>
    </w:p>
    <w:p w14:paraId="60B43F8C" w14:textId="77777777" w:rsidR="00F173C1" w:rsidRDefault="00165D0F">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7DF6CE06" w14:textId="77777777" w:rsidR="00F173C1" w:rsidRDefault="00165D0F">
      <w:pPr>
        <w:numPr>
          <w:ilvl w:val="0"/>
          <w:numId w:val="43"/>
        </w:numPr>
        <w:snapToGrid w:val="0"/>
        <w:rPr>
          <w:rFonts w:eastAsia="MS Mincho"/>
          <w:sz w:val="20"/>
          <w:szCs w:val="20"/>
          <w:lang w:eastAsia="ja-JP"/>
        </w:rPr>
      </w:pPr>
      <w:r>
        <w:rPr>
          <w:color w:val="000000"/>
          <w:sz w:val="20"/>
          <w:szCs w:val="20"/>
          <w:lang w:eastAsia="zh-CN"/>
        </w:rPr>
        <w:t>UE requesting UL resource(s) for the beam report</w:t>
      </w:r>
    </w:p>
    <w:p w14:paraId="004AB92A" w14:textId="77777777" w:rsidR="00F173C1" w:rsidRDefault="00165D0F">
      <w:pPr>
        <w:numPr>
          <w:ilvl w:val="0"/>
          <w:numId w:val="43"/>
        </w:numPr>
        <w:snapToGrid w:val="0"/>
        <w:rPr>
          <w:rFonts w:eastAsia="MS Mincho"/>
          <w:sz w:val="20"/>
          <w:szCs w:val="20"/>
          <w:lang w:eastAsia="ja-JP"/>
        </w:rPr>
      </w:pPr>
      <w:r>
        <w:rPr>
          <w:color w:val="000000"/>
          <w:sz w:val="20"/>
          <w:szCs w:val="20"/>
          <w:lang w:eastAsia="zh-CN"/>
        </w:rPr>
        <w:t>UE notifying transmission of beam report</w:t>
      </w:r>
    </w:p>
    <w:p w14:paraId="4DAE32D5" w14:textId="77777777" w:rsidR="00F173C1" w:rsidRDefault="00165D0F">
      <w:pPr>
        <w:numPr>
          <w:ilvl w:val="0"/>
          <w:numId w:val="43"/>
        </w:numPr>
        <w:snapToGrid w:val="0"/>
        <w:rPr>
          <w:rFonts w:eastAsia="MS Mincho"/>
          <w:sz w:val="20"/>
          <w:szCs w:val="20"/>
          <w:lang w:eastAsia="ja-JP"/>
        </w:rPr>
      </w:pPr>
      <w:proofErr w:type="spellStart"/>
      <w:r>
        <w:rPr>
          <w:color w:val="000000"/>
          <w:sz w:val="20"/>
          <w:szCs w:val="20"/>
          <w:lang w:eastAsia="zh-CN"/>
        </w:rPr>
        <w:t>gNB</w:t>
      </w:r>
      <w:proofErr w:type="spellEnd"/>
      <w:r>
        <w:rPr>
          <w:color w:val="000000"/>
          <w:sz w:val="20"/>
          <w:szCs w:val="20"/>
          <w:lang w:eastAsia="zh-CN"/>
        </w:rPr>
        <w:t xml:space="preserve"> preconfigured resources</w:t>
      </w:r>
    </w:p>
    <w:p w14:paraId="2EE10686" w14:textId="77777777" w:rsidR="00F173C1" w:rsidRDefault="00165D0F">
      <w:pPr>
        <w:snapToGrid w:val="0"/>
        <w:rPr>
          <w:rFonts w:eastAsia="MS Mincho"/>
          <w:sz w:val="20"/>
          <w:szCs w:val="20"/>
          <w:lang w:eastAsia="ja-JP"/>
        </w:rPr>
      </w:pPr>
      <w:r>
        <w:rPr>
          <w:rFonts w:eastAsia="Times New Roman"/>
          <w:sz w:val="20"/>
          <w:szCs w:val="20"/>
        </w:rPr>
        <w:t>Other procedure(s) as required</w:t>
      </w:r>
    </w:p>
    <w:p w14:paraId="09C40F2F" w14:textId="77777777" w:rsidR="00F173C1" w:rsidRDefault="00F173C1">
      <w:pPr>
        <w:snapToGrid w:val="0"/>
        <w:jc w:val="both"/>
        <w:rPr>
          <w:color w:val="000000" w:themeColor="text1"/>
          <w:sz w:val="18"/>
          <w:szCs w:val="18"/>
        </w:rPr>
      </w:pPr>
    </w:p>
    <w:p w14:paraId="41874302" w14:textId="77777777" w:rsidR="00F173C1" w:rsidRDefault="00165D0F">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7D2281C2" w14:textId="77777777" w:rsidR="00F173C1" w:rsidRDefault="00165D0F">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2FD8EE1B" w14:textId="77777777" w:rsidR="00F173C1" w:rsidRDefault="00165D0F">
      <w:pPr>
        <w:numPr>
          <w:ilvl w:val="0"/>
          <w:numId w:val="18"/>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30335A9A" w14:textId="77777777" w:rsidR="00F173C1" w:rsidRDefault="00165D0F">
      <w:pPr>
        <w:numPr>
          <w:ilvl w:val="1"/>
          <w:numId w:val="18"/>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3D2782CA" w14:textId="77777777" w:rsidR="00F173C1" w:rsidRDefault="00165D0F">
      <w:pPr>
        <w:numPr>
          <w:ilvl w:val="1"/>
          <w:numId w:val="18"/>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2FD145BE" w14:textId="77777777" w:rsidR="00F173C1" w:rsidRDefault="00165D0F">
      <w:pPr>
        <w:numPr>
          <w:ilvl w:val="1"/>
          <w:numId w:val="18"/>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0A6D5302" w14:textId="77777777" w:rsidR="00F173C1" w:rsidRDefault="00165D0F">
      <w:pPr>
        <w:numPr>
          <w:ilvl w:val="1"/>
          <w:numId w:val="18"/>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1F16240F" w14:textId="77777777" w:rsidR="00F173C1" w:rsidRDefault="00165D0F">
      <w:pPr>
        <w:numPr>
          <w:ilvl w:val="1"/>
          <w:numId w:val="18"/>
        </w:numPr>
        <w:snapToGrid w:val="0"/>
        <w:jc w:val="both"/>
        <w:rPr>
          <w:rFonts w:cs="Times"/>
          <w:color w:val="000000"/>
          <w:sz w:val="20"/>
          <w:szCs w:val="20"/>
          <w:lang w:eastAsia="zh-CN"/>
        </w:rPr>
      </w:pPr>
      <w:r>
        <w:rPr>
          <w:rFonts w:cs="Times"/>
          <w:color w:val="000000"/>
          <w:sz w:val="20"/>
          <w:szCs w:val="20"/>
          <w:lang w:eastAsia="zh-CN"/>
        </w:rPr>
        <w:t>Others are not precluded.</w:t>
      </w:r>
    </w:p>
    <w:p w14:paraId="2F720CFF" w14:textId="77777777" w:rsidR="00F173C1" w:rsidRDefault="00165D0F">
      <w:pPr>
        <w:numPr>
          <w:ilvl w:val="0"/>
          <w:numId w:val="18"/>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14:paraId="4569594B" w14:textId="77777777" w:rsidR="00F173C1" w:rsidRDefault="00F173C1">
      <w:pPr>
        <w:rPr>
          <w:rFonts w:cs="Times"/>
          <w:sz w:val="20"/>
          <w:szCs w:val="20"/>
        </w:rPr>
      </w:pPr>
    </w:p>
    <w:p w14:paraId="75937719" w14:textId="77777777" w:rsidR="00F173C1" w:rsidRDefault="00165D0F">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54CE6A7" w14:textId="77777777" w:rsidR="00F173C1" w:rsidRDefault="00165D0F">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62397626" w14:textId="77777777" w:rsidR="00F173C1" w:rsidRDefault="00165D0F">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517675B5" w14:textId="77777777" w:rsidR="00F173C1" w:rsidRDefault="00165D0F">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488E7BCB" w14:textId="77777777" w:rsidR="00F173C1" w:rsidRDefault="00165D0F">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1D2FE8D3" w14:textId="77777777" w:rsidR="00F173C1" w:rsidRDefault="00165D0F">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5203A478" w14:textId="77777777" w:rsidR="00F173C1" w:rsidRDefault="00F173C1">
      <w:pPr>
        <w:rPr>
          <w:rFonts w:cs="Times"/>
          <w:sz w:val="20"/>
          <w:szCs w:val="20"/>
        </w:rPr>
      </w:pPr>
    </w:p>
    <w:p w14:paraId="70C963CF" w14:textId="77777777" w:rsidR="00F173C1" w:rsidRDefault="00165D0F">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790702B1" w14:textId="77777777" w:rsidR="00F173C1" w:rsidRDefault="00165D0F">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1CFF424E" w14:textId="77777777" w:rsidR="00F173C1" w:rsidRDefault="00165D0F">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079F6383" w14:textId="77777777" w:rsidR="00F173C1" w:rsidRDefault="00165D0F">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08B93C69" w14:textId="77777777" w:rsidR="00F173C1" w:rsidRDefault="00165D0F">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454F34E0" w14:textId="77777777" w:rsidR="00F173C1" w:rsidRDefault="00165D0F">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0AAC6014" w14:textId="77777777" w:rsidR="00F173C1" w:rsidRDefault="00165D0F">
      <w:pPr>
        <w:numPr>
          <w:ilvl w:val="1"/>
          <w:numId w:val="18"/>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11EE858F" w14:textId="77777777" w:rsidR="00F173C1" w:rsidRDefault="00F173C1">
      <w:pPr>
        <w:snapToGrid w:val="0"/>
        <w:jc w:val="both"/>
        <w:rPr>
          <w:rFonts w:cs="Times"/>
          <w:color w:val="000000"/>
          <w:sz w:val="20"/>
          <w:szCs w:val="20"/>
          <w:lang w:eastAsia="zh-CN"/>
        </w:rPr>
      </w:pPr>
    </w:p>
    <w:p w14:paraId="06866B76" w14:textId="77777777" w:rsidR="00F173C1" w:rsidRDefault="00165D0F">
      <w:pPr>
        <w:rPr>
          <w:rFonts w:cs="Times"/>
          <w:color w:val="000000"/>
          <w:sz w:val="20"/>
          <w:szCs w:val="20"/>
          <w:lang w:eastAsia="zh-CN"/>
        </w:rPr>
      </w:pPr>
      <w:r>
        <w:rPr>
          <w:rFonts w:cs="Times"/>
          <w:color w:val="000000"/>
          <w:sz w:val="20"/>
          <w:szCs w:val="20"/>
          <w:lang w:eastAsia="zh-CN"/>
        </w:rPr>
        <w:br w:type="page"/>
      </w:r>
    </w:p>
    <w:p w14:paraId="6DD53D4B" w14:textId="77777777" w:rsidR="00F173C1" w:rsidRDefault="00165D0F">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F173C1" w14:paraId="2403F68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9D65A0" w14:textId="77777777" w:rsidR="00F173C1" w:rsidRDefault="00165D0F">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507CDF" w14:textId="77777777" w:rsidR="00F173C1" w:rsidRDefault="00BB031A">
            <w:pPr>
              <w:snapToGrid w:val="0"/>
              <w:rPr>
                <w:rFonts w:ascii="Arial" w:hAnsi="Arial" w:cs="Arial"/>
                <w:sz w:val="16"/>
                <w:szCs w:val="16"/>
              </w:rPr>
            </w:pPr>
            <w:hyperlink r:id="rId13" w:history="1">
              <w:r w:rsidR="00165D0F">
                <w:rPr>
                  <w:rStyle w:val="Hyperlink"/>
                  <w:rFonts w:ascii="Arial" w:hAnsi="Arial" w:cs="Arial"/>
                  <w:b/>
                  <w:bCs/>
                  <w:color w:val="0000FF"/>
                  <w:sz w:val="16"/>
                  <w:szCs w:val="16"/>
                </w:rPr>
                <w:t>R1-2408317</w:t>
              </w:r>
            </w:hyperlink>
          </w:p>
        </w:tc>
        <w:tc>
          <w:tcPr>
            <w:tcW w:w="5670" w:type="dxa"/>
            <w:tcBorders>
              <w:top w:val="single" w:sz="4" w:space="0" w:color="A6A6A6"/>
              <w:left w:val="nil"/>
              <w:bottom w:val="single" w:sz="4" w:space="0" w:color="A6A6A6"/>
              <w:right w:val="single" w:sz="4" w:space="0" w:color="A6A6A6"/>
            </w:tcBorders>
            <w:shd w:val="clear" w:color="auto" w:fill="auto"/>
          </w:tcPr>
          <w:p w14:paraId="5FD3575E" w14:textId="77777777" w:rsidR="00F173C1" w:rsidRDefault="00165D0F">
            <w:pPr>
              <w:snapToGrid w:val="0"/>
              <w:rPr>
                <w:rFonts w:ascii="Arial" w:hAnsi="Arial" w:cs="Arial"/>
                <w:sz w:val="16"/>
                <w:szCs w:val="16"/>
              </w:rPr>
            </w:pPr>
            <w:r>
              <w:rPr>
                <w:rFonts w:ascii="Arial" w:hAnsi="Arial" w:cs="Arial"/>
                <w:sz w:val="16"/>
                <w:szCs w:val="16"/>
              </w:rPr>
              <w:t>Offline summary for Rel-19 MIMO UEIBM (9.2.1) pre-RAN1#118bis</w:t>
            </w:r>
          </w:p>
        </w:tc>
        <w:tc>
          <w:tcPr>
            <w:tcW w:w="2520" w:type="dxa"/>
            <w:tcBorders>
              <w:top w:val="single" w:sz="4" w:space="0" w:color="A6A6A6"/>
              <w:left w:val="nil"/>
              <w:bottom w:val="single" w:sz="4" w:space="0" w:color="A6A6A6"/>
              <w:right w:val="single" w:sz="4" w:space="0" w:color="A6A6A6"/>
            </w:tcBorders>
            <w:shd w:val="clear" w:color="auto" w:fill="auto"/>
          </w:tcPr>
          <w:p w14:paraId="49CBA19E" w14:textId="77777777" w:rsidR="00F173C1" w:rsidRDefault="00165D0F">
            <w:pPr>
              <w:snapToGrid w:val="0"/>
              <w:rPr>
                <w:rFonts w:ascii="Arial" w:hAnsi="Arial" w:cs="Arial"/>
                <w:sz w:val="16"/>
                <w:szCs w:val="16"/>
              </w:rPr>
            </w:pPr>
            <w:r>
              <w:rPr>
                <w:rFonts w:ascii="Arial" w:hAnsi="Arial" w:cs="Arial"/>
                <w:sz w:val="16"/>
                <w:szCs w:val="16"/>
              </w:rPr>
              <w:t>Moderator (ZTE)</w:t>
            </w:r>
          </w:p>
        </w:tc>
      </w:tr>
      <w:tr w:rsidR="00F173C1" w14:paraId="458CD99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156180" w14:textId="77777777" w:rsidR="00F173C1" w:rsidRDefault="00165D0F">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A4A37C8" w14:textId="77777777" w:rsidR="00F173C1" w:rsidRDefault="00BB031A">
            <w:pPr>
              <w:snapToGrid w:val="0"/>
              <w:rPr>
                <w:rFonts w:ascii="Arial" w:hAnsi="Arial" w:cs="Arial"/>
                <w:b/>
                <w:bCs/>
                <w:color w:val="0000FF"/>
                <w:sz w:val="16"/>
                <w:szCs w:val="16"/>
                <w:u w:val="single"/>
              </w:rPr>
            </w:pPr>
            <w:hyperlink r:id="rId14" w:history="1">
              <w:r w:rsidR="00165D0F">
                <w:rPr>
                  <w:rStyle w:val="Hyperlink"/>
                  <w:rFonts w:ascii="Arial" w:hAnsi="Arial" w:cs="Arial"/>
                  <w:b/>
                  <w:bCs/>
                  <w:color w:val="0000FF"/>
                  <w:sz w:val="16"/>
                  <w:szCs w:val="16"/>
                </w:rPr>
                <w:t>R1-2407622</w:t>
              </w:r>
            </w:hyperlink>
          </w:p>
        </w:tc>
        <w:tc>
          <w:tcPr>
            <w:tcW w:w="5670" w:type="dxa"/>
            <w:tcBorders>
              <w:top w:val="single" w:sz="4" w:space="0" w:color="A6A6A6"/>
              <w:left w:val="nil"/>
              <w:bottom w:val="single" w:sz="4" w:space="0" w:color="A6A6A6"/>
              <w:right w:val="single" w:sz="4" w:space="0" w:color="A6A6A6"/>
            </w:tcBorders>
            <w:shd w:val="clear" w:color="auto" w:fill="auto"/>
          </w:tcPr>
          <w:p w14:paraId="2C4AA3B0" w14:textId="77777777" w:rsidR="00F173C1" w:rsidRDefault="00165D0F">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6765AF9" w14:textId="77777777" w:rsidR="00F173C1" w:rsidRDefault="00165D0F">
            <w:pPr>
              <w:snapToGrid w:val="0"/>
              <w:rPr>
                <w:rFonts w:ascii="Arial" w:hAnsi="Arial" w:cs="Arial"/>
                <w:sz w:val="16"/>
                <w:szCs w:val="16"/>
              </w:rPr>
            </w:pPr>
            <w:r>
              <w:rPr>
                <w:rFonts w:ascii="Arial" w:hAnsi="Arial" w:cs="Arial"/>
                <w:sz w:val="16"/>
                <w:szCs w:val="16"/>
              </w:rPr>
              <w:t>FUTUREWEI</w:t>
            </w:r>
          </w:p>
        </w:tc>
      </w:tr>
      <w:tr w:rsidR="00F173C1" w14:paraId="0BD24EB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84A5F0" w14:textId="77777777" w:rsidR="00F173C1" w:rsidRDefault="00165D0F">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6DEBC7B" w14:textId="77777777" w:rsidR="00F173C1" w:rsidRDefault="00BB031A">
            <w:pPr>
              <w:snapToGrid w:val="0"/>
              <w:rPr>
                <w:sz w:val="18"/>
                <w:szCs w:val="18"/>
              </w:rPr>
            </w:pPr>
            <w:hyperlink r:id="rId15" w:history="1">
              <w:r w:rsidR="00165D0F">
                <w:rPr>
                  <w:rStyle w:val="Hyperlink"/>
                  <w:rFonts w:ascii="Arial" w:hAnsi="Arial" w:cs="Arial"/>
                  <w:b/>
                  <w:bCs/>
                  <w:color w:val="0000FF"/>
                  <w:sz w:val="16"/>
                  <w:szCs w:val="16"/>
                </w:rPr>
                <w:t>R1-2407678</w:t>
              </w:r>
            </w:hyperlink>
          </w:p>
        </w:tc>
        <w:tc>
          <w:tcPr>
            <w:tcW w:w="5670" w:type="dxa"/>
            <w:tcBorders>
              <w:top w:val="single" w:sz="4" w:space="0" w:color="A6A6A6"/>
              <w:left w:val="nil"/>
              <w:bottom w:val="single" w:sz="4" w:space="0" w:color="A6A6A6"/>
              <w:right w:val="single" w:sz="4" w:space="0" w:color="A6A6A6"/>
            </w:tcBorders>
            <w:shd w:val="clear" w:color="auto" w:fill="auto"/>
          </w:tcPr>
          <w:p w14:paraId="69F1A1C8" w14:textId="77777777" w:rsidR="00F173C1" w:rsidRDefault="00165D0F">
            <w:pPr>
              <w:snapToGrid w:val="0"/>
              <w:rPr>
                <w:sz w:val="18"/>
                <w:szCs w:val="18"/>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5D87375" w14:textId="77777777" w:rsidR="00F173C1" w:rsidRDefault="00165D0F">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F173C1" w14:paraId="366D45C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E23461C" w14:textId="77777777" w:rsidR="00F173C1" w:rsidRDefault="00165D0F">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4A456268" w14:textId="77777777" w:rsidR="00F173C1" w:rsidRDefault="00BB031A">
            <w:pPr>
              <w:snapToGrid w:val="0"/>
              <w:rPr>
                <w:sz w:val="18"/>
                <w:szCs w:val="18"/>
              </w:rPr>
            </w:pPr>
            <w:hyperlink r:id="rId16" w:history="1">
              <w:r w:rsidR="00165D0F">
                <w:rPr>
                  <w:rStyle w:val="Hyperlink"/>
                  <w:rFonts w:ascii="Arial" w:hAnsi="Arial" w:cs="Arial"/>
                  <w:b/>
                  <w:bCs/>
                  <w:color w:val="0000FF"/>
                  <w:sz w:val="16"/>
                  <w:szCs w:val="16"/>
                </w:rPr>
                <w:t>R1-2407698</w:t>
              </w:r>
            </w:hyperlink>
          </w:p>
        </w:tc>
        <w:tc>
          <w:tcPr>
            <w:tcW w:w="5670" w:type="dxa"/>
            <w:tcBorders>
              <w:top w:val="nil"/>
              <w:left w:val="nil"/>
              <w:bottom w:val="single" w:sz="4" w:space="0" w:color="A6A6A6"/>
              <w:right w:val="single" w:sz="4" w:space="0" w:color="A6A6A6"/>
            </w:tcBorders>
            <w:shd w:val="clear" w:color="auto" w:fill="auto"/>
          </w:tcPr>
          <w:p w14:paraId="62DD1F7F" w14:textId="77777777" w:rsidR="00F173C1" w:rsidRDefault="00165D0F">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580E44AB" w14:textId="77777777" w:rsidR="00F173C1" w:rsidRDefault="00165D0F">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F173C1" w14:paraId="106B460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91B1EEB" w14:textId="77777777" w:rsidR="00F173C1" w:rsidRDefault="00165D0F">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407DCA41" w14:textId="77777777" w:rsidR="00F173C1" w:rsidRDefault="00BB031A">
            <w:pPr>
              <w:snapToGrid w:val="0"/>
              <w:rPr>
                <w:sz w:val="18"/>
                <w:szCs w:val="18"/>
              </w:rPr>
            </w:pPr>
            <w:hyperlink r:id="rId17" w:history="1">
              <w:r w:rsidR="00165D0F">
                <w:rPr>
                  <w:rStyle w:val="Hyperlink"/>
                  <w:rFonts w:ascii="Arial" w:hAnsi="Arial" w:cs="Arial"/>
                  <w:b/>
                  <w:bCs/>
                  <w:color w:val="0000FF"/>
                  <w:sz w:val="16"/>
                  <w:szCs w:val="16"/>
                </w:rPr>
                <w:t>R1-2407773</w:t>
              </w:r>
            </w:hyperlink>
          </w:p>
        </w:tc>
        <w:tc>
          <w:tcPr>
            <w:tcW w:w="5670" w:type="dxa"/>
            <w:tcBorders>
              <w:top w:val="nil"/>
              <w:left w:val="nil"/>
              <w:bottom w:val="single" w:sz="4" w:space="0" w:color="A6A6A6"/>
              <w:right w:val="single" w:sz="4" w:space="0" w:color="A6A6A6"/>
            </w:tcBorders>
            <w:shd w:val="clear" w:color="auto" w:fill="auto"/>
          </w:tcPr>
          <w:p w14:paraId="34C4F1E3" w14:textId="77777777" w:rsidR="00F173C1" w:rsidRDefault="00165D0F">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28055E1" w14:textId="77777777" w:rsidR="00F173C1" w:rsidRDefault="00165D0F">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F173C1" w14:paraId="0AAECED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691663" w14:textId="77777777" w:rsidR="00F173C1" w:rsidRDefault="00165D0F">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208CC123" w14:textId="77777777" w:rsidR="00F173C1" w:rsidRDefault="00BB031A">
            <w:pPr>
              <w:snapToGrid w:val="0"/>
              <w:rPr>
                <w:sz w:val="18"/>
                <w:szCs w:val="18"/>
              </w:rPr>
            </w:pPr>
            <w:hyperlink r:id="rId18" w:history="1">
              <w:r w:rsidR="00165D0F">
                <w:rPr>
                  <w:rStyle w:val="Hyperlink"/>
                  <w:rFonts w:ascii="Arial" w:hAnsi="Arial" w:cs="Arial"/>
                  <w:b/>
                  <w:bCs/>
                  <w:color w:val="0000FF"/>
                  <w:sz w:val="16"/>
                  <w:szCs w:val="16"/>
                </w:rPr>
                <w:t>R1-2407812</w:t>
              </w:r>
            </w:hyperlink>
          </w:p>
        </w:tc>
        <w:tc>
          <w:tcPr>
            <w:tcW w:w="5670" w:type="dxa"/>
            <w:tcBorders>
              <w:top w:val="nil"/>
              <w:left w:val="nil"/>
              <w:bottom w:val="single" w:sz="4" w:space="0" w:color="A6A6A6"/>
              <w:right w:val="single" w:sz="4" w:space="0" w:color="A6A6A6"/>
            </w:tcBorders>
            <w:shd w:val="clear" w:color="auto" w:fill="auto"/>
          </w:tcPr>
          <w:p w14:paraId="52DA2837" w14:textId="77777777" w:rsidR="00F173C1" w:rsidRDefault="00165D0F">
            <w:pPr>
              <w:snapToGrid w:val="0"/>
              <w:rPr>
                <w:sz w:val="18"/>
                <w:szCs w:val="18"/>
              </w:rPr>
            </w:pPr>
            <w:r>
              <w:rPr>
                <w:rFonts w:ascii="Arial" w:hAnsi="Arial" w:cs="Arial"/>
                <w:sz w:val="16"/>
                <w:szCs w:val="16"/>
              </w:rPr>
              <w:t>UE-initiated/event-driven beam management</w:t>
            </w:r>
          </w:p>
        </w:tc>
        <w:tc>
          <w:tcPr>
            <w:tcW w:w="2520" w:type="dxa"/>
            <w:tcBorders>
              <w:top w:val="nil"/>
              <w:left w:val="nil"/>
              <w:bottom w:val="single" w:sz="4" w:space="0" w:color="A6A6A6"/>
              <w:right w:val="single" w:sz="4" w:space="0" w:color="A6A6A6"/>
            </w:tcBorders>
            <w:shd w:val="clear" w:color="auto" w:fill="auto"/>
          </w:tcPr>
          <w:p w14:paraId="1645B148" w14:textId="77777777" w:rsidR="00F173C1" w:rsidRDefault="00165D0F">
            <w:pPr>
              <w:snapToGrid w:val="0"/>
              <w:rPr>
                <w:sz w:val="18"/>
                <w:szCs w:val="18"/>
              </w:rPr>
            </w:pPr>
            <w:r>
              <w:rPr>
                <w:rFonts w:ascii="Arial" w:hAnsi="Arial" w:cs="Arial"/>
                <w:sz w:val="16"/>
                <w:szCs w:val="16"/>
              </w:rPr>
              <w:t>MediaTek Inc.</w:t>
            </w:r>
          </w:p>
        </w:tc>
      </w:tr>
      <w:tr w:rsidR="00F173C1" w14:paraId="3EBD91A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F417347" w14:textId="77777777" w:rsidR="00F173C1" w:rsidRDefault="00165D0F">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3CF069F2" w14:textId="77777777" w:rsidR="00F173C1" w:rsidRDefault="00BB031A">
            <w:pPr>
              <w:snapToGrid w:val="0"/>
              <w:rPr>
                <w:sz w:val="18"/>
                <w:szCs w:val="18"/>
              </w:rPr>
            </w:pPr>
            <w:hyperlink r:id="rId19" w:history="1">
              <w:r w:rsidR="00165D0F">
                <w:rPr>
                  <w:rStyle w:val="Hyperlink"/>
                  <w:rFonts w:ascii="Arial" w:hAnsi="Arial" w:cs="Arial"/>
                  <w:b/>
                  <w:bCs/>
                  <w:color w:val="0000FF"/>
                  <w:sz w:val="16"/>
                  <w:szCs w:val="16"/>
                </w:rPr>
                <w:t>R1-2407853</w:t>
              </w:r>
            </w:hyperlink>
          </w:p>
        </w:tc>
        <w:tc>
          <w:tcPr>
            <w:tcW w:w="5670" w:type="dxa"/>
            <w:tcBorders>
              <w:top w:val="nil"/>
              <w:left w:val="nil"/>
              <w:bottom w:val="single" w:sz="4" w:space="0" w:color="A6A6A6"/>
              <w:right w:val="single" w:sz="4" w:space="0" w:color="A6A6A6"/>
            </w:tcBorders>
            <w:shd w:val="clear" w:color="auto" w:fill="auto"/>
          </w:tcPr>
          <w:p w14:paraId="6E1D4C31" w14:textId="77777777" w:rsidR="00F173C1" w:rsidRDefault="00165D0F">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7500E77D" w14:textId="77777777" w:rsidR="00F173C1" w:rsidRDefault="00165D0F">
            <w:pPr>
              <w:snapToGrid w:val="0"/>
              <w:rPr>
                <w:sz w:val="18"/>
                <w:szCs w:val="18"/>
              </w:rPr>
            </w:pPr>
            <w:r>
              <w:rPr>
                <w:rFonts w:ascii="Arial" w:hAnsi="Arial" w:cs="Arial"/>
                <w:sz w:val="16"/>
                <w:szCs w:val="16"/>
              </w:rPr>
              <w:t>vivo</w:t>
            </w:r>
          </w:p>
        </w:tc>
      </w:tr>
      <w:tr w:rsidR="00F173C1" w14:paraId="2BC829E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988CAFF" w14:textId="77777777" w:rsidR="00F173C1" w:rsidRDefault="00165D0F">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5FE055A0" w14:textId="77777777" w:rsidR="00F173C1" w:rsidRDefault="00BB031A">
            <w:pPr>
              <w:snapToGrid w:val="0"/>
              <w:rPr>
                <w:sz w:val="18"/>
                <w:szCs w:val="18"/>
              </w:rPr>
            </w:pPr>
            <w:hyperlink r:id="rId20" w:history="1">
              <w:r w:rsidR="00165D0F">
                <w:rPr>
                  <w:rStyle w:val="Hyperlink"/>
                  <w:rFonts w:ascii="Arial" w:hAnsi="Arial" w:cs="Arial"/>
                  <w:b/>
                  <w:bCs/>
                  <w:color w:val="0000FF"/>
                  <w:sz w:val="16"/>
                  <w:szCs w:val="16"/>
                </w:rPr>
                <w:t>R1-2407897</w:t>
              </w:r>
            </w:hyperlink>
          </w:p>
        </w:tc>
        <w:tc>
          <w:tcPr>
            <w:tcW w:w="5670" w:type="dxa"/>
            <w:tcBorders>
              <w:top w:val="nil"/>
              <w:left w:val="nil"/>
              <w:bottom w:val="single" w:sz="4" w:space="0" w:color="A6A6A6"/>
              <w:right w:val="single" w:sz="4" w:space="0" w:color="A6A6A6"/>
            </w:tcBorders>
            <w:shd w:val="clear" w:color="auto" w:fill="auto"/>
          </w:tcPr>
          <w:p w14:paraId="3C41D5C8" w14:textId="77777777" w:rsidR="00F173C1" w:rsidRDefault="00165D0F">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4B340C2" w14:textId="77777777" w:rsidR="00F173C1" w:rsidRDefault="00165D0F">
            <w:pPr>
              <w:snapToGrid w:val="0"/>
              <w:rPr>
                <w:sz w:val="18"/>
                <w:szCs w:val="18"/>
              </w:rPr>
            </w:pPr>
            <w:r>
              <w:rPr>
                <w:rFonts w:ascii="Arial" w:hAnsi="Arial" w:cs="Arial"/>
                <w:sz w:val="16"/>
                <w:szCs w:val="16"/>
              </w:rPr>
              <w:t>CMCC</w:t>
            </w:r>
          </w:p>
        </w:tc>
      </w:tr>
      <w:tr w:rsidR="00F173C1" w14:paraId="097E1B1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8FCF53D" w14:textId="77777777" w:rsidR="00F173C1" w:rsidRDefault="00165D0F">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5B58E8F8" w14:textId="77777777" w:rsidR="00F173C1" w:rsidRDefault="00BB031A">
            <w:pPr>
              <w:snapToGrid w:val="0"/>
              <w:rPr>
                <w:sz w:val="18"/>
                <w:szCs w:val="18"/>
              </w:rPr>
            </w:pPr>
            <w:hyperlink r:id="rId21" w:history="1">
              <w:r w:rsidR="00165D0F">
                <w:rPr>
                  <w:rStyle w:val="Hyperlink"/>
                  <w:rFonts w:ascii="Arial" w:hAnsi="Arial" w:cs="Arial"/>
                  <w:b/>
                  <w:bCs/>
                  <w:color w:val="0000FF"/>
                  <w:sz w:val="16"/>
                  <w:szCs w:val="16"/>
                </w:rPr>
                <w:t>R1-2407961</w:t>
              </w:r>
            </w:hyperlink>
          </w:p>
        </w:tc>
        <w:tc>
          <w:tcPr>
            <w:tcW w:w="5670" w:type="dxa"/>
            <w:tcBorders>
              <w:top w:val="nil"/>
              <w:left w:val="nil"/>
              <w:bottom w:val="single" w:sz="4" w:space="0" w:color="A6A6A6"/>
              <w:right w:val="single" w:sz="4" w:space="0" w:color="A6A6A6"/>
            </w:tcBorders>
            <w:shd w:val="clear" w:color="auto" w:fill="auto"/>
          </w:tcPr>
          <w:p w14:paraId="7CEE5AB1" w14:textId="77777777" w:rsidR="00F173C1" w:rsidRDefault="00165D0F">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F1A2804" w14:textId="77777777" w:rsidR="00F173C1" w:rsidRDefault="00165D0F">
            <w:pPr>
              <w:snapToGrid w:val="0"/>
              <w:rPr>
                <w:sz w:val="18"/>
                <w:szCs w:val="18"/>
              </w:rPr>
            </w:pPr>
            <w:r>
              <w:rPr>
                <w:rFonts w:ascii="Arial" w:hAnsi="Arial" w:cs="Arial"/>
                <w:sz w:val="16"/>
                <w:szCs w:val="16"/>
              </w:rPr>
              <w:t>Xiaomi</w:t>
            </w:r>
          </w:p>
        </w:tc>
      </w:tr>
      <w:tr w:rsidR="00F173C1" w14:paraId="6CE17DC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5E10715" w14:textId="77777777" w:rsidR="00F173C1" w:rsidRDefault="00165D0F">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64D99B66" w14:textId="77777777" w:rsidR="00F173C1" w:rsidRDefault="00BB031A">
            <w:pPr>
              <w:snapToGrid w:val="0"/>
              <w:rPr>
                <w:sz w:val="18"/>
                <w:szCs w:val="18"/>
              </w:rPr>
            </w:pPr>
            <w:hyperlink r:id="rId22" w:history="1">
              <w:r w:rsidR="00165D0F">
                <w:rPr>
                  <w:rStyle w:val="Hyperlink"/>
                  <w:rFonts w:ascii="Arial" w:hAnsi="Arial" w:cs="Arial"/>
                  <w:b/>
                  <w:bCs/>
                  <w:color w:val="0000FF"/>
                  <w:sz w:val="16"/>
                  <w:szCs w:val="16"/>
                </w:rPr>
                <w:t>R1-2408039</w:t>
              </w:r>
            </w:hyperlink>
          </w:p>
        </w:tc>
        <w:tc>
          <w:tcPr>
            <w:tcW w:w="5670" w:type="dxa"/>
            <w:tcBorders>
              <w:top w:val="nil"/>
              <w:left w:val="nil"/>
              <w:bottom w:val="single" w:sz="4" w:space="0" w:color="A6A6A6"/>
              <w:right w:val="single" w:sz="4" w:space="0" w:color="A6A6A6"/>
            </w:tcBorders>
            <w:shd w:val="clear" w:color="auto" w:fill="auto"/>
          </w:tcPr>
          <w:p w14:paraId="0B2B920B" w14:textId="77777777" w:rsidR="00F173C1" w:rsidRDefault="00165D0F">
            <w:pPr>
              <w:snapToGrid w:val="0"/>
              <w:rPr>
                <w:sz w:val="18"/>
                <w:szCs w:val="18"/>
              </w:rPr>
            </w:pPr>
            <w:r>
              <w:rPr>
                <w:rFonts w:ascii="Arial" w:hAnsi="Arial" w:cs="Arial"/>
                <w:sz w:val="16"/>
                <w:szCs w:val="16"/>
              </w:rPr>
              <w:t>Enhancement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18E5862" w14:textId="77777777" w:rsidR="00F173C1" w:rsidRDefault="00165D0F">
            <w:pPr>
              <w:snapToGrid w:val="0"/>
              <w:rPr>
                <w:sz w:val="18"/>
                <w:szCs w:val="18"/>
              </w:rPr>
            </w:pPr>
            <w:r>
              <w:rPr>
                <w:rFonts w:ascii="Arial" w:hAnsi="Arial" w:cs="Arial"/>
                <w:sz w:val="16"/>
                <w:szCs w:val="16"/>
              </w:rPr>
              <w:t>CATT</w:t>
            </w:r>
          </w:p>
        </w:tc>
      </w:tr>
      <w:tr w:rsidR="00F173C1" w14:paraId="18B7487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1A2C410" w14:textId="77777777" w:rsidR="00F173C1" w:rsidRDefault="00165D0F">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7C485707" w14:textId="77777777" w:rsidR="00F173C1" w:rsidRDefault="00BB031A">
            <w:pPr>
              <w:snapToGrid w:val="0"/>
              <w:rPr>
                <w:sz w:val="18"/>
                <w:szCs w:val="18"/>
              </w:rPr>
            </w:pPr>
            <w:hyperlink r:id="rId23" w:history="1">
              <w:r w:rsidR="00165D0F">
                <w:rPr>
                  <w:rStyle w:val="Hyperlink"/>
                  <w:rFonts w:ascii="Arial" w:hAnsi="Arial" w:cs="Arial"/>
                  <w:b/>
                  <w:bCs/>
                  <w:color w:val="0000FF"/>
                  <w:sz w:val="16"/>
                  <w:szCs w:val="16"/>
                </w:rPr>
                <w:t>R1-2408083</w:t>
              </w:r>
            </w:hyperlink>
          </w:p>
        </w:tc>
        <w:tc>
          <w:tcPr>
            <w:tcW w:w="5670" w:type="dxa"/>
            <w:tcBorders>
              <w:top w:val="nil"/>
              <w:left w:val="nil"/>
              <w:bottom w:val="single" w:sz="4" w:space="0" w:color="A6A6A6"/>
              <w:right w:val="single" w:sz="4" w:space="0" w:color="A6A6A6"/>
            </w:tcBorders>
            <w:shd w:val="clear" w:color="auto" w:fill="auto"/>
          </w:tcPr>
          <w:p w14:paraId="7E3F90BD" w14:textId="77777777" w:rsidR="00F173C1" w:rsidRDefault="00165D0F">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67A0A3C2" w14:textId="77777777" w:rsidR="00F173C1" w:rsidRDefault="00165D0F">
            <w:pPr>
              <w:snapToGrid w:val="0"/>
              <w:rPr>
                <w:sz w:val="18"/>
                <w:szCs w:val="18"/>
              </w:rPr>
            </w:pPr>
            <w:r>
              <w:rPr>
                <w:rFonts w:ascii="Arial" w:hAnsi="Arial" w:cs="Arial"/>
                <w:sz w:val="16"/>
                <w:szCs w:val="16"/>
              </w:rPr>
              <w:t>TCL</w:t>
            </w:r>
          </w:p>
        </w:tc>
      </w:tr>
      <w:tr w:rsidR="00F173C1" w14:paraId="1506C49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A646BF4" w14:textId="77777777" w:rsidR="00F173C1" w:rsidRDefault="00165D0F">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098E3E3E" w14:textId="77777777" w:rsidR="00F173C1" w:rsidRDefault="00BB031A">
            <w:pPr>
              <w:snapToGrid w:val="0"/>
              <w:rPr>
                <w:sz w:val="18"/>
                <w:szCs w:val="18"/>
              </w:rPr>
            </w:pPr>
            <w:hyperlink r:id="rId24" w:history="1">
              <w:r w:rsidR="00165D0F">
                <w:rPr>
                  <w:rStyle w:val="Hyperlink"/>
                  <w:rFonts w:ascii="Arial" w:hAnsi="Arial" w:cs="Arial"/>
                  <w:b/>
                  <w:bCs/>
                  <w:color w:val="0000FF"/>
                  <w:sz w:val="16"/>
                  <w:szCs w:val="16"/>
                </w:rPr>
                <w:t>R1-2408108</w:t>
              </w:r>
            </w:hyperlink>
          </w:p>
        </w:tc>
        <w:tc>
          <w:tcPr>
            <w:tcW w:w="5670" w:type="dxa"/>
            <w:tcBorders>
              <w:top w:val="nil"/>
              <w:left w:val="nil"/>
              <w:bottom w:val="single" w:sz="4" w:space="0" w:color="A6A6A6"/>
              <w:right w:val="single" w:sz="4" w:space="0" w:color="A6A6A6"/>
            </w:tcBorders>
            <w:shd w:val="clear" w:color="auto" w:fill="auto"/>
          </w:tcPr>
          <w:p w14:paraId="30F698C1" w14:textId="77777777" w:rsidR="00F173C1" w:rsidRDefault="00165D0F">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F4F01D8" w14:textId="77777777" w:rsidR="00F173C1" w:rsidRDefault="00165D0F">
            <w:pPr>
              <w:snapToGrid w:val="0"/>
              <w:rPr>
                <w:sz w:val="18"/>
                <w:szCs w:val="18"/>
              </w:rPr>
            </w:pPr>
            <w:r>
              <w:rPr>
                <w:rFonts w:ascii="Arial" w:hAnsi="Arial" w:cs="Arial"/>
                <w:sz w:val="16"/>
                <w:szCs w:val="16"/>
              </w:rPr>
              <w:t>Fujitsu</w:t>
            </w:r>
          </w:p>
        </w:tc>
      </w:tr>
      <w:tr w:rsidR="00F173C1" w14:paraId="28DDFCF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FB097C4" w14:textId="77777777" w:rsidR="00F173C1" w:rsidRDefault="00165D0F">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74BB1BE8" w14:textId="77777777" w:rsidR="00F173C1" w:rsidRDefault="00BB031A">
            <w:pPr>
              <w:snapToGrid w:val="0"/>
              <w:rPr>
                <w:sz w:val="18"/>
                <w:szCs w:val="18"/>
              </w:rPr>
            </w:pPr>
            <w:hyperlink r:id="rId25" w:history="1">
              <w:r w:rsidR="00165D0F">
                <w:rPr>
                  <w:rStyle w:val="Hyperlink"/>
                  <w:rFonts w:ascii="Arial" w:hAnsi="Arial" w:cs="Arial"/>
                  <w:b/>
                  <w:bCs/>
                  <w:color w:val="0000FF"/>
                  <w:sz w:val="16"/>
                  <w:szCs w:val="16"/>
                </w:rPr>
                <w:t>R1-2408117</w:t>
              </w:r>
            </w:hyperlink>
          </w:p>
        </w:tc>
        <w:tc>
          <w:tcPr>
            <w:tcW w:w="5670" w:type="dxa"/>
            <w:tcBorders>
              <w:top w:val="nil"/>
              <w:left w:val="nil"/>
              <w:bottom w:val="single" w:sz="4" w:space="0" w:color="A6A6A6"/>
              <w:right w:val="single" w:sz="4" w:space="0" w:color="A6A6A6"/>
            </w:tcBorders>
            <w:shd w:val="clear" w:color="auto" w:fill="auto"/>
          </w:tcPr>
          <w:p w14:paraId="492A8E17" w14:textId="77777777" w:rsidR="00F173C1" w:rsidRDefault="00165D0F">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099D71C" w14:textId="77777777" w:rsidR="00F173C1" w:rsidRDefault="00165D0F">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F173C1" w14:paraId="6805D43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3ED850" w14:textId="77777777" w:rsidR="00F173C1" w:rsidRDefault="00165D0F">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70FD6411" w14:textId="77777777" w:rsidR="00F173C1" w:rsidRDefault="00BB031A">
            <w:pPr>
              <w:snapToGrid w:val="0"/>
              <w:rPr>
                <w:sz w:val="18"/>
                <w:szCs w:val="18"/>
              </w:rPr>
            </w:pPr>
            <w:hyperlink r:id="rId26" w:history="1">
              <w:r w:rsidR="00165D0F">
                <w:rPr>
                  <w:rStyle w:val="Hyperlink"/>
                  <w:rFonts w:ascii="Arial" w:hAnsi="Arial" w:cs="Arial"/>
                  <w:b/>
                  <w:bCs/>
                  <w:color w:val="0000FF"/>
                  <w:sz w:val="16"/>
                  <w:szCs w:val="16"/>
                </w:rPr>
                <w:t>R1-2408164</w:t>
              </w:r>
            </w:hyperlink>
          </w:p>
        </w:tc>
        <w:tc>
          <w:tcPr>
            <w:tcW w:w="5670" w:type="dxa"/>
            <w:tcBorders>
              <w:top w:val="nil"/>
              <w:left w:val="nil"/>
              <w:bottom w:val="single" w:sz="4" w:space="0" w:color="A6A6A6"/>
              <w:right w:val="single" w:sz="4" w:space="0" w:color="A6A6A6"/>
            </w:tcBorders>
            <w:shd w:val="clear" w:color="auto" w:fill="auto"/>
          </w:tcPr>
          <w:p w14:paraId="43F4D118" w14:textId="77777777" w:rsidR="00F173C1" w:rsidRDefault="00165D0F">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2206555F" w14:textId="77777777" w:rsidR="00F173C1" w:rsidRDefault="00165D0F">
            <w:pPr>
              <w:snapToGrid w:val="0"/>
              <w:rPr>
                <w:sz w:val="18"/>
                <w:szCs w:val="18"/>
              </w:rPr>
            </w:pPr>
            <w:r>
              <w:rPr>
                <w:rFonts w:ascii="Arial" w:hAnsi="Arial" w:cs="Arial"/>
                <w:sz w:val="16"/>
                <w:szCs w:val="16"/>
              </w:rPr>
              <w:t>OPPO</w:t>
            </w:r>
          </w:p>
        </w:tc>
      </w:tr>
      <w:tr w:rsidR="00F173C1" w14:paraId="625B783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2AAE605" w14:textId="77777777" w:rsidR="00F173C1" w:rsidRDefault="00165D0F">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314735D1" w14:textId="77777777" w:rsidR="00F173C1" w:rsidRDefault="00BB031A">
            <w:pPr>
              <w:snapToGrid w:val="0"/>
              <w:rPr>
                <w:sz w:val="18"/>
                <w:szCs w:val="18"/>
              </w:rPr>
            </w:pPr>
            <w:hyperlink r:id="rId27" w:history="1">
              <w:r w:rsidR="00165D0F">
                <w:rPr>
                  <w:rStyle w:val="Hyperlink"/>
                  <w:rFonts w:ascii="Arial" w:hAnsi="Arial" w:cs="Arial"/>
                  <w:b/>
                  <w:bCs/>
                  <w:color w:val="0000FF"/>
                  <w:sz w:val="16"/>
                  <w:szCs w:val="16"/>
                </w:rPr>
                <w:t>R1-2408187</w:t>
              </w:r>
            </w:hyperlink>
          </w:p>
        </w:tc>
        <w:tc>
          <w:tcPr>
            <w:tcW w:w="5670" w:type="dxa"/>
            <w:tcBorders>
              <w:top w:val="nil"/>
              <w:left w:val="nil"/>
              <w:bottom w:val="single" w:sz="4" w:space="0" w:color="A6A6A6"/>
              <w:right w:val="single" w:sz="4" w:space="0" w:color="A6A6A6"/>
            </w:tcBorders>
            <w:shd w:val="clear" w:color="auto" w:fill="auto"/>
          </w:tcPr>
          <w:p w14:paraId="13E87143" w14:textId="77777777" w:rsidR="00F173C1" w:rsidRDefault="00165D0F">
            <w:pPr>
              <w:snapToGrid w:val="0"/>
              <w:rPr>
                <w:sz w:val="18"/>
                <w:szCs w:val="18"/>
              </w:rPr>
            </w:pPr>
            <w:r>
              <w:rPr>
                <w:rFonts w:ascii="Arial" w:hAnsi="Arial" w:cs="Arial"/>
                <w:sz w:val="16"/>
                <w:szCs w:val="16"/>
              </w:rPr>
              <w:t>Discussion on Rel-19 UE/Event-Driven Beam Management</w:t>
            </w:r>
          </w:p>
        </w:tc>
        <w:tc>
          <w:tcPr>
            <w:tcW w:w="2520" w:type="dxa"/>
            <w:tcBorders>
              <w:top w:val="nil"/>
              <w:left w:val="nil"/>
              <w:bottom w:val="single" w:sz="4" w:space="0" w:color="A6A6A6"/>
              <w:right w:val="single" w:sz="4" w:space="0" w:color="A6A6A6"/>
            </w:tcBorders>
            <w:shd w:val="clear" w:color="auto" w:fill="auto"/>
          </w:tcPr>
          <w:p w14:paraId="574DE51D" w14:textId="77777777" w:rsidR="00F173C1" w:rsidRDefault="00165D0F">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F173C1" w14:paraId="133E1CE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A1F4798" w14:textId="77777777" w:rsidR="00F173C1" w:rsidRDefault="00165D0F">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4D0A70DA" w14:textId="77777777" w:rsidR="00F173C1" w:rsidRDefault="00BB031A">
            <w:pPr>
              <w:snapToGrid w:val="0"/>
              <w:rPr>
                <w:sz w:val="18"/>
                <w:szCs w:val="18"/>
              </w:rPr>
            </w:pPr>
            <w:hyperlink r:id="rId28" w:history="1">
              <w:r w:rsidR="00165D0F">
                <w:rPr>
                  <w:rStyle w:val="Hyperlink"/>
                  <w:rFonts w:ascii="Arial" w:hAnsi="Arial" w:cs="Arial"/>
                  <w:b/>
                  <w:bCs/>
                  <w:color w:val="0000FF"/>
                  <w:sz w:val="16"/>
                  <w:szCs w:val="16"/>
                </w:rPr>
                <w:t>R1-2408199</w:t>
              </w:r>
            </w:hyperlink>
          </w:p>
        </w:tc>
        <w:tc>
          <w:tcPr>
            <w:tcW w:w="5670" w:type="dxa"/>
            <w:tcBorders>
              <w:top w:val="nil"/>
              <w:left w:val="nil"/>
              <w:bottom w:val="single" w:sz="4" w:space="0" w:color="A6A6A6"/>
              <w:right w:val="single" w:sz="4" w:space="0" w:color="A6A6A6"/>
            </w:tcBorders>
            <w:shd w:val="clear" w:color="auto" w:fill="auto"/>
          </w:tcPr>
          <w:p w14:paraId="249844D9" w14:textId="77777777" w:rsidR="00F173C1" w:rsidRDefault="00165D0F">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095F0A8" w14:textId="77777777" w:rsidR="00F173C1" w:rsidRDefault="00165D0F">
            <w:pPr>
              <w:snapToGrid w:val="0"/>
              <w:rPr>
                <w:sz w:val="18"/>
                <w:szCs w:val="18"/>
              </w:rPr>
            </w:pPr>
            <w:r>
              <w:rPr>
                <w:rFonts w:ascii="Arial" w:hAnsi="Arial" w:cs="Arial"/>
                <w:sz w:val="16"/>
                <w:szCs w:val="16"/>
              </w:rPr>
              <w:t>Lenovo</w:t>
            </w:r>
          </w:p>
        </w:tc>
      </w:tr>
      <w:tr w:rsidR="00F173C1" w14:paraId="179B20F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0E6678F" w14:textId="77777777" w:rsidR="00F173C1" w:rsidRDefault="00165D0F">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321FC868" w14:textId="77777777" w:rsidR="00F173C1" w:rsidRDefault="00BB031A">
            <w:pPr>
              <w:snapToGrid w:val="0"/>
              <w:rPr>
                <w:sz w:val="18"/>
                <w:szCs w:val="18"/>
              </w:rPr>
            </w:pPr>
            <w:hyperlink r:id="rId29" w:history="1">
              <w:r w:rsidR="00165D0F">
                <w:rPr>
                  <w:rStyle w:val="Hyperlink"/>
                  <w:rFonts w:ascii="Arial" w:hAnsi="Arial" w:cs="Arial"/>
                  <w:b/>
                  <w:bCs/>
                  <w:color w:val="0000FF"/>
                  <w:sz w:val="16"/>
                  <w:szCs w:val="16"/>
                </w:rPr>
                <w:t>R1-2408223</w:t>
              </w:r>
            </w:hyperlink>
          </w:p>
        </w:tc>
        <w:tc>
          <w:tcPr>
            <w:tcW w:w="5670" w:type="dxa"/>
            <w:tcBorders>
              <w:top w:val="nil"/>
              <w:left w:val="nil"/>
              <w:bottom w:val="single" w:sz="4" w:space="0" w:color="A6A6A6"/>
              <w:right w:val="single" w:sz="4" w:space="0" w:color="A6A6A6"/>
            </w:tcBorders>
            <w:shd w:val="clear" w:color="auto" w:fill="auto"/>
          </w:tcPr>
          <w:p w14:paraId="08580BC9" w14:textId="77777777" w:rsidR="00F173C1" w:rsidRDefault="00165D0F">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34C8D4DE" w14:textId="77777777" w:rsidR="00F173C1" w:rsidRDefault="00165D0F">
            <w:pPr>
              <w:snapToGrid w:val="0"/>
              <w:rPr>
                <w:sz w:val="18"/>
                <w:szCs w:val="18"/>
              </w:rPr>
            </w:pPr>
            <w:r>
              <w:rPr>
                <w:rFonts w:ascii="Arial" w:hAnsi="Arial" w:cs="Arial"/>
                <w:sz w:val="16"/>
                <w:szCs w:val="16"/>
              </w:rPr>
              <w:t>NEC</w:t>
            </w:r>
          </w:p>
        </w:tc>
      </w:tr>
      <w:tr w:rsidR="00F173C1" w14:paraId="2B47749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54D69AB" w14:textId="77777777" w:rsidR="00F173C1" w:rsidRDefault="00165D0F">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75DBA434" w14:textId="77777777" w:rsidR="00F173C1" w:rsidRDefault="00BB031A">
            <w:pPr>
              <w:snapToGrid w:val="0"/>
              <w:rPr>
                <w:sz w:val="18"/>
                <w:szCs w:val="18"/>
              </w:rPr>
            </w:pPr>
            <w:hyperlink r:id="rId30" w:history="1">
              <w:r w:rsidR="00165D0F">
                <w:rPr>
                  <w:rStyle w:val="Hyperlink"/>
                  <w:rFonts w:ascii="Arial" w:hAnsi="Arial" w:cs="Arial"/>
                  <w:b/>
                  <w:bCs/>
                  <w:color w:val="0000FF"/>
                  <w:sz w:val="16"/>
                  <w:szCs w:val="16"/>
                </w:rPr>
                <w:t>R1-2408230</w:t>
              </w:r>
            </w:hyperlink>
          </w:p>
        </w:tc>
        <w:tc>
          <w:tcPr>
            <w:tcW w:w="5670" w:type="dxa"/>
            <w:tcBorders>
              <w:top w:val="nil"/>
              <w:left w:val="nil"/>
              <w:bottom w:val="single" w:sz="4" w:space="0" w:color="A6A6A6"/>
              <w:right w:val="single" w:sz="4" w:space="0" w:color="A6A6A6"/>
            </w:tcBorders>
            <w:shd w:val="clear" w:color="auto" w:fill="auto"/>
          </w:tcPr>
          <w:p w14:paraId="06374BFD" w14:textId="77777777" w:rsidR="00F173C1" w:rsidRDefault="00165D0F">
            <w:pPr>
              <w:snapToGrid w:val="0"/>
              <w:rPr>
                <w:sz w:val="18"/>
                <w:szCs w:val="18"/>
              </w:rPr>
            </w:pPr>
            <w:r>
              <w:rPr>
                <w:rFonts w:ascii="Arial" w:hAnsi="Arial" w:cs="Arial"/>
                <w:sz w:val="16"/>
                <w:szCs w:val="16"/>
              </w:rPr>
              <w:t>Discussion on the UE-initiated/event-driven beam management</w:t>
            </w:r>
          </w:p>
        </w:tc>
        <w:tc>
          <w:tcPr>
            <w:tcW w:w="2520" w:type="dxa"/>
            <w:tcBorders>
              <w:top w:val="nil"/>
              <w:left w:val="nil"/>
              <w:bottom w:val="single" w:sz="4" w:space="0" w:color="A6A6A6"/>
              <w:right w:val="single" w:sz="4" w:space="0" w:color="A6A6A6"/>
            </w:tcBorders>
            <w:shd w:val="clear" w:color="auto" w:fill="auto"/>
          </w:tcPr>
          <w:p w14:paraId="126AEE5F" w14:textId="77777777" w:rsidR="00F173C1" w:rsidRDefault="00165D0F">
            <w:pPr>
              <w:snapToGrid w:val="0"/>
              <w:rPr>
                <w:sz w:val="18"/>
                <w:szCs w:val="18"/>
              </w:rPr>
            </w:pPr>
            <w:r>
              <w:rPr>
                <w:rFonts w:ascii="Arial" w:hAnsi="Arial" w:cs="Arial"/>
                <w:sz w:val="16"/>
                <w:szCs w:val="16"/>
              </w:rPr>
              <w:t>HONOR</w:t>
            </w:r>
          </w:p>
        </w:tc>
      </w:tr>
      <w:tr w:rsidR="00F173C1" w14:paraId="123622F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F50F35C" w14:textId="77777777" w:rsidR="00F173C1" w:rsidRDefault="00165D0F">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0F951233" w14:textId="77777777" w:rsidR="00F173C1" w:rsidRDefault="00BB031A">
            <w:pPr>
              <w:snapToGrid w:val="0"/>
              <w:rPr>
                <w:sz w:val="18"/>
                <w:szCs w:val="18"/>
              </w:rPr>
            </w:pPr>
            <w:hyperlink r:id="rId31" w:history="1">
              <w:r w:rsidR="00165D0F">
                <w:rPr>
                  <w:rStyle w:val="Hyperlink"/>
                  <w:rFonts w:ascii="Arial" w:hAnsi="Arial" w:cs="Arial"/>
                  <w:b/>
                  <w:bCs/>
                  <w:color w:val="0000FF"/>
                  <w:sz w:val="16"/>
                  <w:szCs w:val="16"/>
                </w:rPr>
                <w:t>R1-2408296</w:t>
              </w:r>
            </w:hyperlink>
          </w:p>
        </w:tc>
        <w:tc>
          <w:tcPr>
            <w:tcW w:w="5670" w:type="dxa"/>
            <w:tcBorders>
              <w:top w:val="nil"/>
              <w:left w:val="nil"/>
              <w:bottom w:val="single" w:sz="4" w:space="0" w:color="A6A6A6"/>
              <w:right w:val="single" w:sz="4" w:space="0" w:color="A6A6A6"/>
            </w:tcBorders>
            <w:shd w:val="clear" w:color="auto" w:fill="auto"/>
          </w:tcPr>
          <w:p w14:paraId="64E7F914" w14:textId="77777777" w:rsidR="00F173C1" w:rsidRDefault="00165D0F">
            <w:pPr>
              <w:snapToGrid w:val="0"/>
              <w:rPr>
                <w:sz w:val="18"/>
                <w:szCs w:val="18"/>
              </w:rPr>
            </w:pPr>
            <w:r>
              <w:rPr>
                <w:rFonts w:ascii="Arial" w:hAnsi="Arial" w:cs="Arial"/>
                <w:sz w:val="16"/>
                <w:szCs w:val="16"/>
              </w:rPr>
              <w:t>Enhancements for Event-driven Beam Management</w:t>
            </w:r>
          </w:p>
        </w:tc>
        <w:tc>
          <w:tcPr>
            <w:tcW w:w="2520" w:type="dxa"/>
            <w:tcBorders>
              <w:top w:val="nil"/>
              <w:left w:val="nil"/>
              <w:bottom w:val="single" w:sz="4" w:space="0" w:color="A6A6A6"/>
              <w:right w:val="single" w:sz="4" w:space="0" w:color="A6A6A6"/>
            </w:tcBorders>
            <w:shd w:val="clear" w:color="auto" w:fill="auto"/>
          </w:tcPr>
          <w:p w14:paraId="324B6A34" w14:textId="77777777" w:rsidR="00F173C1" w:rsidRDefault="00165D0F">
            <w:pPr>
              <w:snapToGrid w:val="0"/>
              <w:rPr>
                <w:sz w:val="18"/>
                <w:szCs w:val="18"/>
              </w:rPr>
            </w:pPr>
            <w:r>
              <w:rPr>
                <w:rFonts w:ascii="Arial" w:hAnsi="Arial" w:cs="Arial"/>
                <w:sz w:val="16"/>
                <w:szCs w:val="16"/>
              </w:rPr>
              <w:t>Intel Corporation</w:t>
            </w:r>
          </w:p>
        </w:tc>
      </w:tr>
      <w:tr w:rsidR="00F173C1" w14:paraId="281012C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1E8EC12" w14:textId="77777777" w:rsidR="00F173C1" w:rsidRDefault="00165D0F">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1FB5562B" w14:textId="77777777" w:rsidR="00F173C1" w:rsidRDefault="00BB031A">
            <w:pPr>
              <w:snapToGrid w:val="0"/>
              <w:rPr>
                <w:sz w:val="18"/>
                <w:szCs w:val="18"/>
              </w:rPr>
            </w:pPr>
            <w:hyperlink r:id="rId32" w:history="1">
              <w:r w:rsidR="00165D0F">
                <w:rPr>
                  <w:rStyle w:val="Hyperlink"/>
                  <w:rFonts w:ascii="Arial" w:hAnsi="Arial" w:cs="Arial"/>
                  <w:b/>
                  <w:bCs/>
                  <w:color w:val="0000FF"/>
                  <w:sz w:val="16"/>
                  <w:szCs w:val="16"/>
                </w:rPr>
                <w:t>R1-2408336</w:t>
              </w:r>
            </w:hyperlink>
          </w:p>
        </w:tc>
        <w:tc>
          <w:tcPr>
            <w:tcW w:w="5670" w:type="dxa"/>
            <w:tcBorders>
              <w:top w:val="nil"/>
              <w:left w:val="nil"/>
              <w:bottom w:val="single" w:sz="4" w:space="0" w:color="A6A6A6"/>
              <w:right w:val="single" w:sz="4" w:space="0" w:color="A6A6A6"/>
            </w:tcBorders>
            <w:shd w:val="clear" w:color="auto" w:fill="auto"/>
          </w:tcPr>
          <w:p w14:paraId="0AB76B1E" w14:textId="77777777" w:rsidR="00F173C1" w:rsidRDefault="00165D0F">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399519EB" w14:textId="77777777" w:rsidR="00F173C1" w:rsidRDefault="00165D0F">
            <w:pPr>
              <w:snapToGrid w:val="0"/>
              <w:rPr>
                <w:sz w:val="18"/>
                <w:szCs w:val="18"/>
              </w:rPr>
            </w:pPr>
            <w:r>
              <w:rPr>
                <w:rFonts w:ascii="Arial" w:hAnsi="Arial" w:cs="Arial"/>
                <w:sz w:val="16"/>
                <w:szCs w:val="16"/>
              </w:rPr>
              <w:t>LG Electronics</w:t>
            </w:r>
          </w:p>
        </w:tc>
      </w:tr>
      <w:tr w:rsidR="00F173C1" w14:paraId="3F9D4C3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AE38CA" w14:textId="77777777" w:rsidR="00F173C1" w:rsidRDefault="00165D0F">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35C54997" w14:textId="77777777" w:rsidR="00F173C1" w:rsidRDefault="00BB031A">
            <w:pPr>
              <w:snapToGrid w:val="0"/>
              <w:rPr>
                <w:sz w:val="18"/>
                <w:szCs w:val="18"/>
              </w:rPr>
            </w:pPr>
            <w:hyperlink r:id="rId33" w:history="1">
              <w:r w:rsidR="00165D0F">
                <w:rPr>
                  <w:rStyle w:val="Hyperlink"/>
                  <w:rFonts w:ascii="Arial" w:hAnsi="Arial" w:cs="Arial"/>
                  <w:b/>
                  <w:bCs/>
                  <w:color w:val="0000FF"/>
                  <w:sz w:val="16"/>
                  <w:szCs w:val="16"/>
                </w:rPr>
                <w:t>R1-2408348</w:t>
              </w:r>
            </w:hyperlink>
          </w:p>
        </w:tc>
        <w:tc>
          <w:tcPr>
            <w:tcW w:w="5670" w:type="dxa"/>
            <w:tcBorders>
              <w:top w:val="nil"/>
              <w:left w:val="nil"/>
              <w:bottom w:val="single" w:sz="4" w:space="0" w:color="A6A6A6"/>
              <w:right w:val="single" w:sz="4" w:space="0" w:color="A6A6A6"/>
            </w:tcBorders>
            <w:shd w:val="clear" w:color="auto" w:fill="auto"/>
          </w:tcPr>
          <w:p w14:paraId="6CA50623" w14:textId="77777777" w:rsidR="00F173C1" w:rsidRDefault="00165D0F">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1E95638" w14:textId="77777777" w:rsidR="00F173C1" w:rsidRDefault="00165D0F">
            <w:pPr>
              <w:snapToGrid w:val="0"/>
              <w:rPr>
                <w:sz w:val="18"/>
                <w:szCs w:val="18"/>
              </w:rPr>
            </w:pPr>
            <w:r>
              <w:rPr>
                <w:rFonts w:ascii="Arial" w:hAnsi="Arial" w:cs="Arial"/>
                <w:sz w:val="16"/>
                <w:szCs w:val="16"/>
              </w:rPr>
              <w:t>Sharp</w:t>
            </w:r>
          </w:p>
        </w:tc>
      </w:tr>
      <w:tr w:rsidR="00F173C1" w14:paraId="40A52C7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0823B85" w14:textId="77777777" w:rsidR="00F173C1" w:rsidRDefault="00165D0F">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6F3206C0" w14:textId="77777777" w:rsidR="00F173C1" w:rsidRDefault="00BB031A">
            <w:pPr>
              <w:snapToGrid w:val="0"/>
              <w:rPr>
                <w:sz w:val="18"/>
                <w:szCs w:val="18"/>
              </w:rPr>
            </w:pPr>
            <w:hyperlink r:id="rId34" w:history="1">
              <w:r w:rsidR="00165D0F">
                <w:rPr>
                  <w:rStyle w:val="Hyperlink"/>
                  <w:rFonts w:ascii="Arial" w:hAnsi="Arial" w:cs="Arial"/>
                  <w:b/>
                  <w:bCs/>
                  <w:color w:val="0000FF"/>
                  <w:sz w:val="16"/>
                  <w:szCs w:val="16"/>
                </w:rPr>
                <w:t>R1-2408368</w:t>
              </w:r>
            </w:hyperlink>
          </w:p>
        </w:tc>
        <w:tc>
          <w:tcPr>
            <w:tcW w:w="5670" w:type="dxa"/>
            <w:tcBorders>
              <w:top w:val="nil"/>
              <w:left w:val="nil"/>
              <w:bottom w:val="single" w:sz="4" w:space="0" w:color="A6A6A6"/>
              <w:right w:val="single" w:sz="4" w:space="0" w:color="A6A6A6"/>
            </w:tcBorders>
            <w:shd w:val="clear" w:color="auto" w:fill="auto"/>
          </w:tcPr>
          <w:p w14:paraId="6D39DEBF" w14:textId="77777777" w:rsidR="00F173C1" w:rsidRDefault="00165D0F">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60232DE9" w14:textId="77777777" w:rsidR="00F173C1" w:rsidRDefault="00165D0F">
            <w:pPr>
              <w:snapToGrid w:val="0"/>
              <w:rPr>
                <w:sz w:val="18"/>
                <w:szCs w:val="18"/>
              </w:rPr>
            </w:pPr>
            <w:r>
              <w:rPr>
                <w:rFonts w:ascii="Arial" w:hAnsi="Arial" w:cs="Arial"/>
                <w:sz w:val="16"/>
                <w:szCs w:val="16"/>
              </w:rPr>
              <w:t>Google</w:t>
            </w:r>
          </w:p>
        </w:tc>
      </w:tr>
      <w:tr w:rsidR="00F173C1" w14:paraId="0E0B961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A7D5DB" w14:textId="77777777" w:rsidR="00F173C1" w:rsidRDefault="00165D0F">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0C3F95E" w14:textId="77777777" w:rsidR="00F173C1" w:rsidRDefault="00BB031A">
            <w:pPr>
              <w:snapToGrid w:val="0"/>
              <w:rPr>
                <w:sz w:val="18"/>
                <w:szCs w:val="18"/>
              </w:rPr>
            </w:pPr>
            <w:hyperlink r:id="rId35" w:history="1">
              <w:r w:rsidR="00165D0F">
                <w:rPr>
                  <w:rStyle w:val="Hyperlink"/>
                  <w:rFonts w:ascii="Arial" w:hAnsi="Arial" w:cs="Arial"/>
                  <w:b/>
                  <w:bCs/>
                  <w:color w:val="0000FF"/>
                  <w:sz w:val="16"/>
                  <w:szCs w:val="16"/>
                </w:rPr>
                <w:t>R1-2408382</w:t>
              </w:r>
            </w:hyperlink>
          </w:p>
        </w:tc>
        <w:tc>
          <w:tcPr>
            <w:tcW w:w="5670" w:type="dxa"/>
            <w:tcBorders>
              <w:top w:val="single" w:sz="4" w:space="0" w:color="A6A6A6"/>
              <w:left w:val="nil"/>
              <w:bottom w:val="single" w:sz="4" w:space="0" w:color="A6A6A6"/>
              <w:right w:val="single" w:sz="4" w:space="0" w:color="A6A6A6"/>
            </w:tcBorders>
            <w:shd w:val="clear" w:color="auto" w:fill="auto"/>
          </w:tcPr>
          <w:p w14:paraId="49425793" w14:textId="77777777" w:rsidR="00F173C1" w:rsidRDefault="00165D0F">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12686BC" w14:textId="77777777" w:rsidR="00F173C1" w:rsidRDefault="00165D0F">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F173C1" w14:paraId="61169FE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D89C83E" w14:textId="77777777" w:rsidR="00F173C1" w:rsidRDefault="00165D0F">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9D3F532" w14:textId="77777777" w:rsidR="00F173C1" w:rsidRDefault="00BB031A">
            <w:pPr>
              <w:snapToGrid w:val="0"/>
              <w:rPr>
                <w:sz w:val="18"/>
                <w:szCs w:val="18"/>
              </w:rPr>
            </w:pPr>
            <w:hyperlink r:id="rId36" w:history="1">
              <w:r w:rsidR="00165D0F">
                <w:rPr>
                  <w:rStyle w:val="Hyperlink"/>
                  <w:rFonts w:ascii="Arial" w:hAnsi="Arial" w:cs="Arial"/>
                  <w:b/>
                  <w:bCs/>
                  <w:color w:val="0000FF"/>
                  <w:sz w:val="16"/>
                  <w:szCs w:val="16"/>
                </w:rPr>
                <w:t>R1-2408404</w:t>
              </w:r>
            </w:hyperlink>
          </w:p>
        </w:tc>
        <w:tc>
          <w:tcPr>
            <w:tcW w:w="5670" w:type="dxa"/>
            <w:tcBorders>
              <w:top w:val="single" w:sz="4" w:space="0" w:color="A6A6A6"/>
              <w:left w:val="nil"/>
              <w:bottom w:val="single" w:sz="4" w:space="0" w:color="A6A6A6"/>
              <w:right w:val="single" w:sz="4" w:space="0" w:color="A6A6A6"/>
            </w:tcBorders>
            <w:shd w:val="clear" w:color="auto" w:fill="auto"/>
          </w:tcPr>
          <w:p w14:paraId="337276FA" w14:textId="77777777" w:rsidR="00F173C1" w:rsidRDefault="00165D0F">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94B194E" w14:textId="77777777" w:rsidR="00F173C1" w:rsidRDefault="00165D0F">
            <w:pPr>
              <w:snapToGrid w:val="0"/>
              <w:rPr>
                <w:sz w:val="18"/>
                <w:szCs w:val="18"/>
              </w:rPr>
            </w:pPr>
            <w:r>
              <w:rPr>
                <w:rFonts w:ascii="Arial" w:hAnsi="Arial" w:cs="Arial"/>
                <w:sz w:val="16"/>
                <w:szCs w:val="16"/>
              </w:rPr>
              <w:t>Sony</w:t>
            </w:r>
          </w:p>
        </w:tc>
      </w:tr>
      <w:tr w:rsidR="00F173C1" w14:paraId="4DC6FAB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C0211BA" w14:textId="77777777" w:rsidR="00F173C1" w:rsidRDefault="00165D0F">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66EE31D" w14:textId="77777777" w:rsidR="00F173C1" w:rsidRDefault="00BB031A">
            <w:pPr>
              <w:snapToGrid w:val="0"/>
              <w:rPr>
                <w:sz w:val="18"/>
                <w:szCs w:val="18"/>
              </w:rPr>
            </w:pPr>
            <w:hyperlink r:id="rId37" w:history="1">
              <w:r w:rsidR="00165D0F">
                <w:rPr>
                  <w:rStyle w:val="Hyperlink"/>
                  <w:rFonts w:ascii="Arial" w:hAnsi="Arial" w:cs="Arial"/>
                  <w:b/>
                  <w:bCs/>
                  <w:color w:val="0000FF"/>
                  <w:sz w:val="16"/>
                  <w:szCs w:val="16"/>
                </w:rPr>
                <w:t>R1-2408457</w:t>
              </w:r>
            </w:hyperlink>
          </w:p>
        </w:tc>
        <w:tc>
          <w:tcPr>
            <w:tcW w:w="5670" w:type="dxa"/>
            <w:tcBorders>
              <w:top w:val="single" w:sz="4" w:space="0" w:color="A6A6A6"/>
              <w:left w:val="nil"/>
              <w:bottom w:val="single" w:sz="4" w:space="0" w:color="A6A6A6"/>
              <w:right w:val="single" w:sz="4" w:space="0" w:color="A6A6A6"/>
            </w:tcBorders>
            <w:shd w:val="clear" w:color="auto" w:fill="auto"/>
          </w:tcPr>
          <w:p w14:paraId="570BA181" w14:textId="77777777" w:rsidR="00F173C1" w:rsidRDefault="00165D0F">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43FC720" w14:textId="77777777" w:rsidR="00F173C1" w:rsidRDefault="00165D0F">
            <w:pPr>
              <w:snapToGrid w:val="0"/>
              <w:rPr>
                <w:sz w:val="18"/>
                <w:szCs w:val="18"/>
              </w:rPr>
            </w:pPr>
            <w:r>
              <w:rPr>
                <w:rFonts w:ascii="Arial" w:hAnsi="Arial" w:cs="Arial"/>
                <w:sz w:val="16"/>
                <w:szCs w:val="16"/>
              </w:rPr>
              <w:t>Apple</w:t>
            </w:r>
          </w:p>
        </w:tc>
      </w:tr>
      <w:tr w:rsidR="00F173C1" w14:paraId="5DBBC55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58DA52F" w14:textId="77777777" w:rsidR="00F173C1" w:rsidRDefault="00165D0F">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606E055" w14:textId="77777777" w:rsidR="00F173C1" w:rsidRDefault="00BB031A">
            <w:pPr>
              <w:snapToGrid w:val="0"/>
              <w:rPr>
                <w:sz w:val="18"/>
                <w:szCs w:val="18"/>
              </w:rPr>
            </w:pPr>
            <w:hyperlink r:id="rId38" w:history="1">
              <w:r w:rsidR="00165D0F">
                <w:rPr>
                  <w:rStyle w:val="Hyperlink"/>
                  <w:rFonts w:ascii="Arial" w:hAnsi="Arial" w:cs="Arial"/>
                  <w:b/>
                  <w:bCs/>
                  <w:color w:val="0000FF"/>
                  <w:sz w:val="16"/>
                  <w:szCs w:val="16"/>
                </w:rPr>
                <w:t>R1-2408562</w:t>
              </w:r>
            </w:hyperlink>
          </w:p>
        </w:tc>
        <w:tc>
          <w:tcPr>
            <w:tcW w:w="5670" w:type="dxa"/>
            <w:tcBorders>
              <w:top w:val="single" w:sz="4" w:space="0" w:color="A6A6A6"/>
              <w:left w:val="nil"/>
              <w:bottom w:val="single" w:sz="4" w:space="0" w:color="A6A6A6"/>
              <w:right w:val="single" w:sz="4" w:space="0" w:color="A6A6A6"/>
            </w:tcBorders>
            <w:shd w:val="clear" w:color="auto" w:fill="auto"/>
          </w:tcPr>
          <w:p w14:paraId="50D8D1B4" w14:textId="77777777" w:rsidR="00F173C1" w:rsidRDefault="00165D0F">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8F1C268" w14:textId="77777777" w:rsidR="00F173C1" w:rsidRDefault="00165D0F">
            <w:pPr>
              <w:snapToGrid w:val="0"/>
              <w:rPr>
                <w:sz w:val="18"/>
                <w:szCs w:val="18"/>
              </w:rPr>
            </w:pPr>
            <w:r>
              <w:rPr>
                <w:rFonts w:ascii="Arial" w:hAnsi="Arial" w:cs="Arial"/>
                <w:sz w:val="16"/>
                <w:szCs w:val="16"/>
              </w:rPr>
              <w:t>ETRI</w:t>
            </w:r>
          </w:p>
        </w:tc>
      </w:tr>
      <w:tr w:rsidR="00F173C1" w14:paraId="6B9F827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78F0908" w14:textId="77777777" w:rsidR="00F173C1" w:rsidRDefault="00165D0F">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55A2AA3" w14:textId="77777777" w:rsidR="00F173C1" w:rsidRDefault="00BB031A">
            <w:pPr>
              <w:snapToGrid w:val="0"/>
              <w:rPr>
                <w:sz w:val="18"/>
                <w:szCs w:val="18"/>
              </w:rPr>
            </w:pPr>
            <w:hyperlink r:id="rId39" w:history="1">
              <w:r w:rsidR="00165D0F">
                <w:rPr>
                  <w:rStyle w:val="Hyperlink"/>
                  <w:rFonts w:ascii="Arial" w:hAnsi="Arial" w:cs="Arial"/>
                  <w:b/>
                  <w:bCs/>
                  <w:color w:val="0000FF"/>
                  <w:sz w:val="16"/>
                  <w:szCs w:val="16"/>
                </w:rPr>
                <w:t>R1-2408610</w:t>
              </w:r>
            </w:hyperlink>
          </w:p>
        </w:tc>
        <w:tc>
          <w:tcPr>
            <w:tcW w:w="5670" w:type="dxa"/>
            <w:tcBorders>
              <w:top w:val="single" w:sz="4" w:space="0" w:color="A6A6A6"/>
              <w:left w:val="nil"/>
              <w:bottom w:val="single" w:sz="4" w:space="0" w:color="A6A6A6"/>
              <w:right w:val="single" w:sz="4" w:space="0" w:color="A6A6A6"/>
            </w:tcBorders>
            <w:shd w:val="clear" w:color="auto" w:fill="auto"/>
          </w:tcPr>
          <w:p w14:paraId="3F226191" w14:textId="77777777" w:rsidR="00F173C1" w:rsidRDefault="00165D0F">
            <w:pPr>
              <w:snapToGrid w:val="0"/>
              <w:rPr>
                <w:sz w:val="18"/>
                <w:szCs w:val="18"/>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505D3EA" w14:textId="77777777" w:rsidR="00F173C1" w:rsidRDefault="00165D0F">
            <w:pPr>
              <w:snapToGrid w:val="0"/>
              <w:rPr>
                <w:sz w:val="18"/>
                <w:szCs w:val="18"/>
              </w:rPr>
            </w:pPr>
            <w:r>
              <w:rPr>
                <w:rFonts w:ascii="Arial" w:hAnsi="Arial" w:cs="Arial"/>
                <w:sz w:val="16"/>
                <w:szCs w:val="16"/>
              </w:rPr>
              <w:t>Ericsson</w:t>
            </w:r>
          </w:p>
        </w:tc>
      </w:tr>
      <w:tr w:rsidR="00F173C1" w14:paraId="7318134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15DBE04" w14:textId="77777777" w:rsidR="00F173C1" w:rsidRDefault="00165D0F">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44F79BD" w14:textId="77777777" w:rsidR="00F173C1" w:rsidRDefault="00BB031A">
            <w:pPr>
              <w:snapToGrid w:val="0"/>
              <w:rPr>
                <w:sz w:val="18"/>
                <w:szCs w:val="18"/>
              </w:rPr>
            </w:pPr>
            <w:hyperlink r:id="rId40" w:history="1">
              <w:r w:rsidR="00165D0F">
                <w:rPr>
                  <w:rStyle w:val="Hyperlink"/>
                  <w:rFonts w:ascii="Arial" w:hAnsi="Arial" w:cs="Arial"/>
                  <w:b/>
                  <w:bCs/>
                  <w:color w:val="0000FF"/>
                  <w:sz w:val="16"/>
                  <w:szCs w:val="16"/>
                </w:rPr>
                <w:t>R1-2408635</w:t>
              </w:r>
            </w:hyperlink>
          </w:p>
        </w:tc>
        <w:tc>
          <w:tcPr>
            <w:tcW w:w="5670" w:type="dxa"/>
            <w:tcBorders>
              <w:top w:val="single" w:sz="4" w:space="0" w:color="A6A6A6"/>
              <w:left w:val="nil"/>
              <w:bottom w:val="single" w:sz="4" w:space="0" w:color="A6A6A6"/>
              <w:right w:val="single" w:sz="4" w:space="0" w:color="A6A6A6"/>
            </w:tcBorders>
            <w:shd w:val="clear" w:color="auto" w:fill="auto"/>
          </w:tcPr>
          <w:p w14:paraId="57FE4324" w14:textId="77777777" w:rsidR="00F173C1" w:rsidRDefault="00165D0F">
            <w:pPr>
              <w:snapToGrid w:val="0"/>
              <w:rPr>
                <w:sz w:val="18"/>
                <w:szCs w:val="18"/>
              </w:rPr>
            </w:pPr>
            <w:r>
              <w:rPr>
                <w:rFonts w:ascii="Arial" w:hAnsi="Arial" w:cs="Arial"/>
                <w:sz w:val="16"/>
                <w:szCs w:val="16"/>
              </w:rPr>
              <w:t>Views on Rel-19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062A31B" w14:textId="77777777" w:rsidR="00F173C1" w:rsidRDefault="00165D0F">
            <w:pPr>
              <w:snapToGrid w:val="0"/>
              <w:rPr>
                <w:sz w:val="18"/>
                <w:szCs w:val="18"/>
              </w:rPr>
            </w:pPr>
            <w:r>
              <w:rPr>
                <w:rFonts w:ascii="Arial" w:hAnsi="Arial" w:cs="Arial"/>
                <w:sz w:val="16"/>
                <w:szCs w:val="16"/>
              </w:rPr>
              <w:t>Samsung</w:t>
            </w:r>
          </w:p>
        </w:tc>
      </w:tr>
      <w:tr w:rsidR="00F173C1" w14:paraId="5630717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DA88E24" w14:textId="77777777" w:rsidR="00F173C1" w:rsidRDefault="00165D0F">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661E4F4" w14:textId="77777777" w:rsidR="00F173C1" w:rsidRDefault="00BB031A">
            <w:pPr>
              <w:snapToGrid w:val="0"/>
              <w:rPr>
                <w:sz w:val="18"/>
                <w:szCs w:val="18"/>
              </w:rPr>
            </w:pPr>
            <w:hyperlink r:id="rId41" w:history="1">
              <w:r w:rsidR="00165D0F">
                <w:rPr>
                  <w:rStyle w:val="Hyperlink"/>
                  <w:rFonts w:ascii="Arial" w:hAnsi="Arial" w:cs="Arial"/>
                  <w:b/>
                  <w:bCs/>
                  <w:color w:val="0000FF"/>
                  <w:sz w:val="16"/>
                  <w:szCs w:val="16"/>
                </w:rPr>
                <w:t>R1-2408738</w:t>
              </w:r>
            </w:hyperlink>
          </w:p>
        </w:tc>
        <w:tc>
          <w:tcPr>
            <w:tcW w:w="5670" w:type="dxa"/>
            <w:tcBorders>
              <w:top w:val="single" w:sz="4" w:space="0" w:color="A6A6A6"/>
              <w:left w:val="nil"/>
              <w:bottom w:val="single" w:sz="4" w:space="0" w:color="A6A6A6"/>
              <w:right w:val="single" w:sz="4" w:space="0" w:color="A6A6A6"/>
            </w:tcBorders>
            <w:shd w:val="clear" w:color="auto" w:fill="auto"/>
          </w:tcPr>
          <w:p w14:paraId="34993171" w14:textId="77777777" w:rsidR="00F173C1" w:rsidRDefault="00165D0F">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40A9CDB" w14:textId="77777777" w:rsidR="00F173C1" w:rsidRDefault="00165D0F">
            <w:pPr>
              <w:snapToGrid w:val="0"/>
              <w:rPr>
                <w:sz w:val="18"/>
                <w:szCs w:val="18"/>
              </w:rPr>
            </w:pPr>
            <w:r>
              <w:rPr>
                <w:rFonts w:ascii="Arial" w:hAnsi="Arial" w:cs="Arial"/>
                <w:sz w:val="16"/>
                <w:szCs w:val="16"/>
              </w:rPr>
              <w:t>Nokia</w:t>
            </w:r>
          </w:p>
        </w:tc>
      </w:tr>
      <w:tr w:rsidR="00F173C1" w14:paraId="6743913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7E08CC" w14:textId="77777777" w:rsidR="00F173C1" w:rsidRDefault="00165D0F">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D244BC8" w14:textId="77777777" w:rsidR="00F173C1" w:rsidRDefault="00BB031A">
            <w:pPr>
              <w:snapToGrid w:val="0"/>
              <w:rPr>
                <w:sz w:val="18"/>
                <w:szCs w:val="18"/>
              </w:rPr>
            </w:pPr>
            <w:hyperlink r:id="rId42" w:history="1">
              <w:r w:rsidR="00165D0F">
                <w:rPr>
                  <w:rStyle w:val="Hyperlink"/>
                  <w:rFonts w:ascii="Arial" w:hAnsi="Arial" w:cs="Arial"/>
                  <w:b/>
                  <w:bCs/>
                  <w:color w:val="0000FF"/>
                  <w:sz w:val="16"/>
                  <w:szCs w:val="16"/>
                </w:rPr>
                <w:t>R1-2408748</w:t>
              </w:r>
            </w:hyperlink>
          </w:p>
        </w:tc>
        <w:tc>
          <w:tcPr>
            <w:tcW w:w="5670" w:type="dxa"/>
            <w:tcBorders>
              <w:top w:val="single" w:sz="4" w:space="0" w:color="A6A6A6"/>
              <w:left w:val="nil"/>
              <w:bottom w:val="single" w:sz="4" w:space="0" w:color="A6A6A6"/>
              <w:right w:val="single" w:sz="4" w:space="0" w:color="A6A6A6"/>
            </w:tcBorders>
            <w:shd w:val="clear" w:color="auto" w:fill="auto"/>
          </w:tcPr>
          <w:p w14:paraId="047C110D" w14:textId="77777777" w:rsidR="00F173C1" w:rsidRDefault="00165D0F">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6A6C796" w14:textId="77777777" w:rsidR="00F173C1" w:rsidRDefault="00165D0F">
            <w:pPr>
              <w:snapToGrid w:val="0"/>
              <w:rPr>
                <w:sz w:val="18"/>
                <w:szCs w:val="18"/>
              </w:rPr>
            </w:pPr>
            <w:r>
              <w:rPr>
                <w:rFonts w:ascii="Arial" w:hAnsi="Arial" w:cs="Arial"/>
                <w:sz w:val="16"/>
                <w:szCs w:val="16"/>
              </w:rPr>
              <w:t>Meta</w:t>
            </w:r>
          </w:p>
        </w:tc>
      </w:tr>
      <w:tr w:rsidR="00F173C1" w14:paraId="55A5C04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27E9DE" w14:textId="77777777" w:rsidR="00F173C1" w:rsidRDefault="00165D0F">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443A42A" w14:textId="77777777" w:rsidR="00F173C1" w:rsidRDefault="00BB031A">
            <w:pPr>
              <w:snapToGrid w:val="0"/>
              <w:rPr>
                <w:sz w:val="18"/>
                <w:szCs w:val="18"/>
              </w:rPr>
            </w:pPr>
            <w:hyperlink r:id="rId43" w:history="1">
              <w:r w:rsidR="00165D0F">
                <w:rPr>
                  <w:rStyle w:val="Hyperlink"/>
                  <w:rFonts w:ascii="Arial" w:hAnsi="Arial" w:cs="Arial"/>
                  <w:b/>
                  <w:bCs/>
                  <w:color w:val="0000FF"/>
                  <w:sz w:val="16"/>
                  <w:szCs w:val="16"/>
                </w:rPr>
                <w:t>R1-2408778</w:t>
              </w:r>
            </w:hyperlink>
          </w:p>
        </w:tc>
        <w:tc>
          <w:tcPr>
            <w:tcW w:w="5670" w:type="dxa"/>
            <w:tcBorders>
              <w:top w:val="single" w:sz="4" w:space="0" w:color="A6A6A6"/>
              <w:left w:val="nil"/>
              <w:bottom w:val="single" w:sz="4" w:space="0" w:color="A6A6A6"/>
              <w:right w:val="single" w:sz="4" w:space="0" w:color="A6A6A6"/>
            </w:tcBorders>
            <w:shd w:val="clear" w:color="auto" w:fill="auto"/>
          </w:tcPr>
          <w:p w14:paraId="11FDDA25" w14:textId="77777777" w:rsidR="00F173C1" w:rsidRDefault="00165D0F">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2A66CB8" w14:textId="77777777" w:rsidR="00F173C1" w:rsidRDefault="00165D0F">
            <w:pPr>
              <w:snapToGrid w:val="0"/>
              <w:rPr>
                <w:sz w:val="18"/>
                <w:szCs w:val="18"/>
              </w:rPr>
            </w:pPr>
            <w:r>
              <w:rPr>
                <w:rFonts w:ascii="Arial" w:hAnsi="Arial" w:cs="Arial"/>
                <w:sz w:val="16"/>
                <w:szCs w:val="16"/>
              </w:rPr>
              <w:t>NTT DOCOMO, INC.</w:t>
            </w:r>
          </w:p>
        </w:tc>
      </w:tr>
      <w:tr w:rsidR="00F173C1" w14:paraId="7B5FF68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2CE8A82" w14:textId="77777777" w:rsidR="00F173C1" w:rsidRDefault="00165D0F">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8A47CD5" w14:textId="77777777" w:rsidR="00F173C1" w:rsidRDefault="00BB031A">
            <w:pPr>
              <w:snapToGrid w:val="0"/>
              <w:rPr>
                <w:sz w:val="18"/>
                <w:szCs w:val="18"/>
              </w:rPr>
            </w:pPr>
            <w:hyperlink r:id="rId44" w:history="1">
              <w:r w:rsidR="00165D0F">
                <w:rPr>
                  <w:rStyle w:val="Hyperlink"/>
                  <w:rFonts w:ascii="Arial" w:hAnsi="Arial" w:cs="Arial"/>
                  <w:b/>
                  <w:bCs/>
                  <w:color w:val="0000FF"/>
                  <w:sz w:val="16"/>
                  <w:szCs w:val="16"/>
                </w:rPr>
                <w:t>R1-2408827</w:t>
              </w:r>
            </w:hyperlink>
          </w:p>
        </w:tc>
        <w:tc>
          <w:tcPr>
            <w:tcW w:w="5670" w:type="dxa"/>
            <w:tcBorders>
              <w:top w:val="single" w:sz="4" w:space="0" w:color="A6A6A6"/>
              <w:left w:val="nil"/>
              <w:bottom w:val="single" w:sz="4" w:space="0" w:color="A6A6A6"/>
              <w:right w:val="single" w:sz="4" w:space="0" w:color="A6A6A6"/>
            </w:tcBorders>
            <w:shd w:val="clear" w:color="auto" w:fill="auto"/>
          </w:tcPr>
          <w:p w14:paraId="3955EEE4" w14:textId="77777777" w:rsidR="00F173C1" w:rsidRDefault="00165D0F">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0BA6FCE" w14:textId="77777777" w:rsidR="00F173C1" w:rsidRDefault="00165D0F">
            <w:pPr>
              <w:snapToGrid w:val="0"/>
              <w:rPr>
                <w:sz w:val="18"/>
                <w:szCs w:val="18"/>
              </w:rPr>
            </w:pPr>
            <w:r>
              <w:rPr>
                <w:rFonts w:ascii="Arial" w:hAnsi="Arial" w:cs="Arial"/>
                <w:sz w:val="16"/>
                <w:szCs w:val="16"/>
              </w:rPr>
              <w:t>ITRI</w:t>
            </w:r>
          </w:p>
        </w:tc>
      </w:tr>
      <w:tr w:rsidR="00F173C1" w14:paraId="39CA1C8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B8221FE" w14:textId="77777777" w:rsidR="00F173C1" w:rsidRDefault="00165D0F">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A5ECB8A" w14:textId="77777777" w:rsidR="00F173C1" w:rsidRDefault="00BB031A">
            <w:pPr>
              <w:snapToGrid w:val="0"/>
            </w:pPr>
            <w:hyperlink r:id="rId45" w:history="1">
              <w:r w:rsidR="00165D0F">
                <w:rPr>
                  <w:rStyle w:val="Hyperlink"/>
                  <w:rFonts w:ascii="Arial" w:hAnsi="Arial" w:cs="Arial"/>
                  <w:b/>
                  <w:bCs/>
                  <w:color w:val="0000FF"/>
                  <w:sz w:val="16"/>
                  <w:szCs w:val="16"/>
                </w:rPr>
                <w:t>R1-2408842</w:t>
              </w:r>
            </w:hyperlink>
          </w:p>
        </w:tc>
        <w:tc>
          <w:tcPr>
            <w:tcW w:w="5670" w:type="dxa"/>
            <w:tcBorders>
              <w:top w:val="single" w:sz="4" w:space="0" w:color="A6A6A6"/>
              <w:left w:val="nil"/>
              <w:bottom w:val="single" w:sz="4" w:space="0" w:color="A6A6A6"/>
              <w:right w:val="single" w:sz="4" w:space="0" w:color="A6A6A6"/>
            </w:tcBorders>
            <w:shd w:val="clear" w:color="auto" w:fill="auto"/>
          </w:tcPr>
          <w:p w14:paraId="61B344CC" w14:textId="77777777" w:rsidR="00F173C1" w:rsidRDefault="00165D0F">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56333E1" w14:textId="77777777" w:rsidR="00F173C1" w:rsidRDefault="00165D0F">
            <w:pPr>
              <w:snapToGrid w:val="0"/>
              <w:rPr>
                <w:rFonts w:ascii="Arial" w:hAnsi="Arial" w:cs="Arial"/>
                <w:sz w:val="16"/>
                <w:szCs w:val="16"/>
              </w:rPr>
            </w:pPr>
            <w:r>
              <w:rPr>
                <w:rFonts w:ascii="Arial" w:hAnsi="Arial" w:cs="Arial"/>
                <w:sz w:val="16"/>
                <w:szCs w:val="16"/>
              </w:rPr>
              <w:t>Qualcomm Incorporated</w:t>
            </w:r>
          </w:p>
        </w:tc>
      </w:tr>
      <w:tr w:rsidR="00F173C1" w14:paraId="0D481FF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9B61096" w14:textId="77777777" w:rsidR="00F173C1" w:rsidRDefault="00165D0F">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8A70947" w14:textId="77777777" w:rsidR="00F173C1" w:rsidRDefault="00BB031A">
            <w:pPr>
              <w:snapToGrid w:val="0"/>
            </w:pPr>
            <w:hyperlink r:id="rId46" w:history="1">
              <w:r w:rsidR="00165D0F">
                <w:rPr>
                  <w:rStyle w:val="Hyperlink"/>
                  <w:rFonts w:ascii="Arial" w:hAnsi="Arial" w:cs="Arial"/>
                  <w:b/>
                  <w:bCs/>
                  <w:color w:val="0000FF"/>
                  <w:sz w:val="16"/>
                  <w:szCs w:val="16"/>
                </w:rPr>
                <w:t>R1-2408881</w:t>
              </w:r>
            </w:hyperlink>
          </w:p>
        </w:tc>
        <w:tc>
          <w:tcPr>
            <w:tcW w:w="5670" w:type="dxa"/>
            <w:tcBorders>
              <w:top w:val="single" w:sz="4" w:space="0" w:color="A6A6A6"/>
              <w:left w:val="nil"/>
              <w:bottom w:val="single" w:sz="4" w:space="0" w:color="A6A6A6"/>
              <w:right w:val="single" w:sz="4" w:space="0" w:color="A6A6A6"/>
            </w:tcBorders>
            <w:shd w:val="clear" w:color="auto" w:fill="auto"/>
          </w:tcPr>
          <w:p w14:paraId="3B1BF13D" w14:textId="77777777" w:rsidR="00F173C1" w:rsidRDefault="00165D0F">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A028229" w14:textId="77777777" w:rsidR="00F173C1" w:rsidRDefault="00165D0F">
            <w:pPr>
              <w:snapToGrid w:val="0"/>
              <w:rPr>
                <w:rFonts w:ascii="Arial" w:hAnsi="Arial" w:cs="Arial"/>
                <w:sz w:val="16"/>
                <w:szCs w:val="16"/>
              </w:rPr>
            </w:pPr>
            <w:r>
              <w:rPr>
                <w:rFonts w:ascii="Arial" w:hAnsi="Arial" w:cs="Arial"/>
                <w:sz w:val="16"/>
                <w:szCs w:val="16"/>
              </w:rPr>
              <w:t>Panasonic</w:t>
            </w:r>
          </w:p>
        </w:tc>
      </w:tr>
      <w:tr w:rsidR="00F173C1" w14:paraId="6272147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2FDE0C7" w14:textId="77777777" w:rsidR="00F173C1" w:rsidRDefault="00165D0F">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0A4FAAE" w14:textId="77777777" w:rsidR="00F173C1" w:rsidRDefault="00BB031A">
            <w:pPr>
              <w:snapToGrid w:val="0"/>
            </w:pPr>
            <w:hyperlink r:id="rId47" w:history="1">
              <w:r w:rsidR="00165D0F">
                <w:rPr>
                  <w:rStyle w:val="Hyperlink"/>
                  <w:rFonts w:ascii="Arial" w:hAnsi="Arial" w:cs="Arial"/>
                  <w:b/>
                  <w:bCs/>
                  <w:color w:val="0000FF"/>
                  <w:sz w:val="16"/>
                  <w:szCs w:val="16"/>
                </w:rPr>
                <w:t>R1-2408890</w:t>
              </w:r>
            </w:hyperlink>
          </w:p>
        </w:tc>
        <w:tc>
          <w:tcPr>
            <w:tcW w:w="5670" w:type="dxa"/>
            <w:tcBorders>
              <w:top w:val="single" w:sz="4" w:space="0" w:color="A6A6A6"/>
              <w:left w:val="nil"/>
              <w:bottom w:val="single" w:sz="4" w:space="0" w:color="A6A6A6"/>
              <w:right w:val="single" w:sz="4" w:space="0" w:color="A6A6A6"/>
            </w:tcBorders>
            <w:shd w:val="clear" w:color="auto" w:fill="auto"/>
          </w:tcPr>
          <w:p w14:paraId="54318428" w14:textId="77777777" w:rsidR="00F173C1" w:rsidRDefault="00165D0F">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0AA7CD0D" w14:textId="77777777" w:rsidR="00F173C1" w:rsidRDefault="00165D0F">
            <w:pPr>
              <w:snapToGrid w:val="0"/>
              <w:rPr>
                <w:rFonts w:ascii="Arial" w:hAnsi="Arial" w:cs="Arial"/>
                <w:sz w:val="16"/>
                <w:szCs w:val="16"/>
              </w:rPr>
            </w:pPr>
            <w:proofErr w:type="spellStart"/>
            <w:r>
              <w:rPr>
                <w:rFonts w:ascii="Arial" w:hAnsi="Arial" w:cs="Arial"/>
                <w:sz w:val="16"/>
                <w:szCs w:val="16"/>
              </w:rPr>
              <w:t>ASUSTeK</w:t>
            </w:r>
            <w:proofErr w:type="spellEnd"/>
          </w:p>
        </w:tc>
      </w:tr>
      <w:tr w:rsidR="00F173C1" w14:paraId="0676EB9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D88ABB1" w14:textId="77777777" w:rsidR="00F173C1" w:rsidRDefault="00165D0F">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F2F8C8E" w14:textId="77777777" w:rsidR="00F173C1" w:rsidRDefault="00BB031A">
            <w:pPr>
              <w:snapToGrid w:val="0"/>
            </w:pPr>
            <w:hyperlink r:id="rId48" w:history="1">
              <w:r w:rsidR="00165D0F">
                <w:rPr>
                  <w:rStyle w:val="Hyperlink"/>
                  <w:rFonts w:ascii="Arial" w:hAnsi="Arial" w:cs="Arial"/>
                  <w:b/>
                  <w:bCs/>
                  <w:color w:val="0000FF"/>
                  <w:sz w:val="16"/>
                  <w:szCs w:val="16"/>
                </w:rPr>
                <w:t>R1-2408911</w:t>
              </w:r>
            </w:hyperlink>
          </w:p>
        </w:tc>
        <w:tc>
          <w:tcPr>
            <w:tcW w:w="5670" w:type="dxa"/>
            <w:tcBorders>
              <w:top w:val="single" w:sz="4" w:space="0" w:color="A6A6A6"/>
              <w:left w:val="nil"/>
              <w:bottom w:val="single" w:sz="4" w:space="0" w:color="A6A6A6"/>
              <w:right w:val="single" w:sz="4" w:space="0" w:color="A6A6A6"/>
            </w:tcBorders>
            <w:shd w:val="clear" w:color="auto" w:fill="auto"/>
          </w:tcPr>
          <w:p w14:paraId="2E2FE29A" w14:textId="77777777" w:rsidR="00F173C1" w:rsidRDefault="00165D0F">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E14FE91" w14:textId="77777777" w:rsidR="00F173C1" w:rsidRDefault="00165D0F">
            <w:pPr>
              <w:snapToGrid w:val="0"/>
              <w:rPr>
                <w:rFonts w:ascii="Arial" w:hAnsi="Arial" w:cs="Arial"/>
                <w:sz w:val="16"/>
                <w:szCs w:val="16"/>
              </w:rPr>
            </w:pPr>
            <w:r>
              <w:rPr>
                <w:rFonts w:ascii="Arial" w:hAnsi="Arial" w:cs="Arial"/>
                <w:sz w:val="16"/>
                <w:szCs w:val="16"/>
              </w:rPr>
              <w:t>KDDI Corporation</w:t>
            </w:r>
          </w:p>
        </w:tc>
      </w:tr>
      <w:tr w:rsidR="00F173C1" w14:paraId="2D4C7F3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392E37" w14:textId="77777777" w:rsidR="00F173C1" w:rsidRDefault="00165D0F">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BAEC174" w14:textId="77777777" w:rsidR="00F173C1" w:rsidRDefault="00BB031A">
            <w:pPr>
              <w:snapToGrid w:val="0"/>
            </w:pPr>
            <w:hyperlink r:id="rId49" w:history="1">
              <w:r w:rsidR="00165D0F">
                <w:rPr>
                  <w:rStyle w:val="Hyperlink"/>
                  <w:rFonts w:ascii="Arial" w:hAnsi="Arial" w:cs="Arial"/>
                  <w:b/>
                  <w:bCs/>
                  <w:color w:val="0000FF"/>
                  <w:sz w:val="16"/>
                  <w:szCs w:val="16"/>
                </w:rPr>
                <w:t>R1-2408925</w:t>
              </w:r>
            </w:hyperlink>
          </w:p>
        </w:tc>
        <w:tc>
          <w:tcPr>
            <w:tcW w:w="5670" w:type="dxa"/>
            <w:tcBorders>
              <w:top w:val="single" w:sz="4" w:space="0" w:color="A6A6A6"/>
              <w:left w:val="nil"/>
              <w:bottom w:val="single" w:sz="4" w:space="0" w:color="A6A6A6"/>
              <w:right w:val="single" w:sz="4" w:space="0" w:color="A6A6A6"/>
            </w:tcBorders>
            <w:shd w:val="clear" w:color="auto" w:fill="auto"/>
          </w:tcPr>
          <w:p w14:paraId="7A40784C" w14:textId="77777777" w:rsidR="00F173C1" w:rsidRDefault="00165D0F">
            <w:pPr>
              <w:snapToGrid w:val="0"/>
              <w:rPr>
                <w:rFonts w:ascii="Arial" w:hAnsi="Arial" w:cs="Arial"/>
                <w:sz w:val="16"/>
                <w:szCs w:val="16"/>
              </w:rPr>
            </w:pPr>
            <w:r>
              <w:rPr>
                <w:rFonts w:ascii="Arial" w:hAnsi="Arial" w:cs="Arial"/>
                <w:sz w:val="16"/>
                <w:szCs w:val="16"/>
              </w:rPr>
              <w:t xml:space="preserve">Enhancements for </w:t>
            </w:r>
            <w:proofErr w:type="spellStart"/>
            <w:r>
              <w:rPr>
                <w:rFonts w:ascii="Arial" w:hAnsi="Arial" w:cs="Arial"/>
                <w:sz w:val="16"/>
                <w:szCs w:val="16"/>
              </w:rPr>
              <w:t>UEiBM</w:t>
            </w:r>
            <w:proofErr w:type="spellEnd"/>
          </w:p>
        </w:tc>
        <w:tc>
          <w:tcPr>
            <w:tcW w:w="2520" w:type="dxa"/>
            <w:tcBorders>
              <w:top w:val="single" w:sz="4" w:space="0" w:color="A6A6A6"/>
              <w:left w:val="nil"/>
              <w:bottom w:val="single" w:sz="4" w:space="0" w:color="A6A6A6"/>
              <w:right w:val="single" w:sz="4" w:space="0" w:color="A6A6A6"/>
            </w:tcBorders>
            <w:shd w:val="clear" w:color="auto" w:fill="auto"/>
          </w:tcPr>
          <w:p w14:paraId="1653F0E0" w14:textId="77777777" w:rsidR="00F173C1" w:rsidRDefault="00165D0F">
            <w:pPr>
              <w:snapToGrid w:val="0"/>
              <w:rPr>
                <w:rFonts w:ascii="Arial" w:hAnsi="Arial" w:cs="Arial"/>
                <w:sz w:val="16"/>
                <w:szCs w:val="16"/>
              </w:rPr>
            </w:pPr>
            <w:proofErr w:type="spellStart"/>
            <w:r>
              <w:rPr>
                <w:rFonts w:ascii="Arial" w:hAnsi="Arial" w:cs="Arial"/>
                <w:sz w:val="16"/>
                <w:szCs w:val="16"/>
              </w:rPr>
              <w:t>CEWiT</w:t>
            </w:r>
            <w:proofErr w:type="spellEnd"/>
          </w:p>
        </w:tc>
      </w:tr>
      <w:tr w:rsidR="00F173C1" w14:paraId="40404BE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AB84F05" w14:textId="77777777" w:rsidR="00F173C1" w:rsidRDefault="00165D0F">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BBC52F3" w14:textId="77777777" w:rsidR="00F173C1" w:rsidRDefault="00BB031A">
            <w:pPr>
              <w:snapToGrid w:val="0"/>
            </w:pPr>
            <w:hyperlink r:id="rId50" w:history="1">
              <w:r w:rsidR="00165D0F">
                <w:rPr>
                  <w:rStyle w:val="Hyperlink"/>
                  <w:rFonts w:ascii="Arial" w:hAnsi="Arial" w:cs="Arial"/>
                  <w:b/>
                  <w:bCs/>
                  <w:color w:val="0000FF"/>
                  <w:sz w:val="16"/>
                  <w:szCs w:val="16"/>
                </w:rPr>
                <w:t>R1-2408940</w:t>
              </w:r>
            </w:hyperlink>
          </w:p>
        </w:tc>
        <w:tc>
          <w:tcPr>
            <w:tcW w:w="5670" w:type="dxa"/>
            <w:tcBorders>
              <w:top w:val="single" w:sz="4" w:space="0" w:color="A6A6A6"/>
              <w:left w:val="nil"/>
              <w:bottom w:val="single" w:sz="4" w:space="0" w:color="A6A6A6"/>
              <w:right w:val="single" w:sz="4" w:space="0" w:color="A6A6A6"/>
            </w:tcBorders>
            <w:shd w:val="clear" w:color="auto" w:fill="auto"/>
          </w:tcPr>
          <w:p w14:paraId="42C70FD7" w14:textId="77777777" w:rsidR="00F173C1" w:rsidRDefault="00165D0F">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9B78398" w14:textId="77777777" w:rsidR="00F173C1" w:rsidRDefault="00165D0F">
            <w:pPr>
              <w:snapToGrid w:val="0"/>
              <w:rPr>
                <w:rFonts w:ascii="Arial" w:hAnsi="Arial" w:cs="Arial"/>
                <w:sz w:val="16"/>
                <w:szCs w:val="16"/>
              </w:rPr>
            </w:pPr>
            <w:r>
              <w:rPr>
                <w:rFonts w:ascii="Arial" w:hAnsi="Arial" w:cs="Arial"/>
                <w:sz w:val="16"/>
                <w:szCs w:val="16"/>
              </w:rPr>
              <w:t>NICT</w:t>
            </w:r>
          </w:p>
        </w:tc>
      </w:tr>
    </w:tbl>
    <w:p w14:paraId="7DAD26D9" w14:textId="77777777" w:rsidR="00F173C1" w:rsidRDefault="00F173C1"/>
    <w:sectPr w:rsidR="00F173C1">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3C957" w14:textId="77777777" w:rsidR="00BB031A" w:rsidRDefault="00BB031A" w:rsidP="00667C5B">
      <w:r>
        <w:separator/>
      </w:r>
    </w:p>
  </w:endnote>
  <w:endnote w:type="continuationSeparator" w:id="0">
    <w:p w14:paraId="56638A30" w14:textId="77777777" w:rsidR="00BB031A" w:rsidRDefault="00BB031A" w:rsidP="0066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icrosoftYaHei">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oppins-Medium">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AABAC" w14:textId="77777777" w:rsidR="00BB031A" w:rsidRDefault="00BB031A" w:rsidP="00667C5B">
      <w:r>
        <w:separator/>
      </w:r>
    </w:p>
  </w:footnote>
  <w:footnote w:type="continuationSeparator" w:id="0">
    <w:p w14:paraId="23A666C4" w14:textId="77777777" w:rsidR="00BB031A" w:rsidRDefault="00BB031A" w:rsidP="00667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08B0D9"/>
    <w:multiLevelType w:val="singleLevel"/>
    <w:tmpl w:val="B708B0D9"/>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C1127FE0"/>
    <w:multiLevelType w:val="singleLevel"/>
    <w:tmpl w:val="C1127FE0"/>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4"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5496A48"/>
    <w:multiLevelType w:val="multilevel"/>
    <w:tmpl w:val="05496A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7A31DCF"/>
    <w:multiLevelType w:val="multilevel"/>
    <w:tmpl w:val="07A31DCF"/>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F514B9E"/>
    <w:multiLevelType w:val="multilevel"/>
    <w:tmpl w:val="0F514B9E"/>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861F6E"/>
    <w:multiLevelType w:val="multilevel"/>
    <w:tmpl w:val="1B861F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CF40D37"/>
    <w:multiLevelType w:val="multilevel"/>
    <w:tmpl w:val="3CF40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4EA54A6F"/>
    <w:multiLevelType w:val="multilevel"/>
    <w:tmpl w:val="4EA54A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177097C"/>
    <w:multiLevelType w:val="multilevel"/>
    <w:tmpl w:val="5177097C"/>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CD5AC9"/>
    <w:multiLevelType w:val="multilevel"/>
    <w:tmpl w:val="51CD5A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49405C"/>
    <w:multiLevelType w:val="multilevel"/>
    <w:tmpl w:val="5449405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2F217A2"/>
    <w:multiLevelType w:val="multilevel"/>
    <w:tmpl w:val="93128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6"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6E186456"/>
    <w:multiLevelType w:val="multilevel"/>
    <w:tmpl w:val="6E18645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E90505D"/>
    <w:multiLevelType w:val="multilevel"/>
    <w:tmpl w:val="6E90505D"/>
    <w:lvl w:ilvl="0">
      <w:start w:val="1"/>
      <w:numFmt w:val="bullet"/>
      <w:lvlText w:val=""/>
      <w:lvlJc w:val="left"/>
      <w:pPr>
        <w:ind w:left="440" w:hanging="440"/>
      </w:pPr>
      <w:rPr>
        <w:rFonts w:ascii="Symbol" w:hAnsi="Symbol" w:hint="default"/>
        <w:color w:val="auto"/>
        <w:lang w:val="en-G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5"/>
  </w:num>
  <w:num w:numId="2">
    <w:abstractNumId w:val="2"/>
  </w:num>
  <w:num w:numId="3">
    <w:abstractNumId w:val="3"/>
  </w:num>
  <w:num w:numId="4">
    <w:abstractNumId w:val="4"/>
  </w:num>
  <w:num w:numId="5">
    <w:abstractNumId w:val="6"/>
  </w:num>
  <w:num w:numId="6">
    <w:abstractNumId w:val="39"/>
  </w:num>
  <w:num w:numId="7">
    <w:abstractNumId w:val="19"/>
  </w:num>
  <w:num w:numId="8">
    <w:abstractNumId w:val="9"/>
  </w:num>
  <w:num w:numId="9">
    <w:abstractNumId w:val="36"/>
  </w:num>
  <w:num w:numId="10">
    <w:abstractNumId w:val="27"/>
  </w:num>
  <w:num w:numId="11">
    <w:abstractNumId w:val="28"/>
  </w:num>
  <w:num w:numId="12">
    <w:abstractNumId w:val="26"/>
  </w:num>
  <w:num w:numId="13">
    <w:abstractNumId w:val="43"/>
  </w:num>
  <w:num w:numId="14">
    <w:abstractNumId w:val="30"/>
  </w:num>
  <w:num w:numId="15">
    <w:abstractNumId w:val="14"/>
  </w:num>
  <w:num w:numId="16">
    <w:abstractNumId w:val="31"/>
  </w:num>
  <w:num w:numId="17">
    <w:abstractNumId w:val="35"/>
  </w:num>
  <w:num w:numId="18">
    <w:abstractNumId w:val="23"/>
  </w:num>
  <w:num w:numId="19">
    <w:abstractNumId w:val="18"/>
  </w:num>
  <w:num w:numId="20">
    <w:abstractNumId w:val="10"/>
  </w:num>
  <w:num w:numId="21">
    <w:abstractNumId w:val="22"/>
  </w:num>
  <w:num w:numId="22">
    <w:abstractNumId w:val="16"/>
  </w:num>
  <w:num w:numId="23">
    <w:abstractNumId w:val="40"/>
  </w:num>
  <w:num w:numId="24">
    <w:abstractNumId w:val="1"/>
  </w:num>
  <w:num w:numId="25">
    <w:abstractNumId w:val="13"/>
  </w:num>
  <w:num w:numId="26">
    <w:abstractNumId w:val="29"/>
  </w:num>
  <w:num w:numId="27">
    <w:abstractNumId w:val="11"/>
  </w:num>
  <w:num w:numId="28">
    <w:abstractNumId w:val="21"/>
  </w:num>
  <w:num w:numId="29">
    <w:abstractNumId w:val="15"/>
  </w:num>
  <w:num w:numId="30">
    <w:abstractNumId w:val="25"/>
  </w:num>
  <w:num w:numId="31">
    <w:abstractNumId w:val="37"/>
  </w:num>
  <w:num w:numId="32">
    <w:abstractNumId w:val="24"/>
  </w:num>
  <w:num w:numId="33">
    <w:abstractNumId w:val="0"/>
  </w:num>
  <w:num w:numId="34">
    <w:abstractNumId w:val="7"/>
  </w:num>
  <w:num w:numId="35">
    <w:abstractNumId w:val="38"/>
  </w:num>
  <w:num w:numId="36">
    <w:abstractNumId w:val="41"/>
  </w:num>
  <w:num w:numId="37">
    <w:abstractNumId w:val="34"/>
  </w:num>
  <w:num w:numId="38">
    <w:abstractNumId w:val="8"/>
  </w:num>
  <w:num w:numId="39">
    <w:abstractNumId w:val="20"/>
  </w:num>
  <w:num w:numId="40">
    <w:abstractNumId w:val="33"/>
  </w:num>
  <w:num w:numId="41">
    <w:abstractNumId w:val="42"/>
  </w:num>
  <w:num w:numId="42">
    <w:abstractNumId w:val="17"/>
  </w:num>
  <w:num w:numId="43">
    <w:abstractNumId w:val="12"/>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5B2"/>
    <w:rsid w:val="00000706"/>
    <w:rsid w:val="00000736"/>
    <w:rsid w:val="00000E20"/>
    <w:rsid w:val="00000F9F"/>
    <w:rsid w:val="000011F0"/>
    <w:rsid w:val="0000151C"/>
    <w:rsid w:val="00001E9A"/>
    <w:rsid w:val="00002AC3"/>
    <w:rsid w:val="00002D5F"/>
    <w:rsid w:val="00003043"/>
    <w:rsid w:val="000031EA"/>
    <w:rsid w:val="0000397A"/>
    <w:rsid w:val="00003E04"/>
    <w:rsid w:val="00004866"/>
    <w:rsid w:val="000052BA"/>
    <w:rsid w:val="0000580B"/>
    <w:rsid w:val="00006513"/>
    <w:rsid w:val="000069F8"/>
    <w:rsid w:val="00006C99"/>
    <w:rsid w:val="00007665"/>
    <w:rsid w:val="000076F7"/>
    <w:rsid w:val="00007F91"/>
    <w:rsid w:val="00010654"/>
    <w:rsid w:val="00010BF8"/>
    <w:rsid w:val="00011D19"/>
    <w:rsid w:val="00012B4E"/>
    <w:rsid w:val="00013F55"/>
    <w:rsid w:val="000142B0"/>
    <w:rsid w:val="000142E7"/>
    <w:rsid w:val="00014998"/>
    <w:rsid w:val="00014F34"/>
    <w:rsid w:val="00015488"/>
    <w:rsid w:val="0001565D"/>
    <w:rsid w:val="0001591C"/>
    <w:rsid w:val="00015993"/>
    <w:rsid w:val="00016AAA"/>
    <w:rsid w:val="00016DCB"/>
    <w:rsid w:val="00016FD1"/>
    <w:rsid w:val="00017474"/>
    <w:rsid w:val="00017763"/>
    <w:rsid w:val="00020CCE"/>
    <w:rsid w:val="00020DA4"/>
    <w:rsid w:val="00021115"/>
    <w:rsid w:val="000219B2"/>
    <w:rsid w:val="00022271"/>
    <w:rsid w:val="00022ED2"/>
    <w:rsid w:val="000237B3"/>
    <w:rsid w:val="00023A26"/>
    <w:rsid w:val="00023C80"/>
    <w:rsid w:val="00024274"/>
    <w:rsid w:val="00024D9B"/>
    <w:rsid w:val="00025363"/>
    <w:rsid w:val="0002557F"/>
    <w:rsid w:val="0002574E"/>
    <w:rsid w:val="00025A78"/>
    <w:rsid w:val="00025EF5"/>
    <w:rsid w:val="0002632F"/>
    <w:rsid w:val="000265E8"/>
    <w:rsid w:val="00026772"/>
    <w:rsid w:val="0002686E"/>
    <w:rsid w:val="00026B46"/>
    <w:rsid w:val="0002740E"/>
    <w:rsid w:val="0003060C"/>
    <w:rsid w:val="000311DA"/>
    <w:rsid w:val="00031729"/>
    <w:rsid w:val="00031E29"/>
    <w:rsid w:val="0003208A"/>
    <w:rsid w:val="0003223A"/>
    <w:rsid w:val="0003236A"/>
    <w:rsid w:val="0003284D"/>
    <w:rsid w:val="0003323F"/>
    <w:rsid w:val="000333E1"/>
    <w:rsid w:val="00033B76"/>
    <w:rsid w:val="000343FA"/>
    <w:rsid w:val="0003475B"/>
    <w:rsid w:val="00034E03"/>
    <w:rsid w:val="00034E7E"/>
    <w:rsid w:val="00035792"/>
    <w:rsid w:val="00036282"/>
    <w:rsid w:val="0003654B"/>
    <w:rsid w:val="000368EC"/>
    <w:rsid w:val="00036AA3"/>
    <w:rsid w:val="00036DAB"/>
    <w:rsid w:val="000372A3"/>
    <w:rsid w:val="00040565"/>
    <w:rsid w:val="00040997"/>
    <w:rsid w:val="00040F57"/>
    <w:rsid w:val="00041130"/>
    <w:rsid w:val="00041AFA"/>
    <w:rsid w:val="000427BD"/>
    <w:rsid w:val="00042AB6"/>
    <w:rsid w:val="00042C0D"/>
    <w:rsid w:val="000434FD"/>
    <w:rsid w:val="000445FA"/>
    <w:rsid w:val="000449B3"/>
    <w:rsid w:val="000449B9"/>
    <w:rsid w:val="000450C0"/>
    <w:rsid w:val="0004538B"/>
    <w:rsid w:val="0004560C"/>
    <w:rsid w:val="00045ACF"/>
    <w:rsid w:val="00045B31"/>
    <w:rsid w:val="00045E92"/>
    <w:rsid w:val="00046126"/>
    <w:rsid w:val="00046D34"/>
    <w:rsid w:val="00046D3F"/>
    <w:rsid w:val="00046D56"/>
    <w:rsid w:val="00047354"/>
    <w:rsid w:val="000476F7"/>
    <w:rsid w:val="00047DDA"/>
    <w:rsid w:val="00050967"/>
    <w:rsid w:val="00051086"/>
    <w:rsid w:val="00051095"/>
    <w:rsid w:val="00051432"/>
    <w:rsid w:val="00051549"/>
    <w:rsid w:val="0005157C"/>
    <w:rsid w:val="0005181B"/>
    <w:rsid w:val="0005209F"/>
    <w:rsid w:val="000526C0"/>
    <w:rsid w:val="00052DC1"/>
    <w:rsid w:val="000531D4"/>
    <w:rsid w:val="0005379D"/>
    <w:rsid w:val="0005398A"/>
    <w:rsid w:val="00053BB0"/>
    <w:rsid w:val="00053C63"/>
    <w:rsid w:val="000540A2"/>
    <w:rsid w:val="000542C1"/>
    <w:rsid w:val="00054EC6"/>
    <w:rsid w:val="0005517F"/>
    <w:rsid w:val="0005552B"/>
    <w:rsid w:val="000557E8"/>
    <w:rsid w:val="00055DF6"/>
    <w:rsid w:val="000560A5"/>
    <w:rsid w:val="00056783"/>
    <w:rsid w:val="00056A0C"/>
    <w:rsid w:val="00056DEA"/>
    <w:rsid w:val="00056F8D"/>
    <w:rsid w:val="0005703A"/>
    <w:rsid w:val="0005791F"/>
    <w:rsid w:val="00057CEA"/>
    <w:rsid w:val="00057DFD"/>
    <w:rsid w:val="00060555"/>
    <w:rsid w:val="00060B38"/>
    <w:rsid w:val="000618C3"/>
    <w:rsid w:val="000619AA"/>
    <w:rsid w:val="00061E10"/>
    <w:rsid w:val="00061E97"/>
    <w:rsid w:val="000628CD"/>
    <w:rsid w:val="00062939"/>
    <w:rsid w:val="00062DA7"/>
    <w:rsid w:val="00063A09"/>
    <w:rsid w:val="00063E9F"/>
    <w:rsid w:val="00064DB9"/>
    <w:rsid w:val="0006514E"/>
    <w:rsid w:val="000657B6"/>
    <w:rsid w:val="000660B4"/>
    <w:rsid w:val="000663FD"/>
    <w:rsid w:val="00067624"/>
    <w:rsid w:val="000677AE"/>
    <w:rsid w:val="00067B57"/>
    <w:rsid w:val="00067BCD"/>
    <w:rsid w:val="000715E0"/>
    <w:rsid w:val="00071846"/>
    <w:rsid w:val="00071B8C"/>
    <w:rsid w:val="00071B96"/>
    <w:rsid w:val="00071BB9"/>
    <w:rsid w:val="000721BA"/>
    <w:rsid w:val="00072693"/>
    <w:rsid w:val="000733DA"/>
    <w:rsid w:val="00073ADB"/>
    <w:rsid w:val="00073F44"/>
    <w:rsid w:val="00074511"/>
    <w:rsid w:val="000746F3"/>
    <w:rsid w:val="0007497B"/>
    <w:rsid w:val="00074AC5"/>
    <w:rsid w:val="0007574A"/>
    <w:rsid w:val="00075C7D"/>
    <w:rsid w:val="000762B5"/>
    <w:rsid w:val="00076CA5"/>
    <w:rsid w:val="000770E8"/>
    <w:rsid w:val="0008001B"/>
    <w:rsid w:val="00080482"/>
    <w:rsid w:val="00081C3E"/>
    <w:rsid w:val="00081D85"/>
    <w:rsid w:val="000830A9"/>
    <w:rsid w:val="00083516"/>
    <w:rsid w:val="00083A60"/>
    <w:rsid w:val="00083AA1"/>
    <w:rsid w:val="0008428E"/>
    <w:rsid w:val="0008453C"/>
    <w:rsid w:val="000845F2"/>
    <w:rsid w:val="00084EA4"/>
    <w:rsid w:val="00085F5D"/>
    <w:rsid w:val="000869EC"/>
    <w:rsid w:val="00086C61"/>
    <w:rsid w:val="000873B9"/>
    <w:rsid w:val="000877CF"/>
    <w:rsid w:val="00087941"/>
    <w:rsid w:val="000879E1"/>
    <w:rsid w:val="00087B2E"/>
    <w:rsid w:val="00087C81"/>
    <w:rsid w:val="000900F3"/>
    <w:rsid w:val="00090157"/>
    <w:rsid w:val="00090296"/>
    <w:rsid w:val="000902F9"/>
    <w:rsid w:val="000904FE"/>
    <w:rsid w:val="00090775"/>
    <w:rsid w:val="000908C3"/>
    <w:rsid w:val="000909BC"/>
    <w:rsid w:val="00091292"/>
    <w:rsid w:val="00091318"/>
    <w:rsid w:val="00091391"/>
    <w:rsid w:val="00091A08"/>
    <w:rsid w:val="00091D52"/>
    <w:rsid w:val="00091EBA"/>
    <w:rsid w:val="0009215A"/>
    <w:rsid w:val="0009235E"/>
    <w:rsid w:val="00092F06"/>
    <w:rsid w:val="000935FC"/>
    <w:rsid w:val="00093D8E"/>
    <w:rsid w:val="00094046"/>
    <w:rsid w:val="00094B14"/>
    <w:rsid w:val="00095724"/>
    <w:rsid w:val="000961B1"/>
    <w:rsid w:val="0009788A"/>
    <w:rsid w:val="000A0613"/>
    <w:rsid w:val="000A0DF5"/>
    <w:rsid w:val="000A1574"/>
    <w:rsid w:val="000A18EB"/>
    <w:rsid w:val="000A1F6D"/>
    <w:rsid w:val="000A2382"/>
    <w:rsid w:val="000A25E3"/>
    <w:rsid w:val="000A2DB9"/>
    <w:rsid w:val="000A2FB1"/>
    <w:rsid w:val="000A3B7E"/>
    <w:rsid w:val="000A3C28"/>
    <w:rsid w:val="000A406C"/>
    <w:rsid w:val="000A5A76"/>
    <w:rsid w:val="000A601C"/>
    <w:rsid w:val="000A67D4"/>
    <w:rsid w:val="000A6A1D"/>
    <w:rsid w:val="000B1018"/>
    <w:rsid w:val="000B18AC"/>
    <w:rsid w:val="000B1EF1"/>
    <w:rsid w:val="000B22FF"/>
    <w:rsid w:val="000B2701"/>
    <w:rsid w:val="000B300F"/>
    <w:rsid w:val="000B33FC"/>
    <w:rsid w:val="000B353A"/>
    <w:rsid w:val="000B3884"/>
    <w:rsid w:val="000B3B7D"/>
    <w:rsid w:val="000B3CB8"/>
    <w:rsid w:val="000B491B"/>
    <w:rsid w:val="000B5A90"/>
    <w:rsid w:val="000B5C3A"/>
    <w:rsid w:val="000B5FB4"/>
    <w:rsid w:val="000B7625"/>
    <w:rsid w:val="000B7A7A"/>
    <w:rsid w:val="000B7F5E"/>
    <w:rsid w:val="000C0029"/>
    <w:rsid w:val="000C018C"/>
    <w:rsid w:val="000C0AC9"/>
    <w:rsid w:val="000C0AE9"/>
    <w:rsid w:val="000C12FB"/>
    <w:rsid w:val="000C13D4"/>
    <w:rsid w:val="000C17C6"/>
    <w:rsid w:val="000C17CF"/>
    <w:rsid w:val="000C25CA"/>
    <w:rsid w:val="000C297C"/>
    <w:rsid w:val="000C2EB4"/>
    <w:rsid w:val="000C3000"/>
    <w:rsid w:val="000C34E0"/>
    <w:rsid w:val="000C37BD"/>
    <w:rsid w:val="000C3A18"/>
    <w:rsid w:val="000C3AF6"/>
    <w:rsid w:val="000C3EF2"/>
    <w:rsid w:val="000C47DA"/>
    <w:rsid w:val="000C4B18"/>
    <w:rsid w:val="000C544E"/>
    <w:rsid w:val="000C575B"/>
    <w:rsid w:val="000C6A45"/>
    <w:rsid w:val="000C6A8E"/>
    <w:rsid w:val="000C77D9"/>
    <w:rsid w:val="000C7BEB"/>
    <w:rsid w:val="000D0394"/>
    <w:rsid w:val="000D0F51"/>
    <w:rsid w:val="000D0FE6"/>
    <w:rsid w:val="000D1C81"/>
    <w:rsid w:val="000D1CA8"/>
    <w:rsid w:val="000D2127"/>
    <w:rsid w:val="000D212C"/>
    <w:rsid w:val="000D247D"/>
    <w:rsid w:val="000D2FEE"/>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529"/>
    <w:rsid w:val="000E2794"/>
    <w:rsid w:val="000E2953"/>
    <w:rsid w:val="000E2B61"/>
    <w:rsid w:val="000E364D"/>
    <w:rsid w:val="000E373B"/>
    <w:rsid w:val="000E3DBD"/>
    <w:rsid w:val="000E40A6"/>
    <w:rsid w:val="000E46BC"/>
    <w:rsid w:val="000E4E41"/>
    <w:rsid w:val="000E52C2"/>
    <w:rsid w:val="000E58EB"/>
    <w:rsid w:val="000E5ACC"/>
    <w:rsid w:val="000E5D3A"/>
    <w:rsid w:val="000E6108"/>
    <w:rsid w:val="000E612A"/>
    <w:rsid w:val="000E646F"/>
    <w:rsid w:val="000E763F"/>
    <w:rsid w:val="000E783B"/>
    <w:rsid w:val="000E7CF7"/>
    <w:rsid w:val="000F08C9"/>
    <w:rsid w:val="000F0F6A"/>
    <w:rsid w:val="000F0FDD"/>
    <w:rsid w:val="000F1703"/>
    <w:rsid w:val="000F19C1"/>
    <w:rsid w:val="000F1DFF"/>
    <w:rsid w:val="000F2251"/>
    <w:rsid w:val="000F23EF"/>
    <w:rsid w:val="000F284E"/>
    <w:rsid w:val="000F2CDD"/>
    <w:rsid w:val="000F32D0"/>
    <w:rsid w:val="000F3F2A"/>
    <w:rsid w:val="000F3F7D"/>
    <w:rsid w:val="000F4BEE"/>
    <w:rsid w:val="000F629A"/>
    <w:rsid w:val="000F63CF"/>
    <w:rsid w:val="000F776B"/>
    <w:rsid w:val="000F78E1"/>
    <w:rsid w:val="001000B3"/>
    <w:rsid w:val="0010063F"/>
    <w:rsid w:val="00100859"/>
    <w:rsid w:val="0010159D"/>
    <w:rsid w:val="00101674"/>
    <w:rsid w:val="00101BD4"/>
    <w:rsid w:val="00101E6D"/>
    <w:rsid w:val="00102EFC"/>
    <w:rsid w:val="00103B1B"/>
    <w:rsid w:val="00104399"/>
    <w:rsid w:val="0010453F"/>
    <w:rsid w:val="00104683"/>
    <w:rsid w:val="00104C70"/>
    <w:rsid w:val="00104CCC"/>
    <w:rsid w:val="001051AE"/>
    <w:rsid w:val="0010581C"/>
    <w:rsid w:val="00105F30"/>
    <w:rsid w:val="00105FA1"/>
    <w:rsid w:val="001060CC"/>
    <w:rsid w:val="00106521"/>
    <w:rsid w:val="00106BD0"/>
    <w:rsid w:val="00107315"/>
    <w:rsid w:val="00107DEE"/>
    <w:rsid w:val="00110A42"/>
    <w:rsid w:val="0011129C"/>
    <w:rsid w:val="00111BF0"/>
    <w:rsid w:val="00112260"/>
    <w:rsid w:val="00112489"/>
    <w:rsid w:val="00112850"/>
    <w:rsid w:val="0011354A"/>
    <w:rsid w:val="001137B5"/>
    <w:rsid w:val="00113ACB"/>
    <w:rsid w:val="00114197"/>
    <w:rsid w:val="00114334"/>
    <w:rsid w:val="00114360"/>
    <w:rsid w:val="00114A9E"/>
    <w:rsid w:val="001151F4"/>
    <w:rsid w:val="00115B38"/>
    <w:rsid w:val="00115BFB"/>
    <w:rsid w:val="00115C14"/>
    <w:rsid w:val="00115D5E"/>
    <w:rsid w:val="00115EA4"/>
    <w:rsid w:val="0011734E"/>
    <w:rsid w:val="00117846"/>
    <w:rsid w:val="00117AD3"/>
    <w:rsid w:val="00117D83"/>
    <w:rsid w:val="00117E62"/>
    <w:rsid w:val="00120380"/>
    <w:rsid w:val="001208F2"/>
    <w:rsid w:val="0012295C"/>
    <w:rsid w:val="001230C3"/>
    <w:rsid w:val="001230F6"/>
    <w:rsid w:val="001232F1"/>
    <w:rsid w:val="00123597"/>
    <w:rsid w:val="001237D9"/>
    <w:rsid w:val="0012493D"/>
    <w:rsid w:val="00124CE4"/>
    <w:rsid w:val="00125152"/>
    <w:rsid w:val="0012580C"/>
    <w:rsid w:val="0012608B"/>
    <w:rsid w:val="001261C1"/>
    <w:rsid w:val="0012642F"/>
    <w:rsid w:val="00127F58"/>
    <w:rsid w:val="001300B0"/>
    <w:rsid w:val="001306AC"/>
    <w:rsid w:val="00130C51"/>
    <w:rsid w:val="00131A2E"/>
    <w:rsid w:val="00131D43"/>
    <w:rsid w:val="00131EB2"/>
    <w:rsid w:val="001328FF"/>
    <w:rsid w:val="001339D0"/>
    <w:rsid w:val="00133A2B"/>
    <w:rsid w:val="00133CAC"/>
    <w:rsid w:val="00133D99"/>
    <w:rsid w:val="00133FAA"/>
    <w:rsid w:val="0013559A"/>
    <w:rsid w:val="00135824"/>
    <w:rsid w:val="00135F50"/>
    <w:rsid w:val="0013622B"/>
    <w:rsid w:val="001369CF"/>
    <w:rsid w:val="00136CB0"/>
    <w:rsid w:val="0013714B"/>
    <w:rsid w:val="00137EEA"/>
    <w:rsid w:val="00140009"/>
    <w:rsid w:val="00140340"/>
    <w:rsid w:val="00140520"/>
    <w:rsid w:val="001406BA"/>
    <w:rsid w:val="00140AA7"/>
    <w:rsid w:val="00140E93"/>
    <w:rsid w:val="00141341"/>
    <w:rsid w:val="001414A9"/>
    <w:rsid w:val="001414AF"/>
    <w:rsid w:val="00141555"/>
    <w:rsid w:val="0014169F"/>
    <w:rsid w:val="001419EF"/>
    <w:rsid w:val="00141A17"/>
    <w:rsid w:val="00141CAE"/>
    <w:rsid w:val="00141EC9"/>
    <w:rsid w:val="001426E0"/>
    <w:rsid w:val="00142E21"/>
    <w:rsid w:val="00143DEA"/>
    <w:rsid w:val="00143E8A"/>
    <w:rsid w:val="00143EC3"/>
    <w:rsid w:val="00144048"/>
    <w:rsid w:val="00144191"/>
    <w:rsid w:val="001441EF"/>
    <w:rsid w:val="00144EBF"/>
    <w:rsid w:val="001453E4"/>
    <w:rsid w:val="001455DC"/>
    <w:rsid w:val="00145661"/>
    <w:rsid w:val="00145FAB"/>
    <w:rsid w:val="001465C3"/>
    <w:rsid w:val="00146981"/>
    <w:rsid w:val="00146D76"/>
    <w:rsid w:val="00150137"/>
    <w:rsid w:val="0015071B"/>
    <w:rsid w:val="00150A55"/>
    <w:rsid w:val="0015138C"/>
    <w:rsid w:val="00151927"/>
    <w:rsid w:val="00151FB4"/>
    <w:rsid w:val="00152863"/>
    <w:rsid w:val="00152AFF"/>
    <w:rsid w:val="00152BED"/>
    <w:rsid w:val="00152FFC"/>
    <w:rsid w:val="001535C8"/>
    <w:rsid w:val="001536E3"/>
    <w:rsid w:val="00154A43"/>
    <w:rsid w:val="00154A52"/>
    <w:rsid w:val="00155294"/>
    <w:rsid w:val="00155809"/>
    <w:rsid w:val="00156E81"/>
    <w:rsid w:val="00156EEA"/>
    <w:rsid w:val="00157061"/>
    <w:rsid w:val="001572C3"/>
    <w:rsid w:val="00157332"/>
    <w:rsid w:val="001579F2"/>
    <w:rsid w:val="00157AC1"/>
    <w:rsid w:val="00157C57"/>
    <w:rsid w:val="00157DAA"/>
    <w:rsid w:val="00161058"/>
    <w:rsid w:val="001616D4"/>
    <w:rsid w:val="00161818"/>
    <w:rsid w:val="0016191E"/>
    <w:rsid w:val="00161B78"/>
    <w:rsid w:val="00161C0A"/>
    <w:rsid w:val="00161F4B"/>
    <w:rsid w:val="0016209C"/>
    <w:rsid w:val="00162867"/>
    <w:rsid w:val="00162D8B"/>
    <w:rsid w:val="001630B7"/>
    <w:rsid w:val="001633F2"/>
    <w:rsid w:val="001637F4"/>
    <w:rsid w:val="00163FEA"/>
    <w:rsid w:val="0016412F"/>
    <w:rsid w:val="00165D0F"/>
    <w:rsid w:val="00165F84"/>
    <w:rsid w:val="00166639"/>
    <w:rsid w:val="00166888"/>
    <w:rsid w:val="001669B9"/>
    <w:rsid w:val="00166D5C"/>
    <w:rsid w:val="001670EE"/>
    <w:rsid w:val="00167991"/>
    <w:rsid w:val="00170EEF"/>
    <w:rsid w:val="001717E9"/>
    <w:rsid w:val="00171BF4"/>
    <w:rsid w:val="00171F76"/>
    <w:rsid w:val="00171FCF"/>
    <w:rsid w:val="0017208B"/>
    <w:rsid w:val="001728B6"/>
    <w:rsid w:val="00172BDF"/>
    <w:rsid w:val="00172EBA"/>
    <w:rsid w:val="001730AF"/>
    <w:rsid w:val="001730C8"/>
    <w:rsid w:val="00173C2E"/>
    <w:rsid w:val="0017472D"/>
    <w:rsid w:val="00174C4B"/>
    <w:rsid w:val="00174C75"/>
    <w:rsid w:val="0017564D"/>
    <w:rsid w:val="00175B3E"/>
    <w:rsid w:val="00175BD9"/>
    <w:rsid w:val="001762C7"/>
    <w:rsid w:val="001764CD"/>
    <w:rsid w:val="0017674B"/>
    <w:rsid w:val="00176966"/>
    <w:rsid w:val="00177719"/>
    <w:rsid w:val="00177AE1"/>
    <w:rsid w:val="001807C3"/>
    <w:rsid w:val="00180887"/>
    <w:rsid w:val="00181578"/>
    <w:rsid w:val="00181907"/>
    <w:rsid w:val="00181A89"/>
    <w:rsid w:val="001824C7"/>
    <w:rsid w:val="001828D7"/>
    <w:rsid w:val="00182E7D"/>
    <w:rsid w:val="001832D4"/>
    <w:rsid w:val="00183D3B"/>
    <w:rsid w:val="001840A5"/>
    <w:rsid w:val="00184779"/>
    <w:rsid w:val="00184819"/>
    <w:rsid w:val="00184CBA"/>
    <w:rsid w:val="00185118"/>
    <w:rsid w:val="001853E6"/>
    <w:rsid w:val="0018598E"/>
    <w:rsid w:val="00185AF4"/>
    <w:rsid w:val="00185B75"/>
    <w:rsid w:val="00185D16"/>
    <w:rsid w:val="00186188"/>
    <w:rsid w:val="0018639B"/>
    <w:rsid w:val="0018672E"/>
    <w:rsid w:val="00187C97"/>
    <w:rsid w:val="00187E07"/>
    <w:rsid w:val="00190095"/>
    <w:rsid w:val="001900EB"/>
    <w:rsid w:val="00191224"/>
    <w:rsid w:val="001913C2"/>
    <w:rsid w:val="0019151F"/>
    <w:rsid w:val="0019169D"/>
    <w:rsid w:val="00191F75"/>
    <w:rsid w:val="001927A5"/>
    <w:rsid w:val="001927C7"/>
    <w:rsid w:val="00192C84"/>
    <w:rsid w:val="0019305E"/>
    <w:rsid w:val="001930E5"/>
    <w:rsid w:val="00193B3F"/>
    <w:rsid w:val="00193D08"/>
    <w:rsid w:val="00193DCC"/>
    <w:rsid w:val="00193F6A"/>
    <w:rsid w:val="00194463"/>
    <w:rsid w:val="00194643"/>
    <w:rsid w:val="0019475D"/>
    <w:rsid w:val="00195744"/>
    <w:rsid w:val="00195BAA"/>
    <w:rsid w:val="00195BD4"/>
    <w:rsid w:val="00195F89"/>
    <w:rsid w:val="00196211"/>
    <w:rsid w:val="00196D51"/>
    <w:rsid w:val="00196D57"/>
    <w:rsid w:val="0019770B"/>
    <w:rsid w:val="001A0F33"/>
    <w:rsid w:val="001A18EB"/>
    <w:rsid w:val="001A1BF2"/>
    <w:rsid w:val="001A1F4D"/>
    <w:rsid w:val="001A20D2"/>
    <w:rsid w:val="001A223A"/>
    <w:rsid w:val="001A23FC"/>
    <w:rsid w:val="001A358D"/>
    <w:rsid w:val="001A391D"/>
    <w:rsid w:val="001A3DA7"/>
    <w:rsid w:val="001A40B6"/>
    <w:rsid w:val="001A439D"/>
    <w:rsid w:val="001A46AB"/>
    <w:rsid w:val="001A46F8"/>
    <w:rsid w:val="001A57F8"/>
    <w:rsid w:val="001A5850"/>
    <w:rsid w:val="001A5859"/>
    <w:rsid w:val="001A59CA"/>
    <w:rsid w:val="001A6D1C"/>
    <w:rsid w:val="001A6DCE"/>
    <w:rsid w:val="001A70F9"/>
    <w:rsid w:val="001A73F9"/>
    <w:rsid w:val="001A7712"/>
    <w:rsid w:val="001A7787"/>
    <w:rsid w:val="001A7E06"/>
    <w:rsid w:val="001A7E0C"/>
    <w:rsid w:val="001B08CB"/>
    <w:rsid w:val="001B1E29"/>
    <w:rsid w:val="001B2956"/>
    <w:rsid w:val="001B2DAF"/>
    <w:rsid w:val="001B33A9"/>
    <w:rsid w:val="001B37A3"/>
    <w:rsid w:val="001B3D51"/>
    <w:rsid w:val="001B3F8B"/>
    <w:rsid w:val="001B4EEE"/>
    <w:rsid w:val="001B4F2C"/>
    <w:rsid w:val="001B5253"/>
    <w:rsid w:val="001B53D7"/>
    <w:rsid w:val="001B54F0"/>
    <w:rsid w:val="001B5FE9"/>
    <w:rsid w:val="001B650D"/>
    <w:rsid w:val="001B657C"/>
    <w:rsid w:val="001B66F0"/>
    <w:rsid w:val="001B6725"/>
    <w:rsid w:val="001B7C17"/>
    <w:rsid w:val="001C0641"/>
    <w:rsid w:val="001C0678"/>
    <w:rsid w:val="001C0A19"/>
    <w:rsid w:val="001C0EAB"/>
    <w:rsid w:val="001C0F81"/>
    <w:rsid w:val="001C114D"/>
    <w:rsid w:val="001C1753"/>
    <w:rsid w:val="001C2799"/>
    <w:rsid w:val="001C2AD9"/>
    <w:rsid w:val="001C2C82"/>
    <w:rsid w:val="001C2CB7"/>
    <w:rsid w:val="001C32D9"/>
    <w:rsid w:val="001C38D0"/>
    <w:rsid w:val="001C53AB"/>
    <w:rsid w:val="001C569A"/>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20F5"/>
    <w:rsid w:val="001D21FA"/>
    <w:rsid w:val="001D26F4"/>
    <w:rsid w:val="001D2891"/>
    <w:rsid w:val="001D2E5A"/>
    <w:rsid w:val="001D31EC"/>
    <w:rsid w:val="001D3849"/>
    <w:rsid w:val="001D3B46"/>
    <w:rsid w:val="001D4457"/>
    <w:rsid w:val="001D49A2"/>
    <w:rsid w:val="001D4A84"/>
    <w:rsid w:val="001D4C92"/>
    <w:rsid w:val="001D4FFD"/>
    <w:rsid w:val="001D5404"/>
    <w:rsid w:val="001D57E0"/>
    <w:rsid w:val="001D5818"/>
    <w:rsid w:val="001D5907"/>
    <w:rsid w:val="001D5BF3"/>
    <w:rsid w:val="001D5DD5"/>
    <w:rsid w:val="001D5FA6"/>
    <w:rsid w:val="001D65A6"/>
    <w:rsid w:val="001D6BEF"/>
    <w:rsid w:val="001D765A"/>
    <w:rsid w:val="001D7A50"/>
    <w:rsid w:val="001D7FF2"/>
    <w:rsid w:val="001E0412"/>
    <w:rsid w:val="001E0446"/>
    <w:rsid w:val="001E0673"/>
    <w:rsid w:val="001E09D7"/>
    <w:rsid w:val="001E12B4"/>
    <w:rsid w:val="001E193B"/>
    <w:rsid w:val="001E1FB4"/>
    <w:rsid w:val="001E2070"/>
    <w:rsid w:val="001E2197"/>
    <w:rsid w:val="001E2B27"/>
    <w:rsid w:val="001E3F3D"/>
    <w:rsid w:val="001E5238"/>
    <w:rsid w:val="001E5351"/>
    <w:rsid w:val="001E583E"/>
    <w:rsid w:val="001E5B67"/>
    <w:rsid w:val="001E6555"/>
    <w:rsid w:val="001E6635"/>
    <w:rsid w:val="001E6B8F"/>
    <w:rsid w:val="001E7163"/>
    <w:rsid w:val="001F12D4"/>
    <w:rsid w:val="001F1A0E"/>
    <w:rsid w:val="001F241A"/>
    <w:rsid w:val="001F2501"/>
    <w:rsid w:val="001F2AEB"/>
    <w:rsid w:val="001F2B49"/>
    <w:rsid w:val="001F2FB4"/>
    <w:rsid w:val="001F3A20"/>
    <w:rsid w:val="001F3E04"/>
    <w:rsid w:val="001F3E48"/>
    <w:rsid w:val="001F4491"/>
    <w:rsid w:val="001F44C0"/>
    <w:rsid w:val="001F459B"/>
    <w:rsid w:val="001F466F"/>
    <w:rsid w:val="001F469F"/>
    <w:rsid w:val="001F476D"/>
    <w:rsid w:val="001F479E"/>
    <w:rsid w:val="001F507C"/>
    <w:rsid w:val="001F5201"/>
    <w:rsid w:val="001F56AE"/>
    <w:rsid w:val="001F574A"/>
    <w:rsid w:val="001F5B05"/>
    <w:rsid w:val="001F60B8"/>
    <w:rsid w:val="001F65AE"/>
    <w:rsid w:val="001F6B6D"/>
    <w:rsid w:val="001F6C7D"/>
    <w:rsid w:val="001F6E59"/>
    <w:rsid w:val="001F6FBE"/>
    <w:rsid w:val="001F7807"/>
    <w:rsid w:val="001F78ED"/>
    <w:rsid w:val="00200008"/>
    <w:rsid w:val="00200CCB"/>
    <w:rsid w:val="002011FB"/>
    <w:rsid w:val="00201439"/>
    <w:rsid w:val="00202335"/>
    <w:rsid w:val="002027BC"/>
    <w:rsid w:val="002038D8"/>
    <w:rsid w:val="00203C7B"/>
    <w:rsid w:val="00203D95"/>
    <w:rsid w:val="00206A33"/>
    <w:rsid w:val="00206E50"/>
    <w:rsid w:val="00207125"/>
    <w:rsid w:val="00207590"/>
    <w:rsid w:val="00207EFE"/>
    <w:rsid w:val="0021015B"/>
    <w:rsid w:val="0021042C"/>
    <w:rsid w:val="00210AAF"/>
    <w:rsid w:val="00210D97"/>
    <w:rsid w:val="00210E5C"/>
    <w:rsid w:val="002113F8"/>
    <w:rsid w:val="002115A4"/>
    <w:rsid w:val="002117E7"/>
    <w:rsid w:val="00211AC2"/>
    <w:rsid w:val="00211F27"/>
    <w:rsid w:val="0021228C"/>
    <w:rsid w:val="00212822"/>
    <w:rsid w:val="00213B61"/>
    <w:rsid w:val="00214540"/>
    <w:rsid w:val="0021497D"/>
    <w:rsid w:val="00214B15"/>
    <w:rsid w:val="0021507D"/>
    <w:rsid w:val="00215E90"/>
    <w:rsid w:val="002161F2"/>
    <w:rsid w:val="002164A2"/>
    <w:rsid w:val="00220585"/>
    <w:rsid w:val="00220B5A"/>
    <w:rsid w:val="00220D5D"/>
    <w:rsid w:val="00221175"/>
    <w:rsid w:val="0022149C"/>
    <w:rsid w:val="00221614"/>
    <w:rsid w:val="00221D92"/>
    <w:rsid w:val="002220A8"/>
    <w:rsid w:val="0022368B"/>
    <w:rsid w:val="002236E4"/>
    <w:rsid w:val="00223867"/>
    <w:rsid w:val="00223B2B"/>
    <w:rsid w:val="00223E00"/>
    <w:rsid w:val="00223E84"/>
    <w:rsid w:val="0022402A"/>
    <w:rsid w:val="002242F0"/>
    <w:rsid w:val="002244C5"/>
    <w:rsid w:val="00224701"/>
    <w:rsid w:val="00224814"/>
    <w:rsid w:val="00224833"/>
    <w:rsid w:val="00224FF0"/>
    <w:rsid w:val="00225744"/>
    <w:rsid w:val="0022615E"/>
    <w:rsid w:val="0022655F"/>
    <w:rsid w:val="00226A41"/>
    <w:rsid w:val="00226AA5"/>
    <w:rsid w:val="00226DA5"/>
    <w:rsid w:val="00226F47"/>
    <w:rsid w:val="0022782C"/>
    <w:rsid w:val="00227CD5"/>
    <w:rsid w:val="00227E98"/>
    <w:rsid w:val="0023018E"/>
    <w:rsid w:val="0023046D"/>
    <w:rsid w:val="00230A12"/>
    <w:rsid w:val="00231021"/>
    <w:rsid w:val="0023110A"/>
    <w:rsid w:val="0023118B"/>
    <w:rsid w:val="00231411"/>
    <w:rsid w:val="00231A4C"/>
    <w:rsid w:val="00231E7D"/>
    <w:rsid w:val="00233592"/>
    <w:rsid w:val="002335E0"/>
    <w:rsid w:val="00234564"/>
    <w:rsid w:val="00234A14"/>
    <w:rsid w:val="0023502A"/>
    <w:rsid w:val="00235CF4"/>
    <w:rsid w:val="00235FF0"/>
    <w:rsid w:val="002363C3"/>
    <w:rsid w:val="002367FC"/>
    <w:rsid w:val="0023693D"/>
    <w:rsid w:val="00236D06"/>
    <w:rsid w:val="00237223"/>
    <w:rsid w:val="0023724C"/>
    <w:rsid w:val="0023780D"/>
    <w:rsid w:val="00237C8C"/>
    <w:rsid w:val="00240154"/>
    <w:rsid w:val="002406BF"/>
    <w:rsid w:val="0024076A"/>
    <w:rsid w:val="00241766"/>
    <w:rsid w:val="002419F0"/>
    <w:rsid w:val="00241D49"/>
    <w:rsid w:val="002421F9"/>
    <w:rsid w:val="00242738"/>
    <w:rsid w:val="00242AFE"/>
    <w:rsid w:val="00243015"/>
    <w:rsid w:val="00243852"/>
    <w:rsid w:val="002441FD"/>
    <w:rsid w:val="0024486B"/>
    <w:rsid w:val="002450AC"/>
    <w:rsid w:val="00245791"/>
    <w:rsid w:val="00245BA9"/>
    <w:rsid w:val="00245C0C"/>
    <w:rsid w:val="00245D80"/>
    <w:rsid w:val="00246B71"/>
    <w:rsid w:val="002473B4"/>
    <w:rsid w:val="0025040E"/>
    <w:rsid w:val="002506C7"/>
    <w:rsid w:val="00251738"/>
    <w:rsid w:val="00251E17"/>
    <w:rsid w:val="00251E19"/>
    <w:rsid w:val="002523EA"/>
    <w:rsid w:val="002526BF"/>
    <w:rsid w:val="00252A0A"/>
    <w:rsid w:val="00252AAC"/>
    <w:rsid w:val="00252E74"/>
    <w:rsid w:val="00253466"/>
    <w:rsid w:val="00253484"/>
    <w:rsid w:val="00253856"/>
    <w:rsid w:val="00253DFA"/>
    <w:rsid w:val="00253FF7"/>
    <w:rsid w:val="0025409B"/>
    <w:rsid w:val="00254440"/>
    <w:rsid w:val="0025564B"/>
    <w:rsid w:val="00255FB6"/>
    <w:rsid w:val="00255FC9"/>
    <w:rsid w:val="0025618A"/>
    <w:rsid w:val="002563E5"/>
    <w:rsid w:val="00256CEF"/>
    <w:rsid w:val="00256DAD"/>
    <w:rsid w:val="00257557"/>
    <w:rsid w:val="002576F7"/>
    <w:rsid w:val="002578A4"/>
    <w:rsid w:val="00257CC3"/>
    <w:rsid w:val="00260272"/>
    <w:rsid w:val="00260FA1"/>
    <w:rsid w:val="00261220"/>
    <w:rsid w:val="0026176A"/>
    <w:rsid w:val="00261D1A"/>
    <w:rsid w:val="002620FF"/>
    <w:rsid w:val="0026223F"/>
    <w:rsid w:val="00262F83"/>
    <w:rsid w:val="0026302F"/>
    <w:rsid w:val="00263D6A"/>
    <w:rsid w:val="00264351"/>
    <w:rsid w:val="00264361"/>
    <w:rsid w:val="0026460D"/>
    <w:rsid w:val="0026514C"/>
    <w:rsid w:val="00266129"/>
    <w:rsid w:val="00266150"/>
    <w:rsid w:val="002663DB"/>
    <w:rsid w:val="00266A54"/>
    <w:rsid w:val="00267161"/>
    <w:rsid w:val="0026752B"/>
    <w:rsid w:val="00267B6D"/>
    <w:rsid w:val="00267EAC"/>
    <w:rsid w:val="00267F3D"/>
    <w:rsid w:val="00267FCE"/>
    <w:rsid w:val="002715DF"/>
    <w:rsid w:val="002717D6"/>
    <w:rsid w:val="00271A0C"/>
    <w:rsid w:val="00271D6D"/>
    <w:rsid w:val="00272B22"/>
    <w:rsid w:val="00272E79"/>
    <w:rsid w:val="00273157"/>
    <w:rsid w:val="002732FC"/>
    <w:rsid w:val="002733D7"/>
    <w:rsid w:val="00274024"/>
    <w:rsid w:val="00274042"/>
    <w:rsid w:val="002747AF"/>
    <w:rsid w:val="00274A36"/>
    <w:rsid w:val="00275513"/>
    <w:rsid w:val="00276087"/>
    <w:rsid w:val="002764CB"/>
    <w:rsid w:val="00276FC9"/>
    <w:rsid w:val="002770FC"/>
    <w:rsid w:val="002771EC"/>
    <w:rsid w:val="0027767A"/>
    <w:rsid w:val="002802BF"/>
    <w:rsid w:val="002802DB"/>
    <w:rsid w:val="00280505"/>
    <w:rsid w:val="0028068B"/>
    <w:rsid w:val="0028076F"/>
    <w:rsid w:val="002808FC"/>
    <w:rsid w:val="00280A25"/>
    <w:rsid w:val="00280B24"/>
    <w:rsid w:val="0028269D"/>
    <w:rsid w:val="002826F1"/>
    <w:rsid w:val="00282AB3"/>
    <w:rsid w:val="00282BD2"/>
    <w:rsid w:val="00282D47"/>
    <w:rsid w:val="00282D6D"/>
    <w:rsid w:val="00282F32"/>
    <w:rsid w:val="00283628"/>
    <w:rsid w:val="00283702"/>
    <w:rsid w:val="00283C8C"/>
    <w:rsid w:val="002845F6"/>
    <w:rsid w:val="0028480D"/>
    <w:rsid w:val="00284C2B"/>
    <w:rsid w:val="00284DD0"/>
    <w:rsid w:val="00284F0D"/>
    <w:rsid w:val="00285500"/>
    <w:rsid w:val="0028622B"/>
    <w:rsid w:val="0028633D"/>
    <w:rsid w:val="0028647E"/>
    <w:rsid w:val="00286C6A"/>
    <w:rsid w:val="002873B0"/>
    <w:rsid w:val="002873E9"/>
    <w:rsid w:val="00287ABE"/>
    <w:rsid w:val="0029009E"/>
    <w:rsid w:val="002915B4"/>
    <w:rsid w:val="00291B8B"/>
    <w:rsid w:val="002929C4"/>
    <w:rsid w:val="00292C69"/>
    <w:rsid w:val="0029313A"/>
    <w:rsid w:val="002948C1"/>
    <w:rsid w:val="00294DFF"/>
    <w:rsid w:val="00297399"/>
    <w:rsid w:val="0029781E"/>
    <w:rsid w:val="00297886"/>
    <w:rsid w:val="00297989"/>
    <w:rsid w:val="00297B28"/>
    <w:rsid w:val="00297DF3"/>
    <w:rsid w:val="002A01D2"/>
    <w:rsid w:val="002A0B09"/>
    <w:rsid w:val="002A0E40"/>
    <w:rsid w:val="002A1119"/>
    <w:rsid w:val="002A1701"/>
    <w:rsid w:val="002A175D"/>
    <w:rsid w:val="002A1990"/>
    <w:rsid w:val="002A23D5"/>
    <w:rsid w:val="002A2932"/>
    <w:rsid w:val="002A2BFE"/>
    <w:rsid w:val="002A3FBF"/>
    <w:rsid w:val="002A4128"/>
    <w:rsid w:val="002A4254"/>
    <w:rsid w:val="002A431D"/>
    <w:rsid w:val="002A44B9"/>
    <w:rsid w:val="002A51EB"/>
    <w:rsid w:val="002A6EDB"/>
    <w:rsid w:val="002A71A4"/>
    <w:rsid w:val="002A7419"/>
    <w:rsid w:val="002A7694"/>
    <w:rsid w:val="002B0825"/>
    <w:rsid w:val="002B16AE"/>
    <w:rsid w:val="002B1B4A"/>
    <w:rsid w:val="002B1D4F"/>
    <w:rsid w:val="002B23A1"/>
    <w:rsid w:val="002B2816"/>
    <w:rsid w:val="002B2DC4"/>
    <w:rsid w:val="002B2F3A"/>
    <w:rsid w:val="002B37D5"/>
    <w:rsid w:val="002B3985"/>
    <w:rsid w:val="002B3B6A"/>
    <w:rsid w:val="002B3D05"/>
    <w:rsid w:val="002B5ABC"/>
    <w:rsid w:val="002B5AED"/>
    <w:rsid w:val="002B5D0D"/>
    <w:rsid w:val="002B7151"/>
    <w:rsid w:val="002B7248"/>
    <w:rsid w:val="002B7581"/>
    <w:rsid w:val="002B7AA7"/>
    <w:rsid w:val="002B7F70"/>
    <w:rsid w:val="002C0829"/>
    <w:rsid w:val="002C0E8A"/>
    <w:rsid w:val="002C116F"/>
    <w:rsid w:val="002C1662"/>
    <w:rsid w:val="002C1DC7"/>
    <w:rsid w:val="002C1EEC"/>
    <w:rsid w:val="002C2280"/>
    <w:rsid w:val="002C2345"/>
    <w:rsid w:val="002C255E"/>
    <w:rsid w:val="002C2A7D"/>
    <w:rsid w:val="002C2C4A"/>
    <w:rsid w:val="002C310A"/>
    <w:rsid w:val="002C36BC"/>
    <w:rsid w:val="002C3794"/>
    <w:rsid w:val="002C3B09"/>
    <w:rsid w:val="002C41C2"/>
    <w:rsid w:val="002C41FD"/>
    <w:rsid w:val="002C4239"/>
    <w:rsid w:val="002C47A4"/>
    <w:rsid w:val="002C4C43"/>
    <w:rsid w:val="002C4DAC"/>
    <w:rsid w:val="002C53CF"/>
    <w:rsid w:val="002C59D7"/>
    <w:rsid w:val="002C5F6F"/>
    <w:rsid w:val="002C6E8D"/>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74"/>
    <w:rsid w:val="002D38F8"/>
    <w:rsid w:val="002D41DE"/>
    <w:rsid w:val="002D440A"/>
    <w:rsid w:val="002D467E"/>
    <w:rsid w:val="002D46ED"/>
    <w:rsid w:val="002D471E"/>
    <w:rsid w:val="002D5186"/>
    <w:rsid w:val="002D52B9"/>
    <w:rsid w:val="002D54BE"/>
    <w:rsid w:val="002D5599"/>
    <w:rsid w:val="002D5772"/>
    <w:rsid w:val="002D5777"/>
    <w:rsid w:val="002D5910"/>
    <w:rsid w:val="002D5E49"/>
    <w:rsid w:val="002D5FCD"/>
    <w:rsid w:val="002D635C"/>
    <w:rsid w:val="002D665F"/>
    <w:rsid w:val="002D6D17"/>
    <w:rsid w:val="002D719B"/>
    <w:rsid w:val="002D787C"/>
    <w:rsid w:val="002D78F6"/>
    <w:rsid w:val="002D7B8A"/>
    <w:rsid w:val="002D7E27"/>
    <w:rsid w:val="002E030B"/>
    <w:rsid w:val="002E04EB"/>
    <w:rsid w:val="002E0FEC"/>
    <w:rsid w:val="002E1B94"/>
    <w:rsid w:val="002E214B"/>
    <w:rsid w:val="002E3212"/>
    <w:rsid w:val="002E34DB"/>
    <w:rsid w:val="002E357C"/>
    <w:rsid w:val="002E3F89"/>
    <w:rsid w:val="002E4383"/>
    <w:rsid w:val="002E4574"/>
    <w:rsid w:val="002E49FD"/>
    <w:rsid w:val="002E4B30"/>
    <w:rsid w:val="002E550C"/>
    <w:rsid w:val="002E5C64"/>
    <w:rsid w:val="002E665E"/>
    <w:rsid w:val="002E7422"/>
    <w:rsid w:val="002E790F"/>
    <w:rsid w:val="002E7C0C"/>
    <w:rsid w:val="002F014B"/>
    <w:rsid w:val="002F0154"/>
    <w:rsid w:val="002F0771"/>
    <w:rsid w:val="002F0D9A"/>
    <w:rsid w:val="002F0DC9"/>
    <w:rsid w:val="002F10A0"/>
    <w:rsid w:val="002F1162"/>
    <w:rsid w:val="002F1936"/>
    <w:rsid w:val="002F1D39"/>
    <w:rsid w:val="002F20C6"/>
    <w:rsid w:val="002F212A"/>
    <w:rsid w:val="002F2175"/>
    <w:rsid w:val="002F2DE8"/>
    <w:rsid w:val="002F3584"/>
    <w:rsid w:val="002F3591"/>
    <w:rsid w:val="002F371D"/>
    <w:rsid w:val="002F4B0D"/>
    <w:rsid w:val="002F4EE6"/>
    <w:rsid w:val="002F5F9F"/>
    <w:rsid w:val="002F6C34"/>
    <w:rsid w:val="002F715F"/>
    <w:rsid w:val="002F719C"/>
    <w:rsid w:val="002F72AF"/>
    <w:rsid w:val="002F75B1"/>
    <w:rsid w:val="002F75E3"/>
    <w:rsid w:val="002F7893"/>
    <w:rsid w:val="002F7D3A"/>
    <w:rsid w:val="002F7DA9"/>
    <w:rsid w:val="002F7E5F"/>
    <w:rsid w:val="0030053B"/>
    <w:rsid w:val="00300ADE"/>
    <w:rsid w:val="00300B7A"/>
    <w:rsid w:val="00301311"/>
    <w:rsid w:val="00301D2B"/>
    <w:rsid w:val="0030225B"/>
    <w:rsid w:val="003024DD"/>
    <w:rsid w:val="00302FEF"/>
    <w:rsid w:val="003032D9"/>
    <w:rsid w:val="003038ED"/>
    <w:rsid w:val="003043C2"/>
    <w:rsid w:val="00304AE9"/>
    <w:rsid w:val="00304C1D"/>
    <w:rsid w:val="00305B5E"/>
    <w:rsid w:val="00306063"/>
    <w:rsid w:val="00306797"/>
    <w:rsid w:val="003067E5"/>
    <w:rsid w:val="00306A72"/>
    <w:rsid w:val="00306C15"/>
    <w:rsid w:val="00310269"/>
    <w:rsid w:val="003102E8"/>
    <w:rsid w:val="00310E83"/>
    <w:rsid w:val="00311112"/>
    <w:rsid w:val="00311CDE"/>
    <w:rsid w:val="00312706"/>
    <w:rsid w:val="003129EE"/>
    <w:rsid w:val="003135DF"/>
    <w:rsid w:val="00313C74"/>
    <w:rsid w:val="00313CEF"/>
    <w:rsid w:val="0031491E"/>
    <w:rsid w:val="00314C35"/>
    <w:rsid w:val="00314CAC"/>
    <w:rsid w:val="00315CE0"/>
    <w:rsid w:val="00315E6A"/>
    <w:rsid w:val="00316276"/>
    <w:rsid w:val="00316771"/>
    <w:rsid w:val="003172F0"/>
    <w:rsid w:val="0031744C"/>
    <w:rsid w:val="003177DB"/>
    <w:rsid w:val="00317B2D"/>
    <w:rsid w:val="00317BC9"/>
    <w:rsid w:val="00317C59"/>
    <w:rsid w:val="00320059"/>
    <w:rsid w:val="003204A1"/>
    <w:rsid w:val="0032055F"/>
    <w:rsid w:val="00321827"/>
    <w:rsid w:val="00321DFD"/>
    <w:rsid w:val="003222E2"/>
    <w:rsid w:val="00322B58"/>
    <w:rsid w:val="00322DD8"/>
    <w:rsid w:val="00322DF7"/>
    <w:rsid w:val="00322EBC"/>
    <w:rsid w:val="0032372B"/>
    <w:rsid w:val="0032381D"/>
    <w:rsid w:val="00323BE6"/>
    <w:rsid w:val="0032431D"/>
    <w:rsid w:val="00324822"/>
    <w:rsid w:val="00324A38"/>
    <w:rsid w:val="00324A63"/>
    <w:rsid w:val="00324D15"/>
    <w:rsid w:val="00324F7B"/>
    <w:rsid w:val="00325140"/>
    <w:rsid w:val="003259FA"/>
    <w:rsid w:val="003275B9"/>
    <w:rsid w:val="0032767E"/>
    <w:rsid w:val="00327A4C"/>
    <w:rsid w:val="00327A5D"/>
    <w:rsid w:val="00330975"/>
    <w:rsid w:val="0033098B"/>
    <w:rsid w:val="003309A2"/>
    <w:rsid w:val="00330CE5"/>
    <w:rsid w:val="00332558"/>
    <w:rsid w:val="00332784"/>
    <w:rsid w:val="0033284C"/>
    <w:rsid w:val="003328F1"/>
    <w:rsid w:val="0033392E"/>
    <w:rsid w:val="00333B69"/>
    <w:rsid w:val="00334125"/>
    <w:rsid w:val="00335125"/>
    <w:rsid w:val="00335843"/>
    <w:rsid w:val="00335A3E"/>
    <w:rsid w:val="00336A22"/>
    <w:rsid w:val="00336EBD"/>
    <w:rsid w:val="00337067"/>
    <w:rsid w:val="00337683"/>
    <w:rsid w:val="00337837"/>
    <w:rsid w:val="00340125"/>
    <w:rsid w:val="00340819"/>
    <w:rsid w:val="00340D39"/>
    <w:rsid w:val="00340E1C"/>
    <w:rsid w:val="00340F47"/>
    <w:rsid w:val="003416D2"/>
    <w:rsid w:val="00343013"/>
    <w:rsid w:val="0034374A"/>
    <w:rsid w:val="00343F07"/>
    <w:rsid w:val="00344128"/>
    <w:rsid w:val="00344810"/>
    <w:rsid w:val="00344ADC"/>
    <w:rsid w:val="00344C31"/>
    <w:rsid w:val="003450A2"/>
    <w:rsid w:val="003457CB"/>
    <w:rsid w:val="00345E97"/>
    <w:rsid w:val="00347410"/>
    <w:rsid w:val="003478A4"/>
    <w:rsid w:val="00347E8D"/>
    <w:rsid w:val="00347F50"/>
    <w:rsid w:val="003501B5"/>
    <w:rsid w:val="003502F3"/>
    <w:rsid w:val="003503E6"/>
    <w:rsid w:val="00350DD6"/>
    <w:rsid w:val="00350EFC"/>
    <w:rsid w:val="0035130B"/>
    <w:rsid w:val="00351419"/>
    <w:rsid w:val="00351A1C"/>
    <w:rsid w:val="00351D12"/>
    <w:rsid w:val="003521B9"/>
    <w:rsid w:val="00352356"/>
    <w:rsid w:val="00352D58"/>
    <w:rsid w:val="00353485"/>
    <w:rsid w:val="003536D4"/>
    <w:rsid w:val="003554AD"/>
    <w:rsid w:val="00355C18"/>
    <w:rsid w:val="00356437"/>
    <w:rsid w:val="00356E16"/>
    <w:rsid w:val="0035775D"/>
    <w:rsid w:val="00357BFE"/>
    <w:rsid w:val="00357E65"/>
    <w:rsid w:val="0036017F"/>
    <w:rsid w:val="00360897"/>
    <w:rsid w:val="00360BA2"/>
    <w:rsid w:val="00360CB1"/>
    <w:rsid w:val="00360D96"/>
    <w:rsid w:val="00362469"/>
    <w:rsid w:val="00362B42"/>
    <w:rsid w:val="00362B4A"/>
    <w:rsid w:val="00362C1F"/>
    <w:rsid w:val="00363361"/>
    <w:rsid w:val="00363839"/>
    <w:rsid w:val="00363B65"/>
    <w:rsid w:val="003644AA"/>
    <w:rsid w:val="0036482C"/>
    <w:rsid w:val="003654D2"/>
    <w:rsid w:val="00365716"/>
    <w:rsid w:val="0036572A"/>
    <w:rsid w:val="0036679D"/>
    <w:rsid w:val="00366A5C"/>
    <w:rsid w:val="00366D6B"/>
    <w:rsid w:val="00366E32"/>
    <w:rsid w:val="00367934"/>
    <w:rsid w:val="00367C9E"/>
    <w:rsid w:val="00371721"/>
    <w:rsid w:val="0037350F"/>
    <w:rsid w:val="0037359D"/>
    <w:rsid w:val="00373A7B"/>
    <w:rsid w:val="0037417B"/>
    <w:rsid w:val="00374325"/>
    <w:rsid w:val="003745A3"/>
    <w:rsid w:val="003745D1"/>
    <w:rsid w:val="003747D4"/>
    <w:rsid w:val="00374ED9"/>
    <w:rsid w:val="00375513"/>
    <w:rsid w:val="003764E5"/>
    <w:rsid w:val="003765F4"/>
    <w:rsid w:val="00376660"/>
    <w:rsid w:val="00377101"/>
    <w:rsid w:val="003771E5"/>
    <w:rsid w:val="00377C6C"/>
    <w:rsid w:val="00377D3B"/>
    <w:rsid w:val="00377EE3"/>
    <w:rsid w:val="0038048F"/>
    <w:rsid w:val="00380B0B"/>
    <w:rsid w:val="00381186"/>
    <w:rsid w:val="003811B5"/>
    <w:rsid w:val="0038133D"/>
    <w:rsid w:val="00381783"/>
    <w:rsid w:val="0038213E"/>
    <w:rsid w:val="0038215A"/>
    <w:rsid w:val="00382238"/>
    <w:rsid w:val="003822E8"/>
    <w:rsid w:val="0038231E"/>
    <w:rsid w:val="00382981"/>
    <w:rsid w:val="00382A3E"/>
    <w:rsid w:val="00382A61"/>
    <w:rsid w:val="00382C11"/>
    <w:rsid w:val="00382E9F"/>
    <w:rsid w:val="003833F7"/>
    <w:rsid w:val="00383CBF"/>
    <w:rsid w:val="003840AF"/>
    <w:rsid w:val="003840FE"/>
    <w:rsid w:val="00384868"/>
    <w:rsid w:val="00384AF6"/>
    <w:rsid w:val="0038658B"/>
    <w:rsid w:val="00386D2D"/>
    <w:rsid w:val="00387464"/>
    <w:rsid w:val="003878A1"/>
    <w:rsid w:val="00387D99"/>
    <w:rsid w:val="00390634"/>
    <w:rsid w:val="00390965"/>
    <w:rsid w:val="00390FB3"/>
    <w:rsid w:val="0039137B"/>
    <w:rsid w:val="0039186E"/>
    <w:rsid w:val="00391B52"/>
    <w:rsid w:val="0039234C"/>
    <w:rsid w:val="00392382"/>
    <w:rsid w:val="003926E5"/>
    <w:rsid w:val="0039282D"/>
    <w:rsid w:val="00392F47"/>
    <w:rsid w:val="00393D55"/>
    <w:rsid w:val="0039451D"/>
    <w:rsid w:val="00394744"/>
    <w:rsid w:val="00394C8F"/>
    <w:rsid w:val="00394E32"/>
    <w:rsid w:val="00394E8E"/>
    <w:rsid w:val="0039576E"/>
    <w:rsid w:val="00395C90"/>
    <w:rsid w:val="0039602E"/>
    <w:rsid w:val="003962C0"/>
    <w:rsid w:val="00396AC1"/>
    <w:rsid w:val="00396C62"/>
    <w:rsid w:val="00396F18"/>
    <w:rsid w:val="00396F9F"/>
    <w:rsid w:val="00397E05"/>
    <w:rsid w:val="00397F1F"/>
    <w:rsid w:val="00397FF1"/>
    <w:rsid w:val="003A05BB"/>
    <w:rsid w:val="003A0DB9"/>
    <w:rsid w:val="003A151B"/>
    <w:rsid w:val="003A17BD"/>
    <w:rsid w:val="003A1E0B"/>
    <w:rsid w:val="003A1F7B"/>
    <w:rsid w:val="003A246D"/>
    <w:rsid w:val="003A27E4"/>
    <w:rsid w:val="003A3315"/>
    <w:rsid w:val="003A3668"/>
    <w:rsid w:val="003A4086"/>
    <w:rsid w:val="003A41E2"/>
    <w:rsid w:val="003A4259"/>
    <w:rsid w:val="003A4FDD"/>
    <w:rsid w:val="003A504F"/>
    <w:rsid w:val="003A510E"/>
    <w:rsid w:val="003A5686"/>
    <w:rsid w:val="003A56CB"/>
    <w:rsid w:val="003A5AE6"/>
    <w:rsid w:val="003A5DDF"/>
    <w:rsid w:val="003A5FE2"/>
    <w:rsid w:val="003A6448"/>
    <w:rsid w:val="003A7FA5"/>
    <w:rsid w:val="003B0422"/>
    <w:rsid w:val="003B1277"/>
    <w:rsid w:val="003B1772"/>
    <w:rsid w:val="003B18DE"/>
    <w:rsid w:val="003B19DE"/>
    <w:rsid w:val="003B1C3A"/>
    <w:rsid w:val="003B1D75"/>
    <w:rsid w:val="003B1E88"/>
    <w:rsid w:val="003B22DE"/>
    <w:rsid w:val="003B2EF7"/>
    <w:rsid w:val="003B2F36"/>
    <w:rsid w:val="003B2FC7"/>
    <w:rsid w:val="003B300B"/>
    <w:rsid w:val="003B3130"/>
    <w:rsid w:val="003B3239"/>
    <w:rsid w:val="003B3D1B"/>
    <w:rsid w:val="003B459D"/>
    <w:rsid w:val="003B476D"/>
    <w:rsid w:val="003B4B0E"/>
    <w:rsid w:val="003B4CB0"/>
    <w:rsid w:val="003B4CB5"/>
    <w:rsid w:val="003B4F62"/>
    <w:rsid w:val="003B588F"/>
    <w:rsid w:val="003B5E41"/>
    <w:rsid w:val="003B5F41"/>
    <w:rsid w:val="003B6639"/>
    <w:rsid w:val="003B66A2"/>
    <w:rsid w:val="003B6E4B"/>
    <w:rsid w:val="003B6ED8"/>
    <w:rsid w:val="003B782E"/>
    <w:rsid w:val="003B7EEA"/>
    <w:rsid w:val="003C0030"/>
    <w:rsid w:val="003C11C6"/>
    <w:rsid w:val="003C1302"/>
    <w:rsid w:val="003C13EC"/>
    <w:rsid w:val="003C1660"/>
    <w:rsid w:val="003C1E01"/>
    <w:rsid w:val="003C21AE"/>
    <w:rsid w:val="003C23F9"/>
    <w:rsid w:val="003C2FBC"/>
    <w:rsid w:val="003C3737"/>
    <w:rsid w:val="003C3834"/>
    <w:rsid w:val="003C3E71"/>
    <w:rsid w:val="003C425F"/>
    <w:rsid w:val="003C51D3"/>
    <w:rsid w:val="003C5761"/>
    <w:rsid w:val="003C613E"/>
    <w:rsid w:val="003C69AB"/>
    <w:rsid w:val="003C7682"/>
    <w:rsid w:val="003C7CF6"/>
    <w:rsid w:val="003D0D93"/>
    <w:rsid w:val="003D0EE9"/>
    <w:rsid w:val="003D1BFF"/>
    <w:rsid w:val="003D1EDC"/>
    <w:rsid w:val="003D23B2"/>
    <w:rsid w:val="003D28D3"/>
    <w:rsid w:val="003D301E"/>
    <w:rsid w:val="003D3034"/>
    <w:rsid w:val="003D32FA"/>
    <w:rsid w:val="003D3D31"/>
    <w:rsid w:val="003D475C"/>
    <w:rsid w:val="003D50F3"/>
    <w:rsid w:val="003D612E"/>
    <w:rsid w:val="003D6196"/>
    <w:rsid w:val="003D6452"/>
    <w:rsid w:val="003D6D3F"/>
    <w:rsid w:val="003D6EFC"/>
    <w:rsid w:val="003D752E"/>
    <w:rsid w:val="003E074B"/>
    <w:rsid w:val="003E1695"/>
    <w:rsid w:val="003E2108"/>
    <w:rsid w:val="003E2BC2"/>
    <w:rsid w:val="003E3138"/>
    <w:rsid w:val="003E3CC5"/>
    <w:rsid w:val="003E3D79"/>
    <w:rsid w:val="003E40B2"/>
    <w:rsid w:val="003E4318"/>
    <w:rsid w:val="003E486C"/>
    <w:rsid w:val="003E518C"/>
    <w:rsid w:val="003E5532"/>
    <w:rsid w:val="003E5753"/>
    <w:rsid w:val="003E64A5"/>
    <w:rsid w:val="003E67D9"/>
    <w:rsid w:val="003E6A5B"/>
    <w:rsid w:val="003E7185"/>
    <w:rsid w:val="003E724E"/>
    <w:rsid w:val="003E78F6"/>
    <w:rsid w:val="003F0864"/>
    <w:rsid w:val="003F1A28"/>
    <w:rsid w:val="003F1A48"/>
    <w:rsid w:val="003F230D"/>
    <w:rsid w:val="003F26F7"/>
    <w:rsid w:val="003F38E0"/>
    <w:rsid w:val="003F3D9C"/>
    <w:rsid w:val="003F4038"/>
    <w:rsid w:val="003F4E73"/>
    <w:rsid w:val="003F5046"/>
    <w:rsid w:val="003F511D"/>
    <w:rsid w:val="003F5549"/>
    <w:rsid w:val="003F5C40"/>
    <w:rsid w:val="003F5FCC"/>
    <w:rsid w:val="003F66F4"/>
    <w:rsid w:val="003F73A3"/>
    <w:rsid w:val="003F74DA"/>
    <w:rsid w:val="003F782C"/>
    <w:rsid w:val="003F7A6F"/>
    <w:rsid w:val="003F7BFF"/>
    <w:rsid w:val="004015D3"/>
    <w:rsid w:val="0040167F"/>
    <w:rsid w:val="00401712"/>
    <w:rsid w:val="00402ADB"/>
    <w:rsid w:val="00402B97"/>
    <w:rsid w:val="00402F34"/>
    <w:rsid w:val="00403425"/>
    <w:rsid w:val="00403771"/>
    <w:rsid w:val="004047C4"/>
    <w:rsid w:val="00405114"/>
    <w:rsid w:val="00405463"/>
    <w:rsid w:val="00405D3D"/>
    <w:rsid w:val="004069DE"/>
    <w:rsid w:val="0041020A"/>
    <w:rsid w:val="0041055A"/>
    <w:rsid w:val="00410F79"/>
    <w:rsid w:val="004118E6"/>
    <w:rsid w:val="00412ED3"/>
    <w:rsid w:val="00413258"/>
    <w:rsid w:val="0041391C"/>
    <w:rsid w:val="00413941"/>
    <w:rsid w:val="00413C8B"/>
    <w:rsid w:val="00414175"/>
    <w:rsid w:val="00414611"/>
    <w:rsid w:val="004146CB"/>
    <w:rsid w:val="00414970"/>
    <w:rsid w:val="00414D4E"/>
    <w:rsid w:val="00414FF7"/>
    <w:rsid w:val="004156DF"/>
    <w:rsid w:val="00415B71"/>
    <w:rsid w:val="004162C8"/>
    <w:rsid w:val="004164AD"/>
    <w:rsid w:val="00416D42"/>
    <w:rsid w:val="00416E3E"/>
    <w:rsid w:val="00416FB8"/>
    <w:rsid w:val="0042043E"/>
    <w:rsid w:val="00420D8E"/>
    <w:rsid w:val="004216BD"/>
    <w:rsid w:val="00421914"/>
    <w:rsid w:val="00421980"/>
    <w:rsid w:val="00422061"/>
    <w:rsid w:val="004222DA"/>
    <w:rsid w:val="00422327"/>
    <w:rsid w:val="0042267B"/>
    <w:rsid w:val="004229BF"/>
    <w:rsid w:val="00422BF2"/>
    <w:rsid w:val="00422DD7"/>
    <w:rsid w:val="00422E43"/>
    <w:rsid w:val="00422EF6"/>
    <w:rsid w:val="004235F3"/>
    <w:rsid w:val="00423E00"/>
    <w:rsid w:val="004243AE"/>
    <w:rsid w:val="00424A9B"/>
    <w:rsid w:val="0042521A"/>
    <w:rsid w:val="0042544A"/>
    <w:rsid w:val="00425D60"/>
    <w:rsid w:val="00425F53"/>
    <w:rsid w:val="00426142"/>
    <w:rsid w:val="004264BF"/>
    <w:rsid w:val="004267D9"/>
    <w:rsid w:val="00426B1C"/>
    <w:rsid w:val="00426EB4"/>
    <w:rsid w:val="0042708C"/>
    <w:rsid w:val="00427378"/>
    <w:rsid w:val="004274FF"/>
    <w:rsid w:val="004279F9"/>
    <w:rsid w:val="00427B1E"/>
    <w:rsid w:val="00430352"/>
    <w:rsid w:val="00431B92"/>
    <w:rsid w:val="00431CE6"/>
    <w:rsid w:val="00433FAA"/>
    <w:rsid w:val="00434343"/>
    <w:rsid w:val="0043455A"/>
    <w:rsid w:val="004346BE"/>
    <w:rsid w:val="00434E36"/>
    <w:rsid w:val="00435495"/>
    <w:rsid w:val="00435747"/>
    <w:rsid w:val="00435AF0"/>
    <w:rsid w:val="00435DD2"/>
    <w:rsid w:val="00435FD4"/>
    <w:rsid w:val="00436198"/>
    <w:rsid w:val="00436ACF"/>
    <w:rsid w:val="00436D55"/>
    <w:rsid w:val="00437633"/>
    <w:rsid w:val="0043784D"/>
    <w:rsid w:val="00437D02"/>
    <w:rsid w:val="00437EF5"/>
    <w:rsid w:val="00440135"/>
    <w:rsid w:val="004407E6"/>
    <w:rsid w:val="00440E7E"/>
    <w:rsid w:val="00441DC3"/>
    <w:rsid w:val="0044257D"/>
    <w:rsid w:val="00444C86"/>
    <w:rsid w:val="00444EF5"/>
    <w:rsid w:val="00445BF1"/>
    <w:rsid w:val="004461AA"/>
    <w:rsid w:val="00446403"/>
    <w:rsid w:val="004465E8"/>
    <w:rsid w:val="00446846"/>
    <w:rsid w:val="00447300"/>
    <w:rsid w:val="004477D5"/>
    <w:rsid w:val="00447F28"/>
    <w:rsid w:val="00450553"/>
    <w:rsid w:val="00451128"/>
    <w:rsid w:val="00451B31"/>
    <w:rsid w:val="00451D87"/>
    <w:rsid w:val="00451DA7"/>
    <w:rsid w:val="0045213D"/>
    <w:rsid w:val="00452D70"/>
    <w:rsid w:val="00452EEB"/>
    <w:rsid w:val="004536EC"/>
    <w:rsid w:val="00453734"/>
    <w:rsid w:val="00453858"/>
    <w:rsid w:val="004538DD"/>
    <w:rsid w:val="00453DF6"/>
    <w:rsid w:val="0045490E"/>
    <w:rsid w:val="00455AFB"/>
    <w:rsid w:val="0045608B"/>
    <w:rsid w:val="004562A0"/>
    <w:rsid w:val="004569D1"/>
    <w:rsid w:val="00456A77"/>
    <w:rsid w:val="00456BF9"/>
    <w:rsid w:val="00456FFD"/>
    <w:rsid w:val="004575D5"/>
    <w:rsid w:val="00457882"/>
    <w:rsid w:val="00457CBF"/>
    <w:rsid w:val="00457F43"/>
    <w:rsid w:val="00460CCB"/>
    <w:rsid w:val="00461449"/>
    <w:rsid w:val="00461495"/>
    <w:rsid w:val="004617C7"/>
    <w:rsid w:val="00463442"/>
    <w:rsid w:val="00463769"/>
    <w:rsid w:val="00464A63"/>
    <w:rsid w:val="004652AE"/>
    <w:rsid w:val="00465305"/>
    <w:rsid w:val="00465895"/>
    <w:rsid w:val="00465A89"/>
    <w:rsid w:val="00465FDA"/>
    <w:rsid w:val="004662E0"/>
    <w:rsid w:val="0046693A"/>
    <w:rsid w:val="00466A38"/>
    <w:rsid w:val="0046712C"/>
    <w:rsid w:val="00467151"/>
    <w:rsid w:val="00470038"/>
    <w:rsid w:val="004701FC"/>
    <w:rsid w:val="00470770"/>
    <w:rsid w:val="00470E10"/>
    <w:rsid w:val="00471131"/>
    <w:rsid w:val="00471473"/>
    <w:rsid w:val="0047244B"/>
    <w:rsid w:val="00472715"/>
    <w:rsid w:val="004736E2"/>
    <w:rsid w:val="004740F4"/>
    <w:rsid w:val="004741D4"/>
    <w:rsid w:val="004742EF"/>
    <w:rsid w:val="004745D9"/>
    <w:rsid w:val="0047511E"/>
    <w:rsid w:val="00475668"/>
    <w:rsid w:val="00475A6F"/>
    <w:rsid w:val="00475F0F"/>
    <w:rsid w:val="004766D7"/>
    <w:rsid w:val="004767EE"/>
    <w:rsid w:val="00476861"/>
    <w:rsid w:val="00476C05"/>
    <w:rsid w:val="00476EDD"/>
    <w:rsid w:val="00476FA6"/>
    <w:rsid w:val="00477899"/>
    <w:rsid w:val="004779DE"/>
    <w:rsid w:val="00480167"/>
    <w:rsid w:val="0048036A"/>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FEB"/>
    <w:rsid w:val="00485668"/>
    <w:rsid w:val="0048579F"/>
    <w:rsid w:val="00485BCA"/>
    <w:rsid w:val="00485CB6"/>
    <w:rsid w:val="00486025"/>
    <w:rsid w:val="004861BB"/>
    <w:rsid w:val="00486456"/>
    <w:rsid w:val="00486864"/>
    <w:rsid w:val="00486C5E"/>
    <w:rsid w:val="004872CB"/>
    <w:rsid w:val="00490070"/>
    <w:rsid w:val="0049038A"/>
    <w:rsid w:val="00490617"/>
    <w:rsid w:val="0049072A"/>
    <w:rsid w:val="00490C0C"/>
    <w:rsid w:val="00490E43"/>
    <w:rsid w:val="00491056"/>
    <w:rsid w:val="004916C6"/>
    <w:rsid w:val="00491B70"/>
    <w:rsid w:val="00491EBD"/>
    <w:rsid w:val="00492398"/>
    <w:rsid w:val="00492C8D"/>
    <w:rsid w:val="0049321C"/>
    <w:rsid w:val="0049387F"/>
    <w:rsid w:val="00493ED3"/>
    <w:rsid w:val="004946E1"/>
    <w:rsid w:val="00494728"/>
    <w:rsid w:val="00495247"/>
    <w:rsid w:val="004954B7"/>
    <w:rsid w:val="00495ABC"/>
    <w:rsid w:val="00495EF8"/>
    <w:rsid w:val="00496D6C"/>
    <w:rsid w:val="00496E88"/>
    <w:rsid w:val="00496F10"/>
    <w:rsid w:val="00497409"/>
    <w:rsid w:val="00497564"/>
    <w:rsid w:val="004975EA"/>
    <w:rsid w:val="00497E0F"/>
    <w:rsid w:val="004A012A"/>
    <w:rsid w:val="004A094D"/>
    <w:rsid w:val="004A0DC0"/>
    <w:rsid w:val="004A178A"/>
    <w:rsid w:val="004A187E"/>
    <w:rsid w:val="004A1D0F"/>
    <w:rsid w:val="004A1E59"/>
    <w:rsid w:val="004A2C4D"/>
    <w:rsid w:val="004A3709"/>
    <w:rsid w:val="004A3A4C"/>
    <w:rsid w:val="004A3BA8"/>
    <w:rsid w:val="004A3E40"/>
    <w:rsid w:val="004A4103"/>
    <w:rsid w:val="004A4268"/>
    <w:rsid w:val="004A4AC4"/>
    <w:rsid w:val="004A51D3"/>
    <w:rsid w:val="004A5833"/>
    <w:rsid w:val="004A5905"/>
    <w:rsid w:val="004A59CC"/>
    <w:rsid w:val="004A59E8"/>
    <w:rsid w:val="004A5AA2"/>
    <w:rsid w:val="004A5AE4"/>
    <w:rsid w:val="004A612C"/>
    <w:rsid w:val="004A6B6B"/>
    <w:rsid w:val="004A72C1"/>
    <w:rsid w:val="004A7565"/>
    <w:rsid w:val="004A792E"/>
    <w:rsid w:val="004A7EE5"/>
    <w:rsid w:val="004B0312"/>
    <w:rsid w:val="004B035E"/>
    <w:rsid w:val="004B114A"/>
    <w:rsid w:val="004B18B8"/>
    <w:rsid w:val="004B2114"/>
    <w:rsid w:val="004B291E"/>
    <w:rsid w:val="004B29A8"/>
    <w:rsid w:val="004B2B68"/>
    <w:rsid w:val="004B372D"/>
    <w:rsid w:val="004B3BFC"/>
    <w:rsid w:val="004B422E"/>
    <w:rsid w:val="004B5130"/>
    <w:rsid w:val="004B580C"/>
    <w:rsid w:val="004B582A"/>
    <w:rsid w:val="004B59DE"/>
    <w:rsid w:val="004B5CFE"/>
    <w:rsid w:val="004B5D60"/>
    <w:rsid w:val="004B6639"/>
    <w:rsid w:val="004B67E1"/>
    <w:rsid w:val="004B7A41"/>
    <w:rsid w:val="004C0324"/>
    <w:rsid w:val="004C119D"/>
    <w:rsid w:val="004C16F4"/>
    <w:rsid w:val="004C1862"/>
    <w:rsid w:val="004C1C03"/>
    <w:rsid w:val="004C21C5"/>
    <w:rsid w:val="004C23F2"/>
    <w:rsid w:val="004C2458"/>
    <w:rsid w:val="004C26BA"/>
    <w:rsid w:val="004C34D4"/>
    <w:rsid w:val="004C414B"/>
    <w:rsid w:val="004C45FF"/>
    <w:rsid w:val="004C472C"/>
    <w:rsid w:val="004C4942"/>
    <w:rsid w:val="004C4C6C"/>
    <w:rsid w:val="004C4C7E"/>
    <w:rsid w:val="004C4F88"/>
    <w:rsid w:val="004C549F"/>
    <w:rsid w:val="004C5FF7"/>
    <w:rsid w:val="004C6108"/>
    <w:rsid w:val="004C62A0"/>
    <w:rsid w:val="004C63D6"/>
    <w:rsid w:val="004C6B53"/>
    <w:rsid w:val="004C6EC1"/>
    <w:rsid w:val="004C73D1"/>
    <w:rsid w:val="004C77BF"/>
    <w:rsid w:val="004C782B"/>
    <w:rsid w:val="004D01D0"/>
    <w:rsid w:val="004D0CB1"/>
    <w:rsid w:val="004D1C53"/>
    <w:rsid w:val="004D2922"/>
    <w:rsid w:val="004D2D83"/>
    <w:rsid w:val="004D2F2A"/>
    <w:rsid w:val="004D3347"/>
    <w:rsid w:val="004D3405"/>
    <w:rsid w:val="004D430A"/>
    <w:rsid w:val="004D476B"/>
    <w:rsid w:val="004D4BDB"/>
    <w:rsid w:val="004D4C65"/>
    <w:rsid w:val="004D4CDB"/>
    <w:rsid w:val="004D4D70"/>
    <w:rsid w:val="004D5040"/>
    <w:rsid w:val="004D511A"/>
    <w:rsid w:val="004D606C"/>
    <w:rsid w:val="004D61EC"/>
    <w:rsid w:val="004D628C"/>
    <w:rsid w:val="004D65B6"/>
    <w:rsid w:val="004D66E8"/>
    <w:rsid w:val="004D6944"/>
    <w:rsid w:val="004D6AA0"/>
    <w:rsid w:val="004D6AF5"/>
    <w:rsid w:val="004D6B86"/>
    <w:rsid w:val="004D6ED9"/>
    <w:rsid w:val="004D6FB1"/>
    <w:rsid w:val="004D7136"/>
    <w:rsid w:val="004D718E"/>
    <w:rsid w:val="004D72D5"/>
    <w:rsid w:val="004D7A23"/>
    <w:rsid w:val="004E09F7"/>
    <w:rsid w:val="004E0A15"/>
    <w:rsid w:val="004E146D"/>
    <w:rsid w:val="004E1CE9"/>
    <w:rsid w:val="004E2376"/>
    <w:rsid w:val="004E24DA"/>
    <w:rsid w:val="004E2DEF"/>
    <w:rsid w:val="004E305D"/>
    <w:rsid w:val="004E30F0"/>
    <w:rsid w:val="004E3295"/>
    <w:rsid w:val="004E32ED"/>
    <w:rsid w:val="004E351A"/>
    <w:rsid w:val="004E406B"/>
    <w:rsid w:val="004E45F6"/>
    <w:rsid w:val="004E4CC5"/>
    <w:rsid w:val="004E50A8"/>
    <w:rsid w:val="004E5397"/>
    <w:rsid w:val="004E5C92"/>
    <w:rsid w:val="004E643D"/>
    <w:rsid w:val="004E78BA"/>
    <w:rsid w:val="004F0101"/>
    <w:rsid w:val="004F0DAE"/>
    <w:rsid w:val="004F1524"/>
    <w:rsid w:val="004F1BD4"/>
    <w:rsid w:val="004F1F3A"/>
    <w:rsid w:val="004F2A12"/>
    <w:rsid w:val="004F3413"/>
    <w:rsid w:val="004F3748"/>
    <w:rsid w:val="004F4018"/>
    <w:rsid w:val="004F46BD"/>
    <w:rsid w:val="004F476C"/>
    <w:rsid w:val="004F4E12"/>
    <w:rsid w:val="004F4E79"/>
    <w:rsid w:val="004F59B5"/>
    <w:rsid w:val="004F5B24"/>
    <w:rsid w:val="004F5DC6"/>
    <w:rsid w:val="004F6134"/>
    <w:rsid w:val="004F63A6"/>
    <w:rsid w:val="004F7105"/>
    <w:rsid w:val="004F7DD5"/>
    <w:rsid w:val="0050020B"/>
    <w:rsid w:val="00500E3C"/>
    <w:rsid w:val="0050291F"/>
    <w:rsid w:val="00502E0C"/>
    <w:rsid w:val="005031ED"/>
    <w:rsid w:val="005041F4"/>
    <w:rsid w:val="00504CF7"/>
    <w:rsid w:val="00505615"/>
    <w:rsid w:val="00505636"/>
    <w:rsid w:val="00505FBB"/>
    <w:rsid w:val="00506483"/>
    <w:rsid w:val="00506A73"/>
    <w:rsid w:val="00506CDA"/>
    <w:rsid w:val="005070E3"/>
    <w:rsid w:val="0050741C"/>
    <w:rsid w:val="00507E3D"/>
    <w:rsid w:val="00510789"/>
    <w:rsid w:val="00510E4A"/>
    <w:rsid w:val="00511395"/>
    <w:rsid w:val="0051209D"/>
    <w:rsid w:val="00512699"/>
    <w:rsid w:val="00512F9C"/>
    <w:rsid w:val="005133B7"/>
    <w:rsid w:val="0051388E"/>
    <w:rsid w:val="00513D5D"/>
    <w:rsid w:val="00513D67"/>
    <w:rsid w:val="005143F8"/>
    <w:rsid w:val="00514A03"/>
    <w:rsid w:val="00514F7C"/>
    <w:rsid w:val="00515292"/>
    <w:rsid w:val="0051537D"/>
    <w:rsid w:val="00515448"/>
    <w:rsid w:val="00515485"/>
    <w:rsid w:val="00515858"/>
    <w:rsid w:val="005158C4"/>
    <w:rsid w:val="00515B62"/>
    <w:rsid w:val="00515D59"/>
    <w:rsid w:val="00515DA8"/>
    <w:rsid w:val="00516F5A"/>
    <w:rsid w:val="00517289"/>
    <w:rsid w:val="005173F0"/>
    <w:rsid w:val="00517A0A"/>
    <w:rsid w:val="00517C63"/>
    <w:rsid w:val="00517F18"/>
    <w:rsid w:val="005207E1"/>
    <w:rsid w:val="00520A32"/>
    <w:rsid w:val="00520F5A"/>
    <w:rsid w:val="00521612"/>
    <w:rsid w:val="00521A45"/>
    <w:rsid w:val="005221B3"/>
    <w:rsid w:val="00522531"/>
    <w:rsid w:val="00522D3F"/>
    <w:rsid w:val="00522FBE"/>
    <w:rsid w:val="00523245"/>
    <w:rsid w:val="00523251"/>
    <w:rsid w:val="0052379C"/>
    <w:rsid w:val="00523A16"/>
    <w:rsid w:val="00523A80"/>
    <w:rsid w:val="00523F3A"/>
    <w:rsid w:val="005245D2"/>
    <w:rsid w:val="005248EE"/>
    <w:rsid w:val="005249FF"/>
    <w:rsid w:val="00524E8F"/>
    <w:rsid w:val="00524FFA"/>
    <w:rsid w:val="00525254"/>
    <w:rsid w:val="00526010"/>
    <w:rsid w:val="005264D2"/>
    <w:rsid w:val="00526540"/>
    <w:rsid w:val="00526ACC"/>
    <w:rsid w:val="00527047"/>
    <w:rsid w:val="00527A90"/>
    <w:rsid w:val="00527C0F"/>
    <w:rsid w:val="00527E82"/>
    <w:rsid w:val="005300F0"/>
    <w:rsid w:val="005303C6"/>
    <w:rsid w:val="005309E4"/>
    <w:rsid w:val="0053127A"/>
    <w:rsid w:val="005319DE"/>
    <w:rsid w:val="00531E52"/>
    <w:rsid w:val="00532F8B"/>
    <w:rsid w:val="00533162"/>
    <w:rsid w:val="00533384"/>
    <w:rsid w:val="0053339D"/>
    <w:rsid w:val="005339B3"/>
    <w:rsid w:val="00533B90"/>
    <w:rsid w:val="0053414A"/>
    <w:rsid w:val="00534189"/>
    <w:rsid w:val="00534576"/>
    <w:rsid w:val="0053465B"/>
    <w:rsid w:val="00534EB4"/>
    <w:rsid w:val="00535041"/>
    <w:rsid w:val="00535290"/>
    <w:rsid w:val="00535539"/>
    <w:rsid w:val="00535554"/>
    <w:rsid w:val="0053571A"/>
    <w:rsid w:val="00535BE9"/>
    <w:rsid w:val="00536384"/>
    <w:rsid w:val="00536FD4"/>
    <w:rsid w:val="00537102"/>
    <w:rsid w:val="005405F8"/>
    <w:rsid w:val="0054107B"/>
    <w:rsid w:val="00541252"/>
    <w:rsid w:val="00541C51"/>
    <w:rsid w:val="00543573"/>
    <w:rsid w:val="005438B2"/>
    <w:rsid w:val="00543A43"/>
    <w:rsid w:val="00544B4F"/>
    <w:rsid w:val="00544E66"/>
    <w:rsid w:val="005450B5"/>
    <w:rsid w:val="005459C2"/>
    <w:rsid w:val="00545AE3"/>
    <w:rsid w:val="00545C6A"/>
    <w:rsid w:val="00545D18"/>
    <w:rsid w:val="00546503"/>
    <w:rsid w:val="0054678A"/>
    <w:rsid w:val="00547787"/>
    <w:rsid w:val="005479B9"/>
    <w:rsid w:val="00550052"/>
    <w:rsid w:val="00550165"/>
    <w:rsid w:val="00550C25"/>
    <w:rsid w:val="005511D3"/>
    <w:rsid w:val="0055247E"/>
    <w:rsid w:val="0055290A"/>
    <w:rsid w:val="00553846"/>
    <w:rsid w:val="00554239"/>
    <w:rsid w:val="0055476D"/>
    <w:rsid w:val="005549A9"/>
    <w:rsid w:val="00554C86"/>
    <w:rsid w:val="00554D43"/>
    <w:rsid w:val="005569A5"/>
    <w:rsid w:val="00557E40"/>
    <w:rsid w:val="00557E4E"/>
    <w:rsid w:val="005606C5"/>
    <w:rsid w:val="00560774"/>
    <w:rsid w:val="005609AA"/>
    <w:rsid w:val="005609D3"/>
    <w:rsid w:val="00560DAD"/>
    <w:rsid w:val="005611BF"/>
    <w:rsid w:val="00562332"/>
    <w:rsid w:val="00562521"/>
    <w:rsid w:val="00562BE0"/>
    <w:rsid w:val="00562D23"/>
    <w:rsid w:val="005640BA"/>
    <w:rsid w:val="005642F4"/>
    <w:rsid w:val="0056466C"/>
    <w:rsid w:val="0056497C"/>
    <w:rsid w:val="00564D02"/>
    <w:rsid w:val="00566A85"/>
    <w:rsid w:val="005676B4"/>
    <w:rsid w:val="005711C5"/>
    <w:rsid w:val="00571646"/>
    <w:rsid w:val="00572191"/>
    <w:rsid w:val="00572345"/>
    <w:rsid w:val="005726BE"/>
    <w:rsid w:val="00573189"/>
    <w:rsid w:val="00573255"/>
    <w:rsid w:val="0057375D"/>
    <w:rsid w:val="005740E5"/>
    <w:rsid w:val="0057421C"/>
    <w:rsid w:val="00574EC7"/>
    <w:rsid w:val="005800C3"/>
    <w:rsid w:val="00580573"/>
    <w:rsid w:val="005805E2"/>
    <w:rsid w:val="00581ED5"/>
    <w:rsid w:val="00582330"/>
    <w:rsid w:val="00582362"/>
    <w:rsid w:val="00582751"/>
    <w:rsid w:val="00582A96"/>
    <w:rsid w:val="00582B49"/>
    <w:rsid w:val="005830C3"/>
    <w:rsid w:val="00583263"/>
    <w:rsid w:val="00584308"/>
    <w:rsid w:val="00584B9F"/>
    <w:rsid w:val="00584F8D"/>
    <w:rsid w:val="00584FA2"/>
    <w:rsid w:val="005850DD"/>
    <w:rsid w:val="0058511A"/>
    <w:rsid w:val="00585776"/>
    <w:rsid w:val="00586387"/>
    <w:rsid w:val="005863B0"/>
    <w:rsid w:val="005863C3"/>
    <w:rsid w:val="005864D0"/>
    <w:rsid w:val="00586516"/>
    <w:rsid w:val="00586F26"/>
    <w:rsid w:val="00587F3E"/>
    <w:rsid w:val="00590060"/>
    <w:rsid w:val="0059078B"/>
    <w:rsid w:val="00590B04"/>
    <w:rsid w:val="00590B1F"/>
    <w:rsid w:val="0059138A"/>
    <w:rsid w:val="005913E5"/>
    <w:rsid w:val="0059155B"/>
    <w:rsid w:val="00591EAB"/>
    <w:rsid w:val="00591F16"/>
    <w:rsid w:val="005920F9"/>
    <w:rsid w:val="00592399"/>
    <w:rsid w:val="00592440"/>
    <w:rsid w:val="00593975"/>
    <w:rsid w:val="0059466F"/>
    <w:rsid w:val="00594C6F"/>
    <w:rsid w:val="00594D7A"/>
    <w:rsid w:val="00595341"/>
    <w:rsid w:val="00595577"/>
    <w:rsid w:val="005957C0"/>
    <w:rsid w:val="00596B14"/>
    <w:rsid w:val="00596D58"/>
    <w:rsid w:val="00596F0E"/>
    <w:rsid w:val="00597212"/>
    <w:rsid w:val="00597348"/>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301B"/>
    <w:rsid w:val="005A3204"/>
    <w:rsid w:val="005A37DA"/>
    <w:rsid w:val="005A3BB1"/>
    <w:rsid w:val="005A3F30"/>
    <w:rsid w:val="005A4847"/>
    <w:rsid w:val="005A4C7C"/>
    <w:rsid w:val="005A5F4B"/>
    <w:rsid w:val="005A6F9E"/>
    <w:rsid w:val="005A7738"/>
    <w:rsid w:val="005B04AC"/>
    <w:rsid w:val="005B04F1"/>
    <w:rsid w:val="005B0713"/>
    <w:rsid w:val="005B0B7B"/>
    <w:rsid w:val="005B13A1"/>
    <w:rsid w:val="005B1477"/>
    <w:rsid w:val="005B1A88"/>
    <w:rsid w:val="005B1C0B"/>
    <w:rsid w:val="005B1E48"/>
    <w:rsid w:val="005B2235"/>
    <w:rsid w:val="005B26B5"/>
    <w:rsid w:val="005B2E46"/>
    <w:rsid w:val="005B3070"/>
    <w:rsid w:val="005B3277"/>
    <w:rsid w:val="005B327F"/>
    <w:rsid w:val="005B3494"/>
    <w:rsid w:val="005B3588"/>
    <w:rsid w:val="005B35AB"/>
    <w:rsid w:val="005B45F9"/>
    <w:rsid w:val="005B5008"/>
    <w:rsid w:val="005B51C1"/>
    <w:rsid w:val="005B53EB"/>
    <w:rsid w:val="005B617F"/>
    <w:rsid w:val="005B61FA"/>
    <w:rsid w:val="005B6C50"/>
    <w:rsid w:val="005B709F"/>
    <w:rsid w:val="005B785A"/>
    <w:rsid w:val="005B7BEA"/>
    <w:rsid w:val="005C006D"/>
    <w:rsid w:val="005C0150"/>
    <w:rsid w:val="005C01D5"/>
    <w:rsid w:val="005C164E"/>
    <w:rsid w:val="005C1765"/>
    <w:rsid w:val="005C180F"/>
    <w:rsid w:val="005C1B53"/>
    <w:rsid w:val="005C20DA"/>
    <w:rsid w:val="005C2D55"/>
    <w:rsid w:val="005C3275"/>
    <w:rsid w:val="005C34A5"/>
    <w:rsid w:val="005C428E"/>
    <w:rsid w:val="005C4BC3"/>
    <w:rsid w:val="005C4C0D"/>
    <w:rsid w:val="005C4D02"/>
    <w:rsid w:val="005C50A5"/>
    <w:rsid w:val="005C51BE"/>
    <w:rsid w:val="005C52C6"/>
    <w:rsid w:val="005C58DB"/>
    <w:rsid w:val="005C5976"/>
    <w:rsid w:val="005C642A"/>
    <w:rsid w:val="005C7159"/>
    <w:rsid w:val="005C72F1"/>
    <w:rsid w:val="005D0C9E"/>
    <w:rsid w:val="005D0F29"/>
    <w:rsid w:val="005D19DB"/>
    <w:rsid w:val="005D1B9B"/>
    <w:rsid w:val="005D1F84"/>
    <w:rsid w:val="005D286D"/>
    <w:rsid w:val="005D290E"/>
    <w:rsid w:val="005D3049"/>
    <w:rsid w:val="005D3386"/>
    <w:rsid w:val="005D3ACE"/>
    <w:rsid w:val="005D3C0F"/>
    <w:rsid w:val="005D4188"/>
    <w:rsid w:val="005D449B"/>
    <w:rsid w:val="005D463A"/>
    <w:rsid w:val="005D4B14"/>
    <w:rsid w:val="005D5086"/>
    <w:rsid w:val="005D50B9"/>
    <w:rsid w:val="005D5261"/>
    <w:rsid w:val="005D548D"/>
    <w:rsid w:val="005D55C3"/>
    <w:rsid w:val="005D580E"/>
    <w:rsid w:val="005D61DF"/>
    <w:rsid w:val="005D633C"/>
    <w:rsid w:val="005D6533"/>
    <w:rsid w:val="005D6B9D"/>
    <w:rsid w:val="005D74C6"/>
    <w:rsid w:val="005D7939"/>
    <w:rsid w:val="005E01E4"/>
    <w:rsid w:val="005E0945"/>
    <w:rsid w:val="005E116B"/>
    <w:rsid w:val="005E1F9B"/>
    <w:rsid w:val="005E20E5"/>
    <w:rsid w:val="005E2363"/>
    <w:rsid w:val="005E27E8"/>
    <w:rsid w:val="005E2B7B"/>
    <w:rsid w:val="005E2C31"/>
    <w:rsid w:val="005E2F8F"/>
    <w:rsid w:val="005E2FD0"/>
    <w:rsid w:val="005E330F"/>
    <w:rsid w:val="005E38AE"/>
    <w:rsid w:val="005E3AA9"/>
    <w:rsid w:val="005E3FD2"/>
    <w:rsid w:val="005E44E6"/>
    <w:rsid w:val="005E4C5C"/>
    <w:rsid w:val="005E558A"/>
    <w:rsid w:val="005E5749"/>
    <w:rsid w:val="005E636E"/>
    <w:rsid w:val="005E6759"/>
    <w:rsid w:val="005E6BE3"/>
    <w:rsid w:val="005E6E1B"/>
    <w:rsid w:val="005E6FDA"/>
    <w:rsid w:val="005E7422"/>
    <w:rsid w:val="005E77AC"/>
    <w:rsid w:val="005E7815"/>
    <w:rsid w:val="005E786B"/>
    <w:rsid w:val="005E7B06"/>
    <w:rsid w:val="005F05AC"/>
    <w:rsid w:val="005F0B62"/>
    <w:rsid w:val="005F0E3C"/>
    <w:rsid w:val="005F1008"/>
    <w:rsid w:val="005F1C2D"/>
    <w:rsid w:val="005F221A"/>
    <w:rsid w:val="005F3D5B"/>
    <w:rsid w:val="005F3E30"/>
    <w:rsid w:val="005F3FD0"/>
    <w:rsid w:val="005F4307"/>
    <w:rsid w:val="005F4D30"/>
    <w:rsid w:val="005F52B4"/>
    <w:rsid w:val="005F5310"/>
    <w:rsid w:val="005F5B92"/>
    <w:rsid w:val="005F60FD"/>
    <w:rsid w:val="005F664C"/>
    <w:rsid w:val="005F6657"/>
    <w:rsid w:val="005F69A8"/>
    <w:rsid w:val="005F6CF0"/>
    <w:rsid w:val="005F753F"/>
    <w:rsid w:val="005F79B0"/>
    <w:rsid w:val="005F7FD1"/>
    <w:rsid w:val="006000F1"/>
    <w:rsid w:val="006009C1"/>
    <w:rsid w:val="006011EF"/>
    <w:rsid w:val="006015F9"/>
    <w:rsid w:val="006018C4"/>
    <w:rsid w:val="00601B37"/>
    <w:rsid w:val="00602151"/>
    <w:rsid w:val="00602A18"/>
    <w:rsid w:val="00602F97"/>
    <w:rsid w:val="0060301E"/>
    <w:rsid w:val="006038E8"/>
    <w:rsid w:val="00604621"/>
    <w:rsid w:val="00604B95"/>
    <w:rsid w:val="006052A6"/>
    <w:rsid w:val="00605668"/>
    <w:rsid w:val="00606740"/>
    <w:rsid w:val="00606938"/>
    <w:rsid w:val="00606D9F"/>
    <w:rsid w:val="00607C06"/>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75B"/>
    <w:rsid w:val="006148E5"/>
    <w:rsid w:val="006150FB"/>
    <w:rsid w:val="00615565"/>
    <w:rsid w:val="006155EF"/>
    <w:rsid w:val="006159D4"/>
    <w:rsid w:val="00616358"/>
    <w:rsid w:val="006167E8"/>
    <w:rsid w:val="006170EF"/>
    <w:rsid w:val="00617252"/>
    <w:rsid w:val="006172E1"/>
    <w:rsid w:val="00617433"/>
    <w:rsid w:val="006179E6"/>
    <w:rsid w:val="00617AF2"/>
    <w:rsid w:val="0062029F"/>
    <w:rsid w:val="006202CE"/>
    <w:rsid w:val="006209FF"/>
    <w:rsid w:val="00620B6B"/>
    <w:rsid w:val="00620C0B"/>
    <w:rsid w:val="00621A3A"/>
    <w:rsid w:val="00621E52"/>
    <w:rsid w:val="006227A2"/>
    <w:rsid w:val="0062323F"/>
    <w:rsid w:val="006238F2"/>
    <w:rsid w:val="006249A8"/>
    <w:rsid w:val="006250FB"/>
    <w:rsid w:val="0062567B"/>
    <w:rsid w:val="0062567F"/>
    <w:rsid w:val="00625A44"/>
    <w:rsid w:val="00625C24"/>
    <w:rsid w:val="006262F6"/>
    <w:rsid w:val="006265DB"/>
    <w:rsid w:val="0062663B"/>
    <w:rsid w:val="00627226"/>
    <w:rsid w:val="00627574"/>
    <w:rsid w:val="006279B8"/>
    <w:rsid w:val="006300AB"/>
    <w:rsid w:val="00630831"/>
    <w:rsid w:val="006309E1"/>
    <w:rsid w:val="00630E24"/>
    <w:rsid w:val="00631138"/>
    <w:rsid w:val="006317DE"/>
    <w:rsid w:val="00632043"/>
    <w:rsid w:val="0063310F"/>
    <w:rsid w:val="0063375D"/>
    <w:rsid w:val="00633A53"/>
    <w:rsid w:val="00633B7A"/>
    <w:rsid w:val="00633E0A"/>
    <w:rsid w:val="0063418A"/>
    <w:rsid w:val="0063418E"/>
    <w:rsid w:val="006341B6"/>
    <w:rsid w:val="006344AA"/>
    <w:rsid w:val="00634B93"/>
    <w:rsid w:val="00634D67"/>
    <w:rsid w:val="00635A0C"/>
    <w:rsid w:val="00635E16"/>
    <w:rsid w:val="006361D8"/>
    <w:rsid w:val="00636401"/>
    <w:rsid w:val="00636779"/>
    <w:rsid w:val="00636B5F"/>
    <w:rsid w:val="00637871"/>
    <w:rsid w:val="00637BD6"/>
    <w:rsid w:val="00640884"/>
    <w:rsid w:val="0064198A"/>
    <w:rsid w:val="00642096"/>
    <w:rsid w:val="00642329"/>
    <w:rsid w:val="00643112"/>
    <w:rsid w:val="00643582"/>
    <w:rsid w:val="0064431F"/>
    <w:rsid w:val="006444C3"/>
    <w:rsid w:val="0064470A"/>
    <w:rsid w:val="00644E6C"/>
    <w:rsid w:val="00645BC4"/>
    <w:rsid w:val="00646076"/>
    <w:rsid w:val="00646988"/>
    <w:rsid w:val="00646A29"/>
    <w:rsid w:val="006473F4"/>
    <w:rsid w:val="006474C5"/>
    <w:rsid w:val="0064797F"/>
    <w:rsid w:val="0065003F"/>
    <w:rsid w:val="006502A2"/>
    <w:rsid w:val="006502C2"/>
    <w:rsid w:val="00650443"/>
    <w:rsid w:val="006507C3"/>
    <w:rsid w:val="00650FE4"/>
    <w:rsid w:val="00651081"/>
    <w:rsid w:val="006511AD"/>
    <w:rsid w:val="006512B4"/>
    <w:rsid w:val="00652EDE"/>
    <w:rsid w:val="006532EB"/>
    <w:rsid w:val="00653371"/>
    <w:rsid w:val="00654702"/>
    <w:rsid w:val="006563DF"/>
    <w:rsid w:val="00656C13"/>
    <w:rsid w:val="0065701A"/>
    <w:rsid w:val="006578DE"/>
    <w:rsid w:val="00657A34"/>
    <w:rsid w:val="00657C47"/>
    <w:rsid w:val="0066024F"/>
    <w:rsid w:val="00660309"/>
    <w:rsid w:val="00660A13"/>
    <w:rsid w:val="0066137F"/>
    <w:rsid w:val="00661F4D"/>
    <w:rsid w:val="00662186"/>
    <w:rsid w:val="0066328F"/>
    <w:rsid w:val="00663FBE"/>
    <w:rsid w:val="00664189"/>
    <w:rsid w:val="0066446A"/>
    <w:rsid w:val="00664997"/>
    <w:rsid w:val="006649B7"/>
    <w:rsid w:val="00664F40"/>
    <w:rsid w:val="00666394"/>
    <w:rsid w:val="006666A0"/>
    <w:rsid w:val="006669A1"/>
    <w:rsid w:val="00666A4B"/>
    <w:rsid w:val="00667121"/>
    <w:rsid w:val="0066780E"/>
    <w:rsid w:val="00667C5B"/>
    <w:rsid w:val="00670DF7"/>
    <w:rsid w:val="0067153D"/>
    <w:rsid w:val="006716B8"/>
    <w:rsid w:val="00671874"/>
    <w:rsid w:val="0067191B"/>
    <w:rsid w:val="00673474"/>
    <w:rsid w:val="00673738"/>
    <w:rsid w:val="00673CBA"/>
    <w:rsid w:val="00674438"/>
    <w:rsid w:val="00674634"/>
    <w:rsid w:val="00674A72"/>
    <w:rsid w:val="006754FC"/>
    <w:rsid w:val="00675851"/>
    <w:rsid w:val="00675E05"/>
    <w:rsid w:val="00676109"/>
    <w:rsid w:val="006765BB"/>
    <w:rsid w:val="00676EA2"/>
    <w:rsid w:val="0067734D"/>
    <w:rsid w:val="006773D0"/>
    <w:rsid w:val="00677EE1"/>
    <w:rsid w:val="00677F57"/>
    <w:rsid w:val="00677F77"/>
    <w:rsid w:val="00680275"/>
    <w:rsid w:val="00680C64"/>
    <w:rsid w:val="00680DBC"/>
    <w:rsid w:val="006813F4"/>
    <w:rsid w:val="00681BBC"/>
    <w:rsid w:val="00682235"/>
    <w:rsid w:val="00683050"/>
    <w:rsid w:val="0068395D"/>
    <w:rsid w:val="0068412F"/>
    <w:rsid w:val="00685539"/>
    <w:rsid w:val="006861C5"/>
    <w:rsid w:val="00686793"/>
    <w:rsid w:val="00686CF2"/>
    <w:rsid w:val="006871B4"/>
    <w:rsid w:val="00691531"/>
    <w:rsid w:val="006915CF"/>
    <w:rsid w:val="00691765"/>
    <w:rsid w:val="00691B2D"/>
    <w:rsid w:val="0069217F"/>
    <w:rsid w:val="00693264"/>
    <w:rsid w:val="0069381A"/>
    <w:rsid w:val="00693AC9"/>
    <w:rsid w:val="006941B9"/>
    <w:rsid w:val="006943DE"/>
    <w:rsid w:val="00694420"/>
    <w:rsid w:val="00694BDC"/>
    <w:rsid w:val="0069574E"/>
    <w:rsid w:val="00695DBC"/>
    <w:rsid w:val="0069640A"/>
    <w:rsid w:val="006964F9"/>
    <w:rsid w:val="00696AE1"/>
    <w:rsid w:val="00696F16"/>
    <w:rsid w:val="006979C1"/>
    <w:rsid w:val="00697E07"/>
    <w:rsid w:val="00697EF3"/>
    <w:rsid w:val="00697F6E"/>
    <w:rsid w:val="00697FA0"/>
    <w:rsid w:val="00697FC9"/>
    <w:rsid w:val="006A02EA"/>
    <w:rsid w:val="006A0304"/>
    <w:rsid w:val="006A07A0"/>
    <w:rsid w:val="006A08B6"/>
    <w:rsid w:val="006A0A28"/>
    <w:rsid w:val="006A1187"/>
    <w:rsid w:val="006A18FA"/>
    <w:rsid w:val="006A2F56"/>
    <w:rsid w:val="006A3A8A"/>
    <w:rsid w:val="006A40E8"/>
    <w:rsid w:val="006A466A"/>
    <w:rsid w:val="006A529D"/>
    <w:rsid w:val="006A6948"/>
    <w:rsid w:val="006A6D39"/>
    <w:rsid w:val="006A77E3"/>
    <w:rsid w:val="006B011F"/>
    <w:rsid w:val="006B100C"/>
    <w:rsid w:val="006B1192"/>
    <w:rsid w:val="006B1656"/>
    <w:rsid w:val="006B1A0F"/>
    <w:rsid w:val="006B2272"/>
    <w:rsid w:val="006B2309"/>
    <w:rsid w:val="006B34A5"/>
    <w:rsid w:val="006B448A"/>
    <w:rsid w:val="006B4F0C"/>
    <w:rsid w:val="006B50B8"/>
    <w:rsid w:val="006B659E"/>
    <w:rsid w:val="006B79A0"/>
    <w:rsid w:val="006C117E"/>
    <w:rsid w:val="006C155F"/>
    <w:rsid w:val="006C16F5"/>
    <w:rsid w:val="006C1C52"/>
    <w:rsid w:val="006C1F9C"/>
    <w:rsid w:val="006C21C9"/>
    <w:rsid w:val="006C2AD2"/>
    <w:rsid w:val="006C2C3B"/>
    <w:rsid w:val="006C2DE1"/>
    <w:rsid w:val="006C2E13"/>
    <w:rsid w:val="006C3BE9"/>
    <w:rsid w:val="006C3FED"/>
    <w:rsid w:val="006C41F6"/>
    <w:rsid w:val="006C48D3"/>
    <w:rsid w:val="006C4A99"/>
    <w:rsid w:val="006C500E"/>
    <w:rsid w:val="006C5E6F"/>
    <w:rsid w:val="006C651B"/>
    <w:rsid w:val="006C6886"/>
    <w:rsid w:val="006C74E7"/>
    <w:rsid w:val="006C750F"/>
    <w:rsid w:val="006C785B"/>
    <w:rsid w:val="006D1473"/>
    <w:rsid w:val="006D224C"/>
    <w:rsid w:val="006D239A"/>
    <w:rsid w:val="006D25DC"/>
    <w:rsid w:val="006D27EC"/>
    <w:rsid w:val="006D2A24"/>
    <w:rsid w:val="006D2B65"/>
    <w:rsid w:val="006D2C1E"/>
    <w:rsid w:val="006D30F4"/>
    <w:rsid w:val="006D376A"/>
    <w:rsid w:val="006D3B7B"/>
    <w:rsid w:val="006D3EF3"/>
    <w:rsid w:val="006D4FC9"/>
    <w:rsid w:val="006D59C8"/>
    <w:rsid w:val="006D5D45"/>
    <w:rsid w:val="006D62AD"/>
    <w:rsid w:val="006D6801"/>
    <w:rsid w:val="006D6C3B"/>
    <w:rsid w:val="006D6CE0"/>
    <w:rsid w:val="006D6E4D"/>
    <w:rsid w:val="006D6EE6"/>
    <w:rsid w:val="006D728C"/>
    <w:rsid w:val="006D7E0E"/>
    <w:rsid w:val="006E05A9"/>
    <w:rsid w:val="006E098E"/>
    <w:rsid w:val="006E11E2"/>
    <w:rsid w:val="006E1993"/>
    <w:rsid w:val="006E19B9"/>
    <w:rsid w:val="006E1ECE"/>
    <w:rsid w:val="006E2D6B"/>
    <w:rsid w:val="006E2FC6"/>
    <w:rsid w:val="006E4692"/>
    <w:rsid w:val="006E4CB4"/>
    <w:rsid w:val="006E5D1D"/>
    <w:rsid w:val="006E63FA"/>
    <w:rsid w:val="006E669E"/>
    <w:rsid w:val="006E690A"/>
    <w:rsid w:val="006E6DFD"/>
    <w:rsid w:val="006E6E9B"/>
    <w:rsid w:val="006E733C"/>
    <w:rsid w:val="006E7BEF"/>
    <w:rsid w:val="006E7D86"/>
    <w:rsid w:val="006F0FA8"/>
    <w:rsid w:val="006F12AE"/>
    <w:rsid w:val="006F17CB"/>
    <w:rsid w:val="006F19FB"/>
    <w:rsid w:val="006F2080"/>
    <w:rsid w:val="006F27A0"/>
    <w:rsid w:val="006F2D72"/>
    <w:rsid w:val="006F3880"/>
    <w:rsid w:val="006F3FA7"/>
    <w:rsid w:val="006F4C37"/>
    <w:rsid w:val="006F587B"/>
    <w:rsid w:val="006F5E7B"/>
    <w:rsid w:val="006F71BA"/>
    <w:rsid w:val="006F73F4"/>
    <w:rsid w:val="006F77E5"/>
    <w:rsid w:val="006F7996"/>
    <w:rsid w:val="006F7B1A"/>
    <w:rsid w:val="007001DD"/>
    <w:rsid w:val="00700BA1"/>
    <w:rsid w:val="00700C3A"/>
    <w:rsid w:val="0070174F"/>
    <w:rsid w:val="0070193E"/>
    <w:rsid w:val="007019C6"/>
    <w:rsid w:val="007023C2"/>
    <w:rsid w:val="00703EA9"/>
    <w:rsid w:val="00704096"/>
    <w:rsid w:val="00704323"/>
    <w:rsid w:val="00704604"/>
    <w:rsid w:val="00704699"/>
    <w:rsid w:val="007049D6"/>
    <w:rsid w:val="00705182"/>
    <w:rsid w:val="007051A3"/>
    <w:rsid w:val="0070559D"/>
    <w:rsid w:val="00705BC1"/>
    <w:rsid w:val="00706252"/>
    <w:rsid w:val="00706BE2"/>
    <w:rsid w:val="00707218"/>
    <w:rsid w:val="0071097C"/>
    <w:rsid w:val="00710A79"/>
    <w:rsid w:val="0071101A"/>
    <w:rsid w:val="00711286"/>
    <w:rsid w:val="0071194E"/>
    <w:rsid w:val="0071282C"/>
    <w:rsid w:val="00712EE7"/>
    <w:rsid w:val="00713086"/>
    <w:rsid w:val="007130D4"/>
    <w:rsid w:val="0071342E"/>
    <w:rsid w:val="00713532"/>
    <w:rsid w:val="007135D5"/>
    <w:rsid w:val="00713775"/>
    <w:rsid w:val="007148FF"/>
    <w:rsid w:val="00715430"/>
    <w:rsid w:val="00715EEF"/>
    <w:rsid w:val="00715F0A"/>
    <w:rsid w:val="00717B3D"/>
    <w:rsid w:val="00717D86"/>
    <w:rsid w:val="00717E4F"/>
    <w:rsid w:val="00720261"/>
    <w:rsid w:val="007202DA"/>
    <w:rsid w:val="0072073B"/>
    <w:rsid w:val="00720757"/>
    <w:rsid w:val="007208D4"/>
    <w:rsid w:val="007209EF"/>
    <w:rsid w:val="0072179E"/>
    <w:rsid w:val="00721E50"/>
    <w:rsid w:val="0072211A"/>
    <w:rsid w:val="0072214A"/>
    <w:rsid w:val="00723869"/>
    <w:rsid w:val="00723941"/>
    <w:rsid w:val="0072395C"/>
    <w:rsid w:val="00724429"/>
    <w:rsid w:val="00724F0D"/>
    <w:rsid w:val="00725292"/>
    <w:rsid w:val="0072540F"/>
    <w:rsid w:val="00725537"/>
    <w:rsid w:val="007256E0"/>
    <w:rsid w:val="00725F28"/>
    <w:rsid w:val="00726038"/>
    <w:rsid w:val="00726B48"/>
    <w:rsid w:val="00726B4B"/>
    <w:rsid w:val="0072742A"/>
    <w:rsid w:val="007276F6"/>
    <w:rsid w:val="00727E17"/>
    <w:rsid w:val="00727F86"/>
    <w:rsid w:val="0073069F"/>
    <w:rsid w:val="00730720"/>
    <w:rsid w:val="007315FE"/>
    <w:rsid w:val="0073201C"/>
    <w:rsid w:val="0073210A"/>
    <w:rsid w:val="00732C27"/>
    <w:rsid w:val="007330E0"/>
    <w:rsid w:val="007339A3"/>
    <w:rsid w:val="00733D08"/>
    <w:rsid w:val="0073401C"/>
    <w:rsid w:val="00734027"/>
    <w:rsid w:val="00734727"/>
    <w:rsid w:val="00735048"/>
    <w:rsid w:val="007350E2"/>
    <w:rsid w:val="0073533B"/>
    <w:rsid w:val="00735352"/>
    <w:rsid w:val="007354E2"/>
    <w:rsid w:val="0073581E"/>
    <w:rsid w:val="00735D52"/>
    <w:rsid w:val="00736D45"/>
    <w:rsid w:val="007373C1"/>
    <w:rsid w:val="007376D4"/>
    <w:rsid w:val="00737837"/>
    <w:rsid w:val="0074034B"/>
    <w:rsid w:val="007405B0"/>
    <w:rsid w:val="00740F98"/>
    <w:rsid w:val="00741602"/>
    <w:rsid w:val="00741D14"/>
    <w:rsid w:val="0074214C"/>
    <w:rsid w:val="00742370"/>
    <w:rsid w:val="0074242C"/>
    <w:rsid w:val="007425ED"/>
    <w:rsid w:val="0074265D"/>
    <w:rsid w:val="00742799"/>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659"/>
    <w:rsid w:val="007472E5"/>
    <w:rsid w:val="007477AA"/>
    <w:rsid w:val="00747918"/>
    <w:rsid w:val="00747CE7"/>
    <w:rsid w:val="0075019D"/>
    <w:rsid w:val="00750575"/>
    <w:rsid w:val="00750F88"/>
    <w:rsid w:val="00751076"/>
    <w:rsid w:val="007519E6"/>
    <w:rsid w:val="00751BA6"/>
    <w:rsid w:val="00751C61"/>
    <w:rsid w:val="00752826"/>
    <w:rsid w:val="00752AF3"/>
    <w:rsid w:val="00752C1B"/>
    <w:rsid w:val="00753220"/>
    <w:rsid w:val="00753640"/>
    <w:rsid w:val="007547F9"/>
    <w:rsid w:val="007549BE"/>
    <w:rsid w:val="00754A6B"/>
    <w:rsid w:val="0075581A"/>
    <w:rsid w:val="00755ED2"/>
    <w:rsid w:val="0075618A"/>
    <w:rsid w:val="007563D1"/>
    <w:rsid w:val="007567EB"/>
    <w:rsid w:val="00756A17"/>
    <w:rsid w:val="00756A74"/>
    <w:rsid w:val="00756E67"/>
    <w:rsid w:val="0076017E"/>
    <w:rsid w:val="007614E6"/>
    <w:rsid w:val="00761577"/>
    <w:rsid w:val="007634B2"/>
    <w:rsid w:val="00764D6A"/>
    <w:rsid w:val="00765075"/>
    <w:rsid w:val="00765220"/>
    <w:rsid w:val="00765430"/>
    <w:rsid w:val="0076560F"/>
    <w:rsid w:val="00766115"/>
    <w:rsid w:val="00766781"/>
    <w:rsid w:val="00766EC6"/>
    <w:rsid w:val="00767A69"/>
    <w:rsid w:val="0077011A"/>
    <w:rsid w:val="007701E9"/>
    <w:rsid w:val="0077145C"/>
    <w:rsid w:val="00771651"/>
    <w:rsid w:val="0077185B"/>
    <w:rsid w:val="00771B7E"/>
    <w:rsid w:val="007720E8"/>
    <w:rsid w:val="0077243A"/>
    <w:rsid w:val="00772BAC"/>
    <w:rsid w:val="007730E3"/>
    <w:rsid w:val="00773949"/>
    <w:rsid w:val="00773B27"/>
    <w:rsid w:val="00773E30"/>
    <w:rsid w:val="0077407C"/>
    <w:rsid w:val="00774F7A"/>
    <w:rsid w:val="007751B7"/>
    <w:rsid w:val="00775EC5"/>
    <w:rsid w:val="00776159"/>
    <w:rsid w:val="007762E9"/>
    <w:rsid w:val="00776657"/>
    <w:rsid w:val="00776771"/>
    <w:rsid w:val="007769C3"/>
    <w:rsid w:val="00777F82"/>
    <w:rsid w:val="00780F40"/>
    <w:rsid w:val="0078154B"/>
    <w:rsid w:val="007816C0"/>
    <w:rsid w:val="00781AFC"/>
    <w:rsid w:val="00781D19"/>
    <w:rsid w:val="00781E0F"/>
    <w:rsid w:val="00781F69"/>
    <w:rsid w:val="00782FC7"/>
    <w:rsid w:val="0078377F"/>
    <w:rsid w:val="00783AC0"/>
    <w:rsid w:val="007847C1"/>
    <w:rsid w:val="00784947"/>
    <w:rsid w:val="00784DFB"/>
    <w:rsid w:val="007853CD"/>
    <w:rsid w:val="007855A8"/>
    <w:rsid w:val="00785C85"/>
    <w:rsid w:val="0078603E"/>
    <w:rsid w:val="007861F6"/>
    <w:rsid w:val="007865C9"/>
    <w:rsid w:val="0078671C"/>
    <w:rsid w:val="00786A64"/>
    <w:rsid w:val="0078732D"/>
    <w:rsid w:val="00787A5D"/>
    <w:rsid w:val="00787BE9"/>
    <w:rsid w:val="00787BEE"/>
    <w:rsid w:val="00790504"/>
    <w:rsid w:val="00790659"/>
    <w:rsid w:val="0079082A"/>
    <w:rsid w:val="00790A2A"/>
    <w:rsid w:val="00790CBD"/>
    <w:rsid w:val="0079116E"/>
    <w:rsid w:val="00791B10"/>
    <w:rsid w:val="00791CE9"/>
    <w:rsid w:val="00792476"/>
    <w:rsid w:val="0079311B"/>
    <w:rsid w:val="00793BD8"/>
    <w:rsid w:val="00793EFC"/>
    <w:rsid w:val="007943ED"/>
    <w:rsid w:val="00794E9D"/>
    <w:rsid w:val="0079533A"/>
    <w:rsid w:val="007955B3"/>
    <w:rsid w:val="00795617"/>
    <w:rsid w:val="0079578B"/>
    <w:rsid w:val="00795EE2"/>
    <w:rsid w:val="007968A6"/>
    <w:rsid w:val="00796BE8"/>
    <w:rsid w:val="00797248"/>
    <w:rsid w:val="00797823"/>
    <w:rsid w:val="00797A16"/>
    <w:rsid w:val="00797AB0"/>
    <w:rsid w:val="007A0D6A"/>
    <w:rsid w:val="007A1823"/>
    <w:rsid w:val="007A1DF5"/>
    <w:rsid w:val="007A2B61"/>
    <w:rsid w:val="007A2D1D"/>
    <w:rsid w:val="007A3017"/>
    <w:rsid w:val="007A3140"/>
    <w:rsid w:val="007A3225"/>
    <w:rsid w:val="007A330E"/>
    <w:rsid w:val="007A37B9"/>
    <w:rsid w:val="007A384E"/>
    <w:rsid w:val="007A394B"/>
    <w:rsid w:val="007A4B46"/>
    <w:rsid w:val="007A4CD2"/>
    <w:rsid w:val="007A518E"/>
    <w:rsid w:val="007A5313"/>
    <w:rsid w:val="007A53A5"/>
    <w:rsid w:val="007A54E5"/>
    <w:rsid w:val="007A588B"/>
    <w:rsid w:val="007A5DFB"/>
    <w:rsid w:val="007A64D2"/>
    <w:rsid w:val="007A6A6D"/>
    <w:rsid w:val="007A6D60"/>
    <w:rsid w:val="007A6F07"/>
    <w:rsid w:val="007A6F96"/>
    <w:rsid w:val="007A70D9"/>
    <w:rsid w:val="007A7CB2"/>
    <w:rsid w:val="007B057B"/>
    <w:rsid w:val="007B05BD"/>
    <w:rsid w:val="007B062D"/>
    <w:rsid w:val="007B1311"/>
    <w:rsid w:val="007B140A"/>
    <w:rsid w:val="007B1747"/>
    <w:rsid w:val="007B280B"/>
    <w:rsid w:val="007B3207"/>
    <w:rsid w:val="007B386B"/>
    <w:rsid w:val="007B39EC"/>
    <w:rsid w:val="007B4AC6"/>
    <w:rsid w:val="007B4AE6"/>
    <w:rsid w:val="007B4C7A"/>
    <w:rsid w:val="007B4E0C"/>
    <w:rsid w:val="007B5442"/>
    <w:rsid w:val="007B6733"/>
    <w:rsid w:val="007B762A"/>
    <w:rsid w:val="007B790A"/>
    <w:rsid w:val="007B7AFB"/>
    <w:rsid w:val="007B7C2A"/>
    <w:rsid w:val="007B7EF7"/>
    <w:rsid w:val="007C1D2D"/>
    <w:rsid w:val="007C233A"/>
    <w:rsid w:val="007C2D71"/>
    <w:rsid w:val="007C2DA2"/>
    <w:rsid w:val="007C30C3"/>
    <w:rsid w:val="007C30D1"/>
    <w:rsid w:val="007C3C23"/>
    <w:rsid w:val="007C4D2E"/>
    <w:rsid w:val="007C4DAB"/>
    <w:rsid w:val="007C4E7D"/>
    <w:rsid w:val="007C52F3"/>
    <w:rsid w:val="007C67F7"/>
    <w:rsid w:val="007C697F"/>
    <w:rsid w:val="007C6E6A"/>
    <w:rsid w:val="007C78F5"/>
    <w:rsid w:val="007D003D"/>
    <w:rsid w:val="007D074D"/>
    <w:rsid w:val="007D0F66"/>
    <w:rsid w:val="007D11F3"/>
    <w:rsid w:val="007D1323"/>
    <w:rsid w:val="007D166E"/>
    <w:rsid w:val="007D169B"/>
    <w:rsid w:val="007D196C"/>
    <w:rsid w:val="007D1991"/>
    <w:rsid w:val="007D2363"/>
    <w:rsid w:val="007D248B"/>
    <w:rsid w:val="007D281D"/>
    <w:rsid w:val="007D2B17"/>
    <w:rsid w:val="007D2D9C"/>
    <w:rsid w:val="007D2E3C"/>
    <w:rsid w:val="007D2E5F"/>
    <w:rsid w:val="007D2E77"/>
    <w:rsid w:val="007D3CA0"/>
    <w:rsid w:val="007D431B"/>
    <w:rsid w:val="007D4456"/>
    <w:rsid w:val="007D4F51"/>
    <w:rsid w:val="007D5570"/>
    <w:rsid w:val="007D5778"/>
    <w:rsid w:val="007D586A"/>
    <w:rsid w:val="007D6166"/>
    <w:rsid w:val="007D6209"/>
    <w:rsid w:val="007D67AB"/>
    <w:rsid w:val="007D7073"/>
    <w:rsid w:val="007D76F3"/>
    <w:rsid w:val="007D7CE4"/>
    <w:rsid w:val="007E0FC5"/>
    <w:rsid w:val="007E0FE0"/>
    <w:rsid w:val="007E1236"/>
    <w:rsid w:val="007E1559"/>
    <w:rsid w:val="007E1A90"/>
    <w:rsid w:val="007E1EA8"/>
    <w:rsid w:val="007E2402"/>
    <w:rsid w:val="007E240C"/>
    <w:rsid w:val="007E2819"/>
    <w:rsid w:val="007E2861"/>
    <w:rsid w:val="007E290B"/>
    <w:rsid w:val="007E3041"/>
    <w:rsid w:val="007E354E"/>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C56"/>
    <w:rsid w:val="007E7310"/>
    <w:rsid w:val="007E7476"/>
    <w:rsid w:val="007E74B3"/>
    <w:rsid w:val="007E775B"/>
    <w:rsid w:val="007E7DE0"/>
    <w:rsid w:val="007F1073"/>
    <w:rsid w:val="007F144E"/>
    <w:rsid w:val="007F1EC3"/>
    <w:rsid w:val="007F1F1F"/>
    <w:rsid w:val="007F2459"/>
    <w:rsid w:val="007F33E7"/>
    <w:rsid w:val="007F3741"/>
    <w:rsid w:val="007F3747"/>
    <w:rsid w:val="007F3CF5"/>
    <w:rsid w:val="007F43A6"/>
    <w:rsid w:val="007F5497"/>
    <w:rsid w:val="007F585F"/>
    <w:rsid w:val="007F5D42"/>
    <w:rsid w:val="007F6213"/>
    <w:rsid w:val="007F7914"/>
    <w:rsid w:val="008001DD"/>
    <w:rsid w:val="008002CF"/>
    <w:rsid w:val="00800409"/>
    <w:rsid w:val="00800EC8"/>
    <w:rsid w:val="008010EB"/>
    <w:rsid w:val="008012E7"/>
    <w:rsid w:val="008014C2"/>
    <w:rsid w:val="008024CC"/>
    <w:rsid w:val="008024F9"/>
    <w:rsid w:val="00802A21"/>
    <w:rsid w:val="00802AC2"/>
    <w:rsid w:val="00803377"/>
    <w:rsid w:val="00803DE1"/>
    <w:rsid w:val="00803E81"/>
    <w:rsid w:val="00803F9C"/>
    <w:rsid w:val="0080431A"/>
    <w:rsid w:val="008045F3"/>
    <w:rsid w:val="00805A57"/>
    <w:rsid w:val="00805BDF"/>
    <w:rsid w:val="0080625B"/>
    <w:rsid w:val="008062DD"/>
    <w:rsid w:val="00806435"/>
    <w:rsid w:val="00806631"/>
    <w:rsid w:val="0080682A"/>
    <w:rsid w:val="00806B9C"/>
    <w:rsid w:val="00807ED0"/>
    <w:rsid w:val="00807ED8"/>
    <w:rsid w:val="008102CC"/>
    <w:rsid w:val="008109C1"/>
    <w:rsid w:val="00810B9E"/>
    <w:rsid w:val="008123D5"/>
    <w:rsid w:val="0081302A"/>
    <w:rsid w:val="008138A1"/>
    <w:rsid w:val="00813E8B"/>
    <w:rsid w:val="008140A7"/>
    <w:rsid w:val="00814179"/>
    <w:rsid w:val="00814238"/>
    <w:rsid w:val="00814359"/>
    <w:rsid w:val="0081445B"/>
    <w:rsid w:val="008144DE"/>
    <w:rsid w:val="0081499C"/>
    <w:rsid w:val="00816160"/>
    <w:rsid w:val="008164C3"/>
    <w:rsid w:val="0081655B"/>
    <w:rsid w:val="00817E59"/>
    <w:rsid w:val="00817FA4"/>
    <w:rsid w:val="0082158D"/>
    <w:rsid w:val="00822265"/>
    <w:rsid w:val="00822725"/>
    <w:rsid w:val="00822901"/>
    <w:rsid w:val="00822F10"/>
    <w:rsid w:val="008237FD"/>
    <w:rsid w:val="0082387B"/>
    <w:rsid w:val="008238AD"/>
    <w:rsid w:val="00824300"/>
    <w:rsid w:val="00824502"/>
    <w:rsid w:val="00825009"/>
    <w:rsid w:val="0082528C"/>
    <w:rsid w:val="008253CA"/>
    <w:rsid w:val="0082541A"/>
    <w:rsid w:val="00825524"/>
    <w:rsid w:val="0082559B"/>
    <w:rsid w:val="008258FF"/>
    <w:rsid w:val="008262B9"/>
    <w:rsid w:val="0082642C"/>
    <w:rsid w:val="008274BF"/>
    <w:rsid w:val="00827672"/>
    <w:rsid w:val="00827B44"/>
    <w:rsid w:val="008301F6"/>
    <w:rsid w:val="00831278"/>
    <w:rsid w:val="008314A2"/>
    <w:rsid w:val="008318C6"/>
    <w:rsid w:val="00831E18"/>
    <w:rsid w:val="00832B73"/>
    <w:rsid w:val="008330EA"/>
    <w:rsid w:val="008331FD"/>
    <w:rsid w:val="008339FA"/>
    <w:rsid w:val="00833A77"/>
    <w:rsid w:val="00833F45"/>
    <w:rsid w:val="008344A2"/>
    <w:rsid w:val="0083491A"/>
    <w:rsid w:val="00834B89"/>
    <w:rsid w:val="00834BEE"/>
    <w:rsid w:val="00835066"/>
    <w:rsid w:val="0083535F"/>
    <w:rsid w:val="0083555A"/>
    <w:rsid w:val="008356E6"/>
    <w:rsid w:val="00835D08"/>
    <w:rsid w:val="008361F4"/>
    <w:rsid w:val="00836301"/>
    <w:rsid w:val="008364BB"/>
    <w:rsid w:val="00837502"/>
    <w:rsid w:val="00837D34"/>
    <w:rsid w:val="00840E6F"/>
    <w:rsid w:val="008417AB"/>
    <w:rsid w:val="00841DF0"/>
    <w:rsid w:val="0084240B"/>
    <w:rsid w:val="008425F1"/>
    <w:rsid w:val="00842CCA"/>
    <w:rsid w:val="00843A48"/>
    <w:rsid w:val="00843E3C"/>
    <w:rsid w:val="0084414A"/>
    <w:rsid w:val="008446B0"/>
    <w:rsid w:val="008446CA"/>
    <w:rsid w:val="00844BC0"/>
    <w:rsid w:val="00844DBF"/>
    <w:rsid w:val="00845077"/>
    <w:rsid w:val="008451C1"/>
    <w:rsid w:val="0084569B"/>
    <w:rsid w:val="008457DB"/>
    <w:rsid w:val="00845CC9"/>
    <w:rsid w:val="00845D23"/>
    <w:rsid w:val="00845F80"/>
    <w:rsid w:val="0084611B"/>
    <w:rsid w:val="00846693"/>
    <w:rsid w:val="00846C56"/>
    <w:rsid w:val="008470AC"/>
    <w:rsid w:val="008472D3"/>
    <w:rsid w:val="00850148"/>
    <w:rsid w:val="00850AA9"/>
    <w:rsid w:val="00850E50"/>
    <w:rsid w:val="00851073"/>
    <w:rsid w:val="00851739"/>
    <w:rsid w:val="0085186C"/>
    <w:rsid w:val="0085269A"/>
    <w:rsid w:val="00853065"/>
    <w:rsid w:val="00853202"/>
    <w:rsid w:val="00853CF0"/>
    <w:rsid w:val="00853D75"/>
    <w:rsid w:val="00854ED8"/>
    <w:rsid w:val="008552B6"/>
    <w:rsid w:val="00855DE1"/>
    <w:rsid w:val="0085662D"/>
    <w:rsid w:val="0085692A"/>
    <w:rsid w:val="00856A1C"/>
    <w:rsid w:val="00856B00"/>
    <w:rsid w:val="00856DE8"/>
    <w:rsid w:val="00857277"/>
    <w:rsid w:val="008601A7"/>
    <w:rsid w:val="00860625"/>
    <w:rsid w:val="00860646"/>
    <w:rsid w:val="0086065F"/>
    <w:rsid w:val="008608D4"/>
    <w:rsid w:val="00860F2D"/>
    <w:rsid w:val="00860FDF"/>
    <w:rsid w:val="00861061"/>
    <w:rsid w:val="00861573"/>
    <w:rsid w:val="00861961"/>
    <w:rsid w:val="00861B01"/>
    <w:rsid w:val="00861B92"/>
    <w:rsid w:val="00862106"/>
    <w:rsid w:val="00862FD3"/>
    <w:rsid w:val="00863301"/>
    <w:rsid w:val="008633DC"/>
    <w:rsid w:val="008645FE"/>
    <w:rsid w:val="008646FA"/>
    <w:rsid w:val="00864CE8"/>
    <w:rsid w:val="00865E31"/>
    <w:rsid w:val="00866197"/>
    <w:rsid w:val="00866345"/>
    <w:rsid w:val="00866354"/>
    <w:rsid w:val="00866B6B"/>
    <w:rsid w:val="00867736"/>
    <w:rsid w:val="008678D7"/>
    <w:rsid w:val="00867A28"/>
    <w:rsid w:val="00867FFC"/>
    <w:rsid w:val="00870044"/>
    <w:rsid w:val="0087083D"/>
    <w:rsid w:val="00870B93"/>
    <w:rsid w:val="00870D3B"/>
    <w:rsid w:val="008718CD"/>
    <w:rsid w:val="0087219B"/>
    <w:rsid w:val="00872219"/>
    <w:rsid w:val="008734CF"/>
    <w:rsid w:val="00873F6D"/>
    <w:rsid w:val="008742A6"/>
    <w:rsid w:val="008749E8"/>
    <w:rsid w:val="00874CC0"/>
    <w:rsid w:val="0087575B"/>
    <w:rsid w:val="00875814"/>
    <w:rsid w:val="00875F62"/>
    <w:rsid w:val="00876518"/>
    <w:rsid w:val="00876A79"/>
    <w:rsid w:val="0087712F"/>
    <w:rsid w:val="00880717"/>
    <w:rsid w:val="008818E7"/>
    <w:rsid w:val="00882A98"/>
    <w:rsid w:val="00882B82"/>
    <w:rsid w:val="008831FB"/>
    <w:rsid w:val="00884682"/>
    <w:rsid w:val="008848F8"/>
    <w:rsid w:val="00884971"/>
    <w:rsid w:val="00885751"/>
    <w:rsid w:val="008859CE"/>
    <w:rsid w:val="008869E5"/>
    <w:rsid w:val="00886B57"/>
    <w:rsid w:val="00886C01"/>
    <w:rsid w:val="0088729E"/>
    <w:rsid w:val="008875DB"/>
    <w:rsid w:val="008879D5"/>
    <w:rsid w:val="00887F9E"/>
    <w:rsid w:val="008904D1"/>
    <w:rsid w:val="008907C2"/>
    <w:rsid w:val="0089105B"/>
    <w:rsid w:val="008912FC"/>
    <w:rsid w:val="00891620"/>
    <w:rsid w:val="00891B7A"/>
    <w:rsid w:val="00892A47"/>
    <w:rsid w:val="008935D8"/>
    <w:rsid w:val="00893920"/>
    <w:rsid w:val="0089399E"/>
    <w:rsid w:val="00893E6D"/>
    <w:rsid w:val="00894078"/>
    <w:rsid w:val="00894D08"/>
    <w:rsid w:val="00894E31"/>
    <w:rsid w:val="00894FFE"/>
    <w:rsid w:val="008954AE"/>
    <w:rsid w:val="00895584"/>
    <w:rsid w:val="008958CB"/>
    <w:rsid w:val="00895D7D"/>
    <w:rsid w:val="0089635B"/>
    <w:rsid w:val="00897702"/>
    <w:rsid w:val="00897F21"/>
    <w:rsid w:val="008A0796"/>
    <w:rsid w:val="008A080F"/>
    <w:rsid w:val="008A13AA"/>
    <w:rsid w:val="008A1493"/>
    <w:rsid w:val="008A18AE"/>
    <w:rsid w:val="008A18DC"/>
    <w:rsid w:val="008A19FB"/>
    <w:rsid w:val="008A2478"/>
    <w:rsid w:val="008A24C1"/>
    <w:rsid w:val="008A292D"/>
    <w:rsid w:val="008A31BB"/>
    <w:rsid w:val="008A3974"/>
    <w:rsid w:val="008A4642"/>
    <w:rsid w:val="008A52AB"/>
    <w:rsid w:val="008A5925"/>
    <w:rsid w:val="008A5F1F"/>
    <w:rsid w:val="008A6180"/>
    <w:rsid w:val="008A6774"/>
    <w:rsid w:val="008A704D"/>
    <w:rsid w:val="008A7052"/>
    <w:rsid w:val="008A71FB"/>
    <w:rsid w:val="008A750C"/>
    <w:rsid w:val="008A75EA"/>
    <w:rsid w:val="008B0075"/>
    <w:rsid w:val="008B0EFF"/>
    <w:rsid w:val="008B1082"/>
    <w:rsid w:val="008B1462"/>
    <w:rsid w:val="008B1ADC"/>
    <w:rsid w:val="008B2645"/>
    <w:rsid w:val="008B27B5"/>
    <w:rsid w:val="008B2A2F"/>
    <w:rsid w:val="008B2CD2"/>
    <w:rsid w:val="008B2DB2"/>
    <w:rsid w:val="008B36FF"/>
    <w:rsid w:val="008B4688"/>
    <w:rsid w:val="008B5F1E"/>
    <w:rsid w:val="008B64EE"/>
    <w:rsid w:val="008B67F8"/>
    <w:rsid w:val="008B698E"/>
    <w:rsid w:val="008B6A83"/>
    <w:rsid w:val="008B72A5"/>
    <w:rsid w:val="008B7335"/>
    <w:rsid w:val="008B7EE2"/>
    <w:rsid w:val="008C00B6"/>
    <w:rsid w:val="008C0D61"/>
    <w:rsid w:val="008C119D"/>
    <w:rsid w:val="008C147C"/>
    <w:rsid w:val="008C16F5"/>
    <w:rsid w:val="008C1919"/>
    <w:rsid w:val="008C1941"/>
    <w:rsid w:val="008C1C54"/>
    <w:rsid w:val="008C1EBE"/>
    <w:rsid w:val="008C2689"/>
    <w:rsid w:val="008C29C0"/>
    <w:rsid w:val="008C32FB"/>
    <w:rsid w:val="008C3CC6"/>
    <w:rsid w:val="008C4C08"/>
    <w:rsid w:val="008C56BC"/>
    <w:rsid w:val="008C5D9E"/>
    <w:rsid w:val="008C5F72"/>
    <w:rsid w:val="008C71EB"/>
    <w:rsid w:val="008D02B7"/>
    <w:rsid w:val="008D050F"/>
    <w:rsid w:val="008D10E9"/>
    <w:rsid w:val="008D1348"/>
    <w:rsid w:val="008D13E0"/>
    <w:rsid w:val="008D2202"/>
    <w:rsid w:val="008D2459"/>
    <w:rsid w:val="008D24A6"/>
    <w:rsid w:val="008D2BE1"/>
    <w:rsid w:val="008D2EB1"/>
    <w:rsid w:val="008D2F74"/>
    <w:rsid w:val="008D3092"/>
    <w:rsid w:val="008D30F5"/>
    <w:rsid w:val="008D3536"/>
    <w:rsid w:val="008D36B3"/>
    <w:rsid w:val="008D3A0E"/>
    <w:rsid w:val="008D3EF8"/>
    <w:rsid w:val="008D4DB1"/>
    <w:rsid w:val="008D5D82"/>
    <w:rsid w:val="008D5EAA"/>
    <w:rsid w:val="008D7AA8"/>
    <w:rsid w:val="008D7F22"/>
    <w:rsid w:val="008E0926"/>
    <w:rsid w:val="008E1063"/>
    <w:rsid w:val="008E1544"/>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21B"/>
    <w:rsid w:val="008E4457"/>
    <w:rsid w:val="008E5116"/>
    <w:rsid w:val="008E56E2"/>
    <w:rsid w:val="008E5EB5"/>
    <w:rsid w:val="008E5F22"/>
    <w:rsid w:val="008E6310"/>
    <w:rsid w:val="008E6566"/>
    <w:rsid w:val="008E6999"/>
    <w:rsid w:val="008E70A2"/>
    <w:rsid w:val="008E7DA0"/>
    <w:rsid w:val="008E7E5C"/>
    <w:rsid w:val="008F0187"/>
    <w:rsid w:val="008F035D"/>
    <w:rsid w:val="008F05AA"/>
    <w:rsid w:val="008F09C7"/>
    <w:rsid w:val="008F0CA7"/>
    <w:rsid w:val="008F0F23"/>
    <w:rsid w:val="008F12F3"/>
    <w:rsid w:val="008F1433"/>
    <w:rsid w:val="008F15A5"/>
    <w:rsid w:val="008F262A"/>
    <w:rsid w:val="008F27F6"/>
    <w:rsid w:val="008F2FD4"/>
    <w:rsid w:val="008F3409"/>
    <w:rsid w:val="008F3A42"/>
    <w:rsid w:val="008F3DFB"/>
    <w:rsid w:val="008F4515"/>
    <w:rsid w:val="008F46CE"/>
    <w:rsid w:val="008F50F2"/>
    <w:rsid w:val="008F5A2A"/>
    <w:rsid w:val="008F5C32"/>
    <w:rsid w:val="008F606F"/>
    <w:rsid w:val="008F68C5"/>
    <w:rsid w:val="008F69B4"/>
    <w:rsid w:val="008F6DF0"/>
    <w:rsid w:val="008F71E0"/>
    <w:rsid w:val="008F73AF"/>
    <w:rsid w:val="008F7BEA"/>
    <w:rsid w:val="009000B9"/>
    <w:rsid w:val="0090022D"/>
    <w:rsid w:val="009008BF"/>
    <w:rsid w:val="00901581"/>
    <w:rsid w:val="00901D4D"/>
    <w:rsid w:val="00901ED4"/>
    <w:rsid w:val="00901FFA"/>
    <w:rsid w:val="009020BE"/>
    <w:rsid w:val="009021F5"/>
    <w:rsid w:val="00902438"/>
    <w:rsid w:val="0090261D"/>
    <w:rsid w:val="0090286A"/>
    <w:rsid w:val="00902A5E"/>
    <w:rsid w:val="009040D9"/>
    <w:rsid w:val="00904515"/>
    <w:rsid w:val="00904C9F"/>
    <w:rsid w:val="00905223"/>
    <w:rsid w:val="009059B6"/>
    <w:rsid w:val="0090648E"/>
    <w:rsid w:val="009068B6"/>
    <w:rsid w:val="009069B3"/>
    <w:rsid w:val="00907738"/>
    <w:rsid w:val="00907D72"/>
    <w:rsid w:val="00910A5B"/>
    <w:rsid w:val="00910E29"/>
    <w:rsid w:val="00911A4E"/>
    <w:rsid w:val="00912323"/>
    <w:rsid w:val="00912CCD"/>
    <w:rsid w:val="00912CF9"/>
    <w:rsid w:val="00912FAC"/>
    <w:rsid w:val="00913378"/>
    <w:rsid w:val="00913E5D"/>
    <w:rsid w:val="00913E8A"/>
    <w:rsid w:val="00913F4F"/>
    <w:rsid w:val="00914329"/>
    <w:rsid w:val="0091436C"/>
    <w:rsid w:val="00914752"/>
    <w:rsid w:val="009148AF"/>
    <w:rsid w:val="00914903"/>
    <w:rsid w:val="00914A9B"/>
    <w:rsid w:val="0091519A"/>
    <w:rsid w:val="00915E30"/>
    <w:rsid w:val="009162B0"/>
    <w:rsid w:val="00916905"/>
    <w:rsid w:val="00916950"/>
    <w:rsid w:val="009169A1"/>
    <w:rsid w:val="00916D3A"/>
    <w:rsid w:val="00917187"/>
    <w:rsid w:val="00917531"/>
    <w:rsid w:val="00917C53"/>
    <w:rsid w:val="0092031A"/>
    <w:rsid w:val="0092043D"/>
    <w:rsid w:val="0092056E"/>
    <w:rsid w:val="00920A70"/>
    <w:rsid w:val="009218D5"/>
    <w:rsid w:val="00922300"/>
    <w:rsid w:val="00923110"/>
    <w:rsid w:val="0092312D"/>
    <w:rsid w:val="009235B8"/>
    <w:rsid w:val="009244E8"/>
    <w:rsid w:val="0092455A"/>
    <w:rsid w:val="00924A66"/>
    <w:rsid w:val="0092572D"/>
    <w:rsid w:val="00925AEC"/>
    <w:rsid w:val="009264BC"/>
    <w:rsid w:val="009265C9"/>
    <w:rsid w:val="0092692C"/>
    <w:rsid w:val="0092709C"/>
    <w:rsid w:val="00927241"/>
    <w:rsid w:val="0092738A"/>
    <w:rsid w:val="0092755F"/>
    <w:rsid w:val="009278DE"/>
    <w:rsid w:val="00927FF0"/>
    <w:rsid w:val="00930035"/>
    <w:rsid w:val="009300B7"/>
    <w:rsid w:val="00930C54"/>
    <w:rsid w:val="0093107A"/>
    <w:rsid w:val="0093187D"/>
    <w:rsid w:val="00931F23"/>
    <w:rsid w:val="00932218"/>
    <w:rsid w:val="00932FFF"/>
    <w:rsid w:val="00933444"/>
    <w:rsid w:val="00933908"/>
    <w:rsid w:val="00934675"/>
    <w:rsid w:val="00936624"/>
    <w:rsid w:val="009370CF"/>
    <w:rsid w:val="009374D5"/>
    <w:rsid w:val="00937792"/>
    <w:rsid w:val="00937809"/>
    <w:rsid w:val="009378D7"/>
    <w:rsid w:val="00937D9A"/>
    <w:rsid w:val="00937F14"/>
    <w:rsid w:val="009403AB"/>
    <w:rsid w:val="009411E7"/>
    <w:rsid w:val="00941201"/>
    <w:rsid w:val="00941337"/>
    <w:rsid w:val="00941C55"/>
    <w:rsid w:val="009424ED"/>
    <w:rsid w:val="009425E0"/>
    <w:rsid w:val="00942BBD"/>
    <w:rsid w:val="00942C76"/>
    <w:rsid w:val="009431AD"/>
    <w:rsid w:val="00943486"/>
    <w:rsid w:val="00943990"/>
    <w:rsid w:val="00943A4B"/>
    <w:rsid w:val="00943E78"/>
    <w:rsid w:val="00945838"/>
    <w:rsid w:val="009458BA"/>
    <w:rsid w:val="00945B2C"/>
    <w:rsid w:val="00946A62"/>
    <w:rsid w:val="00946B67"/>
    <w:rsid w:val="0094702F"/>
    <w:rsid w:val="00947442"/>
    <w:rsid w:val="00947A2D"/>
    <w:rsid w:val="00947CB8"/>
    <w:rsid w:val="00947EC2"/>
    <w:rsid w:val="00947FA1"/>
    <w:rsid w:val="009509EC"/>
    <w:rsid w:val="00950C54"/>
    <w:rsid w:val="00950DA8"/>
    <w:rsid w:val="0095151B"/>
    <w:rsid w:val="00951592"/>
    <w:rsid w:val="009523EB"/>
    <w:rsid w:val="0095252F"/>
    <w:rsid w:val="0095275B"/>
    <w:rsid w:val="00952BB3"/>
    <w:rsid w:val="00953D8F"/>
    <w:rsid w:val="00953EB2"/>
    <w:rsid w:val="00954010"/>
    <w:rsid w:val="009541C8"/>
    <w:rsid w:val="009542F1"/>
    <w:rsid w:val="009545D9"/>
    <w:rsid w:val="00954786"/>
    <w:rsid w:val="00954854"/>
    <w:rsid w:val="00954FB0"/>
    <w:rsid w:val="00955270"/>
    <w:rsid w:val="009555D9"/>
    <w:rsid w:val="00956F0F"/>
    <w:rsid w:val="00957FB9"/>
    <w:rsid w:val="00960197"/>
    <w:rsid w:val="00960B46"/>
    <w:rsid w:val="00960CBC"/>
    <w:rsid w:val="0096111E"/>
    <w:rsid w:val="0096126F"/>
    <w:rsid w:val="0096137B"/>
    <w:rsid w:val="00961409"/>
    <w:rsid w:val="0096153C"/>
    <w:rsid w:val="009619EB"/>
    <w:rsid w:val="009621A3"/>
    <w:rsid w:val="0096235B"/>
    <w:rsid w:val="00962461"/>
    <w:rsid w:val="00962AF6"/>
    <w:rsid w:val="009634C5"/>
    <w:rsid w:val="0096364B"/>
    <w:rsid w:val="00963677"/>
    <w:rsid w:val="00963B01"/>
    <w:rsid w:val="0096401F"/>
    <w:rsid w:val="00964139"/>
    <w:rsid w:val="009641E7"/>
    <w:rsid w:val="009649ED"/>
    <w:rsid w:val="00965AE3"/>
    <w:rsid w:val="00966B34"/>
    <w:rsid w:val="00967278"/>
    <w:rsid w:val="00967C58"/>
    <w:rsid w:val="00970002"/>
    <w:rsid w:val="00970477"/>
    <w:rsid w:val="009706BF"/>
    <w:rsid w:val="00970802"/>
    <w:rsid w:val="0097180A"/>
    <w:rsid w:val="009722DF"/>
    <w:rsid w:val="0097247E"/>
    <w:rsid w:val="009726AF"/>
    <w:rsid w:val="0097270C"/>
    <w:rsid w:val="00972AAF"/>
    <w:rsid w:val="00972FAD"/>
    <w:rsid w:val="009733A2"/>
    <w:rsid w:val="0097372D"/>
    <w:rsid w:val="00975997"/>
    <w:rsid w:val="00975E73"/>
    <w:rsid w:val="00976A41"/>
    <w:rsid w:val="00977D90"/>
    <w:rsid w:val="00980E85"/>
    <w:rsid w:val="00981467"/>
    <w:rsid w:val="009821BB"/>
    <w:rsid w:val="0098247B"/>
    <w:rsid w:val="00982685"/>
    <w:rsid w:val="00982B4D"/>
    <w:rsid w:val="00982CA4"/>
    <w:rsid w:val="009838AB"/>
    <w:rsid w:val="00985B27"/>
    <w:rsid w:val="009862AF"/>
    <w:rsid w:val="0098673D"/>
    <w:rsid w:val="00986BE9"/>
    <w:rsid w:val="00986D0F"/>
    <w:rsid w:val="00987084"/>
    <w:rsid w:val="00987CB1"/>
    <w:rsid w:val="00987CC5"/>
    <w:rsid w:val="00987F6A"/>
    <w:rsid w:val="00990649"/>
    <w:rsid w:val="0099064C"/>
    <w:rsid w:val="00991817"/>
    <w:rsid w:val="00991B0E"/>
    <w:rsid w:val="00992674"/>
    <w:rsid w:val="00992D85"/>
    <w:rsid w:val="00992E85"/>
    <w:rsid w:val="0099303F"/>
    <w:rsid w:val="0099359F"/>
    <w:rsid w:val="00993DE4"/>
    <w:rsid w:val="009946F1"/>
    <w:rsid w:val="00995049"/>
    <w:rsid w:val="00995395"/>
    <w:rsid w:val="00995CC6"/>
    <w:rsid w:val="00996113"/>
    <w:rsid w:val="009961EC"/>
    <w:rsid w:val="009962F3"/>
    <w:rsid w:val="00996FFA"/>
    <w:rsid w:val="00997635"/>
    <w:rsid w:val="009A0183"/>
    <w:rsid w:val="009A03F0"/>
    <w:rsid w:val="009A107A"/>
    <w:rsid w:val="009A1B97"/>
    <w:rsid w:val="009A1C08"/>
    <w:rsid w:val="009A1F0F"/>
    <w:rsid w:val="009A2050"/>
    <w:rsid w:val="009A23F9"/>
    <w:rsid w:val="009A249F"/>
    <w:rsid w:val="009A283E"/>
    <w:rsid w:val="009A2FAF"/>
    <w:rsid w:val="009A3109"/>
    <w:rsid w:val="009A329D"/>
    <w:rsid w:val="009A339B"/>
    <w:rsid w:val="009A3CAE"/>
    <w:rsid w:val="009A422A"/>
    <w:rsid w:val="009A42D9"/>
    <w:rsid w:val="009A42EF"/>
    <w:rsid w:val="009A4CB7"/>
    <w:rsid w:val="009A4F1E"/>
    <w:rsid w:val="009A504C"/>
    <w:rsid w:val="009A633A"/>
    <w:rsid w:val="009A726C"/>
    <w:rsid w:val="009A7BB1"/>
    <w:rsid w:val="009A7E72"/>
    <w:rsid w:val="009A7FBA"/>
    <w:rsid w:val="009B089C"/>
    <w:rsid w:val="009B12C4"/>
    <w:rsid w:val="009B19F2"/>
    <w:rsid w:val="009B2A80"/>
    <w:rsid w:val="009B2AC6"/>
    <w:rsid w:val="009B2B0F"/>
    <w:rsid w:val="009B2C19"/>
    <w:rsid w:val="009B3E34"/>
    <w:rsid w:val="009B430E"/>
    <w:rsid w:val="009B4539"/>
    <w:rsid w:val="009B48F7"/>
    <w:rsid w:val="009B4A75"/>
    <w:rsid w:val="009B4ECC"/>
    <w:rsid w:val="009B52AA"/>
    <w:rsid w:val="009B53CC"/>
    <w:rsid w:val="009B5CC3"/>
    <w:rsid w:val="009B60E6"/>
    <w:rsid w:val="009B745E"/>
    <w:rsid w:val="009B7F18"/>
    <w:rsid w:val="009C02BD"/>
    <w:rsid w:val="009C0473"/>
    <w:rsid w:val="009C0744"/>
    <w:rsid w:val="009C0CBB"/>
    <w:rsid w:val="009C1D45"/>
    <w:rsid w:val="009C246F"/>
    <w:rsid w:val="009C2A3F"/>
    <w:rsid w:val="009C31A2"/>
    <w:rsid w:val="009C3AAA"/>
    <w:rsid w:val="009C41FA"/>
    <w:rsid w:val="009C4A30"/>
    <w:rsid w:val="009C4B52"/>
    <w:rsid w:val="009C5431"/>
    <w:rsid w:val="009C5837"/>
    <w:rsid w:val="009C592B"/>
    <w:rsid w:val="009C598C"/>
    <w:rsid w:val="009C5AAC"/>
    <w:rsid w:val="009C5AFA"/>
    <w:rsid w:val="009C6426"/>
    <w:rsid w:val="009C72AC"/>
    <w:rsid w:val="009C73A5"/>
    <w:rsid w:val="009C7688"/>
    <w:rsid w:val="009C7F08"/>
    <w:rsid w:val="009D00B9"/>
    <w:rsid w:val="009D0E61"/>
    <w:rsid w:val="009D0F9B"/>
    <w:rsid w:val="009D1218"/>
    <w:rsid w:val="009D1C3A"/>
    <w:rsid w:val="009D282F"/>
    <w:rsid w:val="009D2CE3"/>
    <w:rsid w:val="009D306B"/>
    <w:rsid w:val="009D372A"/>
    <w:rsid w:val="009D420E"/>
    <w:rsid w:val="009D46CE"/>
    <w:rsid w:val="009D51F6"/>
    <w:rsid w:val="009D554A"/>
    <w:rsid w:val="009D602D"/>
    <w:rsid w:val="009D61C2"/>
    <w:rsid w:val="009D63F9"/>
    <w:rsid w:val="009D753D"/>
    <w:rsid w:val="009D78AF"/>
    <w:rsid w:val="009D7C74"/>
    <w:rsid w:val="009D7F61"/>
    <w:rsid w:val="009E0011"/>
    <w:rsid w:val="009E0541"/>
    <w:rsid w:val="009E1003"/>
    <w:rsid w:val="009E1461"/>
    <w:rsid w:val="009E1669"/>
    <w:rsid w:val="009E1AC0"/>
    <w:rsid w:val="009E1C60"/>
    <w:rsid w:val="009E1F5F"/>
    <w:rsid w:val="009E227C"/>
    <w:rsid w:val="009E26C1"/>
    <w:rsid w:val="009E2B36"/>
    <w:rsid w:val="009E3018"/>
    <w:rsid w:val="009E301E"/>
    <w:rsid w:val="009E34D6"/>
    <w:rsid w:val="009E41D7"/>
    <w:rsid w:val="009E45B7"/>
    <w:rsid w:val="009E4B65"/>
    <w:rsid w:val="009E4E14"/>
    <w:rsid w:val="009E4E56"/>
    <w:rsid w:val="009E5309"/>
    <w:rsid w:val="009E5AB7"/>
    <w:rsid w:val="009E5D8C"/>
    <w:rsid w:val="009E6E2B"/>
    <w:rsid w:val="009E6EFA"/>
    <w:rsid w:val="009E6FD7"/>
    <w:rsid w:val="009E7CB2"/>
    <w:rsid w:val="009F06AB"/>
    <w:rsid w:val="009F0AB6"/>
    <w:rsid w:val="009F13F9"/>
    <w:rsid w:val="009F20DE"/>
    <w:rsid w:val="009F2211"/>
    <w:rsid w:val="009F29BA"/>
    <w:rsid w:val="009F2C48"/>
    <w:rsid w:val="009F2DDD"/>
    <w:rsid w:val="009F32D9"/>
    <w:rsid w:val="009F3F0C"/>
    <w:rsid w:val="009F4153"/>
    <w:rsid w:val="009F466F"/>
    <w:rsid w:val="009F4CFB"/>
    <w:rsid w:val="009F5DA3"/>
    <w:rsid w:val="009F5EE7"/>
    <w:rsid w:val="009F5F43"/>
    <w:rsid w:val="009F61EB"/>
    <w:rsid w:val="009F6840"/>
    <w:rsid w:val="009F68BF"/>
    <w:rsid w:val="009F70AE"/>
    <w:rsid w:val="00A00406"/>
    <w:rsid w:val="00A00604"/>
    <w:rsid w:val="00A00738"/>
    <w:rsid w:val="00A007E2"/>
    <w:rsid w:val="00A009D1"/>
    <w:rsid w:val="00A00B31"/>
    <w:rsid w:val="00A00E38"/>
    <w:rsid w:val="00A01995"/>
    <w:rsid w:val="00A01B32"/>
    <w:rsid w:val="00A01CEC"/>
    <w:rsid w:val="00A024BC"/>
    <w:rsid w:val="00A02C0E"/>
    <w:rsid w:val="00A035FF"/>
    <w:rsid w:val="00A054E7"/>
    <w:rsid w:val="00A0562E"/>
    <w:rsid w:val="00A05BA6"/>
    <w:rsid w:val="00A05C02"/>
    <w:rsid w:val="00A06DAB"/>
    <w:rsid w:val="00A071CD"/>
    <w:rsid w:val="00A078FD"/>
    <w:rsid w:val="00A07DD4"/>
    <w:rsid w:val="00A07F05"/>
    <w:rsid w:val="00A10403"/>
    <w:rsid w:val="00A10AA2"/>
    <w:rsid w:val="00A10ACF"/>
    <w:rsid w:val="00A11AB7"/>
    <w:rsid w:val="00A11B6F"/>
    <w:rsid w:val="00A11BCD"/>
    <w:rsid w:val="00A11CAC"/>
    <w:rsid w:val="00A11F4E"/>
    <w:rsid w:val="00A12067"/>
    <w:rsid w:val="00A13E64"/>
    <w:rsid w:val="00A145F7"/>
    <w:rsid w:val="00A14660"/>
    <w:rsid w:val="00A14C30"/>
    <w:rsid w:val="00A17156"/>
    <w:rsid w:val="00A17438"/>
    <w:rsid w:val="00A17554"/>
    <w:rsid w:val="00A17836"/>
    <w:rsid w:val="00A21245"/>
    <w:rsid w:val="00A214CA"/>
    <w:rsid w:val="00A2159E"/>
    <w:rsid w:val="00A216E0"/>
    <w:rsid w:val="00A21910"/>
    <w:rsid w:val="00A21A50"/>
    <w:rsid w:val="00A21B3D"/>
    <w:rsid w:val="00A22DD2"/>
    <w:rsid w:val="00A22EFE"/>
    <w:rsid w:val="00A2345F"/>
    <w:rsid w:val="00A23B55"/>
    <w:rsid w:val="00A242C2"/>
    <w:rsid w:val="00A245FC"/>
    <w:rsid w:val="00A24707"/>
    <w:rsid w:val="00A248BC"/>
    <w:rsid w:val="00A250BF"/>
    <w:rsid w:val="00A25461"/>
    <w:rsid w:val="00A2587E"/>
    <w:rsid w:val="00A25AB2"/>
    <w:rsid w:val="00A25B51"/>
    <w:rsid w:val="00A25CED"/>
    <w:rsid w:val="00A263DF"/>
    <w:rsid w:val="00A26740"/>
    <w:rsid w:val="00A267D5"/>
    <w:rsid w:val="00A272BE"/>
    <w:rsid w:val="00A27915"/>
    <w:rsid w:val="00A27A97"/>
    <w:rsid w:val="00A27D6B"/>
    <w:rsid w:val="00A30E62"/>
    <w:rsid w:val="00A31539"/>
    <w:rsid w:val="00A31DA8"/>
    <w:rsid w:val="00A33F06"/>
    <w:rsid w:val="00A340AD"/>
    <w:rsid w:val="00A353DD"/>
    <w:rsid w:val="00A361C6"/>
    <w:rsid w:val="00A36398"/>
    <w:rsid w:val="00A3658C"/>
    <w:rsid w:val="00A37249"/>
    <w:rsid w:val="00A37B51"/>
    <w:rsid w:val="00A37B8F"/>
    <w:rsid w:val="00A37BBA"/>
    <w:rsid w:val="00A37BE9"/>
    <w:rsid w:val="00A37F39"/>
    <w:rsid w:val="00A400FC"/>
    <w:rsid w:val="00A404FF"/>
    <w:rsid w:val="00A40669"/>
    <w:rsid w:val="00A4077B"/>
    <w:rsid w:val="00A407B6"/>
    <w:rsid w:val="00A40D2C"/>
    <w:rsid w:val="00A40F10"/>
    <w:rsid w:val="00A40FAD"/>
    <w:rsid w:val="00A41020"/>
    <w:rsid w:val="00A4109B"/>
    <w:rsid w:val="00A41A36"/>
    <w:rsid w:val="00A41EF8"/>
    <w:rsid w:val="00A42506"/>
    <w:rsid w:val="00A42714"/>
    <w:rsid w:val="00A429AB"/>
    <w:rsid w:val="00A42DC7"/>
    <w:rsid w:val="00A430D1"/>
    <w:rsid w:val="00A43232"/>
    <w:rsid w:val="00A43DE8"/>
    <w:rsid w:val="00A43F89"/>
    <w:rsid w:val="00A44869"/>
    <w:rsid w:val="00A454C6"/>
    <w:rsid w:val="00A4586E"/>
    <w:rsid w:val="00A45E3A"/>
    <w:rsid w:val="00A46195"/>
    <w:rsid w:val="00A4631F"/>
    <w:rsid w:val="00A46576"/>
    <w:rsid w:val="00A474CC"/>
    <w:rsid w:val="00A474F9"/>
    <w:rsid w:val="00A47C2E"/>
    <w:rsid w:val="00A47C36"/>
    <w:rsid w:val="00A47C7F"/>
    <w:rsid w:val="00A47DE6"/>
    <w:rsid w:val="00A504E9"/>
    <w:rsid w:val="00A50B4C"/>
    <w:rsid w:val="00A510C6"/>
    <w:rsid w:val="00A52161"/>
    <w:rsid w:val="00A526C7"/>
    <w:rsid w:val="00A527B7"/>
    <w:rsid w:val="00A53083"/>
    <w:rsid w:val="00A539B9"/>
    <w:rsid w:val="00A53AA2"/>
    <w:rsid w:val="00A545D3"/>
    <w:rsid w:val="00A545E0"/>
    <w:rsid w:val="00A549FA"/>
    <w:rsid w:val="00A54D3E"/>
    <w:rsid w:val="00A5521A"/>
    <w:rsid w:val="00A555B8"/>
    <w:rsid w:val="00A5573F"/>
    <w:rsid w:val="00A55EE2"/>
    <w:rsid w:val="00A5647B"/>
    <w:rsid w:val="00A56A33"/>
    <w:rsid w:val="00A56B82"/>
    <w:rsid w:val="00A56C76"/>
    <w:rsid w:val="00A57469"/>
    <w:rsid w:val="00A574AB"/>
    <w:rsid w:val="00A5756F"/>
    <w:rsid w:val="00A60226"/>
    <w:rsid w:val="00A61217"/>
    <w:rsid w:val="00A61699"/>
    <w:rsid w:val="00A61DF7"/>
    <w:rsid w:val="00A626CF"/>
    <w:rsid w:val="00A62FAA"/>
    <w:rsid w:val="00A63324"/>
    <w:rsid w:val="00A63A1D"/>
    <w:rsid w:val="00A64526"/>
    <w:rsid w:val="00A64ED0"/>
    <w:rsid w:val="00A64FAA"/>
    <w:rsid w:val="00A65458"/>
    <w:rsid w:val="00A655F9"/>
    <w:rsid w:val="00A65930"/>
    <w:rsid w:val="00A65AA6"/>
    <w:rsid w:val="00A65F71"/>
    <w:rsid w:val="00A673CE"/>
    <w:rsid w:val="00A675E5"/>
    <w:rsid w:val="00A67B2A"/>
    <w:rsid w:val="00A67B4C"/>
    <w:rsid w:val="00A67CC8"/>
    <w:rsid w:val="00A7064B"/>
    <w:rsid w:val="00A70E4E"/>
    <w:rsid w:val="00A7135C"/>
    <w:rsid w:val="00A713E7"/>
    <w:rsid w:val="00A7156D"/>
    <w:rsid w:val="00A7254C"/>
    <w:rsid w:val="00A72C69"/>
    <w:rsid w:val="00A73E16"/>
    <w:rsid w:val="00A74290"/>
    <w:rsid w:val="00A743AC"/>
    <w:rsid w:val="00A746E8"/>
    <w:rsid w:val="00A74784"/>
    <w:rsid w:val="00A74B92"/>
    <w:rsid w:val="00A758F3"/>
    <w:rsid w:val="00A76105"/>
    <w:rsid w:val="00A76142"/>
    <w:rsid w:val="00A76272"/>
    <w:rsid w:val="00A764DD"/>
    <w:rsid w:val="00A765E6"/>
    <w:rsid w:val="00A766FE"/>
    <w:rsid w:val="00A7687D"/>
    <w:rsid w:val="00A76E53"/>
    <w:rsid w:val="00A7780A"/>
    <w:rsid w:val="00A7798F"/>
    <w:rsid w:val="00A80287"/>
    <w:rsid w:val="00A8044E"/>
    <w:rsid w:val="00A80BB7"/>
    <w:rsid w:val="00A81768"/>
    <w:rsid w:val="00A81C83"/>
    <w:rsid w:val="00A82097"/>
    <w:rsid w:val="00A82B3C"/>
    <w:rsid w:val="00A82F72"/>
    <w:rsid w:val="00A83254"/>
    <w:rsid w:val="00A832AD"/>
    <w:rsid w:val="00A83397"/>
    <w:rsid w:val="00A83F60"/>
    <w:rsid w:val="00A84314"/>
    <w:rsid w:val="00A85083"/>
    <w:rsid w:val="00A85488"/>
    <w:rsid w:val="00A857D9"/>
    <w:rsid w:val="00A85D2D"/>
    <w:rsid w:val="00A863D7"/>
    <w:rsid w:val="00A864E1"/>
    <w:rsid w:val="00A870D0"/>
    <w:rsid w:val="00A8735B"/>
    <w:rsid w:val="00A9000D"/>
    <w:rsid w:val="00A90B4C"/>
    <w:rsid w:val="00A91272"/>
    <w:rsid w:val="00A912C0"/>
    <w:rsid w:val="00A928D6"/>
    <w:rsid w:val="00A92C19"/>
    <w:rsid w:val="00A92E07"/>
    <w:rsid w:val="00A93EB9"/>
    <w:rsid w:val="00A942D1"/>
    <w:rsid w:val="00A942E8"/>
    <w:rsid w:val="00A943D1"/>
    <w:rsid w:val="00A943FB"/>
    <w:rsid w:val="00A957BB"/>
    <w:rsid w:val="00A958D6"/>
    <w:rsid w:val="00A95F4C"/>
    <w:rsid w:val="00A965FD"/>
    <w:rsid w:val="00A96689"/>
    <w:rsid w:val="00A96694"/>
    <w:rsid w:val="00A96A0A"/>
    <w:rsid w:val="00A977F9"/>
    <w:rsid w:val="00AA013F"/>
    <w:rsid w:val="00AA01E3"/>
    <w:rsid w:val="00AA0C40"/>
    <w:rsid w:val="00AA0CB3"/>
    <w:rsid w:val="00AA198E"/>
    <w:rsid w:val="00AA1AB6"/>
    <w:rsid w:val="00AA1BAD"/>
    <w:rsid w:val="00AA1D72"/>
    <w:rsid w:val="00AA201C"/>
    <w:rsid w:val="00AA255D"/>
    <w:rsid w:val="00AA3168"/>
    <w:rsid w:val="00AA45D5"/>
    <w:rsid w:val="00AA4D1E"/>
    <w:rsid w:val="00AA5004"/>
    <w:rsid w:val="00AA5101"/>
    <w:rsid w:val="00AA53F8"/>
    <w:rsid w:val="00AA6045"/>
    <w:rsid w:val="00AA6302"/>
    <w:rsid w:val="00AA6B72"/>
    <w:rsid w:val="00AA7595"/>
    <w:rsid w:val="00AB0137"/>
    <w:rsid w:val="00AB1538"/>
    <w:rsid w:val="00AB1F0F"/>
    <w:rsid w:val="00AB1F1F"/>
    <w:rsid w:val="00AB2656"/>
    <w:rsid w:val="00AB2AA3"/>
    <w:rsid w:val="00AB2C7B"/>
    <w:rsid w:val="00AB3684"/>
    <w:rsid w:val="00AB4174"/>
    <w:rsid w:val="00AB435C"/>
    <w:rsid w:val="00AB454F"/>
    <w:rsid w:val="00AB4FD1"/>
    <w:rsid w:val="00AB5400"/>
    <w:rsid w:val="00AB543F"/>
    <w:rsid w:val="00AB5685"/>
    <w:rsid w:val="00AB5C48"/>
    <w:rsid w:val="00AB617D"/>
    <w:rsid w:val="00AB6C60"/>
    <w:rsid w:val="00AB6F3D"/>
    <w:rsid w:val="00AC091F"/>
    <w:rsid w:val="00AC1058"/>
    <w:rsid w:val="00AC1E22"/>
    <w:rsid w:val="00AC213D"/>
    <w:rsid w:val="00AC2CE2"/>
    <w:rsid w:val="00AC3D60"/>
    <w:rsid w:val="00AC47CD"/>
    <w:rsid w:val="00AC4B83"/>
    <w:rsid w:val="00AC4CC2"/>
    <w:rsid w:val="00AC4CEB"/>
    <w:rsid w:val="00AC4E50"/>
    <w:rsid w:val="00AC5E01"/>
    <w:rsid w:val="00AC62E4"/>
    <w:rsid w:val="00AC657D"/>
    <w:rsid w:val="00AC72C1"/>
    <w:rsid w:val="00AC747F"/>
    <w:rsid w:val="00AC7C06"/>
    <w:rsid w:val="00AC7C64"/>
    <w:rsid w:val="00AD0320"/>
    <w:rsid w:val="00AD0902"/>
    <w:rsid w:val="00AD0BF1"/>
    <w:rsid w:val="00AD114C"/>
    <w:rsid w:val="00AD13C5"/>
    <w:rsid w:val="00AD1B18"/>
    <w:rsid w:val="00AD1F56"/>
    <w:rsid w:val="00AD21D9"/>
    <w:rsid w:val="00AD2346"/>
    <w:rsid w:val="00AD3CBE"/>
    <w:rsid w:val="00AD4132"/>
    <w:rsid w:val="00AD4274"/>
    <w:rsid w:val="00AD43BE"/>
    <w:rsid w:val="00AD4470"/>
    <w:rsid w:val="00AD4746"/>
    <w:rsid w:val="00AD4BEA"/>
    <w:rsid w:val="00AD5339"/>
    <w:rsid w:val="00AD598F"/>
    <w:rsid w:val="00AD5F54"/>
    <w:rsid w:val="00AD6040"/>
    <w:rsid w:val="00AD6C32"/>
    <w:rsid w:val="00AD6C63"/>
    <w:rsid w:val="00AD6E3D"/>
    <w:rsid w:val="00AD746B"/>
    <w:rsid w:val="00AD7475"/>
    <w:rsid w:val="00AD780F"/>
    <w:rsid w:val="00AD7B76"/>
    <w:rsid w:val="00AD7C48"/>
    <w:rsid w:val="00AE010C"/>
    <w:rsid w:val="00AE092D"/>
    <w:rsid w:val="00AE0D41"/>
    <w:rsid w:val="00AE15CF"/>
    <w:rsid w:val="00AE1639"/>
    <w:rsid w:val="00AE1D4E"/>
    <w:rsid w:val="00AE28C7"/>
    <w:rsid w:val="00AE2E53"/>
    <w:rsid w:val="00AE2E69"/>
    <w:rsid w:val="00AE33E5"/>
    <w:rsid w:val="00AE373D"/>
    <w:rsid w:val="00AE39B0"/>
    <w:rsid w:val="00AE4266"/>
    <w:rsid w:val="00AE4CA8"/>
    <w:rsid w:val="00AE4D01"/>
    <w:rsid w:val="00AE58E9"/>
    <w:rsid w:val="00AE5B4C"/>
    <w:rsid w:val="00AE5C46"/>
    <w:rsid w:val="00AE6934"/>
    <w:rsid w:val="00AE69D4"/>
    <w:rsid w:val="00AE6EEA"/>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3BF"/>
    <w:rsid w:val="00AF2749"/>
    <w:rsid w:val="00AF2BB4"/>
    <w:rsid w:val="00AF2C1E"/>
    <w:rsid w:val="00AF2ED7"/>
    <w:rsid w:val="00AF30A9"/>
    <w:rsid w:val="00AF51B0"/>
    <w:rsid w:val="00AF5C71"/>
    <w:rsid w:val="00AF766C"/>
    <w:rsid w:val="00AF7BF3"/>
    <w:rsid w:val="00AF7FE3"/>
    <w:rsid w:val="00B0062A"/>
    <w:rsid w:val="00B00983"/>
    <w:rsid w:val="00B016AD"/>
    <w:rsid w:val="00B020DD"/>
    <w:rsid w:val="00B022EC"/>
    <w:rsid w:val="00B02A09"/>
    <w:rsid w:val="00B02AA0"/>
    <w:rsid w:val="00B02D9C"/>
    <w:rsid w:val="00B02DCE"/>
    <w:rsid w:val="00B0315E"/>
    <w:rsid w:val="00B0394D"/>
    <w:rsid w:val="00B03D01"/>
    <w:rsid w:val="00B04352"/>
    <w:rsid w:val="00B053C5"/>
    <w:rsid w:val="00B059C3"/>
    <w:rsid w:val="00B0799A"/>
    <w:rsid w:val="00B10F66"/>
    <w:rsid w:val="00B11EE2"/>
    <w:rsid w:val="00B1277F"/>
    <w:rsid w:val="00B12A9A"/>
    <w:rsid w:val="00B12B94"/>
    <w:rsid w:val="00B12DC8"/>
    <w:rsid w:val="00B134C3"/>
    <w:rsid w:val="00B135AF"/>
    <w:rsid w:val="00B13C20"/>
    <w:rsid w:val="00B13DDC"/>
    <w:rsid w:val="00B14E7A"/>
    <w:rsid w:val="00B15418"/>
    <w:rsid w:val="00B15DA4"/>
    <w:rsid w:val="00B15F60"/>
    <w:rsid w:val="00B16234"/>
    <w:rsid w:val="00B16960"/>
    <w:rsid w:val="00B174B4"/>
    <w:rsid w:val="00B2084E"/>
    <w:rsid w:val="00B20892"/>
    <w:rsid w:val="00B20A00"/>
    <w:rsid w:val="00B20A02"/>
    <w:rsid w:val="00B21153"/>
    <w:rsid w:val="00B21313"/>
    <w:rsid w:val="00B219FF"/>
    <w:rsid w:val="00B22DFB"/>
    <w:rsid w:val="00B2355A"/>
    <w:rsid w:val="00B23A1E"/>
    <w:rsid w:val="00B23E2B"/>
    <w:rsid w:val="00B24367"/>
    <w:rsid w:val="00B24A13"/>
    <w:rsid w:val="00B24CCF"/>
    <w:rsid w:val="00B25523"/>
    <w:rsid w:val="00B25C44"/>
    <w:rsid w:val="00B266A0"/>
    <w:rsid w:val="00B268A3"/>
    <w:rsid w:val="00B269AC"/>
    <w:rsid w:val="00B26DF4"/>
    <w:rsid w:val="00B27B17"/>
    <w:rsid w:val="00B27C2A"/>
    <w:rsid w:val="00B305C1"/>
    <w:rsid w:val="00B306EF"/>
    <w:rsid w:val="00B30816"/>
    <w:rsid w:val="00B308A8"/>
    <w:rsid w:val="00B311A7"/>
    <w:rsid w:val="00B3155B"/>
    <w:rsid w:val="00B31A9A"/>
    <w:rsid w:val="00B31AE3"/>
    <w:rsid w:val="00B31DC4"/>
    <w:rsid w:val="00B31EB3"/>
    <w:rsid w:val="00B31FC7"/>
    <w:rsid w:val="00B323AD"/>
    <w:rsid w:val="00B325CD"/>
    <w:rsid w:val="00B327C3"/>
    <w:rsid w:val="00B32ADD"/>
    <w:rsid w:val="00B32E72"/>
    <w:rsid w:val="00B3311C"/>
    <w:rsid w:val="00B3327D"/>
    <w:rsid w:val="00B33671"/>
    <w:rsid w:val="00B33882"/>
    <w:rsid w:val="00B33C93"/>
    <w:rsid w:val="00B3409F"/>
    <w:rsid w:val="00B34276"/>
    <w:rsid w:val="00B34325"/>
    <w:rsid w:val="00B3432F"/>
    <w:rsid w:val="00B34C2B"/>
    <w:rsid w:val="00B34CFA"/>
    <w:rsid w:val="00B3527C"/>
    <w:rsid w:val="00B356AC"/>
    <w:rsid w:val="00B35741"/>
    <w:rsid w:val="00B35D5F"/>
    <w:rsid w:val="00B360F1"/>
    <w:rsid w:val="00B361F2"/>
    <w:rsid w:val="00B3690D"/>
    <w:rsid w:val="00B36A00"/>
    <w:rsid w:val="00B36B48"/>
    <w:rsid w:val="00B36F39"/>
    <w:rsid w:val="00B371DB"/>
    <w:rsid w:val="00B3738B"/>
    <w:rsid w:val="00B37397"/>
    <w:rsid w:val="00B375EA"/>
    <w:rsid w:val="00B37B64"/>
    <w:rsid w:val="00B37F2C"/>
    <w:rsid w:val="00B407CD"/>
    <w:rsid w:val="00B40AA5"/>
    <w:rsid w:val="00B40B5B"/>
    <w:rsid w:val="00B40F28"/>
    <w:rsid w:val="00B40FA1"/>
    <w:rsid w:val="00B417A4"/>
    <w:rsid w:val="00B41948"/>
    <w:rsid w:val="00B4220D"/>
    <w:rsid w:val="00B42FF7"/>
    <w:rsid w:val="00B43163"/>
    <w:rsid w:val="00B438DA"/>
    <w:rsid w:val="00B45250"/>
    <w:rsid w:val="00B45541"/>
    <w:rsid w:val="00B45847"/>
    <w:rsid w:val="00B4636E"/>
    <w:rsid w:val="00B465D6"/>
    <w:rsid w:val="00B46689"/>
    <w:rsid w:val="00B46B55"/>
    <w:rsid w:val="00B472EF"/>
    <w:rsid w:val="00B473A1"/>
    <w:rsid w:val="00B474CF"/>
    <w:rsid w:val="00B478A1"/>
    <w:rsid w:val="00B47F3E"/>
    <w:rsid w:val="00B50E91"/>
    <w:rsid w:val="00B51089"/>
    <w:rsid w:val="00B514CC"/>
    <w:rsid w:val="00B51AD1"/>
    <w:rsid w:val="00B520F4"/>
    <w:rsid w:val="00B5278B"/>
    <w:rsid w:val="00B52DC9"/>
    <w:rsid w:val="00B53190"/>
    <w:rsid w:val="00B53505"/>
    <w:rsid w:val="00B53616"/>
    <w:rsid w:val="00B5481B"/>
    <w:rsid w:val="00B54DE0"/>
    <w:rsid w:val="00B5547D"/>
    <w:rsid w:val="00B55A01"/>
    <w:rsid w:val="00B55B25"/>
    <w:rsid w:val="00B56748"/>
    <w:rsid w:val="00B56DB8"/>
    <w:rsid w:val="00B574DB"/>
    <w:rsid w:val="00B57C80"/>
    <w:rsid w:val="00B60292"/>
    <w:rsid w:val="00B60BF6"/>
    <w:rsid w:val="00B60CFF"/>
    <w:rsid w:val="00B611FA"/>
    <w:rsid w:val="00B61646"/>
    <w:rsid w:val="00B61741"/>
    <w:rsid w:val="00B6181F"/>
    <w:rsid w:val="00B61E17"/>
    <w:rsid w:val="00B627E5"/>
    <w:rsid w:val="00B6286A"/>
    <w:rsid w:val="00B62D1C"/>
    <w:rsid w:val="00B63591"/>
    <w:rsid w:val="00B6360B"/>
    <w:rsid w:val="00B644C9"/>
    <w:rsid w:val="00B644EB"/>
    <w:rsid w:val="00B6482A"/>
    <w:rsid w:val="00B64901"/>
    <w:rsid w:val="00B64F5D"/>
    <w:rsid w:val="00B6540A"/>
    <w:rsid w:val="00B655BB"/>
    <w:rsid w:val="00B65B26"/>
    <w:rsid w:val="00B65D5D"/>
    <w:rsid w:val="00B65D98"/>
    <w:rsid w:val="00B661AF"/>
    <w:rsid w:val="00B662C8"/>
    <w:rsid w:val="00B674DE"/>
    <w:rsid w:val="00B70195"/>
    <w:rsid w:val="00B7099A"/>
    <w:rsid w:val="00B709F8"/>
    <w:rsid w:val="00B7131C"/>
    <w:rsid w:val="00B715DD"/>
    <w:rsid w:val="00B71D00"/>
    <w:rsid w:val="00B72260"/>
    <w:rsid w:val="00B73258"/>
    <w:rsid w:val="00B73EB5"/>
    <w:rsid w:val="00B73FD8"/>
    <w:rsid w:val="00B74112"/>
    <w:rsid w:val="00B7461C"/>
    <w:rsid w:val="00B75EC2"/>
    <w:rsid w:val="00B761D7"/>
    <w:rsid w:val="00B763DD"/>
    <w:rsid w:val="00B7656E"/>
    <w:rsid w:val="00B769F7"/>
    <w:rsid w:val="00B76D3E"/>
    <w:rsid w:val="00B76DD2"/>
    <w:rsid w:val="00B7736B"/>
    <w:rsid w:val="00B77961"/>
    <w:rsid w:val="00B81163"/>
    <w:rsid w:val="00B8157F"/>
    <w:rsid w:val="00B816AD"/>
    <w:rsid w:val="00B8180F"/>
    <w:rsid w:val="00B81819"/>
    <w:rsid w:val="00B81DA2"/>
    <w:rsid w:val="00B8270B"/>
    <w:rsid w:val="00B82B6B"/>
    <w:rsid w:val="00B82D90"/>
    <w:rsid w:val="00B834F8"/>
    <w:rsid w:val="00B837CC"/>
    <w:rsid w:val="00B83D57"/>
    <w:rsid w:val="00B8410A"/>
    <w:rsid w:val="00B84819"/>
    <w:rsid w:val="00B84B2E"/>
    <w:rsid w:val="00B84E48"/>
    <w:rsid w:val="00B8523D"/>
    <w:rsid w:val="00B85793"/>
    <w:rsid w:val="00B85E26"/>
    <w:rsid w:val="00B868B5"/>
    <w:rsid w:val="00B868CE"/>
    <w:rsid w:val="00B868F9"/>
    <w:rsid w:val="00B873D3"/>
    <w:rsid w:val="00B87702"/>
    <w:rsid w:val="00B8779C"/>
    <w:rsid w:val="00B87887"/>
    <w:rsid w:val="00B87969"/>
    <w:rsid w:val="00B900A7"/>
    <w:rsid w:val="00B906BE"/>
    <w:rsid w:val="00B906E6"/>
    <w:rsid w:val="00B9091D"/>
    <w:rsid w:val="00B90A2A"/>
    <w:rsid w:val="00B9216E"/>
    <w:rsid w:val="00B921ED"/>
    <w:rsid w:val="00B9225D"/>
    <w:rsid w:val="00B924E1"/>
    <w:rsid w:val="00B92EDD"/>
    <w:rsid w:val="00B93137"/>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65"/>
    <w:rsid w:val="00BA0DC0"/>
    <w:rsid w:val="00BA17C6"/>
    <w:rsid w:val="00BA20D9"/>
    <w:rsid w:val="00BA21E3"/>
    <w:rsid w:val="00BA2424"/>
    <w:rsid w:val="00BA2F75"/>
    <w:rsid w:val="00BA348F"/>
    <w:rsid w:val="00BA3CDA"/>
    <w:rsid w:val="00BA5087"/>
    <w:rsid w:val="00BA78ED"/>
    <w:rsid w:val="00BA7954"/>
    <w:rsid w:val="00BA7CD1"/>
    <w:rsid w:val="00BB031A"/>
    <w:rsid w:val="00BB061A"/>
    <w:rsid w:val="00BB0790"/>
    <w:rsid w:val="00BB09E3"/>
    <w:rsid w:val="00BB0B6A"/>
    <w:rsid w:val="00BB134C"/>
    <w:rsid w:val="00BB1637"/>
    <w:rsid w:val="00BB1B9E"/>
    <w:rsid w:val="00BB1F9F"/>
    <w:rsid w:val="00BB217A"/>
    <w:rsid w:val="00BB23B5"/>
    <w:rsid w:val="00BB2B4E"/>
    <w:rsid w:val="00BB34FE"/>
    <w:rsid w:val="00BB3679"/>
    <w:rsid w:val="00BB371F"/>
    <w:rsid w:val="00BB3BCA"/>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E66"/>
    <w:rsid w:val="00BB7B7F"/>
    <w:rsid w:val="00BC0425"/>
    <w:rsid w:val="00BC0CDD"/>
    <w:rsid w:val="00BC0F2C"/>
    <w:rsid w:val="00BC11C6"/>
    <w:rsid w:val="00BC1347"/>
    <w:rsid w:val="00BC16A9"/>
    <w:rsid w:val="00BC1872"/>
    <w:rsid w:val="00BC1881"/>
    <w:rsid w:val="00BC1967"/>
    <w:rsid w:val="00BC29EF"/>
    <w:rsid w:val="00BC2A5B"/>
    <w:rsid w:val="00BC3496"/>
    <w:rsid w:val="00BC3722"/>
    <w:rsid w:val="00BC375D"/>
    <w:rsid w:val="00BC4522"/>
    <w:rsid w:val="00BC4BBB"/>
    <w:rsid w:val="00BC5289"/>
    <w:rsid w:val="00BC53A3"/>
    <w:rsid w:val="00BC5794"/>
    <w:rsid w:val="00BC5DCB"/>
    <w:rsid w:val="00BC5EB7"/>
    <w:rsid w:val="00BC5FF9"/>
    <w:rsid w:val="00BC635D"/>
    <w:rsid w:val="00BC647C"/>
    <w:rsid w:val="00BC699F"/>
    <w:rsid w:val="00BC7045"/>
    <w:rsid w:val="00BC71EF"/>
    <w:rsid w:val="00BC7819"/>
    <w:rsid w:val="00BC7929"/>
    <w:rsid w:val="00BC7BF6"/>
    <w:rsid w:val="00BC7DDD"/>
    <w:rsid w:val="00BC7FE9"/>
    <w:rsid w:val="00BD01DD"/>
    <w:rsid w:val="00BD02AE"/>
    <w:rsid w:val="00BD02E3"/>
    <w:rsid w:val="00BD0405"/>
    <w:rsid w:val="00BD0A88"/>
    <w:rsid w:val="00BD18A0"/>
    <w:rsid w:val="00BD22AC"/>
    <w:rsid w:val="00BD2D1F"/>
    <w:rsid w:val="00BD30DA"/>
    <w:rsid w:val="00BD313A"/>
    <w:rsid w:val="00BD39D1"/>
    <w:rsid w:val="00BD3AC1"/>
    <w:rsid w:val="00BD3CCF"/>
    <w:rsid w:val="00BD3DBD"/>
    <w:rsid w:val="00BD3EA9"/>
    <w:rsid w:val="00BD3EC7"/>
    <w:rsid w:val="00BD409B"/>
    <w:rsid w:val="00BD4E96"/>
    <w:rsid w:val="00BD6254"/>
    <w:rsid w:val="00BD62CA"/>
    <w:rsid w:val="00BD7124"/>
    <w:rsid w:val="00BD7FF3"/>
    <w:rsid w:val="00BE046D"/>
    <w:rsid w:val="00BE0A5D"/>
    <w:rsid w:val="00BE0E8B"/>
    <w:rsid w:val="00BE1297"/>
    <w:rsid w:val="00BE17C1"/>
    <w:rsid w:val="00BE1D77"/>
    <w:rsid w:val="00BE1F80"/>
    <w:rsid w:val="00BE23E9"/>
    <w:rsid w:val="00BE2BEF"/>
    <w:rsid w:val="00BE2C0E"/>
    <w:rsid w:val="00BE34AE"/>
    <w:rsid w:val="00BE34BD"/>
    <w:rsid w:val="00BE4783"/>
    <w:rsid w:val="00BE4A36"/>
    <w:rsid w:val="00BE615D"/>
    <w:rsid w:val="00BE6620"/>
    <w:rsid w:val="00BE6742"/>
    <w:rsid w:val="00BE67E3"/>
    <w:rsid w:val="00BE6EB4"/>
    <w:rsid w:val="00BE6F62"/>
    <w:rsid w:val="00BF0357"/>
    <w:rsid w:val="00BF038F"/>
    <w:rsid w:val="00BF0794"/>
    <w:rsid w:val="00BF1131"/>
    <w:rsid w:val="00BF1B34"/>
    <w:rsid w:val="00BF29D7"/>
    <w:rsid w:val="00BF2EB5"/>
    <w:rsid w:val="00BF4043"/>
    <w:rsid w:val="00BF4CB3"/>
    <w:rsid w:val="00BF56D1"/>
    <w:rsid w:val="00BF58E9"/>
    <w:rsid w:val="00BF5B6F"/>
    <w:rsid w:val="00BF622C"/>
    <w:rsid w:val="00BF637B"/>
    <w:rsid w:val="00BF63A0"/>
    <w:rsid w:val="00BF66C6"/>
    <w:rsid w:val="00BF6AA3"/>
    <w:rsid w:val="00BF7016"/>
    <w:rsid w:val="00BF7365"/>
    <w:rsid w:val="00BF748D"/>
    <w:rsid w:val="00BF7C48"/>
    <w:rsid w:val="00C00416"/>
    <w:rsid w:val="00C00883"/>
    <w:rsid w:val="00C00927"/>
    <w:rsid w:val="00C00F2E"/>
    <w:rsid w:val="00C013A5"/>
    <w:rsid w:val="00C0293E"/>
    <w:rsid w:val="00C03112"/>
    <w:rsid w:val="00C035BE"/>
    <w:rsid w:val="00C036A3"/>
    <w:rsid w:val="00C03866"/>
    <w:rsid w:val="00C03A05"/>
    <w:rsid w:val="00C03DA0"/>
    <w:rsid w:val="00C03FD7"/>
    <w:rsid w:val="00C04D9A"/>
    <w:rsid w:val="00C05C41"/>
    <w:rsid w:val="00C05CF1"/>
    <w:rsid w:val="00C05F7C"/>
    <w:rsid w:val="00C05FC4"/>
    <w:rsid w:val="00C064A8"/>
    <w:rsid w:val="00C06683"/>
    <w:rsid w:val="00C06934"/>
    <w:rsid w:val="00C06B17"/>
    <w:rsid w:val="00C06CF1"/>
    <w:rsid w:val="00C06D60"/>
    <w:rsid w:val="00C07872"/>
    <w:rsid w:val="00C07928"/>
    <w:rsid w:val="00C07E37"/>
    <w:rsid w:val="00C1044C"/>
    <w:rsid w:val="00C105F6"/>
    <w:rsid w:val="00C10CB2"/>
    <w:rsid w:val="00C1107E"/>
    <w:rsid w:val="00C1147E"/>
    <w:rsid w:val="00C12187"/>
    <w:rsid w:val="00C1258F"/>
    <w:rsid w:val="00C128B4"/>
    <w:rsid w:val="00C12DC9"/>
    <w:rsid w:val="00C13070"/>
    <w:rsid w:val="00C13158"/>
    <w:rsid w:val="00C13B3A"/>
    <w:rsid w:val="00C13EE3"/>
    <w:rsid w:val="00C14406"/>
    <w:rsid w:val="00C148F1"/>
    <w:rsid w:val="00C14ADE"/>
    <w:rsid w:val="00C14D74"/>
    <w:rsid w:val="00C150F1"/>
    <w:rsid w:val="00C15203"/>
    <w:rsid w:val="00C155B8"/>
    <w:rsid w:val="00C15623"/>
    <w:rsid w:val="00C159C6"/>
    <w:rsid w:val="00C15C27"/>
    <w:rsid w:val="00C15C42"/>
    <w:rsid w:val="00C1638B"/>
    <w:rsid w:val="00C166AC"/>
    <w:rsid w:val="00C16DCA"/>
    <w:rsid w:val="00C175C6"/>
    <w:rsid w:val="00C17946"/>
    <w:rsid w:val="00C20156"/>
    <w:rsid w:val="00C20169"/>
    <w:rsid w:val="00C224C0"/>
    <w:rsid w:val="00C227E9"/>
    <w:rsid w:val="00C229E8"/>
    <w:rsid w:val="00C24C4C"/>
    <w:rsid w:val="00C24DA0"/>
    <w:rsid w:val="00C24ECC"/>
    <w:rsid w:val="00C24F8E"/>
    <w:rsid w:val="00C25895"/>
    <w:rsid w:val="00C25EDD"/>
    <w:rsid w:val="00C2637A"/>
    <w:rsid w:val="00C271FC"/>
    <w:rsid w:val="00C27794"/>
    <w:rsid w:val="00C27A05"/>
    <w:rsid w:val="00C27C2F"/>
    <w:rsid w:val="00C27CB8"/>
    <w:rsid w:val="00C27EEA"/>
    <w:rsid w:val="00C305CE"/>
    <w:rsid w:val="00C30E28"/>
    <w:rsid w:val="00C31C01"/>
    <w:rsid w:val="00C31C6F"/>
    <w:rsid w:val="00C31FD5"/>
    <w:rsid w:val="00C32804"/>
    <w:rsid w:val="00C32C1F"/>
    <w:rsid w:val="00C334AE"/>
    <w:rsid w:val="00C33857"/>
    <w:rsid w:val="00C33F38"/>
    <w:rsid w:val="00C34389"/>
    <w:rsid w:val="00C3439C"/>
    <w:rsid w:val="00C34AFA"/>
    <w:rsid w:val="00C355E8"/>
    <w:rsid w:val="00C357ED"/>
    <w:rsid w:val="00C35F51"/>
    <w:rsid w:val="00C36041"/>
    <w:rsid w:val="00C361A8"/>
    <w:rsid w:val="00C362A3"/>
    <w:rsid w:val="00C3650E"/>
    <w:rsid w:val="00C37D7A"/>
    <w:rsid w:val="00C37E88"/>
    <w:rsid w:val="00C404D8"/>
    <w:rsid w:val="00C40746"/>
    <w:rsid w:val="00C412DB"/>
    <w:rsid w:val="00C413C8"/>
    <w:rsid w:val="00C41453"/>
    <w:rsid w:val="00C414A6"/>
    <w:rsid w:val="00C41726"/>
    <w:rsid w:val="00C41E13"/>
    <w:rsid w:val="00C4279A"/>
    <w:rsid w:val="00C42FBD"/>
    <w:rsid w:val="00C438CF"/>
    <w:rsid w:val="00C43C16"/>
    <w:rsid w:val="00C43F91"/>
    <w:rsid w:val="00C45910"/>
    <w:rsid w:val="00C459BB"/>
    <w:rsid w:val="00C45BE0"/>
    <w:rsid w:val="00C468A9"/>
    <w:rsid w:val="00C46978"/>
    <w:rsid w:val="00C46DFF"/>
    <w:rsid w:val="00C47707"/>
    <w:rsid w:val="00C4786C"/>
    <w:rsid w:val="00C47896"/>
    <w:rsid w:val="00C50137"/>
    <w:rsid w:val="00C503A9"/>
    <w:rsid w:val="00C509DE"/>
    <w:rsid w:val="00C50BBF"/>
    <w:rsid w:val="00C50ED4"/>
    <w:rsid w:val="00C50EED"/>
    <w:rsid w:val="00C513A6"/>
    <w:rsid w:val="00C51523"/>
    <w:rsid w:val="00C5266F"/>
    <w:rsid w:val="00C5283D"/>
    <w:rsid w:val="00C534FC"/>
    <w:rsid w:val="00C539B6"/>
    <w:rsid w:val="00C5435F"/>
    <w:rsid w:val="00C544B3"/>
    <w:rsid w:val="00C54672"/>
    <w:rsid w:val="00C5485C"/>
    <w:rsid w:val="00C54CBD"/>
    <w:rsid w:val="00C54D26"/>
    <w:rsid w:val="00C55052"/>
    <w:rsid w:val="00C5518D"/>
    <w:rsid w:val="00C551F0"/>
    <w:rsid w:val="00C5615F"/>
    <w:rsid w:val="00C561F1"/>
    <w:rsid w:val="00C569C3"/>
    <w:rsid w:val="00C6069C"/>
    <w:rsid w:val="00C60EF5"/>
    <w:rsid w:val="00C62066"/>
    <w:rsid w:val="00C623FD"/>
    <w:rsid w:val="00C62610"/>
    <w:rsid w:val="00C629C7"/>
    <w:rsid w:val="00C63484"/>
    <w:rsid w:val="00C64FBA"/>
    <w:rsid w:val="00C650B8"/>
    <w:rsid w:val="00C65912"/>
    <w:rsid w:val="00C65F1F"/>
    <w:rsid w:val="00C66430"/>
    <w:rsid w:val="00C666DB"/>
    <w:rsid w:val="00C66810"/>
    <w:rsid w:val="00C668FE"/>
    <w:rsid w:val="00C66B6F"/>
    <w:rsid w:val="00C70263"/>
    <w:rsid w:val="00C7221C"/>
    <w:rsid w:val="00C7282E"/>
    <w:rsid w:val="00C72BBB"/>
    <w:rsid w:val="00C72D18"/>
    <w:rsid w:val="00C74062"/>
    <w:rsid w:val="00C7423F"/>
    <w:rsid w:val="00C748D1"/>
    <w:rsid w:val="00C74BD1"/>
    <w:rsid w:val="00C74C99"/>
    <w:rsid w:val="00C75286"/>
    <w:rsid w:val="00C75681"/>
    <w:rsid w:val="00C760F0"/>
    <w:rsid w:val="00C7755B"/>
    <w:rsid w:val="00C77CF3"/>
    <w:rsid w:val="00C77E5C"/>
    <w:rsid w:val="00C77F7A"/>
    <w:rsid w:val="00C80439"/>
    <w:rsid w:val="00C80449"/>
    <w:rsid w:val="00C8094A"/>
    <w:rsid w:val="00C824C6"/>
    <w:rsid w:val="00C82A90"/>
    <w:rsid w:val="00C82C76"/>
    <w:rsid w:val="00C82C81"/>
    <w:rsid w:val="00C82F7E"/>
    <w:rsid w:val="00C83145"/>
    <w:rsid w:val="00C831B5"/>
    <w:rsid w:val="00C83257"/>
    <w:rsid w:val="00C83D98"/>
    <w:rsid w:val="00C83FE0"/>
    <w:rsid w:val="00C83FF0"/>
    <w:rsid w:val="00C84D04"/>
    <w:rsid w:val="00C84F85"/>
    <w:rsid w:val="00C851CD"/>
    <w:rsid w:val="00C85DEF"/>
    <w:rsid w:val="00C85F22"/>
    <w:rsid w:val="00C85FC5"/>
    <w:rsid w:val="00C860C8"/>
    <w:rsid w:val="00C86442"/>
    <w:rsid w:val="00C86F20"/>
    <w:rsid w:val="00C876C1"/>
    <w:rsid w:val="00C87D52"/>
    <w:rsid w:val="00C9021C"/>
    <w:rsid w:val="00C90425"/>
    <w:rsid w:val="00C9068A"/>
    <w:rsid w:val="00C90C91"/>
    <w:rsid w:val="00C90D9A"/>
    <w:rsid w:val="00C91377"/>
    <w:rsid w:val="00C91414"/>
    <w:rsid w:val="00C91B9E"/>
    <w:rsid w:val="00C927FC"/>
    <w:rsid w:val="00C92A9D"/>
    <w:rsid w:val="00C9388A"/>
    <w:rsid w:val="00C93F49"/>
    <w:rsid w:val="00C9413A"/>
    <w:rsid w:val="00C9512B"/>
    <w:rsid w:val="00C959B7"/>
    <w:rsid w:val="00C97338"/>
    <w:rsid w:val="00CA0C51"/>
    <w:rsid w:val="00CA0EC2"/>
    <w:rsid w:val="00CA13EF"/>
    <w:rsid w:val="00CA1704"/>
    <w:rsid w:val="00CA1A6B"/>
    <w:rsid w:val="00CA24BB"/>
    <w:rsid w:val="00CA25FF"/>
    <w:rsid w:val="00CA3784"/>
    <w:rsid w:val="00CA3E9B"/>
    <w:rsid w:val="00CA431B"/>
    <w:rsid w:val="00CA453C"/>
    <w:rsid w:val="00CA45E9"/>
    <w:rsid w:val="00CA4839"/>
    <w:rsid w:val="00CA4876"/>
    <w:rsid w:val="00CA499E"/>
    <w:rsid w:val="00CA4ACE"/>
    <w:rsid w:val="00CA5254"/>
    <w:rsid w:val="00CA5B44"/>
    <w:rsid w:val="00CA5FA6"/>
    <w:rsid w:val="00CA603C"/>
    <w:rsid w:val="00CA78B4"/>
    <w:rsid w:val="00CA7D19"/>
    <w:rsid w:val="00CB0796"/>
    <w:rsid w:val="00CB0A54"/>
    <w:rsid w:val="00CB144B"/>
    <w:rsid w:val="00CB1546"/>
    <w:rsid w:val="00CB1804"/>
    <w:rsid w:val="00CB33B6"/>
    <w:rsid w:val="00CB3743"/>
    <w:rsid w:val="00CB414F"/>
    <w:rsid w:val="00CB5320"/>
    <w:rsid w:val="00CB5A35"/>
    <w:rsid w:val="00CB600B"/>
    <w:rsid w:val="00CB6204"/>
    <w:rsid w:val="00CB6E7C"/>
    <w:rsid w:val="00CB7196"/>
    <w:rsid w:val="00CB7208"/>
    <w:rsid w:val="00CB73D0"/>
    <w:rsid w:val="00CB7BE9"/>
    <w:rsid w:val="00CC0601"/>
    <w:rsid w:val="00CC0BB9"/>
    <w:rsid w:val="00CC0BE0"/>
    <w:rsid w:val="00CC25A2"/>
    <w:rsid w:val="00CC274C"/>
    <w:rsid w:val="00CC2A2B"/>
    <w:rsid w:val="00CC2F75"/>
    <w:rsid w:val="00CC365A"/>
    <w:rsid w:val="00CC3845"/>
    <w:rsid w:val="00CC428C"/>
    <w:rsid w:val="00CC4437"/>
    <w:rsid w:val="00CC48C0"/>
    <w:rsid w:val="00CC4EDF"/>
    <w:rsid w:val="00CC4F3F"/>
    <w:rsid w:val="00CC53A5"/>
    <w:rsid w:val="00CC5807"/>
    <w:rsid w:val="00CC64ED"/>
    <w:rsid w:val="00CD00B6"/>
    <w:rsid w:val="00CD00DC"/>
    <w:rsid w:val="00CD06EE"/>
    <w:rsid w:val="00CD0CFB"/>
    <w:rsid w:val="00CD19DF"/>
    <w:rsid w:val="00CD25A0"/>
    <w:rsid w:val="00CD2A08"/>
    <w:rsid w:val="00CD2A60"/>
    <w:rsid w:val="00CD2CC9"/>
    <w:rsid w:val="00CD2F04"/>
    <w:rsid w:val="00CD3160"/>
    <w:rsid w:val="00CD371F"/>
    <w:rsid w:val="00CD399F"/>
    <w:rsid w:val="00CD4093"/>
    <w:rsid w:val="00CD41F6"/>
    <w:rsid w:val="00CD4890"/>
    <w:rsid w:val="00CD516F"/>
    <w:rsid w:val="00CD51C1"/>
    <w:rsid w:val="00CD63BF"/>
    <w:rsid w:val="00CD6E9F"/>
    <w:rsid w:val="00CD737A"/>
    <w:rsid w:val="00CD79B8"/>
    <w:rsid w:val="00CD7B19"/>
    <w:rsid w:val="00CE07DC"/>
    <w:rsid w:val="00CE09F8"/>
    <w:rsid w:val="00CE0B6E"/>
    <w:rsid w:val="00CE105A"/>
    <w:rsid w:val="00CE118E"/>
    <w:rsid w:val="00CE179E"/>
    <w:rsid w:val="00CE195D"/>
    <w:rsid w:val="00CE1A24"/>
    <w:rsid w:val="00CE1C05"/>
    <w:rsid w:val="00CE2262"/>
    <w:rsid w:val="00CE2615"/>
    <w:rsid w:val="00CE27F0"/>
    <w:rsid w:val="00CE3093"/>
    <w:rsid w:val="00CE3A11"/>
    <w:rsid w:val="00CE438C"/>
    <w:rsid w:val="00CE44DB"/>
    <w:rsid w:val="00CE5142"/>
    <w:rsid w:val="00CE5355"/>
    <w:rsid w:val="00CE5834"/>
    <w:rsid w:val="00CE58ED"/>
    <w:rsid w:val="00CE5EF0"/>
    <w:rsid w:val="00CE72BF"/>
    <w:rsid w:val="00CF010E"/>
    <w:rsid w:val="00CF0148"/>
    <w:rsid w:val="00CF03B5"/>
    <w:rsid w:val="00CF13CC"/>
    <w:rsid w:val="00CF18A2"/>
    <w:rsid w:val="00CF301A"/>
    <w:rsid w:val="00CF3A0D"/>
    <w:rsid w:val="00CF3FF2"/>
    <w:rsid w:val="00CF42AA"/>
    <w:rsid w:val="00CF46B5"/>
    <w:rsid w:val="00CF4743"/>
    <w:rsid w:val="00CF4F9D"/>
    <w:rsid w:val="00CF543B"/>
    <w:rsid w:val="00CF5C43"/>
    <w:rsid w:val="00CF60D9"/>
    <w:rsid w:val="00CF610E"/>
    <w:rsid w:val="00CF654C"/>
    <w:rsid w:val="00CF6FFB"/>
    <w:rsid w:val="00CF7033"/>
    <w:rsid w:val="00CF7415"/>
    <w:rsid w:val="00CF76CB"/>
    <w:rsid w:val="00CF7853"/>
    <w:rsid w:val="00D0076D"/>
    <w:rsid w:val="00D00985"/>
    <w:rsid w:val="00D00C43"/>
    <w:rsid w:val="00D02961"/>
    <w:rsid w:val="00D03A5C"/>
    <w:rsid w:val="00D03F59"/>
    <w:rsid w:val="00D0405C"/>
    <w:rsid w:val="00D0434B"/>
    <w:rsid w:val="00D04FE3"/>
    <w:rsid w:val="00D0533C"/>
    <w:rsid w:val="00D05426"/>
    <w:rsid w:val="00D05BF8"/>
    <w:rsid w:val="00D05EAE"/>
    <w:rsid w:val="00D0648F"/>
    <w:rsid w:val="00D07AD4"/>
    <w:rsid w:val="00D10079"/>
    <w:rsid w:val="00D1074F"/>
    <w:rsid w:val="00D11900"/>
    <w:rsid w:val="00D127D9"/>
    <w:rsid w:val="00D12BAF"/>
    <w:rsid w:val="00D13441"/>
    <w:rsid w:val="00D147DD"/>
    <w:rsid w:val="00D14A7D"/>
    <w:rsid w:val="00D14A9C"/>
    <w:rsid w:val="00D152C8"/>
    <w:rsid w:val="00D15C73"/>
    <w:rsid w:val="00D15FEA"/>
    <w:rsid w:val="00D1634D"/>
    <w:rsid w:val="00D166AD"/>
    <w:rsid w:val="00D1694D"/>
    <w:rsid w:val="00D16B40"/>
    <w:rsid w:val="00D16BEA"/>
    <w:rsid w:val="00D16E4C"/>
    <w:rsid w:val="00D1729E"/>
    <w:rsid w:val="00D17D78"/>
    <w:rsid w:val="00D20088"/>
    <w:rsid w:val="00D20179"/>
    <w:rsid w:val="00D201DC"/>
    <w:rsid w:val="00D20BC7"/>
    <w:rsid w:val="00D20DF3"/>
    <w:rsid w:val="00D21559"/>
    <w:rsid w:val="00D21733"/>
    <w:rsid w:val="00D21834"/>
    <w:rsid w:val="00D21D9E"/>
    <w:rsid w:val="00D21FE2"/>
    <w:rsid w:val="00D22744"/>
    <w:rsid w:val="00D22CB6"/>
    <w:rsid w:val="00D23C67"/>
    <w:rsid w:val="00D25057"/>
    <w:rsid w:val="00D257F6"/>
    <w:rsid w:val="00D25AC9"/>
    <w:rsid w:val="00D25ECD"/>
    <w:rsid w:val="00D262A0"/>
    <w:rsid w:val="00D2775D"/>
    <w:rsid w:val="00D27867"/>
    <w:rsid w:val="00D278BD"/>
    <w:rsid w:val="00D27C94"/>
    <w:rsid w:val="00D27F31"/>
    <w:rsid w:val="00D3053E"/>
    <w:rsid w:val="00D30575"/>
    <w:rsid w:val="00D306D2"/>
    <w:rsid w:val="00D30AC3"/>
    <w:rsid w:val="00D31365"/>
    <w:rsid w:val="00D314AC"/>
    <w:rsid w:val="00D31956"/>
    <w:rsid w:val="00D3198E"/>
    <w:rsid w:val="00D3216F"/>
    <w:rsid w:val="00D32817"/>
    <w:rsid w:val="00D32AF3"/>
    <w:rsid w:val="00D32BFD"/>
    <w:rsid w:val="00D32F6E"/>
    <w:rsid w:val="00D34549"/>
    <w:rsid w:val="00D347F5"/>
    <w:rsid w:val="00D349BA"/>
    <w:rsid w:val="00D34B29"/>
    <w:rsid w:val="00D35E2F"/>
    <w:rsid w:val="00D35E32"/>
    <w:rsid w:val="00D364C8"/>
    <w:rsid w:val="00D36CA8"/>
    <w:rsid w:val="00D37369"/>
    <w:rsid w:val="00D37EA2"/>
    <w:rsid w:val="00D41163"/>
    <w:rsid w:val="00D41AC3"/>
    <w:rsid w:val="00D41D1B"/>
    <w:rsid w:val="00D4253B"/>
    <w:rsid w:val="00D42ABC"/>
    <w:rsid w:val="00D43C47"/>
    <w:rsid w:val="00D43D51"/>
    <w:rsid w:val="00D43ED6"/>
    <w:rsid w:val="00D44CDD"/>
    <w:rsid w:val="00D44EAE"/>
    <w:rsid w:val="00D4523F"/>
    <w:rsid w:val="00D4536E"/>
    <w:rsid w:val="00D46153"/>
    <w:rsid w:val="00D47CDE"/>
    <w:rsid w:val="00D47D87"/>
    <w:rsid w:val="00D47FF3"/>
    <w:rsid w:val="00D500F0"/>
    <w:rsid w:val="00D50AF2"/>
    <w:rsid w:val="00D512B0"/>
    <w:rsid w:val="00D519E4"/>
    <w:rsid w:val="00D51FD1"/>
    <w:rsid w:val="00D520AB"/>
    <w:rsid w:val="00D5227F"/>
    <w:rsid w:val="00D5235A"/>
    <w:rsid w:val="00D524C5"/>
    <w:rsid w:val="00D53677"/>
    <w:rsid w:val="00D53A04"/>
    <w:rsid w:val="00D53DB8"/>
    <w:rsid w:val="00D53FF2"/>
    <w:rsid w:val="00D5403D"/>
    <w:rsid w:val="00D54615"/>
    <w:rsid w:val="00D546D5"/>
    <w:rsid w:val="00D54AD4"/>
    <w:rsid w:val="00D55C3C"/>
    <w:rsid w:val="00D55C5E"/>
    <w:rsid w:val="00D55D8B"/>
    <w:rsid w:val="00D574BB"/>
    <w:rsid w:val="00D57AE1"/>
    <w:rsid w:val="00D60CF5"/>
    <w:rsid w:val="00D60D55"/>
    <w:rsid w:val="00D61AD4"/>
    <w:rsid w:val="00D62560"/>
    <w:rsid w:val="00D62742"/>
    <w:rsid w:val="00D629C5"/>
    <w:rsid w:val="00D635D2"/>
    <w:rsid w:val="00D63B6A"/>
    <w:rsid w:val="00D64470"/>
    <w:rsid w:val="00D647F3"/>
    <w:rsid w:val="00D64AD3"/>
    <w:rsid w:val="00D652BA"/>
    <w:rsid w:val="00D654C3"/>
    <w:rsid w:val="00D66185"/>
    <w:rsid w:val="00D6765F"/>
    <w:rsid w:val="00D7047C"/>
    <w:rsid w:val="00D706A6"/>
    <w:rsid w:val="00D70A82"/>
    <w:rsid w:val="00D70A8F"/>
    <w:rsid w:val="00D70BC6"/>
    <w:rsid w:val="00D70C4C"/>
    <w:rsid w:val="00D71619"/>
    <w:rsid w:val="00D71781"/>
    <w:rsid w:val="00D71A01"/>
    <w:rsid w:val="00D71B9A"/>
    <w:rsid w:val="00D7216F"/>
    <w:rsid w:val="00D72E2F"/>
    <w:rsid w:val="00D7315B"/>
    <w:rsid w:val="00D7327C"/>
    <w:rsid w:val="00D73760"/>
    <w:rsid w:val="00D74E44"/>
    <w:rsid w:val="00D756BE"/>
    <w:rsid w:val="00D75909"/>
    <w:rsid w:val="00D759C8"/>
    <w:rsid w:val="00D77758"/>
    <w:rsid w:val="00D809FC"/>
    <w:rsid w:val="00D80C59"/>
    <w:rsid w:val="00D80E82"/>
    <w:rsid w:val="00D81086"/>
    <w:rsid w:val="00D81A53"/>
    <w:rsid w:val="00D81D2D"/>
    <w:rsid w:val="00D8233A"/>
    <w:rsid w:val="00D82AC8"/>
    <w:rsid w:val="00D833EB"/>
    <w:rsid w:val="00D83B4B"/>
    <w:rsid w:val="00D84119"/>
    <w:rsid w:val="00D842B9"/>
    <w:rsid w:val="00D861B7"/>
    <w:rsid w:val="00D86925"/>
    <w:rsid w:val="00D86D1D"/>
    <w:rsid w:val="00D878DC"/>
    <w:rsid w:val="00D87CF5"/>
    <w:rsid w:val="00D900C0"/>
    <w:rsid w:val="00D907DA"/>
    <w:rsid w:val="00D90F22"/>
    <w:rsid w:val="00D916A1"/>
    <w:rsid w:val="00D91810"/>
    <w:rsid w:val="00D9181F"/>
    <w:rsid w:val="00D9205E"/>
    <w:rsid w:val="00D92616"/>
    <w:rsid w:val="00D92654"/>
    <w:rsid w:val="00D9276B"/>
    <w:rsid w:val="00D92ED0"/>
    <w:rsid w:val="00D93116"/>
    <w:rsid w:val="00D93279"/>
    <w:rsid w:val="00D938C6"/>
    <w:rsid w:val="00D93B22"/>
    <w:rsid w:val="00D940FB"/>
    <w:rsid w:val="00D942FE"/>
    <w:rsid w:val="00D949DD"/>
    <w:rsid w:val="00D94CC8"/>
    <w:rsid w:val="00D94E28"/>
    <w:rsid w:val="00D953D2"/>
    <w:rsid w:val="00D95488"/>
    <w:rsid w:val="00D96403"/>
    <w:rsid w:val="00D969AC"/>
    <w:rsid w:val="00D97D96"/>
    <w:rsid w:val="00DA03A1"/>
    <w:rsid w:val="00DA13AE"/>
    <w:rsid w:val="00DA1B37"/>
    <w:rsid w:val="00DA1EE9"/>
    <w:rsid w:val="00DA20C3"/>
    <w:rsid w:val="00DA25FB"/>
    <w:rsid w:val="00DA27E5"/>
    <w:rsid w:val="00DA2F97"/>
    <w:rsid w:val="00DA34A3"/>
    <w:rsid w:val="00DA37DB"/>
    <w:rsid w:val="00DA3A5B"/>
    <w:rsid w:val="00DA45BE"/>
    <w:rsid w:val="00DA4673"/>
    <w:rsid w:val="00DA4676"/>
    <w:rsid w:val="00DA478C"/>
    <w:rsid w:val="00DA50B0"/>
    <w:rsid w:val="00DA5479"/>
    <w:rsid w:val="00DA58F0"/>
    <w:rsid w:val="00DA6451"/>
    <w:rsid w:val="00DA74F7"/>
    <w:rsid w:val="00DA7C58"/>
    <w:rsid w:val="00DB0230"/>
    <w:rsid w:val="00DB0B9F"/>
    <w:rsid w:val="00DB0C17"/>
    <w:rsid w:val="00DB0ED6"/>
    <w:rsid w:val="00DB11C5"/>
    <w:rsid w:val="00DB1225"/>
    <w:rsid w:val="00DB16B7"/>
    <w:rsid w:val="00DB1F52"/>
    <w:rsid w:val="00DB2BF1"/>
    <w:rsid w:val="00DB305C"/>
    <w:rsid w:val="00DB3444"/>
    <w:rsid w:val="00DB39E5"/>
    <w:rsid w:val="00DB3A06"/>
    <w:rsid w:val="00DB3B46"/>
    <w:rsid w:val="00DB4A2E"/>
    <w:rsid w:val="00DB4B06"/>
    <w:rsid w:val="00DB4CD3"/>
    <w:rsid w:val="00DB5A57"/>
    <w:rsid w:val="00DB5BBD"/>
    <w:rsid w:val="00DB6940"/>
    <w:rsid w:val="00DB6CB0"/>
    <w:rsid w:val="00DB6F7D"/>
    <w:rsid w:val="00DB766B"/>
    <w:rsid w:val="00DB7A02"/>
    <w:rsid w:val="00DB7D70"/>
    <w:rsid w:val="00DB7DC3"/>
    <w:rsid w:val="00DC0A99"/>
    <w:rsid w:val="00DC1146"/>
    <w:rsid w:val="00DC1242"/>
    <w:rsid w:val="00DC1443"/>
    <w:rsid w:val="00DC18E8"/>
    <w:rsid w:val="00DC1E7C"/>
    <w:rsid w:val="00DC214E"/>
    <w:rsid w:val="00DC2EAB"/>
    <w:rsid w:val="00DC3045"/>
    <w:rsid w:val="00DC3233"/>
    <w:rsid w:val="00DC35F6"/>
    <w:rsid w:val="00DC3A49"/>
    <w:rsid w:val="00DC3C1E"/>
    <w:rsid w:val="00DC40B9"/>
    <w:rsid w:val="00DC432A"/>
    <w:rsid w:val="00DC4951"/>
    <w:rsid w:val="00DC4C2E"/>
    <w:rsid w:val="00DC508B"/>
    <w:rsid w:val="00DC5743"/>
    <w:rsid w:val="00DC61F8"/>
    <w:rsid w:val="00DC6D5D"/>
    <w:rsid w:val="00DC764E"/>
    <w:rsid w:val="00DC7757"/>
    <w:rsid w:val="00DC7B96"/>
    <w:rsid w:val="00DC7CF4"/>
    <w:rsid w:val="00DD0031"/>
    <w:rsid w:val="00DD03E3"/>
    <w:rsid w:val="00DD07DE"/>
    <w:rsid w:val="00DD0817"/>
    <w:rsid w:val="00DD0CA1"/>
    <w:rsid w:val="00DD14F2"/>
    <w:rsid w:val="00DD1EBF"/>
    <w:rsid w:val="00DD223F"/>
    <w:rsid w:val="00DD224B"/>
    <w:rsid w:val="00DD235D"/>
    <w:rsid w:val="00DD25C5"/>
    <w:rsid w:val="00DD28D8"/>
    <w:rsid w:val="00DD3244"/>
    <w:rsid w:val="00DD344C"/>
    <w:rsid w:val="00DD3493"/>
    <w:rsid w:val="00DD3DFF"/>
    <w:rsid w:val="00DD4536"/>
    <w:rsid w:val="00DD48BB"/>
    <w:rsid w:val="00DD52D3"/>
    <w:rsid w:val="00DD53CE"/>
    <w:rsid w:val="00DD58A0"/>
    <w:rsid w:val="00DD5C72"/>
    <w:rsid w:val="00DD5DEC"/>
    <w:rsid w:val="00DD5FB1"/>
    <w:rsid w:val="00DD6B0E"/>
    <w:rsid w:val="00DD6BE9"/>
    <w:rsid w:val="00DD6ED9"/>
    <w:rsid w:val="00DD72F5"/>
    <w:rsid w:val="00DD774A"/>
    <w:rsid w:val="00DE00B6"/>
    <w:rsid w:val="00DE01F6"/>
    <w:rsid w:val="00DE07C4"/>
    <w:rsid w:val="00DE08CC"/>
    <w:rsid w:val="00DE15FD"/>
    <w:rsid w:val="00DE1617"/>
    <w:rsid w:val="00DE1C31"/>
    <w:rsid w:val="00DE2596"/>
    <w:rsid w:val="00DE2605"/>
    <w:rsid w:val="00DE29B1"/>
    <w:rsid w:val="00DE2A9D"/>
    <w:rsid w:val="00DE2B03"/>
    <w:rsid w:val="00DE31D3"/>
    <w:rsid w:val="00DE320C"/>
    <w:rsid w:val="00DE3579"/>
    <w:rsid w:val="00DE4078"/>
    <w:rsid w:val="00DE45C5"/>
    <w:rsid w:val="00DE5070"/>
    <w:rsid w:val="00DE5444"/>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B49"/>
    <w:rsid w:val="00DF2075"/>
    <w:rsid w:val="00DF21D3"/>
    <w:rsid w:val="00DF27E4"/>
    <w:rsid w:val="00DF288B"/>
    <w:rsid w:val="00DF3FB8"/>
    <w:rsid w:val="00DF4886"/>
    <w:rsid w:val="00DF49D9"/>
    <w:rsid w:val="00DF5209"/>
    <w:rsid w:val="00DF54BA"/>
    <w:rsid w:val="00DF54DA"/>
    <w:rsid w:val="00DF567D"/>
    <w:rsid w:val="00DF5956"/>
    <w:rsid w:val="00DF61FE"/>
    <w:rsid w:val="00DF63AF"/>
    <w:rsid w:val="00DF640D"/>
    <w:rsid w:val="00DF7CE7"/>
    <w:rsid w:val="00DF7F50"/>
    <w:rsid w:val="00E00D7F"/>
    <w:rsid w:val="00E01089"/>
    <w:rsid w:val="00E02E7C"/>
    <w:rsid w:val="00E03610"/>
    <w:rsid w:val="00E03EFA"/>
    <w:rsid w:val="00E04821"/>
    <w:rsid w:val="00E0487E"/>
    <w:rsid w:val="00E04E7C"/>
    <w:rsid w:val="00E05F5F"/>
    <w:rsid w:val="00E061BE"/>
    <w:rsid w:val="00E061FB"/>
    <w:rsid w:val="00E06D47"/>
    <w:rsid w:val="00E06ECB"/>
    <w:rsid w:val="00E06F73"/>
    <w:rsid w:val="00E07381"/>
    <w:rsid w:val="00E07D6A"/>
    <w:rsid w:val="00E07E0D"/>
    <w:rsid w:val="00E1018D"/>
    <w:rsid w:val="00E10754"/>
    <w:rsid w:val="00E107A5"/>
    <w:rsid w:val="00E129E6"/>
    <w:rsid w:val="00E12B6B"/>
    <w:rsid w:val="00E12E2E"/>
    <w:rsid w:val="00E133BF"/>
    <w:rsid w:val="00E13416"/>
    <w:rsid w:val="00E135BD"/>
    <w:rsid w:val="00E13FFA"/>
    <w:rsid w:val="00E14C70"/>
    <w:rsid w:val="00E14C8B"/>
    <w:rsid w:val="00E15A2B"/>
    <w:rsid w:val="00E15D5B"/>
    <w:rsid w:val="00E1604B"/>
    <w:rsid w:val="00E16175"/>
    <w:rsid w:val="00E16352"/>
    <w:rsid w:val="00E1636D"/>
    <w:rsid w:val="00E164E3"/>
    <w:rsid w:val="00E177FF"/>
    <w:rsid w:val="00E17D97"/>
    <w:rsid w:val="00E20729"/>
    <w:rsid w:val="00E20E6B"/>
    <w:rsid w:val="00E20EC6"/>
    <w:rsid w:val="00E2183E"/>
    <w:rsid w:val="00E220FB"/>
    <w:rsid w:val="00E22BA6"/>
    <w:rsid w:val="00E22C2C"/>
    <w:rsid w:val="00E22E82"/>
    <w:rsid w:val="00E22F6E"/>
    <w:rsid w:val="00E23004"/>
    <w:rsid w:val="00E230FD"/>
    <w:rsid w:val="00E232EF"/>
    <w:rsid w:val="00E238D9"/>
    <w:rsid w:val="00E23973"/>
    <w:rsid w:val="00E241D1"/>
    <w:rsid w:val="00E2457D"/>
    <w:rsid w:val="00E248F7"/>
    <w:rsid w:val="00E24DB4"/>
    <w:rsid w:val="00E24DBC"/>
    <w:rsid w:val="00E25080"/>
    <w:rsid w:val="00E25427"/>
    <w:rsid w:val="00E25C80"/>
    <w:rsid w:val="00E25F4F"/>
    <w:rsid w:val="00E2632F"/>
    <w:rsid w:val="00E263E6"/>
    <w:rsid w:val="00E268FF"/>
    <w:rsid w:val="00E26B54"/>
    <w:rsid w:val="00E272AD"/>
    <w:rsid w:val="00E27FDE"/>
    <w:rsid w:val="00E309DA"/>
    <w:rsid w:val="00E31525"/>
    <w:rsid w:val="00E3165C"/>
    <w:rsid w:val="00E31BA0"/>
    <w:rsid w:val="00E32087"/>
    <w:rsid w:val="00E32185"/>
    <w:rsid w:val="00E32B55"/>
    <w:rsid w:val="00E3367A"/>
    <w:rsid w:val="00E340AD"/>
    <w:rsid w:val="00E340DF"/>
    <w:rsid w:val="00E340F0"/>
    <w:rsid w:val="00E343A6"/>
    <w:rsid w:val="00E35140"/>
    <w:rsid w:val="00E35465"/>
    <w:rsid w:val="00E355C7"/>
    <w:rsid w:val="00E3582A"/>
    <w:rsid w:val="00E359D8"/>
    <w:rsid w:val="00E35C2F"/>
    <w:rsid w:val="00E3618A"/>
    <w:rsid w:val="00E36C13"/>
    <w:rsid w:val="00E36ED5"/>
    <w:rsid w:val="00E36F05"/>
    <w:rsid w:val="00E374DB"/>
    <w:rsid w:val="00E37F8D"/>
    <w:rsid w:val="00E4032F"/>
    <w:rsid w:val="00E40703"/>
    <w:rsid w:val="00E40E60"/>
    <w:rsid w:val="00E41411"/>
    <w:rsid w:val="00E4147B"/>
    <w:rsid w:val="00E4173B"/>
    <w:rsid w:val="00E41B46"/>
    <w:rsid w:val="00E41E52"/>
    <w:rsid w:val="00E421CF"/>
    <w:rsid w:val="00E42A2D"/>
    <w:rsid w:val="00E432D2"/>
    <w:rsid w:val="00E436B4"/>
    <w:rsid w:val="00E4411A"/>
    <w:rsid w:val="00E442A0"/>
    <w:rsid w:val="00E443BD"/>
    <w:rsid w:val="00E44B53"/>
    <w:rsid w:val="00E44BA7"/>
    <w:rsid w:val="00E45107"/>
    <w:rsid w:val="00E45244"/>
    <w:rsid w:val="00E463C6"/>
    <w:rsid w:val="00E46D9B"/>
    <w:rsid w:val="00E46EB1"/>
    <w:rsid w:val="00E46EB6"/>
    <w:rsid w:val="00E47B39"/>
    <w:rsid w:val="00E50EAD"/>
    <w:rsid w:val="00E50F32"/>
    <w:rsid w:val="00E5104D"/>
    <w:rsid w:val="00E51232"/>
    <w:rsid w:val="00E53611"/>
    <w:rsid w:val="00E53638"/>
    <w:rsid w:val="00E53BC9"/>
    <w:rsid w:val="00E53C0D"/>
    <w:rsid w:val="00E53E6B"/>
    <w:rsid w:val="00E53FE5"/>
    <w:rsid w:val="00E54478"/>
    <w:rsid w:val="00E5452C"/>
    <w:rsid w:val="00E5462F"/>
    <w:rsid w:val="00E5464A"/>
    <w:rsid w:val="00E5465A"/>
    <w:rsid w:val="00E5466F"/>
    <w:rsid w:val="00E54704"/>
    <w:rsid w:val="00E569D6"/>
    <w:rsid w:val="00E56CFF"/>
    <w:rsid w:val="00E57063"/>
    <w:rsid w:val="00E57584"/>
    <w:rsid w:val="00E57A02"/>
    <w:rsid w:val="00E57E3C"/>
    <w:rsid w:val="00E60A64"/>
    <w:rsid w:val="00E60CEE"/>
    <w:rsid w:val="00E619AA"/>
    <w:rsid w:val="00E61B20"/>
    <w:rsid w:val="00E625BC"/>
    <w:rsid w:val="00E62819"/>
    <w:rsid w:val="00E62BF2"/>
    <w:rsid w:val="00E62E85"/>
    <w:rsid w:val="00E6387C"/>
    <w:rsid w:val="00E63DFF"/>
    <w:rsid w:val="00E64509"/>
    <w:rsid w:val="00E6563A"/>
    <w:rsid w:val="00E65766"/>
    <w:rsid w:val="00E65DCD"/>
    <w:rsid w:val="00E6644C"/>
    <w:rsid w:val="00E669C1"/>
    <w:rsid w:val="00E67994"/>
    <w:rsid w:val="00E67C23"/>
    <w:rsid w:val="00E67FC1"/>
    <w:rsid w:val="00E703CA"/>
    <w:rsid w:val="00E7069E"/>
    <w:rsid w:val="00E70A72"/>
    <w:rsid w:val="00E70D08"/>
    <w:rsid w:val="00E71609"/>
    <w:rsid w:val="00E716FC"/>
    <w:rsid w:val="00E7222A"/>
    <w:rsid w:val="00E724F6"/>
    <w:rsid w:val="00E7277F"/>
    <w:rsid w:val="00E729FA"/>
    <w:rsid w:val="00E73BB7"/>
    <w:rsid w:val="00E73C3E"/>
    <w:rsid w:val="00E73DAE"/>
    <w:rsid w:val="00E74C1F"/>
    <w:rsid w:val="00E74D3A"/>
    <w:rsid w:val="00E74F5F"/>
    <w:rsid w:val="00E75055"/>
    <w:rsid w:val="00E75114"/>
    <w:rsid w:val="00E759AD"/>
    <w:rsid w:val="00E75BB4"/>
    <w:rsid w:val="00E764AA"/>
    <w:rsid w:val="00E76568"/>
    <w:rsid w:val="00E769EE"/>
    <w:rsid w:val="00E775B3"/>
    <w:rsid w:val="00E77691"/>
    <w:rsid w:val="00E778C9"/>
    <w:rsid w:val="00E77976"/>
    <w:rsid w:val="00E77B01"/>
    <w:rsid w:val="00E77F1C"/>
    <w:rsid w:val="00E80598"/>
    <w:rsid w:val="00E8090B"/>
    <w:rsid w:val="00E8123E"/>
    <w:rsid w:val="00E8134B"/>
    <w:rsid w:val="00E81FBF"/>
    <w:rsid w:val="00E81FC8"/>
    <w:rsid w:val="00E82EC8"/>
    <w:rsid w:val="00E8326D"/>
    <w:rsid w:val="00E832ED"/>
    <w:rsid w:val="00E83F86"/>
    <w:rsid w:val="00E83F90"/>
    <w:rsid w:val="00E84062"/>
    <w:rsid w:val="00E84DCE"/>
    <w:rsid w:val="00E8519A"/>
    <w:rsid w:val="00E853C6"/>
    <w:rsid w:val="00E854AF"/>
    <w:rsid w:val="00E85751"/>
    <w:rsid w:val="00E85AE1"/>
    <w:rsid w:val="00E85C8D"/>
    <w:rsid w:val="00E8600B"/>
    <w:rsid w:val="00E86735"/>
    <w:rsid w:val="00E86BEF"/>
    <w:rsid w:val="00E87766"/>
    <w:rsid w:val="00E8792F"/>
    <w:rsid w:val="00E87B4A"/>
    <w:rsid w:val="00E87CB8"/>
    <w:rsid w:val="00E90EE0"/>
    <w:rsid w:val="00E91093"/>
    <w:rsid w:val="00E919D4"/>
    <w:rsid w:val="00E91B8E"/>
    <w:rsid w:val="00E91D6F"/>
    <w:rsid w:val="00E93552"/>
    <w:rsid w:val="00E936F9"/>
    <w:rsid w:val="00E93CB6"/>
    <w:rsid w:val="00E93D80"/>
    <w:rsid w:val="00E93E38"/>
    <w:rsid w:val="00E94A5C"/>
    <w:rsid w:val="00E95175"/>
    <w:rsid w:val="00E95912"/>
    <w:rsid w:val="00E95B55"/>
    <w:rsid w:val="00E95CE9"/>
    <w:rsid w:val="00E963AF"/>
    <w:rsid w:val="00E966A6"/>
    <w:rsid w:val="00E96808"/>
    <w:rsid w:val="00E96F3A"/>
    <w:rsid w:val="00E974EE"/>
    <w:rsid w:val="00E97E39"/>
    <w:rsid w:val="00EA0322"/>
    <w:rsid w:val="00EA06CA"/>
    <w:rsid w:val="00EA133B"/>
    <w:rsid w:val="00EA19BD"/>
    <w:rsid w:val="00EA209B"/>
    <w:rsid w:val="00EA23F0"/>
    <w:rsid w:val="00EA282A"/>
    <w:rsid w:val="00EA2A60"/>
    <w:rsid w:val="00EA3BEE"/>
    <w:rsid w:val="00EA3E4B"/>
    <w:rsid w:val="00EA428A"/>
    <w:rsid w:val="00EA5288"/>
    <w:rsid w:val="00EA5D46"/>
    <w:rsid w:val="00EA5DA9"/>
    <w:rsid w:val="00EA5F5C"/>
    <w:rsid w:val="00EA60CB"/>
    <w:rsid w:val="00EA63C3"/>
    <w:rsid w:val="00EA63DA"/>
    <w:rsid w:val="00EA6433"/>
    <w:rsid w:val="00EA7154"/>
    <w:rsid w:val="00EA7BC8"/>
    <w:rsid w:val="00EA7CEE"/>
    <w:rsid w:val="00EA7EB3"/>
    <w:rsid w:val="00EB01B1"/>
    <w:rsid w:val="00EB0663"/>
    <w:rsid w:val="00EB12DB"/>
    <w:rsid w:val="00EB24C3"/>
    <w:rsid w:val="00EB2588"/>
    <w:rsid w:val="00EB269A"/>
    <w:rsid w:val="00EB2BBE"/>
    <w:rsid w:val="00EB34C5"/>
    <w:rsid w:val="00EB3F1A"/>
    <w:rsid w:val="00EB413E"/>
    <w:rsid w:val="00EB46FB"/>
    <w:rsid w:val="00EB4D63"/>
    <w:rsid w:val="00EB4ED4"/>
    <w:rsid w:val="00EB54D5"/>
    <w:rsid w:val="00EB6835"/>
    <w:rsid w:val="00EB6927"/>
    <w:rsid w:val="00EB6A25"/>
    <w:rsid w:val="00EB6B14"/>
    <w:rsid w:val="00EB7250"/>
    <w:rsid w:val="00EB7FD7"/>
    <w:rsid w:val="00EC01B9"/>
    <w:rsid w:val="00EC0248"/>
    <w:rsid w:val="00EC0A96"/>
    <w:rsid w:val="00EC0EC8"/>
    <w:rsid w:val="00EC15AC"/>
    <w:rsid w:val="00EC1B67"/>
    <w:rsid w:val="00EC1DEB"/>
    <w:rsid w:val="00EC1F5A"/>
    <w:rsid w:val="00EC26DD"/>
    <w:rsid w:val="00EC3024"/>
    <w:rsid w:val="00EC3388"/>
    <w:rsid w:val="00EC351C"/>
    <w:rsid w:val="00EC3F30"/>
    <w:rsid w:val="00EC46CE"/>
    <w:rsid w:val="00EC4ED1"/>
    <w:rsid w:val="00EC513A"/>
    <w:rsid w:val="00EC5527"/>
    <w:rsid w:val="00EC58B2"/>
    <w:rsid w:val="00EC5C3E"/>
    <w:rsid w:val="00EC5E68"/>
    <w:rsid w:val="00EC6B09"/>
    <w:rsid w:val="00EC6BBD"/>
    <w:rsid w:val="00EC7578"/>
    <w:rsid w:val="00EC7ABB"/>
    <w:rsid w:val="00ED011C"/>
    <w:rsid w:val="00ED15CD"/>
    <w:rsid w:val="00ED1E0A"/>
    <w:rsid w:val="00ED389E"/>
    <w:rsid w:val="00ED3B21"/>
    <w:rsid w:val="00ED4295"/>
    <w:rsid w:val="00ED4407"/>
    <w:rsid w:val="00ED4B78"/>
    <w:rsid w:val="00ED4C79"/>
    <w:rsid w:val="00ED4CB6"/>
    <w:rsid w:val="00ED50CF"/>
    <w:rsid w:val="00ED5D0C"/>
    <w:rsid w:val="00ED7164"/>
    <w:rsid w:val="00ED77FC"/>
    <w:rsid w:val="00ED79A0"/>
    <w:rsid w:val="00ED7D7F"/>
    <w:rsid w:val="00ED7E78"/>
    <w:rsid w:val="00EE002E"/>
    <w:rsid w:val="00EE0179"/>
    <w:rsid w:val="00EE0227"/>
    <w:rsid w:val="00EE04D0"/>
    <w:rsid w:val="00EE0C41"/>
    <w:rsid w:val="00EE1B31"/>
    <w:rsid w:val="00EE1FDC"/>
    <w:rsid w:val="00EE1FF3"/>
    <w:rsid w:val="00EE2291"/>
    <w:rsid w:val="00EE22F2"/>
    <w:rsid w:val="00EE23B5"/>
    <w:rsid w:val="00EE2404"/>
    <w:rsid w:val="00EE243F"/>
    <w:rsid w:val="00EE2712"/>
    <w:rsid w:val="00EE2B2F"/>
    <w:rsid w:val="00EE2C94"/>
    <w:rsid w:val="00EE2D35"/>
    <w:rsid w:val="00EE2FFF"/>
    <w:rsid w:val="00EE350B"/>
    <w:rsid w:val="00EE37E4"/>
    <w:rsid w:val="00EE41E4"/>
    <w:rsid w:val="00EE4FA2"/>
    <w:rsid w:val="00EE5611"/>
    <w:rsid w:val="00EE580C"/>
    <w:rsid w:val="00EE5EA5"/>
    <w:rsid w:val="00EE5F97"/>
    <w:rsid w:val="00EE65A6"/>
    <w:rsid w:val="00EE6A06"/>
    <w:rsid w:val="00EE6B52"/>
    <w:rsid w:val="00EE756D"/>
    <w:rsid w:val="00EE7907"/>
    <w:rsid w:val="00EE7D62"/>
    <w:rsid w:val="00EF0491"/>
    <w:rsid w:val="00EF0683"/>
    <w:rsid w:val="00EF0B42"/>
    <w:rsid w:val="00EF0F50"/>
    <w:rsid w:val="00EF1784"/>
    <w:rsid w:val="00EF1F3A"/>
    <w:rsid w:val="00EF226A"/>
    <w:rsid w:val="00EF2794"/>
    <w:rsid w:val="00EF2963"/>
    <w:rsid w:val="00EF2AC8"/>
    <w:rsid w:val="00EF32DA"/>
    <w:rsid w:val="00EF35AF"/>
    <w:rsid w:val="00EF4804"/>
    <w:rsid w:val="00EF4D4D"/>
    <w:rsid w:val="00EF56DF"/>
    <w:rsid w:val="00EF62B4"/>
    <w:rsid w:val="00EF64AF"/>
    <w:rsid w:val="00EF6BF4"/>
    <w:rsid w:val="00EF6FE8"/>
    <w:rsid w:val="00EF7926"/>
    <w:rsid w:val="00EF7CA3"/>
    <w:rsid w:val="00EF7EC7"/>
    <w:rsid w:val="00F002DB"/>
    <w:rsid w:val="00F0073A"/>
    <w:rsid w:val="00F0074A"/>
    <w:rsid w:val="00F0078E"/>
    <w:rsid w:val="00F00D8A"/>
    <w:rsid w:val="00F01361"/>
    <w:rsid w:val="00F014E5"/>
    <w:rsid w:val="00F01A3A"/>
    <w:rsid w:val="00F01A7A"/>
    <w:rsid w:val="00F020CC"/>
    <w:rsid w:val="00F02706"/>
    <w:rsid w:val="00F0331D"/>
    <w:rsid w:val="00F04A6D"/>
    <w:rsid w:val="00F04F58"/>
    <w:rsid w:val="00F052A9"/>
    <w:rsid w:val="00F055F2"/>
    <w:rsid w:val="00F05DBE"/>
    <w:rsid w:val="00F05EA2"/>
    <w:rsid w:val="00F05FAE"/>
    <w:rsid w:val="00F06A51"/>
    <w:rsid w:val="00F0700C"/>
    <w:rsid w:val="00F07AF3"/>
    <w:rsid w:val="00F07E22"/>
    <w:rsid w:val="00F07F9C"/>
    <w:rsid w:val="00F10128"/>
    <w:rsid w:val="00F10A1F"/>
    <w:rsid w:val="00F10B4F"/>
    <w:rsid w:val="00F10ED7"/>
    <w:rsid w:val="00F114D2"/>
    <w:rsid w:val="00F11546"/>
    <w:rsid w:val="00F11AB7"/>
    <w:rsid w:val="00F12B94"/>
    <w:rsid w:val="00F12CA1"/>
    <w:rsid w:val="00F13AC2"/>
    <w:rsid w:val="00F13CE3"/>
    <w:rsid w:val="00F140AD"/>
    <w:rsid w:val="00F1418E"/>
    <w:rsid w:val="00F14777"/>
    <w:rsid w:val="00F14C2D"/>
    <w:rsid w:val="00F15DE8"/>
    <w:rsid w:val="00F16309"/>
    <w:rsid w:val="00F16693"/>
    <w:rsid w:val="00F16B6C"/>
    <w:rsid w:val="00F173C1"/>
    <w:rsid w:val="00F17901"/>
    <w:rsid w:val="00F17FDD"/>
    <w:rsid w:val="00F200D9"/>
    <w:rsid w:val="00F20513"/>
    <w:rsid w:val="00F21408"/>
    <w:rsid w:val="00F21C64"/>
    <w:rsid w:val="00F230F2"/>
    <w:rsid w:val="00F23733"/>
    <w:rsid w:val="00F23AA8"/>
    <w:rsid w:val="00F23D4C"/>
    <w:rsid w:val="00F24021"/>
    <w:rsid w:val="00F2413B"/>
    <w:rsid w:val="00F242FE"/>
    <w:rsid w:val="00F24BB9"/>
    <w:rsid w:val="00F24CFF"/>
    <w:rsid w:val="00F25515"/>
    <w:rsid w:val="00F25697"/>
    <w:rsid w:val="00F26B5E"/>
    <w:rsid w:val="00F26FF8"/>
    <w:rsid w:val="00F270C1"/>
    <w:rsid w:val="00F27999"/>
    <w:rsid w:val="00F2799F"/>
    <w:rsid w:val="00F27B29"/>
    <w:rsid w:val="00F30546"/>
    <w:rsid w:val="00F30AC6"/>
    <w:rsid w:val="00F30EE1"/>
    <w:rsid w:val="00F31330"/>
    <w:rsid w:val="00F31DC3"/>
    <w:rsid w:val="00F321BE"/>
    <w:rsid w:val="00F32306"/>
    <w:rsid w:val="00F32536"/>
    <w:rsid w:val="00F33EF1"/>
    <w:rsid w:val="00F340D7"/>
    <w:rsid w:val="00F344C7"/>
    <w:rsid w:val="00F34B7C"/>
    <w:rsid w:val="00F34E7B"/>
    <w:rsid w:val="00F350ED"/>
    <w:rsid w:val="00F3558B"/>
    <w:rsid w:val="00F3569F"/>
    <w:rsid w:val="00F35817"/>
    <w:rsid w:val="00F35860"/>
    <w:rsid w:val="00F35FE0"/>
    <w:rsid w:val="00F362D2"/>
    <w:rsid w:val="00F36835"/>
    <w:rsid w:val="00F368BD"/>
    <w:rsid w:val="00F36A41"/>
    <w:rsid w:val="00F36B4E"/>
    <w:rsid w:val="00F36BC0"/>
    <w:rsid w:val="00F378E1"/>
    <w:rsid w:val="00F37B5C"/>
    <w:rsid w:val="00F37CC5"/>
    <w:rsid w:val="00F400C8"/>
    <w:rsid w:val="00F40DC2"/>
    <w:rsid w:val="00F411D2"/>
    <w:rsid w:val="00F4137D"/>
    <w:rsid w:val="00F41526"/>
    <w:rsid w:val="00F42260"/>
    <w:rsid w:val="00F4229D"/>
    <w:rsid w:val="00F42E42"/>
    <w:rsid w:val="00F43791"/>
    <w:rsid w:val="00F43E92"/>
    <w:rsid w:val="00F448F9"/>
    <w:rsid w:val="00F44958"/>
    <w:rsid w:val="00F44BA9"/>
    <w:rsid w:val="00F44D99"/>
    <w:rsid w:val="00F45C13"/>
    <w:rsid w:val="00F45CC8"/>
    <w:rsid w:val="00F45D57"/>
    <w:rsid w:val="00F45E27"/>
    <w:rsid w:val="00F47371"/>
    <w:rsid w:val="00F47389"/>
    <w:rsid w:val="00F47402"/>
    <w:rsid w:val="00F476A0"/>
    <w:rsid w:val="00F47CCE"/>
    <w:rsid w:val="00F50087"/>
    <w:rsid w:val="00F500B2"/>
    <w:rsid w:val="00F50457"/>
    <w:rsid w:val="00F50478"/>
    <w:rsid w:val="00F51493"/>
    <w:rsid w:val="00F51979"/>
    <w:rsid w:val="00F519D5"/>
    <w:rsid w:val="00F51B3D"/>
    <w:rsid w:val="00F52311"/>
    <w:rsid w:val="00F52AD3"/>
    <w:rsid w:val="00F52B12"/>
    <w:rsid w:val="00F52DCC"/>
    <w:rsid w:val="00F5303C"/>
    <w:rsid w:val="00F531CC"/>
    <w:rsid w:val="00F531F9"/>
    <w:rsid w:val="00F53476"/>
    <w:rsid w:val="00F53E86"/>
    <w:rsid w:val="00F542A4"/>
    <w:rsid w:val="00F55663"/>
    <w:rsid w:val="00F5747C"/>
    <w:rsid w:val="00F57F04"/>
    <w:rsid w:val="00F60158"/>
    <w:rsid w:val="00F602E2"/>
    <w:rsid w:val="00F603AA"/>
    <w:rsid w:val="00F6096A"/>
    <w:rsid w:val="00F60BE5"/>
    <w:rsid w:val="00F60E4D"/>
    <w:rsid w:val="00F61556"/>
    <w:rsid w:val="00F6195B"/>
    <w:rsid w:val="00F61DBB"/>
    <w:rsid w:val="00F61F55"/>
    <w:rsid w:val="00F622B1"/>
    <w:rsid w:val="00F626F4"/>
    <w:rsid w:val="00F62C25"/>
    <w:rsid w:val="00F63696"/>
    <w:rsid w:val="00F638A4"/>
    <w:rsid w:val="00F63E07"/>
    <w:rsid w:val="00F63E53"/>
    <w:rsid w:val="00F6420E"/>
    <w:rsid w:val="00F643E7"/>
    <w:rsid w:val="00F643FE"/>
    <w:rsid w:val="00F646B2"/>
    <w:rsid w:val="00F648C1"/>
    <w:rsid w:val="00F649C5"/>
    <w:rsid w:val="00F64D73"/>
    <w:rsid w:val="00F655DF"/>
    <w:rsid w:val="00F65603"/>
    <w:rsid w:val="00F6560A"/>
    <w:rsid w:val="00F65792"/>
    <w:rsid w:val="00F65832"/>
    <w:rsid w:val="00F6584B"/>
    <w:rsid w:val="00F66652"/>
    <w:rsid w:val="00F667C2"/>
    <w:rsid w:val="00F668E0"/>
    <w:rsid w:val="00F66E56"/>
    <w:rsid w:val="00F7117C"/>
    <w:rsid w:val="00F717E9"/>
    <w:rsid w:val="00F71B7F"/>
    <w:rsid w:val="00F71BBD"/>
    <w:rsid w:val="00F72616"/>
    <w:rsid w:val="00F72877"/>
    <w:rsid w:val="00F72FF7"/>
    <w:rsid w:val="00F73128"/>
    <w:rsid w:val="00F74288"/>
    <w:rsid w:val="00F744AB"/>
    <w:rsid w:val="00F74EC7"/>
    <w:rsid w:val="00F75C1C"/>
    <w:rsid w:val="00F75E4C"/>
    <w:rsid w:val="00F76B9F"/>
    <w:rsid w:val="00F76C6A"/>
    <w:rsid w:val="00F772DF"/>
    <w:rsid w:val="00F775D8"/>
    <w:rsid w:val="00F77A5B"/>
    <w:rsid w:val="00F77A6E"/>
    <w:rsid w:val="00F8064A"/>
    <w:rsid w:val="00F80A1C"/>
    <w:rsid w:val="00F81A11"/>
    <w:rsid w:val="00F81DD3"/>
    <w:rsid w:val="00F82317"/>
    <w:rsid w:val="00F82D71"/>
    <w:rsid w:val="00F83BF7"/>
    <w:rsid w:val="00F8542D"/>
    <w:rsid w:val="00F859B7"/>
    <w:rsid w:val="00F85BC2"/>
    <w:rsid w:val="00F85CE5"/>
    <w:rsid w:val="00F869A3"/>
    <w:rsid w:val="00F86DDA"/>
    <w:rsid w:val="00F8757B"/>
    <w:rsid w:val="00F87816"/>
    <w:rsid w:val="00F879BC"/>
    <w:rsid w:val="00F87D59"/>
    <w:rsid w:val="00F903AB"/>
    <w:rsid w:val="00F90C57"/>
    <w:rsid w:val="00F90E1B"/>
    <w:rsid w:val="00F9103B"/>
    <w:rsid w:val="00F916AB"/>
    <w:rsid w:val="00F92B18"/>
    <w:rsid w:val="00F92BC5"/>
    <w:rsid w:val="00F932CE"/>
    <w:rsid w:val="00F947BC"/>
    <w:rsid w:val="00F959A8"/>
    <w:rsid w:val="00F95EEF"/>
    <w:rsid w:val="00F96BA4"/>
    <w:rsid w:val="00F972F4"/>
    <w:rsid w:val="00F978CA"/>
    <w:rsid w:val="00F97CBD"/>
    <w:rsid w:val="00F97F1C"/>
    <w:rsid w:val="00FA05A5"/>
    <w:rsid w:val="00FA1B98"/>
    <w:rsid w:val="00FA3A5E"/>
    <w:rsid w:val="00FA4283"/>
    <w:rsid w:val="00FA4BDD"/>
    <w:rsid w:val="00FA4E03"/>
    <w:rsid w:val="00FA52A2"/>
    <w:rsid w:val="00FA5623"/>
    <w:rsid w:val="00FA5EE6"/>
    <w:rsid w:val="00FA6087"/>
    <w:rsid w:val="00FA68E8"/>
    <w:rsid w:val="00FA6D4E"/>
    <w:rsid w:val="00FA71AC"/>
    <w:rsid w:val="00FB001A"/>
    <w:rsid w:val="00FB05BD"/>
    <w:rsid w:val="00FB0D36"/>
    <w:rsid w:val="00FB0DAA"/>
    <w:rsid w:val="00FB0FDA"/>
    <w:rsid w:val="00FB12FE"/>
    <w:rsid w:val="00FB1634"/>
    <w:rsid w:val="00FB1D8E"/>
    <w:rsid w:val="00FB2F03"/>
    <w:rsid w:val="00FB31C5"/>
    <w:rsid w:val="00FB39A7"/>
    <w:rsid w:val="00FB3BFC"/>
    <w:rsid w:val="00FB3C52"/>
    <w:rsid w:val="00FB40D8"/>
    <w:rsid w:val="00FB43DD"/>
    <w:rsid w:val="00FB451F"/>
    <w:rsid w:val="00FB4E2E"/>
    <w:rsid w:val="00FB5BB3"/>
    <w:rsid w:val="00FB6204"/>
    <w:rsid w:val="00FB6389"/>
    <w:rsid w:val="00FB69DA"/>
    <w:rsid w:val="00FB6A74"/>
    <w:rsid w:val="00FB6FCB"/>
    <w:rsid w:val="00FB7059"/>
    <w:rsid w:val="00FB731D"/>
    <w:rsid w:val="00FB7965"/>
    <w:rsid w:val="00FC0094"/>
    <w:rsid w:val="00FC0B05"/>
    <w:rsid w:val="00FC0CEE"/>
    <w:rsid w:val="00FC20FF"/>
    <w:rsid w:val="00FC241A"/>
    <w:rsid w:val="00FC259C"/>
    <w:rsid w:val="00FC2957"/>
    <w:rsid w:val="00FC2977"/>
    <w:rsid w:val="00FC2BA6"/>
    <w:rsid w:val="00FC2CC3"/>
    <w:rsid w:val="00FC33B1"/>
    <w:rsid w:val="00FC3551"/>
    <w:rsid w:val="00FC3E10"/>
    <w:rsid w:val="00FC3ED9"/>
    <w:rsid w:val="00FC424A"/>
    <w:rsid w:val="00FC458C"/>
    <w:rsid w:val="00FC4853"/>
    <w:rsid w:val="00FC5D4D"/>
    <w:rsid w:val="00FC69EE"/>
    <w:rsid w:val="00FC6A67"/>
    <w:rsid w:val="00FC7168"/>
    <w:rsid w:val="00FC7C56"/>
    <w:rsid w:val="00FD0197"/>
    <w:rsid w:val="00FD032A"/>
    <w:rsid w:val="00FD060D"/>
    <w:rsid w:val="00FD11C1"/>
    <w:rsid w:val="00FD131B"/>
    <w:rsid w:val="00FD1419"/>
    <w:rsid w:val="00FD1463"/>
    <w:rsid w:val="00FD171A"/>
    <w:rsid w:val="00FD17D8"/>
    <w:rsid w:val="00FD1F10"/>
    <w:rsid w:val="00FD272B"/>
    <w:rsid w:val="00FD327C"/>
    <w:rsid w:val="00FD49B8"/>
    <w:rsid w:val="00FD4ADE"/>
    <w:rsid w:val="00FD4D03"/>
    <w:rsid w:val="00FD58F1"/>
    <w:rsid w:val="00FD5A87"/>
    <w:rsid w:val="00FD5C20"/>
    <w:rsid w:val="00FD6282"/>
    <w:rsid w:val="00FD6A7E"/>
    <w:rsid w:val="00FD70AB"/>
    <w:rsid w:val="00FD71ED"/>
    <w:rsid w:val="00FD723F"/>
    <w:rsid w:val="00FD7293"/>
    <w:rsid w:val="00FD773C"/>
    <w:rsid w:val="00FD7D2B"/>
    <w:rsid w:val="00FE0BC6"/>
    <w:rsid w:val="00FE1360"/>
    <w:rsid w:val="00FE14DA"/>
    <w:rsid w:val="00FE1F82"/>
    <w:rsid w:val="00FE2069"/>
    <w:rsid w:val="00FE2233"/>
    <w:rsid w:val="00FE22B0"/>
    <w:rsid w:val="00FE28BE"/>
    <w:rsid w:val="00FE2A51"/>
    <w:rsid w:val="00FE2B97"/>
    <w:rsid w:val="00FE2FCB"/>
    <w:rsid w:val="00FE3D2E"/>
    <w:rsid w:val="00FE43F2"/>
    <w:rsid w:val="00FE532D"/>
    <w:rsid w:val="00FE587F"/>
    <w:rsid w:val="00FE5908"/>
    <w:rsid w:val="00FE6228"/>
    <w:rsid w:val="00FE6457"/>
    <w:rsid w:val="00FE6463"/>
    <w:rsid w:val="00FE648E"/>
    <w:rsid w:val="00FE6C3D"/>
    <w:rsid w:val="00FE6D98"/>
    <w:rsid w:val="00FE7250"/>
    <w:rsid w:val="00FE73A2"/>
    <w:rsid w:val="00FE778F"/>
    <w:rsid w:val="00FE7917"/>
    <w:rsid w:val="00FE7D5D"/>
    <w:rsid w:val="00FE7D78"/>
    <w:rsid w:val="00FF07A5"/>
    <w:rsid w:val="00FF1AB9"/>
    <w:rsid w:val="00FF1AF7"/>
    <w:rsid w:val="00FF1C3E"/>
    <w:rsid w:val="00FF26EC"/>
    <w:rsid w:val="00FF2DD9"/>
    <w:rsid w:val="00FF35A5"/>
    <w:rsid w:val="00FF3D50"/>
    <w:rsid w:val="00FF3D5C"/>
    <w:rsid w:val="00FF433A"/>
    <w:rsid w:val="00FF4A4C"/>
    <w:rsid w:val="00FF4C7C"/>
    <w:rsid w:val="00FF4EA9"/>
    <w:rsid w:val="00FF4F57"/>
    <w:rsid w:val="00FF52C2"/>
    <w:rsid w:val="00FF54C5"/>
    <w:rsid w:val="00FF5EFD"/>
    <w:rsid w:val="00FF61F9"/>
    <w:rsid w:val="00FF68C1"/>
    <w:rsid w:val="00FF7A87"/>
    <w:rsid w:val="00FF7C56"/>
    <w:rsid w:val="00FF7C65"/>
    <w:rsid w:val="00FF7E45"/>
    <w:rsid w:val="06991905"/>
    <w:rsid w:val="0A8D71B4"/>
    <w:rsid w:val="0C347BAA"/>
    <w:rsid w:val="1E3234CD"/>
    <w:rsid w:val="1E5267EA"/>
    <w:rsid w:val="2D432AA0"/>
    <w:rsid w:val="2DF2303F"/>
    <w:rsid w:val="2F3A63F6"/>
    <w:rsid w:val="307E0D44"/>
    <w:rsid w:val="31E51769"/>
    <w:rsid w:val="31F451A3"/>
    <w:rsid w:val="32930568"/>
    <w:rsid w:val="343F1381"/>
    <w:rsid w:val="38DE3088"/>
    <w:rsid w:val="42817DBD"/>
    <w:rsid w:val="44963E54"/>
    <w:rsid w:val="4FCA5CB3"/>
    <w:rsid w:val="50056EB3"/>
    <w:rsid w:val="52AC1DB3"/>
    <w:rsid w:val="57EB308F"/>
    <w:rsid w:val="5B0C544E"/>
    <w:rsid w:val="67191D02"/>
    <w:rsid w:val="6A0E5AA7"/>
    <w:rsid w:val="6EC923CE"/>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D5468C5"/>
  <w15:docId w15:val="{C626A32D-50BB-BC4B-8EAC-7E3C50FAB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Revision2">
    <w:name w:val="Revision2"/>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8317.zip" TargetMode="External"/><Relationship Id="rId18" Type="http://schemas.openxmlformats.org/officeDocument/2006/relationships/hyperlink" Target="https://www.3gpp.org/ftp/TSG_RAN/WG1_RL1/TSGR1_118b/Docs/R1-2407812.zip" TargetMode="External"/><Relationship Id="rId26" Type="http://schemas.openxmlformats.org/officeDocument/2006/relationships/hyperlink" Target="https://www.3gpp.org/ftp/TSG_RAN/WG1_RL1/TSGR1_118b/Docs/R1-2408164.zip" TargetMode="External"/><Relationship Id="rId39" Type="http://schemas.openxmlformats.org/officeDocument/2006/relationships/hyperlink" Target="https://www.3gpp.org/ftp/TSG_RAN/WG1_RL1/TSGR1_118b/Docs/R1-2408610.zip" TargetMode="External"/><Relationship Id="rId21" Type="http://schemas.openxmlformats.org/officeDocument/2006/relationships/hyperlink" Target="https://www.3gpp.org/ftp/TSG_RAN/WG1_RL1/TSGR1_118b/Docs/R1-2407961.zip" TargetMode="External"/><Relationship Id="rId34" Type="http://schemas.openxmlformats.org/officeDocument/2006/relationships/hyperlink" Target="https://www.3gpp.org/ftp/TSG_RAN/WG1_RL1/TSGR1_118b/Docs/R1-2408368.zip" TargetMode="External"/><Relationship Id="rId42" Type="http://schemas.openxmlformats.org/officeDocument/2006/relationships/hyperlink" Target="https://www.3gpp.org/ftp/TSG_RAN/WG1_RL1/TSGR1_118b/Docs/R1-2408748.zip" TargetMode="External"/><Relationship Id="rId47" Type="http://schemas.openxmlformats.org/officeDocument/2006/relationships/hyperlink" Target="https://www.3gpp.org/ftp/TSG_RAN/WG1_RL1/TSGR1_118b/Docs/R1-2408890.zip" TargetMode="External"/><Relationship Id="rId50" Type="http://schemas.openxmlformats.org/officeDocument/2006/relationships/hyperlink" Target="https://www.3gpp.org/ftp/TSG_RAN/WG1_RL1/TSGR1_118b/Docs/R1-2408940.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b/Docs/R1-2407698.zip" TargetMode="External"/><Relationship Id="rId29" Type="http://schemas.openxmlformats.org/officeDocument/2006/relationships/hyperlink" Target="https://www.3gpp.org/ftp/TSG_RAN/WG1_RL1/TSGR1_118b/Docs/R1-2408223.zip" TargetMode="External"/><Relationship Id="rId11" Type="http://schemas.openxmlformats.org/officeDocument/2006/relationships/image" Target="media/image2.png"/><Relationship Id="rId24" Type="http://schemas.openxmlformats.org/officeDocument/2006/relationships/hyperlink" Target="https://www.3gpp.org/ftp/TSG_RAN/WG1_RL1/TSGR1_118b/Docs/R1-2408108.zip" TargetMode="External"/><Relationship Id="rId32" Type="http://schemas.openxmlformats.org/officeDocument/2006/relationships/hyperlink" Target="https://www.3gpp.org/ftp/TSG_RAN/WG1_RL1/TSGR1_118b/Docs/R1-2408336.zip" TargetMode="External"/><Relationship Id="rId37" Type="http://schemas.openxmlformats.org/officeDocument/2006/relationships/hyperlink" Target="https://www.3gpp.org/ftp/TSG_RAN/WG1_RL1/TSGR1_118b/Docs/R1-2408457.zip" TargetMode="External"/><Relationship Id="rId40" Type="http://schemas.openxmlformats.org/officeDocument/2006/relationships/hyperlink" Target="https://www.3gpp.org/ftp/TSG_RAN/WG1_RL1/TSGR1_118b/Docs/R1-2408635.zip" TargetMode="External"/><Relationship Id="rId45" Type="http://schemas.openxmlformats.org/officeDocument/2006/relationships/hyperlink" Target="https://www.3gpp.org/ftp/TSG_RAN/WG1_RL1/TSGR1_118b/Docs/R1-2408842.zip" TargetMode="External"/><Relationship Id="rId5" Type="http://schemas.openxmlformats.org/officeDocument/2006/relationships/webSettings" Target="webSettings.xml"/><Relationship Id="rId15" Type="http://schemas.openxmlformats.org/officeDocument/2006/relationships/hyperlink" Target="https://www.3gpp.org/ftp/TSG_RAN/WG1_RL1/TSGR1_118b/Docs/R1-2407678.zip" TargetMode="External"/><Relationship Id="rId23" Type="http://schemas.openxmlformats.org/officeDocument/2006/relationships/hyperlink" Target="https://www.3gpp.org/ftp/TSG_RAN/WG1_RL1/TSGR1_118b/Docs/R1-2408083.zip" TargetMode="External"/><Relationship Id="rId28" Type="http://schemas.openxmlformats.org/officeDocument/2006/relationships/hyperlink" Target="https://www.3gpp.org/ftp/TSG_RAN/WG1_RL1/TSGR1_118b/Docs/R1-2408199.zip" TargetMode="External"/><Relationship Id="rId36" Type="http://schemas.openxmlformats.org/officeDocument/2006/relationships/hyperlink" Target="https://www.3gpp.org/ftp/TSG_RAN/WG1_RL1/TSGR1_118b/Docs/R1-2408404.zip" TargetMode="External"/><Relationship Id="rId49" Type="http://schemas.openxmlformats.org/officeDocument/2006/relationships/hyperlink" Target="https://www.3gpp.org/ftp/TSG_RAN/WG1_RL1/TSGR1_118b/Docs/R1-2408925.zip" TargetMode="External"/><Relationship Id="rId10" Type="http://schemas.openxmlformats.org/officeDocument/2006/relationships/image" Target="cid:image008.png@01DB15BF.229AF8C0" TargetMode="External"/><Relationship Id="rId19" Type="http://schemas.openxmlformats.org/officeDocument/2006/relationships/hyperlink" Target="https://www.3gpp.org/ftp/TSG_RAN/WG1_RL1/TSGR1_118b/Docs/R1-2407853.zip" TargetMode="External"/><Relationship Id="rId31" Type="http://schemas.openxmlformats.org/officeDocument/2006/relationships/hyperlink" Target="https://www.3gpp.org/ftp/TSG_RAN/WG1_RL1/TSGR1_118b/Docs/R1-2408296.zip" TargetMode="External"/><Relationship Id="rId44" Type="http://schemas.openxmlformats.org/officeDocument/2006/relationships/hyperlink" Target="https://www.3gpp.org/ftp/TSG_RAN/WG1_RL1/TSGR1_118b/Docs/R1-2408827.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18b/Docs/R1-2407622.zip" TargetMode="External"/><Relationship Id="rId22" Type="http://schemas.openxmlformats.org/officeDocument/2006/relationships/hyperlink" Target="https://www.3gpp.org/ftp/TSG_RAN/WG1_RL1/TSGR1_118b/Docs/R1-2408039.zip" TargetMode="External"/><Relationship Id="rId27" Type="http://schemas.openxmlformats.org/officeDocument/2006/relationships/hyperlink" Target="https://www.3gpp.org/ftp/TSG_RAN/WG1_RL1/TSGR1_118b/Docs/R1-2408187.zip" TargetMode="External"/><Relationship Id="rId30" Type="http://schemas.openxmlformats.org/officeDocument/2006/relationships/hyperlink" Target="https://www.3gpp.org/ftp/TSG_RAN/WG1_RL1/TSGR1_118b/Docs/R1-2408230.zip" TargetMode="External"/><Relationship Id="rId35" Type="http://schemas.openxmlformats.org/officeDocument/2006/relationships/hyperlink" Target="https://www.3gpp.org/ftp/TSG_RAN/WG1_RL1/TSGR1_118b/Docs/R1-2408382.zip" TargetMode="External"/><Relationship Id="rId43" Type="http://schemas.openxmlformats.org/officeDocument/2006/relationships/hyperlink" Target="https://www.3gpp.org/ftp/TSG_RAN/WG1_RL1/TSGR1_118b/Docs/R1-2408778.zip" TargetMode="External"/><Relationship Id="rId48" Type="http://schemas.openxmlformats.org/officeDocument/2006/relationships/hyperlink" Target="https://www.3gpp.org/ftp/TSG_RAN/WG1_RL1/TSGR1_118b/Docs/R1-2408911.zip" TargetMode="External"/><Relationship Id="rId8" Type="http://schemas.openxmlformats.org/officeDocument/2006/relationships/hyperlink" Target="mailto:wangguotong@fujitsu.co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s://www.3gpp.org/ftp/TSG_RAN/WG1_RL1/TSGR1_118b/Docs/R1-2407773.zip" TargetMode="External"/><Relationship Id="rId25" Type="http://schemas.openxmlformats.org/officeDocument/2006/relationships/hyperlink" Target="https://www.3gpp.org/ftp/TSG_RAN/WG1_RL1/TSGR1_118b/Docs/R1-2408117.zip" TargetMode="External"/><Relationship Id="rId33" Type="http://schemas.openxmlformats.org/officeDocument/2006/relationships/hyperlink" Target="https://www.3gpp.org/ftp/TSG_RAN/WG1_RL1/TSGR1_118b/Docs/R1-2408348.zip" TargetMode="External"/><Relationship Id="rId38" Type="http://schemas.openxmlformats.org/officeDocument/2006/relationships/hyperlink" Target="https://www.3gpp.org/ftp/TSG_RAN/WG1_RL1/TSGR1_118b/Docs/R1-2408562.zip" TargetMode="External"/><Relationship Id="rId46" Type="http://schemas.openxmlformats.org/officeDocument/2006/relationships/hyperlink" Target="https://www.3gpp.org/ftp/TSG_RAN/WG1_RL1/TSGR1_118b/Docs/R1-2408881.zip" TargetMode="External"/><Relationship Id="rId20" Type="http://schemas.openxmlformats.org/officeDocument/2006/relationships/hyperlink" Target="https://www.3gpp.org/ftp/TSG_RAN/WG1_RL1/TSGR1_118b/Docs/R1-2407897.zip" TargetMode="External"/><Relationship Id="rId41" Type="http://schemas.openxmlformats.org/officeDocument/2006/relationships/hyperlink" Target="https://www.3gpp.org/ftp/TSG_RAN/WG1_RL1/TSGR1_118b/Docs/R1-2408738.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DC4D1-82D1-42A0-B142-D8C5D07E2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71</Pages>
  <Words>36571</Words>
  <Characters>208461</Characters>
  <Application>Microsoft Office Word</Application>
  <DocSecurity>0</DocSecurity>
  <Lines>1737</Lines>
  <Paragraphs>489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244543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3</cp:revision>
  <cp:lastPrinted>2021-10-06T09:28:00Z</cp:lastPrinted>
  <dcterms:created xsi:type="dcterms:W3CDTF">2024-10-14T06:19:00Z</dcterms:created>
  <dcterms:modified xsi:type="dcterms:W3CDTF">2024-10-14T06:22:00Z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2052-11.8.2.12187</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2024-10-12T03:27:02Z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13556aa0-16f8-4ae5-b34e-2014e4afa150</vt:lpwstr>
  </property>
  <property fmtid="{D5CDD505-2E9C-101B-9397-08002B2CF9AE}" pid="45" name="MSIP_Label_4d2f777e-4347-4fc6-823a-b44ab313546a_ContentBits">
    <vt:lpwstr>0</vt:lpwstr>
  </property>
</Properties>
</file>